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FA8042" w14:textId="77777777" w:rsidR="00330598" w:rsidRDefault="00330598" w:rsidP="00330598">
      <w:pPr>
        <w:spacing w:after="0" w:line="408" w:lineRule="auto"/>
        <w:ind w:left="120"/>
        <w:jc w:val="center"/>
        <w:rPr>
          <w:rFonts w:ascii="Times New Roman" w:hAnsi="Times New Roman"/>
          <w:b/>
          <w:color w:val="000000"/>
          <w:sz w:val="28"/>
          <w:lang w:val="ru-RU"/>
        </w:rPr>
      </w:pPr>
      <w:r w:rsidRPr="002E4630">
        <w:rPr>
          <w:rFonts w:ascii="Times New Roman" w:hAnsi="Times New Roman"/>
          <w:b/>
          <w:color w:val="000000"/>
          <w:sz w:val="28"/>
          <w:lang w:val="ru-RU"/>
        </w:rPr>
        <w:t>МИНИСТЕРСТВО ПРОСВЕЩЕНИЯ РОССИЙСКОЙ ФЕДЕРАЦИИ</w:t>
      </w:r>
    </w:p>
    <w:p w14:paraId="76171A99" w14:textId="77777777" w:rsidR="00330598" w:rsidRPr="0021452A" w:rsidRDefault="00330598" w:rsidP="00330598">
      <w:pPr>
        <w:spacing w:after="0" w:line="408" w:lineRule="auto"/>
        <w:ind w:left="120"/>
        <w:jc w:val="center"/>
        <w:rPr>
          <w:rFonts w:ascii="Times New Roman" w:hAnsi="Times New Roman"/>
          <w:color w:val="000000"/>
          <w:sz w:val="28"/>
          <w:lang w:val="ru-RU"/>
        </w:rPr>
      </w:pPr>
      <w:r w:rsidRPr="0021452A">
        <w:rPr>
          <w:rFonts w:ascii="Times New Roman" w:hAnsi="Times New Roman"/>
          <w:color w:val="000000"/>
          <w:sz w:val="28"/>
          <w:lang w:val="ru-RU"/>
        </w:rPr>
        <w:t>Министерство образования Оренбургской области</w:t>
      </w:r>
    </w:p>
    <w:p w14:paraId="6F644961" w14:textId="77777777" w:rsidR="00330598" w:rsidRDefault="00330598" w:rsidP="00330598">
      <w:pPr>
        <w:spacing w:after="0" w:line="408" w:lineRule="auto"/>
        <w:ind w:left="120"/>
        <w:jc w:val="center"/>
        <w:rPr>
          <w:rFonts w:ascii="Times New Roman" w:hAnsi="Times New Roman" w:cs="Times New Roman"/>
          <w:sz w:val="28"/>
          <w:szCs w:val="28"/>
          <w:lang w:val="ru-RU"/>
        </w:rPr>
      </w:pPr>
      <w:r w:rsidRPr="0021452A">
        <w:rPr>
          <w:rFonts w:ascii="Times New Roman" w:hAnsi="Times New Roman" w:cs="Times New Roman"/>
          <w:sz w:val="28"/>
          <w:szCs w:val="28"/>
          <w:lang w:val="ru-RU"/>
        </w:rPr>
        <w:t>Управление образования администрации города Оренбурга</w:t>
      </w:r>
    </w:p>
    <w:p w14:paraId="755FFA5B" w14:textId="77777777" w:rsidR="00330598" w:rsidRPr="00DE3016" w:rsidRDefault="00330598" w:rsidP="00330598">
      <w:pPr>
        <w:pStyle w:val="11"/>
        <w:jc w:val="center"/>
        <w:rPr>
          <w:rFonts w:ascii="Times New Roman" w:hAnsi="Times New Roman" w:cs="Times New Roman"/>
          <w:sz w:val="28"/>
          <w:szCs w:val="28"/>
          <w:lang w:val="ru-RU"/>
        </w:rPr>
      </w:pPr>
      <w:r w:rsidRPr="00DE3016">
        <w:rPr>
          <w:rFonts w:ascii="Times New Roman" w:hAnsi="Times New Roman" w:cs="Times New Roman"/>
          <w:sz w:val="28"/>
          <w:szCs w:val="28"/>
          <w:lang w:val="ru-RU"/>
        </w:rPr>
        <w:t>Муниципальное общеобразовательное автономное учреждение</w:t>
      </w:r>
    </w:p>
    <w:p w14:paraId="7E147974" w14:textId="77777777" w:rsidR="00330598" w:rsidRPr="00DE3016" w:rsidRDefault="00330598" w:rsidP="00330598">
      <w:pPr>
        <w:pStyle w:val="11"/>
        <w:jc w:val="center"/>
        <w:rPr>
          <w:rFonts w:ascii="Times New Roman" w:hAnsi="Times New Roman" w:cs="Times New Roman"/>
          <w:sz w:val="28"/>
          <w:szCs w:val="28"/>
          <w:lang w:val="ru-RU"/>
        </w:rPr>
      </w:pPr>
      <w:r w:rsidRPr="00DE3016">
        <w:rPr>
          <w:rFonts w:ascii="Times New Roman" w:hAnsi="Times New Roman" w:cs="Times New Roman"/>
          <w:sz w:val="28"/>
          <w:szCs w:val="28"/>
          <w:lang w:val="ru-RU"/>
        </w:rPr>
        <w:t>«Средняя общеобразовательная школа №40 с углублённым изучением м</w:t>
      </w:r>
      <w:r>
        <w:rPr>
          <w:rFonts w:ascii="Times New Roman" w:hAnsi="Times New Roman" w:cs="Times New Roman"/>
          <w:sz w:val="28"/>
          <w:szCs w:val="28"/>
          <w:lang w:val="ru-RU"/>
        </w:rPr>
        <w:t>а</w:t>
      </w:r>
      <w:r w:rsidRPr="00DE3016">
        <w:rPr>
          <w:rFonts w:ascii="Times New Roman" w:hAnsi="Times New Roman" w:cs="Times New Roman"/>
          <w:sz w:val="28"/>
          <w:szCs w:val="28"/>
          <w:lang w:val="ru-RU"/>
        </w:rPr>
        <w:t>тематики</w:t>
      </w:r>
    </w:p>
    <w:p w14:paraId="728455D7" w14:textId="77777777" w:rsidR="00330598" w:rsidRPr="0021452A" w:rsidRDefault="00330598" w:rsidP="00330598">
      <w:pPr>
        <w:pStyle w:val="11"/>
        <w:jc w:val="center"/>
        <w:rPr>
          <w:rFonts w:ascii="Times New Roman" w:hAnsi="Times New Roman" w:cs="Times New Roman"/>
          <w:sz w:val="28"/>
          <w:szCs w:val="28"/>
        </w:rPr>
      </w:pPr>
      <w:r w:rsidRPr="0021452A">
        <w:rPr>
          <w:rFonts w:ascii="Times New Roman" w:hAnsi="Times New Roman" w:cs="Times New Roman"/>
          <w:sz w:val="28"/>
          <w:szCs w:val="28"/>
        </w:rPr>
        <w:t>имени В.М.Барбазюка»</w:t>
      </w:r>
    </w:p>
    <w:p w14:paraId="59DE1F4D" w14:textId="77777777" w:rsidR="00330598" w:rsidRPr="002E4630" w:rsidRDefault="00330598" w:rsidP="00330598">
      <w:pPr>
        <w:spacing w:after="0" w:line="408" w:lineRule="auto"/>
        <w:ind w:left="120"/>
        <w:jc w:val="center"/>
        <w:rPr>
          <w:lang w:val="ru-RU"/>
        </w:rPr>
      </w:pPr>
    </w:p>
    <w:p w14:paraId="3963B31A" w14:textId="77777777" w:rsidR="00330598" w:rsidRDefault="00330598" w:rsidP="00330598">
      <w:pPr>
        <w:spacing w:after="0"/>
        <w:ind w:left="120"/>
        <w:rPr>
          <w:rFonts w:ascii="Times New Roman" w:hAnsi="Times New Roman"/>
          <w:b/>
          <w:color w:val="000000"/>
          <w:sz w:val="28"/>
          <w:lang w:val="ru-RU"/>
        </w:rPr>
      </w:pPr>
    </w:p>
    <w:p w14:paraId="40DAB606" w14:textId="77777777" w:rsidR="00330598" w:rsidRPr="0021452A" w:rsidRDefault="00330598" w:rsidP="00330598">
      <w:pPr>
        <w:pStyle w:val="ae"/>
        <w:rPr>
          <w:lang w:val="ru-RU"/>
        </w:rPr>
      </w:pPr>
    </w:p>
    <w:p w14:paraId="2185EC42" w14:textId="77777777" w:rsidR="00330598" w:rsidRPr="002E4630" w:rsidRDefault="00330598" w:rsidP="00330598">
      <w:pPr>
        <w:spacing w:after="0"/>
        <w:ind w:left="120"/>
        <w:rPr>
          <w:lang w:val="ru-RU"/>
        </w:rPr>
      </w:pPr>
    </w:p>
    <w:tbl>
      <w:tblPr>
        <w:tblW w:w="10357" w:type="dxa"/>
        <w:tblInd w:w="108" w:type="dxa"/>
        <w:tblLook w:val="04A0" w:firstRow="1" w:lastRow="0" w:firstColumn="1" w:lastColumn="0" w:noHBand="0" w:noVBand="1"/>
      </w:tblPr>
      <w:tblGrid>
        <w:gridCol w:w="3402"/>
        <w:gridCol w:w="3544"/>
        <w:gridCol w:w="3411"/>
      </w:tblGrid>
      <w:tr w:rsidR="00330598" w:rsidRPr="002E4630" w14:paraId="17529F52" w14:textId="77777777" w:rsidTr="00B44417">
        <w:tc>
          <w:tcPr>
            <w:tcW w:w="3402" w:type="dxa"/>
          </w:tcPr>
          <w:p w14:paraId="29C55EEB" w14:textId="77777777" w:rsidR="00330598" w:rsidRDefault="00330598" w:rsidP="00E81328">
            <w:pPr>
              <w:autoSpaceDE w:val="0"/>
              <w:autoSpaceDN w:val="0"/>
              <w:spacing w:after="120"/>
              <w:ind w:left="173"/>
              <w:jc w:val="both"/>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РАССМОТРЕНО</w:t>
            </w:r>
          </w:p>
          <w:p w14:paraId="13D72707" w14:textId="77777777" w:rsidR="00330598" w:rsidRPr="00316D0A" w:rsidRDefault="00330598" w:rsidP="00E81328">
            <w:pPr>
              <w:autoSpaceDE w:val="0"/>
              <w:autoSpaceDN w:val="0"/>
              <w:spacing w:after="120"/>
              <w:jc w:val="both"/>
              <w:rPr>
                <w:rFonts w:ascii="Times New Roman" w:eastAsia="Times New Roman" w:hAnsi="Times New Roman"/>
                <w:color w:val="000000"/>
                <w:sz w:val="24"/>
                <w:szCs w:val="28"/>
                <w:lang w:val="ru-RU"/>
              </w:rPr>
            </w:pPr>
            <w:r w:rsidRPr="00316D0A">
              <w:rPr>
                <w:rFonts w:ascii="Times New Roman" w:eastAsia="Times New Roman" w:hAnsi="Times New Roman"/>
                <w:color w:val="000000"/>
                <w:sz w:val="24"/>
                <w:szCs w:val="28"/>
                <w:lang w:val="ru-RU"/>
              </w:rPr>
              <w:t xml:space="preserve">На заседании ШМО учителей </w:t>
            </w:r>
            <w:r w:rsidR="00B44417" w:rsidRPr="00316D0A">
              <w:rPr>
                <w:rFonts w:ascii="Times New Roman" w:eastAsia="Times New Roman" w:hAnsi="Times New Roman"/>
                <w:color w:val="000000"/>
                <w:sz w:val="24"/>
                <w:szCs w:val="28"/>
                <w:lang w:val="ru-RU"/>
              </w:rPr>
              <w:t>лингвистического цикла</w:t>
            </w:r>
          </w:p>
          <w:p w14:paraId="40010039" w14:textId="77777777" w:rsidR="00330598" w:rsidRPr="008944ED" w:rsidRDefault="00330598" w:rsidP="00E81328">
            <w:pPr>
              <w:autoSpaceDE w:val="0"/>
              <w:autoSpaceDN w:val="0"/>
              <w:spacing w:after="120"/>
              <w:rPr>
                <w:rFonts w:ascii="Times New Roman" w:eastAsia="Times New Roman" w:hAnsi="Times New Roman"/>
                <w:color w:val="000000"/>
                <w:sz w:val="28"/>
                <w:szCs w:val="28"/>
                <w:lang w:val="ru-RU"/>
              </w:rPr>
            </w:pPr>
            <w:r w:rsidRPr="00316D0A">
              <w:rPr>
                <w:rFonts w:ascii="Times New Roman" w:eastAsia="Times New Roman" w:hAnsi="Times New Roman"/>
                <w:color w:val="000000"/>
                <w:sz w:val="24"/>
                <w:szCs w:val="28"/>
                <w:lang w:val="ru-RU"/>
              </w:rPr>
              <w:t>Руководитель ШМО</w:t>
            </w:r>
          </w:p>
          <w:p w14:paraId="01726BE5" w14:textId="77777777" w:rsidR="00330598" w:rsidRDefault="00330598" w:rsidP="00E81328">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 (Каверина Т.С.) </w:t>
            </w:r>
          </w:p>
          <w:p w14:paraId="1DA1D3DC"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 1</w:t>
            </w:r>
          </w:p>
          <w:p w14:paraId="64496414" w14:textId="77777777" w:rsidR="00330598" w:rsidRPr="0040209D" w:rsidRDefault="00330598" w:rsidP="00E8132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От «29» августа 2024 г.</w:t>
            </w:r>
          </w:p>
        </w:tc>
        <w:tc>
          <w:tcPr>
            <w:tcW w:w="3544" w:type="dxa"/>
          </w:tcPr>
          <w:p w14:paraId="6E9151B4" w14:textId="77777777" w:rsidR="00330598" w:rsidRPr="0040209D" w:rsidRDefault="00330598" w:rsidP="00E81328">
            <w:pPr>
              <w:autoSpaceDE w:val="0"/>
              <w:autoSpaceDN w:val="0"/>
              <w:spacing w:after="120"/>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СОГЛАСОВАНО</w:t>
            </w:r>
          </w:p>
          <w:p w14:paraId="57F86744" w14:textId="77777777" w:rsidR="00330598" w:rsidRPr="00316D0A" w:rsidRDefault="00330598" w:rsidP="00E81328">
            <w:pPr>
              <w:autoSpaceDE w:val="0"/>
              <w:autoSpaceDN w:val="0"/>
              <w:spacing w:after="0" w:line="240" w:lineRule="auto"/>
              <w:rPr>
                <w:rFonts w:ascii="Times New Roman" w:eastAsia="Times New Roman" w:hAnsi="Times New Roman"/>
                <w:color w:val="000000"/>
                <w:sz w:val="24"/>
                <w:szCs w:val="28"/>
                <w:lang w:val="ru-RU"/>
              </w:rPr>
            </w:pPr>
            <w:r w:rsidRPr="00316D0A">
              <w:rPr>
                <w:rFonts w:ascii="Times New Roman" w:eastAsia="Times New Roman" w:hAnsi="Times New Roman"/>
                <w:color w:val="000000"/>
                <w:sz w:val="24"/>
                <w:szCs w:val="28"/>
                <w:lang w:val="ru-RU"/>
              </w:rPr>
              <w:t>Зам. директора по УВР</w:t>
            </w:r>
          </w:p>
          <w:p w14:paraId="6F9E85B9" w14:textId="77777777" w:rsidR="00330598" w:rsidRDefault="00330598" w:rsidP="00E81328">
            <w:pPr>
              <w:autoSpaceDE w:val="0"/>
              <w:autoSpaceDN w:val="0"/>
              <w:spacing w:after="0" w:line="240" w:lineRule="auto"/>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 xml:space="preserve">_________ </w:t>
            </w:r>
            <w:r w:rsidRPr="00B44417">
              <w:rPr>
                <w:rFonts w:ascii="Times New Roman" w:eastAsia="Times New Roman" w:hAnsi="Times New Roman"/>
                <w:color w:val="000000"/>
                <w:sz w:val="24"/>
                <w:szCs w:val="28"/>
                <w:lang w:val="ru-RU"/>
              </w:rPr>
              <w:t>(Неверова</w:t>
            </w:r>
            <w:r w:rsidR="00B44417" w:rsidRPr="00B44417">
              <w:rPr>
                <w:rFonts w:ascii="Times New Roman" w:eastAsia="Times New Roman" w:hAnsi="Times New Roman"/>
                <w:color w:val="000000"/>
                <w:sz w:val="24"/>
                <w:szCs w:val="28"/>
                <w:lang w:val="ru-RU"/>
              </w:rPr>
              <w:t xml:space="preserve"> </w:t>
            </w:r>
            <w:r w:rsidRPr="00B44417">
              <w:rPr>
                <w:rFonts w:ascii="Times New Roman" w:eastAsia="Times New Roman" w:hAnsi="Times New Roman"/>
                <w:color w:val="000000"/>
                <w:sz w:val="24"/>
                <w:szCs w:val="28"/>
                <w:lang w:val="ru-RU"/>
              </w:rPr>
              <w:t>Ю.С.)</w:t>
            </w:r>
          </w:p>
          <w:p w14:paraId="2F7D0B3C"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p>
          <w:p w14:paraId="6B24CE8B"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Протокол № 1</w:t>
            </w:r>
          </w:p>
          <w:p w14:paraId="7E148ADA"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p>
          <w:p w14:paraId="751FBDCF" w14:textId="77777777" w:rsidR="00330598" w:rsidRPr="0040209D" w:rsidRDefault="00330598" w:rsidP="00E8132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От «30» августа 2024 г.</w:t>
            </w:r>
          </w:p>
        </w:tc>
        <w:tc>
          <w:tcPr>
            <w:tcW w:w="3411" w:type="dxa"/>
          </w:tcPr>
          <w:p w14:paraId="5DC1AEB3" w14:textId="77777777" w:rsidR="00330598" w:rsidRDefault="00330598" w:rsidP="00E81328">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14:paraId="6A57F6A5"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Директор МОАУ «СОШ №40»</w:t>
            </w:r>
          </w:p>
          <w:p w14:paraId="4B9E0E2E"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p>
          <w:p w14:paraId="0992C651"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___________ (Кузнецова Р.Ш.)</w:t>
            </w:r>
          </w:p>
          <w:p w14:paraId="5ECECF77"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p>
          <w:p w14:paraId="3EF9F15B"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Приказ № 01-10/170</w:t>
            </w:r>
          </w:p>
          <w:p w14:paraId="15AD03D5" w14:textId="77777777" w:rsidR="00330598" w:rsidRDefault="00330598" w:rsidP="00E81328">
            <w:pPr>
              <w:autoSpaceDE w:val="0"/>
              <w:autoSpaceDN w:val="0"/>
              <w:spacing w:after="0" w:line="240" w:lineRule="auto"/>
              <w:rPr>
                <w:rFonts w:ascii="Times New Roman" w:eastAsia="Times New Roman" w:hAnsi="Times New Roman"/>
                <w:color w:val="000000"/>
                <w:sz w:val="24"/>
                <w:szCs w:val="24"/>
                <w:lang w:val="ru-RU"/>
              </w:rPr>
            </w:pPr>
          </w:p>
          <w:p w14:paraId="2978B8B4" w14:textId="77777777" w:rsidR="00330598" w:rsidRPr="0040209D" w:rsidRDefault="00330598" w:rsidP="00E81328">
            <w:pPr>
              <w:autoSpaceDE w:val="0"/>
              <w:autoSpaceDN w:val="0"/>
              <w:spacing w:after="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От «02» сентября 2024 г.</w:t>
            </w:r>
          </w:p>
        </w:tc>
      </w:tr>
    </w:tbl>
    <w:p w14:paraId="57B6BCAB" w14:textId="77777777" w:rsidR="00330598" w:rsidRPr="002E4630" w:rsidRDefault="00330598" w:rsidP="00330598">
      <w:pPr>
        <w:spacing w:after="0"/>
        <w:ind w:left="120"/>
        <w:rPr>
          <w:lang w:val="ru-RU"/>
        </w:rPr>
      </w:pPr>
    </w:p>
    <w:p w14:paraId="1870C896" w14:textId="77777777" w:rsidR="00395E82" w:rsidRDefault="00395E82">
      <w:pPr>
        <w:spacing w:after="0"/>
        <w:ind w:left="120"/>
      </w:pPr>
    </w:p>
    <w:p w14:paraId="39CBDB83" w14:textId="77777777" w:rsidR="00395E82" w:rsidRDefault="00395E82">
      <w:pPr>
        <w:spacing w:after="0"/>
      </w:pPr>
    </w:p>
    <w:p w14:paraId="5CB11332" w14:textId="77777777" w:rsidR="00395E82" w:rsidRDefault="00054C4B">
      <w:pPr>
        <w:spacing w:after="0"/>
        <w:ind w:left="120"/>
      </w:pPr>
      <w:r>
        <w:rPr>
          <w:rFonts w:ascii="Times New Roman" w:hAnsi="Times New Roman"/>
          <w:color w:val="000000"/>
          <w:sz w:val="28"/>
        </w:rPr>
        <w:t>‌</w:t>
      </w:r>
    </w:p>
    <w:p w14:paraId="103A4081" w14:textId="77777777" w:rsidR="00395E82" w:rsidRDefault="00395E82">
      <w:pPr>
        <w:spacing w:after="0"/>
      </w:pPr>
    </w:p>
    <w:p w14:paraId="25C95873" w14:textId="77777777" w:rsidR="00395E82" w:rsidRDefault="00054C4B">
      <w:pPr>
        <w:spacing w:after="0" w:line="408" w:lineRule="auto"/>
        <w:ind w:left="120"/>
        <w:jc w:val="center"/>
      </w:pPr>
      <w:r>
        <w:rPr>
          <w:rFonts w:ascii="Times New Roman" w:hAnsi="Times New Roman"/>
          <w:b/>
          <w:color w:val="000000"/>
          <w:sz w:val="28"/>
        </w:rPr>
        <w:t>РАБОЧАЯ ПРОГРАММА</w:t>
      </w:r>
    </w:p>
    <w:p w14:paraId="38530779" w14:textId="77777777" w:rsidR="00395E82" w:rsidRDefault="00054C4B">
      <w:pPr>
        <w:spacing w:after="0" w:line="408" w:lineRule="auto"/>
        <w:ind w:left="120"/>
        <w:jc w:val="center"/>
      </w:pPr>
      <w:r>
        <w:rPr>
          <w:rFonts w:ascii="Times New Roman" w:hAnsi="Times New Roman"/>
          <w:color w:val="000000"/>
          <w:sz w:val="28"/>
        </w:rPr>
        <w:t>(ID 3188270)</w:t>
      </w:r>
    </w:p>
    <w:p w14:paraId="645282AC" w14:textId="77777777" w:rsidR="00395E82" w:rsidRDefault="00395E82">
      <w:pPr>
        <w:spacing w:after="0"/>
        <w:ind w:left="120"/>
        <w:jc w:val="center"/>
      </w:pPr>
    </w:p>
    <w:p w14:paraId="4C6BF8E5" w14:textId="77777777" w:rsidR="00395E82" w:rsidRPr="00330598" w:rsidRDefault="00054C4B">
      <w:pPr>
        <w:spacing w:after="0" w:line="408" w:lineRule="auto"/>
        <w:ind w:left="120"/>
        <w:jc w:val="center"/>
        <w:rPr>
          <w:lang w:val="ru-RU"/>
        </w:rPr>
      </w:pPr>
      <w:r w:rsidRPr="00330598">
        <w:rPr>
          <w:rFonts w:ascii="Times New Roman" w:hAnsi="Times New Roman"/>
          <w:b/>
          <w:color w:val="000000"/>
          <w:sz w:val="28"/>
          <w:lang w:val="ru-RU"/>
        </w:rPr>
        <w:t>учебного предмета «Иностранный (английский) язык»</w:t>
      </w:r>
    </w:p>
    <w:p w14:paraId="65383F0F" w14:textId="77777777" w:rsidR="00395E82" w:rsidRPr="00330598" w:rsidRDefault="00054C4B">
      <w:pPr>
        <w:spacing w:after="0" w:line="408" w:lineRule="auto"/>
        <w:ind w:left="120"/>
        <w:jc w:val="center"/>
        <w:rPr>
          <w:lang w:val="ru-RU"/>
        </w:rPr>
      </w:pPr>
      <w:r w:rsidRPr="00330598">
        <w:rPr>
          <w:rFonts w:ascii="Times New Roman" w:hAnsi="Times New Roman"/>
          <w:color w:val="000000"/>
          <w:sz w:val="28"/>
          <w:lang w:val="ru-RU"/>
        </w:rPr>
        <w:t xml:space="preserve">для обучающихся 5 – 9 классов </w:t>
      </w:r>
    </w:p>
    <w:p w14:paraId="39D8026F" w14:textId="77777777" w:rsidR="00395E82" w:rsidRPr="00330598" w:rsidRDefault="00395E82">
      <w:pPr>
        <w:spacing w:after="0"/>
        <w:ind w:left="120"/>
        <w:jc w:val="center"/>
        <w:rPr>
          <w:lang w:val="ru-RU"/>
        </w:rPr>
      </w:pPr>
    </w:p>
    <w:p w14:paraId="2EE229F4" w14:textId="77777777" w:rsidR="00395E82" w:rsidRPr="00330598" w:rsidRDefault="00395E82">
      <w:pPr>
        <w:spacing w:after="0"/>
        <w:ind w:left="120"/>
        <w:jc w:val="center"/>
        <w:rPr>
          <w:lang w:val="ru-RU"/>
        </w:rPr>
      </w:pPr>
    </w:p>
    <w:p w14:paraId="35703003" w14:textId="77777777" w:rsidR="00395E82" w:rsidRPr="00330598" w:rsidRDefault="00395E82">
      <w:pPr>
        <w:spacing w:after="0"/>
        <w:ind w:left="120"/>
        <w:jc w:val="center"/>
        <w:rPr>
          <w:lang w:val="ru-RU"/>
        </w:rPr>
      </w:pPr>
    </w:p>
    <w:p w14:paraId="2BEEA9AD" w14:textId="77777777" w:rsidR="00395E82" w:rsidRPr="00330598" w:rsidRDefault="00395E82">
      <w:pPr>
        <w:spacing w:after="0"/>
        <w:ind w:left="120"/>
        <w:jc w:val="center"/>
        <w:rPr>
          <w:lang w:val="ru-RU"/>
        </w:rPr>
      </w:pPr>
    </w:p>
    <w:p w14:paraId="7DF0095E" w14:textId="77777777" w:rsidR="00395E82" w:rsidRPr="00330598" w:rsidRDefault="00395E82">
      <w:pPr>
        <w:spacing w:after="0"/>
        <w:ind w:left="120"/>
        <w:jc w:val="center"/>
        <w:rPr>
          <w:lang w:val="ru-RU"/>
        </w:rPr>
      </w:pPr>
    </w:p>
    <w:p w14:paraId="7CA44BD6" w14:textId="77777777" w:rsidR="00395E82" w:rsidRPr="00330598" w:rsidRDefault="00395E82">
      <w:pPr>
        <w:spacing w:after="0"/>
        <w:ind w:left="120"/>
        <w:jc w:val="center"/>
        <w:rPr>
          <w:lang w:val="ru-RU"/>
        </w:rPr>
      </w:pPr>
    </w:p>
    <w:p w14:paraId="45FE5823" w14:textId="77777777" w:rsidR="00395E82" w:rsidRPr="009A5AA2" w:rsidRDefault="009A5AA2">
      <w:pPr>
        <w:spacing w:after="0"/>
        <w:ind w:left="120"/>
        <w:jc w:val="center"/>
        <w:rPr>
          <w:rFonts w:ascii="Times New Roman" w:hAnsi="Times New Roman" w:cs="Times New Roman"/>
          <w:sz w:val="28"/>
          <w:szCs w:val="28"/>
          <w:lang w:val="ru-RU"/>
        </w:rPr>
      </w:pPr>
      <w:r w:rsidRPr="009A5AA2">
        <w:rPr>
          <w:rFonts w:ascii="Times New Roman" w:hAnsi="Times New Roman" w:cs="Times New Roman"/>
          <w:sz w:val="28"/>
          <w:szCs w:val="28"/>
          <w:lang w:val="ru-RU"/>
        </w:rPr>
        <w:t>г. Оренбург, 2024</w:t>
      </w:r>
    </w:p>
    <w:p w14:paraId="4988193F" w14:textId="77777777" w:rsidR="00395E82" w:rsidRPr="00330598" w:rsidRDefault="00395E82">
      <w:pPr>
        <w:rPr>
          <w:lang w:val="ru-RU"/>
        </w:rPr>
        <w:sectPr w:rsidR="00395E82" w:rsidRPr="00330598" w:rsidSect="00330598">
          <w:pgSz w:w="11906" w:h="16383"/>
          <w:pgMar w:top="1440" w:right="849" w:bottom="1440" w:left="993" w:header="720" w:footer="720" w:gutter="0"/>
          <w:cols w:space="720"/>
        </w:sectPr>
      </w:pPr>
      <w:bookmarkStart w:id="0" w:name="block-24007667"/>
    </w:p>
    <w:bookmarkEnd w:id="0"/>
    <w:p w14:paraId="053D5A43" w14:textId="77777777" w:rsidR="00395E82" w:rsidRPr="00330598" w:rsidRDefault="00054C4B" w:rsidP="00F124B2">
      <w:pPr>
        <w:spacing w:after="0" w:line="264" w:lineRule="auto"/>
        <w:ind w:left="120"/>
        <w:jc w:val="center"/>
        <w:rPr>
          <w:lang w:val="ru-RU"/>
        </w:rPr>
      </w:pPr>
      <w:r w:rsidRPr="00330598">
        <w:rPr>
          <w:rFonts w:ascii="Times New Roman" w:hAnsi="Times New Roman"/>
          <w:b/>
          <w:color w:val="000000"/>
          <w:sz w:val="28"/>
          <w:lang w:val="ru-RU"/>
        </w:rPr>
        <w:lastRenderedPageBreak/>
        <w:t>ПОЯСНИТЕЛЬНАЯ ЗАПИСКА</w:t>
      </w:r>
    </w:p>
    <w:p w14:paraId="1DBC5DAF" w14:textId="77777777" w:rsidR="00395E82" w:rsidRPr="00330598" w:rsidRDefault="00395E82">
      <w:pPr>
        <w:spacing w:after="0" w:line="264" w:lineRule="auto"/>
        <w:ind w:left="120"/>
        <w:jc w:val="both"/>
        <w:rPr>
          <w:lang w:val="ru-RU"/>
        </w:rPr>
      </w:pPr>
    </w:p>
    <w:p w14:paraId="5E62D5E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14:paraId="10B48B6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w:t>
      </w:r>
      <w:r w:rsidRPr="001F5414">
        <w:rPr>
          <w:rFonts w:ascii="Times New Roman" w:hAnsi="Times New Roman"/>
          <w:color w:val="000000"/>
          <w:sz w:val="28"/>
          <w:lang w:val="ru-RU"/>
        </w:rPr>
        <w:t xml:space="preserve">(инвариантную) часть содержания программы по иностранному (английскому) языку. </w:t>
      </w:r>
      <w:r w:rsidRPr="00330598">
        <w:rPr>
          <w:rFonts w:ascii="Times New Roman" w:hAnsi="Times New Roman"/>
          <w:color w:val="000000"/>
          <w:sz w:val="28"/>
          <w:lang w:val="ru-RU"/>
        </w:rPr>
        <w:t>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14:paraId="7955E19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14:paraId="6EBD180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674FB63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14:paraId="780DFE3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14:paraId="4BDEAAE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Целью иноязычного образования является формирование коммуникативной компетенции обучающихся в единстве таких её составляющих, как:</w:t>
      </w:r>
    </w:p>
    <w:p w14:paraId="384FEDE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речевая компетенция – развитие коммуникативных умений в четырёх основных видах речевой деятельности (говорении, аудировании, чтении, письме);</w:t>
      </w:r>
    </w:p>
    <w:p w14:paraId="6D65E23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330598">
        <w:rPr>
          <w:rFonts w:ascii="Times New Roman" w:hAnsi="Times New Roman"/>
          <w:color w:val="000000"/>
          <w:sz w:val="28"/>
          <w:lang w:val="ru-RU"/>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78A5815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14:paraId="006013E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свою страну, её культуру в условиях межкультурного общения;</w:t>
      </w:r>
    </w:p>
    <w:p w14:paraId="00E8D71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14:paraId="7F907A7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14:paraId="64B687F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w:t>
      </w:r>
      <w:r w:rsidRPr="00330598">
        <w:rPr>
          <w:rFonts w:ascii="Times New Roman" w:hAnsi="Times New Roman"/>
          <w:color w:val="000000"/>
          <w:sz w:val="28"/>
          <w:lang w:val="ru-RU"/>
        </w:rPr>
        <w:lastRenderedPageBreak/>
        <w:t>проектная деятельность и другие) и использования современных средств обучения.</w:t>
      </w:r>
    </w:p>
    <w:p w14:paraId="498B33C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w:t>
      </w:r>
      <w:bookmarkStart w:id="1" w:name="6aa83e48-2cda-48be-be58-b7f32ebffe8c"/>
      <w:r w:rsidRPr="00330598">
        <w:rPr>
          <w:rFonts w:ascii="Times New Roman" w:hAnsi="Times New Roman"/>
          <w:color w:val="000000"/>
          <w:sz w:val="28"/>
          <w:lang w:val="ru-RU"/>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bookmarkEnd w:id="1"/>
      <w:r w:rsidRPr="00330598">
        <w:rPr>
          <w:rFonts w:ascii="Times New Roman" w:hAnsi="Times New Roman"/>
          <w:color w:val="000000"/>
          <w:sz w:val="28"/>
          <w:lang w:val="ru-RU"/>
        </w:rPr>
        <w:t>‌</w:t>
      </w:r>
    </w:p>
    <w:p w14:paraId="7C4EF8DD" w14:textId="77777777" w:rsidR="00395E82" w:rsidRPr="00330598" w:rsidRDefault="00395E82">
      <w:pPr>
        <w:rPr>
          <w:lang w:val="ru-RU"/>
        </w:rPr>
        <w:sectPr w:rsidR="00395E82" w:rsidRPr="00330598">
          <w:pgSz w:w="11906" w:h="16383"/>
          <w:pgMar w:top="1134" w:right="850" w:bottom="1134" w:left="1701" w:header="720" w:footer="720" w:gutter="0"/>
          <w:cols w:space="720"/>
        </w:sectPr>
      </w:pPr>
      <w:bookmarkStart w:id="2" w:name="block-24007668"/>
    </w:p>
    <w:bookmarkEnd w:id="2"/>
    <w:p w14:paraId="7CAE3BBB" w14:textId="77777777" w:rsidR="00395E82" w:rsidRPr="00330598" w:rsidRDefault="00054C4B">
      <w:pPr>
        <w:spacing w:after="0" w:line="264" w:lineRule="auto"/>
        <w:ind w:left="120"/>
        <w:jc w:val="both"/>
        <w:rPr>
          <w:lang w:val="ru-RU"/>
        </w:rPr>
      </w:pPr>
      <w:r w:rsidRPr="00330598">
        <w:rPr>
          <w:rFonts w:ascii="Times New Roman" w:hAnsi="Times New Roman"/>
          <w:color w:val="000000"/>
          <w:sz w:val="28"/>
          <w:lang w:val="ru-RU"/>
        </w:rPr>
        <w:lastRenderedPageBreak/>
        <w:t>​</w:t>
      </w:r>
      <w:r w:rsidRPr="00330598">
        <w:rPr>
          <w:rFonts w:ascii="Times New Roman" w:hAnsi="Times New Roman"/>
          <w:b/>
          <w:color w:val="000000"/>
          <w:sz w:val="28"/>
          <w:lang w:val="ru-RU"/>
        </w:rPr>
        <w:t>СОДЕРЖАНИЕ ОБУЧЕНИЯ</w:t>
      </w:r>
    </w:p>
    <w:p w14:paraId="4336621B" w14:textId="77777777" w:rsidR="00395E82" w:rsidRPr="00330598" w:rsidRDefault="00395E82">
      <w:pPr>
        <w:spacing w:after="0" w:line="264" w:lineRule="auto"/>
        <w:ind w:left="120"/>
        <w:jc w:val="both"/>
        <w:rPr>
          <w:lang w:val="ru-RU"/>
        </w:rPr>
      </w:pPr>
    </w:p>
    <w:p w14:paraId="185E7250"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5 КЛАСС</w:t>
      </w:r>
    </w:p>
    <w:p w14:paraId="7A542BFE" w14:textId="77777777" w:rsidR="00395E82" w:rsidRPr="00330598" w:rsidRDefault="00395E82">
      <w:pPr>
        <w:spacing w:after="0" w:line="264" w:lineRule="auto"/>
        <w:ind w:left="120"/>
        <w:jc w:val="both"/>
        <w:rPr>
          <w:lang w:val="ru-RU"/>
        </w:rPr>
      </w:pPr>
    </w:p>
    <w:p w14:paraId="0A28B3AD"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Коммуникативные умения</w:t>
      </w:r>
    </w:p>
    <w:p w14:paraId="5681A5D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46C36F6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Моя семья. Мои друзья. Семейные праздники: день рождения, Новый год.</w:t>
      </w:r>
    </w:p>
    <w:p w14:paraId="5295EE3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Внешность и характер человека (литературного персонажа).</w:t>
      </w:r>
    </w:p>
    <w:p w14:paraId="5CE1142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Досуг и увлечения (хобби) современного подростка (чтение, кино, спорт).</w:t>
      </w:r>
    </w:p>
    <w:p w14:paraId="41CF7B1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Здоровый образ жизни: режим труда и отдыха, здоровое питание.</w:t>
      </w:r>
    </w:p>
    <w:p w14:paraId="4FB196B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Покупки: одежда, обувь и продукты питания.</w:t>
      </w:r>
    </w:p>
    <w:p w14:paraId="6AEFCC4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Школа, школьная жизнь, школьная форма, изучаемые предметы. Переписка с иностранными сверстниками.</w:t>
      </w:r>
    </w:p>
    <w:p w14:paraId="0C7C01C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Каникулы в различное время года. Виды отдыха.</w:t>
      </w:r>
    </w:p>
    <w:p w14:paraId="0C5C13A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Природа: дикие и домашние животные. Погода.</w:t>
      </w:r>
    </w:p>
    <w:p w14:paraId="436B56B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Родной город (село). Транспорт.</w:t>
      </w:r>
    </w:p>
    <w:p w14:paraId="07E9C0C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2D94A10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Выдающиеся люди родной страны и страны (стран) изучаемого языка: писатели, поэты.</w:t>
      </w:r>
    </w:p>
    <w:p w14:paraId="39F164A0"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Говорение</w:t>
      </w:r>
    </w:p>
    <w:p w14:paraId="7CAE2FF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коммуникативных умений диалогической речи на базе умений, сформированных на уровне начального общего образования:</w:t>
      </w:r>
    </w:p>
    <w:p w14:paraId="4173929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09CA8B3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14:paraId="3A4A60F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диалог-расспрос: сообщать фактическую информацию, отвечая на вопросы разных видов; запрашивать интересующую информацию.</w:t>
      </w:r>
    </w:p>
    <w:p w14:paraId="5277BEB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Вышеперечисленные умения диалогической речи развиваются в стандартных ситуациях неофициального общения с использованием речевых </w:t>
      </w:r>
      <w:r w:rsidRPr="00330598">
        <w:rPr>
          <w:rFonts w:ascii="Times New Roman" w:hAnsi="Times New Roman"/>
          <w:color w:val="000000"/>
          <w:sz w:val="28"/>
          <w:lang w:val="ru-RU"/>
        </w:rPr>
        <w:lastRenderedPageBreak/>
        <w:t>ситуаций, ключевых слов и (или) иллюстраций, фотографий с соблюдением норм речевого этикета, принятых в стране (странах) изучаемого языка.</w:t>
      </w:r>
    </w:p>
    <w:p w14:paraId="56DC9FD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диалога – до 5 реплик со стороны каждого собеседника.</w:t>
      </w:r>
    </w:p>
    <w:p w14:paraId="68EDC74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коммуникативных умений монологической речи на базе умений, сформированных на уровне начального общего образования:</w:t>
      </w:r>
    </w:p>
    <w:p w14:paraId="0502375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14:paraId="41121B4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6EADA41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повествование (сообщение);</w:t>
      </w:r>
    </w:p>
    <w:p w14:paraId="167C3D9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изложение (пересказ) основного содержания прочитанного текста;</w:t>
      </w:r>
    </w:p>
    <w:p w14:paraId="3754088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краткое изложение результатов выполненной проектной работы.</w:t>
      </w:r>
    </w:p>
    <w:p w14:paraId="2DD8C74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14:paraId="70613E7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монологического высказывания – 5–6 фраз.</w:t>
      </w:r>
    </w:p>
    <w:p w14:paraId="5DA62F00"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Аудирование</w:t>
      </w:r>
    </w:p>
    <w:p w14:paraId="4B65EFD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коммуникативных умений аудирования на базе умений, сформированных на уровне начального общего образования:</w:t>
      </w:r>
    </w:p>
    <w:p w14:paraId="20AEC09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w:t>
      </w:r>
    </w:p>
    <w:p w14:paraId="6B1FC84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14:paraId="3D545BE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6856D1F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65C2904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7426DF6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Время звучания текста (текстов) для аудирования – до 1 минуты.</w:t>
      </w:r>
    </w:p>
    <w:p w14:paraId="1255F8F8"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lastRenderedPageBreak/>
        <w:t>Смысловое чтение</w:t>
      </w:r>
    </w:p>
    <w:p w14:paraId="073D078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4B5794A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14:paraId="79EF6C4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7119481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несплошных текстов (таблиц) и понимание представленной в них информации.</w:t>
      </w:r>
    </w:p>
    <w:p w14:paraId="71F0717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303D3EC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текста (текстов) для чтения – 180–200 слов.</w:t>
      </w:r>
    </w:p>
    <w:p w14:paraId="389EA885"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Письменная речь</w:t>
      </w:r>
    </w:p>
    <w:p w14:paraId="39B3C7B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умений письменной речи на базе умений, сформированных на уровне начального общего образования:</w:t>
      </w:r>
    </w:p>
    <w:p w14:paraId="41008ED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w:t>
      </w:r>
    </w:p>
    <w:p w14:paraId="4D73C6A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написание коротких поздравлений с праздниками (с Новым годом, Рождеством, днём рождения);</w:t>
      </w:r>
    </w:p>
    <w:p w14:paraId="6D98257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14:paraId="00E246A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14:paraId="03BD81C3"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Языковые знания и умения</w:t>
      </w:r>
    </w:p>
    <w:p w14:paraId="1827CA72"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Фонетическая сторона речи</w:t>
      </w:r>
    </w:p>
    <w:p w14:paraId="498E23A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6CFAACF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67CB6AD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вслух: беседа (диалог), рассказ, отрывок из статьи научно-популярного характера, сообщение информационного характера.</w:t>
      </w:r>
    </w:p>
    <w:p w14:paraId="01CE503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текста для чтения вслух – до 90 слов.</w:t>
      </w:r>
    </w:p>
    <w:p w14:paraId="62E7F17F"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Графика, орфография и пунктуация</w:t>
      </w:r>
    </w:p>
    <w:p w14:paraId="772872B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Правильное написание изученных слов.</w:t>
      </w:r>
    </w:p>
    <w:p w14:paraId="65C60F0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7A3B681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54143CED"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Лексическая сторона речи</w:t>
      </w:r>
    </w:p>
    <w:p w14:paraId="2772278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6163B1F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14:paraId="48B06DC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Основные способы словообразования:</w:t>
      </w:r>
    </w:p>
    <w:p w14:paraId="337186C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аффиксация:</w:t>
      </w:r>
    </w:p>
    <w:p w14:paraId="254D2FD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имён существительных при помощи суффиксов -</w:t>
      </w:r>
      <w:r>
        <w:rPr>
          <w:rFonts w:ascii="Times New Roman" w:hAnsi="Times New Roman"/>
          <w:color w:val="000000"/>
          <w:sz w:val="28"/>
        </w:rPr>
        <w:t>er</w:t>
      </w:r>
      <w:r w:rsidRPr="00330598">
        <w:rPr>
          <w:rFonts w:ascii="Times New Roman" w:hAnsi="Times New Roman"/>
          <w:color w:val="000000"/>
          <w:sz w:val="28"/>
          <w:lang w:val="ru-RU"/>
        </w:rPr>
        <w:t>/-</w:t>
      </w:r>
      <w:r>
        <w:rPr>
          <w:rFonts w:ascii="Times New Roman" w:hAnsi="Times New Roman"/>
          <w:color w:val="000000"/>
          <w:sz w:val="28"/>
        </w:rPr>
        <w:t>or</w:t>
      </w:r>
      <w:r w:rsidRPr="00330598">
        <w:rPr>
          <w:rFonts w:ascii="Times New Roman" w:hAnsi="Times New Roman"/>
          <w:color w:val="000000"/>
          <w:sz w:val="28"/>
          <w:lang w:val="ru-RU"/>
        </w:rPr>
        <w:t xml:space="preserve"> (</w:t>
      </w:r>
      <w:r>
        <w:rPr>
          <w:rFonts w:ascii="Times New Roman" w:hAnsi="Times New Roman"/>
          <w:color w:val="000000"/>
          <w:sz w:val="28"/>
        </w:rPr>
        <w:t>teacher</w:t>
      </w:r>
      <w:r w:rsidRPr="00330598">
        <w:rPr>
          <w:rFonts w:ascii="Times New Roman" w:hAnsi="Times New Roman"/>
          <w:color w:val="000000"/>
          <w:sz w:val="28"/>
          <w:lang w:val="ru-RU"/>
        </w:rPr>
        <w:t>/</w:t>
      </w:r>
      <w:r>
        <w:rPr>
          <w:rFonts w:ascii="Times New Roman" w:hAnsi="Times New Roman"/>
          <w:color w:val="000000"/>
          <w:sz w:val="28"/>
        </w:rPr>
        <w:t>visitor</w:t>
      </w:r>
      <w:r w:rsidRPr="00330598">
        <w:rPr>
          <w:rFonts w:ascii="Times New Roman" w:hAnsi="Times New Roman"/>
          <w:color w:val="000000"/>
          <w:sz w:val="28"/>
          <w:lang w:val="ru-RU"/>
        </w:rPr>
        <w:t>), -</w:t>
      </w:r>
      <w:r>
        <w:rPr>
          <w:rFonts w:ascii="Times New Roman" w:hAnsi="Times New Roman"/>
          <w:color w:val="000000"/>
          <w:sz w:val="28"/>
        </w:rPr>
        <w:t>ist</w:t>
      </w:r>
      <w:r w:rsidRPr="00330598">
        <w:rPr>
          <w:rFonts w:ascii="Times New Roman" w:hAnsi="Times New Roman"/>
          <w:color w:val="000000"/>
          <w:sz w:val="28"/>
          <w:lang w:val="ru-RU"/>
        </w:rPr>
        <w:t xml:space="preserve"> (</w:t>
      </w:r>
      <w:r>
        <w:rPr>
          <w:rFonts w:ascii="Times New Roman" w:hAnsi="Times New Roman"/>
          <w:color w:val="000000"/>
          <w:sz w:val="28"/>
        </w:rPr>
        <w:t>scientist</w:t>
      </w:r>
      <w:r w:rsidRPr="00330598">
        <w:rPr>
          <w:rFonts w:ascii="Times New Roman" w:hAnsi="Times New Roman"/>
          <w:color w:val="000000"/>
          <w:sz w:val="28"/>
          <w:lang w:val="ru-RU"/>
        </w:rPr>
        <w:t xml:space="preserve">, </w:t>
      </w:r>
      <w:r>
        <w:rPr>
          <w:rFonts w:ascii="Times New Roman" w:hAnsi="Times New Roman"/>
          <w:color w:val="000000"/>
          <w:sz w:val="28"/>
        </w:rPr>
        <w:t>tourist</w:t>
      </w:r>
      <w:r w:rsidRPr="00330598">
        <w:rPr>
          <w:rFonts w:ascii="Times New Roman" w:hAnsi="Times New Roman"/>
          <w:color w:val="000000"/>
          <w:sz w:val="28"/>
          <w:lang w:val="ru-RU"/>
        </w:rPr>
        <w:t>), -</w:t>
      </w:r>
      <w:r>
        <w:rPr>
          <w:rFonts w:ascii="Times New Roman" w:hAnsi="Times New Roman"/>
          <w:color w:val="000000"/>
          <w:sz w:val="28"/>
        </w:rPr>
        <w:t>sion</w:t>
      </w:r>
      <w:r w:rsidRPr="00330598">
        <w:rPr>
          <w:rFonts w:ascii="Times New Roman" w:hAnsi="Times New Roman"/>
          <w:color w:val="000000"/>
          <w:sz w:val="28"/>
          <w:lang w:val="ru-RU"/>
        </w:rPr>
        <w:t>/-</w:t>
      </w:r>
      <w:r>
        <w:rPr>
          <w:rFonts w:ascii="Times New Roman" w:hAnsi="Times New Roman"/>
          <w:color w:val="000000"/>
          <w:sz w:val="28"/>
        </w:rPr>
        <w:t>tion</w:t>
      </w:r>
      <w:r w:rsidRPr="00330598">
        <w:rPr>
          <w:rFonts w:ascii="Times New Roman" w:hAnsi="Times New Roman"/>
          <w:color w:val="000000"/>
          <w:sz w:val="28"/>
          <w:lang w:val="ru-RU"/>
        </w:rPr>
        <w:t xml:space="preserve"> (</w:t>
      </w:r>
      <w:r>
        <w:rPr>
          <w:rFonts w:ascii="Times New Roman" w:hAnsi="Times New Roman"/>
          <w:color w:val="000000"/>
          <w:sz w:val="28"/>
        </w:rPr>
        <w:t>discussion</w:t>
      </w:r>
      <w:r w:rsidRPr="00330598">
        <w:rPr>
          <w:rFonts w:ascii="Times New Roman" w:hAnsi="Times New Roman"/>
          <w:color w:val="000000"/>
          <w:sz w:val="28"/>
          <w:lang w:val="ru-RU"/>
        </w:rPr>
        <w:t>/</w:t>
      </w:r>
      <w:r>
        <w:rPr>
          <w:rFonts w:ascii="Times New Roman" w:hAnsi="Times New Roman"/>
          <w:color w:val="000000"/>
          <w:sz w:val="28"/>
        </w:rPr>
        <w:t>invitation</w:t>
      </w:r>
      <w:r w:rsidRPr="00330598">
        <w:rPr>
          <w:rFonts w:ascii="Times New Roman" w:hAnsi="Times New Roman"/>
          <w:color w:val="000000"/>
          <w:sz w:val="28"/>
          <w:lang w:val="ru-RU"/>
        </w:rPr>
        <w:t>);</w:t>
      </w:r>
    </w:p>
    <w:p w14:paraId="1D30AB3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имён прилагательных при помощи суффиксов -</w:t>
      </w:r>
      <w:r>
        <w:rPr>
          <w:rFonts w:ascii="Times New Roman" w:hAnsi="Times New Roman"/>
          <w:color w:val="000000"/>
          <w:sz w:val="28"/>
        </w:rPr>
        <w:t>ful</w:t>
      </w:r>
      <w:r w:rsidRPr="00330598">
        <w:rPr>
          <w:rFonts w:ascii="Times New Roman" w:hAnsi="Times New Roman"/>
          <w:color w:val="000000"/>
          <w:sz w:val="28"/>
          <w:lang w:val="ru-RU"/>
        </w:rPr>
        <w:t xml:space="preserve"> (</w:t>
      </w:r>
      <w:r>
        <w:rPr>
          <w:rFonts w:ascii="Times New Roman" w:hAnsi="Times New Roman"/>
          <w:color w:val="000000"/>
          <w:sz w:val="28"/>
        </w:rPr>
        <w:t>wonderful</w:t>
      </w:r>
      <w:r w:rsidRPr="00330598">
        <w:rPr>
          <w:rFonts w:ascii="Times New Roman" w:hAnsi="Times New Roman"/>
          <w:color w:val="000000"/>
          <w:sz w:val="28"/>
          <w:lang w:val="ru-RU"/>
        </w:rPr>
        <w:t>), -</w:t>
      </w:r>
      <w:r>
        <w:rPr>
          <w:rFonts w:ascii="Times New Roman" w:hAnsi="Times New Roman"/>
          <w:color w:val="000000"/>
          <w:sz w:val="28"/>
        </w:rPr>
        <w:t>ian</w:t>
      </w:r>
      <w:r w:rsidRPr="00330598">
        <w:rPr>
          <w:rFonts w:ascii="Times New Roman" w:hAnsi="Times New Roman"/>
          <w:color w:val="000000"/>
          <w:sz w:val="28"/>
          <w:lang w:val="ru-RU"/>
        </w:rPr>
        <w:t>/-</w:t>
      </w:r>
      <w:r>
        <w:rPr>
          <w:rFonts w:ascii="Times New Roman" w:hAnsi="Times New Roman"/>
          <w:color w:val="000000"/>
          <w:sz w:val="28"/>
        </w:rPr>
        <w:t>an</w:t>
      </w:r>
      <w:r w:rsidRPr="00330598">
        <w:rPr>
          <w:rFonts w:ascii="Times New Roman" w:hAnsi="Times New Roman"/>
          <w:color w:val="000000"/>
          <w:sz w:val="28"/>
          <w:lang w:val="ru-RU"/>
        </w:rPr>
        <w:t xml:space="preserve"> (</w:t>
      </w:r>
      <w:r>
        <w:rPr>
          <w:rFonts w:ascii="Times New Roman" w:hAnsi="Times New Roman"/>
          <w:color w:val="000000"/>
          <w:sz w:val="28"/>
        </w:rPr>
        <w:t>Russian</w:t>
      </w:r>
      <w:r w:rsidRPr="00330598">
        <w:rPr>
          <w:rFonts w:ascii="Times New Roman" w:hAnsi="Times New Roman"/>
          <w:color w:val="000000"/>
          <w:sz w:val="28"/>
          <w:lang w:val="ru-RU"/>
        </w:rPr>
        <w:t>/</w:t>
      </w:r>
      <w:r>
        <w:rPr>
          <w:rFonts w:ascii="Times New Roman" w:hAnsi="Times New Roman"/>
          <w:color w:val="000000"/>
          <w:sz w:val="28"/>
        </w:rPr>
        <w:t>American</w:t>
      </w:r>
      <w:r w:rsidRPr="00330598">
        <w:rPr>
          <w:rFonts w:ascii="Times New Roman" w:hAnsi="Times New Roman"/>
          <w:color w:val="000000"/>
          <w:sz w:val="28"/>
          <w:lang w:val="ru-RU"/>
        </w:rPr>
        <w:t>);</w:t>
      </w:r>
    </w:p>
    <w:p w14:paraId="6F241BB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наречий при помощи суффикса -</w:t>
      </w:r>
      <w:r>
        <w:rPr>
          <w:rFonts w:ascii="Times New Roman" w:hAnsi="Times New Roman"/>
          <w:color w:val="000000"/>
          <w:sz w:val="28"/>
        </w:rPr>
        <w:t>ly</w:t>
      </w:r>
      <w:r w:rsidRPr="00330598">
        <w:rPr>
          <w:rFonts w:ascii="Times New Roman" w:hAnsi="Times New Roman"/>
          <w:color w:val="000000"/>
          <w:sz w:val="28"/>
          <w:lang w:val="ru-RU"/>
        </w:rPr>
        <w:t xml:space="preserve"> (</w:t>
      </w:r>
      <w:r>
        <w:rPr>
          <w:rFonts w:ascii="Times New Roman" w:hAnsi="Times New Roman"/>
          <w:color w:val="000000"/>
          <w:sz w:val="28"/>
        </w:rPr>
        <w:t>recently</w:t>
      </w:r>
      <w:r w:rsidRPr="00330598">
        <w:rPr>
          <w:rFonts w:ascii="Times New Roman" w:hAnsi="Times New Roman"/>
          <w:color w:val="000000"/>
          <w:sz w:val="28"/>
          <w:lang w:val="ru-RU"/>
        </w:rPr>
        <w:t>);</w:t>
      </w:r>
    </w:p>
    <w:p w14:paraId="5749108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образование имён прилагательных, имён существительных и наречий при помощи отрицательного префикса </w:t>
      </w:r>
      <w:r>
        <w:rPr>
          <w:rFonts w:ascii="Times New Roman" w:hAnsi="Times New Roman"/>
          <w:color w:val="000000"/>
          <w:sz w:val="28"/>
        </w:rPr>
        <w:t>un</w:t>
      </w:r>
      <w:r w:rsidRPr="00330598">
        <w:rPr>
          <w:rFonts w:ascii="Times New Roman" w:hAnsi="Times New Roman"/>
          <w:color w:val="000000"/>
          <w:sz w:val="28"/>
          <w:lang w:val="ru-RU"/>
        </w:rPr>
        <w:t xml:space="preserve"> (</w:t>
      </w:r>
      <w:r>
        <w:rPr>
          <w:rFonts w:ascii="Times New Roman" w:hAnsi="Times New Roman"/>
          <w:color w:val="000000"/>
          <w:sz w:val="28"/>
        </w:rPr>
        <w:t>unhappy</w:t>
      </w:r>
      <w:r w:rsidRPr="00330598">
        <w:rPr>
          <w:rFonts w:ascii="Times New Roman" w:hAnsi="Times New Roman"/>
          <w:color w:val="000000"/>
          <w:sz w:val="28"/>
          <w:lang w:val="ru-RU"/>
        </w:rPr>
        <w:t xml:space="preserve">, </w:t>
      </w:r>
      <w:r>
        <w:rPr>
          <w:rFonts w:ascii="Times New Roman" w:hAnsi="Times New Roman"/>
          <w:color w:val="000000"/>
          <w:sz w:val="28"/>
        </w:rPr>
        <w:t>unreality</w:t>
      </w:r>
      <w:r w:rsidRPr="00330598">
        <w:rPr>
          <w:rFonts w:ascii="Times New Roman" w:hAnsi="Times New Roman"/>
          <w:color w:val="000000"/>
          <w:sz w:val="28"/>
          <w:lang w:val="ru-RU"/>
        </w:rPr>
        <w:t xml:space="preserve">, </w:t>
      </w:r>
      <w:r>
        <w:rPr>
          <w:rFonts w:ascii="Times New Roman" w:hAnsi="Times New Roman"/>
          <w:color w:val="000000"/>
          <w:sz w:val="28"/>
        </w:rPr>
        <w:t>unusually</w:t>
      </w:r>
      <w:r w:rsidRPr="00330598">
        <w:rPr>
          <w:rFonts w:ascii="Times New Roman" w:hAnsi="Times New Roman"/>
          <w:color w:val="000000"/>
          <w:sz w:val="28"/>
          <w:lang w:val="ru-RU"/>
        </w:rPr>
        <w:t>).</w:t>
      </w:r>
    </w:p>
    <w:p w14:paraId="290CEAD5"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Грамматическая сторона речи</w:t>
      </w:r>
    </w:p>
    <w:p w14:paraId="6F99BFA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785A2E1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Предложения с несколькими обстоятельствами, следующими в определённом порядке.</w:t>
      </w:r>
    </w:p>
    <w:p w14:paraId="36A688F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Вопросительные предложения (альтернативный и разделительный вопросы в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w:t>
      </w:r>
      <w:r>
        <w:rPr>
          <w:rFonts w:ascii="Times New Roman" w:hAnsi="Times New Roman"/>
          <w:color w:val="000000"/>
          <w:sz w:val="28"/>
        </w:rPr>
        <w:t>Future</w:t>
      </w:r>
      <w:r w:rsidRPr="00330598">
        <w:rPr>
          <w:rFonts w:ascii="Times New Roman" w:hAnsi="Times New Roman"/>
          <w:color w:val="000000"/>
          <w:sz w:val="28"/>
          <w:lang w:val="ru-RU"/>
        </w:rPr>
        <w:t xml:space="preserve"> </w:t>
      </w:r>
      <w:r>
        <w:rPr>
          <w:rFonts w:ascii="Times New Roman" w:hAnsi="Times New Roman"/>
          <w:color w:val="000000"/>
          <w:sz w:val="28"/>
        </w:rPr>
        <w:t>Simple</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w:t>
      </w:r>
    </w:p>
    <w:p w14:paraId="2DE11B2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330598">
        <w:rPr>
          <w:rFonts w:ascii="Times New Roman" w:hAnsi="Times New Roman"/>
          <w:color w:val="000000"/>
          <w:sz w:val="28"/>
          <w:lang w:val="ru-RU"/>
        </w:rPr>
        <w:t xml:space="preserve"> </w:t>
      </w:r>
      <w:r>
        <w:rPr>
          <w:rFonts w:ascii="Times New Roman" w:hAnsi="Times New Roman"/>
          <w:color w:val="000000"/>
          <w:sz w:val="28"/>
        </w:rPr>
        <w:t>Perfect</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xml:space="preserve"> в повествовательных (утвердительных и отрицательных) и вопросительных предложениях.</w:t>
      </w:r>
    </w:p>
    <w:p w14:paraId="2FDBCCE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Имена существительные во множественном числе, в том числе имена существительные, имеющие форму только множественного числа.</w:t>
      </w:r>
    </w:p>
    <w:p w14:paraId="1E50D86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Имена существительные с причастиями настоящего и прошедшего времени.</w:t>
      </w:r>
    </w:p>
    <w:p w14:paraId="1E8A54B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Наречия в положительной, сравнительной и превосходной степенях, образованные по правилу, и исключения.</w:t>
      </w:r>
    </w:p>
    <w:p w14:paraId="3BDFAE0B"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Социокультурные знания и умения</w:t>
      </w:r>
    </w:p>
    <w:p w14:paraId="0F24A82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14:paraId="0C529C1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14:paraId="583A9DE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14:paraId="5BC8A3A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Формирование умений:</w:t>
      </w:r>
    </w:p>
    <w:p w14:paraId="3B3BE7E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14:paraId="043BA03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 оформлять свой адрес на английском языке (в анкете, формуляре);</w:t>
      </w:r>
    </w:p>
    <w:p w14:paraId="7E7F4DE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Россию и страну (страны) изучаемого языка;</w:t>
      </w:r>
    </w:p>
    <w:p w14:paraId="74DB850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14:paraId="248B6B16"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Компенсаторные умения</w:t>
      </w:r>
    </w:p>
    <w:p w14:paraId="1397E31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чтении и аудировании языковой, в том числе контекстуальной, догадки.</w:t>
      </w:r>
    </w:p>
    <w:p w14:paraId="44F0AB3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формулировании собственных высказываний, ключевых слов, плана.</w:t>
      </w:r>
    </w:p>
    <w:p w14:paraId="5FE6765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2755C084" w14:textId="77777777" w:rsidR="00395E82" w:rsidRPr="00330598" w:rsidRDefault="00395E82">
      <w:pPr>
        <w:spacing w:after="0" w:line="264" w:lineRule="auto"/>
        <w:ind w:left="120"/>
        <w:jc w:val="both"/>
        <w:rPr>
          <w:lang w:val="ru-RU"/>
        </w:rPr>
      </w:pPr>
    </w:p>
    <w:p w14:paraId="1FC75F8C"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6 КЛАСС</w:t>
      </w:r>
    </w:p>
    <w:p w14:paraId="3EA93E4C" w14:textId="77777777" w:rsidR="00395E82" w:rsidRPr="00330598" w:rsidRDefault="00395E82">
      <w:pPr>
        <w:spacing w:after="0" w:line="264" w:lineRule="auto"/>
        <w:ind w:left="120"/>
        <w:jc w:val="both"/>
        <w:rPr>
          <w:lang w:val="ru-RU"/>
        </w:rPr>
      </w:pPr>
    </w:p>
    <w:p w14:paraId="7DC7CB8A"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Коммуникативные умения</w:t>
      </w:r>
    </w:p>
    <w:p w14:paraId="74D8567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2A7A958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Взаимоотношения в семье и с друзьями. Семейные праздники.</w:t>
      </w:r>
    </w:p>
    <w:p w14:paraId="3BC67A9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Внешность и характер человека (литературного персонажа).</w:t>
      </w:r>
    </w:p>
    <w:p w14:paraId="4858B41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Досуг и увлечения (хобби) современного подростка (чтение, кино, театр, спорт).</w:t>
      </w:r>
    </w:p>
    <w:p w14:paraId="0E019EA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Здоровый образ жизни: режим труда и отдыха, фитнес, сбалансированное питание.</w:t>
      </w:r>
    </w:p>
    <w:p w14:paraId="6F309E1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Покупки: одежда, обувь и продукты питания.</w:t>
      </w:r>
    </w:p>
    <w:p w14:paraId="372E03B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Школа, школьная жизнь, школьная форма, изучаемые предметы, любимый предмет, правила поведения в школе. Переписка с иностранными сверстниками.</w:t>
      </w:r>
    </w:p>
    <w:p w14:paraId="7B516D3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Переписка с иностранными сверстниками.</w:t>
      </w:r>
    </w:p>
    <w:p w14:paraId="7DD7490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Каникулы в различное время года. Виды отдыха.</w:t>
      </w:r>
    </w:p>
    <w:p w14:paraId="471A0D3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Путешествия по России и иностранным странам.</w:t>
      </w:r>
    </w:p>
    <w:p w14:paraId="4D7A490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Природа: дикие и домашние животные. Климат, погода.</w:t>
      </w:r>
    </w:p>
    <w:p w14:paraId="674F8A8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Жизнь в городе и сельской местности. Описание родного города (села). Транспорт.</w:t>
      </w:r>
    </w:p>
    <w:p w14:paraId="7182046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23EEE4F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Выдающиеся люди родной страны и страны (стран) изучаемого языка: писатели, поэты, учёные.</w:t>
      </w:r>
    </w:p>
    <w:p w14:paraId="1ED1B404"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Говорение</w:t>
      </w:r>
    </w:p>
    <w:p w14:paraId="6DF3B55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Развитие коммуникативных умений </w:t>
      </w:r>
      <w:r w:rsidRPr="00330598">
        <w:rPr>
          <w:rFonts w:ascii="Times New Roman" w:hAnsi="Times New Roman"/>
          <w:color w:val="000000"/>
          <w:sz w:val="28"/>
          <w:u w:val="single"/>
          <w:lang w:val="ru-RU"/>
        </w:rPr>
        <w:t>диалогической речи</w:t>
      </w:r>
      <w:r w:rsidRPr="00330598">
        <w:rPr>
          <w:rFonts w:ascii="Times New Roman" w:hAnsi="Times New Roman"/>
          <w:color w:val="000000"/>
          <w:sz w:val="28"/>
          <w:lang w:val="ru-RU"/>
        </w:rPr>
        <w:t>, а именно умений вести:</w:t>
      </w:r>
    </w:p>
    <w:p w14:paraId="3981048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2596955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1CECFC1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A8F8FA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14:paraId="0087450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Объём диалога – до 5 реплик со стороны каждого собеседника. </w:t>
      </w:r>
    </w:p>
    <w:p w14:paraId="606FCFF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Развитие коммуникативных умений </w:t>
      </w:r>
      <w:r w:rsidRPr="00330598">
        <w:rPr>
          <w:rFonts w:ascii="Times New Roman" w:hAnsi="Times New Roman"/>
          <w:color w:val="000000"/>
          <w:sz w:val="28"/>
          <w:u w:val="single"/>
          <w:lang w:val="ru-RU"/>
        </w:rPr>
        <w:t>монологической речи</w:t>
      </w:r>
      <w:r w:rsidRPr="00330598">
        <w:rPr>
          <w:rFonts w:ascii="Times New Roman" w:hAnsi="Times New Roman"/>
          <w:color w:val="000000"/>
          <w:sz w:val="28"/>
          <w:lang w:val="ru-RU"/>
        </w:rPr>
        <w:t>:</w:t>
      </w:r>
    </w:p>
    <w:p w14:paraId="3C8A404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14:paraId="1ED19BC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6A52A21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повествование (сообщение);</w:t>
      </w:r>
    </w:p>
    <w:p w14:paraId="7F2078E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изложение (пересказ) основного содержания прочитанного текста;</w:t>
      </w:r>
    </w:p>
    <w:p w14:paraId="1BCA68F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краткое изложение результатов выполненной проектной работы.</w:t>
      </w:r>
    </w:p>
    <w:p w14:paraId="3F29B71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14:paraId="3E62457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монологического высказывания – 7–8 фраз.</w:t>
      </w:r>
    </w:p>
    <w:p w14:paraId="5B0F20EC"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Аудирование</w:t>
      </w:r>
    </w:p>
    <w:p w14:paraId="6E6ED6E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w:t>
      </w:r>
    </w:p>
    <w:p w14:paraId="2D37153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35369D5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Аудирование с пониманием основного содержания текста предполагает умение определять основную тему и главные факты (события) в </w:t>
      </w:r>
      <w:r w:rsidRPr="00330598">
        <w:rPr>
          <w:rFonts w:ascii="Times New Roman" w:hAnsi="Times New Roman"/>
          <w:color w:val="000000"/>
          <w:sz w:val="28"/>
          <w:lang w:val="ru-RU"/>
        </w:rPr>
        <w:lastRenderedPageBreak/>
        <w:t>воспринимаемом на слух тексте; игнорировать незнакомые слова, несущественные для понимания основного содержания.</w:t>
      </w:r>
    </w:p>
    <w:p w14:paraId="0B3F578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180D4A4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50E7722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Время звучания текста (текстов) для аудирования – до 1,5 минуты.</w:t>
      </w:r>
    </w:p>
    <w:p w14:paraId="5A129B94"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Смысловое чтение</w:t>
      </w:r>
    </w:p>
    <w:p w14:paraId="16E7681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46900BD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14:paraId="1F235C1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несплошных текстов (таблиц) и понимание представленной в них информации.</w:t>
      </w:r>
    </w:p>
    <w:p w14:paraId="2A9103E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184E653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текста (текстов) для чтения – 250–300 слов.</w:t>
      </w:r>
    </w:p>
    <w:p w14:paraId="128DDBB4"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Письменная речь</w:t>
      </w:r>
    </w:p>
    <w:p w14:paraId="6732515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умений письменной речи:</w:t>
      </w:r>
    </w:p>
    <w:p w14:paraId="1068803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w:t>
      </w:r>
    </w:p>
    <w:p w14:paraId="140B2AC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англоговорящих странах;</w:t>
      </w:r>
    </w:p>
    <w:p w14:paraId="0B75C12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14:paraId="3F7EF3D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создание небольшого письменного высказывания с использованием образца, плана, иллюстраций. Объём письменного высказывания – до 70 слов.</w:t>
      </w:r>
    </w:p>
    <w:p w14:paraId="045D6BAE"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Языковые знания и умения</w:t>
      </w:r>
    </w:p>
    <w:p w14:paraId="0EF8AD42"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Фонетическая сторона речи</w:t>
      </w:r>
    </w:p>
    <w:p w14:paraId="751B758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39795B0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7FA59CA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14:paraId="0F781B6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текста для чтения вслух – до 95 слов.</w:t>
      </w:r>
    </w:p>
    <w:p w14:paraId="0DBFD26D"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Графика, орфография и пунктуация</w:t>
      </w:r>
    </w:p>
    <w:p w14:paraId="12F8662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Правильное написание изученных слов.</w:t>
      </w:r>
    </w:p>
    <w:p w14:paraId="5E74D09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427347E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5B9A96AD"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Лексическая сторона речи</w:t>
      </w:r>
    </w:p>
    <w:p w14:paraId="54934D4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320976B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различных средств связи для обеспечения логичности и целостности высказывания.</w:t>
      </w:r>
    </w:p>
    <w:p w14:paraId="301CFC7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630F1A5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Основные способы словообразования:</w:t>
      </w:r>
    </w:p>
    <w:p w14:paraId="5572F1D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аффиксация:</w:t>
      </w:r>
    </w:p>
    <w:p w14:paraId="35B3DA2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имён существительных при помощи суффикса -</w:t>
      </w:r>
      <w:r>
        <w:rPr>
          <w:rFonts w:ascii="Times New Roman" w:hAnsi="Times New Roman"/>
          <w:color w:val="000000"/>
          <w:sz w:val="28"/>
        </w:rPr>
        <w:t>ing</w:t>
      </w:r>
      <w:r w:rsidRPr="00330598">
        <w:rPr>
          <w:rFonts w:ascii="Times New Roman" w:hAnsi="Times New Roman"/>
          <w:color w:val="000000"/>
          <w:sz w:val="28"/>
          <w:lang w:val="ru-RU"/>
        </w:rPr>
        <w:t xml:space="preserve"> (</w:t>
      </w:r>
      <w:r>
        <w:rPr>
          <w:rFonts w:ascii="Times New Roman" w:hAnsi="Times New Roman"/>
          <w:color w:val="000000"/>
          <w:sz w:val="28"/>
        </w:rPr>
        <w:t>reading</w:t>
      </w:r>
      <w:r w:rsidRPr="00330598">
        <w:rPr>
          <w:rFonts w:ascii="Times New Roman" w:hAnsi="Times New Roman"/>
          <w:color w:val="000000"/>
          <w:sz w:val="28"/>
          <w:lang w:val="ru-RU"/>
        </w:rPr>
        <w:t>);</w:t>
      </w:r>
    </w:p>
    <w:p w14:paraId="4FC60F3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образование имён прилагательных при помощи суффиксов -</w:t>
      </w:r>
      <w:r>
        <w:rPr>
          <w:rFonts w:ascii="Times New Roman" w:hAnsi="Times New Roman"/>
          <w:color w:val="000000"/>
          <w:sz w:val="28"/>
        </w:rPr>
        <w:t>al</w:t>
      </w:r>
      <w:r w:rsidRPr="00330598">
        <w:rPr>
          <w:rFonts w:ascii="Times New Roman" w:hAnsi="Times New Roman"/>
          <w:color w:val="000000"/>
          <w:sz w:val="28"/>
          <w:lang w:val="ru-RU"/>
        </w:rPr>
        <w:t xml:space="preserve"> (</w:t>
      </w:r>
      <w:r>
        <w:rPr>
          <w:rFonts w:ascii="Times New Roman" w:hAnsi="Times New Roman"/>
          <w:color w:val="000000"/>
          <w:sz w:val="28"/>
        </w:rPr>
        <w:t>typical</w:t>
      </w:r>
      <w:r w:rsidRPr="00330598">
        <w:rPr>
          <w:rFonts w:ascii="Times New Roman" w:hAnsi="Times New Roman"/>
          <w:color w:val="000000"/>
          <w:sz w:val="28"/>
          <w:lang w:val="ru-RU"/>
        </w:rPr>
        <w:t>), -</w:t>
      </w:r>
      <w:r>
        <w:rPr>
          <w:rFonts w:ascii="Times New Roman" w:hAnsi="Times New Roman"/>
          <w:color w:val="000000"/>
          <w:sz w:val="28"/>
        </w:rPr>
        <w:t>ing</w:t>
      </w:r>
      <w:r w:rsidRPr="00330598">
        <w:rPr>
          <w:rFonts w:ascii="Times New Roman" w:hAnsi="Times New Roman"/>
          <w:color w:val="000000"/>
          <w:sz w:val="28"/>
          <w:lang w:val="ru-RU"/>
        </w:rPr>
        <w:t xml:space="preserve"> (</w:t>
      </w:r>
      <w:r>
        <w:rPr>
          <w:rFonts w:ascii="Times New Roman" w:hAnsi="Times New Roman"/>
          <w:color w:val="000000"/>
          <w:sz w:val="28"/>
        </w:rPr>
        <w:t>amazing</w:t>
      </w:r>
      <w:r w:rsidRPr="00330598">
        <w:rPr>
          <w:rFonts w:ascii="Times New Roman" w:hAnsi="Times New Roman"/>
          <w:color w:val="000000"/>
          <w:sz w:val="28"/>
          <w:lang w:val="ru-RU"/>
        </w:rPr>
        <w:t>), -</w:t>
      </w:r>
      <w:r>
        <w:rPr>
          <w:rFonts w:ascii="Times New Roman" w:hAnsi="Times New Roman"/>
          <w:color w:val="000000"/>
          <w:sz w:val="28"/>
        </w:rPr>
        <w:t>less</w:t>
      </w:r>
      <w:r w:rsidRPr="00330598">
        <w:rPr>
          <w:rFonts w:ascii="Times New Roman" w:hAnsi="Times New Roman"/>
          <w:color w:val="000000"/>
          <w:sz w:val="28"/>
          <w:lang w:val="ru-RU"/>
        </w:rPr>
        <w:t xml:space="preserve"> (</w:t>
      </w:r>
      <w:r>
        <w:rPr>
          <w:rFonts w:ascii="Times New Roman" w:hAnsi="Times New Roman"/>
          <w:color w:val="000000"/>
          <w:sz w:val="28"/>
        </w:rPr>
        <w:t>useless</w:t>
      </w:r>
      <w:r w:rsidRPr="00330598">
        <w:rPr>
          <w:rFonts w:ascii="Times New Roman" w:hAnsi="Times New Roman"/>
          <w:color w:val="000000"/>
          <w:sz w:val="28"/>
          <w:lang w:val="ru-RU"/>
        </w:rPr>
        <w:t>), -</w:t>
      </w:r>
      <w:r>
        <w:rPr>
          <w:rFonts w:ascii="Times New Roman" w:hAnsi="Times New Roman"/>
          <w:color w:val="000000"/>
          <w:sz w:val="28"/>
        </w:rPr>
        <w:t>ive</w:t>
      </w:r>
      <w:r w:rsidRPr="00330598">
        <w:rPr>
          <w:rFonts w:ascii="Times New Roman" w:hAnsi="Times New Roman"/>
          <w:color w:val="000000"/>
          <w:sz w:val="28"/>
          <w:lang w:val="ru-RU"/>
        </w:rPr>
        <w:t xml:space="preserve"> (</w:t>
      </w:r>
      <w:r>
        <w:rPr>
          <w:rFonts w:ascii="Times New Roman" w:hAnsi="Times New Roman"/>
          <w:color w:val="000000"/>
          <w:sz w:val="28"/>
        </w:rPr>
        <w:t>impressive</w:t>
      </w:r>
      <w:r w:rsidRPr="00330598">
        <w:rPr>
          <w:rFonts w:ascii="Times New Roman" w:hAnsi="Times New Roman"/>
          <w:color w:val="000000"/>
          <w:sz w:val="28"/>
          <w:lang w:val="ru-RU"/>
        </w:rPr>
        <w:t>).</w:t>
      </w:r>
    </w:p>
    <w:p w14:paraId="7C41CDF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Синонимы. Антонимы. Интернациональные слова.</w:t>
      </w:r>
    </w:p>
    <w:p w14:paraId="0388B1DE"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Грамматическая сторона речи</w:t>
      </w:r>
    </w:p>
    <w:p w14:paraId="2E1C397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0BD4427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Сложноподчинённые предложения с придаточными определительными с союзными словами </w:t>
      </w:r>
      <w:r>
        <w:rPr>
          <w:rFonts w:ascii="Times New Roman" w:hAnsi="Times New Roman"/>
          <w:color w:val="000000"/>
          <w:sz w:val="28"/>
        </w:rPr>
        <w:t>who</w:t>
      </w:r>
      <w:r w:rsidRPr="00330598">
        <w:rPr>
          <w:rFonts w:ascii="Times New Roman" w:hAnsi="Times New Roman"/>
          <w:color w:val="000000"/>
          <w:sz w:val="28"/>
          <w:lang w:val="ru-RU"/>
        </w:rPr>
        <w:t xml:space="preserve">, </w:t>
      </w:r>
      <w:r>
        <w:rPr>
          <w:rFonts w:ascii="Times New Roman" w:hAnsi="Times New Roman"/>
          <w:color w:val="000000"/>
          <w:sz w:val="28"/>
        </w:rPr>
        <w:t>which</w:t>
      </w:r>
      <w:r w:rsidRPr="00330598">
        <w:rPr>
          <w:rFonts w:ascii="Times New Roman" w:hAnsi="Times New Roman"/>
          <w:color w:val="000000"/>
          <w:sz w:val="28"/>
          <w:lang w:val="ru-RU"/>
        </w:rPr>
        <w:t xml:space="preserve">, </w:t>
      </w:r>
      <w:r>
        <w:rPr>
          <w:rFonts w:ascii="Times New Roman" w:hAnsi="Times New Roman"/>
          <w:color w:val="000000"/>
          <w:sz w:val="28"/>
        </w:rPr>
        <w:t>that</w:t>
      </w:r>
      <w:r w:rsidRPr="00330598">
        <w:rPr>
          <w:rFonts w:ascii="Times New Roman" w:hAnsi="Times New Roman"/>
          <w:color w:val="000000"/>
          <w:sz w:val="28"/>
          <w:lang w:val="ru-RU"/>
        </w:rPr>
        <w:t>.</w:t>
      </w:r>
    </w:p>
    <w:p w14:paraId="6906EC0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Сложноподчинённые предложения с придаточными времени с союзами </w:t>
      </w:r>
      <w:r>
        <w:rPr>
          <w:rFonts w:ascii="Times New Roman" w:hAnsi="Times New Roman"/>
          <w:color w:val="000000"/>
          <w:sz w:val="28"/>
        </w:rPr>
        <w:t>for</w:t>
      </w:r>
      <w:r w:rsidRPr="00330598">
        <w:rPr>
          <w:rFonts w:ascii="Times New Roman" w:hAnsi="Times New Roman"/>
          <w:color w:val="000000"/>
          <w:sz w:val="28"/>
          <w:lang w:val="ru-RU"/>
        </w:rPr>
        <w:t xml:space="preserve">, </w:t>
      </w:r>
      <w:r>
        <w:rPr>
          <w:rFonts w:ascii="Times New Roman" w:hAnsi="Times New Roman"/>
          <w:color w:val="000000"/>
          <w:sz w:val="28"/>
        </w:rPr>
        <w:t>since</w:t>
      </w:r>
      <w:r w:rsidRPr="00330598">
        <w:rPr>
          <w:rFonts w:ascii="Times New Roman" w:hAnsi="Times New Roman"/>
          <w:color w:val="000000"/>
          <w:sz w:val="28"/>
          <w:lang w:val="ru-RU"/>
        </w:rPr>
        <w:t>.</w:t>
      </w:r>
    </w:p>
    <w:p w14:paraId="499AB59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Предложения с конструкциями </w:t>
      </w:r>
      <w:r>
        <w:rPr>
          <w:rFonts w:ascii="Times New Roman" w:hAnsi="Times New Roman"/>
          <w:color w:val="000000"/>
          <w:sz w:val="28"/>
        </w:rPr>
        <w:t>as</w:t>
      </w:r>
      <w:r w:rsidRPr="00330598">
        <w:rPr>
          <w:rFonts w:ascii="Times New Roman" w:hAnsi="Times New Roman"/>
          <w:color w:val="000000"/>
          <w:sz w:val="28"/>
          <w:lang w:val="ru-RU"/>
        </w:rPr>
        <w:t xml:space="preserve"> … </w:t>
      </w:r>
      <w:r>
        <w:rPr>
          <w:rFonts w:ascii="Times New Roman" w:hAnsi="Times New Roman"/>
          <w:color w:val="000000"/>
          <w:sz w:val="28"/>
        </w:rPr>
        <w:t>as</w:t>
      </w:r>
      <w:r w:rsidRPr="00330598">
        <w:rPr>
          <w:rFonts w:ascii="Times New Roman" w:hAnsi="Times New Roman"/>
          <w:color w:val="000000"/>
          <w:sz w:val="28"/>
          <w:lang w:val="ru-RU"/>
        </w:rPr>
        <w:t xml:space="preserve">, </w:t>
      </w:r>
      <w:r>
        <w:rPr>
          <w:rFonts w:ascii="Times New Roman" w:hAnsi="Times New Roman"/>
          <w:color w:val="000000"/>
          <w:sz w:val="28"/>
        </w:rPr>
        <w:t>not</w:t>
      </w:r>
      <w:r w:rsidRPr="00330598">
        <w:rPr>
          <w:rFonts w:ascii="Times New Roman" w:hAnsi="Times New Roman"/>
          <w:color w:val="000000"/>
          <w:sz w:val="28"/>
          <w:lang w:val="ru-RU"/>
        </w:rPr>
        <w:t xml:space="preserve"> </w:t>
      </w:r>
      <w:r>
        <w:rPr>
          <w:rFonts w:ascii="Times New Roman" w:hAnsi="Times New Roman"/>
          <w:color w:val="000000"/>
          <w:sz w:val="28"/>
        </w:rPr>
        <w:t>so</w:t>
      </w:r>
      <w:r w:rsidRPr="00330598">
        <w:rPr>
          <w:rFonts w:ascii="Times New Roman" w:hAnsi="Times New Roman"/>
          <w:color w:val="000000"/>
          <w:sz w:val="28"/>
          <w:lang w:val="ru-RU"/>
        </w:rPr>
        <w:t xml:space="preserve"> … </w:t>
      </w:r>
      <w:r>
        <w:rPr>
          <w:rFonts w:ascii="Times New Roman" w:hAnsi="Times New Roman"/>
          <w:color w:val="000000"/>
          <w:sz w:val="28"/>
        </w:rPr>
        <w:t>as</w:t>
      </w:r>
      <w:r w:rsidRPr="00330598">
        <w:rPr>
          <w:rFonts w:ascii="Times New Roman" w:hAnsi="Times New Roman"/>
          <w:color w:val="000000"/>
          <w:sz w:val="28"/>
          <w:lang w:val="ru-RU"/>
        </w:rPr>
        <w:t>.</w:t>
      </w:r>
    </w:p>
    <w:p w14:paraId="4F35604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Все типы вопросительных предложений (общий, специальный, альтернативный, разделительный вопросы) в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Continuous</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w:t>
      </w:r>
    </w:p>
    <w:p w14:paraId="4DBAAE3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Continuous</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w:t>
      </w:r>
    </w:p>
    <w:p w14:paraId="0DBAB047" w14:textId="77777777" w:rsidR="00395E82" w:rsidRDefault="00054C4B">
      <w:pPr>
        <w:spacing w:after="0" w:line="264" w:lineRule="auto"/>
        <w:ind w:firstLine="600"/>
        <w:jc w:val="both"/>
      </w:pPr>
      <w:r>
        <w:rPr>
          <w:rFonts w:ascii="Times New Roman" w:hAnsi="Times New Roman"/>
          <w:color w:val="000000"/>
          <w:sz w:val="28"/>
        </w:rPr>
        <w:t>Модальные глаголы и их эквиваленты (can/be able to, must/have to, may, should, need).</w:t>
      </w:r>
    </w:p>
    <w:p w14:paraId="4E095907" w14:textId="77777777" w:rsidR="00395E82" w:rsidRDefault="00054C4B">
      <w:pPr>
        <w:spacing w:after="0" w:line="264" w:lineRule="auto"/>
        <w:ind w:firstLine="600"/>
        <w:jc w:val="both"/>
      </w:pPr>
      <w:r>
        <w:rPr>
          <w:rFonts w:ascii="Times New Roman" w:hAnsi="Times New Roman"/>
          <w:color w:val="000000"/>
          <w:sz w:val="28"/>
        </w:rPr>
        <w:t>Слова, выражающие количество (little/a little, few/a few).</w:t>
      </w:r>
    </w:p>
    <w:p w14:paraId="57A9351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Возвратные, неопределённые местоимения (</w:t>
      </w:r>
      <w:r>
        <w:rPr>
          <w:rFonts w:ascii="Times New Roman" w:hAnsi="Times New Roman"/>
          <w:color w:val="000000"/>
          <w:sz w:val="28"/>
        </w:rPr>
        <w:t>some</w:t>
      </w:r>
      <w:r w:rsidRPr="00330598">
        <w:rPr>
          <w:rFonts w:ascii="Times New Roman" w:hAnsi="Times New Roman"/>
          <w:color w:val="000000"/>
          <w:sz w:val="28"/>
          <w:lang w:val="ru-RU"/>
        </w:rPr>
        <w:t xml:space="preserve">, </w:t>
      </w:r>
      <w:r>
        <w:rPr>
          <w:rFonts w:ascii="Times New Roman" w:hAnsi="Times New Roman"/>
          <w:color w:val="000000"/>
          <w:sz w:val="28"/>
        </w:rPr>
        <w:t>any</w:t>
      </w:r>
      <w:r w:rsidRPr="00330598">
        <w:rPr>
          <w:rFonts w:ascii="Times New Roman" w:hAnsi="Times New Roman"/>
          <w:color w:val="000000"/>
          <w:sz w:val="28"/>
          <w:lang w:val="ru-RU"/>
        </w:rPr>
        <w:t>) и их производные (</w:t>
      </w:r>
      <w:r>
        <w:rPr>
          <w:rFonts w:ascii="Times New Roman" w:hAnsi="Times New Roman"/>
          <w:color w:val="000000"/>
          <w:sz w:val="28"/>
        </w:rPr>
        <w:t>somebody</w:t>
      </w:r>
      <w:r w:rsidRPr="00330598">
        <w:rPr>
          <w:rFonts w:ascii="Times New Roman" w:hAnsi="Times New Roman"/>
          <w:color w:val="000000"/>
          <w:sz w:val="28"/>
          <w:lang w:val="ru-RU"/>
        </w:rPr>
        <w:t xml:space="preserve">, </w:t>
      </w:r>
      <w:r>
        <w:rPr>
          <w:rFonts w:ascii="Times New Roman" w:hAnsi="Times New Roman"/>
          <w:color w:val="000000"/>
          <w:sz w:val="28"/>
        </w:rPr>
        <w:t>anybody</w:t>
      </w:r>
      <w:r w:rsidRPr="00330598">
        <w:rPr>
          <w:rFonts w:ascii="Times New Roman" w:hAnsi="Times New Roman"/>
          <w:color w:val="000000"/>
          <w:sz w:val="28"/>
          <w:lang w:val="ru-RU"/>
        </w:rPr>
        <w:t xml:space="preserve">; </w:t>
      </w:r>
      <w:r>
        <w:rPr>
          <w:rFonts w:ascii="Times New Roman" w:hAnsi="Times New Roman"/>
          <w:color w:val="000000"/>
          <w:sz w:val="28"/>
        </w:rPr>
        <w:t>something</w:t>
      </w:r>
      <w:r w:rsidRPr="00330598">
        <w:rPr>
          <w:rFonts w:ascii="Times New Roman" w:hAnsi="Times New Roman"/>
          <w:color w:val="000000"/>
          <w:sz w:val="28"/>
          <w:lang w:val="ru-RU"/>
        </w:rPr>
        <w:t xml:space="preserve">, </w:t>
      </w:r>
      <w:r>
        <w:rPr>
          <w:rFonts w:ascii="Times New Roman" w:hAnsi="Times New Roman"/>
          <w:color w:val="000000"/>
          <w:sz w:val="28"/>
        </w:rPr>
        <w:t>anything</w:t>
      </w:r>
      <w:r w:rsidRPr="00330598">
        <w:rPr>
          <w:rFonts w:ascii="Times New Roman" w:hAnsi="Times New Roman"/>
          <w:color w:val="000000"/>
          <w:sz w:val="28"/>
          <w:lang w:val="ru-RU"/>
        </w:rPr>
        <w:t xml:space="preserve"> и другие) </w:t>
      </w:r>
      <w:r>
        <w:rPr>
          <w:rFonts w:ascii="Times New Roman" w:hAnsi="Times New Roman"/>
          <w:color w:val="000000"/>
          <w:sz w:val="28"/>
        </w:rPr>
        <w:t>every</w:t>
      </w:r>
      <w:r w:rsidRPr="00330598">
        <w:rPr>
          <w:rFonts w:ascii="Times New Roman" w:hAnsi="Times New Roman"/>
          <w:color w:val="000000"/>
          <w:sz w:val="28"/>
          <w:lang w:val="ru-RU"/>
        </w:rPr>
        <w:t xml:space="preserve"> и производные (</w:t>
      </w:r>
      <w:r>
        <w:rPr>
          <w:rFonts w:ascii="Times New Roman" w:hAnsi="Times New Roman"/>
          <w:color w:val="000000"/>
          <w:sz w:val="28"/>
        </w:rPr>
        <w:t>everybody</w:t>
      </w:r>
      <w:r w:rsidRPr="00330598">
        <w:rPr>
          <w:rFonts w:ascii="Times New Roman" w:hAnsi="Times New Roman"/>
          <w:color w:val="000000"/>
          <w:sz w:val="28"/>
          <w:lang w:val="ru-RU"/>
        </w:rPr>
        <w:t xml:space="preserve">, </w:t>
      </w:r>
      <w:r>
        <w:rPr>
          <w:rFonts w:ascii="Times New Roman" w:hAnsi="Times New Roman"/>
          <w:color w:val="000000"/>
          <w:sz w:val="28"/>
        </w:rPr>
        <w:t>everything</w:t>
      </w:r>
      <w:r w:rsidRPr="00330598">
        <w:rPr>
          <w:rFonts w:ascii="Times New Roman" w:hAnsi="Times New Roman"/>
          <w:color w:val="000000"/>
          <w:sz w:val="28"/>
          <w:lang w:val="ru-RU"/>
        </w:rPr>
        <w:t xml:space="preserve"> и другие) в повествовательных (утвердительных и отрицательных) и вопросительных предложениях.</w:t>
      </w:r>
    </w:p>
    <w:p w14:paraId="11667B2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Числительные для обозначения дат и больших чисел (100–1000).</w:t>
      </w:r>
    </w:p>
    <w:p w14:paraId="238EC801"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Социокультурные знания и умения</w:t>
      </w:r>
    </w:p>
    <w:p w14:paraId="379BA37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14:paraId="68DB8CB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49B1F29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w:t>
      </w:r>
      <w:r w:rsidRPr="00330598">
        <w:rPr>
          <w:rFonts w:ascii="Times New Roman" w:hAnsi="Times New Roman"/>
          <w:color w:val="000000"/>
          <w:sz w:val="28"/>
          <w:lang w:val="ru-RU"/>
        </w:rPr>
        <w:lastRenderedPageBreak/>
        <w:t>выдающимися людьми), с доступными в языковом отношении образцами детской поэзии и прозы на английском языке.</w:t>
      </w:r>
    </w:p>
    <w:p w14:paraId="4AB467D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умений:</w:t>
      </w:r>
    </w:p>
    <w:p w14:paraId="06008CE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14:paraId="5E2A660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 оформлять свой адрес на английском языке (в анкете, формуляре);</w:t>
      </w:r>
    </w:p>
    <w:p w14:paraId="1B996B9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Россию и страну (страны) изучаемого языка;</w:t>
      </w:r>
    </w:p>
    <w:p w14:paraId="67C1778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0412DFD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рассказывать о выдающихся людях родной страны и страны (стран) изучаемого языка (учёных, писателях, поэтах).</w:t>
      </w:r>
    </w:p>
    <w:p w14:paraId="6323041D"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Компенсаторные умения</w:t>
      </w:r>
    </w:p>
    <w:p w14:paraId="5161BCC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чтении и аудировании языковой догадки, в том числе контекстуальной.</w:t>
      </w:r>
    </w:p>
    <w:p w14:paraId="2D93FBE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формулировании собственных высказываний, ключевых слов, плана.</w:t>
      </w:r>
    </w:p>
    <w:p w14:paraId="2132BB8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3252281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14D94E68"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7 КЛАСС</w:t>
      </w:r>
    </w:p>
    <w:p w14:paraId="6FA1A0E7"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Коммуникативные умения</w:t>
      </w:r>
    </w:p>
    <w:p w14:paraId="26A6B5C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64996B4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Взаимоотношения в семье и с друзьями. Семейные праздники. Обязанности по дому.</w:t>
      </w:r>
    </w:p>
    <w:p w14:paraId="6CB5CC5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Внешность и характер человека (литературного персонажа).</w:t>
      </w:r>
    </w:p>
    <w:p w14:paraId="156D63B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Досуг и увлечения (хобби) современного подростка (чтение, кино, театр, музей, спорт, музыка).</w:t>
      </w:r>
    </w:p>
    <w:p w14:paraId="20969D2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Здоровый образ жизни: режим труда и отдыха, фитнес, сбалансированное питание.</w:t>
      </w:r>
    </w:p>
    <w:p w14:paraId="4D1698F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Покупки: одежда, обувь и продукты питания.</w:t>
      </w:r>
    </w:p>
    <w:p w14:paraId="76F6E20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14:paraId="7849ACA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Каникулы в различное время года. Виды отдыха. Путешествия по России и иностранным странам.</w:t>
      </w:r>
    </w:p>
    <w:p w14:paraId="3D72B1E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Природа: дикие и домашние животные. Климат, погода.</w:t>
      </w:r>
    </w:p>
    <w:p w14:paraId="741EEBC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Жизнь в городе и сельской местности. Описание родного города (села). Транспорт.</w:t>
      </w:r>
    </w:p>
    <w:p w14:paraId="61478EA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Средства массовой информации (телевидение, журналы, Интернет).</w:t>
      </w:r>
    </w:p>
    <w:p w14:paraId="11395FF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612417E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Выдающиеся люди родной страны и страны (стран) изучаемого языка: учёные, писатели, поэты, спортсмены.</w:t>
      </w:r>
    </w:p>
    <w:p w14:paraId="40B67640"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Говорение</w:t>
      </w:r>
    </w:p>
    <w:p w14:paraId="32E353F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Развитие коммуникативных умений </w:t>
      </w:r>
      <w:r w:rsidRPr="00330598">
        <w:rPr>
          <w:rFonts w:ascii="Times New Roman" w:hAnsi="Times New Roman"/>
          <w:color w:val="000000"/>
          <w:sz w:val="28"/>
          <w:u w:val="single"/>
          <w:lang w:val="ru-RU"/>
        </w:rPr>
        <w:t>диалогической речи</w:t>
      </w:r>
      <w:r w:rsidRPr="00330598">
        <w:rPr>
          <w:rFonts w:ascii="Times New Roman" w:hAnsi="Times New Roman"/>
          <w:color w:val="000000"/>
          <w:sz w:val="28"/>
          <w:lang w:val="ru-RU"/>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14:paraId="5618CE9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10BB83D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04BD1C3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65F0D07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14:paraId="627A0E3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диалога – до 6 реплик со стороны каждого собеседника.</w:t>
      </w:r>
    </w:p>
    <w:p w14:paraId="7F803B8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 xml:space="preserve">Развитие коммуникативных умений </w:t>
      </w:r>
      <w:r w:rsidRPr="00330598">
        <w:rPr>
          <w:rFonts w:ascii="Times New Roman" w:hAnsi="Times New Roman"/>
          <w:color w:val="000000"/>
          <w:sz w:val="28"/>
          <w:u w:val="single"/>
          <w:lang w:val="ru-RU"/>
        </w:rPr>
        <w:t>монологической речи</w:t>
      </w:r>
      <w:r w:rsidRPr="00330598">
        <w:rPr>
          <w:rFonts w:ascii="Times New Roman" w:hAnsi="Times New Roman"/>
          <w:color w:val="000000"/>
          <w:sz w:val="28"/>
          <w:lang w:val="ru-RU"/>
        </w:rPr>
        <w:t>:</w:t>
      </w:r>
    </w:p>
    <w:p w14:paraId="7578AB4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14:paraId="315042D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6F2065C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повествование (сообщение);</w:t>
      </w:r>
    </w:p>
    <w:p w14:paraId="48EC736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изложение (пересказ) основного содержания, прочитанного (прослушанного) текста;</w:t>
      </w:r>
    </w:p>
    <w:p w14:paraId="3215266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краткое изложение результатов выполненной проектной работы.</w:t>
      </w:r>
    </w:p>
    <w:p w14:paraId="706EA59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иллюстраций, фотографий, таблиц.</w:t>
      </w:r>
    </w:p>
    <w:p w14:paraId="5FD374D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монологического высказывания – 8–9 фраз.</w:t>
      </w:r>
    </w:p>
    <w:p w14:paraId="4E360DA2"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Аудирование</w:t>
      </w:r>
    </w:p>
    <w:p w14:paraId="0AB5DC2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w:t>
      </w:r>
    </w:p>
    <w:p w14:paraId="7DCC08B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1776CC3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14:paraId="43861AE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0AC2C22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6C9DED8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Время звучания текста (текстов) для аудирования – до 1,5 минуты.</w:t>
      </w:r>
    </w:p>
    <w:p w14:paraId="01AF800A"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Смысловое чтение</w:t>
      </w:r>
    </w:p>
    <w:p w14:paraId="44CFA12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w:t>
      </w:r>
      <w:r w:rsidRPr="00330598">
        <w:rPr>
          <w:rFonts w:ascii="Times New Roman" w:hAnsi="Times New Roman"/>
          <w:color w:val="000000"/>
          <w:sz w:val="28"/>
          <w:lang w:val="ru-RU"/>
        </w:rPr>
        <w:lastRenderedPageBreak/>
        <w:t>содержания, с пониманием нужной (запрашиваемой) информации, с полным пониманием содержания текста.</w:t>
      </w:r>
    </w:p>
    <w:p w14:paraId="6C6529E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14:paraId="0004AB1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14:paraId="4E24E2C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полным пониманием предполагает полное и точное понимание информации, представленной в тексте, в эксплицитной (явной) форме.</w:t>
      </w:r>
    </w:p>
    <w:p w14:paraId="781CE06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несплошных текстов (таблиц, диаграмм) и понимание представленной в них информации.</w:t>
      </w:r>
    </w:p>
    <w:p w14:paraId="06DAD87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14B02F6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текста (текстов) для чтения – до 350 слов.</w:t>
      </w:r>
    </w:p>
    <w:p w14:paraId="4617E6F3"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Письменная речь</w:t>
      </w:r>
    </w:p>
    <w:p w14:paraId="1E03D24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умений письменной речи:</w:t>
      </w:r>
    </w:p>
    <w:p w14:paraId="13A65A5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6FE3803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14:paraId="05BA669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14:paraId="5AFE9A1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создание небольшого письменного высказывания с использованием образца, плана, таблицы. Объём письменного высказывания – до 90 слов.</w:t>
      </w:r>
    </w:p>
    <w:p w14:paraId="7469C854"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Языковые знания и умения</w:t>
      </w:r>
    </w:p>
    <w:p w14:paraId="19374145"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Фонетическая сторона речи</w:t>
      </w:r>
    </w:p>
    <w:p w14:paraId="77CFA63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w:t>
      </w:r>
      <w:r w:rsidRPr="00330598">
        <w:rPr>
          <w:rFonts w:ascii="Times New Roman" w:hAnsi="Times New Roman"/>
          <w:color w:val="000000"/>
          <w:sz w:val="28"/>
          <w:lang w:val="ru-RU"/>
        </w:rPr>
        <w:lastRenderedPageBreak/>
        <w:t>отсутствия фразового ударения на служебных словах, чтение новых слов согласно основным правилам чтения.</w:t>
      </w:r>
    </w:p>
    <w:p w14:paraId="7427937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2D5245F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вслух: диалог (беседа), рассказ, сообщение информационного характера, отрывок из статьи научно-популярного характера.</w:t>
      </w:r>
    </w:p>
    <w:p w14:paraId="485375B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текста для чтения вслух – до 100 слов.</w:t>
      </w:r>
    </w:p>
    <w:p w14:paraId="44D8BF68"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Графика, орфография и пунктуация</w:t>
      </w:r>
    </w:p>
    <w:p w14:paraId="4A33DA4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Правильное написание изученных слов.</w:t>
      </w:r>
    </w:p>
    <w:p w14:paraId="4249223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0AB37F9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23318564"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Лексическая сторона речи</w:t>
      </w:r>
    </w:p>
    <w:p w14:paraId="3DD70B2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7DD35EA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30E3598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1CEE6BA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Основные способы словообразования:</w:t>
      </w:r>
    </w:p>
    <w:p w14:paraId="01A5D1A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аффиксация:</w:t>
      </w:r>
    </w:p>
    <w:p w14:paraId="516976B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образование имён существительных при помощи префикса </w:t>
      </w:r>
      <w:r>
        <w:rPr>
          <w:rFonts w:ascii="Times New Roman" w:hAnsi="Times New Roman"/>
          <w:color w:val="000000"/>
          <w:sz w:val="28"/>
        </w:rPr>
        <w:t>un</w:t>
      </w:r>
      <w:r w:rsidRPr="00330598">
        <w:rPr>
          <w:rFonts w:ascii="Times New Roman" w:hAnsi="Times New Roman"/>
          <w:color w:val="000000"/>
          <w:sz w:val="28"/>
          <w:lang w:val="ru-RU"/>
        </w:rPr>
        <w:t xml:space="preserve"> (</w:t>
      </w:r>
      <w:r>
        <w:rPr>
          <w:rFonts w:ascii="Times New Roman" w:hAnsi="Times New Roman"/>
          <w:color w:val="000000"/>
          <w:sz w:val="28"/>
        </w:rPr>
        <w:t>unreality</w:t>
      </w:r>
      <w:r w:rsidRPr="00330598">
        <w:rPr>
          <w:rFonts w:ascii="Times New Roman" w:hAnsi="Times New Roman"/>
          <w:color w:val="000000"/>
          <w:sz w:val="28"/>
          <w:lang w:val="ru-RU"/>
        </w:rPr>
        <w:t>) и при помощи суффиксов: -</w:t>
      </w:r>
      <w:r>
        <w:rPr>
          <w:rFonts w:ascii="Times New Roman" w:hAnsi="Times New Roman"/>
          <w:color w:val="000000"/>
          <w:sz w:val="28"/>
        </w:rPr>
        <w:t>ment</w:t>
      </w:r>
      <w:r w:rsidRPr="00330598">
        <w:rPr>
          <w:rFonts w:ascii="Times New Roman" w:hAnsi="Times New Roman"/>
          <w:color w:val="000000"/>
          <w:sz w:val="28"/>
          <w:lang w:val="ru-RU"/>
        </w:rPr>
        <w:t xml:space="preserve"> (</w:t>
      </w:r>
      <w:r>
        <w:rPr>
          <w:rFonts w:ascii="Times New Roman" w:hAnsi="Times New Roman"/>
          <w:color w:val="000000"/>
          <w:sz w:val="28"/>
        </w:rPr>
        <w:t>development</w:t>
      </w:r>
      <w:r w:rsidRPr="00330598">
        <w:rPr>
          <w:rFonts w:ascii="Times New Roman" w:hAnsi="Times New Roman"/>
          <w:color w:val="000000"/>
          <w:sz w:val="28"/>
          <w:lang w:val="ru-RU"/>
        </w:rPr>
        <w:t>), -</w:t>
      </w:r>
      <w:r>
        <w:rPr>
          <w:rFonts w:ascii="Times New Roman" w:hAnsi="Times New Roman"/>
          <w:color w:val="000000"/>
          <w:sz w:val="28"/>
        </w:rPr>
        <w:t>ness</w:t>
      </w:r>
      <w:r w:rsidRPr="00330598">
        <w:rPr>
          <w:rFonts w:ascii="Times New Roman" w:hAnsi="Times New Roman"/>
          <w:color w:val="000000"/>
          <w:sz w:val="28"/>
          <w:lang w:val="ru-RU"/>
        </w:rPr>
        <w:t xml:space="preserve"> (</w:t>
      </w:r>
      <w:r>
        <w:rPr>
          <w:rFonts w:ascii="Times New Roman" w:hAnsi="Times New Roman"/>
          <w:color w:val="000000"/>
          <w:sz w:val="28"/>
        </w:rPr>
        <w:t>darkness</w:t>
      </w:r>
      <w:r w:rsidRPr="00330598">
        <w:rPr>
          <w:rFonts w:ascii="Times New Roman" w:hAnsi="Times New Roman"/>
          <w:color w:val="000000"/>
          <w:sz w:val="28"/>
          <w:lang w:val="ru-RU"/>
        </w:rPr>
        <w:t>);</w:t>
      </w:r>
    </w:p>
    <w:p w14:paraId="55FB61E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имён прилагательных при помощи суффиксов -</w:t>
      </w:r>
      <w:r>
        <w:rPr>
          <w:rFonts w:ascii="Times New Roman" w:hAnsi="Times New Roman"/>
          <w:color w:val="000000"/>
          <w:sz w:val="28"/>
        </w:rPr>
        <w:t>ly</w:t>
      </w:r>
      <w:r w:rsidRPr="00330598">
        <w:rPr>
          <w:rFonts w:ascii="Times New Roman" w:hAnsi="Times New Roman"/>
          <w:color w:val="000000"/>
          <w:sz w:val="28"/>
          <w:lang w:val="ru-RU"/>
        </w:rPr>
        <w:t xml:space="preserve"> (</w:t>
      </w:r>
      <w:r>
        <w:rPr>
          <w:rFonts w:ascii="Times New Roman" w:hAnsi="Times New Roman"/>
          <w:color w:val="000000"/>
          <w:sz w:val="28"/>
        </w:rPr>
        <w:t>friendly</w:t>
      </w:r>
      <w:r w:rsidRPr="00330598">
        <w:rPr>
          <w:rFonts w:ascii="Times New Roman" w:hAnsi="Times New Roman"/>
          <w:color w:val="000000"/>
          <w:sz w:val="28"/>
          <w:lang w:val="ru-RU"/>
        </w:rPr>
        <w:t>), -</w:t>
      </w:r>
      <w:r>
        <w:rPr>
          <w:rFonts w:ascii="Times New Roman" w:hAnsi="Times New Roman"/>
          <w:color w:val="000000"/>
          <w:sz w:val="28"/>
        </w:rPr>
        <w:t>ous</w:t>
      </w:r>
      <w:r w:rsidRPr="00330598">
        <w:rPr>
          <w:rFonts w:ascii="Times New Roman" w:hAnsi="Times New Roman"/>
          <w:color w:val="000000"/>
          <w:sz w:val="28"/>
          <w:lang w:val="ru-RU"/>
        </w:rPr>
        <w:t xml:space="preserve"> (</w:t>
      </w:r>
      <w:r>
        <w:rPr>
          <w:rFonts w:ascii="Times New Roman" w:hAnsi="Times New Roman"/>
          <w:color w:val="000000"/>
          <w:sz w:val="28"/>
        </w:rPr>
        <w:t>famous</w:t>
      </w:r>
      <w:r w:rsidRPr="00330598">
        <w:rPr>
          <w:rFonts w:ascii="Times New Roman" w:hAnsi="Times New Roman"/>
          <w:color w:val="000000"/>
          <w:sz w:val="28"/>
          <w:lang w:val="ru-RU"/>
        </w:rPr>
        <w:t>), -</w:t>
      </w:r>
      <w:r>
        <w:rPr>
          <w:rFonts w:ascii="Times New Roman" w:hAnsi="Times New Roman"/>
          <w:color w:val="000000"/>
          <w:sz w:val="28"/>
        </w:rPr>
        <w:t>y</w:t>
      </w:r>
      <w:r w:rsidRPr="00330598">
        <w:rPr>
          <w:rFonts w:ascii="Times New Roman" w:hAnsi="Times New Roman"/>
          <w:color w:val="000000"/>
          <w:sz w:val="28"/>
          <w:lang w:val="ru-RU"/>
        </w:rPr>
        <w:t xml:space="preserve"> (</w:t>
      </w:r>
      <w:r>
        <w:rPr>
          <w:rFonts w:ascii="Times New Roman" w:hAnsi="Times New Roman"/>
          <w:color w:val="000000"/>
          <w:sz w:val="28"/>
        </w:rPr>
        <w:t>busy</w:t>
      </w:r>
      <w:r w:rsidRPr="00330598">
        <w:rPr>
          <w:rFonts w:ascii="Times New Roman" w:hAnsi="Times New Roman"/>
          <w:color w:val="000000"/>
          <w:sz w:val="28"/>
          <w:lang w:val="ru-RU"/>
        </w:rPr>
        <w:t>);</w:t>
      </w:r>
    </w:p>
    <w:p w14:paraId="27E6EA8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образование имён прилагательных и наречий при помощи префиксов </w:t>
      </w:r>
      <w:r>
        <w:rPr>
          <w:rFonts w:ascii="Times New Roman" w:hAnsi="Times New Roman"/>
          <w:color w:val="000000"/>
          <w:sz w:val="28"/>
        </w:rPr>
        <w:t>in</w:t>
      </w:r>
      <w:r w:rsidRPr="00330598">
        <w:rPr>
          <w:rFonts w:ascii="Times New Roman" w:hAnsi="Times New Roman"/>
          <w:color w:val="000000"/>
          <w:sz w:val="28"/>
          <w:lang w:val="ru-RU"/>
        </w:rPr>
        <w:t>-/</w:t>
      </w:r>
      <w:r>
        <w:rPr>
          <w:rFonts w:ascii="Times New Roman" w:hAnsi="Times New Roman"/>
          <w:color w:val="000000"/>
          <w:sz w:val="28"/>
        </w:rPr>
        <w:t>im</w:t>
      </w:r>
      <w:r w:rsidRPr="00330598">
        <w:rPr>
          <w:rFonts w:ascii="Times New Roman" w:hAnsi="Times New Roman"/>
          <w:color w:val="000000"/>
          <w:sz w:val="28"/>
          <w:lang w:val="ru-RU"/>
        </w:rPr>
        <w:t>- (</w:t>
      </w:r>
      <w:r>
        <w:rPr>
          <w:rFonts w:ascii="Times New Roman" w:hAnsi="Times New Roman"/>
          <w:color w:val="000000"/>
          <w:sz w:val="28"/>
        </w:rPr>
        <w:t>informal</w:t>
      </w:r>
      <w:r w:rsidRPr="00330598">
        <w:rPr>
          <w:rFonts w:ascii="Times New Roman" w:hAnsi="Times New Roman"/>
          <w:color w:val="000000"/>
          <w:sz w:val="28"/>
          <w:lang w:val="ru-RU"/>
        </w:rPr>
        <w:t xml:space="preserve">, </w:t>
      </w:r>
      <w:r>
        <w:rPr>
          <w:rFonts w:ascii="Times New Roman" w:hAnsi="Times New Roman"/>
          <w:color w:val="000000"/>
          <w:sz w:val="28"/>
        </w:rPr>
        <w:t>independently</w:t>
      </w:r>
      <w:r w:rsidRPr="00330598">
        <w:rPr>
          <w:rFonts w:ascii="Times New Roman" w:hAnsi="Times New Roman"/>
          <w:color w:val="000000"/>
          <w:sz w:val="28"/>
          <w:lang w:val="ru-RU"/>
        </w:rPr>
        <w:t xml:space="preserve">, </w:t>
      </w:r>
      <w:r>
        <w:rPr>
          <w:rFonts w:ascii="Times New Roman" w:hAnsi="Times New Roman"/>
          <w:color w:val="000000"/>
          <w:sz w:val="28"/>
        </w:rPr>
        <w:t>impossible</w:t>
      </w:r>
      <w:r w:rsidRPr="00330598">
        <w:rPr>
          <w:rFonts w:ascii="Times New Roman" w:hAnsi="Times New Roman"/>
          <w:color w:val="000000"/>
          <w:sz w:val="28"/>
          <w:lang w:val="ru-RU"/>
        </w:rPr>
        <w:t>);</w:t>
      </w:r>
    </w:p>
    <w:p w14:paraId="60C0053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словосложение:</w:t>
      </w:r>
    </w:p>
    <w:p w14:paraId="41944C4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образование сложных прилагательных путём соединения основы прилагательного с основой существительного с добавлением суффикса -</w:t>
      </w:r>
      <w:r>
        <w:rPr>
          <w:rFonts w:ascii="Times New Roman" w:hAnsi="Times New Roman"/>
          <w:color w:val="000000"/>
          <w:sz w:val="28"/>
        </w:rPr>
        <w:t>ed</w:t>
      </w:r>
      <w:r w:rsidRPr="00330598">
        <w:rPr>
          <w:rFonts w:ascii="Times New Roman" w:hAnsi="Times New Roman"/>
          <w:color w:val="000000"/>
          <w:sz w:val="28"/>
          <w:lang w:val="ru-RU"/>
        </w:rPr>
        <w:t xml:space="preserve"> (</w:t>
      </w:r>
      <w:r>
        <w:rPr>
          <w:rFonts w:ascii="Times New Roman" w:hAnsi="Times New Roman"/>
          <w:color w:val="000000"/>
          <w:sz w:val="28"/>
        </w:rPr>
        <w:t>blue</w:t>
      </w:r>
      <w:r w:rsidRPr="00330598">
        <w:rPr>
          <w:rFonts w:ascii="Times New Roman" w:hAnsi="Times New Roman"/>
          <w:color w:val="000000"/>
          <w:sz w:val="28"/>
          <w:lang w:val="ru-RU"/>
        </w:rPr>
        <w:t>-</w:t>
      </w:r>
      <w:r>
        <w:rPr>
          <w:rFonts w:ascii="Times New Roman" w:hAnsi="Times New Roman"/>
          <w:color w:val="000000"/>
          <w:sz w:val="28"/>
        </w:rPr>
        <w:t>eyed</w:t>
      </w:r>
      <w:r w:rsidRPr="00330598">
        <w:rPr>
          <w:rFonts w:ascii="Times New Roman" w:hAnsi="Times New Roman"/>
          <w:color w:val="000000"/>
          <w:sz w:val="28"/>
          <w:lang w:val="ru-RU"/>
        </w:rPr>
        <w:t>).</w:t>
      </w:r>
    </w:p>
    <w:p w14:paraId="713FC01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Многозначные лексические единицы. Синонимы. Антонимы. Интернациональные слова. Наиболее частотные фразовые глаголы.</w:t>
      </w:r>
    </w:p>
    <w:p w14:paraId="35BA4E2A"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Грамматическая сторона речи</w:t>
      </w:r>
    </w:p>
    <w:p w14:paraId="4755601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31556E5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Предложения со сложным дополнением (</w:t>
      </w:r>
      <w:r>
        <w:rPr>
          <w:rFonts w:ascii="Times New Roman" w:hAnsi="Times New Roman"/>
          <w:color w:val="000000"/>
          <w:sz w:val="28"/>
        </w:rPr>
        <w:t>Complex</w:t>
      </w:r>
      <w:r w:rsidRPr="00330598">
        <w:rPr>
          <w:rFonts w:ascii="Times New Roman" w:hAnsi="Times New Roman"/>
          <w:color w:val="000000"/>
          <w:sz w:val="28"/>
          <w:lang w:val="ru-RU"/>
        </w:rPr>
        <w:t xml:space="preserve"> </w:t>
      </w:r>
      <w:r>
        <w:rPr>
          <w:rFonts w:ascii="Times New Roman" w:hAnsi="Times New Roman"/>
          <w:color w:val="000000"/>
          <w:sz w:val="28"/>
        </w:rPr>
        <w:t>Object</w:t>
      </w:r>
      <w:r w:rsidRPr="00330598">
        <w:rPr>
          <w:rFonts w:ascii="Times New Roman" w:hAnsi="Times New Roman"/>
          <w:color w:val="000000"/>
          <w:sz w:val="28"/>
          <w:lang w:val="ru-RU"/>
        </w:rPr>
        <w:t>). Условные предложения реального (</w:t>
      </w:r>
      <w:r>
        <w:rPr>
          <w:rFonts w:ascii="Times New Roman" w:hAnsi="Times New Roman"/>
          <w:color w:val="000000"/>
          <w:sz w:val="28"/>
        </w:rPr>
        <w:t>Conditional</w:t>
      </w:r>
      <w:r w:rsidRPr="00330598">
        <w:rPr>
          <w:rFonts w:ascii="Times New Roman" w:hAnsi="Times New Roman"/>
          <w:color w:val="000000"/>
          <w:sz w:val="28"/>
          <w:lang w:val="ru-RU"/>
        </w:rPr>
        <w:t xml:space="preserve"> 0, </w:t>
      </w:r>
      <w:r>
        <w:rPr>
          <w:rFonts w:ascii="Times New Roman" w:hAnsi="Times New Roman"/>
          <w:color w:val="000000"/>
          <w:sz w:val="28"/>
        </w:rPr>
        <w:t>Conditional</w:t>
      </w:r>
      <w:r w:rsidRPr="00330598">
        <w:rPr>
          <w:rFonts w:ascii="Times New Roman" w:hAnsi="Times New Roman"/>
          <w:color w:val="000000"/>
          <w:sz w:val="28"/>
          <w:lang w:val="ru-RU"/>
        </w:rPr>
        <w:t xml:space="preserve"> </w:t>
      </w:r>
      <w:r>
        <w:rPr>
          <w:rFonts w:ascii="Times New Roman" w:hAnsi="Times New Roman"/>
          <w:color w:val="000000"/>
          <w:sz w:val="28"/>
        </w:rPr>
        <w:t>I</w:t>
      </w:r>
      <w:r w:rsidRPr="00330598">
        <w:rPr>
          <w:rFonts w:ascii="Times New Roman" w:hAnsi="Times New Roman"/>
          <w:color w:val="000000"/>
          <w:sz w:val="28"/>
          <w:lang w:val="ru-RU"/>
        </w:rPr>
        <w:t>) характера.</w:t>
      </w:r>
    </w:p>
    <w:p w14:paraId="3575BFD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Предложения с конструкцией </w:t>
      </w:r>
      <w:r>
        <w:rPr>
          <w:rFonts w:ascii="Times New Roman" w:hAnsi="Times New Roman"/>
          <w:color w:val="000000"/>
          <w:sz w:val="28"/>
        </w:rPr>
        <w:t>to</w:t>
      </w:r>
      <w:r w:rsidRPr="00330598">
        <w:rPr>
          <w:rFonts w:ascii="Times New Roman" w:hAnsi="Times New Roman"/>
          <w:color w:val="000000"/>
          <w:sz w:val="28"/>
          <w:lang w:val="ru-RU"/>
        </w:rPr>
        <w:t xml:space="preserve"> </w:t>
      </w:r>
      <w:r>
        <w:rPr>
          <w:rFonts w:ascii="Times New Roman" w:hAnsi="Times New Roman"/>
          <w:color w:val="000000"/>
          <w:sz w:val="28"/>
        </w:rPr>
        <w:t>be</w:t>
      </w:r>
      <w:r w:rsidRPr="00330598">
        <w:rPr>
          <w:rFonts w:ascii="Times New Roman" w:hAnsi="Times New Roman"/>
          <w:color w:val="000000"/>
          <w:sz w:val="28"/>
          <w:lang w:val="ru-RU"/>
        </w:rPr>
        <w:t xml:space="preserve"> </w:t>
      </w:r>
      <w:r>
        <w:rPr>
          <w:rFonts w:ascii="Times New Roman" w:hAnsi="Times New Roman"/>
          <w:color w:val="000000"/>
          <w:sz w:val="28"/>
        </w:rPr>
        <w:t>going</w:t>
      </w:r>
      <w:r w:rsidRPr="00330598">
        <w:rPr>
          <w:rFonts w:ascii="Times New Roman" w:hAnsi="Times New Roman"/>
          <w:color w:val="000000"/>
          <w:sz w:val="28"/>
          <w:lang w:val="ru-RU"/>
        </w:rPr>
        <w:t xml:space="preserve"> </w:t>
      </w:r>
      <w:r>
        <w:rPr>
          <w:rFonts w:ascii="Times New Roman" w:hAnsi="Times New Roman"/>
          <w:color w:val="000000"/>
          <w:sz w:val="28"/>
        </w:rPr>
        <w:t>to</w:t>
      </w:r>
      <w:r w:rsidRPr="00330598">
        <w:rPr>
          <w:rFonts w:ascii="Times New Roman" w:hAnsi="Times New Roman"/>
          <w:color w:val="000000"/>
          <w:sz w:val="28"/>
          <w:lang w:val="ru-RU"/>
        </w:rPr>
        <w:t xml:space="preserve"> + инфинитив и формы </w:t>
      </w:r>
      <w:r>
        <w:rPr>
          <w:rFonts w:ascii="Times New Roman" w:hAnsi="Times New Roman"/>
          <w:color w:val="000000"/>
          <w:sz w:val="28"/>
        </w:rPr>
        <w:t>Future</w:t>
      </w:r>
      <w:r w:rsidRPr="00330598">
        <w:rPr>
          <w:rFonts w:ascii="Times New Roman" w:hAnsi="Times New Roman"/>
          <w:color w:val="000000"/>
          <w:sz w:val="28"/>
          <w:lang w:val="ru-RU"/>
        </w:rPr>
        <w:t xml:space="preserve"> </w:t>
      </w:r>
      <w:r>
        <w:rPr>
          <w:rFonts w:ascii="Times New Roman" w:hAnsi="Times New Roman"/>
          <w:color w:val="000000"/>
          <w:sz w:val="28"/>
        </w:rPr>
        <w:t>Simple</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xml:space="preserve"> и </w:t>
      </w:r>
      <w:r>
        <w:rPr>
          <w:rFonts w:ascii="Times New Roman" w:hAnsi="Times New Roman"/>
          <w:color w:val="000000"/>
          <w:sz w:val="28"/>
        </w:rPr>
        <w:t>Present</w:t>
      </w:r>
      <w:r w:rsidRPr="00330598">
        <w:rPr>
          <w:rFonts w:ascii="Times New Roman" w:hAnsi="Times New Roman"/>
          <w:color w:val="000000"/>
          <w:sz w:val="28"/>
          <w:lang w:val="ru-RU"/>
        </w:rPr>
        <w:t xml:space="preserve"> </w:t>
      </w:r>
      <w:r>
        <w:rPr>
          <w:rFonts w:ascii="Times New Roman" w:hAnsi="Times New Roman"/>
          <w:color w:val="000000"/>
          <w:sz w:val="28"/>
        </w:rPr>
        <w:t>Continuous</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xml:space="preserve"> для выражения будущего действия.</w:t>
      </w:r>
    </w:p>
    <w:p w14:paraId="014E621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Конструкция </w:t>
      </w:r>
      <w:r>
        <w:rPr>
          <w:rFonts w:ascii="Times New Roman" w:hAnsi="Times New Roman"/>
          <w:color w:val="000000"/>
          <w:sz w:val="28"/>
        </w:rPr>
        <w:t>used</w:t>
      </w:r>
      <w:r w:rsidRPr="00330598">
        <w:rPr>
          <w:rFonts w:ascii="Times New Roman" w:hAnsi="Times New Roman"/>
          <w:color w:val="000000"/>
          <w:sz w:val="28"/>
          <w:lang w:val="ru-RU"/>
        </w:rPr>
        <w:t xml:space="preserve"> </w:t>
      </w:r>
      <w:r>
        <w:rPr>
          <w:rFonts w:ascii="Times New Roman" w:hAnsi="Times New Roman"/>
          <w:color w:val="000000"/>
          <w:sz w:val="28"/>
        </w:rPr>
        <w:t>to</w:t>
      </w:r>
      <w:r w:rsidRPr="00330598">
        <w:rPr>
          <w:rFonts w:ascii="Times New Roman" w:hAnsi="Times New Roman"/>
          <w:color w:val="000000"/>
          <w:sz w:val="28"/>
          <w:lang w:val="ru-RU"/>
        </w:rPr>
        <w:t xml:space="preserve"> + инфинитив глагола.</w:t>
      </w:r>
    </w:p>
    <w:p w14:paraId="3716004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Глаголы в наиболее употребительных формах страдательного залога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Simple</w:t>
      </w:r>
      <w:r w:rsidRPr="00330598">
        <w:rPr>
          <w:rFonts w:ascii="Times New Roman" w:hAnsi="Times New Roman"/>
          <w:color w:val="000000"/>
          <w:sz w:val="28"/>
          <w:lang w:val="ru-RU"/>
        </w:rPr>
        <w:t xml:space="preserve"> </w:t>
      </w:r>
      <w:r>
        <w:rPr>
          <w:rFonts w:ascii="Times New Roman" w:hAnsi="Times New Roman"/>
          <w:color w:val="000000"/>
          <w:sz w:val="28"/>
        </w:rPr>
        <w:t>Passive</w:t>
      </w:r>
      <w:r w:rsidRPr="00330598">
        <w:rPr>
          <w:rFonts w:ascii="Times New Roman" w:hAnsi="Times New Roman"/>
          <w:color w:val="000000"/>
          <w:sz w:val="28"/>
          <w:lang w:val="ru-RU"/>
        </w:rPr>
        <w:t>).</w:t>
      </w:r>
    </w:p>
    <w:p w14:paraId="621530D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Предлоги, употребляемые с глаголами в страдательном залоге.</w:t>
      </w:r>
    </w:p>
    <w:p w14:paraId="61FF318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Модальный глагол </w:t>
      </w:r>
      <w:r>
        <w:rPr>
          <w:rFonts w:ascii="Times New Roman" w:hAnsi="Times New Roman"/>
          <w:color w:val="000000"/>
          <w:sz w:val="28"/>
        </w:rPr>
        <w:t>might</w:t>
      </w:r>
      <w:r w:rsidRPr="00330598">
        <w:rPr>
          <w:rFonts w:ascii="Times New Roman" w:hAnsi="Times New Roman"/>
          <w:color w:val="000000"/>
          <w:sz w:val="28"/>
          <w:lang w:val="ru-RU"/>
        </w:rPr>
        <w:t>.</w:t>
      </w:r>
    </w:p>
    <w:p w14:paraId="161C9D5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Наречия, совпадающие по форме с прилагательными (</w:t>
      </w:r>
      <w:r>
        <w:rPr>
          <w:rFonts w:ascii="Times New Roman" w:hAnsi="Times New Roman"/>
          <w:color w:val="000000"/>
          <w:sz w:val="28"/>
        </w:rPr>
        <w:t>fast</w:t>
      </w:r>
      <w:r w:rsidRPr="00330598">
        <w:rPr>
          <w:rFonts w:ascii="Times New Roman" w:hAnsi="Times New Roman"/>
          <w:color w:val="000000"/>
          <w:sz w:val="28"/>
          <w:lang w:val="ru-RU"/>
        </w:rPr>
        <w:t xml:space="preserve">, </w:t>
      </w:r>
      <w:r>
        <w:rPr>
          <w:rFonts w:ascii="Times New Roman" w:hAnsi="Times New Roman"/>
          <w:color w:val="000000"/>
          <w:sz w:val="28"/>
        </w:rPr>
        <w:t>high</w:t>
      </w:r>
      <w:r w:rsidRPr="00330598">
        <w:rPr>
          <w:rFonts w:ascii="Times New Roman" w:hAnsi="Times New Roman"/>
          <w:color w:val="000000"/>
          <w:sz w:val="28"/>
          <w:lang w:val="ru-RU"/>
        </w:rPr>
        <w:t xml:space="preserve">; </w:t>
      </w:r>
      <w:r>
        <w:rPr>
          <w:rFonts w:ascii="Times New Roman" w:hAnsi="Times New Roman"/>
          <w:color w:val="000000"/>
          <w:sz w:val="28"/>
        </w:rPr>
        <w:t>early</w:t>
      </w:r>
      <w:r w:rsidRPr="00330598">
        <w:rPr>
          <w:rFonts w:ascii="Times New Roman" w:hAnsi="Times New Roman"/>
          <w:color w:val="000000"/>
          <w:sz w:val="28"/>
          <w:lang w:val="ru-RU"/>
        </w:rPr>
        <w:t>).</w:t>
      </w:r>
    </w:p>
    <w:p w14:paraId="62CD6933" w14:textId="77777777" w:rsidR="00395E82" w:rsidRDefault="00054C4B">
      <w:pPr>
        <w:spacing w:after="0" w:line="264" w:lineRule="auto"/>
        <w:ind w:firstLine="600"/>
        <w:jc w:val="both"/>
      </w:pPr>
      <w:r>
        <w:rPr>
          <w:rFonts w:ascii="Times New Roman" w:hAnsi="Times New Roman"/>
          <w:color w:val="000000"/>
          <w:sz w:val="28"/>
        </w:rPr>
        <w:t>Местоимения other/another, both, all, one.</w:t>
      </w:r>
    </w:p>
    <w:p w14:paraId="7D49ABC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Количественные числительные для обозначения больших чисел (до 1 000 000).</w:t>
      </w:r>
    </w:p>
    <w:p w14:paraId="0E4F1057"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Социокультурные знания и умения</w:t>
      </w:r>
    </w:p>
    <w:p w14:paraId="0A328B9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14:paraId="5021B2E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14:paraId="37D88D8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09BB20F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умений:</w:t>
      </w:r>
    </w:p>
    <w:p w14:paraId="6AEC1C7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писать свои имя и фамилию, а также имена и фамилии своих родственников и друзей на английском языке;</w:t>
      </w:r>
    </w:p>
    <w:p w14:paraId="7F0CC35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 оформлять свой адрес на английском языке (в анкете);</w:t>
      </w:r>
    </w:p>
    <w:p w14:paraId="27ADDC5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53EB787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Россию и страну (страны) изучаемого языка;</w:t>
      </w:r>
    </w:p>
    <w:p w14:paraId="0B79F65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60EBC0B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рассказывать о выдающихся людях родной страны и страны (стран) изучаемого языка (учёных, писателях, поэтах, спортсменах).</w:t>
      </w:r>
    </w:p>
    <w:p w14:paraId="4F4D2244"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Компенсаторные умения</w:t>
      </w:r>
    </w:p>
    <w:p w14:paraId="5D28793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74BF567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Переспрашивать, просить повторить, уточняя значение незнакомых слов.</w:t>
      </w:r>
    </w:p>
    <w:p w14:paraId="6B6546D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формулировании собственных высказываний, ключевых слов, плана.</w:t>
      </w:r>
    </w:p>
    <w:p w14:paraId="275B425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730D62F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639A89A0" w14:textId="77777777" w:rsidR="00395E82" w:rsidRPr="00330598" w:rsidRDefault="00395E82">
      <w:pPr>
        <w:spacing w:after="0" w:line="264" w:lineRule="auto"/>
        <w:ind w:left="120"/>
        <w:jc w:val="both"/>
        <w:rPr>
          <w:lang w:val="ru-RU"/>
        </w:rPr>
      </w:pPr>
    </w:p>
    <w:p w14:paraId="3A9EAE8B"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8 КЛАСС</w:t>
      </w:r>
    </w:p>
    <w:p w14:paraId="749AE827" w14:textId="77777777" w:rsidR="00395E82" w:rsidRPr="00330598" w:rsidRDefault="00395E82">
      <w:pPr>
        <w:spacing w:after="0" w:line="264" w:lineRule="auto"/>
        <w:ind w:left="120"/>
        <w:jc w:val="both"/>
        <w:rPr>
          <w:lang w:val="ru-RU"/>
        </w:rPr>
      </w:pPr>
    </w:p>
    <w:p w14:paraId="75C92251"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Коммуникативные умения</w:t>
      </w:r>
    </w:p>
    <w:p w14:paraId="40366AE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2AFBB9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Взаимоотношения в семье и с друзьями.</w:t>
      </w:r>
    </w:p>
    <w:p w14:paraId="2ABB847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Внешность и характер человека (литературного персонажа).</w:t>
      </w:r>
    </w:p>
    <w:p w14:paraId="76D68EF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Досуг и увлечения (хобби) современного подростка (чтение, кино, театр, музей, спорт, музыка).</w:t>
      </w:r>
    </w:p>
    <w:p w14:paraId="2036BB1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Здоровый образ жизни: режим труда и отдыха, фитнес, сбалансированное питание. Посещение врача.</w:t>
      </w:r>
    </w:p>
    <w:p w14:paraId="6EB4782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Покупки: одежда, обувь и продукты питания. Карманные деньги.</w:t>
      </w:r>
    </w:p>
    <w:p w14:paraId="1C73959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14:paraId="193DA42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Виды отдыха в различное время года. Путешествия по России и иностранным странам.</w:t>
      </w:r>
    </w:p>
    <w:p w14:paraId="6CCE78A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Природа: флора и фауна. Проблемы экологии. Климат, погода. Стихийные бедствия.</w:t>
      </w:r>
    </w:p>
    <w:p w14:paraId="47F68EE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Условия проживания в городской (сельской) местности. Транспорт.</w:t>
      </w:r>
    </w:p>
    <w:p w14:paraId="58D4383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607D4DB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Выдающиеся люди родной страны и страны (стран) изучаемого языка: учёные, писатели, поэты, художники, музыканты, спортсмены.</w:t>
      </w:r>
    </w:p>
    <w:p w14:paraId="421BB7CE"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Говорение</w:t>
      </w:r>
    </w:p>
    <w:p w14:paraId="3C672E8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Развитие коммуникативных умений </w:t>
      </w:r>
      <w:r w:rsidRPr="00330598">
        <w:rPr>
          <w:rFonts w:ascii="Times New Roman" w:hAnsi="Times New Roman"/>
          <w:color w:val="000000"/>
          <w:sz w:val="28"/>
          <w:u w:val="single"/>
          <w:lang w:val="ru-RU"/>
        </w:rPr>
        <w:t>диалогической речи</w:t>
      </w:r>
      <w:r w:rsidRPr="00330598">
        <w:rPr>
          <w:rFonts w:ascii="Times New Roman" w:hAnsi="Times New Roman"/>
          <w:color w:val="000000"/>
          <w:sz w:val="28"/>
          <w:lang w:val="ru-RU"/>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5D6FEE7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2A1B4E4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495C7F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31260D7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w:t>
      </w:r>
      <w:r w:rsidRPr="00330598">
        <w:rPr>
          <w:rFonts w:ascii="Times New Roman" w:hAnsi="Times New Roman"/>
          <w:color w:val="000000"/>
          <w:sz w:val="28"/>
          <w:lang w:val="ru-RU"/>
        </w:rPr>
        <w:lastRenderedPageBreak/>
        <w:t>иллюстраций, фотографий с соблюдением нормы речевого этикета, принятых в стране (странах) изучаемого языка.</w:t>
      </w:r>
    </w:p>
    <w:p w14:paraId="1BDFCFC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диалога – до 7 реплик со стороны каждого собеседника.</w:t>
      </w:r>
    </w:p>
    <w:p w14:paraId="7432993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Развитие коммуникативных умений </w:t>
      </w:r>
      <w:r w:rsidRPr="00330598">
        <w:rPr>
          <w:rFonts w:ascii="Times New Roman" w:hAnsi="Times New Roman"/>
          <w:color w:val="000000"/>
          <w:sz w:val="28"/>
          <w:u w:val="single"/>
          <w:lang w:val="ru-RU"/>
        </w:rPr>
        <w:t>монологической речи:</w:t>
      </w:r>
    </w:p>
    <w:p w14:paraId="542D05A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14:paraId="5E3FECA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5566B9F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повествование (сообщение);</w:t>
      </w:r>
    </w:p>
    <w:p w14:paraId="60F8A61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выражение и аргументирование своего мнения по отношению к услышанному (прочитанному);</w:t>
      </w:r>
    </w:p>
    <w:p w14:paraId="3E07F7F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изложение (пересказ) основного содержания, прочитанного (прослушанного) текста;</w:t>
      </w:r>
    </w:p>
    <w:p w14:paraId="52C0F9D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составление рассказа по картинкам;</w:t>
      </w:r>
    </w:p>
    <w:p w14:paraId="503D02D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изложение результатов выполненной проектной работы. </w:t>
      </w:r>
    </w:p>
    <w:p w14:paraId="4FA3079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14:paraId="3C66EDA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монологического высказывания – 9–10 фраз.</w:t>
      </w:r>
    </w:p>
    <w:p w14:paraId="53B798D9"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Аудирование</w:t>
      </w:r>
    </w:p>
    <w:p w14:paraId="456FA8B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67A8D6F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534C859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14:paraId="39AD0DD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3EF8450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557DBEB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Время звучания текста (текстов) для аудирования – до 2 минут.</w:t>
      </w:r>
    </w:p>
    <w:p w14:paraId="54096444"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Смысловое чтение</w:t>
      </w:r>
    </w:p>
    <w:p w14:paraId="075867F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14:paraId="6599FBD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5F60853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14E425D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несплошных текстов (таблиц, диаграмм, схем) и понимание представленной в них информации.</w:t>
      </w:r>
    </w:p>
    <w:p w14:paraId="0F8D6BA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14:paraId="3F687DE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26B2C74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Объём текста (текстов) для чтения – 350–500 слов.</w:t>
      </w:r>
    </w:p>
    <w:p w14:paraId="3393F01F"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Письменная речь</w:t>
      </w:r>
    </w:p>
    <w:p w14:paraId="4D6F9C5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умений письменной речи:</w:t>
      </w:r>
    </w:p>
    <w:p w14:paraId="4DCEAA7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составление плана (тезисов) устного или письменного сообщения;</w:t>
      </w:r>
    </w:p>
    <w:p w14:paraId="0C6DD1A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14:paraId="6C0FA46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14:paraId="2F2366A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14:paraId="7C26D189"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Языковые знания и умения</w:t>
      </w:r>
    </w:p>
    <w:p w14:paraId="78417B0A"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Фонетическая сторона речи</w:t>
      </w:r>
    </w:p>
    <w:p w14:paraId="031A1BA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1BA3BA9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733A4CC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14:paraId="1E9FA2C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текста для чтения вслух – до 110 слов.</w:t>
      </w:r>
    </w:p>
    <w:p w14:paraId="6D340F71"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Графика, орфография и пунктуация</w:t>
      </w:r>
    </w:p>
    <w:p w14:paraId="014164E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Правильное написание изученных слов.</w:t>
      </w:r>
    </w:p>
    <w:p w14:paraId="44C7C4E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color w:val="000000"/>
          <w:sz w:val="28"/>
        </w:rPr>
        <w:t>firstly</w:t>
      </w:r>
      <w:r w:rsidRPr="00330598">
        <w:rPr>
          <w:rFonts w:ascii="Times New Roman" w:hAnsi="Times New Roman"/>
          <w:color w:val="000000"/>
          <w:sz w:val="28"/>
          <w:lang w:val="ru-RU"/>
        </w:rPr>
        <w:t>/</w:t>
      </w:r>
      <w:r>
        <w:rPr>
          <w:rFonts w:ascii="Times New Roman" w:hAnsi="Times New Roman"/>
          <w:color w:val="000000"/>
          <w:sz w:val="28"/>
        </w:rPr>
        <w:t>first</w:t>
      </w:r>
      <w:r w:rsidRPr="00330598">
        <w:rPr>
          <w:rFonts w:ascii="Times New Roman" w:hAnsi="Times New Roman"/>
          <w:color w:val="000000"/>
          <w:sz w:val="28"/>
          <w:lang w:val="ru-RU"/>
        </w:rPr>
        <w:t xml:space="preserve"> </w:t>
      </w:r>
      <w:r>
        <w:rPr>
          <w:rFonts w:ascii="Times New Roman" w:hAnsi="Times New Roman"/>
          <w:color w:val="000000"/>
          <w:sz w:val="28"/>
        </w:rPr>
        <w:t>of</w:t>
      </w:r>
      <w:r w:rsidRPr="00330598">
        <w:rPr>
          <w:rFonts w:ascii="Times New Roman" w:hAnsi="Times New Roman"/>
          <w:color w:val="000000"/>
          <w:sz w:val="28"/>
          <w:lang w:val="ru-RU"/>
        </w:rPr>
        <w:t xml:space="preserve"> </w:t>
      </w:r>
      <w:r>
        <w:rPr>
          <w:rFonts w:ascii="Times New Roman" w:hAnsi="Times New Roman"/>
          <w:color w:val="000000"/>
          <w:sz w:val="28"/>
        </w:rPr>
        <w:t>all</w:t>
      </w:r>
      <w:r w:rsidRPr="00330598">
        <w:rPr>
          <w:rFonts w:ascii="Times New Roman" w:hAnsi="Times New Roman"/>
          <w:color w:val="000000"/>
          <w:sz w:val="28"/>
          <w:lang w:val="ru-RU"/>
        </w:rPr>
        <w:t xml:space="preserve">, </w:t>
      </w:r>
      <w:r>
        <w:rPr>
          <w:rFonts w:ascii="Times New Roman" w:hAnsi="Times New Roman"/>
          <w:color w:val="000000"/>
          <w:sz w:val="28"/>
        </w:rPr>
        <w:t>secondly</w:t>
      </w:r>
      <w:r w:rsidRPr="00330598">
        <w:rPr>
          <w:rFonts w:ascii="Times New Roman" w:hAnsi="Times New Roman"/>
          <w:color w:val="000000"/>
          <w:sz w:val="28"/>
          <w:lang w:val="ru-RU"/>
        </w:rPr>
        <w:t xml:space="preserve">, </w:t>
      </w:r>
      <w:r>
        <w:rPr>
          <w:rFonts w:ascii="Times New Roman" w:hAnsi="Times New Roman"/>
          <w:color w:val="000000"/>
          <w:sz w:val="28"/>
        </w:rPr>
        <w:t>finally</w:t>
      </w:r>
      <w:r w:rsidRPr="00330598">
        <w:rPr>
          <w:rFonts w:ascii="Times New Roman" w:hAnsi="Times New Roman"/>
          <w:color w:val="000000"/>
          <w:sz w:val="28"/>
          <w:lang w:val="ru-RU"/>
        </w:rPr>
        <w:t xml:space="preserve">; </w:t>
      </w:r>
      <w:r>
        <w:rPr>
          <w:rFonts w:ascii="Times New Roman" w:hAnsi="Times New Roman"/>
          <w:color w:val="000000"/>
          <w:sz w:val="28"/>
        </w:rPr>
        <w:t>on</w:t>
      </w:r>
      <w:r w:rsidRPr="00330598">
        <w:rPr>
          <w:rFonts w:ascii="Times New Roman" w:hAnsi="Times New Roman"/>
          <w:color w:val="000000"/>
          <w:sz w:val="28"/>
          <w:lang w:val="ru-RU"/>
        </w:rPr>
        <w:t xml:space="preserve"> </w:t>
      </w:r>
      <w:r>
        <w:rPr>
          <w:rFonts w:ascii="Times New Roman" w:hAnsi="Times New Roman"/>
          <w:color w:val="000000"/>
          <w:sz w:val="28"/>
        </w:rPr>
        <w:t>the</w:t>
      </w:r>
      <w:r w:rsidRPr="00330598">
        <w:rPr>
          <w:rFonts w:ascii="Times New Roman" w:hAnsi="Times New Roman"/>
          <w:color w:val="000000"/>
          <w:sz w:val="28"/>
          <w:lang w:val="ru-RU"/>
        </w:rPr>
        <w:t xml:space="preserve"> </w:t>
      </w:r>
      <w:r>
        <w:rPr>
          <w:rFonts w:ascii="Times New Roman" w:hAnsi="Times New Roman"/>
          <w:color w:val="000000"/>
          <w:sz w:val="28"/>
        </w:rPr>
        <w:t>one</w:t>
      </w:r>
      <w:r w:rsidRPr="00330598">
        <w:rPr>
          <w:rFonts w:ascii="Times New Roman" w:hAnsi="Times New Roman"/>
          <w:color w:val="000000"/>
          <w:sz w:val="28"/>
          <w:lang w:val="ru-RU"/>
        </w:rPr>
        <w:t xml:space="preserve"> </w:t>
      </w:r>
      <w:r>
        <w:rPr>
          <w:rFonts w:ascii="Times New Roman" w:hAnsi="Times New Roman"/>
          <w:color w:val="000000"/>
          <w:sz w:val="28"/>
        </w:rPr>
        <w:t>hand</w:t>
      </w:r>
      <w:r w:rsidRPr="00330598">
        <w:rPr>
          <w:rFonts w:ascii="Times New Roman" w:hAnsi="Times New Roman"/>
          <w:color w:val="000000"/>
          <w:sz w:val="28"/>
          <w:lang w:val="ru-RU"/>
        </w:rPr>
        <w:t xml:space="preserve">, </w:t>
      </w:r>
      <w:r>
        <w:rPr>
          <w:rFonts w:ascii="Times New Roman" w:hAnsi="Times New Roman"/>
          <w:color w:val="000000"/>
          <w:sz w:val="28"/>
        </w:rPr>
        <w:t>on</w:t>
      </w:r>
      <w:r w:rsidRPr="00330598">
        <w:rPr>
          <w:rFonts w:ascii="Times New Roman" w:hAnsi="Times New Roman"/>
          <w:color w:val="000000"/>
          <w:sz w:val="28"/>
          <w:lang w:val="ru-RU"/>
        </w:rPr>
        <w:t xml:space="preserve"> </w:t>
      </w:r>
      <w:r>
        <w:rPr>
          <w:rFonts w:ascii="Times New Roman" w:hAnsi="Times New Roman"/>
          <w:color w:val="000000"/>
          <w:sz w:val="28"/>
        </w:rPr>
        <w:t>the</w:t>
      </w:r>
      <w:r w:rsidRPr="00330598">
        <w:rPr>
          <w:rFonts w:ascii="Times New Roman" w:hAnsi="Times New Roman"/>
          <w:color w:val="000000"/>
          <w:sz w:val="28"/>
          <w:lang w:val="ru-RU"/>
        </w:rPr>
        <w:t xml:space="preserve"> </w:t>
      </w:r>
      <w:r>
        <w:rPr>
          <w:rFonts w:ascii="Times New Roman" w:hAnsi="Times New Roman"/>
          <w:color w:val="000000"/>
          <w:sz w:val="28"/>
        </w:rPr>
        <w:t>other</w:t>
      </w:r>
      <w:r w:rsidRPr="00330598">
        <w:rPr>
          <w:rFonts w:ascii="Times New Roman" w:hAnsi="Times New Roman"/>
          <w:color w:val="000000"/>
          <w:sz w:val="28"/>
          <w:lang w:val="ru-RU"/>
        </w:rPr>
        <w:t xml:space="preserve"> </w:t>
      </w:r>
      <w:r>
        <w:rPr>
          <w:rFonts w:ascii="Times New Roman" w:hAnsi="Times New Roman"/>
          <w:color w:val="000000"/>
          <w:sz w:val="28"/>
        </w:rPr>
        <w:t>hand</w:t>
      </w:r>
      <w:r w:rsidRPr="00330598">
        <w:rPr>
          <w:rFonts w:ascii="Times New Roman" w:hAnsi="Times New Roman"/>
          <w:color w:val="000000"/>
          <w:sz w:val="28"/>
          <w:lang w:val="ru-RU"/>
        </w:rPr>
        <w:t>), апострофа.</w:t>
      </w:r>
    </w:p>
    <w:p w14:paraId="3ED9E8D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14:paraId="48C5C536"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Лексическая сторона речи</w:t>
      </w:r>
    </w:p>
    <w:p w14:paraId="662B8B4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Распознавание и употребление в устной и письменной речи лексических единиц (слов, словосочетаний, речевых клише), обслуживающих ситуации </w:t>
      </w:r>
      <w:r w:rsidRPr="00330598">
        <w:rPr>
          <w:rFonts w:ascii="Times New Roman" w:hAnsi="Times New Roman"/>
          <w:color w:val="000000"/>
          <w:sz w:val="28"/>
          <w:lang w:val="ru-RU"/>
        </w:rPr>
        <w:lastRenderedPageBreak/>
        <w:t>общения в рамках тематического содержания речи, с соблюдением существующей в английском языке нормы лексической сочетаемости.</w:t>
      </w:r>
    </w:p>
    <w:p w14:paraId="2F8BC4E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14:paraId="200E2AD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Основные способы словообразования:</w:t>
      </w:r>
    </w:p>
    <w:p w14:paraId="5A8E27C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аффиксация:</w:t>
      </w:r>
    </w:p>
    <w:p w14:paraId="1A9A28C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имен существительных при помощи суффиксов: -</w:t>
      </w:r>
      <w:r>
        <w:rPr>
          <w:rFonts w:ascii="Times New Roman" w:hAnsi="Times New Roman"/>
          <w:color w:val="000000"/>
          <w:sz w:val="28"/>
        </w:rPr>
        <w:t>ance</w:t>
      </w:r>
      <w:r w:rsidRPr="00330598">
        <w:rPr>
          <w:rFonts w:ascii="Times New Roman" w:hAnsi="Times New Roman"/>
          <w:color w:val="000000"/>
          <w:sz w:val="28"/>
          <w:lang w:val="ru-RU"/>
        </w:rPr>
        <w:t>/-</w:t>
      </w:r>
      <w:r>
        <w:rPr>
          <w:rFonts w:ascii="Times New Roman" w:hAnsi="Times New Roman"/>
          <w:color w:val="000000"/>
          <w:sz w:val="28"/>
        </w:rPr>
        <w:t>ence</w:t>
      </w:r>
      <w:r w:rsidRPr="00330598">
        <w:rPr>
          <w:rFonts w:ascii="Times New Roman" w:hAnsi="Times New Roman"/>
          <w:color w:val="000000"/>
          <w:sz w:val="28"/>
          <w:lang w:val="ru-RU"/>
        </w:rPr>
        <w:t xml:space="preserve"> (</w:t>
      </w:r>
      <w:r>
        <w:rPr>
          <w:rFonts w:ascii="Times New Roman" w:hAnsi="Times New Roman"/>
          <w:color w:val="000000"/>
          <w:sz w:val="28"/>
        </w:rPr>
        <w:t>performance</w:t>
      </w:r>
      <w:r w:rsidRPr="00330598">
        <w:rPr>
          <w:rFonts w:ascii="Times New Roman" w:hAnsi="Times New Roman"/>
          <w:color w:val="000000"/>
          <w:sz w:val="28"/>
          <w:lang w:val="ru-RU"/>
        </w:rPr>
        <w:t>/</w:t>
      </w:r>
      <w:r>
        <w:rPr>
          <w:rFonts w:ascii="Times New Roman" w:hAnsi="Times New Roman"/>
          <w:color w:val="000000"/>
          <w:sz w:val="28"/>
        </w:rPr>
        <w:t>residence</w:t>
      </w:r>
      <w:r w:rsidRPr="00330598">
        <w:rPr>
          <w:rFonts w:ascii="Times New Roman" w:hAnsi="Times New Roman"/>
          <w:color w:val="000000"/>
          <w:sz w:val="28"/>
          <w:lang w:val="ru-RU"/>
        </w:rPr>
        <w:t>), -</w:t>
      </w:r>
      <w:r>
        <w:rPr>
          <w:rFonts w:ascii="Times New Roman" w:hAnsi="Times New Roman"/>
          <w:color w:val="000000"/>
          <w:sz w:val="28"/>
        </w:rPr>
        <w:t>ity</w:t>
      </w:r>
      <w:r w:rsidRPr="00330598">
        <w:rPr>
          <w:rFonts w:ascii="Times New Roman" w:hAnsi="Times New Roman"/>
          <w:color w:val="000000"/>
          <w:sz w:val="28"/>
          <w:lang w:val="ru-RU"/>
        </w:rPr>
        <w:t xml:space="preserve"> (</w:t>
      </w:r>
      <w:r>
        <w:rPr>
          <w:rFonts w:ascii="Times New Roman" w:hAnsi="Times New Roman"/>
          <w:color w:val="000000"/>
          <w:sz w:val="28"/>
        </w:rPr>
        <w:t>activity</w:t>
      </w:r>
      <w:r w:rsidRPr="00330598">
        <w:rPr>
          <w:rFonts w:ascii="Times New Roman" w:hAnsi="Times New Roman"/>
          <w:color w:val="000000"/>
          <w:sz w:val="28"/>
          <w:lang w:val="ru-RU"/>
        </w:rPr>
        <w:t>); -</w:t>
      </w:r>
      <w:r>
        <w:rPr>
          <w:rFonts w:ascii="Times New Roman" w:hAnsi="Times New Roman"/>
          <w:color w:val="000000"/>
          <w:sz w:val="28"/>
        </w:rPr>
        <w:t>ship</w:t>
      </w:r>
      <w:r w:rsidRPr="00330598">
        <w:rPr>
          <w:rFonts w:ascii="Times New Roman" w:hAnsi="Times New Roman"/>
          <w:color w:val="000000"/>
          <w:sz w:val="28"/>
          <w:lang w:val="ru-RU"/>
        </w:rPr>
        <w:t xml:space="preserve"> (</w:t>
      </w:r>
      <w:r>
        <w:rPr>
          <w:rFonts w:ascii="Times New Roman" w:hAnsi="Times New Roman"/>
          <w:color w:val="000000"/>
          <w:sz w:val="28"/>
        </w:rPr>
        <w:t>friendship</w:t>
      </w:r>
      <w:r w:rsidRPr="00330598">
        <w:rPr>
          <w:rFonts w:ascii="Times New Roman" w:hAnsi="Times New Roman"/>
          <w:color w:val="000000"/>
          <w:sz w:val="28"/>
          <w:lang w:val="ru-RU"/>
        </w:rPr>
        <w:t>);</w:t>
      </w:r>
    </w:p>
    <w:p w14:paraId="271A7E4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образование имен прилагательных при помощи префикса </w:t>
      </w:r>
      <w:r>
        <w:rPr>
          <w:rFonts w:ascii="Times New Roman" w:hAnsi="Times New Roman"/>
          <w:color w:val="000000"/>
          <w:sz w:val="28"/>
        </w:rPr>
        <w:t>inter</w:t>
      </w:r>
      <w:r w:rsidRPr="00330598">
        <w:rPr>
          <w:rFonts w:ascii="Times New Roman" w:hAnsi="Times New Roman"/>
          <w:color w:val="000000"/>
          <w:sz w:val="28"/>
          <w:lang w:val="ru-RU"/>
        </w:rPr>
        <w:t>- (</w:t>
      </w:r>
      <w:r>
        <w:rPr>
          <w:rFonts w:ascii="Times New Roman" w:hAnsi="Times New Roman"/>
          <w:color w:val="000000"/>
          <w:sz w:val="28"/>
        </w:rPr>
        <w:t>international</w:t>
      </w:r>
      <w:r w:rsidRPr="00330598">
        <w:rPr>
          <w:rFonts w:ascii="Times New Roman" w:hAnsi="Times New Roman"/>
          <w:color w:val="000000"/>
          <w:sz w:val="28"/>
          <w:lang w:val="ru-RU"/>
        </w:rPr>
        <w:t>);</w:t>
      </w:r>
    </w:p>
    <w:p w14:paraId="3E6B67E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имен прилагательных при помощи -</w:t>
      </w:r>
      <w:r>
        <w:rPr>
          <w:rFonts w:ascii="Times New Roman" w:hAnsi="Times New Roman"/>
          <w:color w:val="000000"/>
          <w:sz w:val="28"/>
        </w:rPr>
        <w:t>ed</w:t>
      </w:r>
      <w:r w:rsidRPr="00330598">
        <w:rPr>
          <w:rFonts w:ascii="Times New Roman" w:hAnsi="Times New Roman"/>
          <w:color w:val="000000"/>
          <w:sz w:val="28"/>
          <w:lang w:val="ru-RU"/>
        </w:rPr>
        <w:t xml:space="preserve"> и -</w:t>
      </w:r>
      <w:r>
        <w:rPr>
          <w:rFonts w:ascii="Times New Roman" w:hAnsi="Times New Roman"/>
          <w:color w:val="000000"/>
          <w:sz w:val="28"/>
        </w:rPr>
        <w:t>ing</w:t>
      </w:r>
      <w:r w:rsidRPr="00330598">
        <w:rPr>
          <w:rFonts w:ascii="Times New Roman" w:hAnsi="Times New Roman"/>
          <w:color w:val="000000"/>
          <w:sz w:val="28"/>
          <w:lang w:val="ru-RU"/>
        </w:rPr>
        <w:t xml:space="preserve"> (</w:t>
      </w:r>
      <w:r>
        <w:rPr>
          <w:rFonts w:ascii="Times New Roman" w:hAnsi="Times New Roman"/>
          <w:color w:val="000000"/>
          <w:sz w:val="28"/>
        </w:rPr>
        <w:t>interested</w:t>
      </w:r>
      <w:r w:rsidRPr="00330598">
        <w:rPr>
          <w:rFonts w:ascii="Times New Roman" w:hAnsi="Times New Roman"/>
          <w:color w:val="000000"/>
          <w:sz w:val="28"/>
          <w:lang w:val="ru-RU"/>
        </w:rPr>
        <w:t>/</w:t>
      </w:r>
      <w:r>
        <w:rPr>
          <w:rFonts w:ascii="Times New Roman" w:hAnsi="Times New Roman"/>
          <w:color w:val="000000"/>
          <w:sz w:val="28"/>
        </w:rPr>
        <w:t>interesting</w:t>
      </w:r>
      <w:r w:rsidRPr="00330598">
        <w:rPr>
          <w:rFonts w:ascii="Times New Roman" w:hAnsi="Times New Roman"/>
          <w:color w:val="000000"/>
          <w:sz w:val="28"/>
          <w:lang w:val="ru-RU"/>
        </w:rPr>
        <w:t>);</w:t>
      </w:r>
    </w:p>
    <w:p w14:paraId="397DB0E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конверсия:</w:t>
      </w:r>
    </w:p>
    <w:p w14:paraId="25F9742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имени существительного от неопределённой формы глагола (</w:t>
      </w:r>
      <w:r>
        <w:rPr>
          <w:rFonts w:ascii="Times New Roman" w:hAnsi="Times New Roman"/>
          <w:color w:val="000000"/>
          <w:sz w:val="28"/>
        </w:rPr>
        <w:t>to</w:t>
      </w:r>
      <w:r w:rsidRPr="00330598">
        <w:rPr>
          <w:rFonts w:ascii="Times New Roman" w:hAnsi="Times New Roman"/>
          <w:color w:val="000000"/>
          <w:sz w:val="28"/>
          <w:lang w:val="ru-RU"/>
        </w:rPr>
        <w:t xml:space="preserve"> </w:t>
      </w:r>
      <w:r>
        <w:rPr>
          <w:rFonts w:ascii="Times New Roman" w:hAnsi="Times New Roman"/>
          <w:color w:val="000000"/>
          <w:sz w:val="28"/>
        </w:rPr>
        <w:t>walk</w:t>
      </w:r>
      <w:r w:rsidRPr="00330598">
        <w:rPr>
          <w:rFonts w:ascii="Times New Roman" w:hAnsi="Times New Roman"/>
          <w:color w:val="000000"/>
          <w:sz w:val="28"/>
          <w:lang w:val="ru-RU"/>
        </w:rPr>
        <w:t xml:space="preserve"> – </w:t>
      </w:r>
      <w:r>
        <w:rPr>
          <w:rFonts w:ascii="Times New Roman" w:hAnsi="Times New Roman"/>
          <w:color w:val="000000"/>
          <w:sz w:val="28"/>
        </w:rPr>
        <w:t>a</w:t>
      </w:r>
      <w:r w:rsidRPr="00330598">
        <w:rPr>
          <w:rFonts w:ascii="Times New Roman" w:hAnsi="Times New Roman"/>
          <w:color w:val="000000"/>
          <w:sz w:val="28"/>
          <w:lang w:val="ru-RU"/>
        </w:rPr>
        <w:t xml:space="preserve"> </w:t>
      </w:r>
      <w:r>
        <w:rPr>
          <w:rFonts w:ascii="Times New Roman" w:hAnsi="Times New Roman"/>
          <w:color w:val="000000"/>
          <w:sz w:val="28"/>
        </w:rPr>
        <w:t>walk</w:t>
      </w:r>
      <w:r w:rsidRPr="00330598">
        <w:rPr>
          <w:rFonts w:ascii="Times New Roman" w:hAnsi="Times New Roman"/>
          <w:color w:val="000000"/>
          <w:sz w:val="28"/>
          <w:lang w:val="ru-RU"/>
        </w:rPr>
        <w:t>);</w:t>
      </w:r>
    </w:p>
    <w:p w14:paraId="6DE9BFE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глагола от имени существительного (</w:t>
      </w:r>
      <w:r>
        <w:rPr>
          <w:rFonts w:ascii="Times New Roman" w:hAnsi="Times New Roman"/>
          <w:color w:val="000000"/>
          <w:sz w:val="28"/>
        </w:rPr>
        <w:t>a</w:t>
      </w:r>
      <w:r w:rsidRPr="00330598">
        <w:rPr>
          <w:rFonts w:ascii="Times New Roman" w:hAnsi="Times New Roman"/>
          <w:color w:val="000000"/>
          <w:sz w:val="28"/>
          <w:lang w:val="ru-RU"/>
        </w:rPr>
        <w:t xml:space="preserve"> </w:t>
      </w:r>
      <w:r>
        <w:rPr>
          <w:rFonts w:ascii="Times New Roman" w:hAnsi="Times New Roman"/>
          <w:color w:val="000000"/>
          <w:sz w:val="28"/>
        </w:rPr>
        <w:t>present</w:t>
      </w:r>
      <w:r w:rsidRPr="00330598">
        <w:rPr>
          <w:rFonts w:ascii="Times New Roman" w:hAnsi="Times New Roman"/>
          <w:color w:val="000000"/>
          <w:sz w:val="28"/>
          <w:lang w:val="ru-RU"/>
        </w:rPr>
        <w:t xml:space="preserve"> – </w:t>
      </w:r>
      <w:r>
        <w:rPr>
          <w:rFonts w:ascii="Times New Roman" w:hAnsi="Times New Roman"/>
          <w:color w:val="000000"/>
          <w:sz w:val="28"/>
        </w:rPr>
        <w:t>to</w:t>
      </w:r>
      <w:r w:rsidRPr="00330598">
        <w:rPr>
          <w:rFonts w:ascii="Times New Roman" w:hAnsi="Times New Roman"/>
          <w:color w:val="000000"/>
          <w:sz w:val="28"/>
          <w:lang w:val="ru-RU"/>
        </w:rPr>
        <w:t xml:space="preserve"> </w:t>
      </w:r>
      <w:r>
        <w:rPr>
          <w:rFonts w:ascii="Times New Roman" w:hAnsi="Times New Roman"/>
          <w:color w:val="000000"/>
          <w:sz w:val="28"/>
        </w:rPr>
        <w:t>present</w:t>
      </w:r>
      <w:r w:rsidRPr="00330598">
        <w:rPr>
          <w:rFonts w:ascii="Times New Roman" w:hAnsi="Times New Roman"/>
          <w:color w:val="000000"/>
          <w:sz w:val="28"/>
          <w:lang w:val="ru-RU"/>
        </w:rPr>
        <w:t>);</w:t>
      </w:r>
    </w:p>
    <w:p w14:paraId="3B73E28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имени существительного от прилагательного (</w:t>
      </w:r>
      <w:r>
        <w:rPr>
          <w:rFonts w:ascii="Times New Roman" w:hAnsi="Times New Roman"/>
          <w:color w:val="000000"/>
          <w:sz w:val="28"/>
        </w:rPr>
        <w:t>rich</w:t>
      </w:r>
      <w:r w:rsidRPr="00330598">
        <w:rPr>
          <w:rFonts w:ascii="Times New Roman" w:hAnsi="Times New Roman"/>
          <w:color w:val="000000"/>
          <w:sz w:val="28"/>
          <w:lang w:val="ru-RU"/>
        </w:rPr>
        <w:t xml:space="preserve"> – </w:t>
      </w:r>
      <w:r>
        <w:rPr>
          <w:rFonts w:ascii="Times New Roman" w:hAnsi="Times New Roman"/>
          <w:color w:val="000000"/>
          <w:sz w:val="28"/>
        </w:rPr>
        <w:t>the</w:t>
      </w:r>
      <w:r w:rsidRPr="00330598">
        <w:rPr>
          <w:rFonts w:ascii="Times New Roman" w:hAnsi="Times New Roman"/>
          <w:color w:val="000000"/>
          <w:sz w:val="28"/>
          <w:lang w:val="ru-RU"/>
        </w:rPr>
        <w:t xml:space="preserve"> </w:t>
      </w:r>
      <w:r>
        <w:rPr>
          <w:rFonts w:ascii="Times New Roman" w:hAnsi="Times New Roman"/>
          <w:color w:val="000000"/>
          <w:sz w:val="28"/>
        </w:rPr>
        <w:t>rich</w:t>
      </w:r>
      <w:r w:rsidRPr="00330598">
        <w:rPr>
          <w:rFonts w:ascii="Times New Roman" w:hAnsi="Times New Roman"/>
          <w:color w:val="000000"/>
          <w:sz w:val="28"/>
          <w:lang w:val="ru-RU"/>
        </w:rPr>
        <w:t>);</w:t>
      </w:r>
    </w:p>
    <w:p w14:paraId="67C708C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59A86DB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Различные средства связи в тексте для обеспечения его целостности (</w:t>
      </w:r>
      <w:r>
        <w:rPr>
          <w:rFonts w:ascii="Times New Roman" w:hAnsi="Times New Roman"/>
          <w:color w:val="000000"/>
          <w:sz w:val="28"/>
        </w:rPr>
        <w:t>firstly</w:t>
      </w:r>
      <w:r w:rsidRPr="00330598">
        <w:rPr>
          <w:rFonts w:ascii="Times New Roman" w:hAnsi="Times New Roman"/>
          <w:color w:val="000000"/>
          <w:sz w:val="28"/>
          <w:lang w:val="ru-RU"/>
        </w:rPr>
        <w:t xml:space="preserve">, </w:t>
      </w:r>
      <w:r>
        <w:rPr>
          <w:rFonts w:ascii="Times New Roman" w:hAnsi="Times New Roman"/>
          <w:color w:val="000000"/>
          <w:sz w:val="28"/>
        </w:rPr>
        <w:t>however</w:t>
      </w:r>
      <w:r w:rsidRPr="00330598">
        <w:rPr>
          <w:rFonts w:ascii="Times New Roman" w:hAnsi="Times New Roman"/>
          <w:color w:val="000000"/>
          <w:sz w:val="28"/>
          <w:lang w:val="ru-RU"/>
        </w:rPr>
        <w:t xml:space="preserve">, </w:t>
      </w:r>
      <w:r>
        <w:rPr>
          <w:rFonts w:ascii="Times New Roman" w:hAnsi="Times New Roman"/>
          <w:color w:val="000000"/>
          <w:sz w:val="28"/>
        </w:rPr>
        <w:t>finally</w:t>
      </w:r>
      <w:r w:rsidRPr="00330598">
        <w:rPr>
          <w:rFonts w:ascii="Times New Roman" w:hAnsi="Times New Roman"/>
          <w:color w:val="000000"/>
          <w:sz w:val="28"/>
          <w:lang w:val="ru-RU"/>
        </w:rPr>
        <w:t xml:space="preserve">, </w:t>
      </w:r>
      <w:r>
        <w:rPr>
          <w:rFonts w:ascii="Times New Roman" w:hAnsi="Times New Roman"/>
          <w:color w:val="000000"/>
          <w:sz w:val="28"/>
        </w:rPr>
        <w:t>at</w:t>
      </w:r>
      <w:r w:rsidRPr="00330598">
        <w:rPr>
          <w:rFonts w:ascii="Times New Roman" w:hAnsi="Times New Roman"/>
          <w:color w:val="000000"/>
          <w:sz w:val="28"/>
          <w:lang w:val="ru-RU"/>
        </w:rPr>
        <w:t xml:space="preserve"> </w:t>
      </w:r>
      <w:r>
        <w:rPr>
          <w:rFonts w:ascii="Times New Roman" w:hAnsi="Times New Roman"/>
          <w:color w:val="000000"/>
          <w:sz w:val="28"/>
        </w:rPr>
        <w:t>last</w:t>
      </w:r>
      <w:r w:rsidRPr="00330598">
        <w:rPr>
          <w:rFonts w:ascii="Times New Roman" w:hAnsi="Times New Roman"/>
          <w:color w:val="000000"/>
          <w:sz w:val="28"/>
          <w:lang w:val="ru-RU"/>
        </w:rPr>
        <w:t xml:space="preserve">, </w:t>
      </w:r>
      <w:r>
        <w:rPr>
          <w:rFonts w:ascii="Times New Roman" w:hAnsi="Times New Roman"/>
          <w:color w:val="000000"/>
          <w:sz w:val="28"/>
        </w:rPr>
        <w:t>etc</w:t>
      </w:r>
      <w:r w:rsidRPr="00330598">
        <w:rPr>
          <w:rFonts w:ascii="Times New Roman" w:hAnsi="Times New Roman"/>
          <w:color w:val="000000"/>
          <w:sz w:val="28"/>
          <w:lang w:val="ru-RU"/>
        </w:rPr>
        <w:t>.).</w:t>
      </w:r>
    </w:p>
    <w:p w14:paraId="2D85105E"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Грамматическая сторона речи</w:t>
      </w:r>
    </w:p>
    <w:p w14:paraId="64D1C3A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5E4BF83E" w14:textId="77777777" w:rsidR="00395E82" w:rsidRDefault="00054C4B">
      <w:pPr>
        <w:spacing w:after="0" w:line="264" w:lineRule="auto"/>
        <w:ind w:firstLine="600"/>
        <w:jc w:val="both"/>
      </w:pPr>
      <w:r>
        <w:rPr>
          <w:rFonts w:ascii="Times New Roman" w:hAnsi="Times New Roman"/>
          <w:color w:val="000000"/>
          <w:sz w:val="28"/>
        </w:rPr>
        <w:t>Предложения со сложным дополнением (Complex Object) (I saw her cross/crossing the road.).</w:t>
      </w:r>
    </w:p>
    <w:p w14:paraId="237F582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6765FD7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Все типы вопросительных предложений в </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Perfect</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Согласование времен в рамках сложного предложения.</w:t>
      </w:r>
    </w:p>
    <w:p w14:paraId="4EBA105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Согласование подлежащего, выраженного собирательным существительным (</w:t>
      </w:r>
      <w:r>
        <w:rPr>
          <w:rFonts w:ascii="Times New Roman" w:hAnsi="Times New Roman"/>
          <w:color w:val="000000"/>
          <w:sz w:val="28"/>
        </w:rPr>
        <w:t>family</w:t>
      </w:r>
      <w:r w:rsidRPr="00330598">
        <w:rPr>
          <w:rFonts w:ascii="Times New Roman" w:hAnsi="Times New Roman"/>
          <w:color w:val="000000"/>
          <w:sz w:val="28"/>
          <w:lang w:val="ru-RU"/>
        </w:rPr>
        <w:t xml:space="preserve">, </w:t>
      </w:r>
      <w:r>
        <w:rPr>
          <w:rFonts w:ascii="Times New Roman" w:hAnsi="Times New Roman"/>
          <w:color w:val="000000"/>
          <w:sz w:val="28"/>
        </w:rPr>
        <w:t>police</w:t>
      </w:r>
      <w:r w:rsidRPr="00330598">
        <w:rPr>
          <w:rFonts w:ascii="Times New Roman" w:hAnsi="Times New Roman"/>
          <w:color w:val="000000"/>
          <w:sz w:val="28"/>
          <w:lang w:val="ru-RU"/>
        </w:rPr>
        <w:t>) со сказуемым.</w:t>
      </w:r>
    </w:p>
    <w:p w14:paraId="53114CA4" w14:textId="77777777" w:rsidR="00395E82" w:rsidRDefault="00054C4B">
      <w:pPr>
        <w:spacing w:after="0" w:line="264" w:lineRule="auto"/>
        <w:ind w:firstLine="600"/>
        <w:jc w:val="both"/>
      </w:pPr>
      <w:r>
        <w:rPr>
          <w:rFonts w:ascii="Times New Roman" w:hAnsi="Times New Roman"/>
          <w:color w:val="000000"/>
          <w:sz w:val="28"/>
        </w:rPr>
        <w:t>Конструкции с глаголами на -ing: to love/hate doing something.</w:t>
      </w:r>
    </w:p>
    <w:p w14:paraId="59B61F85" w14:textId="77777777" w:rsidR="00395E82" w:rsidRDefault="00054C4B">
      <w:pPr>
        <w:spacing w:after="0" w:line="264" w:lineRule="auto"/>
        <w:ind w:firstLine="600"/>
        <w:jc w:val="both"/>
      </w:pPr>
      <w:r>
        <w:rPr>
          <w:rFonts w:ascii="Times New Roman" w:hAnsi="Times New Roman"/>
          <w:color w:val="000000"/>
          <w:sz w:val="28"/>
        </w:rPr>
        <w:t>Конструкции, содержащие глаголы-связки to be/to look/to feel/to seem.</w:t>
      </w:r>
    </w:p>
    <w:p w14:paraId="3AE41964" w14:textId="77777777" w:rsidR="00395E82" w:rsidRDefault="00054C4B">
      <w:pPr>
        <w:spacing w:after="0" w:line="264" w:lineRule="auto"/>
        <w:ind w:firstLine="600"/>
        <w:jc w:val="both"/>
      </w:pPr>
      <w:r>
        <w:rPr>
          <w:rFonts w:ascii="Times New Roman" w:hAnsi="Times New Roman"/>
          <w:color w:val="000000"/>
          <w:sz w:val="28"/>
        </w:rPr>
        <w:lastRenderedPageBreak/>
        <w:t>Конструкции be/get used to + инфинитив глагола, be/get used to + инфинитив глагол, be/get used to doing something, be/get used to something.</w:t>
      </w:r>
    </w:p>
    <w:p w14:paraId="5BAEF6A1" w14:textId="77777777" w:rsidR="00395E82" w:rsidRDefault="00054C4B">
      <w:pPr>
        <w:spacing w:after="0" w:line="264" w:lineRule="auto"/>
        <w:ind w:firstLine="600"/>
        <w:jc w:val="both"/>
      </w:pPr>
      <w:r>
        <w:rPr>
          <w:rFonts w:ascii="Times New Roman" w:hAnsi="Times New Roman"/>
          <w:color w:val="000000"/>
          <w:sz w:val="28"/>
        </w:rPr>
        <w:t>Конструкция both … and ….</w:t>
      </w:r>
    </w:p>
    <w:p w14:paraId="62386E81" w14:textId="77777777" w:rsidR="00395E82" w:rsidRDefault="00054C4B">
      <w:pPr>
        <w:spacing w:after="0" w:line="264" w:lineRule="auto"/>
        <w:ind w:firstLine="600"/>
        <w:jc w:val="both"/>
      </w:pPr>
      <w:r>
        <w:rPr>
          <w:rFonts w:ascii="Times New Roman" w:hAnsi="Times New Roman"/>
          <w:color w:val="000000"/>
          <w:sz w:val="28"/>
        </w:rPr>
        <w:t>Конструкции c глаголами to stop, to remember, to forget (разница в значении to stop doing smth и to stop to do smth).</w:t>
      </w:r>
    </w:p>
    <w:p w14:paraId="29F439E9" w14:textId="77777777" w:rsidR="00395E82" w:rsidRDefault="00054C4B">
      <w:pPr>
        <w:spacing w:after="0" w:line="264" w:lineRule="auto"/>
        <w:ind w:firstLine="600"/>
        <w:jc w:val="both"/>
      </w:pPr>
      <w:r>
        <w:rPr>
          <w:rFonts w:ascii="Times New Roman" w:hAnsi="Times New Roman"/>
          <w:color w:val="000000"/>
          <w:sz w:val="28"/>
        </w:rPr>
        <w:t>Глаголы в видо-временных формах действительного залога в изъявительном наклонении (Past Perfect Tense, Present Perfect Continuous Tense, Future-in-the-Past).</w:t>
      </w:r>
    </w:p>
    <w:p w14:paraId="195E5A7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Модальные глаголы в косвенной речи в настоящем и прошедшем времени.</w:t>
      </w:r>
    </w:p>
    <w:p w14:paraId="53C1514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Неличные формы глагола (инфинитив, герундий, причастия настоящего и прошедшего времени).</w:t>
      </w:r>
    </w:p>
    <w:p w14:paraId="3A573C8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Наречия </w:t>
      </w:r>
      <w:r>
        <w:rPr>
          <w:rFonts w:ascii="Times New Roman" w:hAnsi="Times New Roman"/>
          <w:color w:val="000000"/>
          <w:sz w:val="28"/>
        </w:rPr>
        <w:t>too</w:t>
      </w:r>
      <w:r w:rsidRPr="00330598">
        <w:rPr>
          <w:rFonts w:ascii="Times New Roman" w:hAnsi="Times New Roman"/>
          <w:color w:val="000000"/>
          <w:sz w:val="28"/>
          <w:lang w:val="ru-RU"/>
        </w:rPr>
        <w:t xml:space="preserve"> – </w:t>
      </w:r>
      <w:r>
        <w:rPr>
          <w:rFonts w:ascii="Times New Roman" w:hAnsi="Times New Roman"/>
          <w:color w:val="000000"/>
          <w:sz w:val="28"/>
        </w:rPr>
        <w:t>enough</w:t>
      </w:r>
      <w:r w:rsidRPr="00330598">
        <w:rPr>
          <w:rFonts w:ascii="Times New Roman" w:hAnsi="Times New Roman"/>
          <w:color w:val="000000"/>
          <w:sz w:val="28"/>
          <w:lang w:val="ru-RU"/>
        </w:rPr>
        <w:t>.</w:t>
      </w:r>
    </w:p>
    <w:p w14:paraId="3FB8C71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Отрицательные местоимения </w:t>
      </w:r>
      <w:r>
        <w:rPr>
          <w:rFonts w:ascii="Times New Roman" w:hAnsi="Times New Roman"/>
          <w:color w:val="000000"/>
          <w:sz w:val="28"/>
        </w:rPr>
        <w:t>no</w:t>
      </w:r>
      <w:r w:rsidRPr="00330598">
        <w:rPr>
          <w:rFonts w:ascii="Times New Roman" w:hAnsi="Times New Roman"/>
          <w:color w:val="000000"/>
          <w:sz w:val="28"/>
          <w:lang w:val="ru-RU"/>
        </w:rPr>
        <w:t xml:space="preserve"> (и его производные </w:t>
      </w:r>
      <w:r>
        <w:rPr>
          <w:rFonts w:ascii="Times New Roman" w:hAnsi="Times New Roman"/>
          <w:color w:val="000000"/>
          <w:sz w:val="28"/>
        </w:rPr>
        <w:t>nobody</w:t>
      </w:r>
      <w:r w:rsidRPr="00330598">
        <w:rPr>
          <w:rFonts w:ascii="Times New Roman" w:hAnsi="Times New Roman"/>
          <w:color w:val="000000"/>
          <w:sz w:val="28"/>
          <w:lang w:val="ru-RU"/>
        </w:rPr>
        <w:t xml:space="preserve">, </w:t>
      </w:r>
      <w:r>
        <w:rPr>
          <w:rFonts w:ascii="Times New Roman" w:hAnsi="Times New Roman"/>
          <w:color w:val="000000"/>
          <w:sz w:val="28"/>
        </w:rPr>
        <w:t>nothing</w:t>
      </w:r>
      <w:r w:rsidRPr="00330598">
        <w:rPr>
          <w:rFonts w:ascii="Times New Roman" w:hAnsi="Times New Roman"/>
          <w:color w:val="000000"/>
          <w:sz w:val="28"/>
          <w:lang w:val="ru-RU"/>
        </w:rPr>
        <w:t xml:space="preserve"> и другие), </w:t>
      </w:r>
      <w:r>
        <w:rPr>
          <w:rFonts w:ascii="Times New Roman" w:hAnsi="Times New Roman"/>
          <w:color w:val="000000"/>
          <w:sz w:val="28"/>
        </w:rPr>
        <w:t>none</w:t>
      </w:r>
      <w:r w:rsidRPr="00330598">
        <w:rPr>
          <w:rFonts w:ascii="Times New Roman" w:hAnsi="Times New Roman"/>
          <w:color w:val="000000"/>
          <w:sz w:val="28"/>
          <w:lang w:val="ru-RU"/>
        </w:rPr>
        <w:t>.</w:t>
      </w:r>
    </w:p>
    <w:p w14:paraId="2EBA162B"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Социокультурные знания и умения</w:t>
      </w:r>
    </w:p>
    <w:p w14:paraId="33F1498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14:paraId="4A9EE56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4CD3C26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72D62B1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1D40996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Соблюдение нормы вежливости в межкультурном общении.</w:t>
      </w:r>
    </w:p>
    <w:p w14:paraId="5249E22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Знание социокультурного портрета родной страны и страны (стран) изучаемого языка: символики, достопримечательностей, культурных </w:t>
      </w:r>
      <w:r w:rsidRPr="00330598">
        <w:rPr>
          <w:rFonts w:ascii="Times New Roman" w:hAnsi="Times New Roman"/>
          <w:color w:val="000000"/>
          <w:sz w:val="28"/>
          <w:lang w:val="ru-RU"/>
        </w:rPr>
        <w:lastRenderedPageBreak/>
        <w:t>особенностей (национальные праздники, традиции), образцов поэзии и прозы, доступных в языковом отношении.</w:t>
      </w:r>
    </w:p>
    <w:p w14:paraId="7775D4E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умений:</w:t>
      </w:r>
    </w:p>
    <w:p w14:paraId="7E764B0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Россию и страну (страны) изучаемого языка (культурные явления, события, достопримечательности);</w:t>
      </w:r>
    </w:p>
    <w:p w14:paraId="1B286D8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14:paraId="78FDEFB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14:paraId="40E21101"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Компенсаторные умения</w:t>
      </w:r>
    </w:p>
    <w:p w14:paraId="3BB31ED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61B20E6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Переспрашивать, просить повторить, уточняя значение незнакомых слов.</w:t>
      </w:r>
    </w:p>
    <w:p w14:paraId="06DF03B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формулировании собственных высказываний, ключевых слов, плана.</w:t>
      </w:r>
    </w:p>
    <w:p w14:paraId="349D96B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1CAA9B4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5814D01C" w14:textId="77777777" w:rsidR="00395E82" w:rsidRPr="00330598" w:rsidRDefault="00395E82">
      <w:pPr>
        <w:spacing w:after="0" w:line="264" w:lineRule="auto"/>
        <w:ind w:left="120"/>
        <w:jc w:val="both"/>
        <w:rPr>
          <w:lang w:val="ru-RU"/>
        </w:rPr>
      </w:pPr>
    </w:p>
    <w:p w14:paraId="318094AB"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9 КЛАСС</w:t>
      </w:r>
    </w:p>
    <w:p w14:paraId="2CD43D70" w14:textId="77777777" w:rsidR="00395E82" w:rsidRPr="00330598" w:rsidRDefault="00395E82">
      <w:pPr>
        <w:spacing w:after="0" w:line="264" w:lineRule="auto"/>
        <w:ind w:left="120"/>
        <w:jc w:val="both"/>
        <w:rPr>
          <w:lang w:val="ru-RU"/>
        </w:rPr>
      </w:pPr>
    </w:p>
    <w:p w14:paraId="6545B8F1"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Коммуникативные умения</w:t>
      </w:r>
    </w:p>
    <w:p w14:paraId="3ED4EBC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9666FF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Взаимоотношения в семье и с друзьями. Конфликты и их разрешение.</w:t>
      </w:r>
    </w:p>
    <w:p w14:paraId="39E2FAF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Внешность и характер человека (литературного персонажа).</w:t>
      </w:r>
    </w:p>
    <w:p w14:paraId="53C2256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14:paraId="5A21B43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Здоровый образ жизни: режим труда и отдыха, фитнес, сбалансированное питание. Посещение врача.</w:t>
      </w:r>
    </w:p>
    <w:p w14:paraId="5A0A721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Покупки: одежда, обувь и продукты питания. Карманные деньги. Молодёжная мода.</w:t>
      </w:r>
    </w:p>
    <w:p w14:paraId="5DC9038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14:paraId="039A0E7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Виды отдыха в различное время года. Путешествия по России и иностранным странам. Транспорт.</w:t>
      </w:r>
    </w:p>
    <w:p w14:paraId="4829C7B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Природа: флора и фауна. Проблемы экологии. Защита окружающей среды. Климат, погода. Стихийные бедствия.</w:t>
      </w:r>
    </w:p>
    <w:p w14:paraId="05DEB0B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Средства массовой информации (телевидение, радио, пресса, Интернет).</w:t>
      </w:r>
    </w:p>
    <w:p w14:paraId="4B2D0C2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1A391C0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1BF5E24F"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Говорение</w:t>
      </w:r>
    </w:p>
    <w:p w14:paraId="42F7C46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Развитие коммуникативных умений </w:t>
      </w:r>
      <w:r w:rsidRPr="00330598">
        <w:rPr>
          <w:rFonts w:ascii="Times New Roman" w:hAnsi="Times New Roman"/>
          <w:color w:val="000000"/>
          <w:sz w:val="28"/>
          <w:u w:val="single"/>
          <w:lang w:val="ru-RU"/>
        </w:rPr>
        <w:t>диалогической речи,</w:t>
      </w:r>
      <w:r w:rsidRPr="00330598">
        <w:rPr>
          <w:rFonts w:ascii="Times New Roman" w:hAnsi="Times New Roman"/>
          <w:color w:val="000000"/>
          <w:sz w:val="28"/>
          <w:lang w:val="ru-RU"/>
        </w:rPr>
        <w:t xml:space="preserve">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14:paraId="36362C6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57528A3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148C4FA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65D9331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диалог-обмен мнениями: выражать свою точку мнения и обосновывать её, высказывать своё согласие (несогласие) с точкой зрения собеседника, </w:t>
      </w:r>
      <w:r w:rsidRPr="00330598">
        <w:rPr>
          <w:rFonts w:ascii="Times New Roman" w:hAnsi="Times New Roman"/>
          <w:color w:val="000000"/>
          <w:sz w:val="28"/>
          <w:lang w:val="ru-RU"/>
        </w:rPr>
        <w:lastRenderedPageBreak/>
        <w:t>выражать сомнение, давать эмоциональную оценку обсуждаемым событиям: восхищение, удивление, радость, огорчение и так далее.</w:t>
      </w:r>
    </w:p>
    <w:p w14:paraId="588A606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14:paraId="4FA2630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14:paraId="23BEFD0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Развитие коммуникативных умений </w:t>
      </w:r>
      <w:r w:rsidRPr="00330598">
        <w:rPr>
          <w:rFonts w:ascii="Times New Roman" w:hAnsi="Times New Roman"/>
          <w:color w:val="000000"/>
          <w:sz w:val="28"/>
          <w:u w:val="single"/>
          <w:lang w:val="ru-RU"/>
        </w:rPr>
        <w:t>монологической речи</w:t>
      </w:r>
      <w:r w:rsidRPr="00330598">
        <w:rPr>
          <w:rFonts w:ascii="Times New Roman" w:hAnsi="Times New Roman"/>
          <w:color w:val="000000"/>
          <w:sz w:val="28"/>
          <w:lang w:val="ru-RU"/>
        </w:rPr>
        <w:t>: создание устных связных монологических высказываний с использованием основных коммуникативных типов речи:</w:t>
      </w:r>
    </w:p>
    <w:p w14:paraId="70FDF9C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5A64AB1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повествование (сообщение);</w:t>
      </w:r>
    </w:p>
    <w:p w14:paraId="6303D8E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рассуждение;</w:t>
      </w:r>
    </w:p>
    <w:p w14:paraId="25A62B4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выражение и краткое аргументирование своего мнения по отношению к услышанному (прочитанному);</w:t>
      </w:r>
    </w:p>
    <w:p w14:paraId="72D7368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14:paraId="4554D7C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составление рассказа по картинкам;</w:t>
      </w:r>
    </w:p>
    <w:p w14:paraId="62E6C03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изложение результатов выполненной проектной работы.</w:t>
      </w:r>
    </w:p>
    <w:p w14:paraId="4969C0E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14:paraId="791AF2A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монологического высказывания – 10–12 фраз.</w:t>
      </w:r>
    </w:p>
    <w:p w14:paraId="19DADC9D"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Аудирование</w:t>
      </w:r>
    </w:p>
    <w:p w14:paraId="7C4E298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5D9B3C1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w:t>
      </w:r>
      <w:r w:rsidRPr="00330598">
        <w:rPr>
          <w:rFonts w:ascii="Times New Roman" w:hAnsi="Times New Roman"/>
          <w:color w:val="000000"/>
          <w:sz w:val="28"/>
          <w:lang w:val="ru-RU"/>
        </w:rPr>
        <w:lastRenderedPageBreak/>
        <w:t>пониманием основного содержания, с пониманием нужной (интересующей, запрашиваемой) информации.</w:t>
      </w:r>
    </w:p>
    <w:p w14:paraId="275D0C8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37B59C0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4D2EEF3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1C9AE4F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Языковая сложность текстов для аудирования должна соответствовать базовому уровню (А2 – допороговому уровню по общеевропейской шкале).</w:t>
      </w:r>
    </w:p>
    <w:p w14:paraId="7D4DEFF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Время звучания текста (текстов) для аудирования – до 2 минут.</w:t>
      </w:r>
    </w:p>
    <w:p w14:paraId="31FB4DE4"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Смысловое чтение</w:t>
      </w:r>
    </w:p>
    <w:p w14:paraId="10E7ED3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14:paraId="2C82F73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14:paraId="3753F73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2B3EDB5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Чтение несплошных текстов (таблиц, диаграмм, схем) и понимание представленной в них информации.</w:t>
      </w:r>
    </w:p>
    <w:p w14:paraId="25711F2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14:paraId="7FC3E0E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18979BF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Языковая сложность текстов для чтения должна соответствовать базовому уровню (А2 – допороговому уровню по общеевропейской шкале).</w:t>
      </w:r>
    </w:p>
    <w:p w14:paraId="0B47266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текста (текстов) для чтения – 500–600 слов.</w:t>
      </w:r>
    </w:p>
    <w:p w14:paraId="4399F951"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Письменная речь</w:t>
      </w:r>
    </w:p>
    <w:p w14:paraId="04FE6A7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умений письменной речи:</w:t>
      </w:r>
    </w:p>
    <w:p w14:paraId="2F4779D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составление плана (тезисов) устного или письменного сообщения;</w:t>
      </w:r>
    </w:p>
    <w:p w14:paraId="641973A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14:paraId="3F7601D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14:paraId="2D3175D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14:paraId="5D827FB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заполнение таблицы с краткой фиксацией содержания прочитанного (прослушанного) текста;</w:t>
      </w:r>
    </w:p>
    <w:p w14:paraId="726960D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преобразование таблицы, схемы в текстовый вариант представления информации;</w:t>
      </w:r>
    </w:p>
    <w:p w14:paraId="4FB448F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письменное представление результатов выполненной проектной работы (объём – 100–120 слов).</w:t>
      </w:r>
    </w:p>
    <w:p w14:paraId="5260A637"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Языковые знания и умения</w:t>
      </w:r>
    </w:p>
    <w:p w14:paraId="60D56E6F"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Фонетическая сторона речи</w:t>
      </w:r>
    </w:p>
    <w:p w14:paraId="76FA8C1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Различение на слух, без фонематических ошибок, ведущих к сбою в коммуникации, произнесение слов с соблюдением правильного ударения и </w:t>
      </w:r>
      <w:r w:rsidRPr="00330598">
        <w:rPr>
          <w:rFonts w:ascii="Times New Roman" w:hAnsi="Times New Roman"/>
          <w:color w:val="000000"/>
          <w:sz w:val="28"/>
          <w:lang w:val="ru-RU"/>
        </w:rPr>
        <w:lastRenderedPageBreak/>
        <w:t>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04DD1A3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Выражение модального значения, чувства и эмоции.</w:t>
      </w:r>
    </w:p>
    <w:p w14:paraId="3142500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Различение на слух британского и американского вариантов произношения в прослушанных текстах или услышанных высказываниях.</w:t>
      </w:r>
    </w:p>
    <w:p w14:paraId="5804AC9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465D7EA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14:paraId="0BD0EB8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текста для чтения вслух – до 110 слов.</w:t>
      </w:r>
    </w:p>
    <w:p w14:paraId="68E803C9"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Графика, орфография и пунктуация</w:t>
      </w:r>
    </w:p>
    <w:p w14:paraId="27E6383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Правильное написание изученных слов.</w:t>
      </w:r>
    </w:p>
    <w:p w14:paraId="460896E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color w:val="000000"/>
          <w:sz w:val="28"/>
        </w:rPr>
        <w:t>firstly</w:t>
      </w:r>
      <w:r w:rsidRPr="00330598">
        <w:rPr>
          <w:rFonts w:ascii="Times New Roman" w:hAnsi="Times New Roman"/>
          <w:color w:val="000000"/>
          <w:sz w:val="28"/>
          <w:lang w:val="ru-RU"/>
        </w:rPr>
        <w:t>/</w:t>
      </w:r>
      <w:r>
        <w:rPr>
          <w:rFonts w:ascii="Times New Roman" w:hAnsi="Times New Roman"/>
          <w:color w:val="000000"/>
          <w:sz w:val="28"/>
        </w:rPr>
        <w:t>first</w:t>
      </w:r>
      <w:r w:rsidRPr="00330598">
        <w:rPr>
          <w:rFonts w:ascii="Times New Roman" w:hAnsi="Times New Roman"/>
          <w:color w:val="000000"/>
          <w:sz w:val="28"/>
          <w:lang w:val="ru-RU"/>
        </w:rPr>
        <w:t xml:space="preserve"> </w:t>
      </w:r>
      <w:r>
        <w:rPr>
          <w:rFonts w:ascii="Times New Roman" w:hAnsi="Times New Roman"/>
          <w:color w:val="000000"/>
          <w:sz w:val="28"/>
        </w:rPr>
        <w:t>of</w:t>
      </w:r>
      <w:r w:rsidRPr="00330598">
        <w:rPr>
          <w:rFonts w:ascii="Times New Roman" w:hAnsi="Times New Roman"/>
          <w:color w:val="000000"/>
          <w:sz w:val="28"/>
          <w:lang w:val="ru-RU"/>
        </w:rPr>
        <w:t xml:space="preserve"> </w:t>
      </w:r>
      <w:r>
        <w:rPr>
          <w:rFonts w:ascii="Times New Roman" w:hAnsi="Times New Roman"/>
          <w:color w:val="000000"/>
          <w:sz w:val="28"/>
        </w:rPr>
        <w:t>all</w:t>
      </w:r>
      <w:r w:rsidRPr="00330598">
        <w:rPr>
          <w:rFonts w:ascii="Times New Roman" w:hAnsi="Times New Roman"/>
          <w:color w:val="000000"/>
          <w:sz w:val="28"/>
          <w:lang w:val="ru-RU"/>
        </w:rPr>
        <w:t xml:space="preserve">, </w:t>
      </w:r>
      <w:r>
        <w:rPr>
          <w:rFonts w:ascii="Times New Roman" w:hAnsi="Times New Roman"/>
          <w:color w:val="000000"/>
          <w:sz w:val="28"/>
        </w:rPr>
        <w:t>secondly</w:t>
      </w:r>
      <w:r w:rsidRPr="00330598">
        <w:rPr>
          <w:rFonts w:ascii="Times New Roman" w:hAnsi="Times New Roman"/>
          <w:color w:val="000000"/>
          <w:sz w:val="28"/>
          <w:lang w:val="ru-RU"/>
        </w:rPr>
        <w:t xml:space="preserve">, </w:t>
      </w:r>
      <w:r>
        <w:rPr>
          <w:rFonts w:ascii="Times New Roman" w:hAnsi="Times New Roman"/>
          <w:color w:val="000000"/>
          <w:sz w:val="28"/>
        </w:rPr>
        <w:t>finally</w:t>
      </w:r>
      <w:r w:rsidRPr="00330598">
        <w:rPr>
          <w:rFonts w:ascii="Times New Roman" w:hAnsi="Times New Roman"/>
          <w:color w:val="000000"/>
          <w:sz w:val="28"/>
          <w:lang w:val="ru-RU"/>
        </w:rPr>
        <w:t xml:space="preserve">; </w:t>
      </w:r>
      <w:r>
        <w:rPr>
          <w:rFonts w:ascii="Times New Roman" w:hAnsi="Times New Roman"/>
          <w:color w:val="000000"/>
          <w:sz w:val="28"/>
        </w:rPr>
        <w:t>on</w:t>
      </w:r>
      <w:r w:rsidRPr="00330598">
        <w:rPr>
          <w:rFonts w:ascii="Times New Roman" w:hAnsi="Times New Roman"/>
          <w:color w:val="000000"/>
          <w:sz w:val="28"/>
          <w:lang w:val="ru-RU"/>
        </w:rPr>
        <w:t xml:space="preserve"> </w:t>
      </w:r>
      <w:r>
        <w:rPr>
          <w:rFonts w:ascii="Times New Roman" w:hAnsi="Times New Roman"/>
          <w:color w:val="000000"/>
          <w:sz w:val="28"/>
        </w:rPr>
        <w:t>the</w:t>
      </w:r>
      <w:r w:rsidRPr="00330598">
        <w:rPr>
          <w:rFonts w:ascii="Times New Roman" w:hAnsi="Times New Roman"/>
          <w:color w:val="000000"/>
          <w:sz w:val="28"/>
          <w:lang w:val="ru-RU"/>
        </w:rPr>
        <w:t xml:space="preserve"> </w:t>
      </w:r>
      <w:r>
        <w:rPr>
          <w:rFonts w:ascii="Times New Roman" w:hAnsi="Times New Roman"/>
          <w:color w:val="000000"/>
          <w:sz w:val="28"/>
        </w:rPr>
        <w:t>one</w:t>
      </w:r>
      <w:r w:rsidRPr="00330598">
        <w:rPr>
          <w:rFonts w:ascii="Times New Roman" w:hAnsi="Times New Roman"/>
          <w:color w:val="000000"/>
          <w:sz w:val="28"/>
          <w:lang w:val="ru-RU"/>
        </w:rPr>
        <w:t xml:space="preserve"> </w:t>
      </w:r>
      <w:r>
        <w:rPr>
          <w:rFonts w:ascii="Times New Roman" w:hAnsi="Times New Roman"/>
          <w:color w:val="000000"/>
          <w:sz w:val="28"/>
        </w:rPr>
        <w:t>hand</w:t>
      </w:r>
      <w:r w:rsidRPr="00330598">
        <w:rPr>
          <w:rFonts w:ascii="Times New Roman" w:hAnsi="Times New Roman"/>
          <w:color w:val="000000"/>
          <w:sz w:val="28"/>
          <w:lang w:val="ru-RU"/>
        </w:rPr>
        <w:t xml:space="preserve">, </w:t>
      </w:r>
      <w:r>
        <w:rPr>
          <w:rFonts w:ascii="Times New Roman" w:hAnsi="Times New Roman"/>
          <w:color w:val="000000"/>
          <w:sz w:val="28"/>
        </w:rPr>
        <w:t>on</w:t>
      </w:r>
      <w:r w:rsidRPr="00330598">
        <w:rPr>
          <w:rFonts w:ascii="Times New Roman" w:hAnsi="Times New Roman"/>
          <w:color w:val="000000"/>
          <w:sz w:val="28"/>
          <w:lang w:val="ru-RU"/>
        </w:rPr>
        <w:t xml:space="preserve"> </w:t>
      </w:r>
      <w:r>
        <w:rPr>
          <w:rFonts w:ascii="Times New Roman" w:hAnsi="Times New Roman"/>
          <w:color w:val="000000"/>
          <w:sz w:val="28"/>
        </w:rPr>
        <w:t>the</w:t>
      </w:r>
      <w:r w:rsidRPr="00330598">
        <w:rPr>
          <w:rFonts w:ascii="Times New Roman" w:hAnsi="Times New Roman"/>
          <w:color w:val="000000"/>
          <w:sz w:val="28"/>
          <w:lang w:val="ru-RU"/>
        </w:rPr>
        <w:t xml:space="preserve"> </w:t>
      </w:r>
      <w:r>
        <w:rPr>
          <w:rFonts w:ascii="Times New Roman" w:hAnsi="Times New Roman"/>
          <w:color w:val="000000"/>
          <w:sz w:val="28"/>
        </w:rPr>
        <w:t>other</w:t>
      </w:r>
      <w:r w:rsidRPr="00330598">
        <w:rPr>
          <w:rFonts w:ascii="Times New Roman" w:hAnsi="Times New Roman"/>
          <w:color w:val="000000"/>
          <w:sz w:val="28"/>
          <w:lang w:val="ru-RU"/>
        </w:rPr>
        <w:t xml:space="preserve"> </w:t>
      </w:r>
      <w:r>
        <w:rPr>
          <w:rFonts w:ascii="Times New Roman" w:hAnsi="Times New Roman"/>
          <w:color w:val="000000"/>
          <w:sz w:val="28"/>
        </w:rPr>
        <w:t>hand</w:t>
      </w:r>
      <w:r w:rsidRPr="00330598">
        <w:rPr>
          <w:rFonts w:ascii="Times New Roman" w:hAnsi="Times New Roman"/>
          <w:color w:val="000000"/>
          <w:sz w:val="28"/>
          <w:lang w:val="ru-RU"/>
        </w:rPr>
        <w:t>), апострофа.</w:t>
      </w:r>
    </w:p>
    <w:p w14:paraId="52915FA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2E104831"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Лексическая сторона речи</w:t>
      </w:r>
    </w:p>
    <w:p w14:paraId="41AE393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53D5123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различных средств связи для обеспечения логичности и целостности высказывания.</w:t>
      </w:r>
    </w:p>
    <w:p w14:paraId="3029E7F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14:paraId="52B5740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Основные способы словообразования:</w:t>
      </w:r>
    </w:p>
    <w:p w14:paraId="163032D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аффиксация:</w:t>
      </w:r>
    </w:p>
    <w:p w14:paraId="521A375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глаголов с помощью префиксов </w:t>
      </w:r>
      <w:r>
        <w:rPr>
          <w:rFonts w:ascii="Times New Roman" w:hAnsi="Times New Roman"/>
          <w:color w:val="000000"/>
          <w:sz w:val="28"/>
        </w:rPr>
        <w:t>under</w:t>
      </w:r>
      <w:r w:rsidRPr="00330598">
        <w:rPr>
          <w:rFonts w:ascii="Times New Roman" w:hAnsi="Times New Roman"/>
          <w:color w:val="000000"/>
          <w:sz w:val="28"/>
          <w:lang w:val="ru-RU"/>
        </w:rPr>
        <w:t xml:space="preserve">-, </w:t>
      </w:r>
      <w:r>
        <w:rPr>
          <w:rFonts w:ascii="Times New Roman" w:hAnsi="Times New Roman"/>
          <w:color w:val="000000"/>
          <w:sz w:val="28"/>
        </w:rPr>
        <w:t>over</w:t>
      </w:r>
      <w:r w:rsidRPr="00330598">
        <w:rPr>
          <w:rFonts w:ascii="Times New Roman" w:hAnsi="Times New Roman"/>
          <w:color w:val="000000"/>
          <w:sz w:val="28"/>
          <w:lang w:val="ru-RU"/>
        </w:rPr>
        <w:t xml:space="preserve">-, </w:t>
      </w:r>
      <w:r>
        <w:rPr>
          <w:rFonts w:ascii="Times New Roman" w:hAnsi="Times New Roman"/>
          <w:color w:val="000000"/>
          <w:sz w:val="28"/>
        </w:rPr>
        <w:t>dis</w:t>
      </w:r>
      <w:r w:rsidRPr="00330598">
        <w:rPr>
          <w:rFonts w:ascii="Times New Roman" w:hAnsi="Times New Roman"/>
          <w:color w:val="000000"/>
          <w:sz w:val="28"/>
          <w:lang w:val="ru-RU"/>
        </w:rPr>
        <w:t xml:space="preserve">-, </w:t>
      </w:r>
      <w:r>
        <w:rPr>
          <w:rFonts w:ascii="Times New Roman" w:hAnsi="Times New Roman"/>
          <w:color w:val="000000"/>
          <w:sz w:val="28"/>
        </w:rPr>
        <w:t>mis</w:t>
      </w:r>
      <w:r w:rsidRPr="00330598">
        <w:rPr>
          <w:rFonts w:ascii="Times New Roman" w:hAnsi="Times New Roman"/>
          <w:color w:val="000000"/>
          <w:sz w:val="28"/>
          <w:lang w:val="ru-RU"/>
        </w:rPr>
        <w:t>-;</w:t>
      </w:r>
    </w:p>
    <w:p w14:paraId="52CA066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имён прилагательных с помощью суффиксов -</w:t>
      </w:r>
      <w:r>
        <w:rPr>
          <w:rFonts w:ascii="Times New Roman" w:hAnsi="Times New Roman"/>
          <w:color w:val="000000"/>
          <w:sz w:val="28"/>
        </w:rPr>
        <w:t>able</w:t>
      </w:r>
      <w:r w:rsidRPr="00330598">
        <w:rPr>
          <w:rFonts w:ascii="Times New Roman" w:hAnsi="Times New Roman"/>
          <w:color w:val="000000"/>
          <w:sz w:val="28"/>
          <w:lang w:val="ru-RU"/>
        </w:rPr>
        <w:t>/-</w:t>
      </w:r>
      <w:r>
        <w:rPr>
          <w:rFonts w:ascii="Times New Roman" w:hAnsi="Times New Roman"/>
          <w:color w:val="000000"/>
          <w:sz w:val="28"/>
        </w:rPr>
        <w:t>ible</w:t>
      </w:r>
      <w:r w:rsidRPr="00330598">
        <w:rPr>
          <w:rFonts w:ascii="Times New Roman" w:hAnsi="Times New Roman"/>
          <w:color w:val="000000"/>
          <w:sz w:val="28"/>
          <w:lang w:val="ru-RU"/>
        </w:rPr>
        <w:t>;</w:t>
      </w:r>
    </w:p>
    <w:p w14:paraId="2B63A82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имён существительных с помощью отрицательных префиксов </w:t>
      </w:r>
      <w:r>
        <w:rPr>
          <w:rFonts w:ascii="Times New Roman" w:hAnsi="Times New Roman"/>
          <w:color w:val="000000"/>
          <w:sz w:val="28"/>
        </w:rPr>
        <w:t>in</w:t>
      </w:r>
      <w:r w:rsidRPr="00330598">
        <w:rPr>
          <w:rFonts w:ascii="Times New Roman" w:hAnsi="Times New Roman"/>
          <w:color w:val="000000"/>
          <w:sz w:val="28"/>
          <w:lang w:val="ru-RU"/>
        </w:rPr>
        <w:t>-/</w:t>
      </w:r>
      <w:r>
        <w:rPr>
          <w:rFonts w:ascii="Times New Roman" w:hAnsi="Times New Roman"/>
          <w:color w:val="000000"/>
          <w:sz w:val="28"/>
        </w:rPr>
        <w:t>im</w:t>
      </w:r>
      <w:r w:rsidRPr="00330598">
        <w:rPr>
          <w:rFonts w:ascii="Times New Roman" w:hAnsi="Times New Roman"/>
          <w:color w:val="000000"/>
          <w:sz w:val="28"/>
          <w:lang w:val="ru-RU"/>
        </w:rPr>
        <w:t>-;</w:t>
      </w:r>
    </w:p>
    <w:p w14:paraId="2936D61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словосложение:</w:t>
      </w:r>
    </w:p>
    <w:p w14:paraId="37C09FE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образование сложных существительных путём соединения основы числительного с основой существительного с добавлением суффикса -</w:t>
      </w:r>
      <w:r>
        <w:rPr>
          <w:rFonts w:ascii="Times New Roman" w:hAnsi="Times New Roman"/>
          <w:color w:val="000000"/>
          <w:sz w:val="28"/>
        </w:rPr>
        <w:t>ed</w:t>
      </w:r>
      <w:r w:rsidRPr="00330598">
        <w:rPr>
          <w:rFonts w:ascii="Times New Roman" w:hAnsi="Times New Roman"/>
          <w:color w:val="000000"/>
          <w:sz w:val="28"/>
          <w:lang w:val="ru-RU"/>
        </w:rPr>
        <w:t xml:space="preserve"> (</w:t>
      </w:r>
      <w:r>
        <w:rPr>
          <w:rFonts w:ascii="Times New Roman" w:hAnsi="Times New Roman"/>
          <w:color w:val="000000"/>
          <w:sz w:val="28"/>
        </w:rPr>
        <w:t>eight</w:t>
      </w:r>
      <w:r w:rsidRPr="00330598">
        <w:rPr>
          <w:rFonts w:ascii="Times New Roman" w:hAnsi="Times New Roman"/>
          <w:color w:val="000000"/>
          <w:sz w:val="28"/>
          <w:lang w:val="ru-RU"/>
        </w:rPr>
        <w:t>-</w:t>
      </w:r>
      <w:r>
        <w:rPr>
          <w:rFonts w:ascii="Times New Roman" w:hAnsi="Times New Roman"/>
          <w:color w:val="000000"/>
          <w:sz w:val="28"/>
        </w:rPr>
        <w:t>legged</w:t>
      </w:r>
      <w:r w:rsidRPr="00330598">
        <w:rPr>
          <w:rFonts w:ascii="Times New Roman" w:hAnsi="Times New Roman"/>
          <w:color w:val="000000"/>
          <w:sz w:val="28"/>
          <w:lang w:val="ru-RU"/>
        </w:rPr>
        <w:t>);</w:t>
      </w:r>
    </w:p>
    <w:p w14:paraId="73C32F7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сложных существительных путём соединения основ существительных с предлогом (</w:t>
      </w:r>
      <w:r>
        <w:rPr>
          <w:rFonts w:ascii="Times New Roman" w:hAnsi="Times New Roman"/>
          <w:color w:val="000000"/>
          <w:sz w:val="28"/>
        </w:rPr>
        <w:t>father</w:t>
      </w:r>
      <w:r w:rsidRPr="00330598">
        <w:rPr>
          <w:rFonts w:ascii="Times New Roman" w:hAnsi="Times New Roman"/>
          <w:color w:val="000000"/>
          <w:sz w:val="28"/>
          <w:lang w:val="ru-RU"/>
        </w:rPr>
        <w:t>-</w:t>
      </w:r>
      <w:r>
        <w:rPr>
          <w:rFonts w:ascii="Times New Roman" w:hAnsi="Times New Roman"/>
          <w:color w:val="000000"/>
          <w:sz w:val="28"/>
        </w:rPr>
        <w:t>in</w:t>
      </w:r>
      <w:r w:rsidRPr="00330598">
        <w:rPr>
          <w:rFonts w:ascii="Times New Roman" w:hAnsi="Times New Roman"/>
          <w:color w:val="000000"/>
          <w:sz w:val="28"/>
          <w:lang w:val="ru-RU"/>
        </w:rPr>
        <w:t>-</w:t>
      </w:r>
      <w:r>
        <w:rPr>
          <w:rFonts w:ascii="Times New Roman" w:hAnsi="Times New Roman"/>
          <w:color w:val="000000"/>
          <w:sz w:val="28"/>
        </w:rPr>
        <w:t>law</w:t>
      </w:r>
      <w:r w:rsidRPr="00330598">
        <w:rPr>
          <w:rFonts w:ascii="Times New Roman" w:hAnsi="Times New Roman"/>
          <w:color w:val="000000"/>
          <w:sz w:val="28"/>
          <w:lang w:val="ru-RU"/>
        </w:rPr>
        <w:t>);</w:t>
      </w:r>
    </w:p>
    <w:p w14:paraId="21FFE9A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сложных прилагательных путём соединения основы прилагательного с основой причастия настоящего времени (</w:t>
      </w:r>
      <w:r>
        <w:rPr>
          <w:rFonts w:ascii="Times New Roman" w:hAnsi="Times New Roman"/>
          <w:color w:val="000000"/>
          <w:sz w:val="28"/>
        </w:rPr>
        <w:t>nice</w:t>
      </w:r>
      <w:r w:rsidRPr="00330598">
        <w:rPr>
          <w:rFonts w:ascii="Times New Roman" w:hAnsi="Times New Roman"/>
          <w:color w:val="000000"/>
          <w:sz w:val="28"/>
          <w:lang w:val="ru-RU"/>
        </w:rPr>
        <w:t>-</w:t>
      </w:r>
      <w:r>
        <w:rPr>
          <w:rFonts w:ascii="Times New Roman" w:hAnsi="Times New Roman"/>
          <w:color w:val="000000"/>
          <w:sz w:val="28"/>
        </w:rPr>
        <w:t>looking</w:t>
      </w:r>
      <w:r w:rsidRPr="00330598">
        <w:rPr>
          <w:rFonts w:ascii="Times New Roman" w:hAnsi="Times New Roman"/>
          <w:color w:val="000000"/>
          <w:sz w:val="28"/>
          <w:lang w:val="ru-RU"/>
        </w:rPr>
        <w:t>);</w:t>
      </w:r>
    </w:p>
    <w:p w14:paraId="71B473C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сложных прилагательных путём соединения основы прилагательного с основой причастия прошедшего времени (</w:t>
      </w:r>
      <w:r>
        <w:rPr>
          <w:rFonts w:ascii="Times New Roman" w:hAnsi="Times New Roman"/>
          <w:color w:val="000000"/>
          <w:sz w:val="28"/>
        </w:rPr>
        <w:t>well</w:t>
      </w:r>
      <w:r w:rsidRPr="00330598">
        <w:rPr>
          <w:rFonts w:ascii="Times New Roman" w:hAnsi="Times New Roman"/>
          <w:color w:val="000000"/>
          <w:sz w:val="28"/>
          <w:lang w:val="ru-RU"/>
        </w:rPr>
        <w:t>-</w:t>
      </w:r>
      <w:r>
        <w:rPr>
          <w:rFonts w:ascii="Times New Roman" w:hAnsi="Times New Roman"/>
          <w:color w:val="000000"/>
          <w:sz w:val="28"/>
        </w:rPr>
        <w:t>behaved</w:t>
      </w:r>
      <w:r w:rsidRPr="00330598">
        <w:rPr>
          <w:rFonts w:ascii="Times New Roman" w:hAnsi="Times New Roman"/>
          <w:color w:val="000000"/>
          <w:sz w:val="28"/>
          <w:lang w:val="ru-RU"/>
        </w:rPr>
        <w:t>);</w:t>
      </w:r>
    </w:p>
    <w:p w14:paraId="32CA82A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конверсия:</w:t>
      </w:r>
    </w:p>
    <w:p w14:paraId="1E02B66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образование глагола от имени прилагательного (</w:t>
      </w:r>
      <w:r>
        <w:rPr>
          <w:rFonts w:ascii="Times New Roman" w:hAnsi="Times New Roman"/>
          <w:color w:val="000000"/>
          <w:sz w:val="28"/>
        </w:rPr>
        <w:t>cool</w:t>
      </w:r>
      <w:r w:rsidRPr="00330598">
        <w:rPr>
          <w:rFonts w:ascii="Times New Roman" w:hAnsi="Times New Roman"/>
          <w:color w:val="000000"/>
          <w:sz w:val="28"/>
          <w:lang w:val="ru-RU"/>
        </w:rPr>
        <w:t xml:space="preserve"> – </w:t>
      </w:r>
      <w:r>
        <w:rPr>
          <w:rFonts w:ascii="Times New Roman" w:hAnsi="Times New Roman"/>
          <w:color w:val="000000"/>
          <w:sz w:val="28"/>
        </w:rPr>
        <w:t>to</w:t>
      </w:r>
      <w:r w:rsidRPr="00330598">
        <w:rPr>
          <w:rFonts w:ascii="Times New Roman" w:hAnsi="Times New Roman"/>
          <w:color w:val="000000"/>
          <w:sz w:val="28"/>
          <w:lang w:val="ru-RU"/>
        </w:rPr>
        <w:t xml:space="preserve"> </w:t>
      </w:r>
      <w:r>
        <w:rPr>
          <w:rFonts w:ascii="Times New Roman" w:hAnsi="Times New Roman"/>
          <w:color w:val="000000"/>
          <w:sz w:val="28"/>
        </w:rPr>
        <w:t>cool</w:t>
      </w:r>
      <w:r w:rsidRPr="00330598">
        <w:rPr>
          <w:rFonts w:ascii="Times New Roman" w:hAnsi="Times New Roman"/>
          <w:color w:val="000000"/>
          <w:sz w:val="28"/>
          <w:lang w:val="ru-RU"/>
        </w:rPr>
        <w:t>). Многозначность лексических единиц. Синонимы. Антонимы. Интернациональные слова. Наиболее частотные фразовые глаголы. Сокращения и аббревиатуры.</w:t>
      </w:r>
    </w:p>
    <w:p w14:paraId="691C6BA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Различные средства связи в тексте для обеспечения его целостности (</w:t>
      </w:r>
      <w:r>
        <w:rPr>
          <w:rFonts w:ascii="Times New Roman" w:hAnsi="Times New Roman"/>
          <w:color w:val="000000"/>
          <w:sz w:val="28"/>
        </w:rPr>
        <w:t>firstly</w:t>
      </w:r>
      <w:r w:rsidRPr="00330598">
        <w:rPr>
          <w:rFonts w:ascii="Times New Roman" w:hAnsi="Times New Roman"/>
          <w:color w:val="000000"/>
          <w:sz w:val="28"/>
          <w:lang w:val="ru-RU"/>
        </w:rPr>
        <w:t xml:space="preserve">, </w:t>
      </w:r>
      <w:r>
        <w:rPr>
          <w:rFonts w:ascii="Times New Roman" w:hAnsi="Times New Roman"/>
          <w:color w:val="000000"/>
          <w:sz w:val="28"/>
        </w:rPr>
        <w:t>however</w:t>
      </w:r>
      <w:r w:rsidRPr="00330598">
        <w:rPr>
          <w:rFonts w:ascii="Times New Roman" w:hAnsi="Times New Roman"/>
          <w:color w:val="000000"/>
          <w:sz w:val="28"/>
          <w:lang w:val="ru-RU"/>
        </w:rPr>
        <w:t xml:space="preserve">, </w:t>
      </w:r>
      <w:r>
        <w:rPr>
          <w:rFonts w:ascii="Times New Roman" w:hAnsi="Times New Roman"/>
          <w:color w:val="000000"/>
          <w:sz w:val="28"/>
        </w:rPr>
        <w:t>finally</w:t>
      </w:r>
      <w:r w:rsidRPr="00330598">
        <w:rPr>
          <w:rFonts w:ascii="Times New Roman" w:hAnsi="Times New Roman"/>
          <w:color w:val="000000"/>
          <w:sz w:val="28"/>
          <w:lang w:val="ru-RU"/>
        </w:rPr>
        <w:t xml:space="preserve">, </w:t>
      </w:r>
      <w:r>
        <w:rPr>
          <w:rFonts w:ascii="Times New Roman" w:hAnsi="Times New Roman"/>
          <w:color w:val="000000"/>
          <w:sz w:val="28"/>
        </w:rPr>
        <w:t>at</w:t>
      </w:r>
      <w:r w:rsidRPr="00330598">
        <w:rPr>
          <w:rFonts w:ascii="Times New Roman" w:hAnsi="Times New Roman"/>
          <w:color w:val="000000"/>
          <w:sz w:val="28"/>
          <w:lang w:val="ru-RU"/>
        </w:rPr>
        <w:t xml:space="preserve"> </w:t>
      </w:r>
      <w:r>
        <w:rPr>
          <w:rFonts w:ascii="Times New Roman" w:hAnsi="Times New Roman"/>
          <w:color w:val="000000"/>
          <w:sz w:val="28"/>
        </w:rPr>
        <w:t>last</w:t>
      </w:r>
      <w:r w:rsidRPr="00330598">
        <w:rPr>
          <w:rFonts w:ascii="Times New Roman" w:hAnsi="Times New Roman"/>
          <w:color w:val="000000"/>
          <w:sz w:val="28"/>
          <w:lang w:val="ru-RU"/>
        </w:rPr>
        <w:t xml:space="preserve">, </w:t>
      </w:r>
      <w:r>
        <w:rPr>
          <w:rFonts w:ascii="Times New Roman" w:hAnsi="Times New Roman"/>
          <w:color w:val="000000"/>
          <w:sz w:val="28"/>
        </w:rPr>
        <w:t>etc</w:t>
      </w:r>
      <w:r w:rsidRPr="00330598">
        <w:rPr>
          <w:rFonts w:ascii="Times New Roman" w:hAnsi="Times New Roman"/>
          <w:color w:val="000000"/>
          <w:sz w:val="28"/>
          <w:lang w:val="ru-RU"/>
        </w:rPr>
        <w:t>.).</w:t>
      </w:r>
    </w:p>
    <w:p w14:paraId="025BB906" w14:textId="77777777" w:rsidR="00395E82" w:rsidRPr="00330598" w:rsidRDefault="00054C4B">
      <w:pPr>
        <w:spacing w:after="0" w:line="264" w:lineRule="auto"/>
        <w:ind w:firstLine="600"/>
        <w:jc w:val="both"/>
        <w:rPr>
          <w:lang w:val="ru-RU"/>
        </w:rPr>
      </w:pPr>
      <w:r w:rsidRPr="00330598">
        <w:rPr>
          <w:rFonts w:ascii="Times New Roman" w:hAnsi="Times New Roman"/>
          <w:i/>
          <w:color w:val="000000"/>
          <w:sz w:val="28"/>
          <w:lang w:val="ru-RU"/>
        </w:rPr>
        <w:t>Грамматическая сторона речи</w:t>
      </w:r>
    </w:p>
    <w:p w14:paraId="13D5C13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0A634BDC" w14:textId="77777777" w:rsidR="00395E82" w:rsidRDefault="00054C4B">
      <w:pPr>
        <w:spacing w:after="0" w:line="264" w:lineRule="auto"/>
        <w:ind w:firstLine="600"/>
        <w:jc w:val="both"/>
      </w:pPr>
      <w:r>
        <w:rPr>
          <w:rFonts w:ascii="Times New Roman" w:hAnsi="Times New Roman"/>
          <w:color w:val="000000"/>
          <w:sz w:val="28"/>
        </w:rPr>
        <w:t>Предложения со сложным дополнением (Complex Object) (I want to have my hair cut.).</w:t>
      </w:r>
    </w:p>
    <w:p w14:paraId="1E61E35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Условные предложения нереального характера (</w:t>
      </w:r>
      <w:r>
        <w:rPr>
          <w:rFonts w:ascii="Times New Roman" w:hAnsi="Times New Roman"/>
          <w:color w:val="000000"/>
          <w:sz w:val="28"/>
        </w:rPr>
        <w:t>Conditional</w:t>
      </w:r>
      <w:r w:rsidRPr="00330598">
        <w:rPr>
          <w:rFonts w:ascii="Times New Roman" w:hAnsi="Times New Roman"/>
          <w:color w:val="000000"/>
          <w:sz w:val="28"/>
          <w:lang w:val="ru-RU"/>
        </w:rPr>
        <w:t xml:space="preserve"> </w:t>
      </w:r>
      <w:r>
        <w:rPr>
          <w:rFonts w:ascii="Times New Roman" w:hAnsi="Times New Roman"/>
          <w:color w:val="000000"/>
          <w:sz w:val="28"/>
        </w:rPr>
        <w:t>II</w:t>
      </w:r>
      <w:r w:rsidRPr="00330598">
        <w:rPr>
          <w:rFonts w:ascii="Times New Roman" w:hAnsi="Times New Roman"/>
          <w:color w:val="000000"/>
          <w:sz w:val="28"/>
          <w:lang w:val="ru-RU"/>
        </w:rPr>
        <w:t>).</w:t>
      </w:r>
    </w:p>
    <w:p w14:paraId="2C5BE8E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Конструкции для выражения предпочтения </w:t>
      </w:r>
      <w:r>
        <w:rPr>
          <w:rFonts w:ascii="Times New Roman" w:hAnsi="Times New Roman"/>
          <w:color w:val="000000"/>
          <w:sz w:val="28"/>
        </w:rPr>
        <w:t>I</w:t>
      </w:r>
      <w:r w:rsidRPr="00330598">
        <w:rPr>
          <w:rFonts w:ascii="Times New Roman" w:hAnsi="Times New Roman"/>
          <w:color w:val="000000"/>
          <w:sz w:val="28"/>
          <w:lang w:val="ru-RU"/>
        </w:rPr>
        <w:t xml:space="preserve"> </w:t>
      </w:r>
      <w:r>
        <w:rPr>
          <w:rFonts w:ascii="Times New Roman" w:hAnsi="Times New Roman"/>
          <w:color w:val="000000"/>
          <w:sz w:val="28"/>
        </w:rPr>
        <w:t>prefer</w:t>
      </w:r>
      <w:r w:rsidRPr="00330598">
        <w:rPr>
          <w:rFonts w:ascii="Times New Roman" w:hAnsi="Times New Roman"/>
          <w:color w:val="000000"/>
          <w:sz w:val="28"/>
          <w:lang w:val="ru-RU"/>
        </w:rPr>
        <w:t xml:space="preserve"> …/</w:t>
      </w:r>
      <w:r>
        <w:rPr>
          <w:rFonts w:ascii="Times New Roman" w:hAnsi="Times New Roman"/>
          <w:color w:val="000000"/>
          <w:sz w:val="28"/>
        </w:rPr>
        <w:t>I</w:t>
      </w:r>
      <w:r w:rsidRPr="00330598">
        <w:rPr>
          <w:rFonts w:ascii="Times New Roman" w:hAnsi="Times New Roman"/>
          <w:color w:val="000000"/>
          <w:sz w:val="28"/>
          <w:lang w:val="ru-RU"/>
        </w:rPr>
        <w:t>’</w:t>
      </w:r>
      <w:r>
        <w:rPr>
          <w:rFonts w:ascii="Times New Roman" w:hAnsi="Times New Roman"/>
          <w:color w:val="000000"/>
          <w:sz w:val="28"/>
        </w:rPr>
        <w:t>d</w:t>
      </w:r>
      <w:r w:rsidRPr="00330598">
        <w:rPr>
          <w:rFonts w:ascii="Times New Roman" w:hAnsi="Times New Roman"/>
          <w:color w:val="000000"/>
          <w:sz w:val="28"/>
          <w:lang w:val="ru-RU"/>
        </w:rPr>
        <w:t xml:space="preserve"> </w:t>
      </w:r>
      <w:r>
        <w:rPr>
          <w:rFonts w:ascii="Times New Roman" w:hAnsi="Times New Roman"/>
          <w:color w:val="000000"/>
          <w:sz w:val="28"/>
        </w:rPr>
        <w:t>prefer</w:t>
      </w:r>
      <w:r w:rsidRPr="00330598">
        <w:rPr>
          <w:rFonts w:ascii="Times New Roman" w:hAnsi="Times New Roman"/>
          <w:color w:val="000000"/>
          <w:sz w:val="28"/>
          <w:lang w:val="ru-RU"/>
        </w:rPr>
        <w:t xml:space="preserve"> …/</w:t>
      </w:r>
      <w:r>
        <w:rPr>
          <w:rFonts w:ascii="Times New Roman" w:hAnsi="Times New Roman"/>
          <w:color w:val="000000"/>
          <w:sz w:val="28"/>
        </w:rPr>
        <w:t>I</w:t>
      </w:r>
      <w:r w:rsidRPr="00330598">
        <w:rPr>
          <w:rFonts w:ascii="Times New Roman" w:hAnsi="Times New Roman"/>
          <w:color w:val="000000"/>
          <w:sz w:val="28"/>
          <w:lang w:val="ru-RU"/>
        </w:rPr>
        <w:t>’</w:t>
      </w:r>
      <w:r>
        <w:rPr>
          <w:rFonts w:ascii="Times New Roman" w:hAnsi="Times New Roman"/>
          <w:color w:val="000000"/>
          <w:sz w:val="28"/>
        </w:rPr>
        <w:t>d</w:t>
      </w:r>
      <w:r w:rsidRPr="00330598">
        <w:rPr>
          <w:rFonts w:ascii="Times New Roman" w:hAnsi="Times New Roman"/>
          <w:color w:val="000000"/>
          <w:sz w:val="28"/>
          <w:lang w:val="ru-RU"/>
        </w:rPr>
        <w:t xml:space="preserve"> </w:t>
      </w:r>
      <w:r>
        <w:rPr>
          <w:rFonts w:ascii="Times New Roman" w:hAnsi="Times New Roman"/>
          <w:color w:val="000000"/>
          <w:sz w:val="28"/>
        </w:rPr>
        <w:t>rather</w:t>
      </w:r>
      <w:r w:rsidRPr="00330598">
        <w:rPr>
          <w:rFonts w:ascii="Times New Roman" w:hAnsi="Times New Roman"/>
          <w:color w:val="000000"/>
          <w:sz w:val="28"/>
          <w:lang w:val="ru-RU"/>
        </w:rPr>
        <w:t xml:space="preserve"> ….</w:t>
      </w:r>
    </w:p>
    <w:p w14:paraId="5D02033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Конструкция </w:t>
      </w:r>
      <w:r>
        <w:rPr>
          <w:rFonts w:ascii="Times New Roman" w:hAnsi="Times New Roman"/>
          <w:color w:val="000000"/>
          <w:sz w:val="28"/>
        </w:rPr>
        <w:t>I</w:t>
      </w:r>
      <w:r w:rsidRPr="00330598">
        <w:rPr>
          <w:rFonts w:ascii="Times New Roman" w:hAnsi="Times New Roman"/>
          <w:color w:val="000000"/>
          <w:sz w:val="28"/>
          <w:lang w:val="ru-RU"/>
        </w:rPr>
        <w:t xml:space="preserve"> </w:t>
      </w:r>
      <w:r>
        <w:rPr>
          <w:rFonts w:ascii="Times New Roman" w:hAnsi="Times New Roman"/>
          <w:color w:val="000000"/>
          <w:sz w:val="28"/>
        </w:rPr>
        <w:t>wish</w:t>
      </w:r>
      <w:r w:rsidRPr="00330598">
        <w:rPr>
          <w:rFonts w:ascii="Times New Roman" w:hAnsi="Times New Roman"/>
          <w:color w:val="000000"/>
          <w:sz w:val="28"/>
          <w:lang w:val="ru-RU"/>
        </w:rPr>
        <w:t xml:space="preserve"> ….</w:t>
      </w:r>
    </w:p>
    <w:p w14:paraId="31430C8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Предложения с конструкцией </w:t>
      </w:r>
      <w:r>
        <w:rPr>
          <w:rFonts w:ascii="Times New Roman" w:hAnsi="Times New Roman"/>
          <w:color w:val="000000"/>
          <w:sz w:val="28"/>
        </w:rPr>
        <w:t>either</w:t>
      </w:r>
      <w:r w:rsidRPr="00330598">
        <w:rPr>
          <w:rFonts w:ascii="Times New Roman" w:hAnsi="Times New Roman"/>
          <w:color w:val="000000"/>
          <w:sz w:val="28"/>
          <w:lang w:val="ru-RU"/>
        </w:rPr>
        <w:t xml:space="preserve"> … </w:t>
      </w:r>
      <w:r>
        <w:rPr>
          <w:rFonts w:ascii="Times New Roman" w:hAnsi="Times New Roman"/>
          <w:color w:val="000000"/>
          <w:sz w:val="28"/>
        </w:rPr>
        <w:t>or</w:t>
      </w:r>
      <w:r w:rsidRPr="00330598">
        <w:rPr>
          <w:rFonts w:ascii="Times New Roman" w:hAnsi="Times New Roman"/>
          <w:color w:val="000000"/>
          <w:sz w:val="28"/>
          <w:lang w:val="ru-RU"/>
        </w:rPr>
        <w:t xml:space="preserve">, </w:t>
      </w:r>
      <w:r>
        <w:rPr>
          <w:rFonts w:ascii="Times New Roman" w:hAnsi="Times New Roman"/>
          <w:color w:val="000000"/>
          <w:sz w:val="28"/>
        </w:rPr>
        <w:t>neither</w:t>
      </w:r>
      <w:r w:rsidRPr="00330598">
        <w:rPr>
          <w:rFonts w:ascii="Times New Roman" w:hAnsi="Times New Roman"/>
          <w:color w:val="000000"/>
          <w:sz w:val="28"/>
          <w:lang w:val="ru-RU"/>
        </w:rPr>
        <w:t xml:space="preserve"> … </w:t>
      </w:r>
      <w:r>
        <w:rPr>
          <w:rFonts w:ascii="Times New Roman" w:hAnsi="Times New Roman"/>
          <w:color w:val="000000"/>
          <w:sz w:val="28"/>
        </w:rPr>
        <w:t>nor</w:t>
      </w:r>
      <w:r w:rsidRPr="00330598">
        <w:rPr>
          <w:rFonts w:ascii="Times New Roman" w:hAnsi="Times New Roman"/>
          <w:color w:val="000000"/>
          <w:sz w:val="28"/>
          <w:lang w:val="ru-RU"/>
        </w:rPr>
        <w:t>.</w:t>
      </w:r>
    </w:p>
    <w:p w14:paraId="7444A14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Глаголы в видовременных формах действительного залога в изъявительном наклонении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w:t>
      </w:r>
      <w:r>
        <w:rPr>
          <w:rFonts w:ascii="Times New Roman" w:hAnsi="Times New Roman"/>
          <w:color w:val="000000"/>
          <w:sz w:val="28"/>
        </w:rPr>
        <w:t>Future</w:t>
      </w:r>
      <w:r w:rsidRPr="00330598">
        <w:rPr>
          <w:rFonts w:ascii="Times New Roman" w:hAnsi="Times New Roman"/>
          <w:color w:val="000000"/>
          <w:sz w:val="28"/>
          <w:lang w:val="ru-RU"/>
        </w:rPr>
        <w:t xml:space="preserve"> </w:t>
      </w:r>
      <w:r>
        <w:rPr>
          <w:rFonts w:ascii="Times New Roman" w:hAnsi="Times New Roman"/>
          <w:color w:val="000000"/>
          <w:sz w:val="28"/>
        </w:rPr>
        <w:t>Simple</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xml:space="preserve">,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Perfect</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xml:space="preserve">,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Continuous</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xml:space="preserve">, </w:t>
      </w:r>
      <w:r>
        <w:rPr>
          <w:rFonts w:ascii="Times New Roman" w:hAnsi="Times New Roman"/>
          <w:color w:val="000000"/>
          <w:sz w:val="28"/>
        </w:rPr>
        <w:t>Future</w:t>
      </w:r>
      <w:r w:rsidRPr="00330598">
        <w:rPr>
          <w:rFonts w:ascii="Times New Roman" w:hAnsi="Times New Roman"/>
          <w:color w:val="000000"/>
          <w:sz w:val="28"/>
          <w:lang w:val="ru-RU"/>
        </w:rPr>
        <w:t>-</w:t>
      </w:r>
      <w:r>
        <w:rPr>
          <w:rFonts w:ascii="Times New Roman" w:hAnsi="Times New Roman"/>
          <w:color w:val="000000"/>
          <w:sz w:val="28"/>
        </w:rPr>
        <w:t>in</w:t>
      </w:r>
      <w:r w:rsidRPr="00330598">
        <w:rPr>
          <w:rFonts w:ascii="Times New Roman" w:hAnsi="Times New Roman"/>
          <w:color w:val="000000"/>
          <w:sz w:val="28"/>
          <w:lang w:val="ru-RU"/>
        </w:rPr>
        <w:t>-</w:t>
      </w:r>
      <w:r>
        <w:rPr>
          <w:rFonts w:ascii="Times New Roman" w:hAnsi="Times New Roman"/>
          <w:color w:val="000000"/>
          <w:sz w:val="28"/>
        </w:rPr>
        <w:t>the</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 и наиболее употребительных формах страдательного залога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Simple</w:t>
      </w:r>
      <w:r w:rsidRPr="00330598">
        <w:rPr>
          <w:rFonts w:ascii="Times New Roman" w:hAnsi="Times New Roman"/>
          <w:color w:val="000000"/>
          <w:sz w:val="28"/>
          <w:lang w:val="ru-RU"/>
        </w:rPr>
        <w:t xml:space="preserve"> </w:t>
      </w:r>
      <w:r>
        <w:rPr>
          <w:rFonts w:ascii="Times New Roman" w:hAnsi="Times New Roman"/>
          <w:color w:val="000000"/>
          <w:sz w:val="28"/>
        </w:rPr>
        <w:t>Passive</w:t>
      </w:r>
      <w:r w:rsidRPr="00330598">
        <w:rPr>
          <w:rFonts w:ascii="Times New Roman" w:hAnsi="Times New Roman"/>
          <w:color w:val="000000"/>
          <w:sz w:val="28"/>
          <w:lang w:val="ru-RU"/>
        </w:rPr>
        <w:t xml:space="preserve">, </w:t>
      </w:r>
      <w:r>
        <w:rPr>
          <w:rFonts w:ascii="Times New Roman" w:hAnsi="Times New Roman"/>
          <w:color w:val="000000"/>
          <w:sz w:val="28"/>
        </w:rPr>
        <w:t>Present</w:t>
      </w:r>
      <w:r w:rsidRPr="00330598">
        <w:rPr>
          <w:rFonts w:ascii="Times New Roman" w:hAnsi="Times New Roman"/>
          <w:color w:val="000000"/>
          <w:sz w:val="28"/>
          <w:lang w:val="ru-RU"/>
        </w:rPr>
        <w:t xml:space="preserve"> </w:t>
      </w:r>
      <w:r>
        <w:rPr>
          <w:rFonts w:ascii="Times New Roman" w:hAnsi="Times New Roman"/>
          <w:color w:val="000000"/>
          <w:sz w:val="28"/>
        </w:rPr>
        <w:t>Perfect</w:t>
      </w:r>
      <w:r w:rsidRPr="00330598">
        <w:rPr>
          <w:rFonts w:ascii="Times New Roman" w:hAnsi="Times New Roman"/>
          <w:color w:val="000000"/>
          <w:sz w:val="28"/>
          <w:lang w:val="ru-RU"/>
        </w:rPr>
        <w:t xml:space="preserve"> </w:t>
      </w:r>
      <w:r>
        <w:rPr>
          <w:rFonts w:ascii="Times New Roman" w:hAnsi="Times New Roman"/>
          <w:color w:val="000000"/>
          <w:sz w:val="28"/>
        </w:rPr>
        <w:t>Passive</w:t>
      </w:r>
      <w:r w:rsidRPr="00330598">
        <w:rPr>
          <w:rFonts w:ascii="Times New Roman" w:hAnsi="Times New Roman"/>
          <w:color w:val="000000"/>
          <w:sz w:val="28"/>
          <w:lang w:val="ru-RU"/>
        </w:rPr>
        <w:t>).</w:t>
      </w:r>
    </w:p>
    <w:p w14:paraId="07EC4C3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Порядок следования имён прилагательных (</w:t>
      </w:r>
      <w:r>
        <w:rPr>
          <w:rFonts w:ascii="Times New Roman" w:hAnsi="Times New Roman"/>
          <w:color w:val="000000"/>
          <w:sz w:val="28"/>
        </w:rPr>
        <w:t>nice</w:t>
      </w:r>
      <w:r w:rsidRPr="00330598">
        <w:rPr>
          <w:rFonts w:ascii="Times New Roman" w:hAnsi="Times New Roman"/>
          <w:color w:val="000000"/>
          <w:sz w:val="28"/>
          <w:lang w:val="ru-RU"/>
        </w:rPr>
        <w:t xml:space="preserve"> </w:t>
      </w:r>
      <w:r>
        <w:rPr>
          <w:rFonts w:ascii="Times New Roman" w:hAnsi="Times New Roman"/>
          <w:color w:val="000000"/>
          <w:sz w:val="28"/>
        </w:rPr>
        <w:t>long</w:t>
      </w:r>
      <w:r w:rsidRPr="00330598">
        <w:rPr>
          <w:rFonts w:ascii="Times New Roman" w:hAnsi="Times New Roman"/>
          <w:color w:val="000000"/>
          <w:sz w:val="28"/>
          <w:lang w:val="ru-RU"/>
        </w:rPr>
        <w:t xml:space="preserve"> </w:t>
      </w:r>
      <w:r>
        <w:rPr>
          <w:rFonts w:ascii="Times New Roman" w:hAnsi="Times New Roman"/>
          <w:color w:val="000000"/>
          <w:sz w:val="28"/>
        </w:rPr>
        <w:t>blond</w:t>
      </w:r>
      <w:r w:rsidRPr="00330598">
        <w:rPr>
          <w:rFonts w:ascii="Times New Roman" w:hAnsi="Times New Roman"/>
          <w:color w:val="000000"/>
          <w:sz w:val="28"/>
          <w:lang w:val="ru-RU"/>
        </w:rPr>
        <w:t xml:space="preserve"> </w:t>
      </w:r>
      <w:r>
        <w:rPr>
          <w:rFonts w:ascii="Times New Roman" w:hAnsi="Times New Roman"/>
          <w:color w:val="000000"/>
          <w:sz w:val="28"/>
        </w:rPr>
        <w:t>hair</w:t>
      </w:r>
      <w:r w:rsidRPr="00330598">
        <w:rPr>
          <w:rFonts w:ascii="Times New Roman" w:hAnsi="Times New Roman"/>
          <w:color w:val="000000"/>
          <w:sz w:val="28"/>
          <w:lang w:val="ru-RU"/>
        </w:rPr>
        <w:t>).</w:t>
      </w:r>
    </w:p>
    <w:p w14:paraId="0F353DB1"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Социокультурные знания и умения</w:t>
      </w:r>
    </w:p>
    <w:p w14:paraId="088C630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w:t>
      </w:r>
      <w:r w:rsidRPr="00330598">
        <w:rPr>
          <w:rFonts w:ascii="Times New Roman" w:hAnsi="Times New Roman"/>
          <w:color w:val="000000"/>
          <w:sz w:val="28"/>
          <w:lang w:val="ru-RU"/>
        </w:rPr>
        <w:lastRenderedPageBreak/>
        <w:t>содержания (основные национальные праздники, традиции, обычаи, традиции в питании и проведении досуга, система образования).</w:t>
      </w:r>
    </w:p>
    <w:p w14:paraId="0CBEDD9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114743C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Формирование элементарного представление о различных вариантах английского языка.</w:t>
      </w:r>
    </w:p>
    <w:p w14:paraId="7600921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0EF18A4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Соблюдение норм вежливости в межкультурном общении. </w:t>
      </w:r>
    </w:p>
    <w:p w14:paraId="6352541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Развитие умений:</w:t>
      </w:r>
    </w:p>
    <w:p w14:paraId="68715DE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14:paraId="602B8B4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 оформлять свой адрес на английском языке (в анкете);</w:t>
      </w:r>
    </w:p>
    <w:p w14:paraId="018B1D6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50F2CC0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Россию и страну (страны) изучаемого языка;</w:t>
      </w:r>
    </w:p>
    <w:p w14:paraId="0D89444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14:paraId="660DAED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 людей);</w:t>
      </w:r>
    </w:p>
    <w:p w14:paraId="35F92D6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14:paraId="33504E5E"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Компенсаторные умения</w:t>
      </w:r>
    </w:p>
    <w:p w14:paraId="2ADB469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392FCB8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Переспрашивать, просить повторить, уточняя значение незнакомых слов.</w:t>
      </w:r>
    </w:p>
    <w:p w14:paraId="79A098A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Использование при формулировании собственных высказываний, ключевых слов, плана.</w:t>
      </w:r>
    </w:p>
    <w:p w14:paraId="210CC32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01A7F83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3E9A37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w:t>
      </w:r>
    </w:p>
    <w:p w14:paraId="55316F30" w14:textId="77777777" w:rsidR="00395E82" w:rsidRPr="00330598" w:rsidRDefault="00395E82">
      <w:pPr>
        <w:rPr>
          <w:lang w:val="ru-RU"/>
        </w:rPr>
        <w:sectPr w:rsidR="00395E82" w:rsidRPr="00330598">
          <w:pgSz w:w="11906" w:h="16383"/>
          <w:pgMar w:top="1134" w:right="850" w:bottom="1134" w:left="1701" w:header="720" w:footer="720" w:gutter="0"/>
          <w:cols w:space="720"/>
        </w:sectPr>
      </w:pPr>
      <w:bookmarkStart w:id="3" w:name="block-24007669"/>
    </w:p>
    <w:bookmarkEnd w:id="3"/>
    <w:p w14:paraId="6483710B"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lastRenderedPageBreak/>
        <w:t>ПЛАНИРУЕМЫЕ РЕЗУЛЬТАТЫ ОСВОЕНИЯ ПРОГРАММЫ ПО ИНОСТРАННОМУ (АНГЛИЙСКОМУ) ЯЗЫКУ НА УРОВНЕ ОСНОВНОГО ОБЩЕГО ОБРАЗОВАНИЯ</w:t>
      </w:r>
    </w:p>
    <w:p w14:paraId="2194AB09" w14:textId="77777777" w:rsidR="00395E82" w:rsidRPr="00330598" w:rsidRDefault="00395E82">
      <w:pPr>
        <w:spacing w:after="0" w:line="264" w:lineRule="auto"/>
        <w:ind w:left="120"/>
        <w:jc w:val="both"/>
        <w:rPr>
          <w:lang w:val="ru-RU"/>
        </w:rPr>
      </w:pPr>
    </w:p>
    <w:p w14:paraId="5F722B4B"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ЛИЧНОСТНЫЕ РЕЗУЛЬТАТЫ</w:t>
      </w:r>
    </w:p>
    <w:p w14:paraId="39F3D0D6" w14:textId="77777777" w:rsidR="00395E82" w:rsidRPr="00330598" w:rsidRDefault="00395E82">
      <w:pPr>
        <w:spacing w:after="0" w:line="264" w:lineRule="auto"/>
        <w:ind w:left="120"/>
        <w:jc w:val="both"/>
        <w:rPr>
          <w:lang w:val="ru-RU"/>
        </w:rPr>
      </w:pPr>
    </w:p>
    <w:p w14:paraId="599F6D7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54386D1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13BED26C" w14:textId="77777777" w:rsidR="00395E82" w:rsidRDefault="00054C4B">
      <w:pPr>
        <w:spacing w:after="0" w:line="264" w:lineRule="auto"/>
        <w:ind w:left="12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гражданского воспитания:</w:t>
      </w:r>
    </w:p>
    <w:p w14:paraId="1A9B2765" w14:textId="77777777" w:rsidR="00395E82" w:rsidRPr="00330598" w:rsidRDefault="00054C4B">
      <w:pPr>
        <w:numPr>
          <w:ilvl w:val="0"/>
          <w:numId w:val="1"/>
        </w:numPr>
        <w:spacing w:after="0" w:line="264" w:lineRule="auto"/>
        <w:jc w:val="both"/>
        <w:rPr>
          <w:lang w:val="ru-RU"/>
        </w:rPr>
      </w:pPr>
      <w:r w:rsidRPr="00330598">
        <w:rPr>
          <w:rFonts w:ascii="Times New Roman" w:hAnsi="Times New Roman"/>
          <w:color w:val="000000"/>
          <w:sz w:val="28"/>
          <w:lang w:val="ru-RU"/>
        </w:rPr>
        <w:t>готовность к выполнению обязанностей гражданина и реализации его прав, уважение прав, свобод и законных интересов других людей;</w:t>
      </w:r>
    </w:p>
    <w:p w14:paraId="4D42FCF8" w14:textId="77777777" w:rsidR="00395E82" w:rsidRPr="00330598" w:rsidRDefault="00054C4B">
      <w:pPr>
        <w:numPr>
          <w:ilvl w:val="0"/>
          <w:numId w:val="1"/>
        </w:numPr>
        <w:spacing w:after="0" w:line="264" w:lineRule="auto"/>
        <w:jc w:val="both"/>
        <w:rPr>
          <w:lang w:val="ru-RU"/>
        </w:rPr>
      </w:pPr>
      <w:r w:rsidRPr="00330598">
        <w:rPr>
          <w:rFonts w:ascii="Times New Roman" w:hAnsi="Times New Roman"/>
          <w:color w:val="000000"/>
          <w:sz w:val="28"/>
          <w:lang w:val="ru-RU"/>
        </w:rPr>
        <w:t>активное участие в жизни семьи, организации, местного сообщества, родного края, страны;</w:t>
      </w:r>
    </w:p>
    <w:p w14:paraId="1DEFA78A" w14:textId="77777777" w:rsidR="00395E82" w:rsidRPr="00330598" w:rsidRDefault="00054C4B">
      <w:pPr>
        <w:numPr>
          <w:ilvl w:val="0"/>
          <w:numId w:val="1"/>
        </w:numPr>
        <w:spacing w:after="0" w:line="264" w:lineRule="auto"/>
        <w:jc w:val="both"/>
        <w:rPr>
          <w:lang w:val="ru-RU"/>
        </w:rPr>
      </w:pPr>
      <w:r w:rsidRPr="00330598">
        <w:rPr>
          <w:rFonts w:ascii="Times New Roman" w:hAnsi="Times New Roman"/>
          <w:color w:val="000000"/>
          <w:sz w:val="28"/>
          <w:lang w:val="ru-RU"/>
        </w:rPr>
        <w:t>неприятие любых форм экстремизма, дискриминации;</w:t>
      </w:r>
    </w:p>
    <w:p w14:paraId="0DFB0CC3" w14:textId="77777777" w:rsidR="00395E82" w:rsidRPr="00330598" w:rsidRDefault="00054C4B">
      <w:pPr>
        <w:numPr>
          <w:ilvl w:val="0"/>
          <w:numId w:val="1"/>
        </w:numPr>
        <w:spacing w:after="0" w:line="264" w:lineRule="auto"/>
        <w:jc w:val="both"/>
        <w:rPr>
          <w:lang w:val="ru-RU"/>
        </w:rPr>
      </w:pPr>
      <w:r w:rsidRPr="00330598">
        <w:rPr>
          <w:rFonts w:ascii="Times New Roman" w:hAnsi="Times New Roman"/>
          <w:color w:val="000000"/>
          <w:sz w:val="28"/>
          <w:lang w:val="ru-RU"/>
        </w:rPr>
        <w:t>понимание роли различных социальных институтов в жизни человека;</w:t>
      </w:r>
    </w:p>
    <w:p w14:paraId="73254E15" w14:textId="77777777" w:rsidR="00395E82" w:rsidRPr="00330598" w:rsidRDefault="00054C4B">
      <w:pPr>
        <w:numPr>
          <w:ilvl w:val="0"/>
          <w:numId w:val="1"/>
        </w:numPr>
        <w:spacing w:after="0" w:line="264" w:lineRule="auto"/>
        <w:jc w:val="both"/>
        <w:rPr>
          <w:lang w:val="ru-RU"/>
        </w:rPr>
      </w:pPr>
      <w:r w:rsidRPr="00330598">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79317323" w14:textId="77777777" w:rsidR="00395E82" w:rsidRPr="00330598" w:rsidRDefault="00054C4B">
      <w:pPr>
        <w:numPr>
          <w:ilvl w:val="0"/>
          <w:numId w:val="1"/>
        </w:numPr>
        <w:spacing w:after="0" w:line="264" w:lineRule="auto"/>
        <w:jc w:val="both"/>
        <w:rPr>
          <w:lang w:val="ru-RU"/>
        </w:rPr>
      </w:pPr>
      <w:r w:rsidRPr="00330598">
        <w:rPr>
          <w:rFonts w:ascii="Times New Roman" w:hAnsi="Times New Roman"/>
          <w:color w:val="000000"/>
          <w:sz w:val="28"/>
          <w:lang w:val="ru-RU"/>
        </w:rPr>
        <w:t>представление о способах противодействия коррупции;</w:t>
      </w:r>
    </w:p>
    <w:p w14:paraId="791AFB20" w14:textId="77777777" w:rsidR="00395E82" w:rsidRPr="00330598" w:rsidRDefault="00054C4B">
      <w:pPr>
        <w:numPr>
          <w:ilvl w:val="0"/>
          <w:numId w:val="1"/>
        </w:numPr>
        <w:spacing w:after="0" w:line="264" w:lineRule="auto"/>
        <w:jc w:val="both"/>
        <w:rPr>
          <w:lang w:val="ru-RU"/>
        </w:rPr>
      </w:pPr>
      <w:r w:rsidRPr="00330598">
        <w:rPr>
          <w:rFonts w:ascii="Times New Roman" w:hAnsi="Times New Roman"/>
          <w:color w:val="000000"/>
          <w:sz w:val="28"/>
          <w:lang w:val="ru-RU"/>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1B20ECBE" w14:textId="77777777" w:rsidR="00395E82" w:rsidRPr="00330598" w:rsidRDefault="00054C4B">
      <w:pPr>
        <w:numPr>
          <w:ilvl w:val="0"/>
          <w:numId w:val="1"/>
        </w:numPr>
        <w:spacing w:after="0" w:line="264" w:lineRule="auto"/>
        <w:jc w:val="both"/>
        <w:rPr>
          <w:lang w:val="ru-RU"/>
        </w:rPr>
      </w:pPr>
      <w:r w:rsidRPr="00330598">
        <w:rPr>
          <w:rFonts w:ascii="Times New Roman" w:hAnsi="Times New Roman"/>
          <w:color w:val="000000"/>
          <w:sz w:val="28"/>
          <w:lang w:val="ru-RU"/>
        </w:rPr>
        <w:t>готовность к участию в гуманитарной деятельности (волонтёрство, помощь людям, нуждающимся в ней).</w:t>
      </w:r>
    </w:p>
    <w:p w14:paraId="59270113" w14:textId="77777777" w:rsidR="00395E82" w:rsidRDefault="00054C4B">
      <w:pPr>
        <w:spacing w:after="0" w:line="264" w:lineRule="auto"/>
        <w:ind w:left="12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патриотического воспитания:</w:t>
      </w:r>
    </w:p>
    <w:p w14:paraId="48611DC1" w14:textId="77777777" w:rsidR="00395E82" w:rsidRPr="00330598" w:rsidRDefault="00054C4B">
      <w:pPr>
        <w:numPr>
          <w:ilvl w:val="0"/>
          <w:numId w:val="2"/>
        </w:numPr>
        <w:spacing w:after="0" w:line="264" w:lineRule="auto"/>
        <w:jc w:val="both"/>
        <w:rPr>
          <w:lang w:val="ru-RU"/>
        </w:rPr>
      </w:pPr>
      <w:r w:rsidRPr="00330598">
        <w:rPr>
          <w:rFonts w:ascii="Times New Roman" w:hAnsi="Times New Roman"/>
          <w:color w:val="000000"/>
          <w:sz w:val="28"/>
          <w:lang w:val="ru-RU"/>
        </w:rPr>
        <w:t xml:space="preserve">осознание российской гражданской идентичности в поликультурном и многоконфессиональном обществе, проявление </w:t>
      </w:r>
      <w:r w:rsidRPr="00330598">
        <w:rPr>
          <w:rFonts w:ascii="Times New Roman" w:hAnsi="Times New Roman"/>
          <w:color w:val="000000"/>
          <w:sz w:val="28"/>
          <w:lang w:val="ru-RU"/>
        </w:rPr>
        <w:lastRenderedPageBreak/>
        <w:t>интереса к познанию родного языка, истории, культуры Российской Федерации, своего края, народов России;</w:t>
      </w:r>
    </w:p>
    <w:p w14:paraId="50BF4583" w14:textId="77777777" w:rsidR="00395E82" w:rsidRPr="00330598" w:rsidRDefault="00054C4B">
      <w:pPr>
        <w:numPr>
          <w:ilvl w:val="0"/>
          <w:numId w:val="2"/>
        </w:numPr>
        <w:spacing w:after="0" w:line="264" w:lineRule="auto"/>
        <w:jc w:val="both"/>
        <w:rPr>
          <w:lang w:val="ru-RU"/>
        </w:rPr>
      </w:pPr>
      <w:r w:rsidRPr="00330598">
        <w:rPr>
          <w:rFonts w:ascii="Times New Roman" w:hAnsi="Times New Roman"/>
          <w:color w:val="000000"/>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54DA889B" w14:textId="77777777" w:rsidR="00395E82" w:rsidRPr="00330598" w:rsidRDefault="00054C4B">
      <w:pPr>
        <w:numPr>
          <w:ilvl w:val="0"/>
          <w:numId w:val="2"/>
        </w:numPr>
        <w:spacing w:after="0" w:line="264" w:lineRule="auto"/>
        <w:jc w:val="both"/>
        <w:rPr>
          <w:lang w:val="ru-RU"/>
        </w:rPr>
      </w:pPr>
      <w:r w:rsidRPr="00330598">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5EB7903A" w14:textId="77777777" w:rsidR="00395E82" w:rsidRDefault="00054C4B">
      <w:pPr>
        <w:spacing w:after="0" w:line="264" w:lineRule="auto"/>
        <w:ind w:left="120"/>
        <w:jc w:val="both"/>
      </w:pPr>
      <w:r>
        <w:rPr>
          <w:rFonts w:ascii="Times New Roman" w:hAnsi="Times New Roman"/>
          <w:b/>
          <w:color w:val="000000"/>
          <w:sz w:val="28"/>
        </w:rPr>
        <w:t>3)</w:t>
      </w:r>
      <w:r>
        <w:rPr>
          <w:rFonts w:ascii="Times New Roman" w:hAnsi="Times New Roman"/>
          <w:color w:val="000000"/>
          <w:sz w:val="28"/>
        </w:rPr>
        <w:t xml:space="preserve"> </w:t>
      </w:r>
      <w:r>
        <w:rPr>
          <w:rFonts w:ascii="Times New Roman" w:hAnsi="Times New Roman"/>
          <w:b/>
          <w:color w:val="000000"/>
          <w:sz w:val="28"/>
        </w:rPr>
        <w:t>духовно-нравственного воспитания:</w:t>
      </w:r>
    </w:p>
    <w:p w14:paraId="4324ECD1" w14:textId="77777777" w:rsidR="00395E82" w:rsidRPr="00330598" w:rsidRDefault="00054C4B">
      <w:pPr>
        <w:numPr>
          <w:ilvl w:val="0"/>
          <w:numId w:val="3"/>
        </w:numPr>
        <w:spacing w:after="0" w:line="264" w:lineRule="auto"/>
        <w:jc w:val="both"/>
        <w:rPr>
          <w:lang w:val="ru-RU"/>
        </w:rPr>
      </w:pPr>
      <w:r w:rsidRPr="00330598">
        <w:rPr>
          <w:rFonts w:ascii="Times New Roman" w:hAnsi="Times New Roman"/>
          <w:color w:val="000000"/>
          <w:sz w:val="28"/>
          <w:lang w:val="ru-RU"/>
        </w:rPr>
        <w:t>ориентация на моральные ценности и нормы в ситуациях нравственного выбора;</w:t>
      </w:r>
    </w:p>
    <w:p w14:paraId="7A9DEF67" w14:textId="77777777" w:rsidR="00395E82" w:rsidRPr="00330598" w:rsidRDefault="00054C4B">
      <w:pPr>
        <w:numPr>
          <w:ilvl w:val="0"/>
          <w:numId w:val="3"/>
        </w:numPr>
        <w:spacing w:after="0" w:line="264" w:lineRule="auto"/>
        <w:jc w:val="both"/>
        <w:rPr>
          <w:lang w:val="ru-RU"/>
        </w:rPr>
      </w:pPr>
      <w:r w:rsidRPr="00330598">
        <w:rPr>
          <w:rFonts w:ascii="Times New Roman" w:hAnsi="Times New Roman"/>
          <w:color w:val="000000"/>
          <w:sz w:val="28"/>
          <w:lang w:val="ru-RU"/>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14:paraId="17F64EB0" w14:textId="77777777" w:rsidR="00395E82" w:rsidRPr="00330598" w:rsidRDefault="00054C4B">
      <w:pPr>
        <w:numPr>
          <w:ilvl w:val="0"/>
          <w:numId w:val="3"/>
        </w:numPr>
        <w:spacing w:after="0" w:line="264" w:lineRule="auto"/>
        <w:jc w:val="both"/>
        <w:rPr>
          <w:lang w:val="ru-RU"/>
        </w:rPr>
      </w:pPr>
      <w:r w:rsidRPr="00330598">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14:paraId="5F356A9C" w14:textId="77777777" w:rsidR="00395E82" w:rsidRDefault="00054C4B">
      <w:pPr>
        <w:spacing w:after="0" w:line="264" w:lineRule="auto"/>
        <w:ind w:left="120"/>
        <w:jc w:val="both"/>
      </w:pPr>
      <w:r>
        <w:rPr>
          <w:rFonts w:ascii="Times New Roman" w:hAnsi="Times New Roman"/>
          <w:b/>
          <w:color w:val="000000"/>
          <w:sz w:val="28"/>
        </w:rPr>
        <w:t>4)</w:t>
      </w:r>
      <w:r>
        <w:rPr>
          <w:rFonts w:ascii="Times New Roman" w:hAnsi="Times New Roman"/>
          <w:color w:val="000000"/>
          <w:sz w:val="28"/>
        </w:rPr>
        <w:t xml:space="preserve"> </w:t>
      </w:r>
      <w:r>
        <w:rPr>
          <w:rFonts w:ascii="Times New Roman" w:hAnsi="Times New Roman"/>
          <w:b/>
          <w:color w:val="000000"/>
          <w:sz w:val="28"/>
        </w:rPr>
        <w:t>эстетического воспитания:</w:t>
      </w:r>
    </w:p>
    <w:p w14:paraId="1F47D71D" w14:textId="77777777" w:rsidR="00395E82" w:rsidRPr="00330598" w:rsidRDefault="00054C4B">
      <w:pPr>
        <w:numPr>
          <w:ilvl w:val="0"/>
          <w:numId w:val="4"/>
        </w:numPr>
        <w:spacing w:after="0" w:line="264" w:lineRule="auto"/>
        <w:jc w:val="both"/>
        <w:rPr>
          <w:lang w:val="ru-RU"/>
        </w:rPr>
      </w:pPr>
      <w:r w:rsidRPr="00330598">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w:t>
      </w:r>
    </w:p>
    <w:p w14:paraId="2214315A" w14:textId="77777777" w:rsidR="00395E82" w:rsidRPr="00330598" w:rsidRDefault="00054C4B">
      <w:pPr>
        <w:numPr>
          <w:ilvl w:val="0"/>
          <w:numId w:val="4"/>
        </w:numPr>
        <w:spacing w:after="0" w:line="264" w:lineRule="auto"/>
        <w:jc w:val="both"/>
        <w:rPr>
          <w:lang w:val="ru-RU"/>
        </w:rPr>
      </w:pPr>
      <w:r w:rsidRPr="00330598">
        <w:rPr>
          <w:rFonts w:ascii="Times New Roman" w:hAnsi="Times New Roman"/>
          <w:color w:val="000000"/>
          <w:sz w:val="28"/>
          <w:lang w:val="ru-RU"/>
        </w:rPr>
        <w:t>осознание важности художественной культуры как средства коммуникации и самовыражения;</w:t>
      </w:r>
    </w:p>
    <w:p w14:paraId="7BB61DE9" w14:textId="77777777" w:rsidR="00395E82" w:rsidRPr="00330598" w:rsidRDefault="00054C4B">
      <w:pPr>
        <w:numPr>
          <w:ilvl w:val="0"/>
          <w:numId w:val="4"/>
        </w:numPr>
        <w:spacing w:after="0" w:line="264" w:lineRule="auto"/>
        <w:jc w:val="both"/>
        <w:rPr>
          <w:lang w:val="ru-RU"/>
        </w:rPr>
      </w:pPr>
      <w:r w:rsidRPr="00330598">
        <w:rPr>
          <w:rFonts w:ascii="Times New Roman" w:hAnsi="Times New Roman"/>
          <w:color w:val="000000"/>
          <w:sz w:val="28"/>
          <w:lang w:val="ru-RU"/>
        </w:rPr>
        <w:t>понимание ценности отечественного и мирового искусства, роли этнических культурных традиций и народного творчества;</w:t>
      </w:r>
    </w:p>
    <w:p w14:paraId="14A67A25" w14:textId="77777777" w:rsidR="00395E82" w:rsidRPr="00330598" w:rsidRDefault="00054C4B">
      <w:pPr>
        <w:numPr>
          <w:ilvl w:val="0"/>
          <w:numId w:val="4"/>
        </w:numPr>
        <w:spacing w:after="0" w:line="264" w:lineRule="auto"/>
        <w:jc w:val="both"/>
        <w:rPr>
          <w:lang w:val="ru-RU"/>
        </w:rPr>
      </w:pPr>
      <w:r w:rsidRPr="00330598">
        <w:rPr>
          <w:rFonts w:ascii="Times New Roman" w:hAnsi="Times New Roman"/>
          <w:color w:val="000000"/>
          <w:sz w:val="28"/>
          <w:lang w:val="ru-RU"/>
        </w:rPr>
        <w:t>стремление к самовыражению в разных видах искусства.</w:t>
      </w:r>
    </w:p>
    <w:p w14:paraId="51A892B7"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5)</w:t>
      </w:r>
      <w:r w:rsidRPr="00330598">
        <w:rPr>
          <w:rFonts w:ascii="Times New Roman" w:hAnsi="Times New Roman"/>
          <w:color w:val="000000"/>
          <w:sz w:val="28"/>
          <w:lang w:val="ru-RU"/>
        </w:rPr>
        <w:t xml:space="preserve"> </w:t>
      </w:r>
      <w:r w:rsidRPr="00330598">
        <w:rPr>
          <w:rFonts w:ascii="Times New Roman" w:hAnsi="Times New Roman"/>
          <w:b/>
          <w:color w:val="000000"/>
          <w:sz w:val="28"/>
          <w:lang w:val="ru-RU"/>
        </w:rPr>
        <w:t>физического воспитания, формирования культуры здоровья и эмоционального благополучия:</w:t>
      </w:r>
    </w:p>
    <w:p w14:paraId="4B1155F0" w14:textId="77777777" w:rsidR="00395E82" w:rsidRDefault="00054C4B">
      <w:pPr>
        <w:numPr>
          <w:ilvl w:val="0"/>
          <w:numId w:val="5"/>
        </w:numPr>
        <w:spacing w:after="0" w:line="264" w:lineRule="auto"/>
        <w:jc w:val="both"/>
      </w:pPr>
      <w:r>
        <w:rPr>
          <w:rFonts w:ascii="Times New Roman" w:hAnsi="Times New Roman"/>
          <w:color w:val="000000"/>
          <w:sz w:val="28"/>
        </w:rPr>
        <w:t>осознание ценности жизни;</w:t>
      </w:r>
    </w:p>
    <w:p w14:paraId="731AC1C2" w14:textId="77777777" w:rsidR="00395E82" w:rsidRPr="00330598" w:rsidRDefault="00054C4B">
      <w:pPr>
        <w:numPr>
          <w:ilvl w:val="0"/>
          <w:numId w:val="5"/>
        </w:numPr>
        <w:spacing w:after="0" w:line="264" w:lineRule="auto"/>
        <w:jc w:val="both"/>
        <w:rPr>
          <w:lang w:val="ru-RU"/>
        </w:rPr>
      </w:pPr>
      <w:r w:rsidRPr="00330598">
        <w:rPr>
          <w:rFonts w:ascii="Times New Roman" w:hAnsi="Times New Roman"/>
          <w:color w:val="000000"/>
          <w:sz w:val="28"/>
          <w:lang w:val="ru-RU"/>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64882D0E" w14:textId="77777777" w:rsidR="00395E82" w:rsidRPr="00330598" w:rsidRDefault="00054C4B">
      <w:pPr>
        <w:numPr>
          <w:ilvl w:val="0"/>
          <w:numId w:val="5"/>
        </w:numPr>
        <w:spacing w:after="0" w:line="264" w:lineRule="auto"/>
        <w:jc w:val="both"/>
        <w:rPr>
          <w:lang w:val="ru-RU"/>
        </w:rPr>
      </w:pPr>
      <w:r w:rsidRPr="00330598">
        <w:rPr>
          <w:rFonts w:ascii="Times New Roman" w:hAnsi="Times New Roman"/>
          <w:color w:val="000000"/>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57355C68" w14:textId="77777777" w:rsidR="00395E82" w:rsidRPr="00330598" w:rsidRDefault="00054C4B">
      <w:pPr>
        <w:numPr>
          <w:ilvl w:val="0"/>
          <w:numId w:val="5"/>
        </w:numPr>
        <w:spacing w:after="0" w:line="264" w:lineRule="auto"/>
        <w:jc w:val="both"/>
        <w:rPr>
          <w:lang w:val="ru-RU"/>
        </w:rPr>
      </w:pPr>
      <w:r w:rsidRPr="00330598">
        <w:rPr>
          <w:rFonts w:ascii="Times New Roman" w:hAnsi="Times New Roman"/>
          <w:color w:val="000000"/>
          <w:sz w:val="28"/>
          <w:lang w:val="ru-RU"/>
        </w:rPr>
        <w:t>соблюдение правил безопасности, в том числе навыков безопасного поведения в Интернет-среде;</w:t>
      </w:r>
    </w:p>
    <w:p w14:paraId="3526F852" w14:textId="77777777" w:rsidR="00395E82" w:rsidRPr="00330598" w:rsidRDefault="00054C4B">
      <w:pPr>
        <w:numPr>
          <w:ilvl w:val="0"/>
          <w:numId w:val="5"/>
        </w:numPr>
        <w:spacing w:after="0" w:line="264" w:lineRule="auto"/>
        <w:jc w:val="both"/>
        <w:rPr>
          <w:lang w:val="ru-RU"/>
        </w:rPr>
      </w:pPr>
      <w:r w:rsidRPr="00330598">
        <w:rPr>
          <w:rFonts w:ascii="Times New Roman" w:hAnsi="Times New Roman"/>
          <w:color w:val="000000"/>
          <w:sz w:val="28"/>
          <w:lang w:val="ru-RU"/>
        </w:rPr>
        <w:lastRenderedPageBreak/>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331122E7" w14:textId="77777777" w:rsidR="00395E82" w:rsidRPr="00330598" w:rsidRDefault="00054C4B">
      <w:pPr>
        <w:numPr>
          <w:ilvl w:val="0"/>
          <w:numId w:val="5"/>
        </w:numPr>
        <w:spacing w:after="0" w:line="264" w:lineRule="auto"/>
        <w:jc w:val="both"/>
        <w:rPr>
          <w:lang w:val="ru-RU"/>
        </w:rPr>
      </w:pPr>
      <w:r w:rsidRPr="00330598">
        <w:rPr>
          <w:rFonts w:ascii="Times New Roman" w:hAnsi="Times New Roman"/>
          <w:color w:val="000000"/>
          <w:sz w:val="28"/>
          <w:lang w:val="ru-RU"/>
        </w:rPr>
        <w:t>умение принимать себя и других, не осуждая;</w:t>
      </w:r>
    </w:p>
    <w:p w14:paraId="3374CBD7" w14:textId="77777777" w:rsidR="00395E82" w:rsidRPr="00330598" w:rsidRDefault="00054C4B">
      <w:pPr>
        <w:numPr>
          <w:ilvl w:val="0"/>
          <w:numId w:val="5"/>
        </w:numPr>
        <w:spacing w:after="0" w:line="264" w:lineRule="auto"/>
        <w:jc w:val="both"/>
        <w:rPr>
          <w:lang w:val="ru-RU"/>
        </w:rPr>
      </w:pPr>
      <w:r w:rsidRPr="00330598">
        <w:rPr>
          <w:rFonts w:ascii="Times New Roman" w:hAnsi="Times New Roman"/>
          <w:color w:val="000000"/>
          <w:sz w:val="28"/>
          <w:lang w:val="ru-RU"/>
        </w:rPr>
        <w:t>умение осознавать эмоциональное состояние себя и других, умение управлять собственным эмоциональным состоянием;</w:t>
      </w:r>
    </w:p>
    <w:p w14:paraId="22BCBB5E" w14:textId="77777777" w:rsidR="00395E82" w:rsidRPr="00330598" w:rsidRDefault="00054C4B">
      <w:pPr>
        <w:numPr>
          <w:ilvl w:val="0"/>
          <w:numId w:val="5"/>
        </w:numPr>
        <w:spacing w:after="0" w:line="264" w:lineRule="auto"/>
        <w:jc w:val="both"/>
        <w:rPr>
          <w:lang w:val="ru-RU"/>
        </w:rPr>
      </w:pPr>
      <w:r w:rsidRPr="00330598">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w:t>
      </w:r>
    </w:p>
    <w:p w14:paraId="3D6CCAD5" w14:textId="77777777" w:rsidR="00395E82" w:rsidRDefault="00054C4B">
      <w:pPr>
        <w:spacing w:after="0" w:line="264" w:lineRule="auto"/>
        <w:ind w:left="120"/>
        <w:jc w:val="both"/>
      </w:pPr>
      <w:r>
        <w:rPr>
          <w:rFonts w:ascii="Times New Roman" w:hAnsi="Times New Roman"/>
          <w:b/>
          <w:color w:val="000000"/>
          <w:sz w:val="28"/>
        </w:rPr>
        <w:t>6)</w:t>
      </w:r>
      <w:r>
        <w:rPr>
          <w:rFonts w:ascii="Times New Roman" w:hAnsi="Times New Roman"/>
          <w:color w:val="000000"/>
          <w:sz w:val="28"/>
        </w:rPr>
        <w:t xml:space="preserve"> </w:t>
      </w:r>
      <w:r>
        <w:rPr>
          <w:rFonts w:ascii="Times New Roman" w:hAnsi="Times New Roman"/>
          <w:b/>
          <w:color w:val="000000"/>
          <w:sz w:val="28"/>
        </w:rPr>
        <w:t>трудового воспитания:</w:t>
      </w:r>
    </w:p>
    <w:p w14:paraId="11AE2460" w14:textId="77777777" w:rsidR="00395E82" w:rsidRPr="00330598" w:rsidRDefault="00054C4B">
      <w:pPr>
        <w:numPr>
          <w:ilvl w:val="0"/>
          <w:numId w:val="6"/>
        </w:numPr>
        <w:spacing w:after="0" w:line="264" w:lineRule="auto"/>
        <w:jc w:val="both"/>
        <w:rPr>
          <w:lang w:val="ru-RU"/>
        </w:rPr>
      </w:pPr>
      <w:r w:rsidRPr="00330598">
        <w:rPr>
          <w:rFonts w:ascii="Times New Roman" w:hAnsi="Times New Roman"/>
          <w:color w:val="000000"/>
          <w:sz w:val="28"/>
          <w:lang w:val="ru-RU"/>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60B625EE" w14:textId="77777777" w:rsidR="00395E82" w:rsidRPr="00330598" w:rsidRDefault="00054C4B">
      <w:pPr>
        <w:numPr>
          <w:ilvl w:val="0"/>
          <w:numId w:val="6"/>
        </w:numPr>
        <w:spacing w:after="0" w:line="264" w:lineRule="auto"/>
        <w:jc w:val="both"/>
        <w:rPr>
          <w:lang w:val="ru-RU"/>
        </w:rPr>
      </w:pPr>
      <w:r w:rsidRPr="00330598">
        <w:rPr>
          <w:rFonts w:ascii="Times New Roman" w:hAnsi="Times New Roman"/>
          <w:color w:val="000000"/>
          <w:sz w:val="28"/>
          <w:lang w:val="ru-RU"/>
        </w:rPr>
        <w:t>интерес к практическому изучению профессий и труда различного рода, в том числе на основе применения изучаемого предметного знания;</w:t>
      </w:r>
    </w:p>
    <w:p w14:paraId="46D9F7FF" w14:textId="77777777" w:rsidR="00395E82" w:rsidRPr="00330598" w:rsidRDefault="00054C4B">
      <w:pPr>
        <w:numPr>
          <w:ilvl w:val="0"/>
          <w:numId w:val="6"/>
        </w:numPr>
        <w:spacing w:after="0" w:line="264" w:lineRule="auto"/>
        <w:jc w:val="both"/>
        <w:rPr>
          <w:lang w:val="ru-RU"/>
        </w:rPr>
      </w:pPr>
      <w:r w:rsidRPr="00330598">
        <w:rPr>
          <w:rFonts w:ascii="Times New Roman" w:hAnsi="Times New Roman"/>
          <w:color w:val="000000"/>
          <w:sz w:val="28"/>
          <w:lang w:val="ru-RU"/>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330BD7FD" w14:textId="77777777" w:rsidR="00395E82" w:rsidRPr="00330598" w:rsidRDefault="00054C4B">
      <w:pPr>
        <w:numPr>
          <w:ilvl w:val="0"/>
          <w:numId w:val="6"/>
        </w:numPr>
        <w:spacing w:after="0" w:line="264" w:lineRule="auto"/>
        <w:jc w:val="both"/>
        <w:rPr>
          <w:lang w:val="ru-RU"/>
        </w:rPr>
      </w:pPr>
      <w:r w:rsidRPr="00330598">
        <w:rPr>
          <w:rFonts w:ascii="Times New Roman" w:hAnsi="Times New Roman"/>
          <w:color w:val="000000"/>
          <w:sz w:val="28"/>
          <w:lang w:val="ru-RU"/>
        </w:rPr>
        <w:t>готовность адаптироваться в профессиональной среде;</w:t>
      </w:r>
    </w:p>
    <w:p w14:paraId="6869E365" w14:textId="77777777" w:rsidR="00395E82" w:rsidRPr="00330598" w:rsidRDefault="00054C4B">
      <w:pPr>
        <w:numPr>
          <w:ilvl w:val="0"/>
          <w:numId w:val="6"/>
        </w:numPr>
        <w:spacing w:after="0" w:line="264" w:lineRule="auto"/>
        <w:jc w:val="both"/>
        <w:rPr>
          <w:lang w:val="ru-RU"/>
        </w:rPr>
      </w:pPr>
      <w:r w:rsidRPr="00330598">
        <w:rPr>
          <w:rFonts w:ascii="Times New Roman" w:hAnsi="Times New Roman"/>
          <w:color w:val="000000"/>
          <w:sz w:val="28"/>
          <w:lang w:val="ru-RU"/>
        </w:rPr>
        <w:t>уважение к труду и результатам трудовой деятельности;</w:t>
      </w:r>
    </w:p>
    <w:p w14:paraId="41457567" w14:textId="77777777" w:rsidR="00395E82" w:rsidRPr="00330598" w:rsidRDefault="00054C4B">
      <w:pPr>
        <w:numPr>
          <w:ilvl w:val="0"/>
          <w:numId w:val="6"/>
        </w:numPr>
        <w:spacing w:after="0" w:line="264" w:lineRule="auto"/>
        <w:jc w:val="both"/>
        <w:rPr>
          <w:lang w:val="ru-RU"/>
        </w:rPr>
      </w:pPr>
      <w:r w:rsidRPr="00330598">
        <w:rPr>
          <w:rFonts w:ascii="Times New Roman" w:hAnsi="Times New Roman"/>
          <w:color w:val="000000"/>
          <w:sz w:val="28"/>
          <w:lang w:val="ru-RU"/>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20B5D6D9" w14:textId="77777777" w:rsidR="00395E82" w:rsidRDefault="00054C4B">
      <w:pPr>
        <w:spacing w:after="0" w:line="264" w:lineRule="auto"/>
        <w:ind w:left="120"/>
        <w:jc w:val="both"/>
      </w:pPr>
      <w:r>
        <w:rPr>
          <w:rFonts w:ascii="Times New Roman" w:hAnsi="Times New Roman"/>
          <w:b/>
          <w:color w:val="000000"/>
          <w:sz w:val="28"/>
        </w:rPr>
        <w:t>7)</w:t>
      </w:r>
      <w:r>
        <w:rPr>
          <w:rFonts w:ascii="Times New Roman" w:hAnsi="Times New Roman"/>
          <w:color w:val="000000"/>
          <w:sz w:val="28"/>
        </w:rPr>
        <w:t xml:space="preserve"> </w:t>
      </w:r>
      <w:r>
        <w:rPr>
          <w:rFonts w:ascii="Times New Roman" w:hAnsi="Times New Roman"/>
          <w:b/>
          <w:color w:val="000000"/>
          <w:sz w:val="28"/>
        </w:rPr>
        <w:t>экологического воспитания:</w:t>
      </w:r>
    </w:p>
    <w:p w14:paraId="7B0001EB" w14:textId="77777777" w:rsidR="00395E82" w:rsidRPr="00330598" w:rsidRDefault="00054C4B">
      <w:pPr>
        <w:numPr>
          <w:ilvl w:val="0"/>
          <w:numId w:val="7"/>
        </w:numPr>
        <w:spacing w:after="0" w:line="264" w:lineRule="auto"/>
        <w:jc w:val="both"/>
        <w:rPr>
          <w:lang w:val="ru-RU"/>
        </w:rPr>
      </w:pPr>
      <w:r w:rsidRPr="00330598">
        <w:rPr>
          <w:rFonts w:ascii="Times New Roman" w:hAnsi="Times New Roman"/>
          <w:color w:val="000000"/>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4A569253" w14:textId="77777777" w:rsidR="00395E82" w:rsidRPr="00330598" w:rsidRDefault="00054C4B">
      <w:pPr>
        <w:numPr>
          <w:ilvl w:val="0"/>
          <w:numId w:val="7"/>
        </w:numPr>
        <w:spacing w:after="0" w:line="264" w:lineRule="auto"/>
        <w:jc w:val="both"/>
        <w:rPr>
          <w:lang w:val="ru-RU"/>
        </w:rPr>
      </w:pPr>
      <w:r w:rsidRPr="00330598">
        <w:rPr>
          <w:rFonts w:ascii="Times New Roman" w:hAnsi="Times New Roman"/>
          <w:color w:val="000000"/>
          <w:sz w:val="28"/>
          <w:lang w:val="ru-RU"/>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76386107" w14:textId="77777777" w:rsidR="00395E82" w:rsidRPr="00330598" w:rsidRDefault="00054C4B">
      <w:pPr>
        <w:numPr>
          <w:ilvl w:val="0"/>
          <w:numId w:val="7"/>
        </w:numPr>
        <w:spacing w:after="0" w:line="264" w:lineRule="auto"/>
        <w:jc w:val="both"/>
        <w:rPr>
          <w:lang w:val="ru-RU"/>
        </w:rPr>
      </w:pPr>
      <w:r w:rsidRPr="00330598">
        <w:rPr>
          <w:rFonts w:ascii="Times New Roman" w:hAnsi="Times New Roman"/>
          <w:color w:val="000000"/>
          <w:sz w:val="28"/>
          <w:lang w:val="ru-RU"/>
        </w:rPr>
        <w:t>осознание своей роли как гражданина и потребителя в условиях взаимосвязи природной, технологической и социальной сред;</w:t>
      </w:r>
    </w:p>
    <w:p w14:paraId="6BEF3271" w14:textId="77777777" w:rsidR="00395E82" w:rsidRPr="00330598" w:rsidRDefault="00054C4B">
      <w:pPr>
        <w:numPr>
          <w:ilvl w:val="0"/>
          <w:numId w:val="7"/>
        </w:numPr>
        <w:spacing w:after="0" w:line="264" w:lineRule="auto"/>
        <w:jc w:val="both"/>
        <w:rPr>
          <w:lang w:val="ru-RU"/>
        </w:rPr>
      </w:pPr>
      <w:r w:rsidRPr="00330598">
        <w:rPr>
          <w:rFonts w:ascii="Times New Roman" w:hAnsi="Times New Roman"/>
          <w:color w:val="000000"/>
          <w:sz w:val="28"/>
          <w:lang w:val="ru-RU"/>
        </w:rPr>
        <w:t>готовность к участию в практической деятельности экологической направленности.</w:t>
      </w:r>
    </w:p>
    <w:p w14:paraId="526EFE47" w14:textId="77777777" w:rsidR="00395E82" w:rsidRDefault="00054C4B">
      <w:pPr>
        <w:spacing w:after="0" w:line="264" w:lineRule="auto"/>
        <w:ind w:left="120"/>
        <w:jc w:val="both"/>
      </w:pPr>
      <w:r>
        <w:rPr>
          <w:rFonts w:ascii="Times New Roman" w:hAnsi="Times New Roman"/>
          <w:b/>
          <w:color w:val="000000"/>
          <w:sz w:val="28"/>
        </w:rPr>
        <w:lastRenderedPageBreak/>
        <w:t>8)</w:t>
      </w:r>
      <w:r>
        <w:rPr>
          <w:rFonts w:ascii="Times New Roman" w:hAnsi="Times New Roman"/>
          <w:color w:val="000000"/>
          <w:sz w:val="28"/>
        </w:rPr>
        <w:t xml:space="preserve"> </w:t>
      </w:r>
      <w:r>
        <w:rPr>
          <w:rFonts w:ascii="Times New Roman" w:hAnsi="Times New Roman"/>
          <w:b/>
          <w:color w:val="000000"/>
          <w:sz w:val="28"/>
        </w:rPr>
        <w:t>ценности научного познания:</w:t>
      </w:r>
    </w:p>
    <w:p w14:paraId="071DD2EC" w14:textId="77777777" w:rsidR="00395E82" w:rsidRPr="00330598" w:rsidRDefault="00054C4B">
      <w:pPr>
        <w:numPr>
          <w:ilvl w:val="0"/>
          <w:numId w:val="8"/>
        </w:numPr>
        <w:spacing w:after="0" w:line="264" w:lineRule="auto"/>
        <w:jc w:val="both"/>
        <w:rPr>
          <w:lang w:val="ru-RU"/>
        </w:rPr>
      </w:pPr>
      <w:r w:rsidRPr="00330598">
        <w:rPr>
          <w:rFonts w:ascii="Times New Roman" w:hAnsi="Times New Roman"/>
          <w:color w:val="000000"/>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1E315525" w14:textId="77777777" w:rsidR="00395E82" w:rsidRPr="00330598" w:rsidRDefault="00054C4B">
      <w:pPr>
        <w:numPr>
          <w:ilvl w:val="0"/>
          <w:numId w:val="8"/>
        </w:numPr>
        <w:spacing w:after="0" w:line="264" w:lineRule="auto"/>
        <w:jc w:val="both"/>
        <w:rPr>
          <w:lang w:val="ru-RU"/>
        </w:rPr>
      </w:pPr>
      <w:r w:rsidRPr="00330598">
        <w:rPr>
          <w:rFonts w:ascii="Times New Roman" w:hAnsi="Times New Roman"/>
          <w:color w:val="000000"/>
          <w:sz w:val="28"/>
          <w:lang w:val="ru-RU"/>
        </w:rPr>
        <w:t>овладение языковой и читательской культурой как средством познания мира;</w:t>
      </w:r>
    </w:p>
    <w:p w14:paraId="659C22C3" w14:textId="77777777" w:rsidR="00395E82" w:rsidRPr="00330598" w:rsidRDefault="00054C4B">
      <w:pPr>
        <w:numPr>
          <w:ilvl w:val="0"/>
          <w:numId w:val="8"/>
        </w:numPr>
        <w:spacing w:after="0" w:line="264" w:lineRule="auto"/>
        <w:jc w:val="both"/>
        <w:rPr>
          <w:lang w:val="ru-RU"/>
        </w:rPr>
      </w:pPr>
      <w:r w:rsidRPr="00330598">
        <w:rPr>
          <w:rFonts w:ascii="Times New Roman" w:hAnsi="Times New Roman"/>
          <w:color w:val="000000"/>
          <w:sz w:val="28"/>
          <w:lang w:val="ru-RU"/>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31EE8721"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9)</w:t>
      </w:r>
      <w:r w:rsidRPr="00330598">
        <w:rPr>
          <w:rFonts w:ascii="Times New Roman" w:hAnsi="Times New Roman"/>
          <w:color w:val="000000"/>
          <w:sz w:val="28"/>
          <w:lang w:val="ru-RU"/>
        </w:rPr>
        <w:t xml:space="preserve"> </w:t>
      </w:r>
      <w:r w:rsidRPr="00330598">
        <w:rPr>
          <w:rFonts w:ascii="Times New Roman" w:hAnsi="Times New Roman"/>
          <w:b/>
          <w:color w:val="000000"/>
          <w:sz w:val="28"/>
          <w:lang w:val="ru-RU"/>
        </w:rPr>
        <w:t>адаптации обучающегося к изменяющимся условиям социальной и природной среды:</w:t>
      </w:r>
    </w:p>
    <w:p w14:paraId="26C2D33C"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1B2E5AE6"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способность обучающихся взаимодействовать в условиях неопределённости, открытость опыту и знаниям других;</w:t>
      </w:r>
    </w:p>
    <w:p w14:paraId="5C61E293"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323E0402"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14:paraId="102C9C11"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1A6BFBC4"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умение анализировать и выявлять взаимосвязи природы, общества и экономики;</w:t>
      </w:r>
    </w:p>
    <w:p w14:paraId="3BA63B89"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lastRenderedPageBreak/>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7346CC7C"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способность обучающихся осознавать стрессовую ситуацию, оценивать происходящие изменения и их последствия;</w:t>
      </w:r>
    </w:p>
    <w:p w14:paraId="7E1FA974"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воспринимать стрессовую ситуацию как вызов, требующий контрмер, оценивать ситуацию стресса, корректировать принимаемые решения и действия;</w:t>
      </w:r>
    </w:p>
    <w:p w14:paraId="1FB4C373"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формулировать и оценивать риски и последствия, формировать опыт, находить позитивное в произошедшей ситуации;</w:t>
      </w:r>
    </w:p>
    <w:p w14:paraId="74BAD370" w14:textId="77777777" w:rsidR="00395E82" w:rsidRPr="00330598" w:rsidRDefault="00054C4B">
      <w:pPr>
        <w:numPr>
          <w:ilvl w:val="0"/>
          <w:numId w:val="9"/>
        </w:numPr>
        <w:spacing w:after="0" w:line="264" w:lineRule="auto"/>
        <w:jc w:val="both"/>
        <w:rPr>
          <w:lang w:val="ru-RU"/>
        </w:rPr>
      </w:pPr>
      <w:r w:rsidRPr="00330598">
        <w:rPr>
          <w:rFonts w:ascii="Times New Roman" w:hAnsi="Times New Roman"/>
          <w:color w:val="000000"/>
          <w:sz w:val="28"/>
          <w:lang w:val="ru-RU"/>
        </w:rPr>
        <w:t>быть готовым действовать в отсутствие гарантий успеха.</w:t>
      </w:r>
    </w:p>
    <w:p w14:paraId="3E4E6686" w14:textId="77777777" w:rsidR="00395E82" w:rsidRPr="00330598" w:rsidRDefault="00395E82">
      <w:pPr>
        <w:spacing w:after="0" w:line="264" w:lineRule="auto"/>
        <w:ind w:left="120"/>
        <w:jc w:val="both"/>
        <w:rPr>
          <w:lang w:val="ru-RU"/>
        </w:rPr>
      </w:pPr>
    </w:p>
    <w:p w14:paraId="60BFFFD0"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МЕТАПРЕДМЕТНЫЕ РЕЗУЛЬТАТЫ</w:t>
      </w:r>
    </w:p>
    <w:p w14:paraId="40C5C64C" w14:textId="77777777" w:rsidR="00395E82" w:rsidRPr="00330598" w:rsidRDefault="00395E82">
      <w:pPr>
        <w:spacing w:after="0" w:line="264" w:lineRule="auto"/>
        <w:ind w:left="120"/>
        <w:jc w:val="both"/>
        <w:rPr>
          <w:lang w:val="ru-RU"/>
        </w:rPr>
      </w:pPr>
    </w:p>
    <w:p w14:paraId="7E55357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25F1DB1F" w14:textId="77777777" w:rsidR="00395E82" w:rsidRPr="00330598" w:rsidRDefault="00395E82">
      <w:pPr>
        <w:spacing w:after="0" w:line="264" w:lineRule="auto"/>
        <w:ind w:left="120"/>
        <w:jc w:val="both"/>
        <w:rPr>
          <w:lang w:val="ru-RU"/>
        </w:rPr>
      </w:pPr>
    </w:p>
    <w:p w14:paraId="4A6FFE84"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Познавательные универсальные учебные действия</w:t>
      </w:r>
    </w:p>
    <w:p w14:paraId="4583E804" w14:textId="77777777" w:rsidR="00395E82" w:rsidRPr="00330598" w:rsidRDefault="00395E82">
      <w:pPr>
        <w:spacing w:after="0" w:line="264" w:lineRule="auto"/>
        <w:ind w:left="120"/>
        <w:jc w:val="both"/>
        <w:rPr>
          <w:lang w:val="ru-RU"/>
        </w:rPr>
      </w:pPr>
    </w:p>
    <w:p w14:paraId="7068C807"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Базовые логические действия:</w:t>
      </w:r>
    </w:p>
    <w:p w14:paraId="7ECEA7EE" w14:textId="77777777" w:rsidR="00395E82" w:rsidRPr="00330598" w:rsidRDefault="00054C4B">
      <w:pPr>
        <w:numPr>
          <w:ilvl w:val="0"/>
          <w:numId w:val="10"/>
        </w:numPr>
        <w:spacing w:after="0" w:line="264" w:lineRule="auto"/>
        <w:jc w:val="both"/>
        <w:rPr>
          <w:lang w:val="ru-RU"/>
        </w:rPr>
      </w:pPr>
      <w:r w:rsidRPr="00330598">
        <w:rPr>
          <w:rFonts w:ascii="Times New Roman" w:hAnsi="Times New Roman"/>
          <w:color w:val="000000"/>
          <w:sz w:val="28"/>
          <w:lang w:val="ru-RU"/>
        </w:rPr>
        <w:t>выявлять и характеризовать существенные признаки объектов (явлений);</w:t>
      </w:r>
    </w:p>
    <w:p w14:paraId="590D4B2C" w14:textId="77777777" w:rsidR="00395E82" w:rsidRPr="00330598" w:rsidRDefault="00054C4B">
      <w:pPr>
        <w:numPr>
          <w:ilvl w:val="0"/>
          <w:numId w:val="10"/>
        </w:numPr>
        <w:spacing w:after="0" w:line="264" w:lineRule="auto"/>
        <w:jc w:val="both"/>
        <w:rPr>
          <w:lang w:val="ru-RU"/>
        </w:rPr>
      </w:pPr>
      <w:r w:rsidRPr="00330598">
        <w:rPr>
          <w:rFonts w:ascii="Times New Roman" w:hAnsi="Times New Roman"/>
          <w:color w:val="000000"/>
          <w:sz w:val="28"/>
          <w:lang w:val="ru-RU"/>
        </w:rPr>
        <w:t>устанавливать существенный признак классификации, основания для обобщения и сравнения, критерии проводимого анализа;</w:t>
      </w:r>
    </w:p>
    <w:p w14:paraId="6E09BE9C" w14:textId="77777777" w:rsidR="00395E82" w:rsidRPr="00330598" w:rsidRDefault="00054C4B">
      <w:pPr>
        <w:numPr>
          <w:ilvl w:val="0"/>
          <w:numId w:val="10"/>
        </w:numPr>
        <w:spacing w:after="0" w:line="264" w:lineRule="auto"/>
        <w:jc w:val="both"/>
        <w:rPr>
          <w:lang w:val="ru-RU"/>
        </w:rPr>
      </w:pPr>
      <w:r w:rsidRPr="00330598">
        <w:rPr>
          <w:rFonts w:ascii="Times New Roman" w:hAnsi="Times New Roman"/>
          <w:color w:val="000000"/>
          <w:sz w:val="28"/>
          <w:lang w:val="ru-RU"/>
        </w:rPr>
        <w:t>с учётом предложенной задачи выявлять закономерности и противоречия в рассматриваемых фактах, данных и наблюдениях;</w:t>
      </w:r>
    </w:p>
    <w:p w14:paraId="06E24888" w14:textId="77777777" w:rsidR="00395E82" w:rsidRPr="00330598" w:rsidRDefault="00054C4B">
      <w:pPr>
        <w:numPr>
          <w:ilvl w:val="0"/>
          <w:numId w:val="10"/>
        </w:numPr>
        <w:spacing w:after="0" w:line="264" w:lineRule="auto"/>
        <w:jc w:val="both"/>
        <w:rPr>
          <w:lang w:val="ru-RU"/>
        </w:rPr>
      </w:pPr>
      <w:r w:rsidRPr="00330598">
        <w:rPr>
          <w:rFonts w:ascii="Times New Roman" w:hAnsi="Times New Roman"/>
          <w:color w:val="000000"/>
          <w:sz w:val="28"/>
          <w:lang w:val="ru-RU"/>
        </w:rPr>
        <w:t>предлагать критерии для выявления закономерностей и противоречий;</w:t>
      </w:r>
    </w:p>
    <w:p w14:paraId="32054593" w14:textId="77777777" w:rsidR="00395E82" w:rsidRPr="00330598" w:rsidRDefault="00054C4B">
      <w:pPr>
        <w:numPr>
          <w:ilvl w:val="0"/>
          <w:numId w:val="10"/>
        </w:numPr>
        <w:spacing w:after="0" w:line="264" w:lineRule="auto"/>
        <w:jc w:val="both"/>
        <w:rPr>
          <w:lang w:val="ru-RU"/>
        </w:rPr>
      </w:pPr>
      <w:r w:rsidRPr="00330598">
        <w:rPr>
          <w:rFonts w:ascii="Times New Roman" w:hAnsi="Times New Roman"/>
          <w:color w:val="000000"/>
          <w:sz w:val="28"/>
          <w:lang w:val="ru-RU"/>
        </w:rPr>
        <w:t>выявлять дефицит информации, данных, необходимых для решения поставленной задачи;</w:t>
      </w:r>
    </w:p>
    <w:p w14:paraId="0F4AECC6" w14:textId="77777777" w:rsidR="00395E82" w:rsidRPr="00330598" w:rsidRDefault="00054C4B">
      <w:pPr>
        <w:numPr>
          <w:ilvl w:val="0"/>
          <w:numId w:val="10"/>
        </w:numPr>
        <w:spacing w:after="0" w:line="264" w:lineRule="auto"/>
        <w:jc w:val="both"/>
        <w:rPr>
          <w:lang w:val="ru-RU"/>
        </w:rPr>
      </w:pPr>
      <w:r w:rsidRPr="00330598">
        <w:rPr>
          <w:rFonts w:ascii="Times New Roman" w:hAnsi="Times New Roman"/>
          <w:color w:val="000000"/>
          <w:sz w:val="28"/>
          <w:lang w:val="ru-RU"/>
        </w:rPr>
        <w:t>выявлять причинно-следственные связи при изучении явлений и процессов;</w:t>
      </w:r>
    </w:p>
    <w:p w14:paraId="486A2FA3" w14:textId="77777777" w:rsidR="00395E82" w:rsidRPr="00330598" w:rsidRDefault="00054C4B">
      <w:pPr>
        <w:numPr>
          <w:ilvl w:val="0"/>
          <w:numId w:val="10"/>
        </w:numPr>
        <w:spacing w:after="0" w:line="264" w:lineRule="auto"/>
        <w:jc w:val="both"/>
        <w:rPr>
          <w:lang w:val="ru-RU"/>
        </w:rPr>
      </w:pPr>
      <w:r w:rsidRPr="00330598">
        <w:rPr>
          <w:rFonts w:ascii="Times New Roman" w:hAnsi="Times New Roman"/>
          <w:color w:val="000000"/>
          <w:sz w:val="28"/>
          <w:lang w:val="ru-RU"/>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2CB25389" w14:textId="77777777" w:rsidR="00395E82" w:rsidRPr="00330598" w:rsidRDefault="00054C4B">
      <w:pPr>
        <w:numPr>
          <w:ilvl w:val="0"/>
          <w:numId w:val="10"/>
        </w:numPr>
        <w:spacing w:after="0" w:line="264" w:lineRule="auto"/>
        <w:jc w:val="both"/>
        <w:rPr>
          <w:lang w:val="ru-RU"/>
        </w:rPr>
      </w:pPr>
      <w:r w:rsidRPr="00330598">
        <w:rPr>
          <w:rFonts w:ascii="Times New Roman" w:hAnsi="Times New Roman"/>
          <w:color w:val="000000"/>
          <w:sz w:val="28"/>
          <w:lang w:val="ru-RU"/>
        </w:rPr>
        <w:lastRenderedPageBreak/>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503B8802" w14:textId="77777777" w:rsidR="00395E82" w:rsidRDefault="00054C4B">
      <w:pPr>
        <w:spacing w:after="0" w:line="264" w:lineRule="auto"/>
        <w:ind w:left="120"/>
        <w:jc w:val="both"/>
      </w:pPr>
      <w:r>
        <w:rPr>
          <w:rFonts w:ascii="Times New Roman" w:hAnsi="Times New Roman"/>
          <w:b/>
          <w:color w:val="000000"/>
          <w:sz w:val="28"/>
        </w:rPr>
        <w:t>Базовые исследовательские действия:</w:t>
      </w:r>
    </w:p>
    <w:p w14:paraId="16DD9B62" w14:textId="77777777" w:rsidR="00395E82" w:rsidRPr="00330598" w:rsidRDefault="00054C4B">
      <w:pPr>
        <w:numPr>
          <w:ilvl w:val="0"/>
          <w:numId w:val="11"/>
        </w:numPr>
        <w:spacing w:after="0" w:line="264" w:lineRule="auto"/>
        <w:jc w:val="both"/>
        <w:rPr>
          <w:lang w:val="ru-RU"/>
        </w:rPr>
      </w:pPr>
      <w:r w:rsidRPr="00330598">
        <w:rPr>
          <w:rFonts w:ascii="Times New Roman" w:hAnsi="Times New Roman"/>
          <w:color w:val="000000"/>
          <w:sz w:val="28"/>
          <w:lang w:val="ru-RU"/>
        </w:rPr>
        <w:t>использовать вопросы как исследовательский инструмент познания;</w:t>
      </w:r>
    </w:p>
    <w:p w14:paraId="4E9EAC3B" w14:textId="77777777" w:rsidR="00395E82" w:rsidRPr="00330598" w:rsidRDefault="00054C4B">
      <w:pPr>
        <w:numPr>
          <w:ilvl w:val="0"/>
          <w:numId w:val="11"/>
        </w:numPr>
        <w:spacing w:after="0" w:line="264" w:lineRule="auto"/>
        <w:jc w:val="both"/>
        <w:rPr>
          <w:lang w:val="ru-RU"/>
        </w:rPr>
      </w:pPr>
      <w:r w:rsidRPr="00330598">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38424507" w14:textId="77777777" w:rsidR="00395E82" w:rsidRPr="00330598" w:rsidRDefault="00054C4B">
      <w:pPr>
        <w:numPr>
          <w:ilvl w:val="0"/>
          <w:numId w:val="11"/>
        </w:numPr>
        <w:spacing w:after="0" w:line="264" w:lineRule="auto"/>
        <w:jc w:val="both"/>
        <w:rPr>
          <w:lang w:val="ru-RU"/>
        </w:rPr>
      </w:pPr>
      <w:r w:rsidRPr="00330598">
        <w:rPr>
          <w:rFonts w:ascii="Times New Roman" w:hAnsi="Times New Roman"/>
          <w:color w:val="000000"/>
          <w:sz w:val="28"/>
          <w:lang w:val="ru-RU"/>
        </w:rPr>
        <w:t>формулировать гипотезу об истинности собственных суждений и суждений других, аргументировать свою позицию, мнение;</w:t>
      </w:r>
    </w:p>
    <w:p w14:paraId="615EDF1B" w14:textId="77777777" w:rsidR="00395E82" w:rsidRPr="00330598" w:rsidRDefault="00054C4B">
      <w:pPr>
        <w:numPr>
          <w:ilvl w:val="0"/>
          <w:numId w:val="11"/>
        </w:numPr>
        <w:spacing w:after="0" w:line="264" w:lineRule="auto"/>
        <w:jc w:val="both"/>
        <w:rPr>
          <w:lang w:val="ru-RU"/>
        </w:rPr>
      </w:pPr>
      <w:r w:rsidRPr="00330598">
        <w:rPr>
          <w:rFonts w:ascii="Times New Roman" w:hAnsi="Times New Roman"/>
          <w:color w:val="000000"/>
          <w:sz w:val="28"/>
          <w:lang w:val="ru-RU"/>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14:paraId="0FA1E62E" w14:textId="77777777" w:rsidR="00395E82" w:rsidRPr="00330598" w:rsidRDefault="00054C4B">
      <w:pPr>
        <w:numPr>
          <w:ilvl w:val="0"/>
          <w:numId w:val="11"/>
        </w:numPr>
        <w:spacing w:after="0" w:line="264" w:lineRule="auto"/>
        <w:jc w:val="both"/>
        <w:rPr>
          <w:lang w:val="ru-RU"/>
        </w:rPr>
      </w:pPr>
      <w:r w:rsidRPr="00330598">
        <w:rPr>
          <w:rFonts w:ascii="Times New Roman" w:hAnsi="Times New Roman"/>
          <w:color w:val="000000"/>
          <w:sz w:val="28"/>
          <w:lang w:val="ru-RU"/>
        </w:rPr>
        <w:t>оценивать на применимость и достоверность информацию, полученную в ходе исследования (эксперимента);</w:t>
      </w:r>
    </w:p>
    <w:p w14:paraId="51081E3E" w14:textId="77777777" w:rsidR="00395E82" w:rsidRPr="00330598" w:rsidRDefault="00054C4B">
      <w:pPr>
        <w:numPr>
          <w:ilvl w:val="0"/>
          <w:numId w:val="11"/>
        </w:numPr>
        <w:spacing w:after="0" w:line="264" w:lineRule="auto"/>
        <w:jc w:val="both"/>
        <w:rPr>
          <w:lang w:val="ru-RU"/>
        </w:rPr>
      </w:pPr>
      <w:r w:rsidRPr="00330598">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3F7D1ED1" w14:textId="77777777" w:rsidR="00395E82" w:rsidRPr="00330598" w:rsidRDefault="00054C4B">
      <w:pPr>
        <w:numPr>
          <w:ilvl w:val="0"/>
          <w:numId w:val="11"/>
        </w:numPr>
        <w:spacing w:after="0" w:line="264" w:lineRule="auto"/>
        <w:jc w:val="both"/>
        <w:rPr>
          <w:lang w:val="ru-RU"/>
        </w:rPr>
      </w:pPr>
      <w:r w:rsidRPr="00330598">
        <w:rPr>
          <w:rFonts w:ascii="Times New Roman" w:hAnsi="Times New Roman"/>
          <w:color w:val="000000"/>
          <w:sz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3E142027" w14:textId="77777777" w:rsidR="00395E82" w:rsidRDefault="00054C4B">
      <w:pPr>
        <w:spacing w:after="0" w:line="264" w:lineRule="auto"/>
        <w:ind w:left="120"/>
        <w:jc w:val="both"/>
      </w:pPr>
      <w:r>
        <w:rPr>
          <w:rFonts w:ascii="Times New Roman" w:hAnsi="Times New Roman"/>
          <w:b/>
          <w:color w:val="000000"/>
          <w:sz w:val="28"/>
        </w:rPr>
        <w:t>Работа с информацией:</w:t>
      </w:r>
    </w:p>
    <w:p w14:paraId="2522450C" w14:textId="77777777" w:rsidR="00395E82" w:rsidRPr="00330598" w:rsidRDefault="00054C4B">
      <w:pPr>
        <w:numPr>
          <w:ilvl w:val="0"/>
          <w:numId w:val="12"/>
        </w:numPr>
        <w:spacing w:after="0" w:line="264" w:lineRule="auto"/>
        <w:jc w:val="both"/>
        <w:rPr>
          <w:lang w:val="ru-RU"/>
        </w:rPr>
      </w:pPr>
      <w:r w:rsidRPr="00330598">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2EBF9EC6" w14:textId="77777777" w:rsidR="00395E82" w:rsidRPr="00330598" w:rsidRDefault="00054C4B">
      <w:pPr>
        <w:numPr>
          <w:ilvl w:val="0"/>
          <w:numId w:val="12"/>
        </w:numPr>
        <w:spacing w:after="0" w:line="264" w:lineRule="auto"/>
        <w:jc w:val="both"/>
        <w:rPr>
          <w:lang w:val="ru-RU"/>
        </w:rPr>
      </w:pPr>
      <w:r w:rsidRPr="00330598">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14:paraId="083ADB5D" w14:textId="77777777" w:rsidR="00395E82" w:rsidRPr="00330598" w:rsidRDefault="00054C4B">
      <w:pPr>
        <w:numPr>
          <w:ilvl w:val="0"/>
          <w:numId w:val="12"/>
        </w:numPr>
        <w:spacing w:after="0" w:line="264" w:lineRule="auto"/>
        <w:jc w:val="both"/>
        <w:rPr>
          <w:lang w:val="ru-RU"/>
        </w:rPr>
      </w:pPr>
      <w:r w:rsidRPr="00330598">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14:paraId="54FE328F" w14:textId="77777777" w:rsidR="00395E82" w:rsidRPr="00330598" w:rsidRDefault="00054C4B">
      <w:pPr>
        <w:numPr>
          <w:ilvl w:val="0"/>
          <w:numId w:val="12"/>
        </w:numPr>
        <w:spacing w:after="0" w:line="264" w:lineRule="auto"/>
        <w:jc w:val="both"/>
        <w:rPr>
          <w:lang w:val="ru-RU"/>
        </w:rPr>
      </w:pPr>
      <w:r w:rsidRPr="00330598">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36E6857F" w14:textId="77777777" w:rsidR="00395E82" w:rsidRPr="00330598" w:rsidRDefault="00054C4B">
      <w:pPr>
        <w:numPr>
          <w:ilvl w:val="0"/>
          <w:numId w:val="12"/>
        </w:numPr>
        <w:spacing w:after="0" w:line="264" w:lineRule="auto"/>
        <w:jc w:val="both"/>
        <w:rPr>
          <w:lang w:val="ru-RU"/>
        </w:rPr>
      </w:pPr>
      <w:r w:rsidRPr="00330598">
        <w:rPr>
          <w:rFonts w:ascii="Times New Roman" w:hAnsi="Times New Roman"/>
          <w:color w:val="000000"/>
          <w:sz w:val="28"/>
          <w:lang w:val="ru-RU"/>
        </w:rPr>
        <w:lastRenderedPageBreak/>
        <w:t>оценивать надёжность информации по критериям, предложенным педагогическим работником или сформулированным самостоятельно;</w:t>
      </w:r>
    </w:p>
    <w:p w14:paraId="449C220B" w14:textId="77777777" w:rsidR="00395E82" w:rsidRPr="00330598" w:rsidRDefault="00054C4B">
      <w:pPr>
        <w:numPr>
          <w:ilvl w:val="0"/>
          <w:numId w:val="12"/>
        </w:numPr>
        <w:spacing w:after="0" w:line="264" w:lineRule="auto"/>
        <w:jc w:val="both"/>
        <w:rPr>
          <w:lang w:val="ru-RU"/>
        </w:rPr>
      </w:pPr>
      <w:r w:rsidRPr="00330598">
        <w:rPr>
          <w:rFonts w:ascii="Times New Roman" w:hAnsi="Times New Roman"/>
          <w:color w:val="000000"/>
          <w:sz w:val="28"/>
          <w:lang w:val="ru-RU"/>
        </w:rPr>
        <w:t>эффективно запоминать и систематизировать информацию.</w:t>
      </w:r>
    </w:p>
    <w:p w14:paraId="34D2CFB9" w14:textId="77777777" w:rsidR="00395E82" w:rsidRPr="00330598" w:rsidRDefault="00395E82">
      <w:pPr>
        <w:spacing w:after="0" w:line="264" w:lineRule="auto"/>
        <w:ind w:left="120"/>
        <w:jc w:val="both"/>
        <w:rPr>
          <w:lang w:val="ru-RU"/>
        </w:rPr>
      </w:pPr>
    </w:p>
    <w:p w14:paraId="1677A9E0"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Коммуникативные универсальные учебные действия</w:t>
      </w:r>
    </w:p>
    <w:p w14:paraId="07BCBCA9" w14:textId="77777777" w:rsidR="00395E82" w:rsidRPr="00330598" w:rsidRDefault="00395E82">
      <w:pPr>
        <w:spacing w:after="0" w:line="264" w:lineRule="auto"/>
        <w:ind w:left="120"/>
        <w:jc w:val="both"/>
        <w:rPr>
          <w:lang w:val="ru-RU"/>
        </w:rPr>
      </w:pPr>
    </w:p>
    <w:p w14:paraId="6E9E6167"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Общение:</w:t>
      </w:r>
    </w:p>
    <w:p w14:paraId="4D0BAD98" w14:textId="77777777" w:rsidR="00395E82" w:rsidRPr="00330598" w:rsidRDefault="00054C4B">
      <w:pPr>
        <w:numPr>
          <w:ilvl w:val="0"/>
          <w:numId w:val="13"/>
        </w:numPr>
        <w:spacing w:after="0" w:line="264" w:lineRule="auto"/>
        <w:jc w:val="both"/>
        <w:rPr>
          <w:lang w:val="ru-RU"/>
        </w:rPr>
      </w:pPr>
      <w:r w:rsidRPr="00330598">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w:t>
      </w:r>
    </w:p>
    <w:p w14:paraId="540F7FC0" w14:textId="77777777" w:rsidR="00395E82" w:rsidRPr="00330598" w:rsidRDefault="00054C4B">
      <w:pPr>
        <w:numPr>
          <w:ilvl w:val="0"/>
          <w:numId w:val="13"/>
        </w:numPr>
        <w:spacing w:after="0" w:line="264" w:lineRule="auto"/>
        <w:jc w:val="both"/>
        <w:rPr>
          <w:lang w:val="ru-RU"/>
        </w:rPr>
      </w:pPr>
      <w:r w:rsidRPr="00330598">
        <w:rPr>
          <w:rFonts w:ascii="Times New Roman" w:hAnsi="Times New Roman"/>
          <w:color w:val="000000"/>
          <w:sz w:val="28"/>
          <w:lang w:val="ru-RU"/>
        </w:rPr>
        <w:t>выражать себя (свою точку зрения) в устных и письменных текстах;</w:t>
      </w:r>
    </w:p>
    <w:p w14:paraId="71A4D94A" w14:textId="77777777" w:rsidR="00395E82" w:rsidRPr="00330598" w:rsidRDefault="00054C4B">
      <w:pPr>
        <w:numPr>
          <w:ilvl w:val="0"/>
          <w:numId w:val="13"/>
        </w:numPr>
        <w:spacing w:after="0" w:line="264" w:lineRule="auto"/>
        <w:jc w:val="both"/>
        <w:rPr>
          <w:lang w:val="ru-RU"/>
        </w:rPr>
      </w:pPr>
      <w:r w:rsidRPr="00330598">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5C30E557" w14:textId="77777777" w:rsidR="00395E82" w:rsidRPr="00330598" w:rsidRDefault="00054C4B">
      <w:pPr>
        <w:numPr>
          <w:ilvl w:val="0"/>
          <w:numId w:val="13"/>
        </w:numPr>
        <w:spacing w:after="0" w:line="264" w:lineRule="auto"/>
        <w:jc w:val="both"/>
        <w:rPr>
          <w:lang w:val="ru-RU"/>
        </w:rPr>
      </w:pPr>
      <w:r w:rsidRPr="00330598">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14:paraId="5ADB2561" w14:textId="77777777" w:rsidR="00395E82" w:rsidRPr="00330598" w:rsidRDefault="00054C4B">
      <w:pPr>
        <w:numPr>
          <w:ilvl w:val="0"/>
          <w:numId w:val="13"/>
        </w:numPr>
        <w:spacing w:after="0" w:line="264" w:lineRule="auto"/>
        <w:jc w:val="both"/>
        <w:rPr>
          <w:lang w:val="ru-RU"/>
        </w:rPr>
      </w:pPr>
      <w:r w:rsidRPr="00330598">
        <w:rPr>
          <w:rFonts w:ascii="Times New Roman" w:hAnsi="Times New Roman"/>
          <w:color w:val="000000"/>
          <w:sz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14:paraId="2435CDDC" w14:textId="77777777" w:rsidR="00395E82" w:rsidRPr="00330598" w:rsidRDefault="00054C4B">
      <w:pPr>
        <w:numPr>
          <w:ilvl w:val="0"/>
          <w:numId w:val="13"/>
        </w:numPr>
        <w:spacing w:after="0" w:line="264" w:lineRule="auto"/>
        <w:jc w:val="both"/>
        <w:rPr>
          <w:lang w:val="ru-RU"/>
        </w:rPr>
      </w:pPr>
      <w:r w:rsidRPr="00330598">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14:paraId="3F273FAC" w14:textId="77777777" w:rsidR="00395E82" w:rsidRPr="00330598" w:rsidRDefault="00054C4B">
      <w:pPr>
        <w:numPr>
          <w:ilvl w:val="0"/>
          <w:numId w:val="13"/>
        </w:numPr>
        <w:spacing w:after="0" w:line="264" w:lineRule="auto"/>
        <w:jc w:val="both"/>
        <w:rPr>
          <w:lang w:val="ru-RU"/>
        </w:rPr>
      </w:pPr>
      <w:r w:rsidRPr="00330598">
        <w:rPr>
          <w:rFonts w:ascii="Times New Roman" w:hAnsi="Times New Roman"/>
          <w:color w:val="000000"/>
          <w:sz w:val="28"/>
          <w:lang w:val="ru-RU"/>
        </w:rPr>
        <w:t>публично представлять результаты выполненного опыта (эксперимента, исследования, проекта);</w:t>
      </w:r>
    </w:p>
    <w:p w14:paraId="5FC27FA6" w14:textId="77777777" w:rsidR="00395E82" w:rsidRPr="00330598" w:rsidRDefault="00054C4B">
      <w:pPr>
        <w:numPr>
          <w:ilvl w:val="0"/>
          <w:numId w:val="13"/>
        </w:numPr>
        <w:spacing w:after="0" w:line="264" w:lineRule="auto"/>
        <w:jc w:val="both"/>
        <w:rPr>
          <w:lang w:val="ru-RU"/>
        </w:rPr>
      </w:pPr>
      <w:r w:rsidRPr="00330598">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43A7FF29"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Регулятивные универсальные учебные действия</w:t>
      </w:r>
    </w:p>
    <w:p w14:paraId="1EF4AB67" w14:textId="77777777" w:rsidR="00395E82" w:rsidRPr="00330598" w:rsidRDefault="00054C4B">
      <w:pPr>
        <w:spacing w:after="0" w:line="264" w:lineRule="auto"/>
        <w:ind w:firstLine="600"/>
        <w:jc w:val="both"/>
        <w:rPr>
          <w:lang w:val="ru-RU"/>
        </w:rPr>
      </w:pPr>
      <w:r w:rsidRPr="00330598">
        <w:rPr>
          <w:rFonts w:ascii="Times New Roman" w:hAnsi="Times New Roman"/>
          <w:b/>
          <w:color w:val="000000"/>
          <w:sz w:val="28"/>
          <w:lang w:val="ru-RU"/>
        </w:rPr>
        <w:t>Совместная деятельность</w:t>
      </w:r>
    </w:p>
    <w:p w14:paraId="2B604A4A" w14:textId="77777777" w:rsidR="00395E82" w:rsidRPr="00330598" w:rsidRDefault="00054C4B">
      <w:pPr>
        <w:numPr>
          <w:ilvl w:val="0"/>
          <w:numId w:val="14"/>
        </w:numPr>
        <w:spacing w:after="0" w:line="264" w:lineRule="auto"/>
        <w:jc w:val="both"/>
        <w:rPr>
          <w:lang w:val="ru-RU"/>
        </w:rPr>
      </w:pPr>
      <w:r w:rsidRPr="00330598">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280EB161" w14:textId="77777777" w:rsidR="00395E82" w:rsidRPr="00330598" w:rsidRDefault="00054C4B">
      <w:pPr>
        <w:numPr>
          <w:ilvl w:val="0"/>
          <w:numId w:val="14"/>
        </w:numPr>
        <w:spacing w:after="0" w:line="264" w:lineRule="auto"/>
        <w:jc w:val="both"/>
        <w:rPr>
          <w:lang w:val="ru-RU"/>
        </w:rPr>
      </w:pPr>
      <w:r w:rsidRPr="00330598">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56B7AE6E" w14:textId="77777777" w:rsidR="00395E82" w:rsidRPr="00330598" w:rsidRDefault="00054C4B">
      <w:pPr>
        <w:numPr>
          <w:ilvl w:val="0"/>
          <w:numId w:val="14"/>
        </w:numPr>
        <w:spacing w:after="0" w:line="264" w:lineRule="auto"/>
        <w:jc w:val="both"/>
        <w:rPr>
          <w:lang w:val="ru-RU"/>
        </w:rPr>
      </w:pPr>
      <w:r w:rsidRPr="00330598">
        <w:rPr>
          <w:rFonts w:ascii="Times New Roman" w:hAnsi="Times New Roman"/>
          <w:color w:val="000000"/>
          <w:sz w:val="28"/>
          <w:lang w:val="ru-RU"/>
        </w:rPr>
        <w:lastRenderedPageBreak/>
        <w:t>обобщать мнения нескольких человек, проявлять готовность руководить, выполнять поручения, подчиняться;</w:t>
      </w:r>
    </w:p>
    <w:p w14:paraId="5FAB83C8" w14:textId="77777777" w:rsidR="00395E82" w:rsidRPr="00330598" w:rsidRDefault="00054C4B">
      <w:pPr>
        <w:numPr>
          <w:ilvl w:val="0"/>
          <w:numId w:val="14"/>
        </w:numPr>
        <w:spacing w:after="0" w:line="264" w:lineRule="auto"/>
        <w:jc w:val="both"/>
        <w:rPr>
          <w:lang w:val="ru-RU"/>
        </w:rPr>
      </w:pPr>
      <w:r w:rsidRPr="00330598">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51EB76FB" w14:textId="77777777" w:rsidR="00395E82" w:rsidRPr="00330598" w:rsidRDefault="00054C4B">
      <w:pPr>
        <w:numPr>
          <w:ilvl w:val="0"/>
          <w:numId w:val="14"/>
        </w:numPr>
        <w:spacing w:after="0" w:line="264" w:lineRule="auto"/>
        <w:jc w:val="both"/>
        <w:rPr>
          <w:lang w:val="ru-RU"/>
        </w:rPr>
      </w:pPr>
      <w:r w:rsidRPr="00330598">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51406787" w14:textId="77777777" w:rsidR="00395E82" w:rsidRPr="00330598" w:rsidRDefault="00054C4B">
      <w:pPr>
        <w:numPr>
          <w:ilvl w:val="0"/>
          <w:numId w:val="14"/>
        </w:numPr>
        <w:spacing w:after="0" w:line="264" w:lineRule="auto"/>
        <w:jc w:val="both"/>
        <w:rPr>
          <w:lang w:val="ru-RU"/>
        </w:rPr>
      </w:pPr>
      <w:r w:rsidRPr="00330598">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14:paraId="2ED098E9" w14:textId="77777777" w:rsidR="00395E82" w:rsidRPr="00330598" w:rsidRDefault="00054C4B">
      <w:pPr>
        <w:numPr>
          <w:ilvl w:val="0"/>
          <w:numId w:val="14"/>
        </w:numPr>
        <w:spacing w:after="0" w:line="264" w:lineRule="auto"/>
        <w:jc w:val="both"/>
        <w:rPr>
          <w:lang w:val="ru-RU"/>
        </w:rPr>
      </w:pPr>
      <w:r w:rsidRPr="00330598">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1386E795" w14:textId="77777777" w:rsidR="00395E82" w:rsidRDefault="00054C4B">
      <w:pPr>
        <w:spacing w:after="0" w:line="264" w:lineRule="auto"/>
        <w:ind w:firstLine="600"/>
        <w:jc w:val="both"/>
      </w:pPr>
      <w:r>
        <w:rPr>
          <w:rFonts w:ascii="Times New Roman" w:hAnsi="Times New Roman"/>
          <w:b/>
          <w:color w:val="333333"/>
          <w:sz w:val="28"/>
        </w:rPr>
        <w:t>Самоорганизация</w:t>
      </w:r>
    </w:p>
    <w:p w14:paraId="396EF6CD" w14:textId="77777777" w:rsidR="00395E82" w:rsidRPr="00330598" w:rsidRDefault="00054C4B">
      <w:pPr>
        <w:numPr>
          <w:ilvl w:val="0"/>
          <w:numId w:val="15"/>
        </w:numPr>
        <w:spacing w:after="0" w:line="264" w:lineRule="auto"/>
        <w:jc w:val="both"/>
        <w:rPr>
          <w:lang w:val="ru-RU"/>
        </w:rPr>
      </w:pPr>
      <w:r w:rsidRPr="00330598">
        <w:rPr>
          <w:rFonts w:ascii="Times New Roman" w:hAnsi="Times New Roman"/>
          <w:color w:val="000000"/>
          <w:sz w:val="28"/>
          <w:lang w:val="ru-RU"/>
        </w:rPr>
        <w:t>выявлять проблемы для решения в жизненных и учебных ситуациях;</w:t>
      </w:r>
    </w:p>
    <w:p w14:paraId="70FEEEBC" w14:textId="77777777" w:rsidR="00395E82" w:rsidRPr="00330598" w:rsidRDefault="00054C4B">
      <w:pPr>
        <w:numPr>
          <w:ilvl w:val="0"/>
          <w:numId w:val="15"/>
        </w:numPr>
        <w:spacing w:after="0" w:line="264" w:lineRule="auto"/>
        <w:jc w:val="both"/>
        <w:rPr>
          <w:lang w:val="ru-RU"/>
        </w:rPr>
      </w:pPr>
      <w:r w:rsidRPr="00330598">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14:paraId="7F19A172" w14:textId="77777777" w:rsidR="00395E82" w:rsidRPr="00330598" w:rsidRDefault="00054C4B">
      <w:pPr>
        <w:numPr>
          <w:ilvl w:val="0"/>
          <w:numId w:val="15"/>
        </w:numPr>
        <w:spacing w:after="0" w:line="264" w:lineRule="auto"/>
        <w:jc w:val="both"/>
        <w:rPr>
          <w:lang w:val="ru-RU"/>
        </w:rPr>
      </w:pPr>
      <w:r w:rsidRPr="00330598">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15539C0F" w14:textId="77777777" w:rsidR="00395E82" w:rsidRPr="00330598" w:rsidRDefault="00054C4B">
      <w:pPr>
        <w:numPr>
          <w:ilvl w:val="0"/>
          <w:numId w:val="15"/>
        </w:numPr>
        <w:spacing w:after="0" w:line="264" w:lineRule="auto"/>
        <w:jc w:val="both"/>
        <w:rPr>
          <w:lang w:val="ru-RU"/>
        </w:rPr>
      </w:pPr>
      <w:r w:rsidRPr="00330598">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4396B8DA" w14:textId="77777777" w:rsidR="00395E82" w:rsidRPr="00330598" w:rsidRDefault="00054C4B">
      <w:pPr>
        <w:numPr>
          <w:ilvl w:val="0"/>
          <w:numId w:val="15"/>
        </w:numPr>
        <w:spacing w:after="0" w:line="264" w:lineRule="auto"/>
        <w:jc w:val="both"/>
        <w:rPr>
          <w:lang w:val="ru-RU"/>
        </w:rPr>
      </w:pPr>
      <w:r w:rsidRPr="00330598">
        <w:rPr>
          <w:rFonts w:ascii="Times New Roman" w:hAnsi="Times New Roman"/>
          <w:color w:val="000000"/>
          <w:sz w:val="28"/>
          <w:lang w:val="ru-RU"/>
        </w:rPr>
        <w:t>проводить выбор и брать ответственность за решение.</w:t>
      </w:r>
    </w:p>
    <w:p w14:paraId="083E4F07" w14:textId="77777777" w:rsidR="00395E82" w:rsidRDefault="00054C4B">
      <w:pPr>
        <w:spacing w:after="0" w:line="264" w:lineRule="auto"/>
        <w:ind w:firstLine="600"/>
        <w:jc w:val="both"/>
      </w:pPr>
      <w:r>
        <w:rPr>
          <w:rFonts w:ascii="Times New Roman" w:hAnsi="Times New Roman"/>
          <w:b/>
          <w:color w:val="000000"/>
          <w:sz w:val="28"/>
        </w:rPr>
        <w:t>Самоконтроль</w:t>
      </w:r>
    </w:p>
    <w:p w14:paraId="596A6C20" w14:textId="77777777" w:rsidR="00395E82" w:rsidRPr="00330598" w:rsidRDefault="00054C4B">
      <w:pPr>
        <w:numPr>
          <w:ilvl w:val="0"/>
          <w:numId w:val="16"/>
        </w:numPr>
        <w:spacing w:after="0" w:line="264" w:lineRule="auto"/>
        <w:jc w:val="both"/>
        <w:rPr>
          <w:lang w:val="ru-RU"/>
        </w:rPr>
      </w:pPr>
      <w:r w:rsidRPr="00330598">
        <w:rPr>
          <w:rFonts w:ascii="Times New Roman" w:hAnsi="Times New Roman"/>
          <w:color w:val="000000"/>
          <w:sz w:val="28"/>
          <w:lang w:val="ru-RU"/>
        </w:rPr>
        <w:t>владеть способами самоконтроля, самомотивации и рефлексии;</w:t>
      </w:r>
    </w:p>
    <w:p w14:paraId="62C2E462" w14:textId="77777777" w:rsidR="00395E82" w:rsidRPr="00330598" w:rsidRDefault="00054C4B">
      <w:pPr>
        <w:numPr>
          <w:ilvl w:val="0"/>
          <w:numId w:val="16"/>
        </w:numPr>
        <w:spacing w:after="0" w:line="264" w:lineRule="auto"/>
        <w:jc w:val="both"/>
        <w:rPr>
          <w:lang w:val="ru-RU"/>
        </w:rPr>
      </w:pPr>
      <w:r w:rsidRPr="00330598">
        <w:rPr>
          <w:rFonts w:ascii="Times New Roman" w:hAnsi="Times New Roman"/>
          <w:color w:val="000000"/>
          <w:sz w:val="28"/>
          <w:lang w:val="ru-RU"/>
        </w:rPr>
        <w:t>давать оценку ситуации и предлагать план её изменения;</w:t>
      </w:r>
    </w:p>
    <w:p w14:paraId="69C07EDB" w14:textId="77777777" w:rsidR="00395E82" w:rsidRPr="00330598" w:rsidRDefault="00054C4B">
      <w:pPr>
        <w:numPr>
          <w:ilvl w:val="0"/>
          <w:numId w:val="16"/>
        </w:numPr>
        <w:spacing w:after="0" w:line="264" w:lineRule="auto"/>
        <w:jc w:val="both"/>
        <w:rPr>
          <w:lang w:val="ru-RU"/>
        </w:rPr>
      </w:pPr>
      <w:r w:rsidRPr="00330598">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18CF900C" w14:textId="77777777" w:rsidR="00395E82" w:rsidRPr="00330598" w:rsidRDefault="00054C4B">
      <w:pPr>
        <w:numPr>
          <w:ilvl w:val="0"/>
          <w:numId w:val="16"/>
        </w:numPr>
        <w:spacing w:after="0" w:line="264" w:lineRule="auto"/>
        <w:jc w:val="both"/>
        <w:rPr>
          <w:lang w:val="ru-RU"/>
        </w:rPr>
      </w:pPr>
      <w:r w:rsidRPr="00330598">
        <w:rPr>
          <w:rFonts w:ascii="Times New Roman" w:hAnsi="Times New Roman"/>
          <w:color w:val="000000"/>
          <w:sz w:val="28"/>
          <w:lang w:val="ru-RU"/>
        </w:rPr>
        <w:lastRenderedPageBreak/>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14:paraId="6DD5D2D4" w14:textId="77777777" w:rsidR="00395E82" w:rsidRPr="00330598" w:rsidRDefault="00054C4B">
      <w:pPr>
        <w:numPr>
          <w:ilvl w:val="0"/>
          <w:numId w:val="16"/>
        </w:numPr>
        <w:spacing w:after="0" w:line="264" w:lineRule="auto"/>
        <w:jc w:val="both"/>
        <w:rPr>
          <w:lang w:val="ru-RU"/>
        </w:rPr>
      </w:pPr>
      <w:r w:rsidRPr="00330598">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14:paraId="3F06113E" w14:textId="77777777" w:rsidR="00395E82" w:rsidRPr="00330598" w:rsidRDefault="00054C4B">
      <w:pPr>
        <w:numPr>
          <w:ilvl w:val="0"/>
          <w:numId w:val="16"/>
        </w:numPr>
        <w:spacing w:after="0" w:line="264" w:lineRule="auto"/>
        <w:jc w:val="both"/>
        <w:rPr>
          <w:lang w:val="ru-RU"/>
        </w:rPr>
      </w:pPr>
      <w:r w:rsidRPr="00330598">
        <w:rPr>
          <w:rFonts w:ascii="Times New Roman" w:hAnsi="Times New Roman"/>
          <w:color w:val="000000"/>
          <w:sz w:val="28"/>
          <w:lang w:val="ru-RU"/>
        </w:rPr>
        <w:t>оценивать соответствие результата цели и условиям.</w:t>
      </w:r>
    </w:p>
    <w:p w14:paraId="66D045AC" w14:textId="77777777" w:rsidR="00395E82" w:rsidRDefault="00054C4B">
      <w:pPr>
        <w:spacing w:after="0" w:line="264" w:lineRule="auto"/>
        <w:ind w:firstLine="600"/>
        <w:jc w:val="both"/>
      </w:pPr>
      <w:r>
        <w:rPr>
          <w:rFonts w:ascii="Times New Roman" w:hAnsi="Times New Roman"/>
          <w:b/>
          <w:color w:val="000000"/>
          <w:sz w:val="28"/>
        </w:rPr>
        <w:t xml:space="preserve">Эмоциональный интеллект </w:t>
      </w:r>
    </w:p>
    <w:p w14:paraId="5F0DC2A1" w14:textId="77777777" w:rsidR="00395E82" w:rsidRPr="00330598" w:rsidRDefault="00054C4B">
      <w:pPr>
        <w:numPr>
          <w:ilvl w:val="0"/>
          <w:numId w:val="17"/>
        </w:numPr>
        <w:spacing w:after="0" w:line="264" w:lineRule="auto"/>
        <w:jc w:val="both"/>
        <w:rPr>
          <w:lang w:val="ru-RU"/>
        </w:rPr>
      </w:pPr>
      <w:r w:rsidRPr="00330598">
        <w:rPr>
          <w:rFonts w:ascii="Times New Roman" w:hAnsi="Times New Roman"/>
          <w:color w:val="000000"/>
          <w:sz w:val="28"/>
          <w:lang w:val="ru-RU"/>
        </w:rPr>
        <w:t>различать, называть и управлять собственными эмоциями и эмоциями других;</w:t>
      </w:r>
    </w:p>
    <w:p w14:paraId="2DF090F4" w14:textId="77777777" w:rsidR="00395E82" w:rsidRPr="00330598" w:rsidRDefault="00054C4B">
      <w:pPr>
        <w:numPr>
          <w:ilvl w:val="0"/>
          <w:numId w:val="17"/>
        </w:numPr>
        <w:spacing w:after="0" w:line="264" w:lineRule="auto"/>
        <w:jc w:val="both"/>
        <w:rPr>
          <w:lang w:val="ru-RU"/>
        </w:rPr>
      </w:pPr>
      <w:r w:rsidRPr="00330598">
        <w:rPr>
          <w:rFonts w:ascii="Times New Roman" w:hAnsi="Times New Roman"/>
          <w:color w:val="000000"/>
          <w:sz w:val="28"/>
          <w:lang w:val="ru-RU"/>
        </w:rPr>
        <w:t>выявлять и анализировать причины эмоций;</w:t>
      </w:r>
    </w:p>
    <w:p w14:paraId="00F59ACA" w14:textId="77777777" w:rsidR="00395E82" w:rsidRPr="00330598" w:rsidRDefault="00054C4B">
      <w:pPr>
        <w:numPr>
          <w:ilvl w:val="0"/>
          <w:numId w:val="17"/>
        </w:numPr>
        <w:spacing w:after="0" w:line="264" w:lineRule="auto"/>
        <w:jc w:val="both"/>
        <w:rPr>
          <w:lang w:val="ru-RU"/>
        </w:rPr>
      </w:pPr>
      <w:r w:rsidRPr="00330598">
        <w:rPr>
          <w:rFonts w:ascii="Times New Roman" w:hAnsi="Times New Roman"/>
          <w:color w:val="000000"/>
          <w:sz w:val="28"/>
          <w:lang w:val="ru-RU"/>
        </w:rPr>
        <w:t>ставить себя на место другого человека, понимать мотивы и намерения другого;</w:t>
      </w:r>
    </w:p>
    <w:p w14:paraId="693FE90F" w14:textId="77777777" w:rsidR="00395E82" w:rsidRDefault="00054C4B">
      <w:pPr>
        <w:numPr>
          <w:ilvl w:val="0"/>
          <w:numId w:val="17"/>
        </w:numPr>
        <w:spacing w:after="0" w:line="264" w:lineRule="auto"/>
        <w:jc w:val="both"/>
      </w:pPr>
      <w:r>
        <w:rPr>
          <w:rFonts w:ascii="Times New Roman" w:hAnsi="Times New Roman"/>
          <w:color w:val="000000"/>
          <w:sz w:val="28"/>
        </w:rPr>
        <w:t>регулировать способ выражения эмоций.</w:t>
      </w:r>
    </w:p>
    <w:p w14:paraId="53DCCEB3" w14:textId="77777777" w:rsidR="00395E82" w:rsidRDefault="00054C4B">
      <w:pPr>
        <w:spacing w:after="0" w:line="264" w:lineRule="auto"/>
        <w:ind w:firstLine="600"/>
        <w:jc w:val="both"/>
      </w:pPr>
      <w:r>
        <w:rPr>
          <w:rFonts w:ascii="Times New Roman" w:hAnsi="Times New Roman"/>
          <w:b/>
          <w:color w:val="000000"/>
          <w:sz w:val="28"/>
        </w:rPr>
        <w:t>Принимать себя и других</w:t>
      </w:r>
    </w:p>
    <w:p w14:paraId="58F27DB2" w14:textId="77777777" w:rsidR="00395E82" w:rsidRPr="00330598" w:rsidRDefault="00054C4B">
      <w:pPr>
        <w:numPr>
          <w:ilvl w:val="0"/>
          <w:numId w:val="18"/>
        </w:numPr>
        <w:spacing w:after="0" w:line="264" w:lineRule="auto"/>
        <w:jc w:val="both"/>
        <w:rPr>
          <w:lang w:val="ru-RU"/>
        </w:rPr>
      </w:pPr>
      <w:r w:rsidRPr="00330598">
        <w:rPr>
          <w:rFonts w:ascii="Times New Roman" w:hAnsi="Times New Roman"/>
          <w:color w:val="000000"/>
          <w:sz w:val="28"/>
          <w:lang w:val="ru-RU"/>
        </w:rPr>
        <w:t>осознанно относиться к другому человеку, его мнению; признавать своё право на ошибку и такое же право другого;</w:t>
      </w:r>
    </w:p>
    <w:p w14:paraId="69CCF93E" w14:textId="77777777" w:rsidR="00395E82" w:rsidRPr="00330598" w:rsidRDefault="00054C4B">
      <w:pPr>
        <w:numPr>
          <w:ilvl w:val="0"/>
          <w:numId w:val="18"/>
        </w:numPr>
        <w:spacing w:after="0" w:line="264" w:lineRule="auto"/>
        <w:jc w:val="both"/>
        <w:rPr>
          <w:lang w:val="ru-RU"/>
        </w:rPr>
      </w:pPr>
      <w:r w:rsidRPr="00330598">
        <w:rPr>
          <w:rFonts w:ascii="Times New Roman" w:hAnsi="Times New Roman"/>
          <w:color w:val="000000"/>
          <w:sz w:val="28"/>
          <w:lang w:val="ru-RU"/>
        </w:rPr>
        <w:t>принимать себя и других, не осуждая;</w:t>
      </w:r>
    </w:p>
    <w:p w14:paraId="7782A8B8" w14:textId="77777777" w:rsidR="00395E82" w:rsidRDefault="00054C4B">
      <w:pPr>
        <w:numPr>
          <w:ilvl w:val="0"/>
          <w:numId w:val="18"/>
        </w:numPr>
        <w:spacing w:after="0" w:line="264" w:lineRule="auto"/>
        <w:jc w:val="both"/>
      </w:pPr>
      <w:r>
        <w:rPr>
          <w:rFonts w:ascii="Times New Roman" w:hAnsi="Times New Roman"/>
          <w:color w:val="000000"/>
          <w:sz w:val="28"/>
        </w:rPr>
        <w:t>открытость себе и другим;</w:t>
      </w:r>
    </w:p>
    <w:p w14:paraId="6A8F9BF1" w14:textId="77777777" w:rsidR="00395E82" w:rsidRPr="00330598" w:rsidRDefault="00054C4B">
      <w:pPr>
        <w:numPr>
          <w:ilvl w:val="0"/>
          <w:numId w:val="18"/>
        </w:numPr>
        <w:spacing w:after="0" w:line="264" w:lineRule="auto"/>
        <w:jc w:val="both"/>
        <w:rPr>
          <w:lang w:val="ru-RU"/>
        </w:rPr>
      </w:pPr>
      <w:r w:rsidRPr="00330598">
        <w:rPr>
          <w:rFonts w:ascii="Times New Roman" w:hAnsi="Times New Roman"/>
          <w:color w:val="000000"/>
          <w:sz w:val="28"/>
          <w:lang w:val="ru-RU"/>
        </w:rPr>
        <w:t>осознавать невозможность контролировать всё вокруг.</w:t>
      </w:r>
    </w:p>
    <w:p w14:paraId="225E6B8E" w14:textId="77777777" w:rsidR="00395E82" w:rsidRPr="00330598" w:rsidRDefault="00395E82">
      <w:pPr>
        <w:spacing w:after="0" w:line="264" w:lineRule="auto"/>
        <w:ind w:left="120"/>
        <w:jc w:val="both"/>
        <w:rPr>
          <w:lang w:val="ru-RU"/>
        </w:rPr>
      </w:pPr>
    </w:p>
    <w:p w14:paraId="1B50FBDB" w14:textId="77777777" w:rsidR="00395E82" w:rsidRPr="00330598" w:rsidRDefault="00054C4B">
      <w:pPr>
        <w:spacing w:after="0" w:line="264" w:lineRule="auto"/>
        <w:ind w:left="120"/>
        <w:jc w:val="both"/>
        <w:rPr>
          <w:lang w:val="ru-RU"/>
        </w:rPr>
      </w:pPr>
      <w:r w:rsidRPr="00330598">
        <w:rPr>
          <w:rFonts w:ascii="Times New Roman" w:hAnsi="Times New Roman"/>
          <w:b/>
          <w:color w:val="000000"/>
          <w:sz w:val="28"/>
          <w:lang w:val="ru-RU"/>
        </w:rPr>
        <w:t>ПРЕДМЕТНЫЕ РЕЗУЛЬТАТЫ</w:t>
      </w:r>
    </w:p>
    <w:p w14:paraId="0CDACF29" w14:textId="77777777" w:rsidR="00395E82" w:rsidRPr="00330598" w:rsidRDefault="00395E82">
      <w:pPr>
        <w:spacing w:after="0" w:line="264" w:lineRule="auto"/>
        <w:ind w:left="120"/>
        <w:jc w:val="both"/>
        <w:rPr>
          <w:lang w:val="ru-RU"/>
        </w:rPr>
      </w:pPr>
    </w:p>
    <w:p w14:paraId="414A202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14:paraId="53BF495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Предметные результаты освоения программы по иностранному (английскому) языку к концу обучения </w:t>
      </w:r>
      <w:r w:rsidRPr="00330598">
        <w:rPr>
          <w:rFonts w:ascii="Times New Roman" w:hAnsi="Times New Roman"/>
          <w:b/>
          <w:i/>
          <w:color w:val="000000"/>
          <w:sz w:val="28"/>
          <w:lang w:val="ru-RU"/>
        </w:rPr>
        <w:t>в 5 классе</w:t>
      </w:r>
      <w:r w:rsidRPr="00330598">
        <w:rPr>
          <w:rFonts w:ascii="Times New Roman" w:hAnsi="Times New Roman"/>
          <w:color w:val="000000"/>
          <w:sz w:val="28"/>
          <w:lang w:val="ru-RU"/>
        </w:rPr>
        <w:t>:</w:t>
      </w:r>
    </w:p>
    <w:p w14:paraId="6C6E312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 владеть основными видами речевой деятельности:</w:t>
      </w:r>
    </w:p>
    <w:p w14:paraId="5A61749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67C3D98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14:paraId="5F7D84E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14:paraId="6D60A93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14:paraId="3047D91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14:paraId="4F6090B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469B8C6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владеть орфографическими навыками: правильно писать изученные слова;</w:t>
      </w:r>
    </w:p>
    <w:p w14:paraId="5866047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5CC51F4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14:paraId="114E5B9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Pr>
          <w:rFonts w:ascii="Times New Roman" w:hAnsi="Times New Roman"/>
          <w:color w:val="000000"/>
          <w:sz w:val="28"/>
        </w:rPr>
        <w:t>er</w:t>
      </w:r>
      <w:r w:rsidRPr="00330598">
        <w:rPr>
          <w:rFonts w:ascii="Times New Roman" w:hAnsi="Times New Roman"/>
          <w:color w:val="000000"/>
          <w:sz w:val="28"/>
          <w:lang w:val="ru-RU"/>
        </w:rPr>
        <w:t>/-</w:t>
      </w:r>
      <w:r>
        <w:rPr>
          <w:rFonts w:ascii="Times New Roman" w:hAnsi="Times New Roman"/>
          <w:color w:val="000000"/>
          <w:sz w:val="28"/>
        </w:rPr>
        <w:t>or</w:t>
      </w:r>
      <w:r w:rsidRPr="00330598">
        <w:rPr>
          <w:rFonts w:ascii="Times New Roman" w:hAnsi="Times New Roman"/>
          <w:color w:val="000000"/>
          <w:sz w:val="28"/>
          <w:lang w:val="ru-RU"/>
        </w:rPr>
        <w:t>, -</w:t>
      </w:r>
      <w:r>
        <w:rPr>
          <w:rFonts w:ascii="Times New Roman" w:hAnsi="Times New Roman"/>
          <w:color w:val="000000"/>
          <w:sz w:val="28"/>
        </w:rPr>
        <w:t>ist</w:t>
      </w:r>
      <w:r w:rsidRPr="00330598">
        <w:rPr>
          <w:rFonts w:ascii="Times New Roman" w:hAnsi="Times New Roman"/>
          <w:color w:val="000000"/>
          <w:sz w:val="28"/>
          <w:lang w:val="ru-RU"/>
        </w:rPr>
        <w:t>, -</w:t>
      </w:r>
      <w:r>
        <w:rPr>
          <w:rFonts w:ascii="Times New Roman" w:hAnsi="Times New Roman"/>
          <w:color w:val="000000"/>
          <w:sz w:val="28"/>
        </w:rPr>
        <w:t>sion</w:t>
      </w:r>
      <w:r w:rsidRPr="00330598">
        <w:rPr>
          <w:rFonts w:ascii="Times New Roman" w:hAnsi="Times New Roman"/>
          <w:color w:val="000000"/>
          <w:sz w:val="28"/>
          <w:lang w:val="ru-RU"/>
        </w:rPr>
        <w:t>/-</w:t>
      </w:r>
      <w:r>
        <w:rPr>
          <w:rFonts w:ascii="Times New Roman" w:hAnsi="Times New Roman"/>
          <w:color w:val="000000"/>
          <w:sz w:val="28"/>
        </w:rPr>
        <w:t>tion</w:t>
      </w:r>
      <w:r w:rsidRPr="00330598">
        <w:rPr>
          <w:rFonts w:ascii="Times New Roman" w:hAnsi="Times New Roman"/>
          <w:color w:val="000000"/>
          <w:sz w:val="28"/>
          <w:lang w:val="ru-RU"/>
        </w:rPr>
        <w:t>, имена прилагательные с суффиксами -</w:t>
      </w:r>
      <w:r>
        <w:rPr>
          <w:rFonts w:ascii="Times New Roman" w:hAnsi="Times New Roman"/>
          <w:color w:val="000000"/>
          <w:sz w:val="28"/>
        </w:rPr>
        <w:t>ful</w:t>
      </w:r>
      <w:r w:rsidRPr="00330598">
        <w:rPr>
          <w:rFonts w:ascii="Times New Roman" w:hAnsi="Times New Roman"/>
          <w:color w:val="000000"/>
          <w:sz w:val="28"/>
          <w:lang w:val="ru-RU"/>
        </w:rPr>
        <w:t>, -</w:t>
      </w:r>
      <w:r>
        <w:rPr>
          <w:rFonts w:ascii="Times New Roman" w:hAnsi="Times New Roman"/>
          <w:color w:val="000000"/>
          <w:sz w:val="28"/>
        </w:rPr>
        <w:t>ian</w:t>
      </w:r>
      <w:r w:rsidRPr="00330598">
        <w:rPr>
          <w:rFonts w:ascii="Times New Roman" w:hAnsi="Times New Roman"/>
          <w:color w:val="000000"/>
          <w:sz w:val="28"/>
          <w:lang w:val="ru-RU"/>
        </w:rPr>
        <w:t>/-</w:t>
      </w:r>
      <w:r>
        <w:rPr>
          <w:rFonts w:ascii="Times New Roman" w:hAnsi="Times New Roman"/>
          <w:color w:val="000000"/>
          <w:sz w:val="28"/>
        </w:rPr>
        <w:t>an</w:t>
      </w:r>
      <w:r w:rsidRPr="00330598">
        <w:rPr>
          <w:rFonts w:ascii="Times New Roman" w:hAnsi="Times New Roman"/>
          <w:color w:val="000000"/>
          <w:sz w:val="28"/>
          <w:lang w:val="ru-RU"/>
        </w:rPr>
        <w:t>, наречия с суффиксом -</w:t>
      </w:r>
      <w:r>
        <w:rPr>
          <w:rFonts w:ascii="Times New Roman" w:hAnsi="Times New Roman"/>
          <w:color w:val="000000"/>
          <w:sz w:val="28"/>
        </w:rPr>
        <w:t>ly</w:t>
      </w:r>
      <w:r w:rsidRPr="00330598">
        <w:rPr>
          <w:rFonts w:ascii="Times New Roman" w:hAnsi="Times New Roman"/>
          <w:color w:val="000000"/>
          <w:sz w:val="28"/>
          <w:lang w:val="ru-RU"/>
        </w:rPr>
        <w:t xml:space="preserve">, имена прилагательные, имена существительные и наречия с отрицательным префиксом </w:t>
      </w:r>
      <w:r>
        <w:rPr>
          <w:rFonts w:ascii="Times New Roman" w:hAnsi="Times New Roman"/>
          <w:color w:val="000000"/>
          <w:sz w:val="28"/>
        </w:rPr>
        <w:t>un</w:t>
      </w:r>
      <w:r w:rsidRPr="00330598">
        <w:rPr>
          <w:rFonts w:ascii="Times New Roman" w:hAnsi="Times New Roman"/>
          <w:color w:val="000000"/>
          <w:sz w:val="28"/>
          <w:lang w:val="ru-RU"/>
        </w:rPr>
        <w:t>-;</w:t>
      </w:r>
    </w:p>
    <w:p w14:paraId="061C4D1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изученные синонимы и интернациональные слова;</w:t>
      </w:r>
    </w:p>
    <w:p w14:paraId="06C5CBF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6D2E721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w:t>
      </w:r>
    </w:p>
    <w:p w14:paraId="29DB880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предложения с несколькими обстоятельствами, следующими в определённом порядке;</w:t>
      </w:r>
    </w:p>
    <w:p w14:paraId="65FEBD9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вопросительные предложения (альтернативный и разделительный вопросы в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w:t>
      </w:r>
      <w:r>
        <w:rPr>
          <w:rFonts w:ascii="Times New Roman" w:hAnsi="Times New Roman"/>
          <w:color w:val="000000"/>
          <w:sz w:val="28"/>
        </w:rPr>
        <w:t>Future</w:t>
      </w:r>
      <w:r w:rsidRPr="00330598">
        <w:rPr>
          <w:rFonts w:ascii="Times New Roman" w:hAnsi="Times New Roman"/>
          <w:color w:val="000000"/>
          <w:sz w:val="28"/>
          <w:lang w:val="ru-RU"/>
        </w:rPr>
        <w:t xml:space="preserve"> </w:t>
      </w:r>
      <w:r>
        <w:rPr>
          <w:rFonts w:ascii="Times New Roman" w:hAnsi="Times New Roman"/>
          <w:color w:val="000000"/>
          <w:sz w:val="28"/>
        </w:rPr>
        <w:t>Simple</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w:t>
      </w:r>
    </w:p>
    <w:p w14:paraId="78BB975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330598">
        <w:rPr>
          <w:rFonts w:ascii="Times New Roman" w:hAnsi="Times New Roman"/>
          <w:color w:val="000000"/>
          <w:sz w:val="28"/>
          <w:lang w:val="ru-RU"/>
        </w:rPr>
        <w:t xml:space="preserve"> </w:t>
      </w:r>
      <w:r>
        <w:rPr>
          <w:rFonts w:ascii="Times New Roman" w:hAnsi="Times New Roman"/>
          <w:color w:val="000000"/>
          <w:sz w:val="28"/>
        </w:rPr>
        <w:t>Perfect</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xml:space="preserve"> в повествовательных (утвердительных и отрицательных) и вопросительных предложениях;</w:t>
      </w:r>
    </w:p>
    <w:p w14:paraId="4FAA479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имена существительные во множественном числе, в том числе имена существительные, имеющие форму только множественного числа;</w:t>
      </w:r>
    </w:p>
    <w:p w14:paraId="5288407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имена существительные с причастиями настоящего и прошедшего времени;</w:t>
      </w:r>
    </w:p>
    <w:p w14:paraId="501F122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наречия в положительной, сравнительной и превосходной степенях, образованные по правилу, и исключения;</w:t>
      </w:r>
    </w:p>
    <w:p w14:paraId="5308C0C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5) владеть социокультурными знаниями и умениями:</w:t>
      </w:r>
    </w:p>
    <w:p w14:paraId="11D8853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14:paraId="3A7C1AB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14:paraId="46191EF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правильно оформлять адрес, писать фамилии и имена (свои, родственников и друзей) на английском языке (в анкете, формуляре);</w:t>
      </w:r>
    </w:p>
    <w:p w14:paraId="4CC4DC3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обладать базовыми знаниями о социокультурном портрете родной страны и страны (стран) изучаемого языка;</w:t>
      </w:r>
    </w:p>
    <w:p w14:paraId="3740191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Россию и страны (стран) изучаемого языка;</w:t>
      </w:r>
    </w:p>
    <w:p w14:paraId="310E962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17A2AB5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5692D36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14:paraId="59C62C1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Предметные результаты освоения программы по иностранному (английскому) языку к концу обучения </w:t>
      </w:r>
      <w:r w:rsidRPr="00330598">
        <w:rPr>
          <w:rFonts w:ascii="Times New Roman" w:hAnsi="Times New Roman"/>
          <w:b/>
          <w:i/>
          <w:color w:val="000000"/>
          <w:sz w:val="28"/>
          <w:lang w:val="ru-RU"/>
        </w:rPr>
        <w:t>в 6 классе:</w:t>
      </w:r>
    </w:p>
    <w:p w14:paraId="2295E48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 владеть основными видами речевой деятельности:</w:t>
      </w:r>
    </w:p>
    <w:p w14:paraId="6B6D63D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5E9C038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14:paraId="224106F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w:t>
      </w:r>
      <w:r w:rsidRPr="00330598">
        <w:rPr>
          <w:rFonts w:ascii="Times New Roman" w:hAnsi="Times New Roman"/>
          <w:color w:val="000000"/>
          <w:sz w:val="28"/>
          <w:lang w:val="ru-RU"/>
        </w:rPr>
        <w:lastRenderedPageBreak/>
        <w:t>содержания, с пониманием запрашиваемой информации (время звучания текста (текстов) для аудирования – до 1,5 минут);</w:t>
      </w:r>
    </w:p>
    <w:p w14:paraId="33B554A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14:paraId="4E7C539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14:paraId="12A0B7E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3ABBFB2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владеть орфографическими навыками: правильно писать изученные слова;</w:t>
      </w:r>
    </w:p>
    <w:p w14:paraId="589EBFA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5D2BB4F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70C9A01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w:t>
      </w:r>
      <w:r>
        <w:rPr>
          <w:rFonts w:ascii="Times New Roman" w:hAnsi="Times New Roman"/>
          <w:color w:val="000000"/>
          <w:sz w:val="28"/>
        </w:rPr>
        <w:t>ing</w:t>
      </w:r>
      <w:r w:rsidRPr="00330598">
        <w:rPr>
          <w:rFonts w:ascii="Times New Roman" w:hAnsi="Times New Roman"/>
          <w:color w:val="000000"/>
          <w:sz w:val="28"/>
          <w:lang w:val="ru-RU"/>
        </w:rPr>
        <w:t>, имена прилагательные с помощью суффиксов -</w:t>
      </w:r>
      <w:r>
        <w:rPr>
          <w:rFonts w:ascii="Times New Roman" w:hAnsi="Times New Roman"/>
          <w:color w:val="000000"/>
          <w:sz w:val="28"/>
        </w:rPr>
        <w:t>ing</w:t>
      </w:r>
      <w:r w:rsidRPr="00330598">
        <w:rPr>
          <w:rFonts w:ascii="Times New Roman" w:hAnsi="Times New Roman"/>
          <w:color w:val="000000"/>
          <w:sz w:val="28"/>
          <w:lang w:val="ru-RU"/>
        </w:rPr>
        <w:t>, -</w:t>
      </w:r>
      <w:r>
        <w:rPr>
          <w:rFonts w:ascii="Times New Roman" w:hAnsi="Times New Roman"/>
          <w:color w:val="000000"/>
          <w:sz w:val="28"/>
        </w:rPr>
        <w:t>less</w:t>
      </w:r>
      <w:r w:rsidRPr="00330598">
        <w:rPr>
          <w:rFonts w:ascii="Times New Roman" w:hAnsi="Times New Roman"/>
          <w:color w:val="000000"/>
          <w:sz w:val="28"/>
          <w:lang w:val="ru-RU"/>
        </w:rPr>
        <w:t>, -</w:t>
      </w:r>
      <w:r>
        <w:rPr>
          <w:rFonts w:ascii="Times New Roman" w:hAnsi="Times New Roman"/>
          <w:color w:val="000000"/>
          <w:sz w:val="28"/>
        </w:rPr>
        <w:t>ive</w:t>
      </w:r>
      <w:r w:rsidRPr="00330598">
        <w:rPr>
          <w:rFonts w:ascii="Times New Roman" w:hAnsi="Times New Roman"/>
          <w:color w:val="000000"/>
          <w:sz w:val="28"/>
          <w:lang w:val="ru-RU"/>
        </w:rPr>
        <w:t>, -</w:t>
      </w:r>
      <w:r>
        <w:rPr>
          <w:rFonts w:ascii="Times New Roman" w:hAnsi="Times New Roman"/>
          <w:color w:val="000000"/>
          <w:sz w:val="28"/>
        </w:rPr>
        <w:t>al</w:t>
      </w:r>
      <w:r w:rsidRPr="00330598">
        <w:rPr>
          <w:rFonts w:ascii="Times New Roman" w:hAnsi="Times New Roman"/>
          <w:color w:val="000000"/>
          <w:sz w:val="28"/>
          <w:lang w:val="ru-RU"/>
        </w:rPr>
        <w:t>;</w:t>
      </w:r>
    </w:p>
    <w:p w14:paraId="020FC66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изученные синонимы, антонимы и интернациональные слова;</w:t>
      </w:r>
    </w:p>
    <w:p w14:paraId="323B703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различные средства связи для обеспечения целостности высказывания;</w:t>
      </w:r>
    </w:p>
    <w:p w14:paraId="2D4C4E5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63671D9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w:t>
      </w:r>
    </w:p>
    <w:p w14:paraId="05E7724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сложноподчинённые предложения с придаточными определительными с союзными словами </w:t>
      </w:r>
      <w:r>
        <w:rPr>
          <w:rFonts w:ascii="Times New Roman" w:hAnsi="Times New Roman"/>
          <w:color w:val="000000"/>
          <w:sz w:val="28"/>
        </w:rPr>
        <w:t>who</w:t>
      </w:r>
      <w:r w:rsidRPr="00330598">
        <w:rPr>
          <w:rFonts w:ascii="Times New Roman" w:hAnsi="Times New Roman"/>
          <w:color w:val="000000"/>
          <w:sz w:val="28"/>
          <w:lang w:val="ru-RU"/>
        </w:rPr>
        <w:t xml:space="preserve">, </w:t>
      </w:r>
      <w:r>
        <w:rPr>
          <w:rFonts w:ascii="Times New Roman" w:hAnsi="Times New Roman"/>
          <w:color w:val="000000"/>
          <w:sz w:val="28"/>
        </w:rPr>
        <w:t>which</w:t>
      </w:r>
      <w:r w:rsidRPr="00330598">
        <w:rPr>
          <w:rFonts w:ascii="Times New Roman" w:hAnsi="Times New Roman"/>
          <w:color w:val="000000"/>
          <w:sz w:val="28"/>
          <w:lang w:val="ru-RU"/>
        </w:rPr>
        <w:t xml:space="preserve">, </w:t>
      </w:r>
      <w:r>
        <w:rPr>
          <w:rFonts w:ascii="Times New Roman" w:hAnsi="Times New Roman"/>
          <w:color w:val="000000"/>
          <w:sz w:val="28"/>
        </w:rPr>
        <w:t>that</w:t>
      </w:r>
      <w:r w:rsidRPr="00330598">
        <w:rPr>
          <w:rFonts w:ascii="Times New Roman" w:hAnsi="Times New Roman"/>
          <w:color w:val="000000"/>
          <w:sz w:val="28"/>
          <w:lang w:val="ru-RU"/>
        </w:rPr>
        <w:t>;</w:t>
      </w:r>
    </w:p>
    <w:p w14:paraId="1B18567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сложноподчинённые предложения с придаточными времени с союзами </w:t>
      </w:r>
      <w:r>
        <w:rPr>
          <w:rFonts w:ascii="Times New Roman" w:hAnsi="Times New Roman"/>
          <w:color w:val="000000"/>
          <w:sz w:val="28"/>
        </w:rPr>
        <w:t>for</w:t>
      </w:r>
      <w:r w:rsidRPr="00330598">
        <w:rPr>
          <w:rFonts w:ascii="Times New Roman" w:hAnsi="Times New Roman"/>
          <w:color w:val="000000"/>
          <w:sz w:val="28"/>
          <w:lang w:val="ru-RU"/>
        </w:rPr>
        <w:t xml:space="preserve">, </w:t>
      </w:r>
      <w:r>
        <w:rPr>
          <w:rFonts w:ascii="Times New Roman" w:hAnsi="Times New Roman"/>
          <w:color w:val="000000"/>
          <w:sz w:val="28"/>
        </w:rPr>
        <w:t>since</w:t>
      </w:r>
      <w:r w:rsidRPr="00330598">
        <w:rPr>
          <w:rFonts w:ascii="Times New Roman" w:hAnsi="Times New Roman"/>
          <w:color w:val="000000"/>
          <w:sz w:val="28"/>
          <w:lang w:val="ru-RU"/>
        </w:rPr>
        <w:t>;</w:t>
      </w:r>
    </w:p>
    <w:p w14:paraId="0FB9644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предложения с конструкциями </w:t>
      </w:r>
      <w:r>
        <w:rPr>
          <w:rFonts w:ascii="Times New Roman" w:hAnsi="Times New Roman"/>
          <w:color w:val="000000"/>
          <w:sz w:val="28"/>
        </w:rPr>
        <w:t>as</w:t>
      </w:r>
      <w:r w:rsidRPr="00330598">
        <w:rPr>
          <w:rFonts w:ascii="Times New Roman" w:hAnsi="Times New Roman"/>
          <w:color w:val="000000"/>
          <w:sz w:val="28"/>
          <w:lang w:val="ru-RU"/>
        </w:rPr>
        <w:t xml:space="preserve"> … </w:t>
      </w:r>
      <w:r>
        <w:rPr>
          <w:rFonts w:ascii="Times New Roman" w:hAnsi="Times New Roman"/>
          <w:color w:val="000000"/>
          <w:sz w:val="28"/>
        </w:rPr>
        <w:t>as</w:t>
      </w:r>
      <w:r w:rsidRPr="00330598">
        <w:rPr>
          <w:rFonts w:ascii="Times New Roman" w:hAnsi="Times New Roman"/>
          <w:color w:val="000000"/>
          <w:sz w:val="28"/>
          <w:lang w:val="ru-RU"/>
        </w:rPr>
        <w:t xml:space="preserve">, </w:t>
      </w:r>
      <w:r>
        <w:rPr>
          <w:rFonts w:ascii="Times New Roman" w:hAnsi="Times New Roman"/>
          <w:color w:val="000000"/>
          <w:sz w:val="28"/>
        </w:rPr>
        <w:t>not</w:t>
      </w:r>
      <w:r w:rsidRPr="00330598">
        <w:rPr>
          <w:rFonts w:ascii="Times New Roman" w:hAnsi="Times New Roman"/>
          <w:color w:val="000000"/>
          <w:sz w:val="28"/>
          <w:lang w:val="ru-RU"/>
        </w:rPr>
        <w:t xml:space="preserve"> </w:t>
      </w:r>
      <w:r>
        <w:rPr>
          <w:rFonts w:ascii="Times New Roman" w:hAnsi="Times New Roman"/>
          <w:color w:val="000000"/>
          <w:sz w:val="28"/>
        </w:rPr>
        <w:t>so</w:t>
      </w:r>
      <w:r w:rsidRPr="00330598">
        <w:rPr>
          <w:rFonts w:ascii="Times New Roman" w:hAnsi="Times New Roman"/>
          <w:color w:val="000000"/>
          <w:sz w:val="28"/>
          <w:lang w:val="ru-RU"/>
        </w:rPr>
        <w:t xml:space="preserve"> … </w:t>
      </w:r>
      <w:r>
        <w:rPr>
          <w:rFonts w:ascii="Times New Roman" w:hAnsi="Times New Roman"/>
          <w:color w:val="000000"/>
          <w:sz w:val="28"/>
        </w:rPr>
        <w:t>as</w:t>
      </w:r>
      <w:r w:rsidRPr="00330598">
        <w:rPr>
          <w:rFonts w:ascii="Times New Roman" w:hAnsi="Times New Roman"/>
          <w:color w:val="000000"/>
          <w:sz w:val="28"/>
          <w:lang w:val="ru-RU"/>
        </w:rPr>
        <w:t>;</w:t>
      </w:r>
    </w:p>
    <w:p w14:paraId="5647C95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Continuous</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w:t>
      </w:r>
    </w:p>
    <w:p w14:paraId="1B04ADA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все типы вопросительных предложений (общий, специальный, альтернативный, разделительный вопросы) в </w:t>
      </w:r>
      <w:r>
        <w:rPr>
          <w:rFonts w:ascii="Times New Roman" w:hAnsi="Times New Roman"/>
          <w:color w:val="000000"/>
          <w:sz w:val="28"/>
        </w:rPr>
        <w:t>Present</w:t>
      </w:r>
      <w:r w:rsidRPr="00330598">
        <w:rPr>
          <w:rFonts w:ascii="Times New Roman" w:hAnsi="Times New Roman"/>
          <w:color w:val="000000"/>
          <w:sz w:val="28"/>
          <w:lang w:val="ru-RU"/>
        </w:rPr>
        <w:t xml:space="preserve">/ </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Continuous</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w:t>
      </w:r>
    </w:p>
    <w:p w14:paraId="1D86DAB4" w14:textId="77777777" w:rsidR="00395E82" w:rsidRDefault="00054C4B">
      <w:pPr>
        <w:spacing w:after="0" w:line="264" w:lineRule="auto"/>
        <w:ind w:firstLine="600"/>
        <w:jc w:val="both"/>
      </w:pPr>
      <w:r>
        <w:rPr>
          <w:rFonts w:ascii="Times New Roman" w:hAnsi="Times New Roman"/>
          <w:color w:val="000000"/>
          <w:sz w:val="28"/>
        </w:rPr>
        <w:t>модальные глаголы и их эквиваленты (can/be able to, must/ have to, may, should, need);</w:t>
      </w:r>
    </w:p>
    <w:p w14:paraId="5980E89B" w14:textId="77777777" w:rsidR="00395E82" w:rsidRDefault="00054C4B">
      <w:pPr>
        <w:spacing w:after="0" w:line="264" w:lineRule="auto"/>
        <w:ind w:firstLine="600"/>
        <w:jc w:val="both"/>
      </w:pPr>
      <w:r>
        <w:rPr>
          <w:rFonts w:ascii="Times New Roman" w:hAnsi="Times New Roman"/>
          <w:color w:val="000000"/>
          <w:sz w:val="28"/>
        </w:rPr>
        <w:t>cлова, выражающие количество (little/a little, few/a few);</w:t>
      </w:r>
    </w:p>
    <w:p w14:paraId="41686B8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возвратные, неопределённые местоимения </w:t>
      </w:r>
      <w:r>
        <w:rPr>
          <w:rFonts w:ascii="Times New Roman" w:hAnsi="Times New Roman"/>
          <w:color w:val="000000"/>
          <w:sz w:val="28"/>
        </w:rPr>
        <w:t>some</w:t>
      </w:r>
      <w:r w:rsidRPr="00330598">
        <w:rPr>
          <w:rFonts w:ascii="Times New Roman" w:hAnsi="Times New Roman"/>
          <w:color w:val="000000"/>
          <w:sz w:val="28"/>
          <w:lang w:val="ru-RU"/>
        </w:rPr>
        <w:t xml:space="preserve">, </w:t>
      </w:r>
      <w:r>
        <w:rPr>
          <w:rFonts w:ascii="Times New Roman" w:hAnsi="Times New Roman"/>
          <w:color w:val="000000"/>
          <w:sz w:val="28"/>
        </w:rPr>
        <w:t>any</w:t>
      </w:r>
      <w:r w:rsidRPr="00330598">
        <w:rPr>
          <w:rFonts w:ascii="Times New Roman" w:hAnsi="Times New Roman"/>
          <w:color w:val="000000"/>
          <w:sz w:val="28"/>
          <w:lang w:val="ru-RU"/>
        </w:rPr>
        <w:t xml:space="preserve"> и их производные (</w:t>
      </w:r>
      <w:r>
        <w:rPr>
          <w:rFonts w:ascii="Times New Roman" w:hAnsi="Times New Roman"/>
          <w:color w:val="000000"/>
          <w:sz w:val="28"/>
        </w:rPr>
        <w:t>somebody</w:t>
      </w:r>
      <w:r w:rsidRPr="00330598">
        <w:rPr>
          <w:rFonts w:ascii="Times New Roman" w:hAnsi="Times New Roman"/>
          <w:color w:val="000000"/>
          <w:sz w:val="28"/>
          <w:lang w:val="ru-RU"/>
        </w:rPr>
        <w:t xml:space="preserve">, </w:t>
      </w:r>
      <w:r>
        <w:rPr>
          <w:rFonts w:ascii="Times New Roman" w:hAnsi="Times New Roman"/>
          <w:color w:val="000000"/>
          <w:sz w:val="28"/>
        </w:rPr>
        <w:t>anybody</w:t>
      </w:r>
      <w:r w:rsidRPr="00330598">
        <w:rPr>
          <w:rFonts w:ascii="Times New Roman" w:hAnsi="Times New Roman"/>
          <w:color w:val="000000"/>
          <w:sz w:val="28"/>
          <w:lang w:val="ru-RU"/>
        </w:rPr>
        <w:t xml:space="preserve">; </w:t>
      </w:r>
      <w:r>
        <w:rPr>
          <w:rFonts w:ascii="Times New Roman" w:hAnsi="Times New Roman"/>
          <w:color w:val="000000"/>
          <w:sz w:val="28"/>
        </w:rPr>
        <w:t>something</w:t>
      </w:r>
      <w:r w:rsidRPr="00330598">
        <w:rPr>
          <w:rFonts w:ascii="Times New Roman" w:hAnsi="Times New Roman"/>
          <w:color w:val="000000"/>
          <w:sz w:val="28"/>
          <w:lang w:val="ru-RU"/>
        </w:rPr>
        <w:t xml:space="preserve">, </w:t>
      </w:r>
      <w:r>
        <w:rPr>
          <w:rFonts w:ascii="Times New Roman" w:hAnsi="Times New Roman"/>
          <w:color w:val="000000"/>
          <w:sz w:val="28"/>
        </w:rPr>
        <w:t>anything</w:t>
      </w:r>
      <w:r w:rsidRPr="00330598">
        <w:rPr>
          <w:rFonts w:ascii="Times New Roman" w:hAnsi="Times New Roman"/>
          <w:color w:val="000000"/>
          <w:sz w:val="28"/>
          <w:lang w:val="ru-RU"/>
        </w:rPr>
        <w:t xml:space="preserve">, </w:t>
      </w:r>
      <w:r>
        <w:rPr>
          <w:rFonts w:ascii="Times New Roman" w:hAnsi="Times New Roman"/>
          <w:color w:val="000000"/>
          <w:sz w:val="28"/>
        </w:rPr>
        <w:t>etc</w:t>
      </w:r>
      <w:r w:rsidRPr="00330598">
        <w:rPr>
          <w:rFonts w:ascii="Times New Roman" w:hAnsi="Times New Roman"/>
          <w:color w:val="000000"/>
          <w:sz w:val="28"/>
          <w:lang w:val="ru-RU"/>
        </w:rPr>
        <w:t xml:space="preserve">.), </w:t>
      </w:r>
      <w:r>
        <w:rPr>
          <w:rFonts w:ascii="Times New Roman" w:hAnsi="Times New Roman"/>
          <w:color w:val="000000"/>
          <w:sz w:val="28"/>
        </w:rPr>
        <w:t>every</w:t>
      </w:r>
      <w:r w:rsidRPr="00330598">
        <w:rPr>
          <w:rFonts w:ascii="Times New Roman" w:hAnsi="Times New Roman"/>
          <w:color w:val="000000"/>
          <w:sz w:val="28"/>
          <w:lang w:val="ru-RU"/>
        </w:rPr>
        <w:t xml:space="preserve"> и производные (</w:t>
      </w:r>
      <w:r>
        <w:rPr>
          <w:rFonts w:ascii="Times New Roman" w:hAnsi="Times New Roman"/>
          <w:color w:val="000000"/>
          <w:sz w:val="28"/>
        </w:rPr>
        <w:t>everybody</w:t>
      </w:r>
      <w:r w:rsidRPr="00330598">
        <w:rPr>
          <w:rFonts w:ascii="Times New Roman" w:hAnsi="Times New Roman"/>
          <w:color w:val="000000"/>
          <w:sz w:val="28"/>
          <w:lang w:val="ru-RU"/>
        </w:rPr>
        <w:t xml:space="preserve">, </w:t>
      </w:r>
      <w:r>
        <w:rPr>
          <w:rFonts w:ascii="Times New Roman" w:hAnsi="Times New Roman"/>
          <w:color w:val="000000"/>
          <w:sz w:val="28"/>
        </w:rPr>
        <w:t>everything</w:t>
      </w:r>
      <w:r w:rsidRPr="00330598">
        <w:rPr>
          <w:rFonts w:ascii="Times New Roman" w:hAnsi="Times New Roman"/>
          <w:color w:val="000000"/>
          <w:sz w:val="28"/>
          <w:lang w:val="ru-RU"/>
        </w:rPr>
        <w:t xml:space="preserve"> и другие) в повествовательных (утвердительных и отрицательных) и вопросительных предложениях;</w:t>
      </w:r>
    </w:p>
    <w:p w14:paraId="5DF134F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числительные для обозначения дат и больших чисел (100–1000);</w:t>
      </w:r>
    </w:p>
    <w:p w14:paraId="0989C04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5) владеть социокультурными знаниями и умениями:</w:t>
      </w:r>
    </w:p>
    <w:p w14:paraId="04A2F1E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14:paraId="7A274A5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14:paraId="505CC00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обладать базовыми знаниями о социокультурном портрете родной страны и страны (стран) изучаемого языка;</w:t>
      </w:r>
    </w:p>
    <w:p w14:paraId="113EC7B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Россию и страну (страны) изучаемого языка;</w:t>
      </w:r>
    </w:p>
    <w:p w14:paraId="307FCFA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324D36C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573AF0E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14:paraId="0B38460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9) достигать взаимопонимания в процессе устного и письменного общения с носителями иностранного языка, с людьми другой культуры;</w:t>
      </w:r>
    </w:p>
    <w:p w14:paraId="08E437C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363D1CC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Предметные результаты освоения программы по иностранному (английскому) языку к концу обучения </w:t>
      </w:r>
      <w:r w:rsidRPr="00330598">
        <w:rPr>
          <w:rFonts w:ascii="Times New Roman" w:hAnsi="Times New Roman"/>
          <w:b/>
          <w:i/>
          <w:color w:val="000000"/>
          <w:sz w:val="28"/>
          <w:lang w:val="ru-RU"/>
        </w:rPr>
        <w:t>в 7 классе:</w:t>
      </w:r>
    </w:p>
    <w:p w14:paraId="618589F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 владеть основными видами речевой деятельности:</w:t>
      </w:r>
    </w:p>
    <w:p w14:paraId="5B0B48E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14:paraId="5AF8ED9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14:paraId="1AC040C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14:paraId="5C81FA9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01776D1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таблицы (объём высказывания – до 90 слов);</w:t>
      </w:r>
    </w:p>
    <w:p w14:paraId="5D9FE27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59BFDF6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владеть орфографическими навыками: правильно писать изученные слова;</w:t>
      </w:r>
    </w:p>
    <w:p w14:paraId="30EA2E2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22F8C5A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3CC2DEA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Pr>
          <w:rFonts w:ascii="Times New Roman" w:hAnsi="Times New Roman"/>
          <w:color w:val="000000"/>
          <w:sz w:val="28"/>
        </w:rPr>
        <w:t>ness</w:t>
      </w:r>
      <w:r w:rsidRPr="00330598">
        <w:rPr>
          <w:rFonts w:ascii="Times New Roman" w:hAnsi="Times New Roman"/>
          <w:color w:val="000000"/>
          <w:sz w:val="28"/>
          <w:lang w:val="ru-RU"/>
        </w:rPr>
        <w:t>, -</w:t>
      </w:r>
      <w:r>
        <w:rPr>
          <w:rFonts w:ascii="Times New Roman" w:hAnsi="Times New Roman"/>
          <w:color w:val="000000"/>
          <w:sz w:val="28"/>
        </w:rPr>
        <w:t>ment</w:t>
      </w:r>
      <w:r w:rsidRPr="00330598">
        <w:rPr>
          <w:rFonts w:ascii="Times New Roman" w:hAnsi="Times New Roman"/>
          <w:color w:val="000000"/>
          <w:sz w:val="28"/>
          <w:lang w:val="ru-RU"/>
        </w:rPr>
        <w:t>, имена прилагательные с помощью суффиксов -</w:t>
      </w:r>
      <w:r>
        <w:rPr>
          <w:rFonts w:ascii="Times New Roman" w:hAnsi="Times New Roman"/>
          <w:color w:val="000000"/>
          <w:sz w:val="28"/>
        </w:rPr>
        <w:t>ous</w:t>
      </w:r>
      <w:r w:rsidRPr="00330598">
        <w:rPr>
          <w:rFonts w:ascii="Times New Roman" w:hAnsi="Times New Roman"/>
          <w:color w:val="000000"/>
          <w:sz w:val="28"/>
          <w:lang w:val="ru-RU"/>
        </w:rPr>
        <w:t>, -</w:t>
      </w:r>
      <w:r>
        <w:rPr>
          <w:rFonts w:ascii="Times New Roman" w:hAnsi="Times New Roman"/>
          <w:color w:val="000000"/>
          <w:sz w:val="28"/>
        </w:rPr>
        <w:t>ly</w:t>
      </w:r>
      <w:r w:rsidRPr="00330598">
        <w:rPr>
          <w:rFonts w:ascii="Times New Roman" w:hAnsi="Times New Roman"/>
          <w:color w:val="000000"/>
          <w:sz w:val="28"/>
          <w:lang w:val="ru-RU"/>
        </w:rPr>
        <w:t>, -</w:t>
      </w:r>
      <w:r>
        <w:rPr>
          <w:rFonts w:ascii="Times New Roman" w:hAnsi="Times New Roman"/>
          <w:color w:val="000000"/>
          <w:sz w:val="28"/>
        </w:rPr>
        <w:t>y</w:t>
      </w:r>
      <w:r w:rsidRPr="00330598">
        <w:rPr>
          <w:rFonts w:ascii="Times New Roman" w:hAnsi="Times New Roman"/>
          <w:color w:val="000000"/>
          <w:sz w:val="28"/>
          <w:lang w:val="ru-RU"/>
        </w:rPr>
        <w:t xml:space="preserve">, имена прилагательные и наречия с помощью </w:t>
      </w:r>
      <w:r w:rsidRPr="00330598">
        <w:rPr>
          <w:rFonts w:ascii="Times New Roman" w:hAnsi="Times New Roman"/>
          <w:color w:val="000000"/>
          <w:sz w:val="28"/>
          <w:lang w:val="ru-RU"/>
        </w:rPr>
        <w:lastRenderedPageBreak/>
        <w:t xml:space="preserve">отрицательных префиксов </w:t>
      </w:r>
      <w:r>
        <w:rPr>
          <w:rFonts w:ascii="Times New Roman" w:hAnsi="Times New Roman"/>
          <w:color w:val="000000"/>
          <w:sz w:val="28"/>
        </w:rPr>
        <w:t>in</w:t>
      </w:r>
      <w:r w:rsidRPr="00330598">
        <w:rPr>
          <w:rFonts w:ascii="Times New Roman" w:hAnsi="Times New Roman"/>
          <w:color w:val="000000"/>
          <w:sz w:val="28"/>
          <w:lang w:val="ru-RU"/>
        </w:rPr>
        <w:t>-/</w:t>
      </w:r>
      <w:r>
        <w:rPr>
          <w:rFonts w:ascii="Times New Roman" w:hAnsi="Times New Roman"/>
          <w:color w:val="000000"/>
          <w:sz w:val="28"/>
        </w:rPr>
        <w:t>im</w:t>
      </w:r>
      <w:r w:rsidRPr="00330598">
        <w:rPr>
          <w:rFonts w:ascii="Times New Roman" w:hAnsi="Times New Roman"/>
          <w:color w:val="000000"/>
          <w:sz w:val="28"/>
          <w:lang w:val="ru-RU"/>
        </w:rPr>
        <w:t>-, сложные имена прилагательные путем соединения основы прилагательного с основой существительного с добавлением суффикса -</w:t>
      </w:r>
      <w:r>
        <w:rPr>
          <w:rFonts w:ascii="Times New Roman" w:hAnsi="Times New Roman"/>
          <w:color w:val="000000"/>
          <w:sz w:val="28"/>
        </w:rPr>
        <w:t>ed</w:t>
      </w:r>
      <w:r w:rsidRPr="00330598">
        <w:rPr>
          <w:rFonts w:ascii="Times New Roman" w:hAnsi="Times New Roman"/>
          <w:color w:val="000000"/>
          <w:sz w:val="28"/>
          <w:lang w:val="ru-RU"/>
        </w:rPr>
        <w:t xml:space="preserve"> (</w:t>
      </w:r>
      <w:r>
        <w:rPr>
          <w:rFonts w:ascii="Times New Roman" w:hAnsi="Times New Roman"/>
          <w:color w:val="000000"/>
          <w:sz w:val="28"/>
        </w:rPr>
        <w:t>blue</w:t>
      </w:r>
      <w:r w:rsidRPr="00330598">
        <w:rPr>
          <w:rFonts w:ascii="Times New Roman" w:hAnsi="Times New Roman"/>
          <w:color w:val="000000"/>
          <w:sz w:val="28"/>
          <w:lang w:val="ru-RU"/>
        </w:rPr>
        <w:t>-</w:t>
      </w:r>
      <w:r>
        <w:rPr>
          <w:rFonts w:ascii="Times New Roman" w:hAnsi="Times New Roman"/>
          <w:color w:val="000000"/>
          <w:sz w:val="28"/>
        </w:rPr>
        <w:t>eyed</w:t>
      </w:r>
      <w:r w:rsidRPr="00330598">
        <w:rPr>
          <w:rFonts w:ascii="Times New Roman" w:hAnsi="Times New Roman"/>
          <w:color w:val="000000"/>
          <w:sz w:val="28"/>
          <w:lang w:val="ru-RU"/>
        </w:rPr>
        <w:t>);</w:t>
      </w:r>
    </w:p>
    <w:p w14:paraId="1AE4576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14:paraId="44F8EC3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1C8BF5B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4) понимать особенности структуры простых и сложных предложений и различных коммуникативных типов предложений английского языка;</w:t>
      </w:r>
    </w:p>
    <w:p w14:paraId="405E5C9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w:t>
      </w:r>
    </w:p>
    <w:p w14:paraId="7F1341B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предложения со сложным дополнением (</w:t>
      </w:r>
      <w:r>
        <w:rPr>
          <w:rFonts w:ascii="Times New Roman" w:hAnsi="Times New Roman"/>
          <w:color w:val="000000"/>
          <w:sz w:val="28"/>
        </w:rPr>
        <w:t>Complex</w:t>
      </w:r>
      <w:r w:rsidRPr="00330598">
        <w:rPr>
          <w:rFonts w:ascii="Times New Roman" w:hAnsi="Times New Roman"/>
          <w:color w:val="000000"/>
          <w:sz w:val="28"/>
          <w:lang w:val="ru-RU"/>
        </w:rPr>
        <w:t xml:space="preserve"> </w:t>
      </w:r>
      <w:r>
        <w:rPr>
          <w:rFonts w:ascii="Times New Roman" w:hAnsi="Times New Roman"/>
          <w:color w:val="000000"/>
          <w:sz w:val="28"/>
        </w:rPr>
        <w:t>Object</w:t>
      </w:r>
      <w:r w:rsidRPr="00330598">
        <w:rPr>
          <w:rFonts w:ascii="Times New Roman" w:hAnsi="Times New Roman"/>
          <w:color w:val="000000"/>
          <w:sz w:val="28"/>
          <w:lang w:val="ru-RU"/>
        </w:rPr>
        <w:t>);</w:t>
      </w:r>
    </w:p>
    <w:p w14:paraId="20CD8F3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условные предложения реального (</w:t>
      </w:r>
      <w:r>
        <w:rPr>
          <w:rFonts w:ascii="Times New Roman" w:hAnsi="Times New Roman"/>
          <w:color w:val="000000"/>
          <w:sz w:val="28"/>
        </w:rPr>
        <w:t>Conditional</w:t>
      </w:r>
      <w:r w:rsidRPr="00330598">
        <w:rPr>
          <w:rFonts w:ascii="Times New Roman" w:hAnsi="Times New Roman"/>
          <w:color w:val="000000"/>
          <w:sz w:val="28"/>
          <w:lang w:val="ru-RU"/>
        </w:rPr>
        <w:t xml:space="preserve"> 0, </w:t>
      </w:r>
      <w:r>
        <w:rPr>
          <w:rFonts w:ascii="Times New Roman" w:hAnsi="Times New Roman"/>
          <w:color w:val="000000"/>
          <w:sz w:val="28"/>
        </w:rPr>
        <w:t>Conditional</w:t>
      </w:r>
      <w:r w:rsidRPr="00330598">
        <w:rPr>
          <w:rFonts w:ascii="Times New Roman" w:hAnsi="Times New Roman"/>
          <w:color w:val="000000"/>
          <w:sz w:val="28"/>
          <w:lang w:val="ru-RU"/>
        </w:rPr>
        <w:t xml:space="preserve"> </w:t>
      </w:r>
      <w:r>
        <w:rPr>
          <w:rFonts w:ascii="Times New Roman" w:hAnsi="Times New Roman"/>
          <w:color w:val="000000"/>
          <w:sz w:val="28"/>
        </w:rPr>
        <w:t>I</w:t>
      </w:r>
      <w:r w:rsidRPr="00330598">
        <w:rPr>
          <w:rFonts w:ascii="Times New Roman" w:hAnsi="Times New Roman"/>
          <w:color w:val="000000"/>
          <w:sz w:val="28"/>
          <w:lang w:val="ru-RU"/>
        </w:rPr>
        <w:t>) характера;</w:t>
      </w:r>
    </w:p>
    <w:p w14:paraId="08FBA9D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предложения с конструкцией </w:t>
      </w:r>
      <w:r>
        <w:rPr>
          <w:rFonts w:ascii="Times New Roman" w:hAnsi="Times New Roman"/>
          <w:color w:val="000000"/>
          <w:sz w:val="28"/>
        </w:rPr>
        <w:t>to</w:t>
      </w:r>
      <w:r w:rsidRPr="00330598">
        <w:rPr>
          <w:rFonts w:ascii="Times New Roman" w:hAnsi="Times New Roman"/>
          <w:color w:val="000000"/>
          <w:sz w:val="28"/>
          <w:lang w:val="ru-RU"/>
        </w:rPr>
        <w:t xml:space="preserve"> </w:t>
      </w:r>
      <w:r>
        <w:rPr>
          <w:rFonts w:ascii="Times New Roman" w:hAnsi="Times New Roman"/>
          <w:color w:val="000000"/>
          <w:sz w:val="28"/>
        </w:rPr>
        <w:t>be</w:t>
      </w:r>
      <w:r w:rsidRPr="00330598">
        <w:rPr>
          <w:rFonts w:ascii="Times New Roman" w:hAnsi="Times New Roman"/>
          <w:color w:val="000000"/>
          <w:sz w:val="28"/>
          <w:lang w:val="ru-RU"/>
        </w:rPr>
        <w:t xml:space="preserve"> </w:t>
      </w:r>
      <w:r>
        <w:rPr>
          <w:rFonts w:ascii="Times New Roman" w:hAnsi="Times New Roman"/>
          <w:color w:val="000000"/>
          <w:sz w:val="28"/>
        </w:rPr>
        <w:t>going</w:t>
      </w:r>
      <w:r w:rsidRPr="00330598">
        <w:rPr>
          <w:rFonts w:ascii="Times New Roman" w:hAnsi="Times New Roman"/>
          <w:color w:val="000000"/>
          <w:sz w:val="28"/>
          <w:lang w:val="ru-RU"/>
        </w:rPr>
        <w:t xml:space="preserve"> </w:t>
      </w:r>
      <w:r>
        <w:rPr>
          <w:rFonts w:ascii="Times New Roman" w:hAnsi="Times New Roman"/>
          <w:color w:val="000000"/>
          <w:sz w:val="28"/>
        </w:rPr>
        <w:t>to</w:t>
      </w:r>
      <w:r w:rsidRPr="00330598">
        <w:rPr>
          <w:rFonts w:ascii="Times New Roman" w:hAnsi="Times New Roman"/>
          <w:color w:val="000000"/>
          <w:sz w:val="28"/>
          <w:lang w:val="ru-RU"/>
        </w:rPr>
        <w:t xml:space="preserve"> + инфинитив и формы </w:t>
      </w:r>
      <w:r>
        <w:rPr>
          <w:rFonts w:ascii="Times New Roman" w:hAnsi="Times New Roman"/>
          <w:color w:val="000000"/>
          <w:sz w:val="28"/>
        </w:rPr>
        <w:t>Future</w:t>
      </w:r>
      <w:r w:rsidRPr="00330598">
        <w:rPr>
          <w:rFonts w:ascii="Times New Roman" w:hAnsi="Times New Roman"/>
          <w:color w:val="000000"/>
          <w:sz w:val="28"/>
          <w:lang w:val="ru-RU"/>
        </w:rPr>
        <w:t xml:space="preserve"> </w:t>
      </w:r>
      <w:r>
        <w:rPr>
          <w:rFonts w:ascii="Times New Roman" w:hAnsi="Times New Roman"/>
          <w:color w:val="000000"/>
          <w:sz w:val="28"/>
        </w:rPr>
        <w:t>Simple</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xml:space="preserve"> и </w:t>
      </w:r>
      <w:r>
        <w:rPr>
          <w:rFonts w:ascii="Times New Roman" w:hAnsi="Times New Roman"/>
          <w:color w:val="000000"/>
          <w:sz w:val="28"/>
        </w:rPr>
        <w:t>Present</w:t>
      </w:r>
      <w:r w:rsidRPr="00330598">
        <w:rPr>
          <w:rFonts w:ascii="Times New Roman" w:hAnsi="Times New Roman"/>
          <w:color w:val="000000"/>
          <w:sz w:val="28"/>
          <w:lang w:val="ru-RU"/>
        </w:rPr>
        <w:t xml:space="preserve"> </w:t>
      </w:r>
      <w:r>
        <w:rPr>
          <w:rFonts w:ascii="Times New Roman" w:hAnsi="Times New Roman"/>
          <w:color w:val="000000"/>
          <w:sz w:val="28"/>
        </w:rPr>
        <w:t>Continuous</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 xml:space="preserve"> для выражения будущего действия;</w:t>
      </w:r>
    </w:p>
    <w:p w14:paraId="39B0534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конструкцию </w:t>
      </w:r>
      <w:r>
        <w:rPr>
          <w:rFonts w:ascii="Times New Roman" w:hAnsi="Times New Roman"/>
          <w:color w:val="000000"/>
          <w:sz w:val="28"/>
        </w:rPr>
        <w:t>used</w:t>
      </w:r>
      <w:r w:rsidRPr="00330598">
        <w:rPr>
          <w:rFonts w:ascii="Times New Roman" w:hAnsi="Times New Roman"/>
          <w:color w:val="000000"/>
          <w:sz w:val="28"/>
          <w:lang w:val="ru-RU"/>
        </w:rPr>
        <w:t xml:space="preserve"> </w:t>
      </w:r>
      <w:r>
        <w:rPr>
          <w:rFonts w:ascii="Times New Roman" w:hAnsi="Times New Roman"/>
          <w:color w:val="000000"/>
          <w:sz w:val="28"/>
        </w:rPr>
        <w:t>to</w:t>
      </w:r>
      <w:r w:rsidRPr="00330598">
        <w:rPr>
          <w:rFonts w:ascii="Times New Roman" w:hAnsi="Times New Roman"/>
          <w:color w:val="000000"/>
          <w:sz w:val="28"/>
          <w:lang w:val="ru-RU"/>
        </w:rPr>
        <w:t xml:space="preserve"> + инфинитив глагола;</w:t>
      </w:r>
    </w:p>
    <w:p w14:paraId="3C78D73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глаголы в наиболее употребительных формах страдательного залога (</w:t>
      </w:r>
      <w:r>
        <w:rPr>
          <w:rFonts w:ascii="Times New Roman" w:hAnsi="Times New Roman"/>
          <w:color w:val="000000"/>
          <w:sz w:val="28"/>
        </w:rPr>
        <w:t>Present</w:t>
      </w:r>
      <w:r w:rsidRPr="00330598">
        <w:rPr>
          <w:rFonts w:ascii="Times New Roman" w:hAnsi="Times New Roman"/>
          <w:color w:val="000000"/>
          <w:sz w:val="28"/>
          <w:lang w:val="ru-RU"/>
        </w:rPr>
        <w:t>/</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Simple</w:t>
      </w:r>
      <w:r w:rsidRPr="00330598">
        <w:rPr>
          <w:rFonts w:ascii="Times New Roman" w:hAnsi="Times New Roman"/>
          <w:color w:val="000000"/>
          <w:sz w:val="28"/>
          <w:lang w:val="ru-RU"/>
        </w:rPr>
        <w:t xml:space="preserve"> </w:t>
      </w:r>
      <w:r>
        <w:rPr>
          <w:rFonts w:ascii="Times New Roman" w:hAnsi="Times New Roman"/>
          <w:color w:val="000000"/>
          <w:sz w:val="28"/>
        </w:rPr>
        <w:t>Passive</w:t>
      </w:r>
      <w:r w:rsidRPr="00330598">
        <w:rPr>
          <w:rFonts w:ascii="Times New Roman" w:hAnsi="Times New Roman"/>
          <w:color w:val="000000"/>
          <w:sz w:val="28"/>
          <w:lang w:val="ru-RU"/>
        </w:rPr>
        <w:t>);</w:t>
      </w:r>
    </w:p>
    <w:p w14:paraId="02E61B5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предлоги, употребляемые с глаголами в страдательном залоге;</w:t>
      </w:r>
    </w:p>
    <w:p w14:paraId="50B302A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модальный глагол </w:t>
      </w:r>
      <w:r>
        <w:rPr>
          <w:rFonts w:ascii="Times New Roman" w:hAnsi="Times New Roman"/>
          <w:color w:val="000000"/>
          <w:sz w:val="28"/>
        </w:rPr>
        <w:t>might</w:t>
      </w:r>
      <w:r w:rsidRPr="00330598">
        <w:rPr>
          <w:rFonts w:ascii="Times New Roman" w:hAnsi="Times New Roman"/>
          <w:color w:val="000000"/>
          <w:sz w:val="28"/>
          <w:lang w:val="ru-RU"/>
        </w:rPr>
        <w:t>;</w:t>
      </w:r>
    </w:p>
    <w:p w14:paraId="7E7A007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наречия, совпадающие по форме с прилагательными (</w:t>
      </w:r>
      <w:r>
        <w:rPr>
          <w:rFonts w:ascii="Times New Roman" w:hAnsi="Times New Roman"/>
          <w:color w:val="000000"/>
          <w:sz w:val="28"/>
        </w:rPr>
        <w:t>fast</w:t>
      </w:r>
      <w:r w:rsidRPr="00330598">
        <w:rPr>
          <w:rFonts w:ascii="Times New Roman" w:hAnsi="Times New Roman"/>
          <w:color w:val="000000"/>
          <w:sz w:val="28"/>
          <w:lang w:val="ru-RU"/>
        </w:rPr>
        <w:t xml:space="preserve">, </w:t>
      </w:r>
      <w:r>
        <w:rPr>
          <w:rFonts w:ascii="Times New Roman" w:hAnsi="Times New Roman"/>
          <w:color w:val="000000"/>
          <w:sz w:val="28"/>
        </w:rPr>
        <w:t>high</w:t>
      </w:r>
      <w:r w:rsidRPr="00330598">
        <w:rPr>
          <w:rFonts w:ascii="Times New Roman" w:hAnsi="Times New Roman"/>
          <w:color w:val="000000"/>
          <w:sz w:val="28"/>
          <w:lang w:val="ru-RU"/>
        </w:rPr>
        <w:t xml:space="preserve">; </w:t>
      </w:r>
      <w:r>
        <w:rPr>
          <w:rFonts w:ascii="Times New Roman" w:hAnsi="Times New Roman"/>
          <w:color w:val="000000"/>
          <w:sz w:val="28"/>
        </w:rPr>
        <w:t>early</w:t>
      </w:r>
      <w:r w:rsidRPr="00330598">
        <w:rPr>
          <w:rFonts w:ascii="Times New Roman" w:hAnsi="Times New Roman"/>
          <w:color w:val="000000"/>
          <w:sz w:val="28"/>
          <w:lang w:val="ru-RU"/>
        </w:rPr>
        <w:t>);</w:t>
      </w:r>
    </w:p>
    <w:p w14:paraId="297185E4" w14:textId="77777777" w:rsidR="00395E82" w:rsidRDefault="00054C4B">
      <w:pPr>
        <w:spacing w:after="0" w:line="264" w:lineRule="auto"/>
        <w:ind w:firstLine="600"/>
        <w:jc w:val="both"/>
      </w:pPr>
      <w:r>
        <w:rPr>
          <w:rFonts w:ascii="Times New Roman" w:hAnsi="Times New Roman"/>
          <w:color w:val="000000"/>
          <w:sz w:val="28"/>
        </w:rPr>
        <w:t>местоимения other/another, both, all, one;</w:t>
      </w:r>
    </w:p>
    <w:p w14:paraId="032A449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количественные числительные для обозначения больших чисел (до 1 000 000);</w:t>
      </w:r>
    </w:p>
    <w:p w14:paraId="0795F04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5) владеть социокультурными знаниями и умениями:</w:t>
      </w:r>
    </w:p>
    <w:p w14:paraId="1E2FC01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14:paraId="28E828B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14:paraId="6D6E587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обладать базовыми знаниями о социокультурном портрете и культурном наследии родной страны и страны (стран) изучаемого языка;</w:t>
      </w:r>
    </w:p>
    <w:p w14:paraId="3D45CCD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Россию и страну (страны) изучаемого языка;</w:t>
      </w:r>
    </w:p>
    <w:p w14:paraId="39CFA43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w:t>
      </w:r>
      <w:r w:rsidRPr="00330598">
        <w:rPr>
          <w:rFonts w:ascii="Times New Roman" w:hAnsi="Times New Roman"/>
          <w:color w:val="000000"/>
          <w:sz w:val="28"/>
          <w:lang w:val="ru-RU"/>
        </w:rPr>
        <w:lastRenderedPageBreak/>
        <w:t>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6DDC1C4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303606D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14:paraId="23B15CB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9) достигать взаимопонимания в процессе устного и письменного общения с носителями иностранного языка, с людьми другой культуры;</w:t>
      </w:r>
    </w:p>
    <w:p w14:paraId="663EC6E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116241E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Предметные результаты освоения программы по иностранному (английскому) языку к концу обучения </w:t>
      </w:r>
      <w:r w:rsidRPr="00330598">
        <w:rPr>
          <w:rFonts w:ascii="Times New Roman" w:hAnsi="Times New Roman"/>
          <w:b/>
          <w:i/>
          <w:color w:val="000000"/>
          <w:sz w:val="28"/>
          <w:lang w:val="ru-RU"/>
        </w:rPr>
        <w:t>в 8 классе</w:t>
      </w:r>
      <w:r w:rsidRPr="00330598">
        <w:rPr>
          <w:rFonts w:ascii="Times New Roman" w:hAnsi="Times New Roman"/>
          <w:color w:val="000000"/>
          <w:sz w:val="28"/>
          <w:lang w:val="ru-RU"/>
        </w:rPr>
        <w:t>:</w:t>
      </w:r>
    </w:p>
    <w:p w14:paraId="0186D93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 владеть основными видами речевой деятельности:</w:t>
      </w:r>
    </w:p>
    <w:p w14:paraId="2D46EEF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14:paraId="154A3C1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14:paraId="5BF12DB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w:t>
      </w:r>
      <w:r w:rsidRPr="00330598">
        <w:rPr>
          <w:rFonts w:ascii="Times New Roman" w:hAnsi="Times New Roman"/>
          <w:color w:val="000000"/>
          <w:sz w:val="28"/>
          <w:lang w:val="ru-RU"/>
        </w:rPr>
        <w:lastRenderedPageBreak/>
        <w:t>аудирования – до 2 минут), прогнозировать содержание звучащего текста по началу сообщения;</w:t>
      </w:r>
    </w:p>
    <w:p w14:paraId="4E72B8E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222B5C2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p>
    <w:p w14:paraId="747B9B9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14:paraId="450CABA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1221D75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374F353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распознавать и употреблять в устной и письменной речи родственные слова, образованные с использованием аффиксации: имена существительные </w:t>
      </w:r>
      <w:r w:rsidRPr="00330598">
        <w:rPr>
          <w:rFonts w:ascii="Times New Roman" w:hAnsi="Times New Roman"/>
          <w:color w:val="000000"/>
          <w:sz w:val="28"/>
          <w:lang w:val="ru-RU"/>
        </w:rPr>
        <w:lastRenderedPageBreak/>
        <w:t>с помощью суффиксов -</w:t>
      </w:r>
      <w:r>
        <w:rPr>
          <w:rFonts w:ascii="Times New Roman" w:hAnsi="Times New Roman"/>
          <w:color w:val="000000"/>
          <w:sz w:val="28"/>
        </w:rPr>
        <w:t>ity</w:t>
      </w:r>
      <w:r w:rsidRPr="00330598">
        <w:rPr>
          <w:rFonts w:ascii="Times New Roman" w:hAnsi="Times New Roman"/>
          <w:color w:val="000000"/>
          <w:sz w:val="28"/>
          <w:lang w:val="ru-RU"/>
        </w:rPr>
        <w:t>, -</w:t>
      </w:r>
      <w:r>
        <w:rPr>
          <w:rFonts w:ascii="Times New Roman" w:hAnsi="Times New Roman"/>
          <w:color w:val="000000"/>
          <w:sz w:val="28"/>
        </w:rPr>
        <w:t>ship</w:t>
      </w:r>
      <w:r w:rsidRPr="00330598">
        <w:rPr>
          <w:rFonts w:ascii="Times New Roman" w:hAnsi="Times New Roman"/>
          <w:color w:val="000000"/>
          <w:sz w:val="28"/>
          <w:lang w:val="ru-RU"/>
        </w:rPr>
        <w:t>, -</w:t>
      </w:r>
      <w:r>
        <w:rPr>
          <w:rFonts w:ascii="Times New Roman" w:hAnsi="Times New Roman"/>
          <w:color w:val="000000"/>
          <w:sz w:val="28"/>
        </w:rPr>
        <w:t>ance</w:t>
      </w:r>
      <w:r w:rsidRPr="00330598">
        <w:rPr>
          <w:rFonts w:ascii="Times New Roman" w:hAnsi="Times New Roman"/>
          <w:color w:val="000000"/>
          <w:sz w:val="28"/>
          <w:lang w:val="ru-RU"/>
        </w:rPr>
        <w:t>/-</w:t>
      </w:r>
      <w:r>
        <w:rPr>
          <w:rFonts w:ascii="Times New Roman" w:hAnsi="Times New Roman"/>
          <w:color w:val="000000"/>
          <w:sz w:val="28"/>
        </w:rPr>
        <w:t>ence</w:t>
      </w:r>
      <w:r w:rsidRPr="00330598">
        <w:rPr>
          <w:rFonts w:ascii="Times New Roman" w:hAnsi="Times New Roman"/>
          <w:color w:val="000000"/>
          <w:sz w:val="28"/>
          <w:lang w:val="ru-RU"/>
        </w:rPr>
        <w:t xml:space="preserve">, имена прилагательные с помощью префикса </w:t>
      </w:r>
      <w:r>
        <w:rPr>
          <w:rFonts w:ascii="Times New Roman" w:hAnsi="Times New Roman"/>
          <w:color w:val="000000"/>
          <w:sz w:val="28"/>
        </w:rPr>
        <w:t>inter</w:t>
      </w:r>
      <w:r w:rsidRPr="00330598">
        <w:rPr>
          <w:rFonts w:ascii="Times New Roman" w:hAnsi="Times New Roman"/>
          <w:color w:val="000000"/>
          <w:sz w:val="28"/>
          <w:lang w:val="ru-RU"/>
        </w:rPr>
        <w:t>-;</w:t>
      </w:r>
    </w:p>
    <w:p w14:paraId="74B96E8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w:t>
      </w:r>
      <w:r>
        <w:rPr>
          <w:rFonts w:ascii="Times New Roman" w:hAnsi="Times New Roman"/>
          <w:color w:val="000000"/>
          <w:sz w:val="28"/>
        </w:rPr>
        <w:t>to</w:t>
      </w:r>
      <w:r w:rsidRPr="00330598">
        <w:rPr>
          <w:rFonts w:ascii="Times New Roman" w:hAnsi="Times New Roman"/>
          <w:color w:val="000000"/>
          <w:sz w:val="28"/>
          <w:lang w:val="ru-RU"/>
        </w:rPr>
        <w:t xml:space="preserve"> </w:t>
      </w:r>
      <w:r>
        <w:rPr>
          <w:rFonts w:ascii="Times New Roman" w:hAnsi="Times New Roman"/>
          <w:color w:val="000000"/>
          <w:sz w:val="28"/>
        </w:rPr>
        <w:t>walk</w:t>
      </w:r>
      <w:r w:rsidRPr="00330598">
        <w:rPr>
          <w:rFonts w:ascii="Times New Roman" w:hAnsi="Times New Roman"/>
          <w:color w:val="000000"/>
          <w:sz w:val="28"/>
          <w:lang w:val="ru-RU"/>
        </w:rPr>
        <w:t xml:space="preserve"> – </w:t>
      </w:r>
      <w:r>
        <w:rPr>
          <w:rFonts w:ascii="Times New Roman" w:hAnsi="Times New Roman"/>
          <w:color w:val="000000"/>
          <w:sz w:val="28"/>
        </w:rPr>
        <w:t>a</w:t>
      </w:r>
      <w:r w:rsidRPr="00330598">
        <w:rPr>
          <w:rFonts w:ascii="Times New Roman" w:hAnsi="Times New Roman"/>
          <w:color w:val="000000"/>
          <w:sz w:val="28"/>
          <w:lang w:val="ru-RU"/>
        </w:rPr>
        <w:t xml:space="preserve"> </w:t>
      </w:r>
      <w:r>
        <w:rPr>
          <w:rFonts w:ascii="Times New Roman" w:hAnsi="Times New Roman"/>
          <w:color w:val="000000"/>
          <w:sz w:val="28"/>
        </w:rPr>
        <w:t>walk</w:t>
      </w:r>
      <w:r w:rsidRPr="00330598">
        <w:rPr>
          <w:rFonts w:ascii="Times New Roman" w:hAnsi="Times New Roman"/>
          <w:color w:val="000000"/>
          <w:sz w:val="28"/>
          <w:lang w:val="ru-RU"/>
        </w:rPr>
        <w:t>), глагол от имени существительного (</w:t>
      </w:r>
      <w:r>
        <w:rPr>
          <w:rFonts w:ascii="Times New Roman" w:hAnsi="Times New Roman"/>
          <w:color w:val="000000"/>
          <w:sz w:val="28"/>
        </w:rPr>
        <w:t>a</w:t>
      </w:r>
      <w:r w:rsidRPr="00330598">
        <w:rPr>
          <w:rFonts w:ascii="Times New Roman" w:hAnsi="Times New Roman"/>
          <w:color w:val="000000"/>
          <w:sz w:val="28"/>
          <w:lang w:val="ru-RU"/>
        </w:rPr>
        <w:t xml:space="preserve"> </w:t>
      </w:r>
      <w:r>
        <w:rPr>
          <w:rFonts w:ascii="Times New Roman" w:hAnsi="Times New Roman"/>
          <w:color w:val="000000"/>
          <w:sz w:val="28"/>
        </w:rPr>
        <w:t>present</w:t>
      </w:r>
      <w:r w:rsidRPr="00330598">
        <w:rPr>
          <w:rFonts w:ascii="Times New Roman" w:hAnsi="Times New Roman"/>
          <w:color w:val="000000"/>
          <w:sz w:val="28"/>
          <w:lang w:val="ru-RU"/>
        </w:rPr>
        <w:t xml:space="preserve"> – </w:t>
      </w:r>
      <w:r>
        <w:rPr>
          <w:rFonts w:ascii="Times New Roman" w:hAnsi="Times New Roman"/>
          <w:color w:val="000000"/>
          <w:sz w:val="28"/>
        </w:rPr>
        <w:t>to</w:t>
      </w:r>
      <w:r w:rsidRPr="00330598">
        <w:rPr>
          <w:rFonts w:ascii="Times New Roman" w:hAnsi="Times New Roman"/>
          <w:color w:val="000000"/>
          <w:sz w:val="28"/>
          <w:lang w:val="ru-RU"/>
        </w:rPr>
        <w:t xml:space="preserve"> </w:t>
      </w:r>
      <w:r>
        <w:rPr>
          <w:rFonts w:ascii="Times New Roman" w:hAnsi="Times New Roman"/>
          <w:color w:val="000000"/>
          <w:sz w:val="28"/>
        </w:rPr>
        <w:t>present</w:t>
      </w:r>
      <w:r w:rsidRPr="00330598">
        <w:rPr>
          <w:rFonts w:ascii="Times New Roman" w:hAnsi="Times New Roman"/>
          <w:color w:val="000000"/>
          <w:sz w:val="28"/>
          <w:lang w:val="ru-RU"/>
        </w:rPr>
        <w:t>), имя существительное от прилагательного (</w:t>
      </w:r>
      <w:r>
        <w:rPr>
          <w:rFonts w:ascii="Times New Roman" w:hAnsi="Times New Roman"/>
          <w:color w:val="000000"/>
          <w:sz w:val="28"/>
        </w:rPr>
        <w:t>rich</w:t>
      </w:r>
      <w:r w:rsidRPr="00330598">
        <w:rPr>
          <w:rFonts w:ascii="Times New Roman" w:hAnsi="Times New Roman"/>
          <w:color w:val="000000"/>
          <w:sz w:val="28"/>
          <w:lang w:val="ru-RU"/>
        </w:rPr>
        <w:t xml:space="preserve"> – </w:t>
      </w:r>
      <w:r>
        <w:rPr>
          <w:rFonts w:ascii="Times New Roman" w:hAnsi="Times New Roman"/>
          <w:color w:val="000000"/>
          <w:sz w:val="28"/>
        </w:rPr>
        <w:t>the</w:t>
      </w:r>
      <w:r w:rsidRPr="00330598">
        <w:rPr>
          <w:rFonts w:ascii="Times New Roman" w:hAnsi="Times New Roman"/>
          <w:color w:val="000000"/>
          <w:sz w:val="28"/>
          <w:lang w:val="ru-RU"/>
        </w:rPr>
        <w:t xml:space="preserve"> </w:t>
      </w:r>
      <w:r>
        <w:rPr>
          <w:rFonts w:ascii="Times New Roman" w:hAnsi="Times New Roman"/>
          <w:color w:val="000000"/>
          <w:sz w:val="28"/>
        </w:rPr>
        <w:t>rich</w:t>
      </w:r>
      <w:r w:rsidRPr="00330598">
        <w:rPr>
          <w:rFonts w:ascii="Times New Roman" w:hAnsi="Times New Roman"/>
          <w:color w:val="000000"/>
          <w:sz w:val="28"/>
          <w:lang w:val="ru-RU"/>
        </w:rPr>
        <w:t>);</w:t>
      </w:r>
    </w:p>
    <w:p w14:paraId="08D2DC7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14:paraId="1C60480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34B8E28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14:paraId="33D6492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w:t>
      </w:r>
    </w:p>
    <w:p w14:paraId="3EC1324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предложения со сложным дополнением (</w:t>
      </w:r>
      <w:r>
        <w:rPr>
          <w:rFonts w:ascii="Times New Roman" w:hAnsi="Times New Roman"/>
          <w:color w:val="000000"/>
          <w:sz w:val="28"/>
        </w:rPr>
        <w:t>Complex</w:t>
      </w:r>
      <w:r w:rsidRPr="00330598">
        <w:rPr>
          <w:rFonts w:ascii="Times New Roman" w:hAnsi="Times New Roman"/>
          <w:color w:val="000000"/>
          <w:sz w:val="28"/>
          <w:lang w:val="ru-RU"/>
        </w:rPr>
        <w:t xml:space="preserve"> </w:t>
      </w:r>
      <w:r>
        <w:rPr>
          <w:rFonts w:ascii="Times New Roman" w:hAnsi="Times New Roman"/>
          <w:color w:val="000000"/>
          <w:sz w:val="28"/>
        </w:rPr>
        <w:t>Object</w:t>
      </w:r>
      <w:r w:rsidRPr="00330598">
        <w:rPr>
          <w:rFonts w:ascii="Times New Roman" w:hAnsi="Times New Roman"/>
          <w:color w:val="000000"/>
          <w:sz w:val="28"/>
          <w:lang w:val="ru-RU"/>
        </w:rPr>
        <w:t>);</w:t>
      </w:r>
    </w:p>
    <w:p w14:paraId="14B3018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все типы вопросительных предложений в </w:t>
      </w:r>
      <w:r>
        <w:rPr>
          <w:rFonts w:ascii="Times New Roman" w:hAnsi="Times New Roman"/>
          <w:color w:val="000000"/>
          <w:sz w:val="28"/>
        </w:rPr>
        <w:t>Past</w:t>
      </w:r>
      <w:r w:rsidRPr="00330598">
        <w:rPr>
          <w:rFonts w:ascii="Times New Roman" w:hAnsi="Times New Roman"/>
          <w:color w:val="000000"/>
          <w:sz w:val="28"/>
          <w:lang w:val="ru-RU"/>
        </w:rPr>
        <w:t xml:space="preserve"> </w:t>
      </w:r>
      <w:r>
        <w:rPr>
          <w:rFonts w:ascii="Times New Roman" w:hAnsi="Times New Roman"/>
          <w:color w:val="000000"/>
          <w:sz w:val="28"/>
        </w:rPr>
        <w:t>Perfect</w:t>
      </w:r>
      <w:r w:rsidRPr="00330598">
        <w:rPr>
          <w:rFonts w:ascii="Times New Roman" w:hAnsi="Times New Roman"/>
          <w:color w:val="000000"/>
          <w:sz w:val="28"/>
          <w:lang w:val="ru-RU"/>
        </w:rPr>
        <w:t xml:space="preserve"> </w:t>
      </w:r>
      <w:r>
        <w:rPr>
          <w:rFonts w:ascii="Times New Roman" w:hAnsi="Times New Roman"/>
          <w:color w:val="000000"/>
          <w:sz w:val="28"/>
        </w:rPr>
        <w:t>Tense</w:t>
      </w:r>
      <w:r w:rsidRPr="00330598">
        <w:rPr>
          <w:rFonts w:ascii="Times New Roman" w:hAnsi="Times New Roman"/>
          <w:color w:val="000000"/>
          <w:sz w:val="28"/>
          <w:lang w:val="ru-RU"/>
        </w:rPr>
        <w:t>;</w:t>
      </w:r>
    </w:p>
    <w:p w14:paraId="324F285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21CB21D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согласование времён в рамках сложного предложения;</w:t>
      </w:r>
    </w:p>
    <w:p w14:paraId="08DF051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согласование подлежащего, выраженного собирательным существительным (</w:t>
      </w:r>
      <w:r>
        <w:rPr>
          <w:rFonts w:ascii="Times New Roman" w:hAnsi="Times New Roman"/>
          <w:color w:val="000000"/>
          <w:sz w:val="28"/>
        </w:rPr>
        <w:t>family</w:t>
      </w:r>
      <w:r w:rsidRPr="00330598">
        <w:rPr>
          <w:rFonts w:ascii="Times New Roman" w:hAnsi="Times New Roman"/>
          <w:color w:val="000000"/>
          <w:sz w:val="28"/>
          <w:lang w:val="ru-RU"/>
        </w:rPr>
        <w:t xml:space="preserve">, </w:t>
      </w:r>
      <w:r>
        <w:rPr>
          <w:rFonts w:ascii="Times New Roman" w:hAnsi="Times New Roman"/>
          <w:color w:val="000000"/>
          <w:sz w:val="28"/>
        </w:rPr>
        <w:t>police</w:t>
      </w:r>
      <w:r w:rsidRPr="00330598">
        <w:rPr>
          <w:rFonts w:ascii="Times New Roman" w:hAnsi="Times New Roman"/>
          <w:color w:val="000000"/>
          <w:sz w:val="28"/>
          <w:lang w:val="ru-RU"/>
        </w:rPr>
        <w:t>), со сказуемым;</w:t>
      </w:r>
    </w:p>
    <w:p w14:paraId="6ED2E2BF" w14:textId="77777777" w:rsidR="00395E82" w:rsidRDefault="00054C4B">
      <w:pPr>
        <w:spacing w:after="0" w:line="264" w:lineRule="auto"/>
        <w:ind w:firstLine="600"/>
        <w:jc w:val="both"/>
      </w:pPr>
      <w:r>
        <w:rPr>
          <w:rFonts w:ascii="Times New Roman" w:hAnsi="Times New Roman"/>
          <w:color w:val="000000"/>
          <w:sz w:val="28"/>
        </w:rPr>
        <w:t>конструкции с глаголами на -ing: to love/hate doing something;</w:t>
      </w:r>
    </w:p>
    <w:p w14:paraId="2B51BDB6" w14:textId="77777777" w:rsidR="00395E82" w:rsidRDefault="00054C4B">
      <w:pPr>
        <w:spacing w:after="0" w:line="264" w:lineRule="auto"/>
        <w:ind w:firstLine="600"/>
        <w:jc w:val="both"/>
      </w:pPr>
      <w:r>
        <w:rPr>
          <w:rFonts w:ascii="Times New Roman" w:hAnsi="Times New Roman"/>
          <w:color w:val="000000"/>
          <w:sz w:val="28"/>
        </w:rPr>
        <w:t>конструкции, содержащие глаголы-связки to be/to look/to feel/to seem;</w:t>
      </w:r>
    </w:p>
    <w:p w14:paraId="79E7C090" w14:textId="77777777" w:rsidR="00395E82" w:rsidRDefault="00054C4B">
      <w:pPr>
        <w:spacing w:after="0" w:line="264" w:lineRule="auto"/>
        <w:ind w:firstLine="600"/>
        <w:jc w:val="both"/>
      </w:pPr>
      <w:r>
        <w:rPr>
          <w:rFonts w:ascii="Times New Roman" w:hAnsi="Times New Roman"/>
          <w:color w:val="000000"/>
          <w:sz w:val="28"/>
        </w:rPr>
        <w:t>конструкции be/get used to do something; be/get used doing something;</w:t>
      </w:r>
    </w:p>
    <w:p w14:paraId="4AD33F29" w14:textId="77777777" w:rsidR="00395E82" w:rsidRDefault="00054C4B">
      <w:pPr>
        <w:spacing w:after="0" w:line="264" w:lineRule="auto"/>
        <w:ind w:firstLine="600"/>
        <w:jc w:val="both"/>
      </w:pPr>
      <w:r>
        <w:rPr>
          <w:rFonts w:ascii="Times New Roman" w:hAnsi="Times New Roman"/>
          <w:color w:val="000000"/>
          <w:sz w:val="28"/>
        </w:rPr>
        <w:t>конструкцию both … and …;</w:t>
      </w:r>
    </w:p>
    <w:p w14:paraId="252AE2A2" w14:textId="77777777" w:rsidR="00395E82" w:rsidRDefault="00054C4B">
      <w:pPr>
        <w:spacing w:after="0" w:line="264" w:lineRule="auto"/>
        <w:ind w:firstLine="600"/>
        <w:jc w:val="both"/>
      </w:pPr>
      <w:r>
        <w:rPr>
          <w:rFonts w:ascii="Times New Roman" w:hAnsi="Times New Roman"/>
          <w:color w:val="000000"/>
          <w:sz w:val="28"/>
        </w:rPr>
        <w:t>конструкции c глаголами to stop, to remember, to forget (разница в значении to stop doing smth и to stop to do smth);</w:t>
      </w:r>
    </w:p>
    <w:p w14:paraId="7945396A" w14:textId="77777777" w:rsidR="00395E82" w:rsidRDefault="00054C4B">
      <w:pPr>
        <w:spacing w:after="0" w:line="264" w:lineRule="auto"/>
        <w:ind w:firstLine="600"/>
        <w:jc w:val="both"/>
      </w:pPr>
      <w:r>
        <w:rPr>
          <w:rFonts w:ascii="Times New Roman" w:hAnsi="Times New Roman"/>
          <w:color w:val="000000"/>
          <w:sz w:val="28"/>
        </w:rPr>
        <w:t>глаголы в видовременных формах действительного залога в изъявительном наклонении (Past Perfect Tense, Present Perfect Continuous Tense, Future-in-the-Past);</w:t>
      </w:r>
    </w:p>
    <w:p w14:paraId="6FB88C2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модальные глаголы в косвенной речи в настоящем и прошедшем времени;</w:t>
      </w:r>
    </w:p>
    <w:p w14:paraId="15E646C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неличные формы глагола (инфинитив, герундий, причастия настоящего и прошедшего времени);</w:t>
      </w:r>
    </w:p>
    <w:p w14:paraId="3E36358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наречия </w:t>
      </w:r>
      <w:r>
        <w:rPr>
          <w:rFonts w:ascii="Times New Roman" w:hAnsi="Times New Roman"/>
          <w:color w:val="000000"/>
          <w:sz w:val="28"/>
        </w:rPr>
        <w:t>too</w:t>
      </w:r>
      <w:r w:rsidRPr="00330598">
        <w:rPr>
          <w:rFonts w:ascii="Times New Roman" w:hAnsi="Times New Roman"/>
          <w:color w:val="000000"/>
          <w:sz w:val="28"/>
          <w:lang w:val="ru-RU"/>
        </w:rPr>
        <w:t xml:space="preserve"> – </w:t>
      </w:r>
      <w:r>
        <w:rPr>
          <w:rFonts w:ascii="Times New Roman" w:hAnsi="Times New Roman"/>
          <w:color w:val="000000"/>
          <w:sz w:val="28"/>
        </w:rPr>
        <w:t>enough</w:t>
      </w:r>
      <w:r w:rsidRPr="00330598">
        <w:rPr>
          <w:rFonts w:ascii="Times New Roman" w:hAnsi="Times New Roman"/>
          <w:color w:val="000000"/>
          <w:sz w:val="28"/>
          <w:lang w:val="ru-RU"/>
        </w:rPr>
        <w:t>;</w:t>
      </w:r>
    </w:p>
    <w:p w14:paraId="40B16CB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 xml:space="preserve">отрицательные местоимения </w:t>
      </w:r>
      <w:r>
        <w:rPr>
          <w:rFonts w:ascii="Times New Roman" w:hAnsi="Times New Roman"/>
          <w:color w:val="000000"/>
          <w:sz w:val="28"/>
        </w:rPr>
        <w:t>no</w:t>
      </w:r>
      <w:r w:rsidRPr="00330598">
        <w:rPr>
          <w:rFonts w:ascii="Times New Roman" w:hAnsi="Times New Roman"/>
          <w:color w:val="000000"/>
          <w:sz w:val="28"/>
          <w:lang w:val="ru-RU"/>
        </w:rPr>
        <w:t xml:space="preserve"> (и его производные </w:t>
      </w:r>
      <w:r>
        <w:rPr>
          <w:rFonts w:ascii="Times New Roman" w:hAnsi="Times New Roman"/>
          <w:color w:val="000000"/>
          <w:sz w:val="28"/>
        </w:rPr>
        <w:t>nobody</w:t>
      </w:r>
      <w:r w:rsidRPr="00330598">
        <w:rPr>
          <w:rFonts w:ascii="Times New Roman" w:hAnsi="Times New Roman"/>
          <w:color w:val="000000"/>
          <w:sz w:val="28"/>
          <w:lang w:val="ru-RU"/>
        </w:rPr>
        <w:t xml:space="preserve">, </w:t>
      </w:r>
      <w:r>
        <w:rPr>
          <w:rFonts w:ascii="Times New Roman" w:hAnsi="Times New Roman"/>
          <w:color w:val="000000"/>
          <w:sz w:val="28"/>
        </w:rPr>
        <w:t>nothing</w:t>
      </w:r>
      <w:r w:rsidRPr="00330598">
        <w:rPr>
          <w:rFonts w:ascii="Times New Roman" w:hAnsi="Times New Roman"/>
          <w:color w:val="000000"/>
          <w:sz w:val="28"/>
          <w:lang w:val="ru-RU"/>
        </w:rPr>
        <w:t xml:space="preserve">, </w:t>
      </w:r>
      <w:r>
        <w:rPr>
          <w:rFonts w:ascii="Times New Roman" w:hAnsi="Times New Roman"/>
          <w:color w:val="000000"/>
          <w:sz w:val="28"/>
        </w:rPr>
        <w:t>etc</w:t>
      </w:r>
      <w:r w:rsidRPr="00330598">
        <w:rPr>
          <w:rFonts w:ascii="Times New Roman" w:hAnsi="Times New Roman"/>
          <w:color w:val="000000"/>
          <w:sz w:val="28"/>
          <w:lang w:val="ru-RU"/>
        </w:rPr>
        <w:t xml:space="preserve">.), </w:t>
      </w:r>
      <w:r>
        <w:rPr>
          <w:rFonts w:ascii="Times New Roman" w:hAnsi="Times New Roman"/>
          <w:color w:val="000000"/>
          <w:sz w:val="28"/>
        </w:rPr>
        <w:t>none</w:t>
      </w:r>
      <w:r w:rsidRPr="00330598">
        <w:rPr>
          <w:rFonts w:ascii="Times New Roman" w:hAnsi="Times New Roman"/>
          <w:color w:val="000000"/>
          <w:sz w:val="28"/>
          <w:lang w:val="ru-RU"/>
        </w:rPr>
        <w:t>;</w:t>
      </w:r>
    </w:p>
    <w:p w14:paraId="71A38F8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5) владеть социокультурными знаниями и умениями:</w:t>
      </w:r>
    </w:p>
    <w:p w14:paraId="2AC6F87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2E373BA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14:paraId="17F885F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w:t>
      </w:r>
    </w:p>
    <w:p w14:paraId="3438C1E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0072AA7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14:paraId="4A021C8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8) рассматривать несколько вариантов решения коммуникативной задачи в продуктивных видах речевой деятельности (говорении и письменной речи);</w:t>
      </w:r>
    </w:p>
    <w:p w14:paraId="4E0E231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0F6514C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10) использовать иноязычные словари и справочники, в том числе информационно-справочные системы в электронной форме;</w:t>
      </w:r>
    </w:p>
    <w:p w14:paraId="33DBE87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11) достигать взаимопонимания в процессе устного и письменного общения с носителями иностранного языка, людьми другой культуры;</w:t>
      </w:r>
    </w:p>
    <w:p w14:paraId="16712D7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0EE8FB3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 xml:space="preserve">Предметные результаты освоения программы по иностранному (английскому) языку к концу обучения в </w:t>
      </w:r>
      <w:r w:rsidRPr="00330598">
        <w:rPr>
          <w:rFonts w:ascii="Times New Roman" w:hAnsi="Times New Roman"/>
          <w:b/>
          <w:i/>
          <w:color w:val="000000"/>
          <w:sz w:val="28"/>
          <w:lang w:val="ru-RU"/>
        </w:rPr>
        <w:t>9 классе:</w:t>
      </w:r>
    </w:p>
    <w:p w14:paraId="1AFABC3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 владеть основными видами речевой деятельности:</w:t>
      </w:r>
    </w:p>
    <w:p w14:paraId="20140D4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14:paraId="3C4F5C6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14:paraId="4B999B7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14:paraId="5EECE95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14:paraId="41C147D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w:t>
      </w:r>
      <w:r w:rsidRPr="00330598">
        <w:rPr>
          <w:rFonts w:ascii="Times New Roman" w:hAnsi="Times New Roman"/>
          <w:color w:val="000000"/>
          <w:sz w:val="28"/>
          <w:lang w:val="ru-RU"/>
        </w:rPr>
        <w:lastRenderedPageBreak/>
        <w:t>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14:paraId="2EECC4C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4C46452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владеть орфографическими навыками: правильно писать изученные слова;</w:t>
      </w:r>
    </w:p>
    <w:p w14:paraId="3ED71BB1"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5D4E362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1C817D99"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распознавать и употреблять в устной и письменной речи родственные слова, образованные с использованием аффиксации: глаголы с помощью префиксов </w:t>
      </w:r>
      <w:r>
        <w:rPr>
          <w:rFonts w:ascii="Times New Roman" w:hAnsi="Times New Roman"/>
          <w:color w:val="000000"/>
          <w:sz w:val="28"/>
        </w:rPr>
        <w:t>under</w:t>
      </w:r>
      <w:r w:rsidRPr="00330598">
        <w:rPr>
          <w:rFonts w:ascii="Times New Roman" w:hAnsi="Times New Roman"/>
          <w:color w:val="000000"/>
          <w:sz w:val="28"/>
          <w:lang w:val="ru-RU"/>
        </w:rPr>
        <w:t xml:space="preserve">-, </w:t>
      </w:r>
      <w:r>
        <w:rPr>
          <w:rFonts w:ascii="Times New Roman" w:hAnsi="Times New Roman"/>
          <w:color w:val="000000"/>
          <w:sz w:val="28"/>
        </w:rPr>
        <w:t>over</w:t>
      </w:r>
      <w:r w:rsidRPr="00330598">
        <w:rPr>
          <w:rFonts w:ascii="Times New Roman" w:hAnsi="Times New Roman"/>
          <w:color w:val="000000"/>
          <w:sz w:val="28"/>
          <w:lang w:val="ru-RU"/>
        </w:rPr>
        <w:t xml:space="preserve">-, </w:t>
      </w:r>
      <w:r>
        <w:rPr>
          <w:rFonts w:ascii="Times New Roman" w:hAnsi="Times New Roman"/>
          <w:color w:val="000000"/>
          <w:sz w:val="28"/>
        </w:rPr>
        <w:t>dis</w:t>
      </w:r>
      <w:r w:rsidRPr="00330598">
        <w:rPr>
          <w:rFonts w:ascii="Times New Roman" w:hAnsi="Times New Roman"/>
          <w:color w:val="000000"/>
          <w:sz w:val="28"/>
          <w:lang w:val="ru-RU"/>
        </w:rPr>
        <w:t xml:space="preserve">-, </w:t>
      </w:r>
      <w:r>
        <w:rPr>
          <w:rFonts w:ascii="Times New Roman" w:hAnsi="Times New Roman"/>
          <w:color w:val="000000"/>
          <w:sz w:val="28"/>
        </w:rPr>
        <w:t>mis</w:t>
      </w:r>
      <w:r w:rsidRPr="00330598">
        <w:rPr>
          <w:rFonts w:ascii="Times New Roman" w:hAnsi="Times New Roman"/>
          <w:color w:val="000000"/>
          <w:sz w:val="28"/>
          <w:lang w:val="ru-RU"/>
        </w:rPr>
        <w:t>-, имена прилагательные с помощью суффиксов -</w:t>
      </w:r>
      <w:r>
        <w:rPr>
          <w:rFonts w:ascii="Times New Roman" w:hAnsi="Times New Roman"/>
          <w:color w:val="000000"/>
          <w:sz w:val="28"/>
        </w:rPr>
        <w:t>able</w:t>
      </w:r>
      <w:r w:rsidRPr="00330598">
        <w:rPr>
          <w:rFonts w:ascii="Times New Roman" w:hAnsi="Times New Roman"/>
          <w:color w:val="000000"/>
          <w:sz w:val="28"/>
          <w:lang w:val="ru-RU"/>
        </w:rPr>
        <w:t>/-</w:t>
      </w:r>
      <w:r>
        <w:rPr>
          <w:rFonts w:ascii="Times New Roman" w:hAnsi="Times New Roman"/>
          <w:color w:val="000000"/>
          <w:sz w:val="28"/>
        </w:rPr>
        <w:t>ible</w:t>
      </w:r>
      <w:r w:rsidRPr="00330598">
        <w:rPr>
          <w:rFonts w:ascii="Times New Roman" w:hAnsi="Times New Roman"/>
          <w:color w:val="000000"/>
          <w:sz w:val="28"/>
          <w:lang w:val="ru-RU"/>
        </w:rPr>
        <w:t xml:space="preserve">, имена существительные с помощью отрицательных префиксов </w:t>
      </w:r>
      <w:r>
        <w:rPr>
          <w:rFonts w:ascii="Times New Roman" w:hAnsi="Times New Roman"/>
          <w:color w:val="000000"/>
          <w:sz w:val="28"/>
        </w:rPr>
        <w:t>in</w:t>
      </w:r>
      <w:r w:rsidRPr="00330598">
        <w:rPr>
          <w:rFonts w:ascii="Times New Roman" w:hAnsi="Times New Roman"/>
          <w:color w:val="000000"/>
          <w:sz w:val="28"/>
          <w:lang w:val="ru-RU"/>
        </w:rPr>
        <w:t>-/</w:t>
      </w:r>
      <w:r>
        <w:rPr>
          <w:rFonts w:ascii="Times New Roman" w:hAnsi="Times New Roman"/>
          <w:color w:val="000000"/>
          <w:sz w:val="28"/>
        </w:rPr>
        <w:t>im</w:t>
      </w:r>
      <w:r w:rsidRPr="00330598">
        <w:rPr>
          <w:rFonts w:ascii="Times New Roman" w:hAnsi="Times New Roman"/>
          <w:color w:val="000000"/>
          <w:sz w:val="28"/>
          <w:lang w:val="ru-RU"/>
        </w:rPr>
        <w:t>-, сложное прилагательное путём соединения основы числительного с основой существительного с добавлением суффикса -</w:t>
      </w:r>
      <w:r>
        <w:rPr>
          <w:rFonts w:ascii="Times New Roman" w:hAnsi="Times New Roman"/>
          <w:color w:val="000000"/>
          <w:sz w:val="28"/>
        </w:rPr>
        <w:t>ed</w:t>
      </w:r>
      <w:r w:rsidRPr="00330598">
        <w:rPr>
          <w:rFonts w:ascii="Times New Roman" w:hAnsi="Times New Roman"/>
          <w:color w:val="000000"/>
          <w:sz w:val="28"/>
          <w:lang w:val="ru-RU"/>
        </w:rPr>
        <w:t xml:space="preserve"> (</w:t>
      </w:r>
      <w:r>
        <w:rPr>
          <w:rFonts w:ascii="Times New Roman" w:hAnsi="Times New Roman"/>
          <w:color w:val="000000"/>
          <w:sz w:val="28"/>
        </w:rPr>
        <w:t>eight</w:t>
      </w:r>
      <w:r w:rsidRPr="00330598">
        <w:rPr>
          <w:rFonts w:ascii="Times New Roman" w:hAnsi="Times New Roman"/>
          <w:color w:val="000000"/>
          <w:sz w:val="28"/>
          <w:lang w:val="ru-RU"/>
        </w:rPr>
        <w:t>-</w:t>
      </w:r>
      <w:r>
        <w:rPr>
          <w:rFonts w:ascii="Times New Roman" w:hAnsi="Times New Roman"/>
          <w:color w:val="000000"/>
          <w:sz w:val="28"/>
        </w:rPr>
        <w:t>legged</w:t>
      </w:r>
      <w:r w:rsidRPr="00330598">
        <w:rPr>
          <w:rFonts w:ascii="Times New Roman" w:hAnsi="Times New Roman"/>
          <w:color w:val="000000"/>
          <w:sz w:val="28"/>
          <w:lang w:val="ru-RU"/>
        </w:rPr>
        <w:t>), сложное существительное путём соединения основ существительного с предлогом (</w:t>
      </w:r>
      <w:r>
        <w:rPr>
          <w:rFonts w:ascii="Times New Roman" w:hAnsi="Times New Roman"/>
          <w:color w:val="000000"/>
          <w:sz w:val="28"/>
        </w:rPr>
        <w:t>mother</w:t>
      </w:r>
      <w:r w:rsidRPr="00330598">
        <w:rPr>
          <w:rFonts w:ascii="Times New Roman" w:hAnsi="Times New Roman"/>
          <w:color w:val="000000"/>
          <w:sz w:val="28"/>
          <w:lang w:val="ru-RU"/>
        </w:rPr>
        <w:t>-</w:t>
      </w:r>
      <w:r>
        <w:rPr>
          <w:rFonts w:ascii="Times New Roman" w:hAnsi="Times New Roman"/>
          <w:color w:val="000000"/>
          <w:sz w:val="28"/>
        </w:rPr>
        <w:t>in</w:t>
      </w:r>
      <w:r w:rsidRPr="00330598">
        <w:rPr>
          <w:rFonts w:ascii="Times New Roman" w:hAnsi="Times New Roman"/>
          <w:color w:val="000000"/>
          <w:sz w:val="28"/>
          <w:lang w:val="ru-RU"/>
        </w:rPr>
        <w:t>-</w:t>
      </w:r>
      <w:r>
        <w:rPr>
          <w:rFonts w:ascii="Times New Roman" w:hAnsi="Times New Roman"/>
          <w:color w:val="000000"/>
          <w:sz w:val="28"/>
        </w:rPr>
        <w:t>law</w:t>
      </w:r>
      <w:r w:rsidRPr="00330598">
        <w:rPr>
          <w:rFonts w:ascii="Times New Roman" w:hAnsi="Times New Roman"/>
          <w:color w:val="000000"/>
          <w:sz w:val="28"/>
          <w:lang w:val="ru-RU"/>
        </w:rPr>
        <w:t xml:space="preserve">), сложное прилагательное путём соединения основы прилагательного с основой причастия </w:t>
      </w:r>
      <w:r>
        <w:rPr>
          <w:rFonts w:ascii="Times New Roman" w:hAnsi="Times New Roman"/>
          <w:color w:val="000000"/>
          <w:sz w:val="28"/>
        </w:rPr>
        <w:t>I</w:t>
      </w:r>
      <w:r w:rsidRPr="00330598">
        <w:rPr>
          <w:rFonts w:ascii="Times New Roman" w:hAnsi="Times New Roman"/>
          <w:color w:val="000000"/>
          <w:sz w:val="28"/>
          <w:lang w:val="ru-RU"/>
        </w:rPr>
        <w:t xml:space="preserve"> (</w:t>
      </w:r>
      <w:r>
        <w:rPr>
          <w:rFonts w:ascii="Times New Roman" w:hAnsi="Times New Roman"/>
          <w:color w:val="000000"/>
          <w:sz w:val="28"/>
        </w:rPr>
        <w:t>nice</w:t>
      </w:r>
      <w:r w:rsidRPr="00330598">
        <w:rPr>
          <w:rFonts w:ascii="Times New Roman" w:hAnsi="Times New Roman"/>
          <w:color w:val="000000"/>
          <w:sz w:val="28"/>
          <w:lang w:val="ru-RU"/>
        </w:rPr>
        <w:t>-</w:t>
      </w:r>
      <w:r>
        <w:rPr>
          <w:rFonts w:ascii="Times New Roman" w:hAnsi="Times New Roman"/>
          <w:color w:val="000000"/>
          <w:sz w:val="28"/>
        </w:rPr>
        <w:t>looking</w:t>
      </w:r>
      <w:r w:rsidRPr="00330598">
        <w:rPr>
          <w:rFonts w:ascii="Times New Roman" w:hAnsi="Times New Roman"/>
          <w:color w:val="000000"/>
          <w:sz w:val="28"/>
          <w:lang w:val="ru-RU"/>
        </w:rPr>
        <w:t xml:space="preserve">), сложное прилагательное путём соединения наречия с основой причастия </w:t>
      </w:r>
      <w:r>
        <w:rPr>
          <w:rFonts w:ascii="Times New Roman" w:hAnsi="Times New Roman"/>
          <w:color w:val="000000"/>
          <w:sz w:val="28"/>
        </w:rPr>
        <w:t>II</w:t>
      </w:r>
      <w:r w:rsidRPr="00330598">
        <w:rPr>
          <w:rFonts w:ascii="Times New Roman" w:hAnsi="Times New Roman"/>
          <w:color w:val="000000"/>
          <w:sz w:val="28"/>
          <w:lang w:val="ru-RU"/>
        </w:rPr>
        <w:t xml:space="preserve"> (</w:t>
      </w:r>
      <w:r>
        <w:rPr>
          <w:rFonts w:ascii="Times New Roman" w:hAnsi="Times New Roman"/>
          <w:color w:val="000000"/>
          <w:sz w:val="28"/>
        </w:rPr>
        <w:t>well</w:t>
      </w:r>
      <w:r w:rsidRPr="00330598">
        <w:rPr>
          <w:rFonts w:ascii="Times New Roman" w:hAnsi="Times New Roman"/>
          <w:color w:val="000000"/>
          <w:sz w:val="28"/>
          <w:lang w:val="ru-RU"/>
        </w:rPr>
        <w:t>-</w:t>
      </w:r>
      <w:r>
        <w:rPr>
          <w:rFonts w:ascii="Times New Roman" w:hAnsi="Times New Roman"/>
          <w:color w:val="000000"/>
          <w:sz w:val="28"/>
        </w:rPr>
        <w:t>behaved</w:t>
      </w:r>
      <w:r w:rsidRPr="00330598">
        <w:rPr>
          <w:rFonts w:ascii="Times New Roman" w:hAnsi="Times New Roman"/>
          <w:color w:val="000000"/>
          <w:sz w:val="28"/>
          <w:lang w:val="ru-RU"/>
        </w:rPr>
        <w:t>), глагол от прилагательного (</w:t>
      </w:r>
      <w:r>
        <w:rPr>
          <w:rFonts w:ascii="Times New Roman" w:hAnsi="Times New Roman"/>
          <w:color w:val="000000"/>
          <w:sz w:val="28"/>
        </w:rPr>
        <w:t>cool</w:t>
      </w:r>
      <w:r w:rsidRPr="00330598">
        <w:rPr>
          <w:rFonts w:ascii="Times New Roman" w:hAnsi="Times New Roman"/>
          <w:color w:val="000000"/>
          <w:sz w:val="28"/>
          <w:lang w:val="ru-RU"/>
        </w:rPr>
        <w:t xml:space="preserve"> – </w:t>
      </w:r>
      <w:r>
        <w:rPr>
          <w:rFonts w:ascii="Times New Roman" w:hAnsi="Times New Roman"/>
          <w:color w:val="000000"/>
          <w:sz w:val="28"/>
        </w:rPr>
        <w:t>to</w:t>
      </w:r>
      <w:r w:rsidRPr="00330598">
        <w:rPr>
          <w:rFonts w:ascii="Times New Roman" w:hAnsi="Times New Roman"/>
          <w:color w:val="000000"/>
          <w:sz w:val="28"/>
          <w:lang w:val="ru-RU"/>
        </w:rPr>
        <w:t xml:space="preserve"> </w:t>
      </w:r>
      <w:r>
        <w:rPr>
          <w:rFonts w:ascii="Times New Roman" w:hAnsi="Times New Roman"/>
          <w:color w:val="000000"/>
          <w:sz w:val="28"/>
        </w:rPr>
        <w:t>cool</w:t>
      </w:r>
      <w:r w:rsidRPr="00330598">
        <w:rPr>
          <w:rFonts w:ascii="Times New Roman" w:hAnsi="Times New Roman"/>
          <w:color w:val="000000"/>
          <w:sz w:val="28"/>
          <w:lang w:val="ru-RU"/>
        </w:rPr>
        <w:t>);</w:t>
      </w:r>
    </w:p>
    <w:p w14:paraId="2EBC05DD"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14:paraId="7E39BA5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lastRenderedPageBreak/>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07AF5BC7"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4) понимать особенности структуры простых и сложных предложений и различных коммуникативных типов предложений английского языка;</w:t>
      </w:r>
    </w:p>
    <w:p w14:paraId="6D609A9C"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распознавать и употреблять в устной и письменной речи:</w:t>
      </w:r>
    </w:p>
    <w:p w14:paraId="2E185127" w14:textId="77777777" w:rsidR="00395E82" w:rsidRDefault="00054C4B">
      <w:pPr>
        <w:spacing w:after="0" w:line="264" w:lineRule="auto"/>
        <w:ind w:firstLine="600"/>
        <w:jc w:val="both"/>
      </w:pPr>
      <w:r>
        <w:rPr>
          <w:rFonts w:ascii="Times New Roman" w:hAnsi="Times New Roman"/>
          <w:color w:val="000000"/>
          <w:sz w:val="28"/>
        </w:rPr>
        <w:t>предложения со сложным дополнением (Complex Object) (I want to have my hair cut.);</w:t>
      </w:r>
    </w:p>
    <w:p w14:paraId="75EE1005"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предложения с </w:t>
      </w:r>
      <w:r>
        <w:rPr>
          <w:rFonts w:ascii="Times New Roman" w:hAnsi="Times New Roman"/>
          <w:color w:val="000000"/>
          <w:sz w:val="28"/>
        </w:rPr>
        <w:t>I</w:t>
      </w:r>
      <w:r w:rsidRPr="00330598">
        <w:rPr>
          <w:rFonts w:ascii="Times New Roman" w:hAnsi="Times New Roman"/>
          <w:color w:val="000000"/>
          <w:sz w:val="28"/>
          <w:lang w:val="ru-RU"/>
        </w:rPr>
        <w:t xml:space="preserve"> </w:t>
      </w:r>
      <w:r>
        <w:rPr>
          <w:rFonts w:ascii="Times New Roman" w:hAnsi="Times New Roman"/>
          <w:color w:val="000000"/>
          <w:sz w:val="28"/>
        </w:rPr>
        <w:t>wish</w:t>
      </w:r>
      <w:r w:rsidRPr="00330598">
        <w:rPr>
          <w:rFonts w:ascii="Times New Roman" w:hAnsi="Times New Roman"/>
          <w:color w:val="000000"/>
          <w:sz w:val="28"/>
          <w:lang w:val="ru-RU"/>
        </w:rPr>
        <w:t>;</w:t>
      </w:r>
    </w:p>
    <w:p w14:paraId="48E97B43"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условные предложения нереального характера (</w:t>
      </w:r>
      <w:r>
        <w:rPr>
          <w:rFonts w:ascii="Times New Roman" w:hAnsi="Times New Roman"/>
          <w:color w:val="000000"/>
          <w:sz w:val="28"/>
        </w:rPr>
        <w:t>Conditional</w:t>
      </w:r>
      <w:r w:rsidRPr="00330598">
        <w:rPr>
          <w:rFonts w:ascii="Times New Roman" w:hAnsi="Times New Roman"/>
          <w:color w:val="000000"/>
          <w:sz w:val="28"/>
          <w:lang w:val="ru-RU"/>
        </w:rPr>
        <w:t xml:space="preserve"> </w:t>
      </w:r>
      <w:r>
        <w:rPr>
          <w:rFonts w:ascii="Times New Roman" w:hAnsi="Times New Roman"/>
          <w:color w:val="000000"/>
          <w:sz w:val="28"/>
        </w:rPr>
        <w:t>II</w:t>
      </w:r>
      <w:r w:rsidRPr="00330598">
        <w:rPr>
          <w:rFonts w:ascii="Times New Roman" w:hAnsi="Times New Roman"/>
          <w:color w:val="000000"/>
          <w:sz w:val="28"/>
          <w:lang w:val="ru-RU"/>
        </w:rPr>
        <w:t>);</w:t>
      </w:r>
    </w:p>
    <w:p w14:paraId="402AA57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конструкцию для выражения предпочтения </w:t>
      </w:r>
      <w:r>
        <w:rPr>
          <w:rFonts w:ascii="Times New Roman" w:hAnsi="Times New Roman"/>
          <w:color w:val="000000"/>
          <w:sz w:val="28"/>
        </w:rPr>
        <w:t>I</w:t>
      </w:r>
      <w:r w:rsidRPr="00330598">
        <w:rPr>
          <w:rFonts w:ascii="Times New Roman" w:hAnsi="Times New Roman"/>
          <w:color w:val="000000"/>
          <w:sz w:val="28"/>
          <w:lang w:val="ru-RU"/>
        </w:rPr>
        <w:t xml:space="preserve"> </w:t>
      </w:r>
      <w:r>
        <w:rPr>
          <w:rFonts w:ascii="Times New Roman" w:hAnsi="Times New Roman"/>
          <w:color w:val="000000"/>
          <w:sz w:val="28"/>
        </w:rPr>
        <w:t>prefer</w:t>
      </w:r>
      <w:r w:rsidRPr="00330598">
        <w:rPr>
          <w:rFonts w:ascii="Times New Roman" w:hAnsi="Times New Roman"/>
          <w:color w:val="000000"/>
          <w:sz w:val="28"/>
          <w:lang w:val="ru-RU"/>
        </w:rPr>
        <w:t xml:space="preserve"> …/</w:t>
      </w:r>
      <w:r>
        <w:rPr>
          <w:rFonts w:ascii="Times New Roman" w:hAnsi="Times New Roman"/>
          <w:color w:val="000000"/>
          <w:sz w:val="28"/>
        </w:rPr>
        <w:t>I</w:t>
      </w:r>
      <w:r w:rsidRPr="00330598">
        <w:rPr>
          <w:rFonts w:ascii="Times New Roman" w:hAnsi="Times New Roman"/>
          <w:color w:val="000000"/>
          <w:sz w:val="28"/>
          <w:lang w:val="ru-RU"/>
        </w:rPr>
        <w:t>’</w:t>
      </w:r>
      <w:r>
        <w:rPr>
          <w:rFonts w:ascii="Times New Roman" w:hAnsi="Times New Roman"/>
          <w:color w:val="000000"/>
          <w:sz w:val="28"/>
        </w:rPr>
        <w:t>d</w:t>
      </w:r>
      <w:r w:rsidRPr="00330598">
        <w:rPr>
          <w:rFonts w:ascii="Times New Roman" w:hAnsi="Times New Roman"/>
          <w:color w:val="000000"/>
          <w:sz w:val="28"/>
          <w:lang w:val="ru-RU"/>
        </w:rPr>
        <w:t xml:space="preserve"> </w:t>
      </w:r>
      <w:r>
        <w:rPr>
          <w:rFonts w:ascii="Times New Roman" w:hAnsi="Times New Roman"/>
          <w:color w:val="000000"/>
          <w:sz w:val="28"/>
        </w:rPr>
        <w:t>prefer</w:t>
      </w:r>
      <w:r w:rsidRPr="00330598">
        <w:rPr>
          <w:rFonts w:ascii="Times New Roman" w:hAnsi="Times New Roman"/>
          <w:color w:val="000000"/>
          <w:sz w:val="28"/>
          <w:lang w:val="ru-RU"/>
        </w:rPr>
        <w:t xml:space="preserve"> …/</w:t>
      </w:r>
      <w:r>
        <w:rPr>
          <w:rFonts w:ascii="Times New Roman" w:hAnsi="Times New Roman"/>
          <w:color w:val="000000"/>
          <w:sz w:val="28"/>
        </w:rPr>
        <w:t>I</w:t>
      </w:r>
      <w:r w:rsidRPr="00330598">
        <w:rPr>
          <w:rFonts w:ascii="Times New Roman" w:hAnsi="Times New Roman"/>
          <w:color w:val="000000"/>
          <w:sz w:val="28"/>
          <w:lang w:val="ru-RU"/>
        </w:rPr>
        <w:t>’</w:t>
      </w:r>
      <w:r>
        <w:rPr>
          <w:rFonts w:ascii="Times New Roman" w:hAnsi="Times New Roman"/>
          <w:color w:val="000000"/>
          <w:sz w:val="28"/>
        </w:rPr>
        <w:t>d</w:t>
      </w:r>
      <w:r w:rsidRPr="00330598">
        <w:rPr>
          <w:rFonts w:ascii="Times New Roman" w:hAnsi="Times New Roman"/>
          <w:color w:val="000000"/>
          <w:sz w:val="28"/>
          <w:lang w:val="ru-RU"/>
        </w:rPr>
        <w:t xml:space="preserve"> </w:t>
      </w:r>
      <w:r>
        <w:rPr>
          <w:rFonts w:ascii="Times New Roman" w:hAnsi="Times New Roman"/>
          <w:color w:val="000000"/>
          <w:sz w:val="28"/>
        </w:rPr>
        <w:t>rather</w:t>
      </w:r>
      <w:r w:rsidRPr="00330598">
        <w:rPr>
          <w:rFonts w:ascii="Times New Roman" w:hAnsi="Times New Roman"/>
          <w:color w:val="000000"/>
          <w:sz w:val="28"/>
          <w:lang w:val="ru-RU"/>
        </w:rPr>
        <w:t>…;</w:t>
      </w:r>
    </w:p>
    <w:p w14:paraId="3F1A7DD4"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предложения с конструкцией </w:t>
      </w:r>
      <w:r>
        <w:rPr>
          <w:rFonts w:ascii="Times New Roman" w:hAnsi="Times New Roman"/>
          <w:color w:val="000000"/>
          <w:sz w:val="28"/>
        </w:rPr>
        <w:t>either</w:t>
      </w:r>
      <w:r w:rsidRPr="00330598">
        <w:rPr>
          <w:rFonts w:ascii="Times New Roman" w:hAnsi="Times New Roman"/>
          <w:color w:val="000000"/>
          <w:sz w:val="28"/>
          <w:lang w:val="ru-RU"/>
        </w:rPr>
        <w:t xml:space="preserve"> … </w:t>
      </w:r>
      <w:r>
        <w:rPr>
          <w:rFonts w:ascii="Times New Roman" w:hAnsi="Times New Roman"/>
          <w:color w:val="000000"/>
          <w:sz w:val="28"/>
        </w:rPr>
        <w:t>or</w:t>
      </w:r>
      <w:r w:rsidRPr="00330598">
        <w:rPr>
          <w:rFonts w:ascii="Times New Roman" w:hAnsi="Times New Roman"/>
          <w:color w:val="000000"/>
          <w:sz w:val="28"/>
          <w:lang w:val="ru-RU"/>
        </w:rPr>
        <w:t xml:space="preserve">, </w:t>
      </w:r>
      <w:r>
        <w:rPr>
          <w:rFonts w:ascii="Times New Roman" w:hAnsi="Times New Roman"/>
          <w:color w:val="000000"/>
          <w:sz w:val="28"/>
        </w:rPr>
        <w:t>neither</w:t>
      </w:r>
      <w:r w:rsidRPr="00330598">
        <w:rPr>
          <w:rFonts w:ascii="Times New Roman" w:hAnsi="Times New Roman"/>
          <w:color w:val="000000"/>
          <w:sz w:val="28"/>
          <w:lang w:val="ru-RU"/>
        </w:rPr>
        <w:t xml:space="preserve"> … </w:t>
      </w:r>
      <w:r>
        <w:rPr>
          <w:rFonts w:ascii="Times New Roman" w:hAnsi="Times New Roman"/>
          <w:color w:val="000000"/>
          <w:sz w:val="28"/>
        </w:rPr>
        <w:t>nor</w:t>
      </w:r>
      <w:r w:rsidRPr="00330598">
        <w:rPr>
          <w:rFonts w:ascii="Times New Roman" w:hAnsi="Times New Roman"/>
          <w:color w:val="000000"/>
          <w:sz w:val="28"/>
          <w:lang w:val="ru-RU"/>
        </w:rPr>
        <w:t>;</w:t>
      </w:r>
    </w:p>
    <w:p w14:paraId="7659FF4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 xml:space="preserve">формы страдательного залога </w:t>
      </w:r>
      <w:r>
        <w:rPr>
          <w:rFonts w:ascii="Times New Roman" w:hAnsi="Times New Roman"/>
          <w:color w:val="000000"/>
          <w:sz w:val="28"/>
        </w:rPr>
        <w:t>Present</w:t>
      </w:r>
      <w:r w:rsidRPr="00330598">
        <w:rPr>
          <w:rFonts w:ascii="Times New Roman" w:hAnsi="Times New Roman"/>
          <w:color w:val="000000"/>
          <w:sz w:val="28"/>
          <w:lang w:val="ru-RU"/>
        </w:rPr>
        <w:t xml:space="preserve"> </w:t>
      </w:r>
      <w:r>
        <w:rPr>
          <w:rFonts w:ascii="Times New Roman" w:hAnsi="Times New Roman"/>
          <w:color w:val="000000"/>
          <w:sz w:val="28"/>
        </w:rPr>
        <w:t>Perfect</w:t>
      </w:r>
      <w:r w:rsidRPr="00330598">
        <w:rPr>
          <w:rFonts w:ascii="Times New Roman" w:hAnsi="Times New Roman"/>
          <w:color w:val="000000"/>
          <w:sz w:val="28"/>
          <w:lang w:val="ru-RU"/>
        </w:rPr>
        <w:t xml:space="preserve"> </w:t>
      </w:r>
      <w:r>
        <w:rPr>
          <w:rFonts w:ascii="Times New Roman" w:hAnsi="Times New Roman"/>
          <w:color w:val="000000"/>
          <w:sz w:val="28"/>
        </w:rPr>
        <w:t>Passive</w:t>
      </w:r>
      <w:r w:rsidRPr="00330598">
        <w:rPr>
          <w:rFonts w:ascii="Times New Roman" w:hAnsi="Times New Roman"/>
          <w:color w:val="000000"/>
          <w:sz w:val="28"/>
          <w:lang w:val="ru-RU"/>
        </w:rPr>
        <w:t>;</w:t>
      </w:r>
    </w:p>
    <w:p w14:paraId="75A47CF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порядок следования имён прилагательных (</w:t>
      </w:r>
      <w:r>
        <w:rPr>
          <w:rFonts w:ascii="Times New Roman" w:hAnsi="Times New Roman"/>
          <w:color w:val="000000"/>
          <w:sz w:val="28"/>
        </w:rPr>
        <w:t>nice</w:t>
      </w:r>
      <w:r w:rsidRPr="00330598">
        <w:rPr>
          <w:rFonts w:ascii="Times New Roman" w:hAnsi="Times New Roman"/>
          <w:color w:val="000000"/>
          <w:sz w:val="28"/>
          <w:lang w:val="ru-RU"/>
        </w:rPr>
        <w:t xml:space="preserve"> </w:t>
      </w:r>
      <w:r>
        <w:rPr>
          <w:rFonts w:ascii="Times New Roman" w:hAnsi="Times New Roman"/>
          <w:color w:val="000000"/>
          <w:sz w:val="28"/>
        </w:rPr>
        <w:t>long</w:t>
      </w:r>
      <w:r w:rsidRPr="00330598">
        <w:rPr>
          <w:rFonts w:ascii="Times New Roman" w:hAnsi="Times New Roman"/>
          <w:color w:val="000000"/>
          <w:sz w:val="28"/>
          <w:lang w:val="ru-RU"/>
        </w:rPr>
        <w:t xml:space="preserve"> </w:t>
      </w:r>
      <w:r>
        <w:rPr>
          <w:rFonts w:ascii="Times New Roman" w:hAnsi="Times New Roman"/>
          <w:color w:val="000000"/>
          <w:sz w:val="28"/>
        </w:rPr>
        <w:t>blond</w:t>
      </w:r>
      <w:r w:rsidRPr="00330598">
        <w:rPr>
          <w:rFonts w:ascii="Times New Roman" w:hAnsi="Times New Roman"/>
          <w:color w:val="000000"/>
          <w:sz w:val="28"/>
          <w:lang w:val="ru-RU"/>
        </w:rPr>
        <w:t xml:space="preserve"> </w:t>
      </w:r>
      <w:r>
        <w:rPr>
          <w:rFonts w:ascii="Times New Roman" w:hAnsi="Times New Roman"/>
          <w:color w:val="000000"/>
          <w:sz w:val="28"/>
        </w:rPr>
        <w:t>hair</w:t>
      </w:r>
      <w:r w:rsidRPr="00330598">
        <w:rPr>
          <w:rFonts w:ascii="Times New Roman" w:hAnsi="Times New Roman"/>
          <w:color w:val="000000"/>
          <w:sz w:val="28"/>
          <w:lang w:val="ru-RU"/>
        </w:rPr>
        <w:t>);</w:t>
      </w:r>
    </w:p>
    <w:p w14:paraId="425B3F4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5) владеть социокультурными знаниями и умениями:</w:t>
      </w:r>
    </w:p>
    <w:p w14:paraId="4197C3D6"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14:paraId="7640CD4B"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выражать модальные значения, чувства и эмоции;</w:t>
      </w:r>
    </w:p>
    <w:p w14:paraId="2F10AD4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иметь элементарные представления о различных вариантах английского языка;</w:t>
      </w:r>
    </w:p>
    <w:p w14:paraId="2DD57B4E"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14:paraId="71E81D6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70BBD4FF"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7) рассматривать несколько вариантов решения коммуникативной задачи в продуктивных видах речевой деятельности (говорении и письменной речи);</w:t>
      </w:r>
    </w:p>
    <w:p w14:paraId="70E734D8"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8) участвовать в несложных учебных проектах с использованием материалов на английском языке с применением информационно-</w:t>
      </w:r>
      <w:r w:rsidRPr="00330598">
        <w:rPr>
          <w:rFonts w:ascii="Times New Roman" w:hAnsi="Times New Roman"/>
          <w:color w:val="000000"/>
          <w:sz w:val="28"/>
          <w:lang w:val="ru-RU"/>
        </w:rPr>
        <w:lastRenderedPageBreak/>
        <w:t>коммуникативных технологий, соблюдая правила информационной безопасности при работе в сети Интернет;</w:t>
      </w:r>
    </w:p>
    <w:p w14:paraId="70E32632"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9) использовать иноязычные словари и справочники, в том числе информационно-справочные системы в электронной форме;</w:t>
      </w:r>
    </w:p>
    <w:p w14:paraId="553D4360"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10) достигать взаимопонимания в процессе устного и письменного общения с носителями иностранного языка, людьми другой культуры;</w:t>
      </w:r>
    </w:p>
    <w:p w14:paraId="2A4E936A" w14:textId="77777777" w:rsidR="00395E82" w:rsidRPr="00330598" w:rsidRDefault="00054C4B">
      <w:pPr>
        <w:spacing w:after="0" w:line="264" w:lineRule="auto"/>
        <w:ind w:firstLine="600"/>
        <w:jc w:val="both"/>
        <w:rPr>
          <w:lang w:val="ru-RU"/>
        </w:rPr>
      </w:pPr>
      <w:r w:rsidRPr="00330598">
        <w:rPr>
          <w:rFonts w:ascii="Times New Roman" w:hAnsi="Times New Roman"/>
          <w:color w:val="000000"/>
          <w:sz w:val="28"/>
          <w:lang w:val="ru-RU"/>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237A25AC" w14:textId="77777777" w:rsidR="00395E82" w:rsidRPr="00330598" w:rsidRDefault="00395E82">
      <w:pPr>
        <w:rPr>
          <w:lang w:val="ru-RU"/>
        </w:rPr>
        <w:sectPr w:rsidR="00395E82" w:rsidRPr="00330598">
          <w:pgSz w:w="11906" w:h="16383"/>
          <w:pgMar w:top="1134" w:right="850" w:bottom="1134" w:left="1701" w:header="720" w:footer="720" w:gutter="0"/>
          <w:cols w:space="720"/>
        </w:sectPr>
      </w:pPr>
      <w:bookmarkStart w:id="4" w:name="block-24007670"/>
    </w:p>
    <w:p w14:paraId="2003FAFF" w14:textId="77777777" w:rsidR="00395E82" w:rsidRDefault="00054C4B">
      <w:pPr>
        <w:spacing w:after="0"/>
        <w:ind w:left="120"/>
      </w:pPr>
      <w:bookmarkStart w:id="5" w:name="block-24007671"/>
      <w:bookmarkEnd w:id="4"/>
      <w:r w:rsidRPr="00330598">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53C0D55D" w14:textId="77777777" w:rsidR="00395E82" w:rsidRDefault="00054C4B">
      <w:pPr>
        <w:spacing w:after="0"/>
        <w:ind w:left="120"/>
      </w:pPr>
      <w:r>
        <w:rPr>
          <w:rFonts w:ascii="Times New Roman" w:hAnsi="Times New Roman"/>
          <w:b/>
          <w:color w:val="000000"/>
          <w:sz w:val="28"/>
        </w:rPr>
        <w:t xml:space="preserve"> 5 КЛАСС </w:t>
      </w:r>
    </w:p>
    <w:tbl>
      <w:tblPr>
        <w:tblpPr w:leftFromText="180" w:rightFromText="180" w:vertAnchor="text" w:horzAnchor="page" w:tblpX="1693" w:tblpY="380"/>
        <w:tblOverlap w:val="never"/>
        <w:tblW w:w="0" w:type="auto"/>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3"/>
        <w:gridCol w:w="4816"/>
        <w:gridCol w:w="1387"/>
        <w:gridCol w:w="1843"/>
        <w:gridCol w:w="1912"/>
        <w:gridCol w:w="3241"/>
      </w:tblGrid>
      <w:tr w:rsidR="00395E82" w14:paraId="3AFCC3C5" w14:textId="77777777">
        <w:trPr>
          <w:trHeight w:val="144"/>
          <w:tblCellSpacing w:w="0" w:type="dxa"/>
        </w:trPr>
        <w:tc>
          <w:tcPr>
            <w:tcW w:w="412" w:type="dxa"/>
            <w:vMerge w:val="restart"/>
            <w:tcMar>
              <w:top w:w="50" w:type="dxa"/>
              <w:left w:w="100" w:type="dxa"/>
            </w:tcMar>
            <w:vAlign w:val="center"/>
          </w:tcPr>
          <w:p w14:paraId="27C62AA0" w14:textId="77777777" w:rsidR="00395E82" w:rsidRDefault="00054C4B">
            <w:pPr>
              <w:spacing w:after="0"/>
              <w:ind w:left="135"/>
            </w:pPr>
            <w:r>
              <w:rPr>
                <w:rFonts w:ascii="Times New Roman" w:hAnsi="Times New Roman"/>
                <w:b/>
                <w:color w:val="000000"/>
                <w:sz w:val="24"/>
              </w:rPr>
              <w:t xml:space="preserve">№ п/п </w:t>
            </w:r>
          </w:p>
          <w:p w14:paraId="785E0DCB" w14:textId="77777777" w:rsidR="00395E82" w:rsidRDefault="00395E82">
            <w:pPr>
              <w:spacing w:after="0"/>
              <w:ind w:left="135"/>
            </w:pPr>
          </w:p>
        </w:tc>
        <w:tc>
          <w:tcPr>
            <w:tcW w:w="3960" w:type="dxa"/>
            <w:vMerge w:val="restart"/>
            <w:tcMar>
              <w:top w:w="50" w:type="dxa"/>
              <w:left w:w="100" w:type="dxa"/>
            </w:tcMar>
            <w:vAlign w:val="center"/>
          </w:tcPr>
          <w:p w14:paraId="4B442480" w14:textId="77777777" w:rsidR="00395E82" w:rsidRDefault="00054C4B">
            <w:pPr>
              <w:spacing w:after="0"/>
              <w:ind w:left="135"/>
            </w:pPr>
            <w:r>
              <w:rPr>
                <w:rFonts w:ascii="Times New Roman" w:hAnsi="Times New Roman"/>
                <w:b/>
                <w:color w:val="000000"/>
                <w:sz w:val="24"/>
              </w:rPr>
              <w:t xml:space="preserve">Наименование разделов и тем программы </w:t>
            </w:r>
          </w:p>
          <w:p w14:paraId="103910CE" w14:textId="77777777" w:rsidR="00395E82" w:rsidRDefault="00395E82">
            <w:pPr>
              <w:spacing w:after="0"/>
              <w:ind w:left="135"/>
            </w:pPr>
          </w:p>
        </w:tc>
        <w:tc>
          <w:tcPr>
            <w:tcW w:w="0" w:type="auto"/>
            <w:gridSpan w:val="3"/>
            <w:tcMar>
              <w:top w:w="50" w:type="dxa"/>
              <w:left w:w="100" w:type="dxa"/>
            </w:tcMar>
            <w:vAlign w:val="center"/>
          </w:tcPr>
          <w:p w14:paraId="78465B31" w14:textId="77777777" w:rsidR="00395E82" w:rsidRDefault="00054C4B">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14:paraId="3E255505" w14:textId="77777777" w:rsidR="00395E82" w:rsidRDefault="00054C4B">
            <w:pPr>
              <w:spacing w:after="0"/>
              <w:ind w:left="135"/>
            </w:pPr>
            <w:r>
              <w:rPr>
                <w:rFonts w:ascii="Times New Roman" w:hAnsi="Times New Roman"/>
                <w:b/>
                <w:color w:val="000000"/>
                <w:sz w:val="24"/>
              </w:rPr>
              <w:t xml:space="preserve">Электронные (цифровые) образовательные ресурсы </w:t>
            </w:r>
          </w:p>
          <w:p w14:paraId="393B8226" w14:textId="77777777" w:rsidR="00395E82" w:rsidRDefault="00395E82">
            <w:pPr>
              <w:spacing w:after="0"/>
              <w:ind w:left="135"/>
            </w:pPr>
          </w:p>
        </w:tc>
      </w:tr>
      <w:tr w:rsidR="00395E82" w14:paraId="6526B33F" w14:textId="77777777">
        <w:trPr>
          <w:trHeight w:val="144"/>
          <w:tblCellSpacing w:w="0" w:type="dxa"/>
        </w:trPr>
        <w:tc>
          <w:tcPr>
            <w:tcW w:w="0" w:type="auto"/>
            <w:vMerge/>
            <w:tcBorders>
              <w:top w:val="nil"/>
            </w:tcBorders>
            <w:tcMar>
              <w:top w:w="50" w:type="dxa"/>
              <w:left w:w="100" w:type="dxa"/>
            </w:tcMar>
          </w:tcPr>
          <w:p w14:paraId="0DEF3FDA" w14:textId="77777777" w:rsidR="00395E82" w:rsidRDefault="00395E82"/>
        </w:tc>
        <w:tc>
          <w:tcPr>
            <w:tcW w:w="0" w:type="auto"/>
            <w:vMerge/>
            <w:tcBorders>
              <w:top w:val="nil"/>
            </w:tcBorders>
            <w:tcMar>
              <w:top w:w="50" w:type="dxa"/>
              <w:left w:w="100" w:type="dxa"/>
            </w:tcMar>
          </w:tcPr>
          <w:p w14:paraId="2E713529" w14:textId="77777777" w:rsidR="00395E82" w:rsidRDefault="00395E82"/>
        </w:tc>
        <w:tc>
          <w:tcPr>
            <w:tcW w:w="889" w:type="dxa"/>
            <w:tcMar>
              <w:top w:w="50" w:type="dxa"/>
              <w:left w:w="100" w:type="dxa"/>
            </w:tcMar>
            <w:vAlign w:val="center"/>
          </w:tcPr>
          <w:p w14:paraId="48112AC1" w14:textId="77777777" w:rsidR="00395E82" w:rsidRDefault="00054C4B">
            <w:pPr>
              <w:spacing w:after="0"/>
              <w:ind w:left="135"/>
            </w:pPr>
            <w:r>
              <w:rPr>
                <w:rFonts w:ascii="Times New Roman" w:hAnsi="Times New Roman"/>
                <w:b/>
                <w:color w:val="000000"/>
                <w:sz w:val="24"/>
              </w:rPr>
              <w:t xml:space="preserve">Всего </w:t>
            </w:r>
          </w:p>
          <w:p w14:paraId="55A2052E" w14:textId="77777777" w:rsidR="00395E82" w:rsidRDefault="00395E82">
            <w:pPr>
              <w:spacing w:after="0"/>
              <w:ind w:left="135"/>
            </w:pPr>
          </w:p>
        </w:tc>
        <w:tc>
          <w:tcPr>
            <w:tcW w:w="1598" w:type="dxa"/>
            <w:tcMar>
              <w:top w:w="50" w:type="dxa"/>
              <w:left w:w="100" w:type="dxa"/>
            </w:tcMar>
            <w:vAlign w:val="center"/>
          </w:tcPr>
          <w:p w14:paraId="43AD9219" w14:textId="77777777" w:rsidR="00395E82" w:rsidRDefault="00054C4B">
            <w:pPr>
              <w:spacing w:after="0"/>
              <w:ind w:left="135"/>
            </w:pPr>
            <w:r>
              <w:rPr>
                <w:rFonts w:ascii="Times New Roman" w:hAnsi="Times New Roman"/>
                <w:b/>
                <w:color w:val="000000"/>
                <w:sz w:val="24"/>
              </w:rPr>
              <w:t xml:space="preserve">Контрольные работы </w:t>
            </w:r>
          </w:p>
          <w:p w14:paraId="74CAA17F" w14:textId="77777777" w:rsidR="00395E82" w:rsidRDefault="00395E82">
            <w:pPr>
              <w:spacing w:after="0"/>
              <w:ind w:left="135"/>
            </w:pPr>
          </w:p>
        </w:tc>
        <w:tc>
          <w:tcPr>
            <w:tcW w:w="1692" w:type="dxa"/>
            <w:tcMar>
              <w:top w:w="50" w:type="dxa"/>
              <w:left w:w="100" w:type="dxa"/>
            </w:tcMar>
            <w:vAlign w:val="center"/>
          </w:tcPr>
          <w:p w14:paraId="1CA26BDE" w14:textId="77777777" w:rsidR="00395E82" w:rsidRDefault="00054C4B">
            <w:pPr>
              <w:spacing w:after="0"/>
              <w:ind w:left="135"/>
            </w:pPr>
            <w:r>
              <w:rPr>
                <w:rFonts w:ascii="Times New Roman" w:hAnsi="Times New Roman"/>
                <w:b/>
                <w:color w:val="000000"/>
                <w:sz w:val="24"/>
              </w:rPr>
              <w:t xml:space="preserve">Практические работы </w:t>
            </w:r>
          </w:p>
          <w:p w14:paraId="1E10D853" w14:textId="77777777" w:rsidR="00395E82" w:rsidRDefault="00395E82">
            <w:pPr>
              <w:spacing w:after="0"/>
              <w:ind w:left="135"/>
            </w:pPr>
          </w:p>
        </w:tc>
        <w:tc>
          <w:tcPr>
            <w:tcW w:w="0" w:type="auto"/>
            <w:vMerge/>
            <w:tcBorders>
              <w:top w:val="nil"/>
            </w:tcBorders>
            <w:tcMar>
              <w:top w:w="50" w:type="dxa"/>
              <w:left w:w="100" w:type="dxa"/>
            </w:tcMar>
          </w:tcPr>
          <w:p w14:paraId="0747B63B" w14:textId="77777777" w:rsidR="00395E82" w:rsidRDefault="00395E82"/>
        </w:tc>
      </w:tr>
      <w:tr w:rsidR="00395E82" w14:paraId="3E7590CC" w14:textId="77777777">
        <w:trPr>
          <w:trHeight w:val="144"/>
          <w:tblCellSpacing w:w="0" w:type="dxa"/>
        </w:trPr>
        <w:tc>
          <w:tcPr>
            <w:tcW w:w="412" w:type="dxa"/>
            <w:tcMar>
              <w:top w:w="50" w:type="dxa"/>
              <w:left w:w="100" w:type="dxa"/>
            </w:tcMar>
            <w:vAlign w:val="center"/>
          </w:tcPr>
          <w:p w14:paraId="18B77279" w14:textId="77777777" w:rsidR="00395E82" w:rsidRDefault="00054C4B">
            <w:pPr>
              <w:spacing w:after="0"/>
            </w:pPr>
            <w:r>
              <w:rPr>
                <w:rFonts w:ascii="Times New Roman" w:hAnsi="Times New Roman"/>
                <w:color w:val="000000"/>
                <w:sz w:val="24"/>
              </w:rPr>
              <w:t>1</w:t>
            </w:r>
          </w:p>
        </w:tc>
        <w:tc>
          <w:tcPr>
            <w:tcW w:w="3960" w:type="dxa"/>
            <w:tcMar>
              <w:top w:w="50" w:type="dxa"/>
              <w:left w:w="100" w:type="dxa"/>
            </w:tcMar>
            <w:vAlign w:val="center"/>
          </w:tcPr>
          <w:p w14:paraId="50AF45BA" w14:textId="77777777" w:rsidR="00395E82" w:rsidRDefault="00054C4B">
            <w:pPr>
              <w:spacing w:after="0"/>
              <w:ind w:left="135"/>
              <w:rPr>
                <w:lang w:val="ru-RU"/>
              </w:rPr>
            </w:pPr>
            <w:r>
              <w:rPr>
                <w:rFonts w:ascii="Times New Roman" w:hAnsi="Times New Roman"/>
                <w:color w:val="000000"/>
                <w:sz w:val="24"/>
                <w:lang w:val="ru-RU"/>
              </w:rPr>
              <w:t>Моя семья. Мои друзья. Семейные праздники: день рождения, Новый год</w:t>
            </w:r>
          </w:p>
        </w:tc>
        <w:tc>
          <w:tcPr>
            <w:tcW w:w="889" w:type="dxa"/>
            <w:tcMar>
              <w:top w:w="50" w:type="dxa"/>
              <w:left w:w="100" w:type="dxa"/>
            </w:tcMar>
            <w:vAlign w:val="center"/>
          </w:tcPr>
          <w:p w14:paraId="6F12CC2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598" w:type="dxa"/>
            <w:tcMar>
              <w:top w:w="50" w:type="dxa"/>
              <w:left w:w="100" w:type="dxa"/>
            </w:tcMar>
            <w:vAlign w:val="center"/>
          </w:tcPr>
          <w:p w14:paraId="3F2E0CD8"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64AF81E0" w14:textId="77777777" w:rsidR="00395E82" w:rsidRDefault="00395E82">
            <w:pPr>
              <w:spacing w:after="0"/>
              <w:ind w:left="135"/>
              <w:jc w:val="center"/>
            </w:pPr>
          </w:p>
        </w:tc>
        <w:tc>
          <w:tcPr>
            <w:tcW w:w="2403" w:type="dxa"/>
            <w:tcMar>
              <w:top w:w="50" w:type="dxa"/>
              <w:left w:w="100" w:type="dxa"/>
            </w:tcMar>
            <w:vAlign w:val="center"/>
          </w:tcPr>
          <w:p w14:paraId="3C164C30" w14:textId="77777777" w:rsidR="00395E82" w:rsidRDefault="00AF38A4">
            <w:pPr>
              <w:spacing w:after="0"/>
              <w:ind w:left="135"/>
            </w:pPr>
            <w:hyperlink r:id="rId8">
              <w:r w:rsidR="00054C4B">
                <w:rPr>
                  <w:rFonts w:ascii="Times New Roman" w:hAnsi="Times New Roman"/>
                  <w:color w:val="0000FF"/>
                  <w:u w:val="single"/>
                </w:rPr>
                <w:t>https://videouroki.net/</w:t>
              </w:r>
            </w:hyperlink>
          </w:p>
        </w:tc>
      </w:tr>
      <w:tr w:rsidR="00395E82" w14:paraId="54572A60" w14:textId="77777777">
        <w:trPr>
          <w:trHeight w:val="144"/>
          <w:tblCellSpacing w:w="0" w:type="dxa"/>
        </w:trPr>
        <w:tc>
          <w:tcPr>
            <w:tcW w:w="412" w:type="dxa"/>
            <w:tcMar>
              <w:top w:w="50" w:type="dxa"/>
              <w:left w:w="100" w:type="dxa"/>
            </w:tcMar>
            <w:vAlign w:val="center"/>
          </w:tcPr>
          <w:p w14:paraId="3F40C743" w14:textId="77777777" w:rsidR="00395E82" w:rsidRDefault="00054C4B">
            <w:pPr>
              <w:spacing w:after="0"/>
            </w:pPr>
            <w:r>
              <w:rPr>
                <w:rFonts w:ascii="Times New Roman" w:hAnsi="Times New Roman"/>
                <w:color w:val="000000"/>
                <w:sz w:val="24"/>
              </w:rPr>
              <w:t>2</w:t>
            </w:r>
          </w:p>
        </w:tc>
        <w:tc>
          <w:tcPr>
            <w:tcW w:w="3960" w:type="dxa"/>
            <w:tcMar>
              <w:top w:w="50" w:type="dxa"/>
              <w:left w:w="100" w:type="dxa"/>
            </w:tcMar>
            <w:vAlign w:val="center"/>
          </w:tcPr>
          <w:p w14:paraId="3329376C" w14:textId="77777777" w:rsidR="00395E82" w:rsidRDefault="00054C4B">
            <w:pPr>
              <w:spacing w:after="0"/>
              <w:ind w:left="135"/>
              <w:rPr>
                <w:lang w:val="ru-RU"/>
              </w:rPr>
            </w:pPr>
            <w:r>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14:paraId="4F3FFB2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14:paraId="64930DF6"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w:t>
            </w:r>
            <w:r>
              <w:rPr>
                <w:rFonts w:ascii="Times New Roman" w:hAnsi="Times New Roman"/>
                <w:color w:val="000000"/>
                <w:sz w:val="24"/>
              </w:rPr>
              <w:t xml:space="preserve"> </w:t>
            </w:r>
          </w:p>
        </w:tc>
        <w:tc>
          <w:tcPr>
            <w:tcW w:w="1692" w:type="dxa"/>
            <w:tcMar>
              <w:top w:w="50" w:type="dxa"/>
              <w:left w:w="100" w:type="dxa"/>
            </w:tcMar>
            <w:vAlign w:val="center"/>
          </w:tcPr>
          <w:p w14:paraId="788B8DCD" w14:textId="77777777" w:rsidR="00395E82" w:rsidRDefault="00395E82">
            <w:pPr>
              <w:spacing w:after="0"/>
              <w:ind w:left="135"/>
              <w:jc w:val="center"/>
            </w:pPr>
          </w:p>
        </w:tc>
        <w:tc>
          <w:tcPr>
            <w:tcW w:w="2403" w:type="dxa"/>
            <w:tcMar>
              <w:top w:w="50" w:type="dxa"/>
              <w:left w:w="100" w:type="dxa"/>
            </w:tcMar>
            <w:vAlign w:val="center"/>
          </w:tcPr>
          <w:p w14:paraId="1CCBDFD8" w14:textId="77777777" w:rsidR="00395E82" w:rsidRDefault="00AF38A4">
            <w:pPr>
              <w:spacing w:after="0"/>
              <w:ind w:left="135"/>
            </w:pPr>
            <w:hyperlink r:id="rId9">
              <w:r w:rsidR="00054C4B">
                <w:rPr>
                  <w:rFonts w:ascii="Times New Roman" w:hAnsi="Times New Roman"/>
                  <w:color w:val="0000FF"/>
                  <w:u w:val="single"/>
                </w:rPr>
                <w:t>https://uchi.ru/</w:t>
              </w:r>
            </w:hyperlink>
          </w:p>
        </w:tc>
      </w:tr>
      <w:tr w:rsidR="00395E82" w14:paraId="3B0EC357" w14:textId="77777777">
        <w:trPr>
          <w:trHeight w:val="144"/>
          <w:tblCellSpacing w:w="0" w:type="dxa"/>
        </w:trPr>
        <w:tc>
          <w:tcPr>
            <w:tcW w:w="412" w:type="dxa"/>
            <w:tcMar>
              <w:top w:w="50" w:type="dxa"/>
              <w:left w:w="100" w:type="dxa"/>
            </w:tcMar>
            <w:vAlign w:val="center"/>
          </w:tcPr>
          <w:p w14:paraId="2F01749A" w14:textId="77777777" w:rsidR="00395E82" w:rsidRDefault="00054C4B">
            <w:pPr>
              <w:spacing w:after="0"/>
            </w:pPr>
            <w:r>
              <w:rPr>
                <w:rFonts w:ascii="Times New Roman" w:hAnsi="Times New Roman"/>
                <w:color w:val="000000"/>
                <w:sz w:val="24"/>
              </w:rPr>
              <w:t>3</w:t>
            </w:r>
          </w:p>
        </w:tc>
        <w:tc>
          <w:tcPr>
            <w:tcW w:w="3960" w:type="dxa"/>
            <w:tcMar>
              <w:top w:w="50" w:type="dxa"/>
              <w:left w:w="100" w:type="dxa"/>
            </w:tcMar>
            <w:vAlign w:val="center"/>
          </w:tcPr>
          <w:p w14:paraId="65E2F59C" w14:textId="77777777" w:rsidR="00395E82" w:rsidRDefault="00054C4B">
            <w:pPr>
              <w:spacing w:after="0"/>
              <w:ind w:left="135"/>
              <w:rPr>
                <w:lang w:val="ru-RU"/>
              </w:rPr>
            </w:pPr>
            <w:r>
              <w:rPr>
                <w:rFonts w:ascii="Times New Roman" w:hAnsi="Times New Roman"/>
                <w:color w:val="000000"/>
                <w:sz w:val="24"/>
                <w:lang w:val="ru-RU"/>
              </w:rPr>
              <w:t>Досуг и увлечения (хобби) современного подростка (чтение, кино, спорт)</w:t>
            </w:r>
          </w:p>
        </w:tc>
        <w:tc>
          <w:tcPr>
            <w:tcW w:w="889" w:type="dxa"/>
            <w:tcMar>
              <w:top w:w="50" w:type="dxa"/>
              <w:left w:w="100" w:type="dxa"/>
            </w:tcMar>
            <w:vAlign w:val="center"/>
          </w:tcPr>
          <w:p w14:paraId="4EF54E5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33CA61CD" w14:textId="77777777" w:rsidR="00395E82" w:rsidRDefault="00054C4B">
            <w:pPr>
              <w:spacing w:after="0"/>
              <w:ind w:left="135"/>
              <w:jc w:val="center"/>
            </w:pPr>
            <w:r>
              <w:rPr>
                <w:rFonts w:ascii="Times New Roman" w:hAnsi="Times New Roman"/>
                <w:color w:val="000000"/>
                <w:sz w:val="24"/>
              </w:rPr>
              <w:t xml:space="preserve"> 0</w:t>
            </w:r>
            <w:r>
              <w:rPr>
                <w:rFonts w:ascii="Times New Roman" w:hAnsi="Times New Roman"/>
                <w:color w:val="000000"/>
                <w:sz w:val="24"/>
                <w:lang w:val="ru-RU"/>
              </w:rPr>
              <w:t>.5</w:t>
            </w:r>
            <w:r>
              <w:rPr>
                <w:rFonts w:ascii="Times New Roman" w:hAnsi="Times New Roman"/>
                <w:color w:val="000000"/>
                <w:sz w:val="24"/>
              </w:rPr>
              <w:t xml:space="preserve"> </w:t>
            </w:r>
          </w:p>
        </w:tc>
        <w:tc>
          <w:tcPr>
            <w:tcW w:w="1692" w:type="dxa"/>
            <w:tcMar>
              <w:top w:w="50" w:type="dxa"/>
              <w:left w:w="100" w:type="dxa"/>
            </w:tcMar>
            <w:vAlign w:val="center"/>
          </w:tcPr>
          <w:p w14:paraId="7616D048" w14:textId="77777777" w:rsidR="00395E82" w:rsidRDefault="00395E82">
            <w:pPr>
              <w:spacing w:after="0"/>
              <w:ind w:left="135"/>
              <w:jc w:val="center"/>
            </w:pPr>
          </w:p>
        </w:tc>
        <w:tc>
          <w:tcPr>
            <w:tcW w:w="2403" w:type="dxa"/>
            <w:tcMar>
              <w:top w:w="50" w:type="dxa"/>
              <w:left w:w="100" w:type="dxa"/>
            </w:tcMar>
            <w:vAlign w:val="center"/>
          </w:tcPr>
          <w:p w14:paraId="6441600D" w14:textId="77777777" w:rsidR="00395E82" w:rsidRDefault="00AF38A4">
            <w:pPr>
              <w:spacing w:after="0"/>
              <w:ind w:left="135"/>
            </w:pPr>
            <w:hyperlink r:id="rId10">
              <w:r w:rsidR="00054C4B">
                <w:rPr>
                  <w:rFonts w:ascii="Times New Roman" w:hAnsi="Times New Roman"/>
                  <w:color w:val="0000FF"/>
                  <w:u w:val="single"/>
                </w:rPr>
                <w:t>https://education.yandex.ru/main</w:t>
              </w:r>
            </w:hyperlink>
          </w:p>
        </w:tc>
      </w:tr>
      <w:tr w:rsidR="00395E82" w:rsidRPr="00AF38A4" w14:paraId="3407DD96" w14:textId="77777777">
        <w:trPr>
          <w:trHeight w:val="144"/>
          <w:tblCellSpacing w:w="0" w:type="dxa"/>
        </w:trPr>
        <w:tc>
          <w:tcPr>
            <w:tcW w:w="412" w:type="dxa"/>
            <w:tcMar>
              <w:top w:w="50" w:type="dxa"/>
              <w:left w:w="100" w:type="dxa"/>
            </w:tcMar>
            <w:vAlign w:val="center"/>
          </w:tcPr>
          <w:p w14:paraId="4068BAAB" w14:textId="77777777" w:rsidR="00395E82" w:rsidRDefault="00054C4B">
            <w:pPr>
              <w:spacing w:after="0"/>
            </w:pPr>
            <w:r>
              <w:rPr>
                <w:rFonts w:ascii="Times New Roman" w:hAnsi="Times New Roman"/>
                <w:color w:val="000000"/>
                <w:sz w:val="24"/>
              </w:rPr>
              <w:t>4</w:t>
            </w:r>
          </w:p>
        </w:tc>
        <w:tc>
          <w:tcPr>
            <w:tcW w:w="3960" w:type="dxa"/>
            <w:tcMar>
              <w:top w:w="50" w:type="dxa"/>
              <w:left w:w="100" w:type="dxa"/>
            </w:tcMar>
            <w:vAlign w:val="center"/>
          </w:tcPr>
          <w:p w14:paraId="0CCE18B4" w14:textId="77777777" w:rsidR="00395E82" w:rsidRDefault="00054C4B">
            <w:pPr>
              <w:spacing w:after="0"/>
              <w:ind w:left="135"/>
              <w:rPr>
                <w:lang w:val="ru-RU"/>
              </w:rPr>
            </w:pPr>
            <w:r>
              <w:rPr>
                <w:rFonts w:ascii="Times New Roman" w:hAnsi="Times New Roman"/>
                <w:color w:val="000000"/>
                <w:sz w:val="24"/>
                <w:lang w:val="ru-RU"/>
              </w:rPr>
              <w:t>Здоровый образ жизни: режим труда и отдыха, здоровое питание</w:t>
            </w:r>
          </w:p>
        </w:tc>
        <w:tc>
          <w:tcPr>
            <w:tcW w:w="889" w:type="dxa"/>
            <w:tcMar>
              <w:top w:w="50" w:type="dxa"/>
              <w:left w:w="100" w:type="dxa"/>
            </w:tcMar>
            <w:vAlign w:val="center"/>
          </w:tcPr>
          <w:p w14:paraId="5996580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14:paraId="77BCE06F" w14:textId="77777777" w:rsidR="00395E82" w:rsidRDefault="00054C4B">
            <w:pPr>
              <w:spacing w:after="0"/>
              <w:ind w:left="135"/>
              <w:jc w:val="center"/>
              <w:rPr>
                <w:lang w:val="ru-RU"/>
              </w:rPr>
            </w:pPr>
            <w:r>
              <w:rPr>
                <w:rFonts w:ascii="Times New Roman" w:hAnsi="Times New Roman"/>
                <w:color w:val="000000"/>
                <w:sz w:val="24"/>
              </w:rPr>
              <w:t xml:space="preserve"> 0</w:t>
            </w:r>
            <w:r>
              <w:rPr>
                <w:rFonts w:ascii="Times New Roman" w:hAnsi="Times New Roman"/>
                <w:color w:val="000000"/>
                <w:sz w:val="24"/>
                <w:lang w:val="ru-RU"/>
              </w:rPr>
              <w:t>.5</w:t>
            </w:r>
          </w:p>
        </w:tc>
        <w:tc>
          <w:tcPr>
            <w:tcW w:w="1692" w:type="dxa"/>
            <w:tcMar>
              <w:top w:w="50" w:type="dxa"/>
              <w:left w:w="100" w:type="dxa"/>
            </w:tcMar>
            <w:vAlign w:val="center"/>
          </w:tcPr>
          <w:p w14:paraId="23FAE9E1" w14:textId="77777777" w:rsidR="00395E82" w:rsidRDefault="00395E82">
            <w:pPr>
              <w:spacing w:after="0"/>
              <w:ind w:left="135"/>
              <w:jc w:val="center"/>
            </w:pPr>
          </w:p>
        </w:tc>
        <w:tc>
          <w:tcPr>
            <w:tcW w:w="2403" w:type="dxa"/>
            <w:tcMar>
              <w:top w:w="50" w:type="dxa"/>
              <w:left w:w="100" w:type="dxa"/>
            </w:tcMar>
            <w:vAlign w:val="center"/>
          </w:tcPr>
          <w:p w14:paraId="6BEB1169"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413</w:t>
              </w:r>
              <w:r>
                <w:rPr>
                  <w:rFonts w:ascii="Times New Roman" w:hAnsi="Times New Roman"/>
                  <w:color w:val="0000FF"/>
                  <w:u w:val="single"/>
                </w:rPr>
                <w:t>cd</w:t>
              </w:r>
              <w:r>
                <w:rPr>
                  <w:rFonts w:ascii="Times New Roman" w:hAnsi="Times New Roman"/>
                  <w:color w:val="0000FF"/>
                  <w:u w:val="single"/>
                  <w:lang w:val="ru-RU"/>
                </w:rPr>
                <w:t>2</w:t>
              </w:r>
            </w:hyperlink>
          </w:p>
        </w:tc>
      </w:tr>
      <w:tr w:rsidR="00395E82" w:rsidRPr="00AF38A4" w14:paraId="6AA81BF5" w14:textId="77777777">
        <w:trPr>
          <w:trHeight w:val="144"/>
          <w:tblCellSpacing w:w="0" w:type="dxa"/>
        </w:trPr>
        <w:tc>
          <w:tcPr>
            <w:tcW w:w="412" w:type="dxa"/>
            <w:tcMar>
              <w:top w:w="50" w:type="dxa"/>
              <w:left w:w="100" w:type="dxa"/>
            </w:tcMar>
            <w:vAlign w:val="center"/>
          </w:tcPr>
          <w:p w14:paraId="2CCC8176" w14:textId="77777777" w:rsidR="00395E82" w:rsidRDefault="00054C4B">
            <w:pPr>
              <w:spacing w:after="0"/>
            </w:pPr>
            <w:r>
              <w:rPr>
                <w:rFonts w:ascii="Times New Roman" w:hAnsi="Times New Roman"/>
                <w:color w:val="000000"/>
                <w:sz w:val="24"/>
              </w:rPr>
              <w:t>5</w:t>
            </w:r>
          </w:p>
        </w:tc>
        <w:tc>
          <w:tcPr>
            <w:tcW w:w="3960" w:type="dxa"/>
            <w:tcMar>
              <w:top w:w="50" w:type="dxa"/>
              <w:left w:w="100" w:type="dxa"/>
            </w:tcMar>
            <w:vAlign w:val="center"/>
          </w:tcPr>
          <w:p w14:paraId="3C8F47A9" w14:textId="77777777" w:rsidR="00395E82" w:rsidRDefault="00054C4B">
            <w:pPr>
              <w:spacing w:after="0"/>
              <w:ind w:left="135"/>
              <w:rPr>
                <w:lang w:val="ru-RU"/>
              </w:rPr>
            </w:pPr>
            <w:r>
              <w:rPr>
                <w:rFonts w:ascii="Times New Roman" w:hAnsi="Times New Roman"/>
                <w:color w:val="000000"/>
                <w:sz w:val="24"/>
                <w:lang w:val="ru-RU"/>
              </w:rPr>
              <w:t>Покупки: одежда, обувь и продукты питания</w:t>
            </w:r>
          </w:p>
        </w:tc>
        <w:tc>
          <w:tcPr>
            <w:tcW w:w="889" w:type="dxa"/>
            <w:tcMar>
              <w:top w:w="50" w:type="dxa"/>
              <w:left w:w="100" w:type="dxa"/>
            </w:tcMar>
            <w:vAlign w:val="center"/>
          </w:tcPr>
          <w:p w14:paraId="5FBCF64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6F412AD4"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692" w:type="dxa"/>
            <w:tcMar>
              <w:top w:w="50" w:type="dxa"/>
              <w:left w:w="100" w:type="dxa"/>
            </w:tcMar>
            <w:vAlign w:val="center"/>
          </w:tcPr>
          <w:p w14:paraId="3214FED4" w14:textId="77777777" w:rsidR="00395E82" w:rsidRDefault="00395E82">
            <w:pPr>
              <w:spacing w:after="0"/>
              <w:ind w:left="135"/>
              <w:jc w:val="center"/>
            </w:pPr>
          </w:p>
        </w:tc>
        <w:tc>
          <w:tcPr>
            <w:tcW w:w="2403" w:type="dxa"/>
            <w:tcMar>
              <w:top w:w="50" w:type="dxa"/>
              <w:left w:w="100" w:type="dxa"/>
            </w:tcMar>
            <w:vAlign w:val="center"/>
          </w:tcPr>
          <w:p w14:paraId="6A80CF93"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413</w:t>
              </w:r>
              <w:r>
                <w:rPr>
                  <w:rFonts w:ascii="Times New Roman" w:hAnsi="Times New Roman"/>
                  <w:color w:val="0000FF"/>
                  <w:u w:val="single"/>
                </w:rPr>
                <w:t>cd</w:t>
              </w:r>
              <w:r>
                <w:rPr>
                  <w:rFonts w:ascii="Times New Roman" w:hAnsi="Times New Roman"/>
                  <w:color w:val="0000FF"/>
                  <w:u w:val="single"/>
                  <w:lang w:val="ru-RU"/>
                </w:rPr>
                <w:t>2</w:t>
              </w:r>
            </w:hyperlink>
          </w:p>
        </w:tc>
      </w:tr>
      <w:tr w:rsidR="00395E82" w:rsidRPr="00AF38A4" w14:paraId="384A6B71" w14:textId="77777777">
        <w:trPr>
          <w:trHeight w:val="144"/>
          <w:tblCellSpacing w:w="0" w:type="dxa"/>
        </w:trPr>
        <w:tc>
          <w:tcPr>
            <w:tcW w:w="412" w:type="dxa"/>
            <w:tcMar>
              <w:top w:w="50" w:type="dxa"/>
              <w:left w:w="100" w:type="dxa"/>
            </w:tcMar>
            <w:vAlign w:val="center"/>
          </w:tcPr>
          <w:p w14:paraId="4E4572E0" w14:textId="77777777" w:rsidR="00395E82" w:rsidRDefault="00054C4B">
            <w:pPr>
              <w:spacing w:after="0"/>
            </w:pPr>
            <w:r>
              <w:rPr>
                <w:rFonts w:ascii="Times New Roman" w:hAnsi="Times New Roman"/>
                <w:color w:val="000000"/>
                <w:sz w:val="24"/>
              </w:rPr>
              <w:t>6</w:t>
            </w:r>
          </w:p>
        </w:tc>
        <w:tc>
          <w:tcPr>
            <w:tcW w:w="3960" w:type="dxa"/>
            <w:tcMar>
              <w:top w:w="50" w:type="dxa"/>
              <w:left w:w="100" w:type="dxa"/>
            </w:tcMar>
            <w:vAlign w:val="center"/>
          </w:tcPr>
          <w:p w14:paraId="5954D24A" w14:textId="77777777" w:rsidR="00395E82" w:rsidRDefault="00054C4B">
            <w:pPr>
              <w:spacing w:after="0"/>
              <w:ind w:left="135"/>
            </w:pPr>
            <w:r>
              <w:rPr>
                <w:rFonts w:ascii="Times New Roman" w:hAnsi="Times New Roman"/>
                <w:color w:val="000000"/>
                <w:sz w:val="24"/>
                <w:lang w:val="ru-RU"/>
              </w:rPr>
              <w:t xml:space="preserve">Школа, школьная жизнь, школьная форма, изучаемые предметы.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14:paraId="261455B3" w14:textId="77777777" w:rsidR="00395E82" w:rsidRDefault="00054C4B">
            <w:pPr>
              <w:spacing w:after="0"/>
              <w:ind w:left="135"/>
              <w:jc w:val="center"/>
            </w:pPr>
            <w:r>
              <w:rPr>
                <w:rFonts w:ascii="Times New Roman" w:hAnsi="Times New Roman"/>
                <w:color w:val="000000"/>
                <w:sz w:val="24"/>
              </w:rPr>
              <w:t xml:space="preserve"> 9 </w:t>
            </w:r>
          </w:p>
        </w:tc>
        <w:tc>
          <w:tcPr>
            <w:tcW w:w="1598" w:type="dxa"/>
            <w:tcMar>
              <w:top w:w="50" w:type="dxa"/>
              <w:left w:w="100" w:type="dxa"/>
            </w:tcMar>
            <w:vAlign w:val="center"/>
          </w:tcPr>
          <w:p w14:paraId="75286E52"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2B1D25C5" w14:textId="77777777" w:rsidR="00395E82" w:rsidRDefault="00395E82">
            <w:pPr>
              <w:spacing w:after="0"/>
              <w:ind w:left="135"/>
              <w:jc w:val="center"/>
            </w:pPr>
          </w:p>
        </w:tc>
        <w:tc>
          <w:tcPr>
            <w:tcW w:w="2403" w:type="dxa"/>
            <w:tcMar>
              <w:top w:w="50" w:type="dxa"/>
              <w:left w:w="100" w:type="dxa"/>
            </w:tcMar>
            <w:vAlign w:val="center"/>
          </w:tcPr>
          <w:p w14:paraId="183EB249"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413</w:t>
              </w:r>
              <w:r>
                <w:rPr>
                  <w:rFonts w:ascii="Times New Roman" w:hAnsi="Times New Roman"/>
                  <w:color w:val="0000FF"/>
                  <w:u w:val="single"/>
                </w:rPr>
                <w:t>cd</w:t>
              </w:r>
              <w:r>
                <w:rPr>
                  <w:rFonts w:ascii="Times New Roman" w:hAnsi="Times New Roman"/>
                  <w:color w:val="0000FF"/>
                  <w:u w:val="single"/>
                  <w:lang w:val="ru-RU"/>
                </w:rPr>
                <w:t>2</w:t>
              </w:r>
            </w:hyperlink>
          </w:p>
        </w:tc>
      </w:tr>
      <w:tr w:rsidR="00395E82" w:rsidRPr="00AF38A4" w14:paraId="77AABB40" w14:textId="77777777">
        <w:trPr>
          <w:trHeight w:val="144"/>
          <w:tblCellSpacing w:w="0" w:type="dxa"/>
        </w:trPr>
        <w:tc>
          <w:tcPr>
            <w:tcW w:w="412" w:type="dxa"/>
            <w:tcMar>
              <w:top w:w="50" w:type="dxa"/>
              <w:left w:w="100" w:type="dxa"/>
            </w:tcMar>
            <w:vAlign w:val="center"/>
          </w:tcPr>
          <w:p w14:paraId="1A08AE7C" w14:textId="77777777" w:rsidR="00395E82" w:rsidRDefault="00054C4B">
            <w:pPr>
              <w:spacing w:after="0"/>
            </w:pPr>
            <w:r>
              <w:rPr>
                <w:rFonts w:ascii="Times New Roman" w:hAnsi="Times New Roman"/>
                <w:color w:val="000000"/>
                <w:sz w:val="24"/>
              </w:rPr>
              <w:t>7</w:t>
            </w:r>
          </w:p>
        </w:tc>
        <w:tc>
          <w:tcPr>
            <w:tcW w:w="3960" w:type="dxa"/>
            <w:tcMar>
              <w:top w:w="50" w:type="dxa"/>
              <w:left w:w="100" w:type="dxa"/>
            </w:tcMar>
            <w:vAlign w:val="center"/>
          </w:tcPr>
          <w:p w14:paraId="5A1A9C1E" w14:textId="77777777" w:rsidR="00395E82" w:rsidRDefault="00054C4B">
            <w:pPr>
              <w:spacing w:after="0"/>
              <w:ind w:left="135"/>
            </w:pPr>
            <w:r>
              <w:rPr>
                <w:rFonts w:ascii="Times New Roman" w:hAnsi="Times New Roman"/>
                <w:color w:val="000000"/>
                <w:sz w:val="24"/>
                <w:lang w:val="ru-RU"/>
              </w:rPr>
              <w:t xml:space="preserve">Каникулы в различное время года. </w:t>
            </w:r>
            <w:r>
              <w:rPr>
                <w:rFonts w:ascii="Times New Roman" w:hAnsi="Times New Roman"/>
                <w:color w:val="000000"/>
                <w:sz w:val="24"/>
              </w:rPr>
              <w:t>Виды отдыха</w:t>
            </w:r>
          </w:p>
        </w:tc>
        <w:tc>
          <w:tcPr>
            <w:tcW w:w="889" w:type="dxa"/>
            <w:tcMar>
              <w:top w:w="50" w:type="dxa"/>
              <w:left w:w="100" w:type="dxa"/>
            </w:tcMar>
            <w:vAlign w:val="center"/>
          </w:tcPr>
          <w:p w14:paraId="49E41944" w14:textId="77777777" w:rsidR="00395E82" w:rsidRDefault="00054C4B">
            <w:pPr>
              <w:spacing w:after="0"/>
              <w:ind w:left="135"/>
              <w:jc w:val="center"/>
            </w:pPr>
            <w:r>
              <w:rPr>
                <w:rFonts w:ascii="Times New Roman" w:hAnsi="Times New Roman"/>
                <w:color w:val="000000"/>
                <w:sz w:val="24"/>
              </w:rPr>
              <w:t xml:space="preserve"> 9 </w:t>
            </w:r>
          </w:p>
        </w:tc>
        <w:tc>
          <w:tcPr>
            <w:tcW w:w="1598" w:type="dxa"/>
            <w:tcMar>
              <w:top w:w="50" w:type="dxa"/>
              <w:left w:w="100" w:type="dxa"/>
            </w:tcMar>
            <w:vAlign w:val="center"/>
          </w:tcPr>
          <w:p w14:paraId="4EAA34E5"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w:t>
            </w:r>
            <w:r>
              <w:rPr>
                <w:rFonts w:ascii="Times New Roman" w:hAnsi="Times New Roman"/>
                <w:color w:val="000000"/>
                <w:sz w:val="24"/>
              </w:rPr>
              <w:t xml:space="preserve"> </w:t>
            </w:r>
          </w:p>
        </w:tc>
        <w:tc>
          <w:tcPr>
            <w:tcW w:w="1692" w:type="dxa"/>
            <w:tcMar>
              <w:top w:w="50" w:type="dxa"/>
              <w:left w:w="100" w:type="dxa"/>
            </w:tcMar>
            <w:vAlign w:val="center"/>
          </w:tcPr>
          <w:p w14:paraId="72BC244F" w14:textId="77777777" w:rsidR="00395E82" w:rsidRDefault="00395E82">
            <w:pPr>
              <w:spacing w:after="0"/>
              <w:ind w:left="135"/>
              <w:jc w:val="center"/>
            </w:pPr>
          </w:p>
        </w:tc>
        <w:tc>
          <w:tcPr>
            <w:tcW w:w="2403" w:type="dxa"/>
            <w:tcMar>
              <w:top w:w="50" w:type="dxa"/>
              <w:left w:w="100" w:type="dxa"/>
            </w:tcMar>
            <w:vAlign w:val="center"/>
          </w:tcPr>
          <w:p w14:paraId="36C9D2DA"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413</w:t>
              </w:r>
              <w:r>
                <w:rPr>
                  <w:rFonts w:ascii="Times New Roman" w:hAnsi="Times New Roman"/>
                  <w:color w:val="0000FF"/>
                  <w:u w:val="single"/>
                </w:rPr>
                <w:t>cd</w:t>
              </w:r>
              <w:r>
                <w:rPr>
                  <w:rFonts w:ascii="Times New Roman" w:hAnsi="Times New Roman"/>
                  <w:color w:val="0000FF"/>
                  <w:u w:val="single"/>
                  <w:lang w:val="ru-RU"/>
                </w:rPr>
                <w:t>2</w:t>
              </w:r>
            </w:hyperlink>
          </w:p>
        </w:tc>
      </w:tr>
      <w:tr w:rsidR="00395E82" w:rsidRPr="00AF38A4" w14:paraId="0599F9A1" w14:textId="77777777">
        <w:trPr>
          <w:trHeight w:val="144"/>
          <w:tblCellSpacing w:w="0" w:type="dxa"/>
        </w:trPr>
        <w:tc>
          <w:tcPr>
            <w:tcW w:w="412" w:type="dxa"/>
            <w:tcMar>
              <w:top w:w="50" w:type="dxa"/>
              <w:left w:w="100" w:type="dxa"/>
            </w:tcMar>
            <w:vAlign w:val="center"/>
          </w:tcPr>
          <w:p w14:paraId="6BDE8015" w14:textId="77777777" w:rsidR="00395E82" w:rsidRDefault="00054C4B">
            <w:pPr>
              <w:spacing w:after="0"/>
            </w:pPr>
            <w:r>
              <w:rPr>
                <w:rFonts w:ascii="Times New Roman" w:hAnsi="Times New Roman"/>
                <w:color w:val="000000"/>
                <w:sz w:val="24"/>
              </w:rPr>
              <w:t>8</w:t>
            </w:r>
          </w:p>
        </w:tc>
        <w:tc>
          <w:tcPr>
            <w:tcW w:w="3960" w:type="dxa"/>
            <w:tcMar>
              <w:top w:w="50" w:type="dxa"/>
              <w:left w:w="100" w:type="dxa"/>
            </w:tcMar>
            <w:vAlign w:val="center"/>
          </w:tcPr>
          <w:p w14:paraId="51E48CF4" w14:textId="77777777" w:rsidR="00395E82" w:rsidRDefault="00054C4B">
            <w:pPr>
              <w:spacing w:after="0"/>
              <w:ind w:left="135"/>
            </w:pPr>
            <w:r>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Погода</w:t>
            </w:r>
          </w:p>
        </w:tc>
        <w:tc>
          <w:tcPr>
            <w:tcW w:w="889" w:type="dxa"/>
            <w:tcMar>
              <w:top w:w="50" w:type="dxa"/>
              <w:left w:w="100" w:type="dxa"/>
            </w:tcMar>
            <w:vAlign w:val="center"/>
          </w:tcPr>
          <w:p w14:paraId="48005910" w14:textId="77777777" w:rsidR="00395E82" w:rsidRDefault="00054C4B">
            <w:pPr>
              <w:spacing w:after="0"/>
              <w:ind w:left="135"/>
              <w:jc w:val="center"/>
            </w:pPr>
            <w:r>
              <w:rPr>
                <w:rFonts w:ascii="Times New Roman" w:hAnsi="Times New Roman"/>
                <w:color w:val="000000"/>
                <w:sz w:val="24"/>
              </w:rPr>
              <w:t xml:space="preserve"> 15 </w:t>
            </w:r>
          </w:p>
        </w:tc>
        <w:tc>
          <w:tcPr>
            <w:tcW w:w="1598" w:type="dxa"/>
            <w:tcMar>
              <w:top w:w="50" w:type="dxa"/>
              <w:left w:w="100" w:type="dxa"/>
            </w:tcMar>
            <w:vAlign w:val="center"/>
          </w:tcPr>
          <w:p w14:paraId="50658E48"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w:t>
            </w:r>
            <w:r>
              <w:rPr>
                <w:rFonts w:ascii="Times New Roman" w:hAnsi="Times New Roman"/>
                <w:color w:val="000000"/>
                <w:sz w:val="24"/>
              </w:rPr>
              <w:t xml:space="preserve"> </w:t>
            </w:r>
          </w:p>
        </w:tc>
        <w:tc>
          <w:tcPr>
            <w:tcW w:w="1692" w:type="dxa"/>
            <w:tcMar>
              <w:top w:w="50" w:type="dxa"/>
              <w:left w:w="100" w:type="dxa"/>
            </w:tcMar>
            <w:vAlign w:val="center"/>
          </w:tcPr>
          <w:p w14:paraId="63104755" w14:textId="77777777" w:rsidR="00395E82" w:rsidRDefault="00395E82">
            <w:pPr>
              <w:spacing w:after="0"/>
              <w:ind w:left="135"/>
              <w:jc w:val="center"/>
            </w:pPr>
          </w:p>
        </w:tc>
        <w:tc>
          <w:tcPr>
            <w:tcW w:w="2403" w:type="dxa"/>
            <w:tcMar>
              <w:top w:w="50" w:type="dxa"/>
              <w:left w:w="100" w:type="dxa"/>
            </w:tcMar>
            <w:vAlign w:val="center"/>
          </w:tcPr>
          <w:p w14:paraId="028D664B"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413</w:t>
              </w:r>
              <w:r>
                <w:rPr>
                  <w:rFonts w:ascii="Times New Roman" w:hAnsi="Times New Roman"/>
                  <w:color w:val="0000FF"/>
                  <w:u w:val="single"/>
                </w:rPr>
                <w:t>cd</w:t>
              </w:r>
              <w:r>
                <w:rPr>
                  <w:rFonts w:ascii="Times New Roman" w:hAnsi="Times New Roman"/>
                  <w:color w:val="0000FF"/>
                  <w:u w:val="single"/>
                  <w:lang w:val="ru-RU"/>
                </w:rPr>
                <w:t>2</w:t>
              </w:r>
            </w:hyperlink>
          </w:p>
        </w:tc>
      </w:tr>
      <w:tr w:rsidR="00395E82" w:rsidRPr="00AF38A4" w14:paraId="7A5084FE" w14:textId="77777777">
        <w:trPr>
          <w:trHeight w:val="144"/>
          <w:tblCellSpacing w:w="0" w:type="dxa"/>
        </w:trPr>
        <w:tc>
          <w:tcPr>
            <w:tcW w:w="412" w:type="dxa"/>
            <w:tcMar>
              <w:top w:w="50" w:type="dxa"/>
              <w:left w:w="100" w:type="dxa"/>
            </w:tcMar>
            <w:vAlign w:val="center"/>
          </w:tcPr>
          <w:p w14:paraId="7F0A59AC" w14:textId="77777777" w:rsidR="00395E82" w:rsidRDefault="00054C4B">
            <w:pPr>
              <w:spacing w:after="0"/>
            </w:pPr>
            <w:r>
              <w:rPr>
                <w:rFonts w:ascii="Times New Roman" w:hAnsi="Times New Roman"/>
                <w:color w:val="000000"/>
                <w:sz w:val="24"/>
              </w:rPr>
              <w:t>9</w:t>
            </w:r>
          </w:p>
        </w:tc>
        <w:tc>
          <w:tcPr>
            <w:tcW w:w="3960" w:type="dxa"/>
            <w:tcMar>
              <w:top w:w="50" w:type="dxa"/>
              <w:left w:w="100" w:type="dxa"/>
            </w:tcMar>
            <w:vAlign w:val="center"/>
          </w:tcPr>
          <w:p w14:paraId="4B1F178E" w14:textId="77777777" w:rsidR="00395E82" w:rsidRDefault="00054C4B">
            <w:pPr>
              <w:spacing w:after="0"/>
              <w:ind w:left="135"/>
            </w:pPr>
            <w:r>
              <w:rPr>
                <w:rFonts w:ascii="Times New Roman" w:hAnsi="Times New Roman"/>
                <w:color w:val="000000"/>
                <w:sz w:val="24"/>
              </w:rPr>
              <w:t>Родной город (село). Транспорт</w:t>
            </w:r>
          </w:p>
        </w:tc>
        <w:tc>
          <w:tcPr>
            <w:tcW w:w="889" w:type="dxa"/>
            <w:tcMar>
              <w:top w:w="50" w:type="dxa"/>
              <w:left w:w="100" w:type="dxa"/>
            </w:tcMar>
            <w:vAlign w:val="center"/>
          </w:tcPr>
          <w:p w14:paraId="02D78BDD" w14:textId="77777777" w:rsidR="00395E82" w:rsidRDefault="00054C4B">
            <w:pPr>
              <w:spacing w:after="0"/>
              <w:ind w:left="135"/>
              <w:jc w:val="center"/>
            </w:pPr>
            <w:r>
              <w:rPr>
                <w:rFonts w:ascii="Times New Roman" w:hAnsi="Times New Roman"/>
                <w:color w:val="000000"/>
                <w:sz w:val="24"/>
              </w:rPr>
              <w:t xml:space="preserve"> 8 </w:t>
            </w:r>
          </w:p>
        </w:tc>
        <w:tc>
          <w:tcPr>
            <w:tcW w:w="1598" w:type="dxa"/>
            <w:tcMar>
              <w:top w:w="50" w:type="dxa"/>
              <w:left w:w="100" w:type="dxa"/>
            </w:tcMar>
            <w:vAlign w:val="center"/>
          </w:tcPr>
          <w:p w14:paraId="221D58A1"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w:t>
            </w:r>
            <w:r>
              <w:rPr>
                <w:rFonts w:ascii="Times New Roman" w:hAnsi="Times New Roman"/>
                <w:color w:val="000000"/>
                <w:sz w:val="24"/>
              </w:rPr>
              <w:t xml:space="preserve"> </w:t>
            </w:r>
          </w:p>
        </w:tc>
        <w:tc>
          <w:tcPr>
            <w:tcW w:w="1692" w:type="dxa"/>
            <w:tcMar>
              <w:top w:w="50" w:type="dxa"/>
              <w:left w:w="100" w:type="dxa"/>
            </w:tcMar>
            <w:vAlign w:val="center"/>
          </w:tcPr>
          <w:p w14:paraId="5ADDECEF" w14:textId="77777777" w:rsidR="00395E82" w:rsidRDefault="00054C4B">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14:paraId="0ED77281"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413</w:t>
              </w:r>
              <w:r>
                <w:rPr>
                  <w:rFonts w:ascii="Times New Roman" w:hAnsi="Times New Roman"/>
                  <w:color w:val="0000FF"/>
                  <w:u w:val="single"/>
                </w:rPr>
                <w:t>cd</w:t>
              </w:r>
              <w:r>
                <w:rPr>
                  <w:rFonts w:ascii="Times New Roman" w:hAnsi="Times New Roman"/>
                  <w:color w:val="0000FF"/>
                  <w:u w:val="single"/>
                  <w:lang w:val="ru-RU"/>
                </w:rPr>
                <w:t>2</w:t>
              </w:r>
            </w:hyperlink>
          </w:p>
        </w:tc>
      </w:tr>
      <w:tr w:rsidR="00395E82" w:rsidRPr="00AF38A4" w14:paraId="2198B3AC" w14:textId="77777777">
        <w:trPr>
          <w:trHeight w:val="144"/>
          <w:tblCellSpacing w:w="0" w:type="dxa"/>
        </w:trPr>
        <w:tc>
          <w:tcPr>
            <w:tcW w:w="412" w:type="dxa"/>
            <w:tcMar>
              <w:top w:w="50" w:type="dxa"/>
              <w:left w:w="100" w:type="dxa"/>
            </w:tcMar>
            <w:vAlign w:val="center"/>
          </w:tcPr>
          <w:p w14:paraId="7E0B0512" w14:textId="77777777" w:rsidR="00395E82" w:rsidRDefault="00054C4B">
            <w:pPr>
              <w:spacing w:after="0"/>
            </w:pPr>
            <w:r>
              <w:rPr>
                <w:rFonts w:ascii="Times New Roman" w:hAnsi="Times New Roman"/>
                <w:color w:val="000000"/>
                <w:sz w:val="24"/>
              </w:rPr>
              <w:t>10</w:t>
            </w:r>
          </w:p>
        </w:tc>
        <w:tc>
          <w:tcPr>
            <w:tcW w:w="3960" w:type="dxa"/>
            <w:tcMar>
              <w:top w:w="50" w:type="dxa"/>
              <w:left w:w="100" w:type="dxa"/>
            </w:tcMar>
            <w:vAlign w:val="center"/>
          </w:tcPr>
          <w:p w14:paraId="07CE8D09" w14:textId="77777777" w:rsidR="00395E82" w:rsidRDefault="00054C4B">
            <w:pPr>
              <w:spacing w:after="0"/>
              <w:ind w:left="135"/>
              <w:rPr>
                <w:lang w:val="ru-RU"/>
              </w:rPr>
            </w:pPr>
            <w:r>
              <w:rPr>
                <w:rFonts w:ascii="Times New Roman" w:hAnsi="Times New Roman"/>
                <w:color w:val="000000"/>
                <w:sz w:val="24"/>
                <w:lang w:val="ru-RU"/>
              </w:rPr>
              <w:t xml:space="preserve">Родная страна и страна (страны) </w:t>
            </w:r>
            <w:r>
              <w:rPr>
                <w:rFonts w:ascii="Times New Roman" w:hAnsi="Times New Roman"/>
                <w:color w:val="000000"/>
                <w:sz w:val="24"/>
                <w:lang w:val="ru-RU"/>
              </w:rPr>
              <w:lastRenderedPageBreak/>
              <w:t>изучаемого языка. Их географическое положение, столицы,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14:paraId="1A0551BD"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17 </w:t>
            </w:r>
          </w:p>
        </w:tc>
        <w:tc>
          <w:tcPr>
            <w:tcW w:w="1598" w:type="dxa"/>
            <w:tcMar>
              <w:top w:w="50" w:type="dxa"/>
              <w:left w:w="100" w:type="dxa"/>
            </w:tcMar>
            <w:vAlign w:val="center"/>
          </w:tcPr>
          <w:p w14:paraId="591D6D5D"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w:t>
            </w:r>
            <w:r>
              <w:rPr>
                <w:rFonts w:ascii="Times New Roman" w:hAnsi="Times New Roman"/>
                <w:color w:val="000000"/>
                <w:sz w:val="24"/>
              </w:rPr>
              <w:t xml:space="preserve"> </w:t>
            </w:r>
          </w:p>
        </w:tc>
        <w:tc>
          <w:tcPr>
            <w:tcW w:w="1692" w:type="dxa"/>
            <w:tcMar>
              <w:top w:w="50" w:type="dxa"/>
              <w:left w:w="100" w:type="dxa"/>
            </w:tcMar>
            <w:vAlign w:val="center"/>
          </w:tcPr>
          <w:p w14:paraId="58F98158" w14:textId="77777777" w:rsidR="00395E82" w:rsidRDefault="00395E82">
            <w:pPr>
              <w:spacing w:after="0"/>
              <w:ind w:left="135"/>
              <w:jc w:val="center"/>
            </w:pPr>
          </w:p>
        </w:tc>
        <w:tc>
          <w:tcPr>
            <w:tcW w:w="2403" w:type="dxa"/>
            <w:tcMar>
              <w:top w:w="50" w:type="dxa"/>
              <w:left w:w="100" w:type="dxa"/>
            </w:tcMar>
            <w:vAlign w:val="center"/>
          </w:tcPr>
          <w:p w14:paraId="76E3F0C5"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413</w:t>
              </w:r>
              <w:r>
                <w:rPr>
                  <w:rFonts w:ascii="Times New Roman" w:hAnsi="Times New Roman"/>
                  <w:color w:val="0000FF"/>
                  <w:u w:val="single"/>
                </w:rPr>
                <w:t>cd</w:t>
              </w:r>
              <w:r>
                <w:rPr>
                  <w:rFonts w:ascii="Times New Roman" w:hAnsi="Times New Roman"/>
                  <w:color w:val="0000FF"/>
                  <w:u w:val="single"/>
                  <w:lang w:val="ru-RU"/>
                </w:rPr>
                <w:t>2</w:t>
              </w:r>
            </w:hyperlink>
          </w:p>
        </w:tc>
      </w:tr>
      <w:tr w:rsidR="00395E82" w:rsidRPr="00AF38A4" w14:paraId="5A3B3A64" w14:textId="77777777">
        <w:trPr>
          <w:trHeight w:val="144"/>
          <w:tblCellSpacing w:w="0" w:type="dxa"/>
        </w:trPr>
        <w:tc>
          <w:tcPr>
            <w:tcW w:w="412" w:type="dxa"/>
            <w:tcMar>
              <w:top w:w="50" w:type="dxa"/>
              <w:left w:w="100" w:type="dxa"/>
            </w:tcMar>
            <w:vAlign w:val="center"/>
          </w:tcPr>
          <w:p w14:paraId="7A319BEE" w14:textId="77777777" w:rsidR="00395E82" w:rsidRDefault="00054C4B">
            <w:pPr>
              <w:spacing w:after="0"/>
            </w:pPr>
            <w:r>
              <w:rPr>
                <w:rFonts w:ascii="Times New Roman" w:hAnsi="Times New Roman"/>
                <w:color w:val="000000"/>
                <w:sz w:val="24"/>
              </w:rPr>
              <w:t>11</w:t>
            </w:r>
          </w:p>
        </w:tc>
        <w:tc>
          <w:tcPr>
            <w:tcW w:w="3960" w:type="dxa"/>
            <w:tcMar>
              <w:top w:w="50" w:type="dxa"/>
              <w:left w:w="100" w:type="dxa"/>
            </w:tcMar>
            <w:vAlign w:val="center"/>
          </w:tcPr>
          <w:p w14:paraId="5C38007B" w14:textId="77777777" w:rsidR="00395E82" w:rsidRDefault="00054C4B">
            <w:pPr>
              <w:spacing w:after="0"/>
              <w:ind w:left="135"/>
              <w:rPr>
                <w:lang w:val="ru-RU"/>
              </w:rPr>
            </w:pPr>
            <w:r>
              <w:rPr>
                <w:rFonts w:ascii="Times New Roman" w:hAnsi="Times New Roman"/>
                <w:color w:val="000000"/>
                <w:sz w:val="24"/>
                <w:lang w:val="ru-RU"/>
              </w:rPr>
              <w:t>Выдающиеся люди родной страны и страны (стран) изучаемого языка: писатели, поэты</w:t>
            </w:r>
          </w:p>
        </w:tc>
        <w:tc>
          <w:tcPr>
            <w:tcW w:w="889" w:type="dxa"/>
            <w:tcMar>
              <w:top w:w="50" w:type="dxa"/>
              <w:left w:w="100" w:type="dxa"/>
            </w:tcMar>
            <w:vAlign w:val="center"/>
          </w:tcPr>
          <w:p w14:paraId="6B7754CF"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tcMar>
            <w:vAlign w:val="center"/>
          </w:tcPr>
          <w:p w14:paraId="5BFD7924"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261D424E" w14:textId="77777777" w:rsidR="00395E82" w:rsidRDefault="00395E82">
            <w:pPr>
              <w:spacing w:after="0"/>
              <w:ind w:left="135"/>
              <w:jc w:val="center"/>
            </w:pPr>
          </w:p>
        </w:tc>
        <w:tc>
          <w:tcPr>
            <w:tcW w:w="2403" w:type="dxa"/>
            <w:tcMar>
              <w:top w:w="50" w:type="dxa"/>
              <w:left w:w="100" w:type="dxa"/>
            </w:tcMar>
            <w:vAlign w:val="center"/>
          </w:tcPr>
          <w:p w14:paraId="4B857736"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413</w:t>
              </w:r>
              <w:r>
                <w:rPr>
                  <w:rFonts w:ascii="Times New Roman" w:hAnsi="Times New Roman"/>
                  <w:color w:val="0000FF"/>
                  <w:u w:val="single"/>
                </w:rPr>
                <w:t>cd</w:t>
              </w:r>
              <w:r>
                <w:rPr>
                  <w:rFonts w:ascii="Times New Roman" w:hAnsi="Times New Roman"/>
                  <w:color w:val="0000FF"/>
                  <w:u w:val="single"/>
                  <w:lang w:val="ru-RU"/>
                </w:rPr>
                <w:t>2</w:t>
              </w:r>
            </w:hyperlink>
          </w:p>
        </w:tc>
      </w:tr>
      <w:tr w:rsidR="00395E82" w14:paraId="2E22E02F" w14:textId="77777777">
        <w:trPr>
          <w:trHeight w:val="144"/>
          <w:tblCellSpacing w:w="0" w:type="dxa"/>
        </w:trPr>
        <w:tc>
          <w:tcPr>
            <w:tcW w:w="0" w:type="auto"/>
            <w:gridSpan w:val="2"/>
            <w:tcMar>
              <w:top w:w="50" w:type="dxa"/>
              <w:left w:w="100" w:type="dxa"/>
            </w:tcMar>
            <w:vAlign w:val="center"/>
          </w:tcPr>
          <w:p w14:paraId="2D3BFE1F" w14:textId="77777777" w:rsidR="00395E82" w:rsidRDefault="00054C4B">
            <w:pPr>
              <w:spacing w:after="0"/>
              <w:ind w:left="135"/>
              <w:rPr>
                <w:lang w:val="ru-RU"/>
              </w:rPr>
            </w:pPr>
            <w:r>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14:paraId="7190C56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98" w:type="dxa"/>
            <w:tcMar>
              <w:top w:w="50" w:type="dxa"/>
              <w:left w:w="100" w:type="dxa"/>
            </w:tcMar>
            <w:vAlign w:val="center"/>
          </w:tcPr>
          <w:p w14:paraId="59F1C799"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10</w:t>
            </w:r>
            <w:r>
              <w:rPr>
                <w:rFonts w:ascii="Times New Roman" w:hAnsi="Times New Roman"/>
                <w:color w:val="000000"/>
                <w:sz w:val="24"/>
              </w:rPr>
              <w:t xml:space="preserve"> </w:t>
            </w:r>
          </w:p>
        </w:tc>
        <w:tc>
          <w:tcPr>
            <w:tcW w:w="1692" w:type="dxa"/>
            <w:tcMar>
              <w:top w:w="50" w:type="dxa"/>
              <w:left w:w="100" w:type="dxa"/>
            </w:tcMar>
            <w:vAlign w:val="center"/>
          </w:tcPr>
          <w:p w14:paraId="2B832801" w14:textId="77777777" w:rsidR="00395E82" w:rsidRDefault="00054C4B">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14:paraId="61A265A9" w14:textId="77777777" w:rsidR="00395E82" w:rsidRDefault="00395E82"/>
        </w:tc>
      </w:tr>
    </w:tbl>
    <w:p w14:paraId="0AFF321C" w14:textId="77777777" w:rsidR="00395E82" w:rsidRDefault="00395E82">
      <w:pPr>
        <w:sectPr w:rsidR="00395E82">
          <w:pgSz w:w="16383" w:h="11906" w:orient="landscape"/>
          <w:pgMar w:top="1134" w:right="850" w:bottom="1134" w:left="1701" w:header="720" w:footer="720" w:gutter="0"/>
          <w:cols w:space="720"/>
        </w:sectPr>
      </w:pPr>
    </w:p>
    <w:p w14:paraId="7B321723" w14:textId="77777777" w:rsidR="00395E82" w:rsidRDefault="00395E82">
      <w:pPr>
        <w:spacing w:after="0"/>
        <w:rPr>
          <w:rFonts w:ascii="Times New Roman" w:hAnsi="Times New Roman"/>
          <w:b/>
          <w:color w:val="000000"/>
          <w:sz w:val="28"/>
        </w:rPr>
      </w:pPr>
    </w:p>
    <w:p w14:paraId="4BAE980B" w14:textId="77777777" w:rsidR="00395E82" w:rsidRDefault="00054C4B">
      <w:pPr>
        <w:spacing w:after="0"/>
        <w:ind w:left="120"/>
        <w:rPr>
          <w:rFonts w:ascii="Times New Roman" w:hAnsi="Times New Roman"/>
          <w:b/>
          <w:color w:val="000000"/>
          <w:sz w:val="28"/>
        </w:rPr>
      </w:pPr>
      <w:r>
        <w:rPr>
          <w:rFonts w:ascii="Times New Roman" w:hAnsi="Times New Roman"/>
          <w:b/>
          <w:color w:val="000000"/>
          <w:sz w:val="28"/>
        </w:rPr>
        <w:t>6 КЛАСС</w:t>
      </w:r>
    </w:p>
    <w:p w14:paraId="040BC16E" w14:textId="77777777" w:rsidR="00395E82" w:rsidRDefault="00054C4B">
      <w:pPr>
        <w:spacing w:after="0"/>
        <w:ind w:left="120"/>
      </w:pPr>
      <w:r>
        <w:rPr>
          <w:rFonts w:ascii="Times New Roman" w:hAnsi="Times New Roman"/>
          <w:b/>
          <w:color w:val="000000"/>
          <w:sz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4867"/>
        <w:gridCol w:w="1398"/>
        <w:gridCol w:w="1841"/>
        <w:gridCol w:w="1910"/>
        <w:gridCol w:w="2837"/>
      </w:tblGrid>
      <w:tr w:rsidR="00395E82" w14:paraId="3AEBABEA" w14:textId="77777777">
        <w:trPr>
          <w:trHeight w:val="144"/>
        </w:trPr>
        <w:tc>
          <w:tcPr>
            <w:tcW w:w="412" w:type="dxa"/>
            <w:vMerge w:val="restart"/>
            <w:tcMar>
              <w:top w:w="50" w:type="dxa"/>
              <w:left w:w="100" w:type="dxa"/>
              <w:bottom w:w="0" w:type="dxa"/>
              <w:right w:w="108" w:type="dxa"/>
            </w:tcMar>
            <w:vAlign w:val="center"/>
          </w:tcPr>
          <w:p w14:paraId="52084DDC" w14:textId="77777777" w:rsidR="00395E82" w:rsidRDefault="00054C4B">
            <w:pPr>
              <w:spacing w:after="0"/>
              <w:ind w:left="135"/>
            </w:pPr>
            <w:r>
              <w:rPr>
                <w:rFonts w:ascii="Times New Roman" w:hAnsi="Times New Roman"/>
                <w:b/>
                <w:color w:val="000000"/>
                <w:sz w:val="24"/>
              </w:rPr>
              <w:t xml:space="preserve">№ п/п </w:t>
            </w:r>
          </w:p>
          <w:p w14:paraId="239FD3E7" w14:textId="77777777" w:rsidR="00395E82" w:rsidRDefault="00395E82">
            <w:pPr>
              <w:spacing w:after="0"/>
              <w:ind w:left="135"/>
            </w:pPr>
          </w:p>
        </w:tc>
        <w:tc>
          <w:tcPr>
            <w:tcW w:w="3960" w:type="dxa"/>
            <w:vMerge w:val="restart"/>
            <w:tcMar>
              <w:top w:w="50" w:type="dxa"/>
              <w:left w:w="100" w:type="dxa"/>
              <w:bottom w:w="0" w:type="dxa"/>
              <w:right w:w="108" w:type="dxa"/>
            </w:tcMar>
            <w:vAlign w:val="center"/>
          </w:tcPr>
          <w:p w14:paraId="45911CBC" w14:textId="77777777" w:rsidR="00395E82" w:rsidRDefault="00054C4B">
            <w:pPr>
              <w:spacing w:after="0"/>
              <w:ind w:left="135"/>
            </w:pPr>
            <w:r>
              <w:rPr>
                <w:rFonts w:ascii="Times New Roman" w:hAnsi="Times New Roman"/>
                <w:b/>
                <w:color w:val="000000"/>
                <w:sz w:val="24"/>
              </w:rPr>
              <w:t xml:space="preserve">Наименование разделов и тем программы </w:t>
            </w:r>
          </w:p>
          <w:p w14:paraId="6B082DA3" w14:textId="77777777" w:rsidR="00395E82" w:rsidRDefault="00395E82">
            <w:pPr>
              <w:spacing w:after="0"/>
              <w:ind w:left="135"/>
            </w:pPr>
          </w:p>
        </w:tc>
        <w:tc>
          <w:tcPr>
            <w:tcW w:w="0" w:type="auto"/>
            <w:gridSpan w:val="3"/>
            <w:tcMar>
              <w:top w:w="50" w:type="dxa"/>
              <w:left w:w="100" w:type="dxa"/>
              <w:bottom w:w="0" w:type="dxa"/>
              <w:right w:w="108" w:type="dxa"/>
            </w:tcMar>
            <w:vAlign w:val="center"/>
          </w:tcPr>
          <w:p w14:paraId="33CBC226" w14:textId="77777777" w:rsidR="00395E82" w:rsidRDefault="00054C4B">
            <w:pPr>
              <w:spacing w:after="0"/>
            </w:pPr>
            <w:r>
              <w:rPr>
                <w:rFonts w:ascii="Times New Roman" w:hAnsi="Times New Roman"/>
                <w:b/>
                <w:color w:val="000000"/>
                <w:sz w:val="24"/>
              </w:rPr>
              <w:t>Количество часов</w:t>
            </w:r>
          </w:p>
        </w:tc>
        <w:tc>
          <w:tcPr>
            <w:tcW w:w="2403" w:type="dxa"/>
            <w:vMerge w:val="restart"/>
            <w:tcMar>
              <w:top w:w="50" w:type="dxa"/>
              <w:left w:w="100" w:type="dxa"/>
              <w:bottom w:w="0" w:type="dxa"/>
              <w:right w:w="108" w:type="dxa"/>
            </w:tcMar>
            <w:vAlign w:val="center"/>
          </w:tcPr>
          <w:p w14:paraId="2AE3F011" w14:textId="77777777" w:rsidR="00395E82" w:rsidRDefault="00054C4B">
            <w:pPr>
              <w:spacing w:after="0"/>
              <w:ind w:left="135"/>
            </w:pPr>
            <w:r>
              <w:rPr>
                <w:rFonts w:ascii="Times New Roman" w:hAnsi="Times New Roman"/>
                <w:b/>
                <w:color w:val="000000"/>
                <w:sz w:val="24"/>
              </w:rPr>
              <w:t xml:space="preserve">Электронные (цифровые) образовательные ресурсы </w:t>
            </w:r>
          </w:p>
          <w:p w14:paraId="057D81DD" w14:textId="77777777" w:rsidR="00395E82" w:rsidRDefault="00395E82">
            <w:pPr>
              <w:spacing w:after="0"/>
              <w:ind w:left="135"/>
            </w:pPr>
          </w:p>
        </w:tc>
      </w:tr>
      <w:tr w:rsidR="00395E82" w14:paraId="5ECA98DD" w14:textId="77777777">
        <w:trPr>
          <w:trHeight w:val="144"/>
        </w:trPr>
        <w:tc>
          <w:tcPr>
            <w:tcW w:w="0" w:type="auto"/>
            <w:vMerge/>
            <w:vAlign w:val="center"/>
          </w:tcPr>
          <w:p w14:paraId="7E2F056C" w14:textId="77777777" w:rsidR="00395E82" w:rsidRDefault="00395E82">
            <w:pPr>
              <w:spacing w:after="0" w:line="240" w:lineRule="auto"/>
            </w:pPr>
          </w:p>
        </w:tc>
        <w:tc>
          <w:tcPr>
            <w:tcW w:w="0" w:type="auto"/>
            <w:vMerge/>
            <w:vAlign w:val="center"/>
          </w:tcPr>
          <w:p w14:paraId="6CF00322" w14:textId="77777777" w:rsidR="00395E82" w:rsidRDefault="00395E82">
            <w:pPr>
              <w:spacing w:after="0" w:line="240" w:lineRule="auto"/>
            </w:pPr>
          </w:p>
        </w:tc>
        <w:tc>
          <w:tcPr>
            <w:tcW w:w="889" w:type="dxa"/>
            <w:tcMar>
              <w:top w:w="50" w:type="dxa"/>
              <w:left w:w="100" w:type="dxa"/>
              <w:bottom w:w="0" w:type="dxa"/>
              <w:right w:w="108" w:type="dxa"/>
            </w:tcMar>
            <w:vAlign w:val="center"/>
          </w:tcPr>
          <w:p w14:paraId="4EB515C7" w14:textId="77777777" w:rsidR="00395E82" w:rsidRDefault="00054C4B">
            <w:pPr>
              <w:spacing w:after="0"/>
              <w:ind w:left="135"/>
            </w:pPr>
            <w:r>
              <w:rPr>
                <w:rFonts w:ascii="Times New Roman" w:hAnsi="Times New Roman"/>
                <w:b/>
                <w:color w:val="000000"/>
                <w:sz w:val="24"/>
              </w:rPr>
              <w:t xml:space="preserve">Всего </w:t>
            </w:r>
          </w:p>
          <w:p w14:paraId="141158D3" w14:textId="77777777" w:rsidR="00395E82" w:rsidRDefault="00395E82">
            <w:pPr>
              <w:spacing w:after="0"/>
              <w:ind w:left="135"/>
            </w:pPr>
          </w:p>
        </w:tc>
        <w:tc>
          <w:tcPr>
            <w:tcW w:w="1598" w:type="dxa"/>
            <w:tcMar>
              <w:top w:w="50" w:type="dxa"/>
              <w:left w:w="100" w:type="dxa"/>
              <w:bottom w:w="0" w:type="dxa"/>
              <w:right w:w="108" w:type="dxa"/>
            </w:tcMar>
            <w:vAlign w:val="center"/>
          </w:tcPr>
          <w:p w14:paraId="78894ED8" w14:textId="77777777" w:rsidR="00395E82" w:rsidRDefault="00054C4B">
            <w:pPr>
              <w:spacing w:after="0"/>
              <w:ind w:left="135"/>
            </w:pPr>
            <w:r>
              <w:rPr>
                <w:rFonts w:ascii="Times New Roman" w:hAnsi="Times New Roman"/>
                <w:b/>
                <w:color w:val="000000"/>
                <w:sz w:val="24"/>
              </w:rPr>
              <w:t xml:space="preserve">Контрольные работы </w:t>
            </w:r>
          </w:p>
          <w:p w14:paraId="46A2BD83" w14:textId="77777777" w:rsidR="00395E82" w:rsidRDefault="00395E82">
            <w:pPr>
              <w:spacing w:after="0"/>
              <w:ind w:left="135"/>
            </w:pPr>
          </w:p>
        </w:tc>
        <w:tc>
          <w:tcPr>
            <w:tcW w:w="1692" w:type="dxa"/>
            <w:tcMar>
              <w:top w:w="50" w:type="dxa"/>
              <w:left w:w="100" w:type="dxa"/>
              <w:bottom w:w="0" w:type="dxa"/>
              <w:right w:w="108" w:type="dxa"/>
            </w:tcMar>
            <w:vAlign w:val="center"/>
          </w:tcPr>
          <w:p w14:paraId="6C4D2CF8" w14:textId="77777777" w:rsidR="00395E82" w:rsidRDefault="00054C4B">
            <w:pPr>
              <w:spacing w:after="0"/>
              <w:ind w:left="135"/>
            </w:pPr>
            <w:r>
              <w:rPr>
                <w:rFonts w:ascii="Times New Roman" w:hAnsi="Times New Roman"/>
                <w:b/>
                <w:color w:val="000000"/>
                <w:sz w:val="24"/>
              </w:rPr>
              <w:t xml:space="preserve">Практические работы </w:t>
            </w:r>
          </w:p>
          <w:p w14:paraId="67C312E3" w14:textId="77777777" w:rsidR="00395E82" w:rsidRDefault="00395E82">
            <w:pPr>
              <w:spacing w:after="0"/>
              <w:ind w:left="135"/>
            </w:pPr>
          </w:p>
        </w:tc>
        <w:tc>
          <w:tcPr>
            <w:tcW w:w="0" w:type="auto"/>
            <w:vMerge/>
            <w:vAlign w:val="center"/>
          </w:tcPr>
          <w:p w14:paraId="41B884C7" w14:textId="77777777" w:rsidR="00395E82" w:rsidRDefault="00395E82">
            <w:pPr>
              <w:spacing w:after="0" w:line="240" w:lineRule="auto"/>
            </w:pPr>
          </w:p>
        </w:tc>
      </w:tr>
      <w:tr w:rsidR="00395E82" w:rsidRPr="00AF38A4" w14:paraId="3A0948A8" w14:textId="77777777">
        <w:trPr>
          <w:trHeight w:val="144"/>
        </w:trPr>
        <w:tc>
          <w:tcPr>
            <w:tcW w:w="412" w:type="dxa"/>
            <w:tcMar>
              <w:top w:w="50" w:type="dxa"/>
              <w:left w:w="100" w:type="dxa"/>
              <w:bottom w:w="0" w:type="dxa"/>
              <w:right w:w="108" w:type="dxa"/>
            </w:tcMar>
            <w:vAlign w:val="center"/>
          </w:tcPr>
          <w:p w14:paraId="1D573692" w14:textId="77777777" w:rsidR="00395E82" w:rsidRDefault="00054C4B">
            <w:pPr>
              <w:spacing w:after="0"/>
            </w:pPr>
            <w:r>
              <w:rPr>
                <w:rFonts w:ascii="Times New Roman" w:hAnsi="Times New Roman"/>
                <w:color w:val="000000"/>
                <w:sz w:val="24"/>
              </w:rPr>
              <w:t>1</w:t>
            </w:r>
          </w:p>
        </w:tc>
        <w:tc>
          <w:tcPr>
            <w:tcW w:w="3960" w:type="dxa"/>
            <w:tcMar>
              <w:top w:w="50" w:type="dxa"/>
              <w:left w:w="100" w:type="dxa"/>
              <w:bottom w:w="0" w:type="dxa"/>
              <w:right w:w="108" w:type="dxa"/>
            </w:tcMar>
            <w:vAlign w:val="center"/>
          </w:tcPr>
          <w:p w14:paraId="35D5422D" w14:textId="77777777" w:rsidR="00395E82" w:rsidRDefault="00054C4B">
            <w:pPr>
              <w:spacing w:after="0"/>
              <w:ind w:left="135"/>
            </w:pPr>
            <w:r>
              <w:rPr>
                <w:rFonts w:ascii="Times New Roman" w:hAnsi="Times New Roman"/>
                <w:color w:val="000000"/>
                <w:sz w:val="24"/>
                <w:lang w:val="ru-RU"/>
              </w:rPr>
              <w:t xml:space="preserve">Взаимоотношения в семье и с друзьями. </w:t>
            </w:r>
            <w:r>
              <w:rPr>
                <w:rFonts w:ascii="Times New Roman" w:hAnsi="Times New Roman"/>
                <w:color w:val="000000"/>
                <w:sz w:val="24"/>
              </w:rPr>
              <w:t>Семейные праздники</w:t>
            </w:r>
          </w:p>
        </w:tc>
        <w:tc>
          <w:tcPr>
            <w:tcW w:w="889" w:type="dxa"/>
            <w:tcMar>
              <w:top w:w="50" w:type="dxa"/>
              <w:left w:w="100" w:type="dxa"/>
              <w:bottom w:w="0" w:type="dxa"/>
              <w:right w:w="108" w:type="dxa"/>
            </w:tcMar>
            <w:vAlign w:val="center"/>
          </w:tcPr>
          <w:p w14:paraId="51588898" w14:textId="77777777" w:rsidR="00395E82" w:rsidRDefault="00054C4B">
            <w:pPr>
              <w:spacing w:after="0"/>
              <w:ind w:left="135"/>
              <w:jc w:val="center"/>
            </w:pPr>
            <w:r>
              <w:rPr>
                <w:rFonts w:ascii="Times New Roman" w:hAnsi="Times New Roman"/>
                <w:color w:val="000000"/>
                <w:sz w:val="24"/>
              </w:rPr>
              <w:t xml:space="preserve"> 15 </w:t>
            </w:r>
          </w:p>
        </w:tc>
        <w:tc>
          <w:tcPr>
            <w:tcW w:w="1598" w:type="dxa"/>
            <w:tcMar>
              <w:top w:w="50" w:type="dxa"/>
              <w:left w:w="100" w:type="dxa"/>
              <w:bottom w:w="0" w:type="dxa"/>
              <w:right w:w="108" w:type="dxa"/>
            </w:tcMar>
            <w:vAlign w:val="center"/>
          </w:tcPr>
          <w:p w14:paraId="4C7D1DAA"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bottom w:w="0" w:type="dxa"/>
              <w:right w:w="108" w:type="dxa"/>
            </w:tcMar>
            <w:vAlign w:val="center"/>
          </w:tcPr>
          <w:p w14:paraId="76E7D28E"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36857C96"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1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2195DBAE" w14:textId="77777777">
        <w:trPr>
          <w:trHeight w:val="144"/>
        </w:trPr>
        <w:tc>
          <w:tcPr>
            <w:tcW w:w="412" w:type="dxa"/>
            <w:tcMar>
              <w:top w:w="50" w:type="dxa"/>
              <w:left w:w="100" w:type="dxa"/>
              <w:bottom w:w="0" w:type="dxa"/>
              <w:right w:w="108" w:type="dxa"/>
            </w:tcMar>
            <w:vAlign w:val="center"/>
          </w:tcPr>
          <w:p w14:paraId="1135176C" w14:textId="77777777" w:rsidR="00395E82" w:rsidRDefault="00054C4B">
            <w:pPr>
              <w:spacing w:after="0"/>
            </w:pPr>
            <w:r>
              <w:rPr>
                <w:rFonts w:ascii="Times New Roman" w:hAnsi="Times New Roman"/>
                <w:color w:val="000000"/>
                <w:sz w:val="24"/>
              </w:rPr>
              <w:t>2</w:t>
            </w:r>
          </w:p>
        </w:tc>
        <w:tc>
          <w:tcPr>
            <w:tcW w:w="3960" w:type="dxa"/>
            <w:tcMar>
              <w:top w:w="50" w:type="dxa"/>
              <w:left w:w="100" w:type="dxa"/>
              <w:bottom w:w="0" w:type="dxa"/>
              <w:right w:w="108" w:type="dxa"/>
            </w:tcMar>
            <w:vAlign w:val="center"/>
          </w:tcPr>
          <w:p w14:paraId="3CD03B2A" w14:textId="77777777" w:rsidR="00395E82" w:rsidRDefault="00054C4B">
            <w:pPr>
              <w:spacing w:after="0"/>
              <w:ind w:left="135"/>
              <w:rPr>
                <w:lang w:val="ru-RU"/>
              </w:rPr>
            </w:pPr>
            <w:r>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bottom w:w="0" w:type="dxa"/>
              <w:right w:w="108" w:type="dxa"/>
            </w:tcMar>
            <w:vAlign w:val="center"/>
          </w:tcPr>
          <w:p w14:paraId="1B7A853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4 </w:t>
            </w:r>
          </w:p>
        </w:tc>
        <w:tc>
          <w:tcPr>
            <w:tcW w:w="1598" w:type="dxa"/>
            <w:shd w:val="clear" w:color="auto" w:fill="FFFFFF" w:themeFill="background1"/>
            <w:tcMar>
              <w:top w:w="50" w:type="dxa"/>
              <w:left w:w="100" w:type="dxa"/>
              <w:bottom w:w="0" w:type="dxa"/>
              <w:right w:w="108" w:type="dxa"/>
            </w:tcMar>
            <w:vAlign w:val="center"/>
          </w:tcPr>
          <w:p w14:paraId="46544E7D" w14:textId="77777777" w:rsidR="00395E82" w:rsidRDefault="00054C4B">
            <w:pPr>
              <w:spacing w:after="0"/>
              <w:ind w:left="135"/>
              <w:jc w:val="center"/>
              <w:rPr>
                <w:lang w:val="ru-RU"/>
              </w:rPr>
            </w:pPr>
            <w:r>
              <w:rPr>
                <w:rFonts w:ascii="Times New Roman" w:hAnsi="Times New Roman"/>
                <w:sz w:val="24"/>
              </w:rPr>
              <w:t xml:space="preserve"> </w:t>
            </w:r>
            <w:r>
              <w:rPr>
                <w:rFonts w:ascii="Times New Roman" w:hAnsi="Times New Roman"/>
                <w:sz w:val="24"/>
                <w:lang w:val="ru-RU"/>
              </w:rPr>
              <w:t>1</w:t>
            </w:r>
          </w:p>
        </w:tc>
        <w:tc>
          <w:tcPr>
            <w:tcW w:w="1692" w:type="dxa"/>
            <w:tcMar>
              <w:top w:w="50" w:type="dxa"/>
              <w:left w:w="100" w:type="dxa"/>
              <w:bottom w:w="0" w:type="dxa"/>
              <w:right w:w="108" w:type="dxa"/>
            </w:tcMar>
            <w:vAlign w:val="center"/>
          </w:tcPr>
          <w:p w14:paraId="2B53F943"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4F8E4FBD"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27148FD5" w14:textId="77777777">
        <w:trPr>
          <w:trHeight w:val="144"/>
        </w:trPr>
        <w:tc>
          <w:tcPr>
            <w:tcW w:w="412" w:type="dxa"/>
            <w:tcMar>
              <w:top w:w="50" w:type="dxa"/>
              <w:left w:w="100" w:type="dxa"/>
              <w:bottom w:w="0" w:type="dxa"/>
              <w:right w:w="108" w:type="dxa"/>
            </w:tcMar>
            <w:vAlign w:val="center"/>
          </w:tcPr>
          <w:p w14:paraId="0D1969C5" w14:textId="77777777" w:rsidR="00395E82" w:rsidRDefault="00054C4B">
            <w:pPr>
              <w:spacing w:after="0"/>
            </w:pPr>
            <w:r>
              <w:rPr>
                <w:rFonts w:ascii="Times New Roman" w:hAnsi="Times New Roman"/>
                <w:color w:val="000000"/>
                <w:sz w:val="24"/>
              </w:rPr>
              <w:t>3</w:t>
            </w:r>
          </w:p>
        </w:tc>
        <w:tc>
          <w:tcPr>
            <w:tcW w:w="3960" w:type="dxa"/>
            <w:tcMar>
              <w:top w:w="50" w:type="dxa"/>
              <w:left w:w="100" w:type="dxa"/>
              <w:bottom w:w="0" w:type="dxa"/>
              <w:right w:w="108" w:type="dxa"/>
            </w:tcMar>
            <w:vAlign w:val="center"/>
          </w:tcPr>
          <w:p w14:paraId="22FB6FF4" w14:textId="77777777" w:rsidR="00395E82" w:rsidRDefault="00054C4B">
            <w:pPr>
              <w:spacing w:after="0"/>
              <w:ind w:left="135"/>
              <w:rPr>
                <w:lang w:val="ru-RU"/>
              </w:rPr>
            </w:pPr>
            <w:r>
              <w:rPr>
                <w:rFonts w:ascii="Times New Roman" w:hAnsi="Times New Roman"/>
                <w:color w:val="000000"/>
                <w:sz w:val="24"/>
                <w:lang w:val="ru-RU"/>
              </w:rPr>
              <w:t>Досуг и увлечения (хобби) современного подростка (чтение, кино, театр, спорт)</w:t>
            </w:r>
          </w:p>
        </w:tc>
        <w:tc>
          <w:tcPr>
            <w:tcW w:w="889" w:type="dxa"/>
            <w:tcMar>
              <w:top w:w="50" w:type="dxa"/>
              <w:left w:w="100" w:type="dxa"/>
              <w:bottom w:w="0" w:type="dxa"/>
              <w:right w:w="108" w:type="dxa"/>
            </w:tcMar>
            <w:vAlign w:val="center"/>
          </w:tcPr>
          <w:p w14:paraId="23029EC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598" w:type="dxa"/>
            <w:shd w:val="clear" w:color="auto" w:fill="FFFFFF" w:themeFill="background1"/>
            <w:tcMar>
              <w:top w:w="50" w:type="dxa"/>
              <w:left w:w="100" w:type="dxa"/>
              <w:bottom w:w="0" w:type="dxa"/>
              <w:right w:w="108" w:type="dxa"/>
            </w:tcMar>
            <w:vAlign w:val="center"/>
          </w:tcPr>
          <w:p w14:paraId="36915E61" w14:textId="77777777" w:rsidR="00395E82" w:rsidRDefault="00054C4B">
            <w:pPr>
              <w:spacing w:after="0"/>
              <w:ind w:left="135"/>
              <w:jc w:val="center"/>
              <w:rPr>
                <w:lang w:val="ru-RU"/>
              </w:rPr>
            </w:pPr>
            <w:r>
              <w:rPr>
                <w:rFonts w:ascii="Times New Roman" w:hAnsi="Times New Roman"/>
                <w:sz w:val="24"/>
              </w:rPr>
              <w:t xml:space="preserve"> </w:t>
            </w:r>
            <w:r>
              <w:rPr>
                <w:rFonts w:ascii="Times New Roman" w:hAnsi="Times New Roman"/>
                <w:sz w:val="24"/>
                <w:lang w:val="ru-RU"/>
              </w:rPr>
              <w:t>1</w:t>
            </w:r>
          </w:p>
        </w:tc>
        <w:tc>
          <w:tcPr>
            <w:tcW w:w="1692" w:type="dxa"/>
            <w:tcMar>
              <w:top w:w="50" w:type="dxa"/>
              <w:left w:w="100" w:type="dxa"/>
              <w:bottom w:w="0" w:type="dxa"/>
              <w:right w:w="108" w:type="dxa"/>
            </w:tcMar>
            <w:vAlign w:val="center"/>
          </w:tcPr>
          <w:p w14:paraId="01DE8A48"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516B93DE"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37A93A56" w14:textId="77777777">
        <w:trPr>
          <w:trHeight w:val="144"/>
        </w:trPr>
        <w:tc>
          <w:tcPr>
            <w:tcW w:w="412" w:type="dxa"/>
            <w:tcMar>
              <w:top w:w="50" w:type="dxa"/>
              <w:left w:w="100" w:type="dxa"/>
              <w:bottom w:w="0" w:type="dxa"/>
              <w:right w:w="108" w:type="dxa"/>
            </w:tcMar>
            <w:vAlign w:val="center"/>
          </w:tcPr>
          <w:p w14:paraId="5ADEA33D" w14:textId="77777777" w:rsidR="00395E82" w:rsidRDefault="00054C4B">
            <w:pPr>
              <w:spacing w:after="0"/>
            </w:pPr>
            <w:r>
              <w:rPr>
                <w:rFonts w:ascii="Times New Roman" w:hAnsi="Times New Roman"/>
                <w:color w:val="000000"/>
                <w:sz w:val="24"/>
              </w:rPr>
              <w:t>4</w:t>
            </w:r>
          </w:p>
        </w:tc>
        <w:tc>
          <w:tcPr>
            <w:tcW w:w="3960" w:type="dxa"/>
            <w:tcMar>
              <w:top w:w="50" w:type="dxa"/>
              <w:left w:w="100" w:type="dxa"/>
              <w:bottom w:w="0" w:type="dxa"/>
              <w:right w:w="108" w:type="dxa"/>
            </w:tcMar>
            <w:vAlign w:val="center"/>
          </w:tcPr>
          <w:p w14:paraId="2A29323A" w14:textId="77777777" w:rsidR="00395E82" w:rsidRDefault="00054C4B">
            <w:pPr>
              <w:spacing w:after="0"/>
              <w:ind w:left="135"/>
              <w:rPr>
                <w:lang w:val="ru-RU"/>
              </w:rPr>
            </w:pPr>
            <w:r>
              <w:rPr>
                <w:rFonts w:ascii="Times New Roman" w:hAnsi="Times New Roman"/>
                <w:color w:val="000000"/>
                <w:sz w:val="24"/>
                <w:lang w:val="ru-RU"/>
              </w:rPr>
              <w:t>Здоровый образ жизни: режим труда и отдыха, фитнес, сбалансированное питание</w:t>
            </w:r>
          </w:p>
        </w:tc>
        <w:tc>
          <w:tcPr>
            <w:tcW w:w="889" w:type="dxa"/>
            <w:tcMar>
              <w:top w:w="50" w:type="dxa"/>
              <w:left w:w="100" w:type="dxa"/>
              <w:bottom w:w="0" w:type="dxa"/>
              <w:right w:w="108" w:type="dxa"/>
            </w:tcMar>
            <w:vAlign w:val="center"/>
          </w:tcPr>
          <w:p w14:paraId="0978B77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shd w:val="clear" w:color="auto" w:fill="FFFFFF" w:themeFill="background1"/>
            <w:tcMar>
              <w:top w:w="50" w:type="dxa"/>
              <w:left w:w="100" w:type="dxa"/>
              <w:bottom w:w="0" w:type="dxa"/>
              <w:right w:w="108" w:type="dxa"/>
            </w:tcMar>
            <w:vAlign w:val="center"/>
          </w:tcPr>
          <w:p w14:paraId="7722DBEB" w14:textId="77777777" w:rsidR="00395E82" w:rsidRDefault="00054C4B">
            <w:pPr>
              <w:spacing w:after="0"/>
              <w:ind w:left="135"/>
              <w:jc w:val="center"/>
              <w:rPr>
                <w:lang w:val="ru-RU"/>
              </w:rPr>
            </w:pPr>
            <w:r>
              <w:rPr>
                <w:rFonts w:ascii="Times New Roman" w:hAnsi="Times New Roman"/>
                <w:sz w:val="24"/>
              </w:rPr>
              <w:t xml:space="preserve"> </w:t>
            </w:r>
            <w:r>
              <w:rPr>
                <w:rFonts w:ascii="Times New Roman" w:hAnsi="Times New Roman"/>
                <w:sz w:val="24"/>
                <w:lang w:val="ru-RU"/>
              </w:rPr>
              <w:t>1</w:t>
            </w:r>
          </w:p>
        </w:tc>
        <w:tc>
          <w:tcPr>
            <w:tcW w:w="1692" w:type="dxa"/>
            <w:tcMar>
              <w:top w:w="50" w:type="dxa"/>
              <w:left w:w="100" w:type="dxa"/>
              <w:bottom w:w="0" w:type="dxa"/>
              <w:right w:w="108" w:type="dxa"/>
            </w:tcMar>
            <w:vAlign w:val="center"/>
          </w:tcPr>
          <w:p w14:paraId="0F5BAD1A"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4B0C731F"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2"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55D7E69C" w14:textId="77777777">
        <w:trPr>
          <w:trHeight w:val="144"/>
        </w:trPr>
        <w:tc>
          <w:tcPr>
            <w:tcW w:w="412" w:type="dxa"/>
            <w:tcMar>
              <w:top w:w="50" w:type="dxa"/>
              <w:left w:w="100" w:type="dxa"/>
              <w:bottom w:w="0" w:type="dxa"/>
              <w:right w:w="108" w:type="dxa"/>
            </w:tcMar>
            <w:vAlign w:val="center"/>
          </w:tcPr>
          <w:p w14:paraId="722FD96B" w14:textId="77777777" w:rsidR="00395E82" w:rsidRDefault="00054C4B">
            <w:pPr>
              <w:spacing w:after="0"/>
            </w:pPr>
            <w:r>
              <w:rPr>
                <w:rFonts w:ascii="Times New Roman" w:hAnsi="Times New Roman"/>
                <w:color w:val="000000"/>
                <w:sz w:val="24"/>
              </w:rPr>
              <w:t>5</w:t>
            </w:r>
          </w:p>
        </w:tc>
        <w:tc>
          <w:tcPr>
            <w:tcW w:w="3960" w:type="dxa"/>
            <w:tcMar>
              <w:top w:w="50" w:type="dxa"/>
              <w:left w:w="100" w:type="dxa"/>
              <w:bottom w:w="0" w:type="dxa"/>
              <w:right w:w="108" w:type="dxa"/>
            </w:tcMar>
            <w:vAlign w:val="center"/>
          </w:tcPr>
          <w:p w14:paraId="30B4D874" w14:textId="77777777" w:rsidR="00395E82" w:rsidRDefault="00054C4B">
            <w:pPr>
              <w:spacing w:after="0"/>
              <w:ind w:left="135"/>
              <w:rPr>
                <w:lang w:val="ru-RU"/>
              </w:rPr>
            </w:pPr>
            <w:r>
              <w:rPr>
                <w:rFonts w:ascii="Times New Roman" w:hAnsi="Times New Roman"/>
                <w:color w:val="000000"/>
                <w:sz w:val="24"/>
                <w:lang w:val="ru-RU"/>
              </w:rPr>
              <w:t>Покупки: одежда, обувь и продукты питания</w:t>
            </w:r>
          </w:p>
        </w:tc>
        <w:tc>
          <w:tcPr>
            <w:tcW w:w="889" w:type="dxa"/>
            <w:tcMar>
              <w:top w:w="50" w:type="dxa"/>
              <w:left w:w="100" w:type="dxa"/>
              <w:bottom w:w="0" w:type="dxa"/>
              <w:right w:w="108" w:type="dxa"/>
            </w:tcMar>
            <w:vAlign w:val="center"/>
          </w:tcPr>
          <w:p w14:paraId="24E0BA4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shd w:val="clear" w:color="auto" w:fill="FFFFFF" w:themeFill="background1"/>
            <w:tcMar>
              <w:top w:w="50" w:type="dxa"/>
              <w:left w:w="100" w:type="dxa"/>
              <w:bottom w:w="0" w:type="dxa"/>
              <w:right w:w="108" w:type="dxa"/>
            </w:tcMar>
            <w:vAlign w:val="center"/>
          </w:tcPr>
          <w:p w14:paraId="5C56EAFE" w14:textId="77777777" w:rsidR="00395E82" w:rsidRDefault="00054C4B">
            <w:pPr>
              <w:spacing w:after="0"/>
              <w:ind w:left="135"/>
              <w:jc w:val="center"/>
              <w:rPr>
                <w:lang w:val="ru-RU"/>
              </w:rPr>
            </w:pPr>
            <w:r>
              <w:rPr>
                <w:rFonts w:ascii="Times New Roman" w:hAnsi="Times New Roman"/>
                <w:sz w:val="24"/>
              </w:rPr>
              <w:t xml:space="preserve"> 1</w:t>
            </w:r>
          </w:p>
        </w:tc>
        <w:tc>
          <w:tcPr>
            <w:tcW w:w="1692" w:type="dxa"/>
            <w:tcMar>
              <w:top w:w="50" w:type="dxa"/>
              <w:left w:w="100" w:type="dxa"/>
              <w:bottom w:w="0" w:type="dxa"/>
              <w:right w:w="108" w:type="dxa"/>
            </w:tcMar>
            <w:vAlign w:val="center"/>
          </w:tcPr>
          <w:p w14:paraId="0D81EAC4"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4C182889"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3"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154A765B" w14:textId="77777777">
        <w:trPr>
          <w:trHeight w:val="144"/>
        </w:trPr>
        <w:tc>
          <w:tcPr>
            <w:tcW w:w="412" w:type="dxa"/>
            <w:tcMar>
              <w:top w:w="50" w:type="dxa"/>
              <w:left w:w="100" w:type="dxa"/>
              <w:bottom w:w="0" w:type="dxa"/>
              <w:right w:w="108" w:type="dxa"/>
            </w:tcMar>
            <w:vAlign w:val="center"/>
          </w:tcPr>
          <w:p w14:paraId="56B6DC84" w14:textId="77777777" w:rsidR="00395E82" w:rsidRDefault="00054C4B">
            <w:pPr>
              <w:spacing w:after="0"/>
            </w:pPr>
            <w:r>
              <w:rPr>
                <w:rFonts w:ascii="Times New Roman" w:hAnsi="Times New Roman"/>
                <w:color w:val="000000"/>
                <w:sz w:val="24"/>
              </w:rPr>
              <w:t>6</w:t>
            </w:r>
          </w:p>
        </w:tc>
        <w:tc>
          <w:tcPr>
            <w:tcW w:w="3960" w:type="dxa"/>
            <w:tcMar>
              <w:top w:w="50" w:type="dxa"/>
              <w:left w:w="100" w:type="dxa"/>
              <w:bottom w:w="0" w:type="dxa"/>
              <w:right w:w="108" w:type="dxa"/>
            </w:tcMar>
            <w:vAlign w:val="center"/>
          </w:tcPr>
          <w:p w14:paraId="403698BB" w14:textId="77777777" w:rsidR="00395E82" w:rsidRDefault="00054C4B">
            <w:pPr>
              <w:spacing w:after="0"/>
              <w:ind w:left="135"/>
            </w:pPr>
            <w:r>
              <w:rPr>
                <w:rFonts w:ascii="Times New Roman" w:hAnsi="Times New Roman"/>
                <w:color w:val="000000"/>
                <w:sz w:val="24"/>
                <w:lang w:val="ru-RU"/>
              </w:rPr>
              <w:t xml:space="preserve">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Переписка с иностранными сверстниками</w:t>
            </w:r>
          </w:p>
        </w:tc>
        <w:tc>
          <w:tcPr>
            <w:tcW w:w="889" w:type="dxa"/>
            <w:tcMar>
              <w:top w:w="50" w:type="dxa"/>
              <w:left w:w="100" w:type="dxa"/>
              <w:bottom w:w="0" w:type="dxa"/>
              <w:right w:w="108" w:type="dxa"/>
            </w:tcMar>
            <w:vAlign w:val="center"/>
          </w:tcPr>
          <w:p w14:paraId="098E238A" w14:textId="77777777" w:rsidR="00395E82" w:rsidRDefault="00054C4B">
            <w:pPr>
              <w:spacing w:after="0"/>
              <w:ind w:left="135"/>
              <w:jc w:val="center"/>
            </w:pPr>
            <w:r>
              <w:rPr>
                <w:rFonts w:ascii="Times New Roman" w:hAnsi="Times New Roman"/>
                <w:color w:val="000000"/>
                <w:sz w:val="24"/>
              </w:rPr>
              <w:t xml:space="preserve"> 5 </w:t>
            </w:r>
          </w:p>
        </w:tc>
        <w:tc>
          <w:tcPr>
            <w:tcW w:w="1598" w:type="dxa"/>
            <w:shd w:val="clear" w:color="auto" w:fill="FFFFFF" w:themeFill="background1"/>
            <w:tcMar>
              <w:top w:w="50" w:type="dxa"/>
              <w:left w:w="100" w:type="dxa"/>
              <w:bottom w:w="0" w:type="dxa"/>
              <w:right w:w="108" w:type="dxa"/>
            </w:tcMar>
            <w:vAlign w:val="center"/>
          </w:tcPr>
          <w:p w14:paraId="2CF6244D" w14:textId="77777777" w:rsidR="00395E82" w:rsidRDefault="00054C4B">
            <w:pPr>
              <w:spacing w:after="0"/>
              <w:ind w:left="135"/>
              <w:jc w:val="center"/>
              <w:rPr>
                <w:lang w:val="ru-RU"/>
              </w:rPr>
            </w:pPr>
            <w:r>
              <w:rPr>
                <w:rFonts w:ascii="Times New Roman" w:hAnsi="Times New Roman"/>
                <w:sz w:val="24"/>
              </w:rPr>
              <w:t xml:space="preserve"> </w:t>
            </w:r>
            <w:r>
              <w:rPr>
                <w:rFonts w:ascii="Times New Roman" w:hAnsi="Times New Roman"/>
                <w:sz w:val="24"/>
                <w:lang w:val="ru-RU"/>
              </w:rPr>
              <w:t>1</w:t>
            </w:r>
          </w:p>
        </w:tc>
        <w:tc>
          <w:tcPr>
            <w:tcW w:w="1692" w:type="dxa"/>
            <w:tcMar>
              <w:top w:w="50" w:type="dxa"/>
              <w:left w:w="100" w:type="dxa"/>
              <w:bottom w:w="0" w:type="dxa"/>
              <w:right w:w="108" w:type="dxa"/>
            </w:tcMar>
            <w:vAlign w:val="center"/>
          </w:tcPr>
          <w:p w14:paraId="79DB562A"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6E85924D"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4"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30FE20DC" w14:textId="77777777">
        <w:trPr>
          <w:trHeight w:val="144"/>
        </w:trPr>
        <w:tc>
          <w:tcPr>
            <w:tcW w:w="412" w:type="dxa"/>
            <w:tcMar>
              <w:top w:w="50" w:type="dxa"/>
              <w:left w:w="100" w:type="dxa"/>
              <w:bottom w:w="0" w:type="dxa"/>
              <w:right w:w="108" w:type="dxa"/>
            </w:tcMar>
            <w:vAlign w:val="center"/>
          </w:tcPr>
          <w:p w14:paraId="64AB4790" w14:textId="77777777" w:rsidR="00395E82" w:rsidRDefault="00054C4B">
            <w:pPr>
              <w:spacing w:after="0"/>
            </w:pPr>
            <w:r>
              <w:rPr>
                <w:rFonts w:ascii="Times New Roman" w:hAnsi="Times New Roman"/>
                <w:color w:val="000000"/>
                <w:sz w:val="24"/>
              </w:rPr>
              <w:t>7</w:t>
            </w:r>
          </w:p>
        </w:tc>
        <w:tc>
          <w:tcPr>
            <w:tcW w:w="3960" w:type="dxa"/>
            <w:tcMar>
              <w:top w:w="50" w:type="dxa"/>
              <w:left w:w="100" w:type="dxa"/>
              <w:bottom w:w="0" w:type="dxa"/>
              <w:right w:w="108" w:type="dxa"/>
            </w:tcMar>
            <w:vAlign w:val="center"/>
          </w:tcPr>
          <w:p w14:paraId="19E55C98" w14:textId="77777777" w:rsidR="00395E82" w:rsidRDefault="00054C4B">
            <w:pPr>
              <w:spacing w:after="0"/>
              <w:ind w:left="135"/>
              <w:rPr>
                <w:lang w:val="ru-RU"/>
              </w:rPr>
            </w:pPr>
            <w:r>
              <w:rPr>
                <w:rFonts w:ascii="Times New Roman" w:hAnsi="Times New Roman"/>
                <w:color w:val="000000"/>
                <w:sz w:val="24"/>
                <w:lang w:val="ru-RU"/>
              </w:rPr>
              <w:t>Каникулы в различное время года. Виды отдыха. Путешествия по России и иностранным странам</w:t>
            </w:r>
          </w:p>
        </w:tc>
        <w:tc>
          <w:tcPr>
            <w:tcW w:w="889" w:type="dxa"/>
            <w:tcMar>
              <w:top w:w="50" w:type="dxa"/>
              <w:left w:w="100" w:type="dxa"/>
              <w:bottom w:w="0" w:type="dxa"/>
              <w:right w:w="108" w:type="dxa"/>
            </w:tcMar>
            <w:vAlign w:val="center"/>
          </w:tcPr>
          <w:p w14:paraId="0F1E01A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shd w:val="clear" w:color="auto" w:fill="FFFFFF" w:themeFill="background1"/>
            <w:tcMar>
              <w:top w:w="50" w:type="dxa"/>
              <w:left w:w="100" w:type="dxa"/>
              <w:bottom w:w="0" w:type="dxa"/>
              <w:right w:w="108" w:type="dxa"/>
            </w:tcMar>
            <w:vAlign w:val="center"/>
          </w:tcPr>
          <w:p w14:paraId="0D32DDC8" w14:textId="77777777" w:rsidR="00395E82" w:rsidRDefault="00054C4B">
            <w:pPr>
              <w:spacing w:after="0"/>
              <w:ind w:left="135"/>
              <w:jc w:val="center"/>
              <w:rPr>
                <w:lang w:val="ru-RU"/>
              </w:rPr>
            </w:pPr>
            <w:r>
              <w:rPr>
                <w:rFonts w:ascii="Times New Roman" w:hAnsi="Times New Roman"/>
                <w:sz w:val="24"/>
              </w:rPr>
              <w:t xml:space="preserve"> </w:t>
            </w:r>
            <w:r>
              <w:rPr>
                <w:rFonts w:ascii="Times New Roman" w:hAnsi="Times New Roman"/>
                <w:sz w:val="24"/>
                <w:lang w:val="ru-RU"/>
              </w:rPr>
              <w:t>1</w:t>
            </w:r>
          </w:p>
        </w:tc>
        <w:tc>
          <w:tcPr>
            <w:tcW w:w="1692" w:type="dxa"/>
            <w:tcMar>
              <w:top w:w="50" w:type="dxa"/>
              <w:left w:w="100" w:type="dxa"/>
              <w:bottom w:w="0" w:type="dxa"/>
              <w:right w:w="108" w:type="dxa"/>
            </w:tcMar>
            <w:vAlign w:val="center"/>
          </w:tcPr>
          <w:p w14:paraId="73730144"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1E049613"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5"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73D99B4B" w14:textId="77777777">
        <w:trPr>
          <w:trHeight w:val="144"/>
        </w:trPr>
        <w:tc>
          <w:tcPr>
            <w:tcW w:w="412" w:type="dxa"/>
            <w:tcMar>
              <w:top w:w="50" w:type="dxa"/>
              <w:left w:w="100" w:type="dxa"/>
              <w:bottom w:w="0" w:type="dxa"/>
              <w:right w:w="108" w:type="dxa"/>
            </w:tcMar>
            <w:vAlign w:val="center"/>
          </w:tcPr>
          <w:p w14:paraId="203F561D" w14:textId="77777777" w:rsidR="00395E82" w:rsidRDefault="00054C4B">
            <w:pPr>
              <w:spacing w:after="0"/>
            </w:pPr>
            <w:r>
              <w:rPr>
                <w:rFonts w:ascii="Times New Roman" w:hAnsi="Times New Roman"/>
                <w:color w:val="000000"/>
                <w:sz w:val="24"/>
              </w:rPr>
              <w:t>8</w:t>
            </w:r>
          </w:p>
        </w:tc>
        <w:tc>
          <w:tcPr>
            <w:tcW w:w="3960" w:type="dxa"/>
            <w:tcMar>
              <w:top w:w="50" w:type="dxa"/>
              <w:left w:w="100" w:type="dxa"/>
              <w:bottom w:w="0" w:type="dxa"/>
              <w:right w:w="108" w:type="dxa"/>
            </w:tcMar>
            <w:vAlign w:val="center"/>
          </w:tcPr>
          <w:p w14:paraId="38D7673C" w14:textId="77777777" w:rsidR="00395E82" w:rsidRDefault="00054C4B">
            <w:pPr>
              <w:spacing w:after="0"/>
              <w:ind w:left="135"/>
            </w:pPr>
            <w:r>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bottom w:w="0" w:type="dxa"/>
              <w:right w:w="108" w:type="dxa"/>
            </w:tcMar>
            <w:vAlign w:val="center"/>
          </w:tcPr>
          <w:p w14:paraId="3AA03453" w14:textId="77777777" w:rsidR="00395E82" w:rsidRDefault="00054C4B">
            <w:pPr>
              <w:spacing w:after="0"/>
              <w:ind w:left="135"/>
              <w:jc w:val="center"/>
            </w:pPr>
            <w:r>
              <w:rPr>
                <w:rFonts w:ascii="Times New Roman" w:hAnsi="Times New Roman"/>
                <w:color w:val="000000"/>
                <w:sz w:val="24"/>
              </w:rPr>
              <w:t xml:space="preserve"> 4 </w:t>
            </w:r>
          </w:p>
        </w:tc>
        <w:tc>
          <w:tcPr>
            <w:tcW w:w="1598" w:type="dxa"/>
            <w:shd w:val="clear" w:color="auto" w:fill="FFFFFF" w:themeFill="background1"/>
            <w:tcMar>
              <w:top w:w="50" w:type="dxa"/>
              <w:left w:w="100" w:type="dxa"/>
              <w:bottom w:w="0" w:type="dxa"/>
              <w:right w:w="108" w:type="dxa"/>
            </w:tcMar>
            <w:vAlign w:val="center"/>
          </w:tcPr>
          <w:p w14:paraId="2F043197" w14:textId="77777777" w:rsidR="00395E82" w:rsidRDefault="00054C4B">
            <w:pPr>
              <w:spacing w:after="0"/>
              <w:ind w:left="135"/>
              <w:jc w:val="center"/>
              <w:rPr>
                <w:lang w:val="ru-RU"/>
              </w:rPr>
            </w:pPr>
            <w:r>
              <w:rPr>
                <w:rFonts w:ascii="Times New Roman" w:hAnsi="Times New Roman"/>
                <w:sz w:val="24"/>
              </w:rPr>
              <w:t xml:space="preserve"> </w:t>
            </w:r>
            <w:r>
              <w:rPr>
                <w:rFonts w:ascii="Times New Roman" w:hAnsi="Times New Roman"/>
                <w:sz w:val="24"/>
                <w:lang w:val="ru-RU"/>
              </w:rPr>
              <w:t>0.5</w:t>
            </w:r>
          </w:p>
        </w:tc>
        <w:tc>
          <w:tcPr>
            <w:tcW w:w="1692" w:type="dxa"/>
            <w:tcMar>
              <w:top w:w="50" w:type="dxa"/>
              <w:left w:w="100" w:type="dxa"/>
              <w:bottom w:w="0" w:type="dxa"/>
              <w:right w:w="108" w:type="dxa"/>
            </w:tcMar>
            <w:vAlign w:val="center"/>
          </w:tcPr>
          <w:p w14:paraId="4EEF34BD"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49C70A0E"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6"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267A0C97" w14:textId="77777777">
        <w:trPr>
          <w:trHeight w:val="144"/>
        </w:trPr>
        <w:tc>
          <w:tcPr>
            <w:tcW w:w="412" w:type="dxa"/>
            <w:tcMar>
              <w:top w:w="50" w:type="dxa"/>
              <w:left w:w="100" w:type="dxa"/>
              <w:bottom w:w="0" w:type="dxa"/>
              <w:right w:w="108" w:type="dxa"/>
            </w:tcMar>
            <w:vAlign w:val="center"/>
          </w:tcPr>
          <w:p w14:paraId="7E276EC6" w14:textId="77777777" w:rsidR="00395E82" w:rsidRDefault="00054C4B">
            <w:pPr>
              <w:spacing w:after="0"/>
            </w:pPr>
            <w:r>
              <w:rPr>
                <w:rFonts w:ascii="Times New Roman" w:hAnsi="Times New Roman"/>
                <w:color w:val="000000"/>
                <w:sz w:val="24"/>
              </w:rPr>
              <w:t>9</w:t>
            </w:r>
          </w:p>
        </w:tc>
        <w:tc>
          <w:tcPr>
            <w:tcW w:w="3960" w:type="dxa"/>
            <w:tcMar>
              <w:top w:w="50" w:type="dxa"/>
              <w:left w:w="100" w:type="dxa"/>
              <w:bottom w:w="0" w:type="dxa"/>
              <w:right w:w="108" w:type="dxa"/>
            </w:tcMar>
            <w:vAlign w:val="center"/>
          </w:tcPr>
          <w:p w14:paraId="49D19CBD" w14:textId="77777777" w:rsidR="00395E82" w:rsidRDefault="00054C4B">
            <w:pPr>
              <w:spacing w:after="0"/>
              <w:ind w:left="135"/>
              <w:rPr>
                <w:lang w:val="ru-RU"/>
              </w:rPr>
            </w:pPr>
            <w:r>
              <w:rPr>
                <w:rFonts w:ascii="Times New Roman" w:hAnsi="Times New Roman"/>
                <w:color w:val="000000"/>
                <w:sz w:val="24"/>
                <w:lang w:val="ru-RU"/>
              </w:rPr>
              <w:t xml:space="preserve">Жизнь в городе и сельской местности. </w:t>
            </w:r>
            <w:r>
              <w:rPr>
                <w:rFonts w:ascii="Times New Roman" w:hAnsi="Times New Roman"/>
                <w:color w:val="000000"/>
                <w:sz w:val="24"/>
                <w:lang w:val="ru-RU"/>
              </w:rPr>
              <w:lastRenderedPageBreak/>
              <w:t>Описание родного города (села). Транспорт</w:t>
            </w:r>
          </w:p>
        </w:tc>
        <w:tc>
          <w:tcPr>
            <w:tcW w:w="889" w:type="dxa"/>
            <w:tcMar>
              <w:top w:w="50" w:type="dxa"/>
              <w:left w:w="100" w:type="dxa"/>
              <w:bottom w:w="0" w:type="dxa"/>
              <w:right w:w="108" w:type="dxa"/>
            </w:tcMar>
            <w:vAlign w:val="center"/>
          </w:tcPr>
          <w:p w14:paraId="0976CD6A"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19 </w:t>
            </w:r>
          </w:p>
        </w:tc>
        <w:tc>
          <w:tcPr>
            <w:tcW w:w="1598" w:type="dxa"/>
            <w:shd w:val="clear" w:color="auto" w:fill="FFFFFF" w:themeFill="background1"/>
            <w:tcMar>
              <w:top w:w="50" w:type="dxa"/>
              <w:left w:w="100" w:type="dxa"/>
              <w:bottom w:w="0" w:type="dxa"/>
              <w:right w:w="108" w:type="dxa"/>
            </w:tcMar>
            <w:vAlign w:val="center"/>
          </w:tcPr>
          <w:p w14:paraId="2DB30B50" w14:textId="77777777" w:rsidR="00395E82" w:rsidRDefault="00054C4B">
            <w:pPr>
              <w:spacing w:after="0"/>
              <w:ind w:left="135"/>
              <w:jc w:val="center"/>
              <w:rPr>
                <w:lang w:val="ru-RU"/>
              </w:rPr>
            </w:pPr>
            <w:r>
              <w:rPr>
                <w:rFonts w:ascii="Times New Roman" w:hAnsi="Times New Roman"/>
                <w:sz w:val="24"/>
              </w:rPr>
              <w:t xml:space="preserve"> </w:t>
            </w:r>
            <w:r>
              <w:rPr>
                <w:rFonts w:ascii="Times New Roman" w:hAnsi="Times New Roman"/>
                <w:sz w:val="24"/>
                <w:lang w:val="ru-RU"/>
              </w:rPr>
              <w:t xml:space="preserve">0.5 </w:t>
            </w:r>
          </w:p>
        </w:tc>
        <w:tc>
          <w:tcPr>
            <w:tcW w:w="1692" w:type="dxa"/>
            <w:tcMar>
              <w:top w:w="50" w:type="dxa"/>
              <w:left w:w="100" w:type="dxa"/>
              <w:bottom w:w="0" w:type="dxa"/>
              <w:right w:w="108" w:type="dxa"/>
            </w:tcMar>
            <w:vAlign w:val="center"/>
          </w:tcPr>
          <w:p w14:paraId="48C5D18E" w14:textId="77777777" w:rsidR="00395E82" w:rsidRDefault="00395E82">
            <w:pPr>
              <w:spacing w:after="0"/>
              <w:ind w:left="135"/>
              <w:jc w:val="center"/>
              <w:rPr>
                <w:lang w:val="ru-RU"/>
              </w:rPr>
            </w:pPr>
          </w:p>
        </w:tc>
        <w:tc>
          <w:tcPr>
            <w:tcW w:w="2403" w:type="dxa"/>
            <w:tcMar>
              <w:top w:w="50" w:type="dxa"/>
              <w:left w:w="100" w:type="dxa"/>
              <w:bottom w:w="0" w:type="dxa"/>
              <w:right w:w="108" w:type="dxa"/>
            </w:tcMar>
            <w:vAlign w:val="center"/>
          </w:tcPr>
          <w:p w14:paraId="68051817"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7"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1B199AE6" w14:textId="77777777">
        <w:trPr>
          <w:trHeight w:val="144"/>
        </w:trPr>
        <w:tc>
          <w:tcPr>
            <w:tcW w:w="412" w:type="dxa"/>
            <w:tcMar>
              <w:top w:w="50" w:type="dxa"/>
              <w:left w:w="100" w:type="dxa"/>
              <w:bottom w:w="0" w:type="dxa"/>
              <w:right w:w="108" w:type="dxa"/>
            </w:tcMar>
            <w:vAlign w:val="center"/>
          </w:tcPr>
          <w:p w14:paraId="3341B55A" w14:textId="77777777" w:rsidR="00395E82" w:rsidRDefault="00054C4B">
            <w:pPr>
              <w:spacing w:after="0"/>
              <w:rPr>
                <w:lang w:val="ru-RU"/>
              </w:rPr>
            </w:pPr>
            <w:r>
              <w:rPr>
                <w:rFonts w:ascii="Times New Roman" w:hAnsi="Times New Roman"/>
                <w:color w:val="000000"/>
                <w:sz w:val="24"/>
                <w:lang w:val="ru-RU"/>
              </w:rPr>
              <w:lastRenderedPageBreak/>
              <w:t>10</w:t>
            </w:r>
          </w:p>
        </w:tc>
        <w:tc>
          <w:tcPr>
            <w:tcW w:w="3960" w:type="dxa"/>
            <w:tcMar>
              <w:top w:w="50" w:type="dxa"/>
              <w:left w:w="100" w:type="dxa"/>
              <w:bottom w:w="0" w:type="dxa"/>
              <w:right w:w="108" w:type="dxa"/>
            </w:tcMar>
            <w:vAlign w:val="center"/>
          </w:tcPr>
          <w:p w14:paraId="7AD715E2" w14:textId="77777777" w:rsidR="00395E82" w:rsidRDefault="00054C4B">
            <w:pPr>
              <w:spacing w:after="0"/>
              <w:ind w:left="135"/>
              <w:rPr>
                <w:lang w:val="ru-RU"/>
              </w:rPr>
            </w:pPr>
            <w:r>
              <w:rPr>
                <w:rFonts w:ascii="Times New Roman" w:hAnsi="Times New Roman"/>
                <w:color w:val="000000"/>
                <w:sz w:val="24"/>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bottom w:w="0" w:type="dxa"/>
              <w:right w:w="108" w:type="dxa"/>
            </w:tcMar>
            <w:vAlign w:val="center"/>
          </w:tcPr>
          <w:p w14:paraId="286F774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598" w:type="dxa"/>
            <w:shd w:val="clear" w:color="auto" w:fill="FFFFFF" w:themeFill="background1"/>
            <w:tcMar>
              <w:top w:w="50" w:type="dxa"/>
              <w:left w:w="100" w:type="dxa"/>
              <w:bottom w:w="0" w:type="dxa"/>
              <w:right w:w="108" w:type="dxa"/>
            </w:tcMar>
            <w:vAlign w:val="center"/>
          </w:tcPr>
          <w:p w14:paraId="574012D8" w14:textId="77777777" w:rsidR="00395E82" w:rsidRDefault="00054C4B">
            <w:pPr>
              <w:spacing w:after="0"/>
              <w:ind w:left="135"/>
              <w:jc w:val="center"/>
              <w:rPr>
                <w:lang w:val="ru-RU"/>
              </w:rPr>
            </w:pPr>
            <w:r>
              <w:rPr>
                <w:rFonts w:ascii="Times New Roman" w:hAnsi="Times New Roman"/>
                <w:sz w:val="24"/>
              </w:rPr>
              <w:t xml:space="preserve"> </w:t>
            </w:r>
            <w:r>
              <w:rPr>
                <w:rFonts w:ascii="Times New Roman" w:hAnsi="Times New Roman"/>
                <w:sz w:val="24"/>
                <w:lang w:val="ru-RU"/>
              </w:rPr>
              <w:t>1</w:t>
            </w:r>
          </w:p>
        </w:tc>
        <w:tc>
          <w:tcPr>
            <w:tcW w:w="1692" w:type="dxa"/>
            <w:tcMar>
              <w:top w:w="50" w:type="dxa"/>
              <w:left w:w="100" w:type="dxa"/>
              <w:bottom w:w="0" w:type="dxa"/>
              <w:right w:w="108" w:type="dxa"/>
            </w:tcMar>
            <w:vAlign w:val="center"/>
          </w:tcPr>
          <w:p w14:paraId="501FD4D0"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7034226D"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8"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rsidRPr="00AF38A4" w14:paraId="6DB9469F" w14:textId="77777777">
        <w:trPr>
          <w:trHeight w:val="144"/>
        </w:trPr>
        <w:tc>
          <w:tcPr>
            <w:tcW w:w="412" w:type="dxa"/>
            <w:tcMar>
              <w:top w:w="50" w:type="dxa"/>
              <w:left w:w="100" w:type="dxa"/>
              <w:bottom w:w="0" w:type="dxa"/>
              <w:right w:w="108" w:type="dxa"/>
            </w:tcMar>
            <w:vAlign w:val="center"/>
          </w:tcPr>
          <w:p w14:paraId="4058213A" w14:textId="77777777" w:rsidR="00395E82" w:rsidRDefault="00054C4B">
            <w:pPr>
              <w:spacing w:after="0"/>
            </w:pPr>
            <w:r>
              <w:rPr>
                <w:rFonts w:ascii="Times New Roman" w:hAnsi="Times New Roman"/>
                <w:color w:val="000000"/>
                <w:sz w:val="24"/>
              </w:rPr>
              <w:t>11</w:t>
            </w:r>
          </w:p>
        </w:tc>
        <w:tc>
          <w:tcPr>
            <w:tcW w:w="3960" w:type="dxa"/>
            <w:tcMar>
              <w:top w:w="50" w:type="dxa"/>
              <w:left w:w="100" w:type="dxa"/>
              <w:bottom w:w="0" w:type="dxa"/>
              <w:right w:w="108" w:type="dxa"/>
            </w:tcMar>
            <w:vAlign w:val="center"/>
          </w:tcPr>
          <w:p w14:paraId="0FFF8657" w14:textId="77777777" w:rsidR="00395E82" w:rsidRDefault="00054C4B">
            <w:pPr>
              <w:spacing w:after="0"/>
              <w:ind w:left="135"/>
              <w:rPr>
                <w:lang w:val="ru-RU"/>
              </w:rPr>
            </w:pPr>
            <w:r>
              <w:rPr>
                <w:rFonts w:ascii="Times New Roman" w:hAnsi="Times New Roman"/>
                <w:color w:val="000000"/>
                <w:sz w:val="24"/>
                <w:lang w:val="ru-RU"/>
              </w:rPr>
              <w:t>Выдающиеся люди родной страны и страны (стран) изучаемого языка: писатели, поэты, учёные</w:t>
            </w:r>
          </w:p>
        </w:tc>
        <w:tc>
          <w:tcPr>
            <w:tcW w:w="889" w:type="dxa"/>
            <w:tcMar>
              <w:top w:w="50" w:type="dxa"/>
              <w:left w:w="100" w:type="dxa"/>
              <w:bottom w:w="0" w:type="dxa"/>
              <w:right w:w="108" w:type="dxa"/>
            </w:tcMar>
            <w:vAlign w:val="center"/>
          </w:tcPr>
          <w:p w14:paraId="58D16A0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shd w:val="clear" w:color="auto" w:fill="FFFFFF" w:themeFill="background1"/>
            <w:tcMar>
              <w:top w:w="50" w:type="dxa"/>
              <w:left w:w="100" w:type="dxa"/>
              <w:bottom w:w="0" w:type="dxa"/>
              <w:right w:w="108" w:type="dxa"/>
            </w:tcMar>
            <w:vAlign w:val="center"/>
          </w:tcPr>
          <w:p w14:paraId="74DD981C" w14:textId="77777777" w:rsidR="00395E82" w:rsidRDefault="00054C4B">
            <w:pPr>
              <w:spacing w:after="0"/>
              <w:ind w:left="135"/>
              <w:jc w:val="center"/>
            </w:pPr>
            <w:r>
              <w:rPr>
                <w:rFonts w:ascii="Times New Roman" w:hAnsi="Times New Roman"/>
                <w:sz w:val="24"/>
              </w:rPr>
              <w:t xml:space="preserve"> 1 </w:t>
            </w:r>
          </w:p>
        </w:tc>
        <w:tc>
          <w:tcPr>
            <w:tcW w:w="1692" w:type="dxa"/>
            <w:tcMar>
              <w:top w:w="50" w:type="dxa"/>
              <w:left w:w="100" w:type="dxa"/>
              <w:bottom w:w="0" w:type="dxa"/>
              <w:right w:w="108" w:type="dxa"/>
            </w:tcMar>
            <w:vAlign w:val="center"/>
          </w:tcPr>
          <w:p w14:paraId="742156E4"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3E0F583F"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2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415104</w:t>
              </w:r>
            </w:hyperlink>
          </w:p>
        </w:tc>
      </w:tr>
      <w:tr w:rsidR="00395E82" w14:paraId="5C88B361" w14:textId="77777777">
        <w:trPr>
          <w:trHeight w:val="144"/>
        </w:trPr>
        <w:tc>
          <w:tcPr>
            <w:tcW w:w="0" w:type="auto"/>
            <w:gridSpan w:val="2"/>
            <w:tcMar>
              <w:top w:w="50" w:type="dxa"/>
              <w:left w:w="100" w:type="dxa"/>
              <w:bottom w:w="0" w:type="dxa"/>
              <w:right w:w="108" w:type="dxa"/>
            </w:tcMar>
            <w:vAlign w:val="center"/>
          </w:tcPr>
          <w:p w14:paraId="77D72484" w14:textId="77777777" w:rsidR="00395E82" w:rsidRDefault="00054C4B">
            <w:pPr>
              <w:spacing w:after="0"/>
              <w:ind w:left="135"/>
              <w:rPr>
                <w:lang w:val="ru-RU"/>
              </w:rPr>
            </w:pPr>
            <w:r>
              <w:rPr>
                <w:rFonts w:ascii="Times New Roman" w:hAnsi="Times New Roman"/>
                <w:color w:val="000000"/>
                <w:sz w:val="24"/>
                <w:lang w:val="ru-RU"/>
              </w:rPr>
              <w:t>ОБЩЕЕ КОЛИЧЕСТВО ЧАСОВ ПО ПРОГРАММЕ</w:t>
            </w:r>
          </w:p>
        </w:tc>
        <w:tc>
          <w:tcPr>
            <w:tcW w:w="1398" w:type="dxa"/>
            <w:tcMar>
              <w:top w:w="50" w:type="dxa"/>
              <w:left w:w="100" w:type="dxa"/>
              <w:bottom w:w="0" w:type="dxa"/>
              <w:right w:w="108" w:type="dxa"/>
            </w:tcMar>
            <w:vAlign w:val="center"/>
          </w:tcPr>
          <w:p w14:paraId="13A0C56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98" w:type="dxa"/>
            <w:shd w:val="clear" w:color="auto" w:fill="FFFFFF" w:themeFill="background1"/>
            <w:tcMar>
              <w:top w:w="50" w:type="dxa"/>
              <w:left w:w="100" w:type="dxa"/>
              <w:bottom w:w="0" w:type="dxa"/>
              <w:right w:w="108" w:type="dxa"/>
            </w:tcMar>
            <w:vAlign w:val="center"/>
          </w:tcPr>
          <w:p w14:paraId="19C0E399" w14:textId="77777777" w:rsidR="00395E82" w:rsidRDefault="00054C4B">
            <w:pPr>
              <w:spacing w:after="0"/>
              <w:ind w:left="135"/>
              <w:jc w:val="center"/>
              <w:rPr>
                <w:lang w:val="ru-RU"/>
              </w:rPr>
            </w:pPr>
            <w:r>
              <w:rPr>
                <w:rFonts w:ascii="Times New Roman" w:hAnsi="Times New Roman"/>
                <w:sz w:val="24"/>
                <w:lang w:val="ru-RU"/>
              </w:rPr>
              <w:t>10</w:t>
            </w:r>
          </w:p>
        </w:tc>
        <w:tc>
          <w:tcPr>
            <w:tcW w:w="1692" w:type="dxa"/>
            <w:tcMar>
              <w:top w:w="50" w:type="dxa"/>
              <w:left w:w="100" w:type="dxa"/>
              <w:bottom w:w="0" w:type="dxa"/>
              <w:right w:w="108" w:type="dxa"/>
            </w:tcMar>
            <w:vAlign w:val="center"/>
          </w:tcPr>
          <w:p w14:paraId="17E81164" w14:textId="77777777" w:rsidR="00395E82" w:rsidRDefault="00054C4B">
            <w:pPr>
              <w:spacing w:after="0"/>
              <w:ind w:left="135"/>
              <w:jc w:val="center"/>
            </w:pPr>
            <w:r>
              <w:rPr>
                <w:rFonts w:ascii="Times New Roman" w:hAnsi="Times New Roman"/>
                <w:color w:val="000000"/>
                <w:sz w:val="24"/>
              </w:rPr>
              <w:t xml:space="preserve"> 0 </w:t>
            </w:r>
          </w:p>
        </w:tc>
        <w:tc>
          <w:tcPr>
            <w:tcW w:w="2403" w:type="dxa"/>
            <w:tcMar>
              <w:top w:w="50" w:type="dxa"/>
              <w:left w:w="100" w:type="dxa"/>
              <w:bottom w:w="0" w:type="dxa"/>
              <w:right w:w="108" w:type="dxa"/>
            </w:tcMar>
            <w:vAlign w:val="center"/>
          </w:tcPr>
          <w:p w14:paraId="3CEFF4A2" w14:textId="77777777" w:rsidR="00395E82" w:rsidRDefault="00395E82"/>
        </w:tc>
      </w:tr>
    </w:tbl>
    <w:p w14:paraId="035689DA" w14:textId="77777777" w:rsidR="00395E82" w:rsidRDefault="00395E82">
      <w:pPr>
        <w:spacing w:after="0"/>
        <w:ind w:left="120"/>
      </w:pPr>
    </w:p>
    <w:p w14:paraId="29F31C1B" w14:textId="77777777" w:rsidR="00395E82" w:rsidRDefault="00395E82">
      <w:pPr>
        <w:sectPr w:rsidR="00395E82">
          <w:pgSz w:w="16383" w:h="11906" w:orient="landscape"/>
          <w:pgMar w:top="1134" w:right="850" w:bottom="1134" w:left="1701" w:header="720" w:footer="720" w:gutter="0"/>
          <w:cols w:space="720"/>
        </w:sectPr>
      </w:pPr>
    </w:p>
    <w:p w14:paraId="3E9DC3F7" w14:textId="73F4C370" w:rsidR="00395E82" w:rsidRDefault="00054C4B" w:rsidP="00AF38A4">
      <w:pPr>
        <w:spacing w:after="0"/>
        <w:ind w:left="120"/>
      </w:pPr>
      <w:r>
        <w:rPr>
          <w:rFonts w:ascii="Times New Roman" w:hAnsi="Times New Roman"/>
          <w:b/>
          <w:color w:val="000000"/>
          <w:sz w:val="28"/>
        </w:rPr>
        <w:lastRenderedPageBreak/>
        <w:t xml:space="preserve"> 7 КЛАСС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4"/>
        <w:gridCol w:w="4867"/>
        <w:gridCol w:w="1398"/>
        <w:gridCol w:w="1841"/>
        <w:gridCol w:w="1910"/>
        <w:gridCol w:w="2788"/>
      </w:tblGrid>
      <w:tr w:rsidR="00395E82" w14:paraId="787C5ED4" w14:textId="77777777">
        <w:trPr>
          <w:trHeight w:val="144"/>
        </w:trPr>
        <w:tc>
          <w:tcPr>
            <w:tcW w:w="412" w:type="dxa"/>
            <w:vMerge w:val="restart"/>
            <w:tcMar>
              <w:top w:w="50" w:type="dxa"/>
              <w:left w:w="100" w:type="dxa"/>
              <w:bottom w:w="0" w:type="dxa"/>
              <w:right w:w="108" w:type="dxa"/>
            </w:tcMar>
            <w:vAlign w:val="center"/>
          </w:tcPr>
          <w:p w14:paraId="4573A97B" w14:textId="77777777" w:rsidR="00395E82" w:rsidRDefault="00054C4B">
            <w:pPr>
              <w:spacing w:after="0"/>
              <w:ind w:left="135"/>
            </w:pPr>
            <w:r>
              <w:rPr>
                <w:rFonts w:ascii="Times New Roman" w:hAnsi="Times New Roman"/>
                <w:b/>
                <w:color w:val="000000"/>
                <w:sz w:val="24"/>
              </w:rPr>
              <w:t xml:space="preserve">№ п/п </w:t>
            </w:r>
          </w:p>
          <w:p w14:paraId="0139A9DB" w14:textId="77777777" w:rsidR="00395E82" w:rsidRDefault="00395E82">
            <w:pPr>
              <w:spacing w:after="0"/>
              <w:ind w:left="135"/>
            </w:pPr>
          </w:p>
        </w:tc>
        <w:tc>
          <w:tcPr>
            <w:tcW w:w="3960" w:type="dxa"/>
            <w:vMerge w:val="restart"/>
            <w:tcMar>
              <w:top w:w="50" w:type="dxa"/>
              <w:left w:w="100" w:type="dxa"/>
              <w:bottom w:w="0" w:type="dxa"/>
              <w:right w:w="108" w:type="dxa"/>
            </w:tcMar>
            <w:vAlign w:val="center"/>
          </w:tcPr>
          <w:p w14:paraId="1C35E5B1" w14:textId="77777777" w:rsidR="00395E82" w:rsidRDefault="00054C4B">
            <w:pPr>
              <w:spacing w:after="0"/>
              <w:ind w:left="135"/>
            </w:pPr>
            <w:r>
              <w:rPr>
                <w:rFonts w:ascii="Times New Roman" w:hAnsi="Times New Roman"/>
                <w:b/>
                <w:color w:val="000000"/>
                <w:sz w:val="24"/>
              </w:rPr>
              <w:t xml:space="preserve">Наименование разделов и тем программы </w:t>
            </w:r>
          </w:p>
          <w:p w14:paraId="5AB97471" w14:textId="77777777" w:rsidR="00395E82" w:rsidRDefault="00395E82">
            <w:pPr>
              <w:spacing w:after="0"/>
              <w:ind w:left="135"/>
            </w:pPr>
          </w:p>
        </w:tc>
        <w:tc>
          <w:tcPr>
            <w:tcW w:w="0" w:type="auto"/>
            <w:gridSpan w:val="3"/>
            <w:tcMar>
              <w:top w:w="50" w:type="dxa"/>
              <w:left w:w="100" w:type="dxa"/>
              <w:bottom w:w="0" w:type="dxa"/>
              <w:right w:w="108" w:type="dxa"/>
            </w:tcMar>
            <w:vAlign w:val="center"/>
          </w:tcPr>
          <w:p w14:paraId="17B500C9" w14:textId="77777777" w:rsidR="00395E82" w:rsidRDefault="00054C4B">
            <w:pPr>
              <w:spacing w:after="0"/>
            </w:pPr>
            <w:r>
              <w:rPr>
                <w:rFonts w:ascii="Times New Roman" w:hAnsi="Times New Roman"/>
                <w:b/>
                <w:color w:val="000000"/>
                <w:sz w:val="24"/>
              </w:rPr>
              <w:t>Количество часов</w:t>
            </w:r>
          </w:p>
        </w:tc>
        <w:tc>
          <w:tcPr>
            <w:tcW w:w="2403" w:type="dxa"/>
            <w:vMerge w:val="restart"/>
            <w:tcMar>
              <w:top w:w="50" w:type="dxa"/>
              <w:left w:w="100" w:type="dxa"/>
              <w:bottom w:w="0" w:type="dxa"/>
              <w:right w:w="108" w:type="dxa"/>
            </w:tcMar>
            <w:vAlign w:val="center"/>
          </w:tcPr>
          <w:p w14:paraId="15EBE634" w14:textId="77777777" w:rsidR="00395E82" w:rsidRDefault="00054C4B">
            <w:pPr>
              <w:spacing w:after="0"/>
              <w:ind w:left="135"/>
            </w:pPr>
            <w:r>
              <w:rPr>
                <w:rFonts w:ascii="Times New Roman" w:hAnsi="Times New Roman"/>
                <w:b/>
                <w:color w:val="000000"/>
                <w:sz w:val="24"/>
              </w:rPr>
              <w:t xml:space="preserve">Электронные (цифровые) образовательные ресурсы </w:t>
            </w:r>
          </w:p>
          <w:p w14:paraId="15EB21CC" w14:textId="77777777" w:rsidR="00395E82" w:rsidRDefault="00395E82">
            <w:pPr>
              <w:spacing w:after="0"/>
              <w:ind w:left="135"/>
            </w:pPr>
          </w:p>
        </w:tc>
      </w:tr>
      <w:tr w:rsidR="00395E82" w14:paraId="50D9F579" w14:textId="77777777">
        <w:trPr>
          <w:trHeight w:val="144"/>
        </w:trPr>
        <w:tc>
          <w:tcPr>
            <w:tcW w:w="0" w:type="auto"/>
            <w:vMerge/>
            <w:vAlign w:val="center"/>
          </w:tcPr>
          <w:p w14:paraId="564EF568" w14:textId="77777777" w:rsidR="00395E82" w:rsidRDefault="00395E82">
            <w:pPr>
              <w:spacing w:after="0" w:line="240" w:lineRule="auto"/>
            </w:pPr>
          </w:p>
        </w:tc>
        <w:tc>
          <w:tcPr>
            <w:tcW w:w="0" w:type="auto"/>
            <w:vMerge/>
            <w:vAlign w:val="center"/>
          </w:tcPr>
          <w:p w14:paraId="2E298381" w14:textId="77777777" w:rsidR="00395E82" w:rsidRDefault="00395E82">
            <w:pPr>
              <w:spacing w:after="0" w:line="240" w:lineRule="auto"/>
            </w:pPr>
          </w:p>
        </w:tc>
        <w:tc>
          <w:tcPr>
            <w:tcW w:w="889" w:type="dxa"/>
            <w:tcMar>
              <w:top w:w="50" w:type="dxa"/>
              <w:left w:w="100" w:type="dxa"/>
              <w:bottom w:w="0" w:type="dxa"/>
              <w:right w:w="108" w:type="dxa"/>
            </w:tcMar>
            <w:vAlign w:val="center"/>
          </w:tcPr>
          <w:p w14:paraId="09A6B4D9" w14:textId="77777777" w:rsidR="00395E82" w:rsidRDefault="00054C4B">
            <w:pPr>
              <w:spacing w:after="0"/>
              <w:ind w:left="135"/>
            </w:pPr>
            <w:r>
              <w:rPr>
                <w:rFonts w:ascii="Times New Roman" w:hAnsi="Times New Roman"/>
                <w:b/>
                <w:color w:val="000000"/>
                <w:sz w:val="24"/>
              </w:rPr>
              <w:t xml:space="preserve">Всего </w:t>
            </w:r>
          </w:p>
          <w:p w14:paraId="5B749929" w14:textId="77777777" w:rsidR="00395E82" w:rsidRDefault="00395E82">
            <w:pPr>
              <w:spacing w:after="0"/>
              <w:ind w:left="135"/>
            </w:pPr>
          </w:p>
        </w:tc>
        <w:tc>
          <w:tcPr>
            <w:tcW w:w="1598" w:type="dxa"/>
            <w:tcMar>
              <w:top w:w="50" w:type="dxa"/>
              <w:left w:w="100" w:type="dxa"/>
              <w:bottom w:w="0" w:type="dxa"/>
              <w:right w:w="108" w:type="dxa"/>
            </w:tcMar>
            <w:vAlign w:val="center"/>
          </w:tcPr>
          <w:p w14:paraId="232499CE" w14:textId="77777777" w:rsidR="00395E82" w:rsidRDefault="00054C4B">
            <w:pPr>
              <w:spacing w:after="0"/>
              <w:ind w:left="135"/>
            </w:pPr>
            <w:r>
              <w:rPr>
                <w:rFonts w:ascii="Times New Roman" w:hAnsi="Times New Roman"/>
                <w:b/>
                <w:color w:val="000000"/>
                <w:sz w:val="24"/>
              </w:rPr>
              <w:t xml:space="preserve">Контрольные работы </w:t>
            </w:r>
          </w:p>
          <w:p w14:paraId="4E2D3A7E" w14:textId="77777777" w:rsidR="00395E82" w:rsidRDefault="00395E82">
            <w:pPr>
              <w:spacing w:after="0"/>
              <w:ind w:left="135"/>
            </w:pPr>
          </w:p>
        </w:tc>
        <w:tc>
          <w:tcPr>
            <w:tcW w:w="1692" w:type="dxa"/>
            <w:tcMar>
              <w:top w:w="50" w:type="dxa"/>
              <w:left w:w="100" w:type="dxa"/>
              <w:bottom w:w="0" w:type="dxa"/>
              <w:right w:w="108" w:type="dxa"/>
            </w:tcMar>
            <w:vAlign w:val="center"/>
          </w:tcPr>
          <w:p w14:paraId="3829D8A1" w14:textId="77777777" w:rsidR="00395E82" w:rsidRDefault="00054C4B">
            <w:pPr>
              <w:spacing w:after="0"/>
              <w:ind w:left="135"/>
            </w:pPr>
            <w:r>
              <w:rPr>
                <w:rFonts w:ascii="Times New Roman" w:hAnsi="Times New Roman"/>
                <w:b/>
                <w:color w:val="000000"/>
                <w:sz w:val="24"/>
              </w:rPr>
              <w:t xml:space="preserve">Практические работы </w:t>
            </w:r>
          </w:p>
          <w:p w14:paraId="38685EB2" w14:textId="77777777" w:rsidR="00395E82" w:rsidRDefault="00395E82">
            <w:pPr>
              <w:spacing w:after="0"/>
              <w:ind w:left="135"/>
            </w:pPr>
          </w:p>
        </w:tc>
        <w:tc>
          <w:tcPr>
            <w:tcW w:w="0" w:type="auto"/>
            <w:vMerge/>
            <w:vAlign w:val="center"/>
          </w:tcPr>
          <w:p w14:paraId="1705B413" w14:textId="77777777" w:rsidR="00395E82" w:rsidRDefault="00395E82">
            <w:pPr>
              <w:spacing w:after="0" w:line="240" w:lineRule="auto"/>
            </w:pPr>
          </w:p>
        </w:tc>
      </w:tr>
      <w:tr w:rsidR="00395E82" w:rsidRPr="00AF38A4" w14:paraId="66A8C322" w14:textId="77777777">
        <w:trPr>
          <w:trHeight w:val="144"/>
        </w:trPr>
        <w:tc>
          <w:tcPr>
            <w:tcW w:w="412" w:type="dxa"/>
            <w:tcMar>
              <w:top w:w="50" w:type="dxa"/>
              <w:left w:w="100" w:type="dxa"/>
              <w:bottom w:w="0" w:type="dxa"/>
              <w:right w:w="108" w:type="dxa"/>
            </w:tcMar>
            <w:vAlign w:val="center"/>
          </w:tcPr>
          <w:p w14:paraId="54AB021D" w14:textId="77777777" w:rsidR="00395E82" w:rsidRDefault="00054C4B">
            <w:pPr>
              <w:spacing w:after="0"/>
            </w:pPr>
            <w:r>
              <w:rPr>
                <w:rFonts w:ascii="Times New Roman" w:hAnsi="Times New Roman"/>
                <w:color w:val="000000"/>
                <w:sz w:val="24"/>
              </w:rPr>
              <w:t>1</w:t>
            </w:r>
          </w:p>
        </w:tc>
        <w:tc>
          <w:tcPr>
            <w:tcW w:w="3960" w:type="dxa"/>
            <w:tcMar>
              <w:top w:w="50" w:type="dxa"/>
              <w:left w:w="100" w:type="dxa"/>
              <w:bottom w:w="0" w:type="dxa"/>
              <w:right w:w="108" w:type="dxa"/>
            </w:tcMar>
            <w:vAlign w:val="center"/>
          </w:tcPr>
          <w:p w14:paraId="3F7D0699" w14:textId="77777777" w:rsidR="00395E82" w:rsidRDefault="00054C4B">
            <w:pPr>
              <w:spacing w:after="0"/>
              <w:ind w:left="135"/>
              <w:rPr>
                <w:lang w:val="ru-RU"/>
              </w:rPr>
            </w:pPr>
            <w:r>
              <w:rPr>
                <w:rFonts w:ascii="Times New Roman" w:hAnsi="Times New Roman"/>
                <w:color w:val="000000"/>
                <w:sz w:val="24"/>
                <w:lang w:val="ru-RU"/>
              </w:rPr>
              <w:t>Взаимоотношения в семье и с друзьями. Семейные праздники. Обязанности по дому</w:t>
            </w:r>
          </w:p>
        </w:tc>
        <w:tc>
          <w:tcPr>
            <w:tcW w:w="889" w:type="dxa"/>
            <w:tcMar>
              <w:top w:w="50" w:type="dxa"/>
              <w:left w:w="100" w:type="dxa"/>
              <w:bottom w:w="0" w:type="dxa"/>
              <w:right w:w="108" w:type="dxa"/>
            </w:tcMar>
            <w:vAlign w:val="center"/>
          </w:tcPr>
          <w:p w14:paraId="3A73034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bottom w:w="0" w:type="dxa"/>
              <w:right w:w="108" w:type="dxa"/>
            </w:tcMar>
            <w:vAlign w:val="center"/>
          </w:tcPr>
          <w:p w14:paraId="6951C9FB"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bottom w:w="0" w:type="dxa"/>
              <w:right w:w="108" w:type="dxa"/>
            </w:tcMar>
            <w:vAlign w:val="center"/>
          </w:tcPr>
          <w:p w14:paraId="01BE8073"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04525C3A"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6A28E955" w14:textId="77777777">
        <w:trPr>
          <w:trHeight w:val="144"/>
        </w:trPr>
        <w:tc>
          <w:tcPr>
            <w:tcW w:w="412" w:type="dxa"/>
            <w:tcMar>
              <w:top w:w="50" w:type="dxa"/>
              <w:left w:w="100" w:type="dxa"/>
              <w:bottom w:w="0" w:type="dxa"/>
              <w:right w:w="108" w:type="dxa"/>
            </w:tcMar>
            <w:vAlign w:val="center"/>
          </w:tcPr>
          <w:p w14:paraId="7352EAAC" w14:textId="77777777" w:rsidR="00395E82" w:rsidRDefault="00054C4B">
            <w:pPr>
              <w:spacing w:after="0"/>
            </w:pPr>
            <w:r>
              <w:rPr>
                <w:rFonts w:ascii="Times New Roman" w:hAnsi="Times New Roman"/>
                <w:color w:val="000000"/>
                <w:sz w:val="24"/>
              </w:rPr>
              <w:t>2</w:t>
            </w:r>
          </w:p>
        </w:tc>
        <w:tc>
          <w:tcPr>
            <w:tcW w:w="3960" w:type="dxa"/>
            <w:tcMar>
              <w:top w:w="50" w:type="dxa"/>
              <w:left w:w="100" w:type="dxa"/>
              <w:bottom w:w="0" w:type="dxa"/>
              <w:right w:w="108" w:type="dxa"/>
            </w:tcMar>
            <w:vAlign w:val="center"/>
          </w:tcPr>
          <w:p w14:paraId="4F01B8A7" w14:textId="77777777" w:rsidR="00395E82" w:rsidRDefault="00054C4B">
            <w:pPr>
              <w:spacing w:after="0"/>
              <w:ind w:left="135"/>
              <w:rPr>
                <w:lang w:val="ru-RU"/>
              </w:rPr>
            </w:pPr>
            <w:r>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bottom w:w="0" w:type="dxa"/>
              <w:right w:w="108" w:type="dxa"/>
            </w:tcMar>
            <w:vAlign w:val="center"/>
          </w:tcPr>
          <w:p w14:paraId="1015B55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bottom w:w="0" w:type="dxa"/>
              <w:right w:w="108" w:type="dxa"/>
            </w:tcMar>
            <w:vAlign w:val="center"/>
          </w:tcPr>
          <w:p w14:paraId="2BDB6A55"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692" w:type="dxa"/>
            <w:tcMar>
              <w:top w:w="50" w:type="dxa"/>
              <w:left w:w="100" w:type="dxa"/>
              <w:bottom w:w="0" w:type="dxa"/>
              <w:right w:w="108" w:type="dxa"/>
            </w:tcMar>
            <w:vAlign w:val="center"/>
          </w:tcPr>
          <w:p w14:paraId="1B8B058A"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3F603DA0"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6DD22CD0" w14:textId="77777777">
        <w:trPr>
          <w:trHeight w:val="144"/>
        </w:trPr>
        <w:tc>
          <w:tcPr>
            <w:tcW w:w="412" w:type="dxa"/>
            <w:tcMar>
              <w:top w:w="50" w:type="dxa"/>
              <w:left w:w="100" w:type="dxa"/>
              <w:bottom w:w="0" w:type="dxa"/>
              <w:right w:w="108" w:type="dxa"/>
            </w:tcMar>
            <w:vAlign w:val="center"/>
          </w:tcPr>
          <w:p w14:paraId="3E8C4349" w14:textId="77777777" w:rsidR="00395E82" w:rsidRDefault="00054C4B">
            <w:pPr>
              <w:spacing w:after="0"/>
            </w:pPr>
            <w:r>
              <w:rPr>
                <w:rFonts w:ascii="Times New Roman" w:hAnsi="Times New Roman"/>
                <w:color w:val="000000"/>
                <w:sz w:val="24"/>
              </w:rPr>
              <w:t>3</w:t>
            </w:r>
          </w:p>
        </w:tc>
        <w:tc>
          <w:tcPr>
            <w:tcW w:w="3960" w:type="dxa"/>
            <w:tcMar>
              <w:top w:w="50" w:type="dxa"/>
              <w:left w:w="100" w:type="dxa"/>
              <w:bottom w:w="0" w:type="dxa"/>
              <w:right w:w="108" w:type="dxa"/>
            </w:tcMar>
            <w:vAlign w:val="center"/>
          </w:tcPr>
          <w:p w14:paraId="25FE2675" w14:textId="77777777" w:rsidR="00395E82" w:rsidRDefault="00054C4B">
            <w:pPr>
              <w:spacing w:after="0"/>
              <w:ind w:left="135"/>
              <w:rPr>
                <w:lang w:val="ru-RU"/>
              </w:rPr>
            </w:pPr>
            <w:r>
              <w:rPr>
                <w:rFonts w:ascii="Times New Roman" w:hAnsi="Times New Roman"/>
                <w:color w:val="000000"/>
                <w:sz w:val="24"/>
                <w:lang w:val="ru-RU"/>
              </w:rPr>
              <w:t>Досуг и увлечения (хобби) современного подростка (чтение, кино, театр, музей, спорт, музыка)</w:t>
            </w:r>
          </w:p>
        </w:tc>
        <w:tc>
          <w:tcPr>
            <w:tcW w:w="889" w:type="dxa"/>
            <w:tcMar>
              <w:top w:w="50" w:type="dxa"/>
              <w:left w:w="100" w:type="dxa"/>
              <w:bottom w:w="0" w:type="dxa"/>
              <w:right w:w="108" w:type="dxa"/>
            </w:tcMar>
            <w:vAlign w:val="center"/>
          </w:tcPr>
          <w:p w14:paraId="22160F4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598" w:type="dxa"/>
            <w:tcMar>
              <w:top w:w="50" w:type="dxa"/>
              <w:left w:w="100" w:type="dxa"/>
              <w:bottom w:w="0" w:type="dxa"/>
              <w:right w:w="108" w:type="dxa"/>
            </w:tcMar>
            <w:vAlign w:val="center"/>
          </w:tcPr>
          <w:p w14:paraId="4355CAAC"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w:t>
            </w:r>
            <w:r>
              <w:rPr>
                <w:rFonts w:ascii="Times New Roman" w:hAnsi="Times New Roman"/>
                <w:color w:val="000000"/>
                <w:sz w:val="24"/>
              </w:rPr>
              <w:t xml:space="preserve"> </w:t>
            </w:r>
          </w:p>
        </w:tc>
        <w:tc>
          <w:tcPr>
            <w:tcW w:w="1692" w:type="dxa"/>
            <w:tcMar>
              <w:top w:w="50" w:type="dxa"/>
              <w:left w:w="100" w:type="dxa"/>
              <w:bottom w:w="0" w:type="dxa"/>
              <w:right w:w="108" w:type="dxa"/>
            </w:tcMar>
            <w:vAlign w:val="center"/>
          </w:tcPr>
          <w:p w14:paraId="4D4D102F"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2072C3E7"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2"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196E2FF4" w14:textId="77777777">
        <w:trPr>
          <w:trHeight w:val="144"/>
        </w:trPr>
        <w:tc>
          <w:tcPr>
            <w:tcW w:w="412" w:type="dxa"/>
            <w:tcMar>
              <w:top w:w="50" w:type="dxa"/>
              <w:left w:w="100" w:type="dxa"/>
              <w:bottom w:w="0" w:type="dxa"/>
              <w:right w:w="108" w:type="dxa"/>
            </w:tcMar>
            <w:vAlign w:val="center"/>
          </w:tcPr>
          <w:p w14:paraId="330E14BC" w14:textId="77777777" w:rsidR="00395E82" w:rsidRDefault="00054C4B">
            <w:pPr>
              <w:spacing w:after="0"/>
            </w:pPr>
            <w:r>
              <w:rPr>
                <w:rFonts w:ascii="Times New Roman" w:hAnsi="Times New Roman"/>
                <w:color w:val="000000"/>
                <w:sz w:val="24"/>
              </w:rPr>
              <w:t>4</w:t>
            </w:r>
          </w:p>
        </w:tc>
        <w:tc>
          <w:tcPr>
            <w:tcW w:w="3960" w:type="dxa"/>
            <w:tcMar>
              <w:top w:w="50" w:type="dxa"/>
              <w:left w:w="100" w:type="dxa"/>
              <w:bottom w:w="0" w:type="dxa"/>
              <w:right w:w="108" w:type="dxa"/>
            </w:tcMar>
            <w:vAlign w:val="center"/>
          </w:tcPr>
          <w:p w14:paraId="3E3E3CCD" w14:textId="77777777" w:rsidR="00395E82" w:rsidRDefault="00054C4B">
            <w:pPr>
              <w:spacing w:after="0"/>
              <w:ind w:left="135"/>
              <w:rPr>
                <w:lang w:val="ru-RU"/>
              </w:rPr>
            </w:pPr>
            <w:r>
              <w:rPr>
                <w:rFonts w:ascii="Times New Roman" w:hAnsi="Times New Roman"/>
                <w:color w:val="000000"/>
                <w:sz w:val="24"/>
                <w:lang w:val="ru-RU"/>
              </w:rPr>
              <w:t>Здоровый образ жизни: режим труда и отдыха, фитнес, сбалансированное питание</w:t>
            </w:r>
          </w:p>
        </w:tc>
        <w:tc>
          <w:tcPr>
            <w:tcW w:w="889" w:type="dxa"/>
            <w:tcMar>
              <w:top w:w="50" w:type="dxa"/>
              <w:left w:w="100" w:type="dxa"/>
              <w:bottom w:w="0" w:type="dxa"/>
              <w:right w:w="108" w:type="dxa"/>
            </w:tcMar>
            <w:vAlign w:val="center"/>
          </w:tcPr>
          <w:p w14:paraId="74AF496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bottom w:w="0" w:type="dxa"/>
              <w:right w:w="108" w:type="dxa"/>
            </w:tcMar>
            <w:vAlign w:val="center"/>
          </w:tcPr>
          <w:p w14:paraId="039FF8D2"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w:t>
            </w:r>
            <w:r>
              <w:rPr>
                <w:rFonts w:ascii="Times New Roman" w:hAnsi="Times New Roman"/>
                <w:color w:val="000000"/>
                <w:sz w:val="24"/>
              </w:rPr>
              <w:t xml:space="preserve"> </w:t>
            </w:r>
          </w:p>
        </w:tc>
        <w:tc>
          <w:tcPr>
            <w:tcW w:w="1692" w:type="dxa"/>
            <w:tcMar>
              <w:top w:w="50" w:type="dxa"/>
              <w:left w:w="100" w:type="dxa"/>
              <w:bottom w:w="0" w:type="dxa"/>
              <w:right w:w="108" w:type="dxa"/>
            </w:tcMar>
            <w:vAlign w:val="center"/>
          </w:tcPr>
          <w:p w14:paraId="2B194245"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03100A77"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3"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21BDD531" w14:textId="77777777">
        <w:trPr>
          <w:trHeight w:val="144"/>
        </w:trPr>
        <w:tc>
          <w:tcPr>
            <w:tcW w:w="412" w:type="dxa"/>
            <w:tcMar>
              <w:top w:w="50" w:type="dxa"/>
              <w:left w:w="100" w:type="dxa"/>
              <w:bottom w:w="0" w:type="dxa"/>
              <w:right w:w="108" w:type="dxa"/>
            </w:tcMar>
            <w:vAlign w:val="center"/>
          </w:tcPr>
          <w:p w14:paraId="33326A60" w14:textId="77777777" w:rsidR="00395E82" w:rsidRDefault="00054C4B">
            <w:pPr>
              <w:spacing w:after="0"/>
            </w:pPr>
            <w:r>
              <w:rPr>
                <w:rFonts w:ascii="Times New Roman" w:hAnsi="Times New Roman"/>
                <w:color w:val="000000"/>
                <w:sz w:val="24"/>
              </w:rPr>
              <w:t>5</w:t>
            </w:r>
          </w:p>
        </w:tc>
        <w:tc>
          <w:tcPr>
            <w:tcW w:w="3960" w:type="dxa"/>
            <w:tcMar>
              <w:top w:w="50" w:type="dxa"/>
              <w:left w:w="100" w:type="dxa"/>
              <w:bottom w:w="0" w:type="dxa"/>
              <w:right w:w="108" w:type="dxa"/>
            </w:tcMar>
            <w:vAlign w:val="center"/>
          </w:tcPr>
          <w:p w14:paraId="3027C156" w14:textId="77777777" w:rsidR="00395E82" w:rsidRDefault="00054C4B">
            <w:pPr>
              <w:spacing w:after="0"/>
              <w:ind w:left="135"/>
              <w:rPr>
                <w:lang w:val="ru-RU"/>
              </w:rPr>
            </w:pPr>
            <w:r>
              <w:rPr>
                <w:rFonts w:ascii="Times New Roman" w:hAnsi="Times New Roman"/>
                <w:color w:val="000000"/>
                <w:sz w:val="24"/>
                <w:lang w:val="ru-RU"/>
              </w:rPr>
              <w:t>Покупки: одежда, обувь и продукты питания</w:t>
            </w:r>
          </w:p>
        </w:tc>
        <w:tc>
          <w:tcPr>
            <w:tcW w:w="889" w:type="dxa"/>
            <w:tcMar>
              <w:top w:w="50" w:type="dxa"/>
              <w:left w:w="100" w:type="dxa"/>
              <w:bottom w:w="0" w:type="dxa"/>
              <w:right w:w="108" w:type="dxa"/>
            </w:tcMar>
            <w:vAlign w:val="center"/>
          </w:tcPr>
          <w:p w14:paraId="0030DFA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bottom w:w="0" w:type="dxa"/>
              <w:right w:w="108" w:type="dxa"/>
            </w:tcMar>
            <w:vAlign w:val="center"/>
          </w:tcPr>
          <w:p w14:paraId="6DFFDFBA"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bottom w:w="0" w:type="dxa"/>
              <w:right w:w="108" w:type="dxa"/>
            </w:tcMar>
            <w:vAlign w:val="center"/>
          </w:tcPr>
          <w:p w14:paraId="0C36E447"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30E0237A"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4"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5314280C" w14:textId="77777777">
        <w:trPr>
          <w:trHeight w:val="144"/>
        </w:trPr>
        <w:tc>
          <w:tcPr>
            <w:tcW w:w="412" w:type="dxa"/>
            <w:tcMar>
              <w:top w:w="50" w:type="dxa"/>
              <w:left w:w="100" w:type="dxa"/>
              <w:bottom w:w="0" w:type="dxa"/>
              <w:right w:w="108" w:type="dxa"/>
            </w:tcMar>
            <w:vAlign w:val="center"/>
          </w:tcPr>
          <w:p w14:paraId="0AA8726D" w14:textId="77777777" w:rsidR="00395E82" w:rsidRDefault="00054C4B">
            <w:pPr>
              <w:spacing w:after="0"/>
            </w:pPr>
            <w:r>
              <w:rPr>
                <w:rFonts w:ascii="Times New Roman" w:hAnsi="Times New Roman"/>
                <w:color w:val="000000"/>
                <w:sz w:val="24"/>
              </w:rPr>
              <w:t>6</w:t>
            </w:r>
          </w:p>
        </w:tc>
        <w:tc>
          <w:tcPr>
            <w:tcW w:w="3960" w:type="dxa"/>
            <w:tcMar>
              <w:top w:w="50" w:type="dxa"/>
              <w:left w:w="100" w:type="dxa"/>
              <w:bottom w:w="0" w:type="dxa"/>
              <w:right w:w="108" w:type="dxa"/>
            </w:tcMar>
            <w:vAlign w:val="center"/>
          </w:tcPr>
          <w:p w14:paraId="7B3A66DB" w14:textId="77777777" w:rsidR="00395E82" w:rsidRDefault="00054C4B">
            <w:pPr>
              <w:spacing w:after="0"/>
              <w:ind w:left="135"/>
            </w:pPr>
            <w:r>
              <w:rPr>
                <w:rFonts w:ascii="Times New Roman" w:hAnsi="Times New Roman"/>
                <w:color w:val="000000"/>
                <w:sz w:val="24"/>
                <w:lang w:val="ru-RU"/>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иностранными сверстниками</w:t>
            </w:r>
          </w:p>
        </w:tc>
        <w:tc>
          <w:tcPr>
            <w:tcW w:w="889" w:type="dxa"/>
            <w:tcMar>
              <w:top w:w="50" w:type="dxa"/>
              <w:left w:w="100" w:type="dxa"/>
              <w:bottom w:w="0" w:type="dxa"/>
              <w:right w:w="108" w:type="dxa"/>
            </w:tcMar>
            <w:vAlign w:val="center"/>
          </w:tcPr>
          <w:p w14:paraId="0A88E6A8" w14:textId="77777777" w:rsidR="00395E82" w:rsidRDefault="00054C4B">
            <w:pPr>
              <w:spacing w:after="0"/>
              <w:ind w:left="135"/>
              <w:jc w:val="center"/>
            </w:pPr>
            <w:r>
              <w:rPr>
                <w:rFonts w:ascii="Times New Roman" w:hAnsi="Times New Roman"/>
                <w:color w:val="000000"/>
                <w:sz w:val="24"/>
              </w:rPr>
              <w:t xml:space="preserve"> 8 </w:t>
            </w:r>
          </w:p>
        </w:tc>
        <w:tc>
          <w:tcPr>
            <w:tcW w:w="1598" w:type="dxa"/>
            <w:tcMar>
              <w:top w:w="50" w:type="dxa"/>
              <w:left w:w="100" w:type="dxa"/>
              <w:bottom w:w="0" w:type="dxa"/>
              <w:right w:w="108" w:type="dxa"/>
            </w:tcMar>
            <w:vAlign w:val="center"/>
          </w:tcPr>
          <w:p w14:paraId="410581B0"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w:t>
            </w:r>
            <w:r>
              <w:rPr>
                <w:rFonts w:ascii="Times New Roman" w:hAnsi="Times New Roman"/>
                <w:color w:val="000000"/>
                <w:sz w:val="24"/>
              </w:rPr>
              <w:t xml:space="preserve"> </w:t>
            </w:r>
          </w:p>
        </w:tc>
        <w:tc>
          <w:tcPr>
            <w:tcW w:w="1692" w:type="dxa"/>
            <w:tcMar>
              <w:top w:w="50" w:type="dxa"/>
              <w:left w:w="100" w:type="dxa"/>
              <w:bottom w:w="0" w:type="dxa"/>
              <w:right w:w="108" w:type="dxa"/>
            </w:tcMar>
            <w:vAlign w:val="center"/>
          </w:tcPr>
          <w:p w14:paraId="0B4D21CB"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29162EF5"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5"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6E4EE5AC" w14:textId="77777777">
        <w:trPr>
          <w:trHeight w:val="144"/>
        </w:trPr>
        <w:tc>
          <w:tcPr>
            <w:tcW w:w="412" w:type="dxa"/>
            <w:tcMar>
              <w:top w:w="50" w:type="dxa"/>
              <w:left w:w="100" w:type="dxa"/>
              <w:bottom w:w="0" w:type="dxa"/>
              <w:right w:w="108" w:type="dxa"/>
            </w:tcMar>
            <w:vAlign w:val="center"/>
          </w:tcPr>
          <w:p w14:paraId="4751334B" w14:textId="77777777" w:rsidR="00395E82" w:rsidRDefault="00054C4B">
            <w:pPr>
              <w:spacing w:after="0"/>
            </w:pPr>
            <w:r>
              <w:rPr>
                <w:rFonts w:ascii="Times New Roman" w:hAnsi="Times New Roman"/>
                <w:color w:val="000000"/>
                <w:sz w:val="24"/>
              </w:rPr>
              <w:t>7</w:t>
            </w:r>
          </w:p>
        </w:tc>
        <w:tc>
          <w:tcPr>
            <w:tcW w:w="3960" w:type="dxa"/>
            <w:tcMar>
              <w:top w:w="50" w:type="dxa"/>
              <w:left w:w="100" w:type="dxa"/>
              <w:bottom w:w="0" w:type="dxa"/>
              <w:right w:w="108" w:type="dxa"/>
            </w:tcMar>
            <w:vAlign w:val="center"/>
          </w:tcPr>
          <w:p w14:paraId="1129A369" w14:textId="77777777" w:rsidR="00395E82" w:rsidRDefault="00054C4B">
            <w:pPr>
              <w:spacing w:after="0"/>
              <w:ind w:left="135"/>
              <w:rPr>
                <w:lang w:val="ru-RU"/>
              </w:rPr>
            </w:pPr>
            <w:r>
              <w:rPr>
                <w:rFonts w:ascii="Times New Roman" w:hAnsi="Times New Roman"/>
                <w:color w:val="000000"/>
                <w:sz w:val="24"/>
                <w:lang w:val="ru-RU"/>
              </w:rPr>
              <w:t>Каникулы в различное время года. Виды отдыха. Путешествия по России и зарубежным странам</w:t>
            </w:r>
          </w:p>
        </w:tc>
        <w:tc>
          <w:tcPr>
            <w:tcW w:w="889" w:type="dxa"/>
            <w:tcMar>
              <w:top w:w="50" w:type="dxa"/>
              <w:left w:w="100" w:type="dxa"/>
              <w:bottom w:w="0" w:type="dxa"/>
              <w:right w:w="108" w:type="dxa"/>
            </w:tcMar>
            <w:vAlign w:val="center"/>
          </w:tcPr>
          <w:p w14:paraId="056E9A7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598" w:type="dxa"/>
            <w:tcMar>
              <w:top w:w="50" w:type="dxa"/>
              <w:left w:w="100" w:type="dxa"/>
              <w:bottom w:w="0" w:type="dxa"/>
              <w:right w:w="108" w:type="dxa"/>
            </w:tcMar>
            <w:vAlign w:val="center"/>
          </w:tcPr>
          <w:p w14:paraId="7F294861" w14:textId="77777777" w:rsidR="00395E82" w:rsidRDefault="00054C4B">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w:t>
            </w:r>
            <w:r>
              <w:rPr>
                <w:rFonts w:ascii="Times New Roman" w:hAnsi="Times New Roman"/>
                <w:color w:val="000000"/>
                <w:sz w:val="24"/>
              </w:rPr>
              <w:t xml:space="preserve"> </w:t>
            </w:r>
          </w:p>
        </w:tc>
        <w:tc>
          <w:tcPr>
            <w:tcW w:w="1692" w:type="dxa"/>
            <w:tcMar>
              <w:top w:w="50" w:type="dxa"/>
              <w:left w:w="100" w:type="dxa"/>
              <w:bottom w:w="0" w:type="dxa"/>
              <w:right w:w="108" w:type="dxa"/>
            </w:tcMar>
            <w:vAlign w:val="center"/>
          </w:tcPr>
          <w:p w14:paraId="6DCAC06C"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1644F3EF"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6"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7F9688DF" w14:textId="77777777">
        <w:trPr>
          <w:trHeight w:val="144"/>
        </w:trPr>
        <w:tc>
          <w:tcPr>
            <w:tcW w:w="412" w:type="dxa"/>
            <w:tcMar>
              <w:top w:w="50" w:type="dxa"/>
              <w:left w:w="100" w:type="dxa"/>
              <w:bottom w:w="0" w:type="dxa"/>
              <w:right w:w="108" w:type="dxa"/>
            </w:tcMar>
            <w:vAlign w:val="center"/>
          </w:tcPr>
          <w:p w14:paraId="63CDED1F" w14:textId="77777777" w:rsidR="00395E82" w:rsidRDefault="00054C4B">
            <w:pPr>
              <w:spacing w:after="0"/>
            </w:pPr>
            <w:r>
              <w:rPr>
                <w:rFonts w:ascii="Times New Roman" w:hAnsi="Times New Roman"/>
                <w:color w:val="000000"/>
                <w:sz w:val="24"/>
              </w:rPr>
              <w:t>8</w:t>
            </w:r>
          </w:p>
        </w:tc>
        <w:tc>
          <w:tcPr>
            <w:tcW w:w="3960" w:type="dxa"/>
            <w:tcMar>
              <w:top w:w="50" w:type="dxa"/>
              <w:left w:w="100" w:type="dxa"/>
              <w:bottom w:w="0" w:type="dxa"/>
              <w:right w:w="108" w:type="dxa"/>
            </w:tcMar>
            <w:vAlign w:val="center"/>
          </w:tcPr>
          <w:p w14:paraId="6E0E9EFE" w14:textId="77777777" w:rsidR="00395E82" w:rsidRDefault="00054C4B">
            <w:pPr>
              <w:spacing w:after="0"/>
              <w:ind w:left="135"/>
            </w:pPr>
            <w:r>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bottom w:w="0" w:type="dxa"/>
              <w:right w:w="108" w:type="dxa"/>
            </w:tcMar>
            <w:vAlign w:val="center"/>
          </w:tcPr>
          <w:p w14:paraId="41F66338" w14:textId="77777777" w:rsidR="00395E82" w:rsidRDefault="00054C4B">
            <w:pPr>
              <w:spacing w:after="0"/>
              <w:ind w:left="135"/>
              <w:jc w:val="center"/>
            </w:pPr>
            <w:r>
              <w:rPr>
                <w:rFonts w:ascii="Times New Roman" w:hAnsi="Times New Roman"/>
                <w:color w:val="000000"/>
                <w:sz w:val="24"/>
              </w:rPr>
              <w:t xml:space="preserve"> 8 </w:t>
            </w:r>
          </w:p>
        </w:tc>
        <w:tc>
          <w:tcPr>
            <w:tcW w:w="1598" w:type="dxa"/>
            <w:tcMar>
              <w:top w:w="50" w:type="dxa"/>
              <w:left w:w="100" w:type="dxa"/>
              <w:bottom w:w="0" w:type="dxa"/>
              <w:right w:w="108" w:type="dxa"/>
            </w:tcMar>
            <w:vAlign w:val="center"/>
          </w:tcPr>
          <w:p w14:paraId="24493961"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 xml:space="preserve">0.5 </w:t>
            </w:r>
          </w:p>
        </w:tc>
        <w:tc>
          <w:tcPr>
            <w:tcW w:w="1692" w:type="dxa"/>
            <w:tcMar>
              <w:top w:w="50" w:type="dxa"/>
              <w:left w:w="100" w:type="dxa"/>
              <w:bottom w:w="0" w:type="dxa"/>
              <w:right w:w="108" w:type="dxa"/>
            </w:tcMar>
            <w:vAlign w:val="center"/>
          </w:tcPr>
          <w:p w14:paraId="282B1681" w14:textId="77777777" w:rsidR="00395E82" w:rsidRDefault="00395E82">
            <w:pPr>
              <w:spacing w:after="0"/>
              <w:ind w:left="135"/>
              <w:jc w:val="center"/>
              <w:rPr>
                <w:lang w:val="ru-RU"/>
              </w:rPr>
            </w:pPr>
          </w:p>
        </w:tc>
        <w:tc>
          <w:tcPr>
            <w:tcW w:w="2403" w:type="dxa"/>
            <w:tcMar>
              <w:top w:w="50" w:type="dxa"/>
              <w:left w:w="100" w:type="dxa"/>
              <w:bottom w:w="0" w:type="dxa"/>
              <w:right w:w="108" w:type="dxa"/>
            </w:tcMar>
            <w:vAlign w:val="center"/>
          </w:tcPr>
          <w:p w14:paraId="180B2BA8"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7"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44AF735D" w14:textId="77777777">
        <w:trPr>
          <w:trHeight w:val="144"/>
        </w:trPr>
        <w:tc>
          <w:tcPr>
            <w:tcW w:w="412" w:type="dxa"/>
            <w:tcMar>
              <w:top w:w="50" w:type="dxa"/>
              <w:left w:w="100" w:type="dxa"/>
              <w:bottom w:w="0" w:type="dxa"/>
              <w:right w:w="108" w:type="dxa"/>
            </w:tcMar>
            <w:vAlign w:val="center"/>
          </w:tcPr>
          <w:p w14:paraId="4D0DBFBB" w14:textId="77777777" w:rsidR="00395E82" w:rsidRDefault="00054C4B">
            <w:pPr>
              <w:spacing w:after="0"/>
              <w:rPr>
                <w:lang w:val="ru-RU"/>
              </w:rPr>
            </w:pPr>
            <w:r>
              <w:rPr>
                <w:rFonts w:ascii="Times New Roman" w:hAnsi="Times New Roman"/>
                <w:color w:val="000000"/>
                <w:sz w:val="24"/>
                <w:lang w:val="ru-RU"/>
              </w:rPr>
              <w:t>9</w:t>
            </w:r>
          </w:p>
        </w:tc>
        <w:tc>
          <w:tcPr>
            <w:tcW w:w="3960" w:type="dxa"/>
            <w:tcMar>
              <w:top w:w="50" w:type="dxa"/>
              <w:left w:w="100" w:type="dxa"/>
              <w:bottom w:w="0" w:type="dxa"/>
              <w:right w:w="108" w:type="dxa"/>
            </w:tcMar>
            <w:vAlign w:val="center"/>
          </w:tcPr>
          <w:p w14:paraId="2381585B" w14:textId="77777777" w:rsidR="00395E82" w:rsidRDefault="00054C4B">
            <w:pPr>
              <w:spacing w:after="0"/>
              <w:ind w:left="135"/>
              <w:rPr>
                <w:lang w:val="ru-RU"/>
              </w:rPr>
            </w:pPr>
            <w:r>
              <w:rPr>
                <w:rFonts w:ascii="Times New Roman" w:hAnsi="Times New Roman"/>
                <w:color w:val="000000"/>
                <w:sz w:val="24"/>
                <w:lang w:val="ru-RU"/>
              </w:rPr>
              <w:t xml:space="preserve">Жизнь в городе и сельской местности. </w:t>
            </w:r>
            <w:r>
              <w:rPr>
                <w:rFonts w:ascii="Times New Roman" w:hAnsi="Times New Roman"/>
                <w:color w:val="000000"/>
                <w:sz w:val="24"/>
                <w:lang w:val="ru-RU"/>
              </w:rPr>
              <w:lastRenderedPageBreak/>
              <w:t>Описание родного города (села). Транспорт</w:t>
            </w:r>
          </w:p>
        </w:tc>
        <w:tc>
          <w:tcPr>
            <w:tcW w:w="889" w:type="dxa"/>
            <w:tcMar>
              <w:top w:w="50" w:type="dxa"/>
              <w:left w:w="100" w:type="dxa"/>
              <w:bottom w:w="0" w:type="dxa"/>
              <w:right w:w="108" w:type="dxa"/>
            </w:tcMar>
            <w:vAlign w:val="center"/>
          </w:tcPr>
          <w:p w14:paraId="3427525B"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9 </w:t>
            </w:r>
          </w:p>
        </w:tc>
        <w:tc>
          <w:tcPr>
            <w:tcW w:w="1598" w:type="dxa"/>
            <w:tcMar>
              <w:top w:w="50" w:type="dxa"/>
              <w:left w:w="100" w:type="dxa"/>
              <w:bottom w:w="0" w:type="dxa"/>
              <w:right w:w="108" w:type="dxa"/>
            </w:tcMar>
            <w:vAlign w:val="center"/>
          </w:tcPr>
          <w:p w14:paraId="638F48D8"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0 .5</w:t>
            </w:r>
          </w:p>
        </w:tc>
        <w:tc>
          <w:tcPr>
            <w:tcW w:w="1692" w:type="dxa"/>
            <w:tcMar>
              <w:top w:w="50" w:type="dxa"/>
              <w:left w:w="100" w:type="dxa"/>
              <w:bottom w:w="0" w:type="dxa"/>
              <w:right w:w="108" w:type="dxa"/>
            </w:tcMar>
            <w:vAlign w:val="center"/>
          </w:tcPr>
          <w:p w14:paraId="0AEA73DE" w14:textId="77777777" w:rsidR="00395E82" w:rsidRDefault="00395E82">
            <w:pPr>
              <w:spacing w:after="0"/>
              <w:ind w:left="135"/>
              <w:jc w:val="center"/>
              <w:rPr>
                <w:lang w:val="ru-RU"/>
              </w:rPr>
            </w:pPr>
          </w:p>
        </w:tc>
        <w:tc>
          <w:tcPr>
            <w:tcW w:w="2403" w:type="dxa"/>
            <w:tcMar>
              <w:top w:w="50" w:type="dxa"/>
              <w:left w:w="100" w:type="dxa"/>
              <w:bottom w:w="0" w:type="dxa"/>
              <w:right w:w="108" w:type="dxa"/>
            </w:tcMar>
            <w:vAlign w:val="center"/>
          </w:tcPr>
          <w:p w14:paraId="5F6BC69E"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8"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0D078F1E" w14:textId="77777777">
        <w:trPr>
          <w:trHeight w:val="144"/>
        </w:trPr>
        <w:tc>
          <w:tcPr>
            <w:tcW w:w="412" w:type="dxa"/>
            <w:tcMar>
              <w:top w:w="50" w:type="dxa"/>
              <w:left w:w="100" w:type="dxa"/>
              <w:bottom w:w="0" w:type="dxa"/>
              <w:right w:w="108" w:type="dxa"/>
            </w:tcMar>
            <w:vAlign w:val="center"/>
          </w:tcPr>
          <w:p w14:paraId="19E99A11" w14:textId="77777777" w:rsidR="00395E82" w:rsidRDefault="00054C4B">
            <w:pPr>
              <w:spacing w:after="0"/>
              <w:rPr>
                <w:lang w:val="ru-RU"/>
              </w:rPr>
            </w:pPr>
            <w:r>
              <w:rPr>
                <w:rFonts w:ascii="Times New Roman" w:hAnsi="Times New Roman"/>
                <w:color w:val="000000"/>
                <w:sz w:val="24"/>
                <w:lang w:val="ru-RU"/>
              </w:rPr>
              <w:lastRenderedPageBreak/>
              <w:t>10</w:t>
            </w:r>
          </w:p>
        </w:tc>
        <w:tc>
          <w:tcPr>
            <w:tcW w:w="3960" w:type="dxa"/>
            <w:tcMar>
              <w:top w:w="50" w:type="dxa"/>
              <w:left w:w="100" w:type="dxa"/>
              <w:bottom w:w="0" w:type="dxa"/>
              <w:right w:w="108" w:type="dxa"/>
            </w:tcMar>
            <w:vAlign w:val="center"/>
          </w:tcPr>
          <w:p w14:paraId="31C84B81" w14:textId="77777777" w:rsidR="00395E82" w:rsidRDefault="00054C4B">
            <w:pPr>
              <w:spacing w:after="0"/>
              <w:ind w:left="135"/>
              <w:rPr>
                <w:lang w:val="ru-RU"/>
              </w:rPr>
            </w:pPr>
            <w:r>
              <w:rPr>
                <w:rFonts w:ascii="Times New Roman" w:hAnsi="Times New Roman"/>
                <w:color w:val="000000"/>
                <w:sz w:val="24"/>
                <w:lang w:val="ru-RU"/>
              </w:rPr>
              <w:t>Средства массовой информации (телевидение, журналы, Интернет)</w:t>
            </w:r>
          </w:p>
        </w:tc>
        <w:tc>
          <w:tcPr>
            <w:tcW w:w="889" w:type="dxa"/>
            <w:tcMar>
              <w:top w:w="50" w:type="dxa"/>
              <w:left w:w="100" w:type="dxa"/>
              <w:bottom w:w="0" w:type="dxa"/>
              <w:right w:w="108" w:type="dxa"/>
            </w:tcMar>
            <w:vAlign w:val="center"/>
          </w:tcPr>
          <w:p w14:paraId="6C0558B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bottom w:w="0" w:type="dxa"/>
              <w:right w:w="108" w:type="dxa"/>
            </w:tcMar>
            <w:vAlign w:val="center"/>
          </w:tcPr>
          <w:p w14:paraId="24298847" w14:textId="77777777" w:rsidR="00395E82" w:rsidRDefault="00054C4B">
            <w:pPr>
              <w:spacing w:after="0"/>
              <w:ind w:left="135"/>
              <w:jc w:val="center"/>
              <w:rPr>
                <w:lang w:val="ru-RU"/>
              </w:rPr>
            </w:pPr>
            <w:r>
              <w:rPr>
                <w:rFonts w:ascii="Times New Roman" w:hAnsi="Times New Roman"/>
                <w:color w:val="000000"/>
                <w:sz w:val="24"/>
                <w:lang w:val="ru-RU"/>
              </w:rPr>
              <w:t>0.5</w:t>
            </w:r>
          </w:p>
        </w:tc>
        <w:tc>
          <w:tcPr>
            <w:tcW w:w="1692" w:type="dxa"/>
            <w:tcMar>
              <w:top w:w="50" w:type="dxa"/>
              <w:left w:w="100" w:type="dxa"/>
              <w:bottom w:w="0" w:type="dxa"/>
              <w:right w:w="108" w:type="dxa"/>
            </w:tcMar>
            <w:vAlign w:val="center"/>
          </w:tcPr>
          <w:p w14:paraId="685DC1F7" w14:textId="77777777" w:rsidR="00395E82" w:rsidRDefault="00395E82">
            <w:pPr>
              <w:spacing w:after="0"/>
              <w:ind w:left="135"/>
              <w:jc w:val="center"/>
              <w:rPr>
                <w:lang w:val="ru-RU"/>
              </w:rPr>
            </w:pPr>
          </w:p>
        </w:tc>
        <w:tc>
          <w:tcPr>
            <w:tcW w:w="2403" w:type="dxa"/>
            <w:tcMar>
              <w:top w:w="50" w:type="dxa"/>
              <w:left w:w="100" w:type="dxa"/>
              <w:bottom w:w="0" w:type="dxa"/>
              <w:right w:w="108" w:type="dxa"/>
            </w:tcMar>
            <w:vAlign w:val="center"/>
          </w:tcPr>
          <w:p w14:paraId="6FE70714"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3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4DBCECBB" w14:textId="77777777">
        <w:trPr>
          <w:trHeight w:val="144"/>
        </w:trPr>
        <w:tc>
          <w:tcPr>
            <w:tcW w:w="412" w:type="dxa"/>
            <w:tcMar>
              <w:top w:w="50" w:type="dxa"/>
              <w:left w:w="100" w:type="dxa"/>
              <w:bottom w:w="0" w:type="dxa"/>
              <w:right w:w="108" w:type="dxa"/>
            </w:tcMar>
            <w:vAlign w:val="center"/>
          </w:tcPr>
          <w:p w14:paraId="760A2752" w14:textId="77777777" w:rsidR="00395E82" w:rsidRDefault="00054C4B">
            <w:pPr>
              <w:spacing w:after="0"/>
              <w:rPr>
                <w:lang w:val="ru-RU"/>
              </w:rPr>
            </w:pPr>
            <w:r>
              <w:rPr>
                <w:rFonts w:ascii="Times New Roman" w:hAnsi="Times New Roman"/>
                <w:color w:val="000000"/>
                <w:sz w:val="24"/>
                <w:lang w:val="ru-RU"/>
              </w:rPr>
              <w:t>11</w:t>
            </w:r>
          </w:p>
        </w:tc>
        <w:tc>
          <w:tcPr>
            <w:tcW w:w="3960" w:type="dxa"/>
            <w:tcMar>
              <w:top w:w="50" w:type="dxa"/>
              <w:left w:w="100" w:type="dxa"/>
              <w:bottom w:w="0" w:type="dxa"/>
              <w:right w:w="108" w:type="dxa"/>
            </w:tcMar>
            <w:vAlign w:val="center"/>
          </w:tcPr>
          <w:p w14:paraId="7E93622E" w14:textId="77777777" w:rsidR="00395E82" w:rsidRDefault="00054C4B">
            <w:pPr>
              <w:spacing w:after="0"/>
              <w:ind w:left="135"/>
              <w:rPr>
                <w:lang w:val="ru-RU"/>
              </w:rPr>
            </w:pPr>
            <w:r>
              <w:rPr>
                <w:rFonts w:ascii="Times New Roman" w:hAnsi="Times New Roman"/>
                <w:color w:val="000000"/>
                <w:sz w:val="24"/>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bottom w:w="0" w:type="dxa"/>
              <w:right w:w="108" w:type="dxa"/>
            </w:tcMar>
            <w:vAlign w:val="center"/>
          </w:tcPr>
          <w:p w14:paraId="772A866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bottom w:w="0" w:type="dxa"/>
              <w:right w:w="108" w:type="dxa"/>
            </w:tcMar>
            <w:vAlign w:val="center"/>
          </w:tcPr>
          <w:p w14:paraId="35731BD3"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692" w:type="dxa"/>
            <w:tcMar>
              <w:top w:w="50" w:type="dxa"/>
              <w:left w:w="100" w:type="dxa"/>
              <w:bottom w:w="0" w:type="dxa"/>
              <w:right w:w="108" w:type="dxa"/>
            </w:tcMar>
            <w:vAlign w:val="center"/>
          </w:tcPr>
          <w:p w14:paraId="1BFF319D" w14:textId="77777777" w:rsidR="00395E82" w:rsidRDefault="00395E82">
            <w:pPr>
              <w:spacing w:after="0"/>
              <w:ind w:left="135"/>
              <w:jc w:val="center"/>
            </w:pPr>
          </w:p>
        </w:tc>
        <w:tc>
          <w:tcPr>
            <w:tcW w:w="2403" w:type="dxa"/>
            <w:tcMar>
              <w:top w:w="50" w:type="dxa"/>
              <w:left w:w="100" w:type="dxa"/>
              <w:bottom w:w="0" w:type="dxa"/>
              <w:right w:w="108" w:type="dxa"/>
            </w:tcMar>
            <w:vAlign w:val="center"/>
          </w:tcPr>
          <w:p w14:paraId="281F2436"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4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rsidRPr="00AF38A4" w14:paraId="446BD261" w14:textId="77777777">
        <w:trPr>
          <w:trHeight w:val="144"/>
        </w:trPr>
        <w:tc>
          <w:tcPr>
            <w:tcW w:w="412" w:type="dxa"/>
            <w:tcMar>
              <w:top w:w="50" w:type="dxa"/>
              <w:left w:w="100" w:type="dxa"/>
              <w:bottom w:w="0" w:type="dxa"/>
              <w:right w:w="108" w:type="dxa"/>
            </w:tcMar>
            <w:vAlign w:val="center"/>
          </w:tcPr>
          <w:p w14:paraId="63D295DA" w14:textId="77777777" w:rsidR="00395E82" w:rsidRDefault="00054C4B">
            <w:pPr>
              <w:spacing w:after="0"/>
            </w:pPr>
            <w:r>
              <w:rPr>
                <w:rFonts w:ascii="Times New Roman" w:hAnsi="Times New Roman"/>
                <w:color w:val="000000"/>
                <w:sz w:val="24"/>
              </w:rPr>
              <w:t>12</w:t>
            </w:r>
          </w:p>
        </w:tc>
        <w:tc>
          <w:tcPr>
            <w:tcW w:w="3960" w:type="dxa"/>
            <w:tcMar>
              <w:top w:w="50" w:type="dxa"/>
              <w:left w:w="100" w:type="dxa"/>
              <w:bottom w:w="0" w:type="dxa"/>
              <w:right w:w="108" w:type="dxa"/>
            </w:tcMar>
            <w:vAlign w:val="center"/>
          </w:tcPr>
          <w:p w14:paraId="20CBB6D2" w14:textId="77777777" w:rsidR="00395E82" w:rsidRDefault="00054C4B">
            <w:pPr>
              <w:spacing w:after="0"/>
              <w:ind w:left="135"/>
              <w:rPr>
                <w:lang w:val="ru-RU"/>
              </w:rPr>
            </w:pPr>
            <w:r>
              <w:rPr>
                <w:rFonts w:ascii="Times New Roman" w:hAnsi="Times New Roman"/>
                <w:color w:val="000000"/>
                <w:sz w:val="24"/>
                <w:lang w:val="ru-RU"/>
              </w:rPr>
              <w:t>Выдающиеся люди родной страны и страны (стран) изучаемого языка: учёные, писатели, поэты, спортсмены</w:t>
            </w:r>
          </w:p>
        </w:tc>
        <w:tc>
          <w:tcPr>
            <w:tcW w:w="889" w:type="dxa"/>
            <w:tcMar>
              <w:top w:w="50" w:type="dxa"/>
              <w:left w:w="100" w:type="dxa"/>
              <w:bottom w:w="0" w:type="dxa"/>
              <w:right w:w="108" w:type="dxa"/>
            </w:tcMar>
            <w:vAlign w:val="center"/>
          </w:tcPr>
          <w:p w14:paraId="42315BF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9 </w:t>
            </w:r>
          </w:p>
        </w:tc>
        <w:tc>
          <w:tcPr>
            <w:tcW w:w="1598" w:type="dxa"/>
            <w:tcMar>
              <w:top w:w="50" w:type="dxa"/>
              <w:left w:w="100" w:type="dxa"/>
              <w:bottom w:w="0" w:type="dxa"/>
              <w:right w:w="108" w:type="dxa"/>
            </w:tcMar>
            <w:vAlign w:val="center"/>
          </w:tcPr>
          <w:p w14:paraId="7AA23672" w14:textId="77777777" w:rsidR="00395E82" w:rsidRDefault="00054C4B">
            <w:pPr>
              <w:spacing w:after="0"/>
              <w:ind w:left="135"/>
              <w:jc w:val="center"/>
              <w:rPr>
                <w:lang w:val="ru-RU"/>
              </w:rPr>
            </w:pPr>
            <w:r>
              <w:rPr>
                <w:rFonts w:ascii="Times New Roman" w:hAnsi="Times New Roman"/>
                <w:color w:val="000000"/>
                <w:sz w:val="24"/>
                <w:lang w:val="ru-RU"/>
              </w:rPr>
              <w:t>0.5</w:t>
            </w:r>
          </w:p>
        </w:tc>
        <w:tc>
          <w:tcPr>
            <w:tcW w:w="1692" w:type="dxa"/>
            <w:tcMar>
              <w:top w:w="50" w:type="dxa"/>
              <w:left w:w="100" w:type="dxa"/>
              <w:bottom w:w="0" w:type="dxa"/>
              <w:right w:w="108" w:type="dxa"/>
            </w:tcMar>
            <w:vAlign w:val="center"/>
          </w:tcPr>
          <w:p w14:paraId="3C0FAF32" w14:textId="77777777" w:rsidR="00395E82" w:rsidRDefault="00395E82">
            <w:pPr>
              <w:spacing w:after="0"/>
              <w:ind w:left="135"/>
              <w:jc w:val="center"/>
              <w:rPr>
                <w:lang w:val="ru-RU"/>
              </w:rPr>
            </w:pPr>
          </w:p>
        </w:tc>
        <w:tc>
          <w:tcPr>
            <w:tcW w:w="2403" w:type="dxa"/>
            <w:tcMar>
              <w:top w:w="50" w:type="dxa"/>
              <w:left w:w="100" w:type="dxa"/>
              <w:bottom w:w="0" w:type="dxa"/>
              <w:right w:w="108" w:type="dxa"/>
            </w:tcMar>
            <w:vAlign w:val="center"/>
          </w:tcPr>
          <w:p w14:paraId="40C0EDB3"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4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/7</w:t>
              </w:r>
              <w:r>
                <w:rPr>
                  <w:rStyle w:val="a4"/>
                  <w:rFonts w:ascii="Times New Roman" w:hAnsi="Times New Roman"/>
                  <w:color w:val="0000FF"/>
                </w:rPr>
                <w:t>f</w:t>
              </w:r>
              <w:r>
                <w:rPr>
                  <w:rStyle w:val="a4"/>
                  <w:rFonts w:ascii="Times New Roman" w:hAnsi="Times New Roman"/>
                  <w:color w:val="0000FF"/>
                  <w:lang w:val="ru-RU"/>
                </w:rPr>
                <w:t>416</w:t>
              </w:r>
              <w:r>
                <w:rPr>
                  <w:rStyle w:val="a4"/>
                  <w:rFonts w:ascii="Times New Roman" w:hAnsi="Times New Roman"/>
                  <w:color w:val="0000FF"/>
                </w:rPr>
                <w:t>f</w:t>
              </w:r>
              <w:r>
                <w:rPr>
                  <w:rStyle w:val="a4"/>
                  <w:rFonts w:ascii="Times New Roman" w:hAnsi="Times New Roman"/>
                  <w:color w:val="0000FF"/>
                  <w:lang w:val="ru-RU"/>
                </w:rPr>
                <w:t>2</w:t>
              </w:r>
              <w:r>
                <w:rPr>
                  <w:rStyle w:val="a4"/>
                  <w:rFonts w:ascii="Times New Roman" w:hAnsi="Times New Roman"/>
                  <w:color w:val="0000FF"/>
                </w:rPr>
                <w:t>c</w:t>
              </w:r>
            </w:hyperlink>
          </w:p>
        </w:tc>
      </w:tr>
      <w:tr w:rsidR="00395E82" w14:paraId="69FD14B8" w14:textId="77777777">
        <w:trPr>
          <w:trHeight w:val="144"/>
        </w:trPr>
        <w:tc>
          <w:tcPr>
            <w:tcW w:w="0" w:type="auto"/>
            <w:gridSpan w:val="2"/>
            <w:tcMar>
              <w:top w:w="50" w:type="dxa"/>
              <w:left w:w="100" w:type="dxa"/>
              <w:bottom w:w="0" w:type="dxa"/>
              <w:right w:w="108" w:type="dxa"/>
            </w:tcMar>
            <w:vAlign w:val="center"/>
          </w:tcPr>
          <w:p w14:paraId="7772B1B8" w14:textId="77777777" w:rsidR="00395E82" w:rsidRDefault="00054C4B">
            <w:pPr>
              <w:spacing w:after="0"/>
              <w:ind w:left="135"/>
              <w:rPr>
                <w:lang w:val="ru-RU"/>
              </w:rPr>
            </w:pPr>
            <w:r>
              <w:rPr>
                <w:rFonts w:ascii="Times New Roman" w:hAnsi="Times New Roman"/>
                <w:color w:val="000000"/>
                <w:sz w:val="24"/>
                <w:lang w:val="ru-RU"/>
              </w:rPr>
              <w:t>ОБЩЕЕ КОЛИЧЕСТВО ЧАСОВ ПО ПРОГРАММЕ</w:t>
            </w:r>
          </w:p>
        </w:tc>
        <w:tc>
          <w:tcPr>
            <w:tcW w:w="1398" w:type="dxa"/>
            <w:tcMar>
              <w:top w:w="50" w:type="dxa"/>
              <w:left w:w="100" w:type="dxa"/>
              <w:bottom w:w="0" w:type="dxa"/>
              <w:right w:w="108" w:type="dxa"/>
            </w:tcMar>
            <w:vAlign w:val="center"/>
          </w:tcPr>
          <w:p w14:paraId="0618E1E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98" w:type="dxa"/>
            <w:tcMar>
              <w:top w:w="50" w:type="dxa"/>
              <w:left w:w="100" w:type="dxa"/>
              <w:bottom w:w="0" w:type="dxa"/>
              <w:right w:w="108" w:type="dxa"/>
            </w:tcMar>
            <w:vAlign w:val="center"/>
          </w:tcPr>
          <w:p w14:paraId="039FDACD" w14:textId="77777777" w:rsidR="00395E82" w:rsidRDefault="00054C4B">
            <w:pPr>
              <w:spacing w:after="0"/>
              <w:ind w:left="135"/>
              <w:jc w:val="center"/>
            </w:pPr>
            <w:r>
              <w:rPr>
                <w:rFonts w:ascii="Times New Roman" w:hAnsi="Times New Roman"/>
                <w:color w:val="000000"/>
                <w:sz w:val="24"/>
                <w:lang w:val="ru-RU"/>
              </w:rPr>
              <w:t>10</w:t>
            </w:r>
            <w:r>
              <w:rPr>
                <w:rFonts w:ascii="Times New Roman" w:hAnsi="Times New Roman"/>
                <w:color w:val="000000"/>
                <w:sz w:val="24"/>
              </w:rPr>
              <w:t xml:space="preserve"> </w:t>
            </w:r>
          </w:p>
        </w:tc>
        <w:tc>
          <w:tcPr>
            <w:tcW w:w="1692" w:type="dxa"/>
            <w:tcMar>
              <w:top w:w="50" w:type="dxa"/>
              <w:left w:w="100" w:type="dxa"/>
              <w:bottom w:w="0" w:type="dxa"/>
              <w:right w:w="108" w:type="dxa"/>
            </w:tcMar>
            <w:vAlign w:val="center"/>
          </w:tcPr>
          <w:p w14:paraId="2699A990" w14:textId="77777777" w:rsidR="00395E82" w:rsidRDefault="00054C4B">
            <w:pPr>
              <w:spacing w:after="0"/>
              <w:ind w:left="135"/>
              <w:jc w:val="center"/>
            </w:pPr>
            <w:r>
              <w:rPr>
                <w:rFonts w:ascii="Times New Roman" w:hAnsi="Times New Roman"/>
                <w:color w:val="000000"/>
                <w:sz w:val="24"/>
              </w:rPr>
              <w:t xml:space="preserve"> 0 </w:t>
            </w:r>
          </w:p>
        </w:tc>
        <w:tc>
          <w:tcPr>
            <w:tcW w:w="2403" w:type="dxa"/>
            <w:tcMar>
              <w:top w:w="50" w:type="dxa"/>
              <w:left w:w="100" w:type="dxa"/>
              <w:bottom w:w="0" w:type="dxa"/>
              <w:right w:w="108" w:type="dxa"/>
            </w:tcMar>
            <w:vAlign w:val="center"/>
          </w:tcPr>
          <w:p w14:paraId="700AD0E7" w14:textId="77777777" w:rsidR="00395E82" w:rsidRDefault="00395E82"/>
        </w:tc>
      </w:tr>
    </w:tbl>
    <w:p w14:paraId="2D10B8C7" w14:textId="77777777" w:rsidR="00395E82" w:rsidRDefault="00395E82">
      <w:pPr>
        <w:sectPr w:rsidR="00395E82">
          <w:pgSz w:w="16383" w:h="11906" w:orient="landscape"/>
          <w:pgMar w:top="1134" w:right="850" w:bottom="1134" w:left="1701" w:header="720" w:footer="720" w:gutter="0"/>
          <w:cols w:space="720"/>
        </w:sectPr>
      </w:pPr>
    </w:p>
    <w:p w14:paraId="4DA62578" w14:textId="1CEBBE8B" w:rsidR="00395E82" w:rsidRDefault="00054C4B" w:rsidP="00AF38A4">
      <w:pPr>
        <w:spacing w:after="0"/>
        <w:ind w:left="120"/>
      </w:pPr>
      <w:r>
        <w:rPr>
          <w:rFonts w:ascii="Times New Roman" w:hAnsi="Times New Roman"/>
          <w:b/>
          <w:color w:val="000000"/>
          <w:sz w:val="28"/>
        </w:rPr>
        <w:lastRenderedPageBreak/>
        <w:t xml:space="preserve"> 8 КЛАСС </w:t>
      </w:r>
    </w:p>
    <w:tbl>
      <w:tblPr>
        <w:tblW w:w="0" w:type="auto"/>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7"/>
        <w:gridCol w:w="4866"/>
        <w:gridCol w:w="1398"/>
        <w:gridCol w:w="1843"/>
        <w:gridCol w:w="1912"/>
        <w:gridCol w:w="2790"/>
      </w:tblGrid>
      <w:tr w:rsidR="00395E82" w14:paraId="05D31934" w14:textId="77777777">
        <w:trPr>
          <w:trHeight w:val="144"/>
          <w:tblCellSpacing w:w="0" w:type="dxa"/>
        </w:trPr>
        <w:tc>
          <w:tcPr>
            <w:tcW w:w="412" w:type="dxa"/>
            <w:vMerge w:val="restart"/>
            <w:tcMar>
              <w:top w:w="50" w:type="dxa"/>
              <w:left w:w="100" w:type="dxa"/>
            </w:tcMar>
            <w:vAlign w:val="center"/>
          </w:tcPr>
          <w:p w14:paraId="79F83CFD" w14:textId="77777777" w:rsidR="00395E82" w:rsidRDefault="00054C4B">
            <w:pPr>
              <w:spacing w:after="0"/>
              <w:ind w:left="135"/>
              <w:rPr>
                <w:rFonts w:ascii="Calibri" w:eastAsia="Calibri" w:hAnsi="Calibri" w:cs="Times New Roman"/>
              </w:rPr>
            </w:pPr>
            <w:r>
              <w:rPr>
                <w:rFonts w:ascii="Times New Roman" w:eastAsia="Calibri" w:hAnsi="Times New Roman" w:cs="Times New Roman"/>
                <w:b/>
                <w:color w:val="000000"/>
                <w:sz w:val="24"/>
              </w:rPr>
              <w:t xml:space="preserve">№ п/п </w:t>
            </w:r>
          </w:p>
          <w:p w14:paraId="4348B24B" w14:textId="77777777" w:rsidR="00395E82" w:rsidRDefault="00395E82">
            <w:pPr>
              <w:spacing w:after="0"/>
              <w:ind w:left="135"/>
              <w:rPr>
                <w:rFonts w:ascii="Calibri" w:eastAsia="Calibri" w:hAnsi="Calibri" w:cs="Times New Roman"/>
              </w:rPr>
            </w:pPr>
          </w:p>
        </w:tc>
        <w:tc>
          <w:tcPr>
            <w:tcW w:w="3960" w:type="dxa"/>
            <w:vMerge w:val="restart"/>
            <w:tcMar>
              <w:top w:w="50" w:type="dxa"/>
              <w:left w:w="100" w:type="dxa"/>
            </w:tcMar>
            <w:vAlign w:val="center"/>
          </w:tcPr>
          <w:p w14:paraId="56ECAECD" w14:textId="77777777" w:rsidR="00395E82" w:rsidRDefault="00054C4B">
            <w:pPr>
              <w:spacing w:after="0"/>
              <w:ind w:left="135"/>
              <w:rPr>
                <w:rFonts w:ascii="Calibri" w:eastAsia="Calibri" w:hAnsi="Calibri" w:cs="Times New Roman"/>
              </w:rPr>
            </w:pPr>
            <w:r>
              <w:rPr>
                <w:rFonts w:ascii="Times New Roman" w:eastAsia="Calibri" w:hAnsi="Times New Roman" w:cs="Times New Roman"/>
                <w:b/>
                <w:color w:val="000000"/>
                <w:sz w:val="24"/>
              </w:rPr>
              <w:t xml:space="preserve">Наименование разделов и тем программы </w:t>
            </w:r>
          </w:p>
          <w:p w14:paraId="50FADA38" w14:textId="77777777" w:rsidR="00395E82" w:rsidRDefault="00395E82">
            <w:pPr>
              <w:spacing w:after="0"/>
              <w:ind w:left="135"/>
              <w:rPr>
                <w:rFonts w:ascii="Calibri" w:eastAsia="Calibri" w:hAnsi="Calibri" w:cs="Times New Roman"/>
              </w:rPr>
            </w:pPr>
          </w:p>
        </w:tc>
        <w:tc>
          <w:tcPr>
            <w:tcW w:w="0" w:type="auto"/>
            <w:gridSpan w:val="3"/>
            <w:tcMar>
              <w:top w:w="50" w:type="dxa"/>
              <w:left w:w="100" w:type="dxa"/>
            </w:tcMar>
            <w:vAlign w:val="center"/>
          </w:tcPr>
          <w:p w14:paraId="429277D3" w14:textId="77777777" w:rsidR="00395E82" w:rsidRDefault="00054C4B">
            <w:pPr>
              <w:spacing w:after="0"/>
              <w:rPr>
                <w:rFonts w:ascii="Calibri" w:eastAsia="Calibri" w:hAnsi="Calibri" w:cs="Times New Roman"/>
              </w:rPr>
            </w:pPr>
            <w:r>
              <w:rPr>
                <w:rFonts w:ascii="Times New Roman" w:eastAsia="Calibri" w:hAnsi="Times New Roman" w:cs="Times New Roman"/>
                <w:b/>
                <w:color w:val="000000"/>
                <w:sz w:val="24"/>
              </w:rPr>
              <w:t>Количество часов</w:t>
            </w:r>
          </w:p>
        </w:tc>
        <w:tc>
          <w:tcPr>
            <w:tcW w:w="2403" w:type="dxa"/>
            <w:vMerge w:val="restart"/>
            <w:tcMar>
              <w:top w:w="50" w:type="dxa"/>
              <w:left w:w="100" w:type="dxa"/>
            </w:tcMar>
            <w:vAlign w:val="center"/>
          </w:tcPr>
          <w:p w14:paraId="080BBF8F" w14:textId="77777777" w:rsidR="00395E82" w:rsidRDefault="00054C4B">
            <w:pPr>
              <w:spacing w:after="0"/>
              <w:ind w:left="135"/>
              <w:rPr>
                <w:rFonts w:ascii="Calibri" w:eastAsia="Calibri" w:hAnsi="Calibri" w:cs="Times New Roman"/>
              </w:rPr>
            </w:pPr>
            <w:r>
              <w:rPr>
                <w:rFonts w:ascii="Times New Roman" w:eastAsia="Calibri" w:hAnsi="Times New Roman" w:cs="Times New Roman"/>
                <w:b/>
                <w:color w:val="000000"/>
                <w:sz w:val="24"/>
              </w:rPr>
              <w:t xml:space="preserve">Электронные (цифровые) образовательные ресурсы </w:t>
            </w:r>
          </w:p>
          <w:p w14:paraId="45C085A0" w14:textId="77777777" w:rsidR="00395E82" w:rsidRDefault="00395E82">
            <w:pPr>
              <w:spacing w:after="0"/>
              <w:ind w:left="135"/>
              <w:rPr>
                <w:rFonts w:ascii="Calibri" w:eastAsia="Calibri" w:hAnsi="Calibri" w:cs="Times New Roman"/>
              </w:rPr>
            </w:pPr>
          </w:p>
        </w:tc>
      </w:tr>
      <w:tr w:rsidR="00395E82" w14:paraId="364AD8FF" w14:textId="77777777">
        <w:trPr>
          <w:trHeight w:val="144"/>
          <w:tblCellSpacing w:w="0" w:type="dxa"/>
        </w:trPr>
        <w:tc>
          <w:tcPr>
            <w:tcW w:w="0" w:type="auto"/>
            <w:vMerge/>
            <w:tcBorders>
              <w:top w:val="nil"/>
            </w:tcBorders>
            <w:tcMar>
              <w:top w:w="50" w:type="dxa"/>
              <w:left w:w="100" w:type="dxa"/>
            </w:tcMar>
          </w:tcPr>
          <w:p w14:paraId="0E7A9DB6" w14:textId="77777777" w:rsidR="00395E82" w:rsidRDefault="00395E82">
            <w:pPr>
              <w:rPr>
                <w:rFonts w:ascii="Calibri" w:eastAsia="Calibri" w:hAnsi="Calibri" w:cs="Times New Roman"/>
              </w:rPr>
            </w:pPr>
          </w:p>
        </w:tc>
        <w:tc>
          <w:tcPr>
            <w:tcW w:w="0" w:type="auto"/>
            <w:vMerge/>
            <w:tcBorders>
              <w:top w:val="nil"/>
            </w:tcBorders>
            <w:tcMar>
              <w:top w:w="50" w:type="dxa"/>
              <w:left w:w="100" w:type="dxa"/>
            </w:tcMar>
          </w:tcPr>
          <w:p w14:paraId="1100FCFA" w14:textId="77777777" w:rsidR="00395E82" w:rsidRDefault="00395E82">
            <w:pPr>
              <w:rPr>
                <w:rFonts w:ascii="Calibri" w:eastAsia="Calibri" w:hAnsi="Calibri" w:cs="Times New Roman"/>
              </w:rPr>
            </w:pPr>
          </w:p>
        </w:tc>
        <w:tc>
          <w:tcPr>
            <w:tcW w:w="889" w:type="dxa"/>
            <w:tcMar>
              <w:top w:w="50" w:type="dxa"/>
              <w:left w:w="100" w:type="dxa"/>
            </w:tcMar>
            <w:vAlign w:val="center"/>
          </w:tcPr>
          <w:p w14:paraId="6DF5BC96" w14:textId="77777777" w:rsidR="00395E82" w:rsidRDefault="00054C4B">
            <w:pPr>
              <w:spacing w:after="0"/>
              <w:ind w:left="135"/>
              <w:rPr>
                <w:rFonts w:ascii="Calibri" w:eastAsia="Calibri" w:hAnsi="Calibri" w:cs="Times New Roman"/>
              </w:rPr>
            </w:pPr>
            <w:r>
              <w:rPr>
                <w:rFonts w:ascii="Times New Roman" w:eastAsia="Calibri" w:hAnsi="Times New Roman" w:cs="Times New Roman"/>
                <w:b/>
                <w:color w:val="000000"/>
                <w:sz w:val="24"/>
              </w:rPr>
              <w:t xml:space="preserve">Всего </w:t>
            </w:r>
          </w:p>
          <w:p w14:paraId="0750C86C" w14:textId="77777777" w:rsidR="00395E82" w:rsidRDefault="00395E82">
            <w:pPr>
              <w:spacing w:after="0"/>
              <w:ind w:left="135"/>
              <w:rPr>
                <w:rFonts w:ascii="Calibri" w:eastAsia="Calibri" w:hAnsi="Calibri" w:cs="Times New Roman"/>
              </w:rPr>
            </w:pPr>
          </w:p>
        </w:tc>
        <w:tc>
          <w:tcPr>
            <w:tcW w:w="1598" w:type="dxa"/>
            <w:tcMar>
              <w:top w:w="50" w:type="dxa"/>
              <w:left w:w="100" w:type="dxa"/>
            </w:tcMar>
            <w:vAlign w:val="center"/>
          </w:tcPr>
          <w:p w14:paraId="41258983" w14:textId="77777777" w:rsidR="00395E82" w:rsidRDefault="00054C4B">
            <w:pPr>
              <w:spacing w:after="0"/>
              <w:ind w:left="135"/>
              <w:rPr>
                <w:rFonts w:ascii="Calibri" w:eastAsia="Calibri" w:hAnsi="Calibri" w:cs="Times New Roman"/>
              </w:rPr>
            </w:pPr>
            <w:r>
              <w:rPr>
                <w:rFonts w:ascii="Times New Roman" w:eastAsia="Calibri" w:hAnsi="Times New Roman" w:cs="Times New Roman"/>
                <w:b/>
                <w:color w:val="000000"/>
                <w:sz w:val="24"/>
              </w:rPr>
              <w:t xml:space="preserve">Контрольные работы </w:t>
            </w:r>
          </w:p>
          <w:p w14:paraId="58193BDB" w14:textId="77777777" w:rsidR="00395E82" w:rsidRDefault="00395E82">
            <w:pPr>
              <w:spacing w:after="0"/>
              <w:ind w:left="135"/>
              <w:rPr>
                <w:rFonts w:ascii="Calibri" w:eastAsia="Calibri" w:hAnsi="Calibri" w:cs="Times New Roman"/>
              </w:rPr>
            </w:pPr>
          </w:p>
        </w:tc>
        <w:tc>
          <w:tcPr>
            <w:tcW w:w="1692" w:type="dxa"/>
            <w:tcMar>
              <w:top w:w="50" w:type="dxa"/>
              <w:left w:w="100" w:type="dxa"/>
            </w:tcMar>
            <w:vAlign w:val="center"/>
          </w:tcPr>
          <w:p w14:paraId="5B1A3585" w14:textId="77777777" w:rsidR="00395E82" w:rsidRDefault="00054C4B">
            <w:pPr>
              <w:spacing w:after="0"/>
              <w:ind w:left="135"/>
              <w:rPr>
                <w:rFonts w:ascii="Calibri" w:eastAsia="Calibri" w:hAnsi="Calibri" w:cs="Times New Roman"/>
              </w:rPr>
            </w:pPr>
            <w:r>
              <w:rPr>
                <w:rFonts w:ascii="Times New Roman" w:eastAsia="Calibri" w:hAnsi="Times New Roman" w:cs="Times New Roman"/>
                <w:b/>
                <w:color w:val="000000"/>
                <w:sz w:val="24"/>
              </w:rPr>
              <w:t xml:space="preserve">Практические работы </w:t>
            </w:r>
          </w:p>
          <w:p w14:paraId="17841DEA" w14:textId="77777777" w:rsidR="00395E82" w:rsidRDefault="00395E82">
            <w:pPr>
              <w:spacing w:after="0"/>
              <w:ind w:left="135"/>
              <w:rPr>
                <w:rFonts w:ascii="Calibri" w:eastAsia="Calibri" w:hAnsi="Calibri" w:cs="Times New Roman"/>
              </w:rPr>
            </w:pPr>
          </w:p>
        </w:tc>
        <w:tc>
          <w:tcPr>
            <w:tcW w:w="0" w:type="auto"/>
            <w:vMerge/>
            <w:tcBorders>
              <w:top w:val="nil"/>
            </w:tcBorders>
            <w:tcMar>
              <w:top w:w="50" w:type="dxa"/>
              <w:left w:w="100" w:type="dxa"/>
            </w:tcMar>
          </w:tcPr>
          <w:p w14:paraId="427C5161" w14:textId="77777777" w:rsidR="00395E82" w:rsidRDefault="00395E82">
            <w:pPr>
              <w:rPr>
                <w:rFonts w:ascii="Calibri" w:eastAsia="Calibri" w:hAnsi="Calibri" w:cs="Times New Roman"/>
              </w:rPr>
            </w:pPr>
          </w:p>
        </w:tc>
      </w:tr>
      <w:tr w:rsidR="00395E82" w:rsidRPr="00AF38A4" w14:paraId="0692CCE6" w14:textId="77777777">
        <w:trPr>
          <w:trHeight w:val="144"/>
          <w:tblCellSpacing w:w="0" w:type="dxa"/>
        </w:trPr>
        <w:tc>
          <w:tcPr>
            <w:tcW w:w="412" w:type="dxa"/>
            <w:tcMar>
              <w:top w:w="50" w:type="dxa"/>
              <w:left w:w="100" w:type="dxa"/>
            </w:tcMar>
            <w:vAlign w:val="center"/>
          </w:tcPr>
          <w:p w14:paraId="7073718C"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1</w:t>
            </w:r>
          </w:p>
        </w:tc>
        <w:tc>
          <w:tcPr>
            <w:tcW w:w="3960" w:type="dxa"/>
            <w:tcMar>
              <w:top w:w="50" w:type="dxa"/>
              <w:left w:w="100" w:type="dxa"/>
            </w:tcMar>
            <w:vAlign w:val="center"/>
          </w:tcPr>
          <w:p w14:paraId="17D7E992"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Взаимоотношения в семье и с друзьями. Семейные праздники. Обязанности по дому</w:t>
            </w:r>
          </w:p>
        </w:tc>
        <w:tc>
          <w:tcPr>
            <w:tcW w:w="889" w:type="dxa"/>
            <w:tcMar>
              <w:top w:w="50" w:type="dxa"/>
              <w:left w:w="100" w:type="dxa"/>
            </w:tcMar>
            <w:vAlign w:val="center"/>
          </w:tcPr>
          <w:p w14:paraId="5128341F"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9 </w:t>
            </w:r>
          </w:p>
        </w:tc>
        <w:tc>
          <w:tcPr>
            <w:tcW w:w="1598" w:type="dxa"/>
            <w:tcMar>
              <w:top w:w="50" w:type="dxa"/>
              <w:left w:w="100" w:type="dxa"/>
            </w:tcMar>
            <w:vAlign w:val="center"/>
          </w:tcPr>
          <w:p w14:paraId="0E6457F1"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 </w:t>
            </w:r>
          </w:p>
        </w:tc>
        <w:tc>
          <w:tcPr>
            <w:tcW w:w="1692" w:type="dxa"/>
            <w:tcMar>
              <w:top w:w="50" w:type="dxa"/>
              <w:left w:w="100" w:type="dxa"/>
            </w:tcMar>
            <w:vAlign w:val="center"/>
          </w:tcPr>
          <w:p w14:paraId="3A8E6163"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033AEC95"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42">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3187F3BD" w14:textId="77777777">
        <w:trPr>
          <w:trHeight w:val="144"/>
          <w:tblCellSpacing w:w="0" w:type="dxa"/>
        </w:trPr>
        <w:tc>
          <w:tcPr>
            <w:tcW w:w="412" w:type="dxa"/>
            <w:tcMar>
              <w:top w:w="50" w:type="dxa"/>
              <w:left w:w="100" w:type="dxa"/>
            </w:tcMar>
            <w:vAlign w:val="center"/>
          </w:tcPr>
          <w:p w14:paraId="48CB52F2"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2</w:t>
            </w:r>
          </w:p>
        </w:tc>
        <w:tc>
          <w:tcPr>
            <w:tcW w:w="3960" w:type="dxa"/>
            <w:tcMar>
              <w:top w:w="50" w:type="dxa"/>
              <w:left w:w="100" w:type="dxa"/>
            </w:tcMar>
            <w:vAlign w:val="center"/>
          </w:tcPr>
          <w:p w14:paraId="3B39F202"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14:paraId="39061B0E"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9 </w:t>
            </w:r>
          </w:p>
        </w:tc>
        <w:tc>
          <w:tcPr>
            <w:tcW w:w="1598" w:type="dxa"/>
            <w:tcMar>
              <w:top w:w="50" w:type="dxa"/>
              <w:left w:w="100" w:type="dxa"/>
            </w:tcMar>
            <w:vAlign w:val="center"/>
          </w:tcPr>
          <w:p w14:paraId="3A48CA3E"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 </w:t>
            </w:r>
          </w:p>
        </w:tc>
        <w:tc>
          <w:tcPr>
            <w:tcW w:w="1692" w:type="dxa"/>
            <w:tcMar>
              <w:top w:w="50" w:type="dxa"/>
              <w:left w:w="100" w:type="dxa"/>
            </w:tcMar>
            <w:vAlign w:val="center"/>
          </w:tcPr>
          <w:p w14:paraId="1583846B"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717BB2D1"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43">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5E9F23E1" w14:textId="77777777">
        <w:trPr>
          <w:trHeight w:val="144"/>
          <w:tblCellSpacing w:w="0" w:type="dxa"/>
        </w:trPr>
        <w:tc>
          <w:tcPr>
            <w:tcW w:w="412" w:type="dxa"/>
            <w:tcMar>
              <w:top w:w="50" w:type="dxa"/>
              <w:left w:w="100" w:type="dxa"/>
            </w:tcMar>
            <w:vAlign w:val="center"/>
          </w:tcPr>
          <w:p w14:paraId="479E5E38"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3</w:t>
            </w:r>
          </w:p>
        </w:tc>
        <w:tc>
          <w:tcPr>
            <w:tcW w:w="3960" w:type="dxa"/>
            <w:tcMar>
              <w:top w:w="50" w:type="dxa"/>
              <w:left w:w="100" w:type="dxa"/>
            </w:tcMar>
            <w:vAlign w:val="center"/>
          </w:tcPr>
          <w:p w14:paraId="21916BE7"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Досуг и увлечения (хобби) современного подростка (чтение, кино, театр, музей, спорт, музыка)</w:t>
            </w:r>
          </w:p>
        </w:tc>
        <w:tc>
          <w:tcPr>
            <w:tcW w:w="889" w:type="dxa"/>
            <w:tcMar>
              <w:top w:w="50" w:type="dxa"/>
              <w:left w:w="100" w:type="dxa"/>
            </w:tcMar>
            <w:vAlign w:val="center"/>
          </w:tcPr>
          <w:p w14:paraId="62E5436C"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6 </w:t>
            </w:r>
          </w:p>
        </w:tc>
        <w:tc>
          <w:tcPr>
            <w:tcW w:w="1598" w:type="dxa"/>
            <w:tcMar>
              <w:top w:w="50" w:type="dxa"/>
              <w:left w:w="100" w:type="dxa"/>
            </w:tcMar>
            <w:vAlign w:val="center"/>
          </w:tcPr>
          <w:p w14:paraId="10588385"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0.5 </w:t>
            </w:r>
          </w:p>
        </w:tc>
        <w:tc>
          <w:tcPr>
            <w:tcW w:w="1692" w:type="dxa"/>
            <w:tcMar>
              <w:top w:w="50" w:type="dxa"/>
              <w:left w:w="100" w:type="dxa"/>
            </w:tcMar>
            <w:vAlign w:val="center"/>
          </w:tcPr>
          <w:p w14:paraId="2EBA2D68"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376CA914"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44">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023C2F9D" w14:textId="77777777">
        <w:trPr>
          <w:trHeight w:val="144"/>
          <w:tblCellSpacing w:w="0" w:type="dxa"/>
        </w:trPr>
        <w:tc>
          <w:tcPr>
            <w:tcW w:w="412" w:type="dxa"/>
            <w:tcMar>
              <w:top w:w="50" w:type="dxa"/>
              <w:left w:w="100" w:type="dxa"/>
            </w:tcMar>
            <w:vAlign w:val="center"/>
          </w:tcPr>
          <w:p w14:paraId="1A3050BF"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4</w:t>
            </w:r>
          </w:p>
        </w:tc>
        <w:tc>
          <w:tcPr>
            <w:tcW w:w="3960" w:type="dxa"/>
            <w:tcMar>
              <w:top w:w="50" w:type="dxa"/>
              <w:left w:w="100" w:type="dxa"/>
            </w:tcMar>
            <w:vAlign w:val="center"/>
          </w:tcPr>
          <w:p w14:paraId="4A967957"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Здоровый образ жизни: режим труда и отдыха, фитнес, сбалансированное питание</w:t>
            </w:r>
          </w:p>
        </w:tc>
        <w:tc>
          <w:tcPr>
            <w:tcW w:w="889" w:type="dxa"/>
            <w:tcMar>
              <w:top w:w="50" w:type="dxa"/>
              <w:left w:w="100" w:type="dxa"/>
            </w:tcMar>
            <w:vAlign w:val="center"/>
          </w:tcPr>
          <w:p w14:paraId="09B9E32A"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10 </w:t>
            </w:r>
          </w:p>
        </w:tc>
        <w:tc>
          <w:tcPr>
            <w:tcW w:w="1598" w:type="dxa"/>
            <w:tcMar>
              <w:top w:w="50" w:type="dxa"/>
              <w:left w:w="100" w:type="dxa"/>
            </w:tcMar>
            <w:vAlign w:val="center"/>
          </w:tcPr>
          <w:p w14:paraId="3B4C6C98"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0.5 </w:t>
            </w:r>
          </w:p>
        </w:tc>
        <w:tc>
          <w:tcPr>
            <w:tcW w:w="1692" w:type="dxa"/>
            <w:tcMar>
              <w:top w:w="50" w:type="dxa"/>
              <w:left w:w="100" w:type="dxa"/>
            </w:tcMar>
            <w:vAlign w:val="center"/>
          </w:tcPr>
          <w:p w14:paraId="7DEECEBE"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4D7E52D2"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45">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7A67652E" w14:textId="77777777">
        <w:trPr>
          <w:trHeight w:val="144"/>
          <w:tblCellSpacing w:w="0" w:type="dxa"/>
        </w:trPr>
        <w:tc>
          <w:tcPr>
            <w:tcW w:w="412" w:type="dxa"/>
            <w:tcMar>
              <w:top w:w="50" w:type="dxa"/>
              <w:left w:w="100" w:type="dxa"/>
            </w:tcMar>
            <w:vAlign w:val="center"/>
          </w:tcPr>
          <w:p w14:paraId="59FB4E09"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5</w:t>
            </w:r>
          </w:p>
        </w:tc>
        <w:tc>
          <w:tcPr>
            <w:tcW w:w="3960" w:type="dxa"/>
            <w:tcMar>
              <w:top w:w="50" w:type="dxa"/>
              <w:left w:w="100" w:type="dxa"/>
            </w:tcMar>
            <w:vAlign w:val="center"/>
          </w:tcPr>
          <w:p w14:paraId="18ED8B5D"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Покупки: одежда, обувь и продукты питания</w:t>
            </w:r>
          </w:p>
        </w:tc>
        <w:tc>
          <w:tcPr>
            <w:tcW w:w="889" w:type="dxa"/>
            <w:tcMar>
              <w:top w:w="50" w:type="dxa"/>
              <w:left w:w="100" w:type="dxa"/>
            </w:tcMar>
            <w:vAlign w:val="center"/>
          </w:tcPr>
          <w:p w14:paraId="6C081BF7"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8 </w:t>
            </w:r>
          </w:p>
        </w:tc>
        <w:tc>
          <w:tcPr>
            <w:tcW w:w="1598" w:type="dxa"/>
            <w:tcMar>
              <w:top w:w="50" w:type="dxa"/>
              <w:left w:w="100" w:type="dxa"/>
            </w:tcMar>
            <w:vAlign w:val="center"/>
          </w:tcPr>
          <w:p w14:paraId="0E25C0E1"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 </w:t>
            </w:r>
          </w:p>
        </w:tc>
        <w:tc>
          <w:tcPr>
            <w:tcW w:w="1692" w:type="dxa"/>
            <w:tcMar>
              <w:top w:w="50" w:type="dxa"/>
              <w:left w:w="100" w:type="dxa"/>
            </w:tcMar>
            <w:vAlign w:val="center"/>
          </w:tcPr>
          <w:p w14:paraId="59652BD0"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194EAD9F"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46">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0F4951B5" w14:textId="77777777">
        <w:trPr>
          <w:trHeight w:val="144"/>
          <w:tblCellSpacing w:w="0" w:type="dxa"/>
        </w:trPr>
        <w:tc>
          <w:tcPr>
            <w:tcW w:w="412" w:type="dxa"/>
            <w:tcMar>
              <w:top w:w="50" w:type="dxa"/>
              <w:left w:w="100" w:type="dxa"/>
            </w:tcMar>
            <w:vAlign w:val="center"/>
          </w:tcPr>
          <w:p w14:paraId="6BA18D4B"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6</w:t>
            </w:r>
          </w:p>
        </w:tc>
        <w:tc>
          <w:tcPr>
            <w:tcW w:w="3960" w:type="dxa"/>
            <w:tcMar>
              <w:top w:w="50" w:type="dxa"/>
              <w:left w:w="100" w:type="dxa"/>
            </w:tcMar>
            <w:vAlign w:val="center"/>
          </w:tcPr>
          <w:p w14:paraId="2FB6728E" w14:textId="77777777" w:rsidR="00395E82" w:rsidRDefault="00054C4B">
            <w:pPr>
              <w:spacing w:after="0"/>
              <w:ind w:left="135"/>
              <w:rPr>
                <w:rFonts w:ascii="Calibri" w:eastAsia="Calibri" w:hAnsi="Calibri" w:cs="Times New Roman"/>
              </w:rPr>
            </w:pPr>
            <w:r>
              <w:rPr>
                <w:rFonts w:ascii="Times New Roman" w:eastAsia="Calibri" w:hAnsi="Times New Roman" w:cs="Times New Roman"/>
                <w:color w:val="000000"/>
                <w:sz w:val="24"/>
                <w:lang w:val="ru-RU"/>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eastAsia="Calibri" w:hAnsi="Times New Roman" w:cs="Times New Roman"/>
                <w:color w:val="000000"/>
                <w:sz w:val="24"/>
              </w:rPr>
              <w:t>Переписка с иностранными сверстниками</w:t>
            </w:r>
          </w:p>
        </w:tc>
        <w:tc>
          <w:tcPr>
            <w:tcW w:w="889" w:type="dxa"/>
            <w:tcMar>
              <w:top w:w="50" w:type="dxa"/>
              <w:left w:w="100" w:type="dxa"/>
            </w:tcMar>
            <w:vAlign w:val="center"/>
          </w:tcPr>
          <w:p w14:paraId="05557241"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10 </w:t>
            </w:r>
          </w:p>
        </w:tc>
        <w:tc>
          <w:tcPr>
            <w:tcW w:w="1598" w:type="dxa"/>
            <w:tcMar>
              <w:top w:w="50" w:type="dxa"/>
              <w:left w:w="100" w:type="dxa"/>
            </w:tcMar>
            <w:vAlign w:val="center"/>
          </w:tcPr>
          <w:p w14:paraId="3A0CD1B9"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 </w:t>
            </w:r>
          </w:p>
        </w:tc>
        <w:tc>
          <w:tcPr>
            <w:tcW w:w="1692" w:type="dxa"/>
            <w:tcMar>
              <w:top w:w="50" w:type="dxa"/>
              <w:left w:w="100" w:type="dxa"/>
            </w:tcMar>
            <w:vAlign w:val="center"/>
          </w:tcPr>
          <w:p w14:paraId="18D68332"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7873D899"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47">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40D696DC" w14:textId="77777777">
        <w:trPr>
          <w:trHeight w:val="144"/>
          <w:tblCellSpacing w:w="0" w:type="dxa"/>
        </w:trPr>
        <w:tc>
          <w:tcPr>
            <w:tcW w:w="412" w:type="dxa"/>
            <w:tcMar>
              <w:top w:w="50" w:type="dxa"/>
              <w:left w:w="100" w:type="dxa"/>
            </w:tcMar>
            <w:vAlign w:val="center"/>
          </w:tcPr>
          <w:p w14:paraId="0AD0446E"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7</w:t>
            </w:r>
          </w:p>
        </w:tc>
        <w:tc>
          <w:tcPr>
            <w:tcW w:w="3960" w:type="dxa"/>
            <w:tcMar>
              <w:top w:w="50" w:type="dxa"/>
              <w:left w:w="100" w:type="dxa"/>
            </w:tcMar>
            <w:vAlign w:val="center"/>
          </w:tcPr>
          <w:p w14:paraId="72DDE1DC"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Каникулы в различное время года. Виды отдыха. Путешествия по России и зарубежным странам</w:t>
            </w:r>
          </w:p>
        </w:tc>
        <w:tc>
          <w:tcPr>
            <w:tcW w:w="889" w:type="dxa"/>
            <w:tcMar>
              <w:top w:w="50" w:type="dxa"/>
              <w:left w:w="100" w:type="dxa"/>
            </w:tcMar>
            <w:vAlign w:val="center"/>
          </w:tcPr>
          <w:p w14:paraId="452EB413"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6 </w:t>
            </w:r>
          </w:p>
        </w:tc>
        <w:tc>
          <w:tcPr>
            <w:tcW w:w="1598" w:type="dxa"/>
            <w:tcMar>
              <w:top w:w="50" w:type="dxa"/>
              <w:left w:w="100" w:type="dxa"/>
            </w:tcMar>
            <w:vAlign w:val="center"/>
          </w:tcPr>
          <w:p w14:paraId="2BBF202F"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 </w:t>
            </w:r>
          </w:p>
        </w:tc>
        <w:tc>
          <w:tcPr>
            <w:tcW w:w="1692" w:type="dxa"/>
            <w:tcMar>
              <w:top w:w="50" w:type="dxa"/>
              <w:left w:w="100" w:type="dxa"/>
            </w:tcMar>
            <w:vAlign w:val="center"/>
          </w:tcPr>
          <w:p w14:paraId="5E427866"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3711CC47"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48">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506903B0" w14:textId="77777777">
        <w:trPr>
          <w:trHeight w:val="144"/>
          <w:tblCellSpacing w:w="0" w:type="dxa"/>
        </w:trPr>
        <w:tc>
          <w:tcPr>
            <w:tcW w:w="412" w:type="dxa"/>
            <w:tcMar>
              <w:top w:w="50" w:type="dxa"/>
              <w:left w:w="100" w:type="dxa"/>
            </w:tcMar>
            <w:vAlign w:val="center"/>
          </w:tcPr>
          <w:p w14:paraId="03665250"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8</w:t>
            </w:r>
          </w:p>
        </w:tc>
        <w:tc>
          <w:tcPr>
            <w:tcW w:w="3960" w:type="dxa"/>
            <w:tcMar>
              <w:top w:w="50" w:type="dxa"/>
              <w:left w:w="100" w:type="dxa"/>
            </w:tcMar>
            <w:vAlign w:val="center"/>
          </w:tcPr>
          <w:p w14:paraId="0770791E" w14:textId="77777777" w:rsidR="00395E82" w:rsidRDefault="00054C4B">
            <w:pPr>
              <w:spacing w:after="0"/>
              <w:ind w:left="135"/>
              <w:rPr>
                <w:rFonts w:ascii="Calibri" w:eastAsia="Calibri" w:hAnsi="Calibri" w:cs="Times New Roman"/>
              </w:rPr>
            </w:pPr>
            <w:r>
              <w:rPr>
                <w:rFonts w:ascii="Times New Roman" w:eastAsia="Calibri" w:hAnsi="Times New Roman" w:cs="Times New Roman"/>
                <w:color w:val="000000"/>
                <w:sz w:val="24"/>
                <w:lang w:val="ru-RU"/>
              </w:rPr>
              <w:t xml:space="preserve">Природа: дикие и домашние животные. </w:t>
            </w:r>
            <w:r>
              <w:rPr>
                <w:rFonts w:ascii="Times New Roman" w:eastAsia="Calibri" w:hAnsi="Times New Roman" w:cs="Times New Roman"/>
                <w:color w:val="000000"/>
                <w:sz w:val="24"/>
              </w:rPr>
              <w:t>Климат, погода</w:t>
            </w:r>
          </w:p>
        </w:tc>
        <w:tc>
          <w:tcPr>
            <w:tcW w:w="889" w:type="dxa"/>
            <w:tcMar>
              <w:top w:w="50" w:type="dxa"/>
              <w:left w:w="100" w:type="dxa"/>
            </w:tcMar>
            <w:vAlign w:val="center"/>
          </w:tcPr>
          <w:p w14:paraId="00E33444"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13 </w:t>
            </w:r>
          </w:p>
        </w:tc>
        <w:tc>
          <w:tcPr>
            <w:tcW w:w="1598" w:type="dxa"/>
            <w:tcMar>
              <w:top w:w="50" w:type="dxa"/>
              <w:left w:w="100" w:type="dxa"/>
            </w:tcMar>
            <w:vAlign w:val="center"/>
          </w:tcPr>
          <w:p w14:paraId="2758C94E"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 </w:t>
            </w:r>
          </w:p>
        </w:tc>
        <w:tc>
          <w:tcPr>
            <w:tcW w:w="1692" w:type="dxa"/>
            <w:tcMar>
              <w:top w:w="50" w:type="dxa"/>
              <w:left w:w="100" w:type="dxa"/>
            </w:tcMar>
            <w:vAlign w:val="center"/>
          </w:tcPr>
          <w:p w14:paraId="142F7C72"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7CC5EED9"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49">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23B647FD" w14:textId="77777777">
        <w:trPr>
          <w:trHeight w:val="144"/>
          <w:tblCellSpacing w:w="0" w:type="dxa"/>
        </w:trPr>
        <w:tc>
          <w:tcPr>
            <w:tcW w:w="412" w:type="dxa"/>
            <w:tcMar>
              <w:top w:w="50" w:type="dxa"/>
              <w:left w:w="100" w:type="dxa"/>
            </w:tcMar>
            <w:vAlign w:val="center"/>
          </w:tcPr>
          <w:p w14:paraId="67BF5B1D"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9</w:t>
            </w:r>
          </w:p>
        </w:tc>
        <w:tc>
          <w:tcPr>
            <w:tcW w:w="3960" w:type="dxa"/>
            <w:tcMar>
              <w:top w:w="50" w:type="dxa"/>
              <w:left w:w="100" w:type="dxa"/>
            </w:tcMar>
            <w:vAlign w:val="center"/>
          </w:tcPr>
          <w:p w14:paraId="3317621E"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Жизнь в городе и сельской местности. </w:t>
            </w:r>
            <w:r>
              <w:rPr>
                <w:rFonts w:ascii="Times New Roman" w:eastAsia="Calibri" w:hAnsi="Times New Roman" w:cs="Times New Roman"/>
                <w:color w:val="000000"/>
                <w:sz w:val="24"/>
                <w:lang w:val="ru-RU"/>
              </w:rPr>
              <w:lastRenderedPageBreak/>
              <w:t>Описание родного города (села). Транспорт</w:t>
            </w:r>
          </w:p>
        </w:tc>
        <w:tc>
          <w:tcPr>
            <w:tcW w:w="889" w:type="dxa"/>
            <w:tcMar>
              <w:top w:w="50" w:type="dxa"/>
              <w:left w:w="100" w:type="dxa"/>
            </w:tcMar>
            <w:vAlign w:val="center"/>
          </w:tcPr>
          <w:p w14:paraId="231BF909"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lastRenderedPageBreak/>
              <w:t xml:space="preserve"> </w:t>
            </w:r>
            <w:r>
              <w:rPr>
                <w:rFonts w:ascii="Times New Roman" w:eastAsia="Calibri" w:hAnsi="Times New Roman" w:cs="Times New Roman"/>
                <w:color w:val="000000"/>
                <w:sz w:val="24"/>
              </w:rPr>
              <w:t xml:space="preserve">6 </w:t>
            </w:r>
          </w:p>
        </w:tc>
        <w:tc>
          <w:tcPr>
            <w:tcW w:w="1598" w:type="dxa"/>
            <w:tcMar>
              <w:top w:w="50" w:type="dxa"/>
              <w:left w:w="100" w:type="dxa"/>
            </w:tcMar>
            <w:vAlign w:val="center"/>
          </w:tcPr>
          <w:p w14:paraId="032D8379"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 </w:t>
            </w:r>
          </w:p>
        </w:tc>
        <w:tc>
          <w:tcPr>
            <w:tcW w:w="1692" w:type="dxa"/>
            <w:tcMar>
              <w:top w:w="50" w:type="dxa"/>
              <w:left w:w="100" w:type="dxa"/>
            </w:tcMar>
            <w:vAlign w:val="center"/>
          </w:tcPr>
          <w:p w14:paraId="04196B17"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5E2DF253"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50">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10C04FE9" w14:textId="77777777">
        <w:trPr>
          <w:trHeight w:val="144"/>
          <w:tblCellSpacing w:w="0" w:type="dxa"/>
        </w:trPr>
        <w:tc>
          <w:tcPr>
            <w:tcW w:w="412" w:type="dxa"/>
            <w:tcMar>
              <w:top w:w="50" w:type="dxa"/>
              <w:left w:w="100" w:type="dxa"/>
            </w:tcMar>
            <w:vAlign w:val="center"/>
          </w:tcPr>
          <w:p w14:paraId="22F48A68"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lastRenderedPageBreak/>
              <w:t>10</w:t>
            </w:r>
          </w:p>
        </w:tc>
        <w:tc>
          <w:tcPr>
            <w:tcW w:w="3960" w:type="dxa"/>
            <w:tcMar>
              <w:top w:w="50" w:type="dxa"/>
              <w:left w:w="100" w:type="dxa"/>
            </w:tcMar>
            <w:vAlign w:val="center"/>
          </w:tcPr>
          <w:p w14:paraId="1A6E74ED"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Средства массовой информации (телевидение, журналы, Интернет)</w:t>
            </w:r>
          </w:p>
        </w:tc>
        <w:tc>
          <w:tcPr>
            <w:tcW w:w="889" w:type="dxa"/>
            <w:tcMar>
              <w:top w:w="50" w:type="dxa"/>
              <w:left w:w="100" w:type="dxa"/>
            </w:tcMar>
            <w:vAlign w:val="center"/>
          </w:tcPr>
          <w:p w14:paraId="1A8863F8"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7 </w:t>
            </w:r>
          </w:p>
        </w:tc>
        <w:tc>
          <w:tcPr>
            <w:tcW w:w="1598" w:type="dxa"/>
            <w:tcMar>
              <w:top w:w="50" w:type="dxa"/>
              <w:left w:w="100" w:type="dxa"/>
            </w:tcMar>
            <w:vAlign w:val="center"/>
          </w:tcPr>
          <w:p w14:paraId="7D6FD996"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 </w:t>
            </w:r>
          </w:p>
        </w:tc>
        <w:tc>
          <w:tcPr>
            <w:tcW w:w="1692" w:type="dxa"/>
            <w:tcMar>
              <w:top w:w="50" w:type="dxa"/>
              <w:left w:w="100" w:type="dxa"/>
            </w:tcMar>
            <w:vAlign w:val="center"/>
          </w:tcPr>
          <w:p w14:paraId="46FB4E0C"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31EDF442"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51">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65C541ED" w14:textId="77777777">
        <w:trPr>
          <w:trHeight w:val="144"/>
          <w:tblCellSpacing w:w="0" w:type="dxa"/>
        </w:trPr>
        <w:tc>
          <w:tcPr>
            <w:tcW w:w="412" w:type="dxa"/>
            <w:tcMar>
              <w:top w:w="50" w:type="dxa"/>
              <w:left w:w="100" w:type="dxa"/>
            </w:tcMar>
            <w:vAlign w:val="center"/>
          </w:tcPr>
          <w:p w14:paraId="3CC65F82"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11</w:t>
            </w:r>
          </w:p>
        </w:tc>
        <w:tc>
          <w:tcPr>
            <w:tcW w:w="3960" w:type="dxa"/>
            <w:tcMar>
              <w:top w:w="50" w:type="dxa"/>
              <w:left w:w="100" w:type="dxa"/>
            </w:tcMar>
            <w:vAlign w:val="center"/>
          </w:tcPr>
          <w:p w14:paraId="214ACB1B"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14:paraId="4D5E8C38"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12 </w:t>
            </w:r>
          </w:p>
        </w:tc>
        <w:tc>
          <w:tcPr>
            <w:tcW w:w="1598" w:type="dxa"/>
            <w:tcMar>
              <w:top w:w="50" w:type="dxa"/>
              <w:left w:w="100" w:type="dxa"/>
            </w:tcMar>
            <w:vAlign w:val="center"/>
          </w:tcPr>
          <w:p w14:paraId="3F363023"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0.5 </w:t>
            </w:r>
          </w:p>
        </w:tc>
        <w:tc>
          <w:tcPr>
            <w:tcW w:w="1692" w:type="dxa"/>
            <w:tcMar>
              <w:top w:w="50" w:type="dxa"/>
              <w:left w:w="100" w:type="dxa"/>
            </w:tcMar>
            <w:vAlign w:val="center"/>
          </w:tcPr>
          <w:p w14:paraId="1CE188DB"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134C00BE"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52">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rsidRPr="00AF38A4" w14:paraId="275B83EB" w14:textId="77777777">
        <w:trPr>
          <w:trHeight w:val="144"/>
          <w:tblCellSpacing w:w="0" w:type="dxa"/>
        </w:trPr>
        <w:tc>
          <w:tcPr>
            <w:tcW w:w="412" w:type="dxa"/>
            <w:tcMar>
              <w:top w:w="50" w:type="dxa"/>
              <w:left w:w="100" w:type="dxa"/>
            </w:tcMar>
            <w:vAlign w:val="center"/>
          </w:tcPr>
          <w:p w14:paraId="5B7F172F" w14:textId="77777777" w:rsidR="00395E82" w:rsidRDefault="00054C4B">
            <w:pPr>
              <w:spacing w:after="0"/>
              <w:rPr>
                <w:rFonts w:ascii="Calibri" w:eastAsia="Calibri" w:hAnsi="Calibri" w:cs="Times New Roman"/>
              </w:rPr>
            </w:pPr>
            <w:r>
              <w:rPr>
                <w:rFonts w:ascii="Times New Roman" w:eastAsia="Calibri" w:hAnsi="Times New Roman" w:cs="Times New Roman"/>
                <w:color w:val="000000"/>
                <w:sz w:val="24"/>
              </w:rPr>
              <w:t>12</w:t>
            </w:r>
          </w:p>
        </w:tc>
        <w:tc>
          <w:tcPr>
            <w:tcW w:w="3960" w:type="dxa"/>
            <w:tcMar>
              <w:top w:w="50" w:type="dxa"/>
              <w:left w:w="100" w:type="dxa"/>
            </w:tcMar>
            <w:vAlign w:val="center"/>
          </w:tcPr>
          <w:p w14:paraId="35A94A1B"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Выдающиеся люди родной страны и страны (стран) изучаемого языка: учёные, писатели, поэты, спортсмены</w:t>
            </w:r>
          </w:p>
        </w:tc>
        <w:tc>
          <w:tcPr>
            <w:tcW w:w="889" w:type="dxa"/>
            <w:tcMar>
              <w:top w:w="50" w:type="dxa"/>
              <w:left w:w="100" w:type="dxa"/>
            </w:tcMar>
            <w:vAlign w:val="center"/>
          </w:tcPr>
          <w:p w14:paraId="3A8CB418"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6 </w:t>
            </w:r>
          </w:p>
        </w:tc>
        <w:tc>
          <w:tcPr>
            <w:tcW w:w="1598" w:type="dxa"/>
            <w:tcMar>
              <w:top w:w="50" w:type="dxa"/>
              <w:left w:w="100" w:type="dxa"/>
            </w:tcMar>
            <w:vAlign w:val="center"/>
          </w:tcPr>
          <w:p w14:paraId="42E5BEBB"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0.5 </w:t>
            </w:r>
          </w:p>
        </w:tc>
        <w:tc>
          <w:tcPr>
            <w:tcW w:w="1692" w:type="dxa"/>
            <w:tcMar>
              <w:top w:w="50" w:type="dxa"/>
              <w:left w:w="100" w:type="dxa"/>
            </w:tcMar>
            <w:vAlign w:val="center"/>
          </w:tcPr>
          <w:p w14:paraId="02D2E6C0" w14:textId="77777777" w:rsidR="00395E82" w:rsidRDefault="00395E82">
            <w:pPr>
              <w:spacing w:after="0"/>
              <w:ind w:left="135"/>
              <w:jc w:val="center"/>
              <w:rPr>
                <w:rFonts w:ascii="Calibri" w:eastAsia="Calibri" w:hAnsi="Calibri" w:cs="Times New Roman"/>
              </w:rPr>
            </w:pPr>
          </w:p>
        </w:tc>
        <w:tc>
          <w:tcPr>
            <w:tcW w:w="2403" w:type="dxa"/>
            <w:tcMar>
              <w:top w:w="50" w:type="dxa"/>
              <w:left w:w="100" w:type="dxa"/>
            </w:tcMar>
            <w:vAlign w:val="center"/>
          </w:tcPr>
          <w:p w14:paraId="6FEB0CEB"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 xml:space="preserve">Библиотека ЦОК </w:t>
            </w:r>
            <w:hyperlink r:id="rId53">
              <w:r>
                <w:rPr>
                  <w:rFonts w:ascii="Times New Roman" w:eastAsia="Calibri" w:hAnsi="Times New Roman" w:cs="Times New Roman"/>
                  <w:color w:val="0000FF"/>
                  <w:u w:val="single"/>
                </w:rPr>
                <w:t>https</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m</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edsoo</w:t>
              </w:r>
              <w:r>
                <w:rPr>
                  <w:rFonts w:ascii="Times New Roman" w:eastAsia="Calibri" w:hAnsi="Times New Roman" w:cs="Times New Roman"/>
                  <w:color w:val="0000FF"/>
                  <w:u w:val="single"/>
                  <w:lang w:val="ru-RU"/>
                </w:rPr>
                <w:t>.</w:t>
              </w:r>
              <w:r>
                <w:rPr>
                  <w:rFonts w:ascii="Times New Roman" w:eastAsia="Calibri" w:hAnsi="Times New Roman" w:cs="Times New Roman"/>
                  <w:color w:val="0000FF"/>
                  <w:u w:val="single"/>
                </w:rPr>
                <w:t>ru</w:t>
              </w:r>
              <w:r>
                <w:rPr>
                  <w:rFonts w:ascii="Times New Roman" w:eastAsia="Calibri" w:hAnsi="Times New Roman" w:cs="Times New Roman"/>
                  <w:color w:val="0000FF"/>
                  <w:u w:val="single"/>
                  <w:lang w:val="ru-RU"/>
                </w:rPr>
                <w:t>/7</w:t>
              </w:r>
              <w:r>
                <w:rPr>
                  <w:rFonts w:ascii="Times New Roman" w:eastAsia="Calibri" w:hAnsi="Times New Roman" w:cs="Times New Roman"/>
                  <w:color w:val="0000FF"/>
                  <w:u w:val="single"/>
                </w:rPr>
                <w:t>f</w:t>
              </w:r>
              <w:r>
                <w:rPr>
                  <w:rFonts w:ascii="Times New Roman" w:eastAsia="Calibri" w:hAnsi="Times New Roman" w:cs="Times New Roman"/>
                  <w:color w:val="0000FF"/>
                  <w:u w:val="single"/>
                  <w:lang w:val="ru-RU"/>
                </w:rPr>
                <w:t>418</w:t>
              </w:r>
              <w:r>
                <w:rPr>
                  <w:rFonts w:ascii="Times New Roman" w:eastAsia="Calibri" w:hAnsi="Times New Roman" w:cs="Times New Roman"/>
                  <w:color w:val="0000FF"/>
                  <w:u w:val="single"/>
                </w:rPr>
                <w:t>fe</w:t>
              </w:r>
              <w:r>
                <w:rPr>
                  <w:rFonts w:ascii="Times New Roman" w:eastAsia="Calibri" w:hAnsi="Times New Roman" w:cs="Times New Roman"/>
                  <w:color w:val="0000FF"/>
                  <w:u w:val="single"/>
                  <w:lang w:val="ru-RU"/>
                </w:rPr>
                <w:t>8</w:t>
              </w:r>
            </w:hyperlink>
          </w:p>
        </w:tc>
      </w:tr>
      <w:tr w:rsidR="00395E82" w14:paraId="5A228081" w14:textId="77777777">
        <w:trPr>
          <w:trHeight w:val="144"/>
          <w:tblCellSpacing w:w="0" w:type="dxa"/>
        </w:trPr>
        <w:tc>
          <w:tcPr>
            <w:tcW w:w="0" w:type="auto"/>
            <w:gridSpan w:val="2"/>
            <w:tcMar>
              <w:top w:w="50" w:type="dxa"/>
              <w:left w:w="100" w:type="dxa"/>
            </w:tcMar>
            <w:vAlign w:val="center"/>
          </w:tcPr>
          <w:p w14:paraId="7CE0922E" w14:textId="77777777" w:rsidR="00395E82" w:rsidRDefault="00054C4B">
            <w:pPr>
              <w:spacing w:after="0"/>
              <w:ind w:left="135"/>
              <w:rPr>
                <w:rFonts w:ascii="Calibri" w:eastAsia="Calibri" w:hAnsi="Calibri" w:cs="Times New Roman"/>
                <w:lang w:val="ru-RU"/>
              </w:rPr>
            </w:pPr>
            <w:r>
              <w:rPr>
                <w:rFonts w:ascii="Times New Roman" w:eastAsia="Calibri" w:hAnsi="Times New Roman" w:cs="Times New Roman"/>
                <w:color w:val="000000"/>
                <w:sz w:val="24"/>
                <w:lang w:val="ru-RU"/>
              </w:rPr>
              <w:t>ОБЩЕЕ КОЛИЧЕСТВО ЧАСОВ ПО ПРОГРАММЕ</w:t>
            </w:r>
          </w:p>
        </w:tc>
        <w:tc>
          <w:tcPr>
            <w:tcW w:w="1398" w:type="dxa"/>
            <w:tcMar>
              <w:top w:w="50" w:type="dxa"/>
              <w:left w:w="100" w:type="dxa"/>
            </w:tcMar>
            <w:vAlign w:val="center"/>
          </w:tcPr>
          <w:p w14:paraId="4E54D74F"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lang w:val="ru-RU"/>
              </w:rPr>
              <w:t xml:space="preserve"> </w:t>
            </w:r>
            <w:r>
              <w:rPr>
                <w:rFonts w:ascii="Times New Roman" w:eastAsia="Calibri" w:hAnsi="Times New Roman" w:cs="Times New Roman"/>
                <w:color w:val="000000"/>
                <w:sz w:val="24"/>
              </w:rPr>
              <w:t xml:space="preserve">102 </w:t>
            </w:r>
          </w:p>
        </w:tc>
        <w:tc>
          <w:tcPr>
            <w:tcW w:w="1598" w:type="dxa"/>
            <w:tcMar>
              <w:top w:w="50" w:type="dxa"/>
              <w:left w:w="100" w:type="dxa"/>
            </w:tcMar>
            <w:vAlign w:val="center"/>
          </w:tcPr>
          <w:p w14:paraId="27D4E16B"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10 </w:t>
            </w:r>
          </w:p>
        </w:tc>
        <w:tc>
          <w:tcPr>
            <w:tcW w:w="1692" w:type="dxa"/>
            <w:tcMar>
              <w:top w:w="50" w:type="dxa"/>
              <w:left w:w="100" w:type="dxa"/>
            </w:tcMar>
            <w:vAlign w:val="center"/>
          </w:tcPr>
          <w:p w14:paraId="2CD8990B" w14:textId="77777777" w:rsidR="00395E82" w:rsidRDefault="00054C4B">
            <w:pPr>
              <w:spacing w:after="0"/>
              <w:ind w:left="135"/>
              <w:jc w:val="center"/>
              <w:rPr>
                <w:rFonts w:ascii="Calibri" w:eastAsia="Calibri" w:hAnsi="Calibri" w:cs="Times New Roman"/>
              </w:rPr>
            </w:pPr>
            <w:r>
              <w:rPr>
                <w:rFonts w:ascii="Times New Roman" w:eastAsia="Calibri" w:hAnsi="Times New Roman" w:cs="Times New Roman"/>
                <w:color w:val="000000"/>
                <w:sz w:val="24"/>
              </w:rPr>
              <w:t xml:space="preserve"> 0 </w:t>
            </w:r>
          </w:p>
        </w:tc>
        <w:tc>
          <w:tcPr>
            <w:tcW w:w="2403" w:type="dxa"/>
            <w:tcMar>
              <w:top w:w="50" w:type="dxa"/>
              <w:left w:w="100" w:type="dxa"/>
            </w:tcMar>
            <w:vAlign w:val="center"/>
          </w:tcPr>
          <w:p w14:paraId="0C74064D" w14:textId="77777777" w:rsidR="00395E82" w:rsidRDefault="00395E82">
            <w:pPr>
              <w:rPr>
                <w:rFonts w:ascii="Calibri" w:eastAsia="Calibri" w:hAnsi="Calibri" w:cs="Times New Roman"/>
              </w:rPr>
            </w:pPr>
          </w:p>
        </w:tc>
      </w:tr>
    </w:tbl>
    <w:p w14:paraId="78A8A81B" w14:textId="77777777" w:rsidR="00395E82" w:rsidRDefault="00395E82">
      <w:pPr>
        <w:sectPr w:rsidR="00395E82">
          <w:pgSz w:w="16383" w:h="11906" w:orient="landscape"/>
          <w:pgMar w:top="1134" w:right="850" w:bottom="1134" w:left="1701" w:header="720" w:footer="720" w:gutter="0"/>
          <w:cols w:space="720"/>
        </w:sectPr>
      </w:pPr>
    </w:p>
    <w:p w14:paraId="79460C71" w14:textId="77777777" w:rsidR="00395E82" w:rsidRDefault="00054C4B">
      <w:pPr>
        <w:spacing w:after="0"/>
        <w:ind w:left="120"/>
      </w:pPr>
      <w:r>
        <w:rPr>
          <w:rFonts w:ascii="Times New Roman" w:hAnsi="Times New Roman"/>
          <w:b/>
          <w:color w:val="000000"/>
          <w:sz w:val="28"/>
        </w:rPr>
        <w:lastRenderedPageBreak/>
        <w:t xml:space="preserve"> 9 КЛАСС </w:t>
      </w:r>
    </w:p>
    <w:tbl>
      <w:tblPr>
        <w:tblW w:w="0" w:type="auto"/>
        <w:tblCellSpacing w:w="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8"/>
        <w:gridCol w:w="4863"/>
        <w:gridCol w:w="1398"/>
        <w:gridCol w:w="1861"/>
        <w:gridCol w:w="1930"/>
        <w:gridCol w:w="2844"/>
      </w:tblGrid>
      <w:tr w:rsidR="00395E82" w14:paraId="1A9B329B" w14:textId="77777777">
        <w:trPr>
          <w:trHeight w:val="144"/>
          <w:tblCellSpacing w:w="0" w:type="dxa"/>
        </w:trPr>
        <w:tc>
          <w:tcPr>
            <w:tcW w:w="412" w:type="dxa"/>
            <w:vMerge w:val="restart"/>
            <w:tcMar>
              <w:top w:w="50" w:type="dxa"/>
              <w:left w:w="100" w:type="dxa"/>
            </w:tcMar>
            <w:vAlign w:val="center"/>
          </w:tcPr>
          <w:bookmarkEnd w:id="5"/>
          <w:p w14:paraId="0F5835FA" w14:textId="77777777" w:rsidR="00395E82" w:rsidRDefault="00054C4B">
            <w:pPr>
              <w:spacing w:after="0"/>
              <w:ind w:left="135"/>
            </w:pPr>
            <w:r>
              <w:rPr>
                <w:rFonts w:ascii="Times New Roman" w:hAnsi="Times New Roman"/>
                <w:b/>
                <w:color w:val="000000"/>
                <w:sz w:val="24"/>
              </w:rPr>
              <w:t xml:space="preserve">№ п/п </w:t>
            </w:r>
          </w:p>
          <w:p w14:paraId="461B7317" w14:textId="77777777" w:rsidR="00395E82" w:rsidRDefault="00395E82">
            <w:pPr>
              <w:spacing w:after="0"/>
              <w:ind w:left="135"/>
            </w:pPr>
          </w:p>
        </w:tc>
        <w:tc>
          <w:tcPr>
            <w:tcW w:w="3960" w:type="dxa"/>
            <w:vMerge w:val="restart"/>
            <w:tcMar>
              <w:top w:w="50" w:type="dxa"/>
              <w:left w:w="100" w:type="dxa"/>
            </w:tcMar>
            <w:vAlign w:val="center"/>
          </w:tcPr>
          <w:p w14:paraId="261B06D5" w14:textId="77777777" w:rsidR="00395E82" w:rsidRDefault="00054C4B">
            <w:pPr>
              <w:spacing w:after="0"/>
              <w:ind w:left="135"/>
            </w:pPr>
            <w:r>
              <w:rPr>
                <w:rFonts w:ascii="Times New Roman" w:hAnsi="Times New Roman"/>
                <w:b/>
                <w:color w:val="000000"/>
                <w:sz w:val="24"/>
              </w:rPr>
              <w:t xml:space="preserve">Наименование разделов и тем программы </w:t>
            </w:r>
          </w:p>
          <w:p w14:paraId="75E1EC2C" w14:textId="77777777" w:rsidR="00395E82" w:rsidRDefault="00395E82">
            <w:pPr>
              <w:spacing w:after="0"/>
              <w:ind w:left="135"/>
            </w:pPr>
          </w:p>
        </w:tc>
        <w:tc>
          <w:tcPr>
            <w:tcW w:w="0" w:type="auto"/>
            <w:gridSpan w:val="3"/>
            <w:tcMar>
              <w:top w:w="50" w:type="dxa"/>
              <w:left w:w="100" w:type="dxa"/>
            </w:tcMar>
            <w:vAlign w:val="center"/>
          </w:tcPr>
          <w:p w14:paraId="772E492B" w14:textId="77777777" w:rsidR="00395E82" w:rsidRDefault="00054C4B">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14:paraId="45B9FA1F" w14:textId="77777777" w:rsidR="00395E82" w:rsidRDefault="00054C4B">
            <w:pPr>
              <w:spacing w:after="0"/>
              <w:ind w:left="135"/>
            </w:pPr>
            <w:r>
              <w:rPr>
                <w:rFonts w:ascii="Times New Roman" w:hAnsi="Times New Roman"/>
                <w:b/>
                <w:color w:val="000000"/>
                <w:sz w:val="24"/>
              </w:rPr>
              <w:t xml:space="preserve">Электронные (цифровые) образовательные ресурсы </w:t>
            </w:r>
          </w:p>
          <w:p w14:paraId="0ABD48B6" w14:textId="77777777" w:rsidR="00395E82" w:rsidRDefault="00395E82">
            <w:pPr>
              <w:spacing w:after="0"/>
              <w:ind w:left="135"/>
            </w:pPr>
          </w:p>
        </w:tc>
      </w:tr>
      <w:tr w:rsidR="00395E82" w14:paraId="63EF4693" w14:textId="77777777">
        <w:trPr>
          <w:trHeight w:val="144"/>
          <w:tblCellSpacing w:w="0" w:type="dxa"/>
        </w:trPr>
        <w:tc>
          <w:tcPr>
            <w:tcW w:w="0" w:type="auto"/>
            <w:vMerge/>
            <w:tcMar>
              <w:top w:w="50" w:type="dxa"/>
              <w:left w:w="100" w:type="dxa"/>
            </w:tcMar>
          </w:tcPr>
          <w:p w14:paraId="4EF11888" w14:textId="77777777" w:rsidR="00395E82" w:rsidRDefault="00395E82"/>
        </w:tc>
        <w:tc>
          <w:tcPr>
            <w:tcW w:w="0" w:type="auto"/>
            <w:vMerge/>
            <w:tcMar>
              <w:top w:w="50" w:type="dxa"/>
              <w:left w:w="100" w:type="dxa"/>
            </w:tcMar>
          </w:tcPr>
          <w:p w14:paraId="12470A67" w14:textId="77777777" w:rsidR="00395E82" w:rsidRDefault="00395E82"/>
        </w:tc>
        <w:tc>
          <w:tcPr>
            <w:tcW w:w="889" w:type="dxa"/>
            <w:tcMar>
              <w:top w:w="50" w:type="dxa"/>
              <w:left w:w="100" w:type="dxa"/>
            </w:tcMar>
            <w:vAlign w:val="center"/>
          </w:tcPr>
          <w:p w14:paraId="4A66C199" w14:textId="77777777" w:rsidR="00395E82" w:rsidRDefault="00054C4B">
            <w:pPr>
              <w:spacing w:after="0"/>
              <w:ind w:left="135"/>
            </w:pPr>
            <w:r>
              <w:rPr>
                <w:rFonts w:ascii="Times New Roman" w:hAnsi="Times New Roman"/>
                <w:b/>
                <w:color w:val="000000"/>
                <w:sz w:val="24"/>
              </w:rPr>
              <w:t xml:space="preserve">Всего </w:t>
            </w:r>
          </w:p>
          <w:p w14:paraId="631DDC8D" w14:textId="77777777" w:rsidR="00395E82" w:rsidRDefault="00395E82">
            <w:pPr>
              <w:spacing w:after="0"/>
              <w:ind w:left="135"/>
            </w:pPr>
          </w:p>
        </w:tc>
        <w:tc>
          <w:tcPr>
            <w:tcW w:w="1598" w:type="dxa"/>
            <w:tcMar>
              <w:top w:w="50" w:type="dxa"/>
              <w:left w:w="100" w:type="dxa"/>
            </w:tcMar>
            <w:vAlign w:val="center"/>
          </w:tcPr>
          <w:p w14:paraId="0BA3027D" w14:textId="77777777" w:rsidR="00395E82" w:rsidRDefault="00054C4B">
            <w:pPr>
              <w:spacing w:after="0"/>
              <w:ind w:left="135"/>
            </w:pPr>
            <w:r>
              <w:rPr>
                <w:rFonts w:ascii="Times New Roman" w:hAnsi="Times New Roman"/>
                <w:b/>
                <w:color w:val="000000"/>
                <w:sz w:val="24"/>
              </w:rPr>
              <w:t xml:space="preserve">Контрольные работы </w:t>
            </w:r>
          </w:p>
          <w:p w14:paraId="07A33328" w14:textId="77777777" w:rsidR="00395E82" w:rsidRDefault="00395E82">
            <w:pPr>
              <w:spacing w:after="0"/>
              <w:ind w:left="135"/>
            </w:pPr>
          </w:p>
        </w:tc>
        <w:tc>
          <w:tcPr>
            <w:tcW w:w="1692" w:type="dxa"/>
            <w:tcMar>
              <w:top w:w="50" w:type="dxa"/>
              <w:left w:w="100" w:type="dxa"/>
            </w:tcMar>
            <w:vAlign w:val="center"/>
          </w:tcPr>
          <w:p w14:paraId="1AEE2C6C" w14:textId="77777777" w:rsidR="00395E82" w:rsidRDefault="00054C4B">
            <w:pPr>
              <w:spacing w:after="0"/>
              <w:ind w:left="135"/>
            </w:pPr>
            <w:r>
              <w:rPr>
                <w:rFonts w:ascii="Times New Roman" w:hAnsi="Times New Roman"/>
                <w:b/>
                <w:color w:val="000000"/>
                <w:sz w:val="24"/>
              </w:rPr>
              <w:t xml:space="preserve">Практические работы </w:t>
            </w:r>
          </w:p>
          <w:p w14:paraId="3E2AE920" w14:textId="77777777" w:rsidR="00395E82" w:rsidRDefault="00395E82">
            <w:pPr>
              <w:spacing w:after="0"/>
              <w:ind w:left="135"/>
            </w:pPr>
          </w:p>
        </w:tc>
        <w:tc>
          <w:tcPr>
            <w:tcW w:w="0" w:type="auto"/>
            <w:vMerge/>
            <w:tcMar>
              <w:top w:w="50" w:type="dxa"/>
              <w:left w:w="100" w:type="dxa"/>
            </w:tcMar>
          </w:tcPr>
          <w:p w14:paraId="0F3E4BD1" w14:textId="77777777" w:rsidR="00395E82" w:rsidRDefault="00395E82"/>
        </w:tc>
      </w:tr>
      <w:tr w:rsidR="00395E82" w:rsidRPr="00AF38A4" w14:paraId="26812891" w14:textId="77777777">
        <w:trPr>
          <w:trHeight w:val="144"/>
          <w:tblCellSpacing w:w="0" w:type="dxa"/>
        </w:trPr>
        <w:tc>
          <w:tcPr>
            <w:tcW w:w="412" w:type="dxa"/>
            <w:tcMar>
              <w:top w:w="50" w:type="dxa"/>
              <w:left w:w="100" w:type="dxa"/>
            </w:tcMar>
            <w:vAlign w:val="center"/>
          </w:tcPr>
          <w:p w14:paraId="6D735156" w14:textId="77777777" w:rsidR="00395E82" w:rsidRDefault="00054C4B">
            <w:pPr>
              <w:spacing w:after="0"/>
            </w:pPr>
            <w:r>
              <w:rPr>
                <w:rFonts w:ascii="Times New Roman" w:hAnsi="Times New Roman"/>
                <w:color w:val="000000"/>
                <w:sz w:val="24"/>
              </w:rPr>
              <w:t>1</w:t>
            </w:r>
          </w:p>
        </w:tc>
        <w:tc>
          <w:tcPr>
            <w:tcW w:w="3960" w:type="dxa"/>
            <w:tcMar>
              <w:top w:w="50" w:type="dxa"/>
              <w:left w:w="100" w:type="dxa"/>
            </w:tcMar>
            <w:vAlign w:val="center"/>
          </w:tcPr>
          <w:p w14:paraId="7C044B92" w14:textId="77777777" w:rsidR="00395E82" w:rsidRDefault="00054C4B">
            <w:pPr>
              <w:spacing w:after="0"/>
              <w:ind w:left="135"/>
            </w:pPr>
            <w:r>
              <w:rPr>
                <w:rFonts w:ascii="Times New Roman" w:hAnsi="Times New Roman"/>
                <w:color w:val="000000"/>
                <w:sz w:val="24"/>
                <w:lang w:val="ru-RU"/>
              </w:rPr>
              <w:t xml:space="preserve">Взаимоотношения в семье и с друзьями. </w:t>
            </w:r>
            <w:r>
              <w:rPr>
                <w:rFonts w:ascii="Times New Roman" w:hAnsi="Times New Roman"/>
                <w:color w:val="000000"/>
                <w:sz w:val="24"/>
              </w:rPr>
              <w:t>Конфликты и их разрешение</w:t>
            </w:r>
          </w:p>
        </w:tc>
        <w:tc>
          <w:tcPr>
            <w:tcW w:w="889" w:type="dxa"/>
            <w:tcMar>
              <w:top w:w="50" w:type="dxa"/>
              <w:left w:w="100" w:type="dxa"/>
            </w:tcMar>
            <w:vAlign w:val="center"/>
          </w:tcPr>
          <w:p w14:paraId="4BD41FA4" w14:textId="77777777" w:rsidR="00395E82" w:rsidRDefault="00054C4B">
            <w:pPr>
              <w:spacing w:after="0"/>
              <w:ind w:left="135"/>
              <w:jc w:val="center"/>
            </w:pPr>
            <w:r>
              <w:rPr>
                <w:rFonts w:ascii="Times New Roman" w:hAnsi="Times New Roman"/>
                <w:color w:val="000000"/>
                <w:sz w:val="24"/>
              </w:rPr>
              <w:t xml:space="preserve"> 11 </w:t>
            </w:r>
          </w:p>
        </w:tc>
        <w:tc>
          <w:tcPr>
            <w:tcW w:w="1598" w:type="dxa"/>
            <w:tcMar>
              <w:top w:w="50" w:type="dxa"/>
              <w:left w:w="100" w:type="dxa"/>
            </w:tcMar>
            <w:vAlign w:val="center"/>
          </w:tcPr>
          <w:p w14:paraId="23CEBD4F"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4D41344C" w14:textId="77777777" w:rsidR="00395E82" w:rsidRDefault="00395E82">
            <w:pPr>
              <w:spacing w:after="0"/>
              <w:ind w:left="135"/>
              <w:jc w:val="center"/>
            </w:pPr>
          </w:p>
        </w:tc>
        <w:tc>
          <w:tcPr>
            <w:tcW w:w="2403" w:type="dxa"/>
            <w:tcMar>
              <w:top w:w="50" w:type="dxa"/>
              <w:left w:w="100" w:type="dxa"/>
            </w:tcMar>
            <w:vAlign w:val="center"/>
          </w:tcPr>
          <w:p w14:paraId="59803514"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50E704C8" w14:textId="77777777">
        <w:trPr>
          <w:trHeight w:val="144"/>
          <w:tblCellSpacing w:w="0" w:type="dxa"/>
        </w:trPr>
        <w:tc>
          <w:tcPr>
            <w:tcW w:w="412" w:type="dxa"/>
            <w:tcMar>
              <w:top w:w="50" w:type="dxa"/>
              <w:left w:w="100" w:type="dxa"/>
            </w:tcMar>
            <w:vAlign w:val="center"/>
          </w:tcPr>
          <w:p w14:paraId="43FE1685" w14:textId="77777777" w:rsidR="00395E82" w:rsidRDefault="00054C4B">
            <w:pPr>
              <w:spacing w:after="0"/>
            </w:pPr>
            <w:r>
              <w:rPr>
                <w:rFonts w:ascii="Times New Roman" w:hAnsi="Times New Roman"/>
                <w:color w:val="000000"/>
                <w:sz w:val="24"/>
              </w:rPr>
              <w:t>2</w:t>
            </w:r>
          </w:p>
        </w:tc>
        <w:tc>
          <w:tcPr>
            <w:tcW w:w="3960" w:type="dxa"/>
            <w:tcMar>
              <w:top w:w="50" w:type="dxa"/>
              <w:left w:w="100" w:type="dxa"/>
            </w:tcMar>
            <w:vAlign w:val="center"/>
          </w:tcPr>
          <w:p w14:paraId="05B2CFFA" w14:textId="77777777" w:rsidR="00395E82" w:rsidRDefault="00054C4B">
            <w:pPr>
              <w:spacing w:after="0"/>
              <w:ind w:left="135"/>
              <w:rPr>
                <w:lang w:val="ru-RU"/>
              </w:rPr>
            </w:pPr>
            <w:r>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14:paraId="37E14D4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tcMar>
            <w:vAlign w:val="center"/>
          </w:tcPr>
          <w:p w14:paraId="595DD9F5"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007F64F3" w14:textId="77777777" w:rsidR="00395E82" w:rsidRDefault="00395E82">
            <w:pPr>
              <w:spacing w:after="0"/>
              <w:ind w:left="135"/>
              <w:jc w:val="center"/>
            </w:pPr>
          </w:p>
        </w:tc>
        <w:tc>
          <w:tcPr>
            <w:tcW w:w="2403" w:type="dxa"/>
            <w:tcMar>
              <w:top w:w="50" w:type="dxa"/>
              <w:left w:w="100" w:type="dxa"/>
            </w:tcMar>
            <w:vAlign w:val="center"/>
          </w:tcPr>
          <w:p w14:paraId="325062B2"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6583E6C6" w14:textId="77777777">
        <w:trPr>
          <w:trHeight w:val="144"/>
          <w:tblCellSpacing w:w="0" w:type="dxa"/>
        </w:trPr>
        <w:tc>
          <w:tcPr>
            <w:tcW w:w="412" w:type="dxa"/>
            <w:tcMar>
              <w:top w:w="50" w:type="dxa"/>
              <w:left w:w="100" w:type="dxa"/>
            </w:tcMar>
            <w:vAlign w:val="center"/>
          </w:tcPr>
          <w:p w14:paraId="49AF41E3" w14:textId="77777777" w:rsidR="00395E82" w:rsidRDefault="00054C4B">
            <w:pPr>
              <w:spacing w:after="0"/>
            </w:pPr>
            <w:r>
              <w:rPr>
                <w:rFonts w:ascii="Times New Roman" w:hAnsi="Times New Roman"/>
                <w:color w:val="000000"/>
                <w:sz w:val="24"/>
              </w:rPr>
              <w:t>3</w:t>
            </w:r>
          </w:p>
        </w:tc>
        <w:tc>
          <w:tcPr>
            <w:tcW w:w="3960" w:type="dxa"/>
            <w:tcMar>
              <w:top w:w="50" w:type="dxa"/>
              <w:left w:w="100" w:type="dxa"/>
            </w:tcMar>
            <w:vAlign w:val="center"/>
          </w:tcPr>
          <w:p w14:paraId="637F7FB9" w14:textId="77777777" w:rsidR="00395E82" w:rsidRDefault="00054C4B">
            <w:pPr>
              <w:spacing w:after="0"/>
              <w:ind w:left="135"/>
            </w:pPr>
            <w:r>
              <w:rPr>
                <w:rFonts w:ascii="Times New Roman" w:hAnsi="Times New Roman"/>
                <w:color w:val="000000"/>
                <w:sz w:val="24"/>
                <w:lang w:val="ru-RU"/>
              </w:rPr>
              <w:t xml:space="preserve">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889" w:type="dxa"/>
            <w:tcMar>
              <w:top w:w="50" w:type="dxa"/>
              <w:left w:w="100" w:type="dxa"/>
            </w:tcMar>
            <w:vAlign w:val="center"/>
          </w:tcPr>
          <w:p w14:paraId="2D53C961" w14:textId="77777777" w:rsidR="00395E82" w:rsidRDefault="00054C4B">
            <w:pPr>
              <w:spacing w:after="0"/>
              <w:ind w:left="135"/>
              <w:jc w:val="center"/>
            </w:pPr>
            <w:r>
              <w:rPr>
                <w:rFonts w:ascii="Times New Roman" w:hAnsi="Times New Roman"/>
                <w:color w:val="000000"/>
                <w:sz w:val="24"/>
              </w:rPr>
              <w:t xml:space="preserve"> 14 </w:t>
            </w:r>
          </w:p>
        </w:tc>
        <w:tc>
          <w:tcPr>
            <w:tcW w:w="1598" w:type="dxa"/>
            <w:tcMar>
              <w:top w:w="50" w:type="dxa"/>
              <w:left w:w="100" w:type="dxa"/>
            </w:tcMar>
            <w:vAlign w:val="center"/>
          </w:tcPr>
          <w:p w14:paraId="02615AAB"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6BE01016" w14:textId="77777777" w:rsidR="00395E82" w:rsidRDefault="00395E82">
            <w:pPr>
              <w:spacing w:after="0"/>
              <w:ind w:left="135"/>
              <w:jc w:val="center"/>
            </w:pPr>
          </w:p>
        </w:tc>
        <w:tc>
          <w:tcPr>
            <w:tcW w:w="2403" w:type="dxa"/>
            <w:tcMar>
              <w:top w:w="50" w:type="dxa"/>
              <w:left w:w="100" w:type="dxa"/>
            </w:tcMar>
            <w:vAlign w:val="center"/>
          </w:tcPr>
          <w:p w14:paraId="0DD5FE27"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3F15D18D" w14:textId="77777777">
        <w:trPr>
          <w:trHeight w:val="144"/>
          <w:tblCellSpacing w:w="0" w:type="dxa"/>
        </w:trPr>
        <w:tc>
          <w:tcPr>
            <w:tcW w:w="412" w:type="dxa"/>
            <w:tcMar>
              <w:top w:w="50" w:type="dxa"/>
              <w:left w:w="100" w:type="dxa"/>
            </w:tcMar>
            <w:vAlign w:val="center"/>
          </w:tcPr>
          <w:p w14:paraId="10391426" w14:textId="77777777" w:rsidR="00395E82" w:rsidRDefault="00054C4B">
            <w:pPr>
              <w:spacing w:after="0"/>
            </w:pPr>
            <w:r>
              <w:rPr>
                <w:rFonts w:ascii="Times New Roman" w:hAnsi="Times New Roman"/>
                <w:color w:val="000000"/>
                <w:sz w:val="24"/>
              </w:rPr>
              <w:t>4</w:t>
            </w:r>
          </w:p>
        </w:tc>
        <w:tc>
          <w:tcPr>
            <w:tcW w:w="3960" w:type="dxa"/>
            <w:tcMar>
              <w:top w:w="50" w:type="dxa"/>
              <w:left w:w="100" w:type="dxa"/>
            </w:tcMar>
            <w:vAlign w:val="center"/>
          </w:tcPr>
          <w:p w14:paraId="78C69D97" w14:textId="77777777" w:rsidR="00395E82" w:rsidRDefault="00054C4B">
            <w:pPr>
              <w:spacing w:after="0"/>
              <w:ind w:left="135"/>
            </w:pPr>
            <w:r>
              <w:rPr>
                <w:rFonts w:ascii="Times New Roman" w:hAnsi="Times New Roman"/>
                <w:color w:val="000000"/>
                <w:sz w:val="24"/>
                <w:lang w:val="ru-RU"/>
              </w:rPr>
              <w:t xml:space="preserve">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889" w:type="dxa"/>
            <w:tcMar>
              <w:top w:w="50" w:type="dxa"/>
              <w:left w:w="100" w:type="dxa"/>
            </w:tcMar>
            <w:vAlign w:val="center"/>
          </w:tcPr>
          <w:p w14:paraId="76989500" w14:textId="77777777" w:rsidR="00395E82" w:rsidRDefault="00054C4B">
            <w:pPr>
              <w:spacing w:after="0"/>
              <w:ind w:left="135"/>
              <w:jc w:val="center"/>
            </w:pPr>
            <w:r>
              <w:rPr>
                <w:rFonts w:ascii="Times New Roman" w:hAnsi="Times New Roman"/>
                <w:color w:val="000000"/>
                <w:sz w:val="24"/>
              </w:rPr>
              <w:t xml:space="preserve"> 10 </w:t>
            </w:r>
          </w:p>
        </w:tc>
        <w:tc>
          <w:tcPr>
            <w:tcW w:w="1598" w:type="dxa"/>
            <w:tcMar>
              <w:top w:w="50" w:type="dxa"/>
              <w:left w:w="100" w:type="dxa"/>
            </w:tcMar>
            <w:vAlign w:val="center"/>
          </w:tcPr>
          <w:p w14:paraId="5699179C"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4A2BAA31" w14:textId="77777777" w:rsidR="00395E82" w:rsidRDefault="00395E82">
            <w:pPr>
              <w:spacing w:after="0"/>
              <w:ind w:left="135"/>
              <w:jc w:val="center"/>
            </w:pPr>
          </w:p>
        </w:tc>
        <w:tc>
          <w:tcPr>
            <w:tcW w:w="2403" w:type="dxa"/>
            <w:tcMar>
              <w:top w:w="50" w:type="dxa"/>
              <w:left w:w="100" w:type="dxa"/>
            </w:tcMar>
            <w:vAlign w:val="center"/>
          </w:tcPr>
          <w:p w14:paraId="082CF092"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174BFABF" w14:textId="77777777">
        <w:trPr>
          <w:trHeight w:val="144"/>
          <w:tblCellSpacing w:w="0" w:type="dxa"/>
        </w:trPr>
        <w:tc>
          <w:tcPr>
            <w:tcW w:w="412" w:type="dxa"/>
            <w:tcMar>
              <w:top w:w="50" w:type="dxa"/>
              <w:left w:w="100" w:type="dxa"/>
            </w:tcMar>
            <w:vAlign w:val="center"/>
          </w:tcPr>
          <w:p w14:paraId="4314F71F" w14:textId="77777777" w:rsidR="00395E82" w:rsidRDefault="00054C4B">
            <w:pPr>
              <w:spacing w:after="0"/>
            </w:pPr>
            <w:r>
              <w:rPr>
                <w:rFonts w:ascii="Times New Roman" w:hAnsi="Times New Roman"/>
                <w:color w:val="000000"/>
                <w:sz w:val="24"/>
              </w:rPr>
              <w:t>5</w:t>
            </w:r>
          </w:p>
        </w:tc>
        <w:tc>
          <w:tcPr>
            <w:tcW w:w="3960" w:type="dxa"/>
            <w:tcMar>
              <w:top w:w="50" w:type="dxa"/>
              <w:left w:w="100" w:type="dxa"/>
            </w:tcMar>
            <w:vAlign w:val="center"/>
          </w:tcPr>
          <w:p w14:paraId="1659457E" w14:textId="77777777" w:rsidR="00395E82" w:rsidRDefault="00054C4B">
            <w:pPr>
              <w:spacing w:after="0"/>
              <w:ind w:left="135"/>
            </w:pPr>
            <w:r>
              <w:rPr>
                <w:rFonts w:ascii="Times New Roman" w:hAnsi="Times New Roman"/>
                <w:color w:val="000000"/>
                <w:sz w:val="24"/>
                <w:lang w:val="ru-RU"/>
              </w:rPr>
              <w:t xml:space="preserve">Покупки: одежда, обувь и продукты питания. </w:t>
            </w:r>
            <w:r>
              <w:rPr>
                <w:rFonts w:ascii="Times New Roman" w:hAnsi="Times New Roman"/>
                <w:color w:val="000000"/>
                <w:sz w:val="24"/>
              </w:rPr>
              <w:t>Карманные деньги. Молодёжная мода</w:t>
            </w:r>
          </w:p>
        </w:tc>
        <w:tc>
          <w:tcPr>
            <w:tcW w:w="889" w:type="dxa"/>
            <w:tcMar>
              <w:top w:w="50" w:type="dxa"/>
              <w:left w:w="100" w:type="dxa"/>
            </w:tcMar>
            <w:vAlign w:val="center"/>
          </w:tcPr>
          <w:p w14:paraId="79CBB575" w14:textId="77777777" w:rsidR="00395E82" w:rsidRDefault="00054C4B">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14:paraId="16FD3CAC"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0C0D4D02" w14:textId="77777777" w:rsidR="00395E82" w:rsidRDefault="00395E82">
            <w:pPr>
              <w:spacing w:after="0"/>
              <w:ind w:left="135"/>
              <w:jc w:val="center"/>
            </w:pPr>
          </w:p>
        </w:tc>
        <w:tc>
          <w:tcPr>
            <w:tcW w:w="2403" w:type="dxa"/>
            <w:tcMar>
              <w:top w:w="50" w:type="dxa"/>
              <w:left w:w="100" w:type="dxa"/>
            </w:tcMar>
            <w:vAlign w:val="center"/>
          </w:tcPr>
          <w:p w14:paraId="754FF3E1"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57FF62A3" w14:textId="77777777">
        <w:trPr>
          <w:trHeight w:val="144"/>
          <w:tblCellSpacing w:w="0" w:type="dxa"/>
        </w:trPr>
        <w:tc>
          <w:tcPr>
            <w:tcW w:w="412" w:type="dxa"/>
            <w:tcMar>
              <w:top w:w="50" w:type="dxa"/>
              <w:left w:w="100" w:type="dxa"/>
            </w:tcMar>
            <w:vAlign w:val="center"/>
          </w:tcPr>
          <w:p w14:paraId="58DF3C8A" w14:textId="77777777" w:rsidR="00395E82" w:rsidRDefault="00054C4B">
            <w:pPr>
              <w:spacing w:after="0"/>
            </w:pPr>
            <w:r>
              <w:rPr>
                <w:rFonts w:ascii="Times New Roman" w:hAnsi="Times New Roman"/>
                <w:color w:val="000000"/>
                <w:sz w:val="24"/>
              </w:rPr>
              <w:t>6</w:t>
            </w:r>
          </w:p>
        </w:tc>
        <w:tc>
          <w:tcPr>
            <w:tcW w:w="3960" w:type="dxa"/>
            <w:tcMar>
              <w:top w:w="50" w:type="dxa"/>
              <w:left w:w="100" w:type="dxa"/>
            </w:tcMar>
            <w:vAlign w:val="center"/>
          </w:tcPr>
          <w:p w14:paraId="07225B18" w14:textId="77777777" w:rsidR="00395E82" w:rsidRDefault="00054C4B">
            <w:pPr>
              <w:spacing w:after="0"/>
              <w:ind w:left="135"/>
            </w:pPr>
            <w:r>
              <w:rPr>
                <w:rFonts w:ascii="Times New Roman" w:hAnsi="Times New Roman"/>
                <w:color w:val="000000"/>
                <w:sz w:val="24"/>
                <w:lang w:val="ru-RU"/>
              </w:rPr>
              <w:t xml:space="preserve">Школа, школьная жизнь, изучаемые предметы и отношение к ним. Взаимоотношения в школе: проблемы и их решение.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14:paraId="4C0D5CD8" w14:textId="77777777" w:rsidR="00395E82" w:rsidRDefault="00054C4B">
            <w:pPr>
              <w:spacing w:after="0"/>
              <w:ind w:left="135"/>
              <w:jc w:val="center"/>
            </w:pPr>
            <w:r>
              <w:rPr>
                <w:rFonts w:ascii="Times New Roman" w:hAnsi="Times New Roman"/>
                <w:color w:val="000000"/>
                <w:sz w:val="24"/>
              </w:rPr>
              <w:t xml:space="preserve"> 5 </w:t>
            </w:r>
          </w:p>
        </w:tc>
        <w:tc>
          <w:tcPr>
            <w:tcW w:w="1598" w:type="dxa"/>
            <w:tcMar>
              <w:top w:w="50" w:type="dxa"/>
              <w:left w:w="100" w:type="dxa"/>
            </w:tcMar>
            <w:vAlign w:val="center"/>
          </w:tcPr>
          <w:p w14:paraId="37AF9BFE"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67002AB9" w14:textId="77777777" w:rsidR="00395E82" w:rsidRDefault="00395E82">
            <w:pPr>
              <w:spacing w:after="0"/>
              <w:ind w:left="135"/>
              <w:jc w:val="center"/>
            </w:pPr>
          </w:p>
        </w:tc>
        <w:tc>
          <w:tcPr>
            <w:tcW w:w="2403" w:type="dxa"/>
            <w:tcMar>
              <w:top w:w="50" w:type="dxa"/>
              <w:left w:w="100" w:type="dxa"/>
            </w:tcMar>
            <w:vAlign w:val="center"/>
          </w:tcPr>
          <w:p w14:paraId="0C73F80B"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7BE9EBEC" w14:textId="77777777">
        <w:trPr>
          <w:trHeight w:val="144"/>
          <w:tblCellSpacing w:w="0" w:type="dxa"/>
        </w:trPr>
        <w:tc>
          <w:tcPr>
            <w:tcW w:w="412" w:type="dxa"/>
            <w:tcMar>
              <w:top w:w="50" w:type="dxa"/>
              <w:left w:w="100" w:type="dxa"/>
            </w:tcMar>
            <w:vAlign w:val="center"/>
          </w:tcPr>
          <w:p w14:paraId="7B77DA3B" w14:textId="77777777" w:rsidR="00395E82" w:rsidRDefault="00054C4B">
            <w:pPr>
              <w:spacing w:after="0"/>
            </w:pPr>
            <w:r>
              <w:rPr>
                <w:rFonts w:ascii="Times New Roman" w:hAnsi="Times New Roman"/>
                <w:color w:val="000000"/>
                <w:sz w:val="24"/>
              </w:rPr>
              <w:t>7</w:t>
            </w:r>
          </w:p>
        </w:tc>
        <w:tc>
          <w:tcPr>
            <w:tcW w:w="3960" w:type="dxa"/>
            <w:tcMar>
              <w:top w:w="50" w:type="dxa"/>
              <w:left w:w="100" w:type="dxa"/>
            </w:tcMar>
            <w:vAlign w:val="center"/>
          </w:tcPr>
          <w:p w14:paraId="3FFC1387" w14:textId="77777777" w:rsidR="00395E82" w:rsidRDefault="00054C4B">
            <w:pPr>
              <w:spacing w:after="0"/>
              <w:ind w:left="135"/>
            </w:pPr>
            <w:r>
              <w:rPr>
                <w:rFonts w:ascii="Times New Roman" w:hAnsi="Times New Roman"/>
                <w:color w:val="000000"/>
                <w:sz w:val="24"/>
                <w:lang w:val="ru-RU"/>
              </w:rPr>
              <w:t xml:space="preserve">Виды отдыха в различное время года. Путешествия по России и иностранным странам. </w:t>
            </w:r>
            <w:r>
              <w:rPr>
                <w:rFonts w:ascii="Times New Roman" w:hAnsi="Times New Roman"/>
                <w:color w:val="000000"/>
                <w:sz w:val="24"/>
              </w:rPr>
              <w:t>Транспорт</w:t>
            </w:r>
          </w:p>
        </w:tc>
        <w:tc>
          <w:tcPr>
            <w:tcW w:w="889" w:type="dxa"/>
            <w:tcMar>
              <w:top w:w="50" w:type="dxa"/>
              <w:left w:w="100" w:type="dxa"/>
            </w:tcMar>
            <w:vAlign w:val="center"/>
          </w:tcPr>
          <w:p w14:paraId="4485F2E4" w14:textId="77777777" w:rsidR="00395E82" w:rsidRDefault="00054C4B">
            <w:pPr>
              <w:spacing w:after="0"/>
              <w:ind w:left="135"/>
              <w:jc w:val="center"/>
            </w:pPr>
            <w:r>
              <w:rPr>
                <w:rFonts w:ascii="Times New Roman" w:hAnsi="Times New Roman"/>
                <w:color w:val="000000"/>
                <w:sz w:val="24"/>
              </w:rPr>
              <w:t xml:space="preserve"> 12 </w:t>
            </w:r>
          </w:p>
        </w:tc>
        <w:tc>
          <w:tcPr>
            <w:tcW w:w="1598" w:type="dxa"/>
            <w:tcMar>
              <w:top w:w="50" w:type="dxa"/>
              <w:left w:w="100" w:type="dxa"/>
            </w:tcMar>
            <w:vAlign w:val="center"/>
          </w:tcPr>
          <w:p w14:paraId="61C3EE4A"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34998871" w14:textId="77777777" w:rsidR="00395E82" w:rsidRDefault="00395E82">
            <w:pPr>
              <w:spacing w:after="0"/>
              <w:ind w:left="135"/>
              <w:jc w:val="center"/>
            </w:pPr>
          </w:p>
        </w:tc>
        <w:tc>
          <w:tcPr>
            <w:tcW w:w="2403" w:type="dxa"/>
            <w:tcMar>
              <w:top w:w="50" w:type="dxa"/>
              <w:left w:w="100" w:type="dxa"/>
            </w:tcMar>
            <w:vAlign w:val="center"/>
          </w:tcPr>
          <w:p w14:paraId="01141EB0"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343662C2" w14:textId="77777777">
        <w:trPr>
          <w:trHeight w:val="144"/>
          <w:tblCellSpacing w:w="0" w:type="dxa"/>
        </w:trPr>
        <w:tc>
          <w:tcPr>
            <w:tcW w:w="412" w:type="dxa"/>
            <w:tcMar>
              <w:top w:w="50" w:type="dxa"/>
              <w:left w:w="100" w:type="dxa"/>
            </w:tcMar>
            <w:vAlign w:val="center"/>
          </w:tcPr>
          <w:p w14:paraId="580CC075" w14:textId="77777777" w:rsidR="00395E82" w:rsidRDefault="00054C4B">
            <w:pPr>
              <w:spacing w:after="0"/>
            </w:pPr>
            <w:r>
              <w:rPr>
                <w:rFonts w:ascii="Times New Roman" w:hAnsi="Times New Roman"/>
                <w:color w:val="000000"/>
                <w:sz w:val="24"/>
              </w:rPr>
              <w:t>8</w:t>
            </w:r>
          </w:p>
        </w:tc>
        <w:tc>
          <w:tcPr>
            <w:tcW w:w="3960" w:type="dxa"/>
            <w:tcMar>
              <w:top w:w="50" w:type="dxa"/>
              <w:left w:w="100" w:type="dxa"/>
            </w:tcMar>
            <w:vAlign w:val="center"/>
          </w:tcPr>
          <w:p w14:paraId="7C403A51" w14:textId="77777777" w:rsidR="00395E82" w:rsidRDefault="00054C4B">
            <w:pPr>
              <w:spacing w:after="0"/>
              <w:ind w:left="135"/>
            </w:pPr>
            <w:r>
              <w:rPr>
                <w:rFonts w:ascii="Times New Roman" w:hAnsi="Times New Roman"/>
                <w:color w:val="000000"/>
                <w:sz w:val="24"/>
                <w:lang w:val="ru-RU"/>
              </w:rPr>
              <w:t xml:space="preserve">Природа: флора и фауна. Проблемы экологии. Защита окружающей среды. </w:t>
            </w:r>
            <w:r>
              <w:rPr>
                <w:rFonts w:ascii="Times New Roman" w:hAnsi="Times New Roman"/>
                <w:color w:val="000000"/>
                <w:sz w:val="24"/>
                <w:lang w:val="ru-RU"/>
              </w:rPr>
              <w:lastRenderedPageBreak/>
              <w:t xml:space="preserve">Климат, погода. </w:t>
            </w:r>
            <w:r>
              <w:rPr>
                <w:rFonts w:ascii="Times New Roman" w:hAnsi="Times New Roman"/>
                <w:color w:val="000000"/>
                <w:sz w:val="24"/>
              </w:rPr>
              <w:t>Стихийные бедствия</w:t>
            </w:r>
          </w:p>
        </w:tc>
        <w:tc>
          <w:tcPr>
            <w:tcW w:w="889" w:type="dxa"/>
            <w:tcMar>
              <w:top w:w="50" w:type="dxa"/>
              <w:left w:w="100" w:type="dxa"/>
            </w:tcMar>
            <w:vAlign w:val="center"/>
          </w:tcPr>
          <w:p w14:paraId="470A3242" w14:textId="77777777" w:rsidR="00395E82" w:rsidRDefault="00054C4B">
            <w:pPr>
              <w:spacing w:after="0"/>
              <w:ind w:left="135"/>
              <w:jc w:val="center"/>
            </w:pPr>
            <w:r>
              <w:rPr>
                <w:rFonts w:ascii="Times New Roman" w:hAnsi="Times New Roman"/>
                <w:color w:val="000000"/>
                <w:sz w:val="24"/>
              </w:rPr>
              <w:lastRenderedPageBreak/>
              <w:t xml:space="preserve"> 11 </w:t>
            </w:r>
          </w:p>
        </w:tc>
        <w:tc>
          <w:tcPr>
            <w:tcW w:w="1598" w:type="dxa"/>
            <w:tcMar>
              <w:top w:w="50" w:type="dxa"/>
              <w:left w:w="100" w:type="dxa"/>
            </w:tcMar>
            <w:vAlign w:val="center"/>
          </w:tcPr>
          <w:p w14:paraId="6D36D921"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6C34A7F1" w14:textId="77777777" w:rsidR="00395E82" w:rsidRDefault="00395E82">
            <w:pPr>
              <w:spacing w:after="0"/>
              <w:ind w:left="135"/>
              <w:jc w:val="center"/>
            </w:pPr>
          </w:p>
        </w:tc>
        <w:tc>
          <w:tcPr>
            <w:tcW w:w="2403" w:type="dxa"/>
            <w:tcMar>
              <w:top w:w="50" w:type="dxa"/>
              <w:left w:w="100" w:type="dxa"/>
            </w:tcMar>
            <w:vAlign w:val="center"/>
          </w:tcPr>
          <w:p w14:paraId="3B1BCA8D"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49C515F3" w14:textId="77777777">
        <w:trPr>
          <w:trHeight w:val="144"/>
          <w:tblCellSpacing w:w="0" w:type="dxa"/>
        </w:trPr>
        <w:tc>
          <w:tcPr>
            <w:tcW w:w="412" w:type="dxa"/>
            <w:tcMar>
              <w:top w:w="50" w:type="dxa"/>
              <w:left w:w="100" w:type="dxa"/>
            </w:tcMar>
            <w:vAlign w:val="center"/>
          </w:tcPr>
          <w:p w14:paraId="257776A8" w14:textId="77777777" w:rsidR="00395E82" w:rsidRDefault="00054C4B">
            <w:pPr>
              <w:spacing w:after="0"/>
            </w:pPr>
            <w:r>
              <w:rPr>
                <w:rFonts w:ascii="Times New Roman" w:hAnsi="Times New Roman"/>
                <w:color w:val="000000"/>
                <w:sz w:val="24"/>
              </w:rPr>
              <w:t>9</w:t>
            </w:r>
          </w:p>
        </w:tc>
        <w:tc>
          <w:tcPr>
            <w:tcW w:w="3960" w:type="dxa"/>
            <w:tcMar>
              <w:top w:w="50" w:type="dxa"/>
              <w:left w:w="100" w:type="dxa"/>
            </w:tcMar>
            <w:vAlign w:val="center"/>
          </w:tcPr>
          <w:p w14:paraId="730FDE20" w14:textId="77777777" w:rsidR="00395E82" w:rsidRDefault="00054C4B">
            <w:pPr>
              <w:spacing w:after="0"/>
              <w:ind w:left="135"/>
              <w:rPr>
                <w:lang w:val="ru-RU"/>
              </w:rPr>
            </w:pPr>
            <w:r>
              <w:rPr>
                <w:rFonts w:ascii="Times New Roman" w:hAnsi="Times New Roman"/>
                <w:color w:val="000000"/>
                <w:sz w:val="24"/>
                <w:lang w:val="ru-RU"/>
              </w:rPr>
              <w:t>Средства массовой информации (телевидение, радио, пресса, Интернет)</w:t>
            </w:r>
          </w:p>
        </w:tc>
        <w:tc>
          <w:tcPr>
            <w:tcW w:w="889" w:type="dxa"/>
            <w:tcMar>
              <w:top w:w="50" w:type="dxa"/>
              <w:left w:w="100" w:type="dxa"/>
            </w:tcMar>
            <w:vAlign w:val="center"/>
          </w:tcPr>
          <w:p w14:paraId="42C95C5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41E7A8CE" w14:textId="77777777" w:rsidR="00395E82" w:rsidRDefault="00054C4B">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6F43B9B4" w14:textId="77777777" w:rsidR="00395E82" w:rsidRDefault="00395E82">
            <w:pPr>
              <w:spacing w:after="0"/>
              <w:ind w:left="135"/>
              <w:jc w:val="center"/>
            </w:pPr>
          </w:p>
        </w:tc>
        <w:tc>
          <w:tcPr>
            <w:tcW w:w="2403" w:type="dxa"/>
            <w:tcMar>
              <w:top w:w="50" w:type="dxa"/>
              <w:left w:w="100" w:type="dxa"/>
            </w:tcMar>
            <w:vAlign w:val="center"/>
          </w:tcPr>
          <w:p w14:paraId="14382A8D"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4EFF85EF" w14:textId="77777777">
        <w:trPr>
          <w:trHeight w:val="144"/>
          <w:tblCellSpacing w:w="0" w:type="dxa"/>
        </w:trPr>
        <w:tc>
          <w:tcPr>
            <w:tcW w:w="412" w:type="dxa"/>
            <w:tcMar>
              <w:top w:w="50" w:type="dxa"/>
              <w:left w:w="100" w:type="dxa"/>
            </w:tcMar>
            <w:vAlign w:val="center"/>
          </w:tcPr>
          <w:p w14:paraId="28E7E3FF" w14:textId="77777777" w:rsidR="00395E82" w:rsidRDefault="00054C4B">
            <w:pPr>
              <w:spacing w:after="0"/>
            </w:pPr>
            <w:r>
              <w:rPr>
                <w:rFonts w:ascii="Times New Roman" w:hAnsi="Times New Roman"/>
                <w:color w:val="000000"/>
                <w:sz w:val="24"/>
              </w:rPr>
              <w:t>10</w:t>
            </w:r>
          </w:p>
        </w:tc>
        <w:tc>
          <w:tcPr>
            <w:tcW w:w="3960" w:type="dxa"/>
            <w:tcMar>
              <w:top w:w="50" w:type="dxa"/>
              <w:left w:w="100" w:type="dxa"/>
            </w:tcMar>
            <w:vAlign w:val="center"/>
          </w:tcPr>
          <w:p w14:paraId="63226382" w14:textId="77777777" w:rsidR="00395E82" w:rsidRDefault="00054C4B">
            <w:pPr>
              <w:spacing w:after="0"/>
              <w:ind w:left="135"/>
              <w:rPr>
                <w:lang w:val="ru-RU"/>
              </w:rPr>
            </w:pPr>
            <w:r>
              <w:rPr>
                <w:rFonts w:ascii="Times New Roman" w:hAnsi="Times New Roman"/>
                <w:color w:val="000000"/>
                <w:sz w:val="24"/>
                <w:lang w:val="ru-RU"/>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w="889" w:type="dxa"/>
            <w:tcMar>
              <w:top w:w="50" w:type="dxa"/>
              <w:left w:w="100" w:type="dxa"/>
            </w:tcMar>
            <w:vAlign w:val="center"/>
          </w:tcPr>
          <w:p w14:paraId="39506312"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598" w:type="dxa"/>
            <w:tcMar>
              <w:top w:w="50" w:type="dxa"/>
              <w:left w:w="100" w:type="dxa"/>
            </w:tcMar>
            <w:vAlign w:val="center"/>
          </w:tcPr>
          <w:p w14:paraId="5BF57225" w14:textId="77777777" w:rsidR="00395E82" w:rsidRDefault="00054C4B">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7228CFA7" w14:textId="77777777" w:rsidR="00395E82" w:rsidRDefault="00395E82">
            <w:pPr>
              <w:spacing w:after="0"/>
              <w:ind w:left="135"/>
              <w:jc w:val="center"/>
            </w:pPr>
          </w:p>
        </w:tc>
        <w:tc>
          <w:tcPr>
            <w:tcW w:w="2403" w:type="dxa"/>
            <w:tcMar>
              <w:top w:w="50" w:type="dxa"/>
              <w:left w:w="100" w:type="dxa"/>
            </w:tcMar>
            <w:vAlign w:val="center"/>
          </w:tcPr>
          <w:p w14:paraId="22B32E2F"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0B96B5E1" w14:textId="77777777">
        <w:trPr>
          <w:trHeight w:val="144"/>
          <w:tblCellSpacing w:w="0" w:type="dxa"/>
        </w:trPr>
        <w:tc>
          <w:tcPr>
            <w:tcW w:w="412" w:type="dxa"/>
            <w:tcMar>
              <w:top w:w="50" w:type="dxa"/>
              <w:left w:w="100" w:type="dxa"/>
            </w:tcMar>
            <w:vAlign w:val="center"/>
          </w:tcPr>
          <w:p w14:paraId="3BC1F8E4" w14:textId="77777777" w:rsidR="00395E82" w:rsidRDefault="00054C4B">
            <w:pPr>
              <w:spacing w:after="0"/>
            </w:pPr>
            <w:r>
              <w:rPr>
                <w:rFonts w:ascii="Times New Roman" w:hAnsi="Times New Roman"/>
                <w:color w:val="000000"/>
                <w:sz w:val="24"/>
              </w:rPr>
              <w:t>11</w:t>
            </w:r>
          </w:p>
        </w:tc>
        <w:tc>
          <w:tcPr>
            <w:tcW w:w="3960" w:type="dxa"/>
            <w:tcMar>
              <w:top w:w="50" w:type="dxa"/>
              <w:left w:w="100" w:type="dxa"/>
            </w:tcMar>
            <w:vAlign w:val="center"/>
          </w:tcPr>
          <w:p w14:paraId="1B761F38" w14:textId="77777777" w:rsidR="00395E82" w:rsidRDefault="00054C4B">
            <w:pPr>
              <w:spacing w:after="0"/>
              <w:ind w:left="135"/>
              <w:rPr>
                <w:lang w:val="ru-RU"/>
              </w:rPr>
            </w:pPr>
            <w:r>
              <w:rPr>
                <w:rFonts w:ascii="Times New Roman" w:hAnsi="Times New Roman"/>
                <w:color w:val="000000"/>
                <w:sz w:val="24"/>
                <w:lang w:val="ru-RU"/>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889" w:type="dxa"/>
            <w:tcMar>
              <w:top w:w="50" w:type="dxa"/>
              <w:left w:w="100" w:type="dxa"/>
            </w:tcMar>
            <w:vAlign w:val="center"/>
          </w:tcPr>
          <w:p w14:paraId="1D98596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598" w:type="dxa"/>
            <w:tcMar>
              <w:top w:w="50" w:type="dxa"/>
              <w:left w:w="100" w:type="dxa"/>
            </w:tcMar>
            <w:vAlign w:val="center"/>
          </w:tcPr>
          <w:p w14:paraId="78AA5E6A" w14:textId="77777777" w:rsidR="00395E82" w:rsidRDefault="00054C4B">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3AF509D6" w14:textId="77777777" w:rsidR="00395E82" w:rsidRDefault="00395E82">
            <w:pPr>
              <w:spacing w:after="0"/>
              <w:ind w:left="135"/>
              <w:jc w:val="center"/>
            </w:pPr>
          </w:p>
        </w:tc>
        <w:tc>
          <w:tcPr>
            <w:tcW w:w="2403" w:type="dxa"/>
            <w:tcMar>
              <w:top w:w="50" w:type="dxa"/>
              <w:left w:w="100" w:type="dxa"/>
            </w:tcMar>
            <w:vAlign w:val="center"/>
          </w:tcPr>
          <w:p w14:paraId="65871DFF" w14:textId="77777777" w:rsidR="00395E82" w:rsidRDefault="00054C4B">
            <w:pPr>
              <w:spacing w:after="0"/>
              <w:ind w:left="135"/>
              <w:rPr>
                <w:lang w:val="ru-RU"/>
              </w:rPr>
            </w:pPr>
            <w:r>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/7</w:t>
              </w:r>
              <w:r>
                <w:rPr>
                  <w:rFonts w:ascii="Times New Roman" w:hAnsi="Times New Roman"/>
                  <w:color w:val="0000FF"/>
                  <w:u w:val="single"/>
                </w:rPr>
                <w:t>f</w:t>
              </w:r>
              <w:r>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lang w:val="ru-RU"/>
                </w:rPr>
                <w:t>2</w:t>
              </w:r>
              <w:r>
                <w:rPr>
                  <w:rFonts w:ascii="Times New Roman" w:hAnsi="Times New Roman"/>
                  <w:color w:val="0000FF"/>
                  <w:u w:val="single"/>
                </w:rPr>
                <w:t>a</w:t>
              </w:r>
              <w:r>
                <w:rPr>
                  <w:rFonts w:ascii="Times New Roman" w:hAnsi="Times New Roman"/>
                  <w:color w:val="0000FF"/>
                  <w:u w:val="single"/>
                  <w:lang w:val="ru-RU"/>
                </w:rPr>
                <w:t>2</w:t>
              </w:r>
            </w:hyperlink>
          </w:p>
        </w:tc>
      </w:tr>
      <w:tr w:rsidR="00395E82" w14:paraId="56559FB3" w14:textId="77777777">
        <w:trPr>
          <w:trHeight w:val="144"/>
          <w:tblCellSpacing w:w="0" w:type="dxa"/>
        </w:trPr>
        <w:tc>
          <w:tcPr>
            <w:tcW w:w="0" w:type="auto"/>
            <w:gridSpan w:val="2"/>
            <w:tcMar>
              <w:top w:w="50" w:type="dxa"/>
              <w:left w:w="100" w:type="dxa"/>
            </w:tcMar>
            <w:vAlign w:val="center"/>
          </w:tcPr>
          <w:p w14:paraId="2FCC1DFB" w14:textId="77777777" w:rsidR="00395E82" w:rsidRDefault="00054C4B">
            <w:pPr>
              <w:spacing w:after="0"/>
              <w:ind w:left="135"/>
              <w:rPr>
                <w:lang w:val="ru-RU"/>
              </w:rPr>
            </w:pPr>
            <w:r>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14:paraId="44A6E43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98" w:type="dxa"/>
            <w:tcMar>
              <w:top w:w="50" w:type="dxa"/>
              <w:left w:w="100" w:type="dxa"/>
            </w:tcMar>
            <w:vAlign w:val="center"/>
          </w:tcPr>
          <w:p w14:paraId="518E47D5" w14:textId="77777777" w:rsidR="00395E82" w:rsidRDefault="00054C4B">
            <w:pPr>
              <w:spacing w:after="0"/>
              <w:ind w:left="135"/>
              <w:jc w:val="center"/>
            </w:pPr>
            <w:r>
              <w:rPr>
                <w:rFonts w:ascii="Times New Roman" w:hAnsi="Times New Roman"/>
                <w:color w:val="000000"/>
                <w:sz w:val="24"/>
              </w:rPr>
              <w:t xml:space="preserve"> 10 </w:t>
            </w:r>
          </w:p>
        </w:tc>
        <w:tc>
          <w:tcPr>
            <w:tcW w:w="1692" w:type="dxa"/>
            <w:tcMar>
              <w:top w:w="50" w:type="dxa"/>
              <w:left w:w="100" w:type="dxa"/>
            </w:tcMar>
            <w:vAlign w:val="center"/>
          </w:tcPr>
          <w:p w14:paraId="5A668A26" w14:textId="77777777" w:rsidR="00395E82" w:rsidRDefault="00054C4B">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14:paraId="2ACEB07E" w14:textId="77777777" w:rsidR="00395E82" w:rsidRDefault="00395E82"/>
        </w:tc>
      </w:tr>
    </w:tbl>
    <w:p w14:paraId="2DDC6C45" w14:textId="77777777" w:rsidR="00395E82" w:rsidRDefault="00395E82"/>
    <w:p w14:paraId="7C326F86" w14:textId="77777777" w:rsidR="00395E82" w:rsidRDefault="00395E82"/>
    <w:p w14:paraId="35ED6D6D" w14:textId="1AF999E3" w:rsidR="00395E82" w:rsidRDefault="00395E82">
      <w:pPr>
        <w:spacing w:after="0"/>
        <w:ind w:left="120"/>
        <w:rPr>
          <w:rFonts w:ascii="Times New Roman" w:hAnsi="Times New Roman"/>
          <w:b/>
          <w:color w:val="000000"/>
          <w:sz w:val="28"/>
        </w:rPr>
      </w:pPr>
    </w:p>
    <w:p w14:paraId="74916690" w14:textId="09189EFF" w:rsidR="00AF38A4" w:rsidRDefault="00AF38A4">
      <w:pPr>
        <w:spacing w:after="0"/>
        <w:ind w:left="120"/>
        <w:rPr>
          <w:rFonts w:ascii="Times New Roman" w:hAnsi="Times New Roman"/>
          <w:b/>
          <w:color w:val="000000"/>
          <w:sz w:val="28"/>
        </w:rPr>
      </w:pPr>
    </w:p>
    <w:p w14:paraId="109859B5" w14:textId="3FB629A7" w:rsidR="00AF38A4" w:rsidRDefault="00AF38A4">
      <w:pPr>
        <w:spacing w:after="0"/>
        <w:ind w:left="120"/>
        <w:rPr>
          <w:rFonts w:ascii="Times New Roman" w:hAnsi="Times New Roman"/>
          <w:b/>
          <w:color w:val="000000"/>
          <w:sz w:val="28"/>
        </w:rPr>
      </w:pPr>
    </w:p>
    <w:p w14:paraId="4A68CEA6" w14:textId="31CC8E1F" w:rsidR="00AF38A4" w:rsidRDefault="00AF38A4">
      <w:pPr>
        <w:spacing w:after="0"/>
        <w:ind w:left="120"/>
        <w:rPr>
          <w:rFonts w:ascii="Times New Roman" w:hAnsi="Times New Roman"/>
          <w:b/>
          <w:color w:val="000000"/>
          <w:sz w:val="28"/>
        </w:rPr>
      </w:pPr>
    </w:p>
    <w:p w14:paraId="0F75109C" w14:textId="190ADFE1" w:rsidR="00AF38A4" w:rsidRDefault="00AF38A4">
      <w:pPr>
        <w:spacing w:after="0"/>
        <w:ind w:left="120"/>
        <w:rPr>
          <w:rFonts w:ascii="Times New Roman" w:hAnsi="Times New Roman"/>
          <w:b/>
          <w:color w:val="000000"/>
          <w:sz w:val="28"/>
        </w:rPr>
      </w:pPr>
    </w:p>
    <w:p w14:paraId="513B7ED9" w14:textId="727E28F0" w:rsidR="00AF38A4" w:rsidRDefault="00AF38A4">
      <w:pPr>
        <w:spacing w:after="0"/>
        <w:ind w:left="120"/>
        <w:rPr>
          <w:rFonts w:ascii="Times New Roman" w:hAnsi="Times New Roman"/>
          <w:b/>
          <w:color w:val="000000"/>
          <w:sz w:val="28"/>
        </w:rPr>
      </w:pPr>
    </w:p>
    <w:p w14:paraId="6CF584C8" w14:textId="21F3E7C4" w:rsidR="00AF38A4" w:rsidRDefault="00AF38A4">
      <w:pPr>
        <w:spacing w:after="0"/>
        <w:ind w:left="120"/>
        <w:rPr>
          <w:rFonts w:ascii="Times New Roman" w:hAnsi="Times New Roman"/>
          <w:b/>
          <w:color w:val="000000"/>
          <w:sz w:val="28"/>
        </w:rPr>
      </w:pPr>
    </w:p>
    <w:p w14:paraId="250F0E77" w14:textId="77777777" w:rsidR="00AF38A4" w:rsidRDefault="00AF38A4">
      <w:pPr>
        <w:spacing w:after="0"/>
        <w:ind w:left="120"/>
        <w:rPr>
          <w:rFonts w:ascii="Times New Roman" w:hAnsi="Times New Roman"/>
          <w:b/>
          <w:color w:val="000000"/>
          <w:sz w:val="28"/>
        </w:rPr>
      </w:pPr>
    </w:p>
    <w:p w14:paraId="708BD147" w14:textId="77777777" w:rsidR="00395E82" w:rsidRDefault="00054C4B">
      <w:pPr>
        <w:spacing w:after="0"/>
        <w:ind w:left="120"/>
      </w:pPr>
      <w:r>
        <w:rPr>
          <w:rFonts w:ascii="Times New Roman" w:hAnsi="Times New Roman"/>
          <w:b/>
          <w:color w:val="000000"/>
          <w:sz w:val="28"/>
        </w:rPr>
        <w:lastRenderedPageBreak/>
        <w:t xml:space="preserve">ПОУРОЧНОЕ ПЛАНИРОВАНИЕ </w:t>
      </w:r>
    </w:p>
    <w:p w14:paraId="3EE87319" w14:textId="77777777" w:rsidR="00395E82" w:rsidRDefault="00054C4B">
      <w:pPr>
        <w:spacing w:after="0"/>
        <w:ind w:left="120"/>
      </w:pPr>
      <w:r>
        <w:rPr>
          <w:rFonts w:ascii="Times New Roman" w:hAnsi="Times New Roman"/>
          <w:b/>
          <w:color w:val="000000"/>
          <w:sz w:val="28"/>
        </w:rPr>
        <w:t xml:space="preserve"> 5 КЛАСС </w:t>
      </w:r>
    </w:p>
    <w:tbl>
      <w:tblPr>
        <w:tblW w:w="0" w:type="auto"/>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69"/>
        <w:gridCol w:w="4944"/>
        <w:gridCol w:w="1064"/>
        <w:gridCol w:w="1843"/>
        <w:gridCol w:w="1912"/>
        <w:gridCol w:w="1349"/>
        <w:gridCol w:w="2875"/>
      </w:tblGrid>
      <w:tr w:rsidR="00395E82" w14:paraId="4B339949" w14:textId="77777777">
        <w:trPr>
          <w:trHeight w:val="144"/>
          <w:tblCellSpacing w:w="0" w:type="dxa"/>
        </w:trPr>
        <w:tc>
          <w:tcPr>
            <w:tcW w:w="394" w:type="dxa"/>
            <w:vMerge w:val="restart"/>
            <w:tcMar>
              <w:top w:w="50" w:type="dxa"/>
              <w:left w:w="100" w:type="dxa"/>
            </w:tcMar>
            <w:vAlign w:val="center"/>
          </w:tcPr>
          <w:p w14:paraId="76946BE8" w14:textId="77777777" w:rsidR="00395E82" w:rsidRDefault="00054C4B">
            <w:pPr>
              <w:spacing w:after="0"/>
              <w:ind w:left="135"/>
            </w:pPr>
            <w:r>
              <w:rPr>
                <w:rFonts w:ascii="Times New Roman" w:hAnsi="Times New Roman"/>
                <w:b/>
                <w:color w:val="000000"/>
                <w:sz w:val="24"/>
              </w:rPr>
              <w:t xml:space="preserve">№ п/п </w:t>
            </w:r>
          </w:p>
          <w:p w14:paraId="36FC9DB7" w14:textId="77777777" w:rsidR="00395E82" w:rsidRDefault="00395E82">
            <w:pPr>
              <w:spacing w:after="0"/>
              <w:ind w:left="135"/>
            </w:pPr>
          </w:p>
        </w:tc>
        <w:tc>
          <w:tcPr>
            <w:tcW w:w="4429" w:type="dxa"/>
            <w:vMerge w:val="restart"/>
            <w:tcMar>
              <w:top w:w="50" w:type="dxa"/>
              <w:left w:w="100" w:type="dxa"/>
            </w:tcMar>
            <w:vAlign w:val="center"/>
          </w:tcPr>
          <w:p w14:paraId="143B47D4" w14:textId="77777777" w:rsidR="00395E82" w:rsidRDefault="00054C4B">
            <w:pPr>
              <w:spacing w:after="0"/>
              <w:ind w:left="135"/>
            </w:pPr>
            <w:r>
              <w:rPr>
                <w:rFonts w:ascii="Times New Roman" w:hAnsi="Times New Roman"/>
                <w:b/>
                <w:color w:val="000000"/>
                <w:sz w:val="24"/>
              </w:rPr>
              <w:t xml:space="preserve">Тема урока </w:t>
            </w:r>
          </w:p>
          <w:p w14:paraId="413F5B65" w14:textId="77777777" w:rsidR="00395E82" w:rsidRDefault="00395E82">
            <w:pPr>
              <w:spacing w:after="0"/>
              <w:ind w:left="135"/>
            </w:pPr>
          </w:p>
        </w:tc>
        <w:tc>
          <w:tcPr>
            <w:tcW w:w="0" w:type="auto"/>
            <w:gridSpan w:val="3"/>
            <w:tcMar>
              <w:top w:w="50" w:type="dxa"/>
              <w:left w:w="100" w:type="dxa"/>
            </w:tcMar>
            <w:vAlign w:val="center"/>
          </w:tcPr>
          <w:p w14:paraId="36A20131" w14:textId="77777777" w:rsidR="00395E82" w:rsidRDefault="00054C4B">
            <w:pPr>
              <w:spacing w:after="0"/>
            </w:pPr>
            <w:r>
              <w:rPr>
                <w:rFonts w:ascii="Times New Roman" w:hAnsi="Times New Roman"/>
                <w:b/>
                <w:color w:val="000000"/>
                <w:sz w:val="24"/>
              </w:rPr>
              <w:t>Количество часов</w:t>
            </w:r>
          </w:p>
        </w:tc>
        <w:tc>
          <w:tcPr>
            <w:tcW w:w="1013" w:type="dxa"/>
            <w:vMerge w:val="restart"/>
            <w:tcMar>
              <w:top w:w="50" w:type="dxa"/>
              <w:left w:w="100" w:type="dxa"/>
            </w:tcMar>
            <w:vAlign w:val="center"/>
          </w:tcPr>
          <w:p w14:paraId="001483EE" w14:textId="77777777" w:rsidR="00395E82" w:rsidRDefault="00054C4B">
            <w:pPr>
              <w:spacing w:after="0"/>
              <w:ind w:left="135"/>
            </w:pPr>
            <w:r>
              <w:rPr>
                <w:rFonts w:ascii="Times New Roman" w:hAnsi="Times New Roman"/>
                <w:b/>
                <w:color w:val="000000"/>
                <w:sz w:val="24"/>
              </w:rPr>
              <w:t xml:space="preserve">Дата изучения </w:t>
            </w:r>
          </w:p>
          <w:p w14:paraId="2E15EDBF" w14:textId="77777777" w:rsidR="00395E82" w:rsidRDefault="00395E82">
            <w:pPr>
              <w:spacing w:after="0"/>
              <w:ind w:left="135"/>
            </w:pPr>
          </w:p>
        </w:tc>
        <w:tc>
          <w:tcPr>
            <w:tcW w:w="1799" w:type="dxa"/>
            <w:vMerge w:val="restart"/>
            <w:tcMar>
              <w:top w:w="50" w:type="dxa"/>
              <w:left w:w="100" w:type="dxa"/>
            </w:tcMar>
            <w:vAlign w:val="center"/>
          </w:tcPr>
          <w:p w14:paraId="1A4E7947" w14:textId="77777777" w:rsidR="00395E82" w:rsidRDefault="00054C4B">
            <w:pPr>
              <w:spacing w:after="0"/>
              <w:ind w:left="135"/>
            </w:pPr>
            <w:r>
              <w:rPr>
                <w:rFonts w:ascii="Times New Roman" w:hAnsi="Times New Roman"/>
                <w:b/>
                <w:color w:val="000000"/>
                <w:sz w:val="24"/>
              </w:rPr>
              <w:t xml:space="preserve">Электронные цифровые образовательные ресурсы </w:t>
            </w:r>
          </w:p>
          <w:p w14:paraId="4F8F6572" w14:textId="77777777" w:rsidR="00395E82" w:rsidRDefault="00395E82">
            <w:pPr>
              <w:spacing w:after="0"/>
              <w:ind w:left="135"/>
            </w:pPr>
          </w:p>
        </w:tc>
      </w:tr>
      <w:tr w:rsidR="00395E82" w14:paraId="0F85F53E" w14:textId="77777777">
        <w:trPr>
          <w:trHeight w:val="144"/>
          <w:tblCellSpacing w:w="0" w:type="dxa"/>
        </w:trPr>
        <w:tc>
          <w:tcPr>
            <w:tcW w:w="0" w:type="auto"/>
            <w:vMerge/>
            <w:tcBorders>
              <w:top w:val="nil"/>
            </w:tcBorders>
            <w:tcMar>
              <w:top w:w="50" w:type="dxa"/>
              <w:left w:w="100" w:type="dxa"/>
            </w:tcMar>
          </w:tcPr>
          <w:p w14:paraId="158C5B51" w14:textId="77777777" w:rsidR="00395E82" w:rsidRDefault="00395E82"/>
        </w:tc>
        <w:tc>
          <w:tcPr>
            <w:tcW w:w="0" w:type="auto"/>
            <w:vMerge/>
            <w:tcBorders>
              <w:top w:val="nil"/>
            </w:tcBorders>
            <w:tcMar>
              <w:top w:w="50" w:type="dxa"/>
              <w:left w:w="100" w:type="dxa"/>
            </w:tcMar>
          </w:tcPr>
          <w:p w14:paraId="4497E514" w14:textId="77777777" w:rsidR="00395E82" w:rsidRDefault="00395E82"/>
        </w:tc>
        <w:tc>
          <w:tcPr>
            <w:tcW w:w="677" w:type="dxa"/>
            <w:tcMar>
              <w:top w:w="50" w:type="dxa"/>
              <w:left w:w="100" w:type="dxa"/>
            </w:tcMar>
            <w:vAlign w:val="center"/>
          </w:tcPr>
          <w:p w14:paraId="123C0204" w14:textId="77777777" w:rsidR="00395E82" w:rsidRDefault="00054C4B">
            <w:pPr>
              <w:spacing w:after="0"/>
              <w:ind w:left="135"/>
            </w:pPr>
            <w:r>
              <w:rPr>
                <w:rFonts w:ascii="Times New Roman" w:hAnsi="Times New Roman"/>
                <w:b/>
                <w:color w:val="000000"/>
                <w:sz w:val="24"/>
              </w:rPr>
              <w:t xml:space="preserve">Всего </w:t>
            </w:r>
          </w:p>
          <w:p w14:paraId="23260D73" w14:textId="77777777" w:rsidR="00395E82" w:rsidRDefault="00395E82">
            <w:pPr>
              <w:spacing w:after="0"/>
              <w:ind w:left="135"/>
            </w:pPr>
          </w:p>
        </w:tc>
        <w:tc>
          <w:tcPr>
            <w:tcW w:w="1350" w:type="dxa"/>
            <w:tcMar>
              <w:top w:w="50" w:type="dxa"/>
              <w:left w:w="100" w:type="dxa"/>
            </w:tcMar>
            <w:vAlign w:val="center"/>
          </w:tcPr>
          <w:p w14:paraId="05DEBEE3" w14:textId="77777777" w:rsidR="00395E82" w:rsidRDefault="00054C4B">
            <w:pPr>
              <w:spacing w:after="0"/>
              <w:ind w:left="135"/>
            </w:pPr>
            <w:r>
              <w:rPr>
                <w:rFonts w:ascii="Times New Roman" w:hAnsi="Times New Roman"/>
                <w:b/>
                <w:color w:val="000000"/>
                <w:sz w:val="24"/>
              </w:rPr>
              <w:t xml:space="preserve">Контрольные работы </w:t>
            </w:r>
          </w:p>
          <w:p w14:paraId="4D4DB03A" w14:textId="77777777" w:rsidR="00395E82" w:rsidRDefault="00395E82">
            <w:pPr>
              <w:spacing w:after="0"/>
              <w:ind w:left="135"/>
            </w:pPr>
          </w:p>
        </w:tc>
        <w:tc>
          <w:tcPr>
            <w:tcW w:w="1462" w:type="dxa"/>
            <w:tcMar>
              <w:top w:w="50" w:type="dxa"/>
              <w:left w:w="100" w:type="dxa"/>
            </w:tcMar>
            <w:vAlign w:val="center"/>
          </w:tcPr>
          <w:p w14:paraId="386E8FE4" w14:textId="77777777" w:rsidR="00395E82" w:rsidRDefault="00054C4B">
            <w:pPr>
              <w:spacing w:after="0"/>
              <w:ind w:left="135"/>
            </w:pPr>
            <w:r>
              <w:rPr>
                <w:rFonts w:ascii="Times New Roman" w:hAnsi="Times New Roman"/>
                <w:b/>
                <w:color w:val="000000"/>
                <w:sz w:val="24"/>
              </w:rPr>
              <w:t xml:space="preserve">Практические работы </w:t>
            </w:r>
          </w:p>
          <w:p w14:paraId="0492EA1C" w14:textId="77777777" w:rsidR="00395E82" w:rsidRDefault="00395E82">
            <w:pPr>
              <w:spacing w:after="0"/>
              <w:ind w:left="135"/>
            </w:pPr>
          </w:p>
        </w:tc>
        <w:tc>
          <w:tcPr>
            <w:tcW w:w="0" w:type="auto"/>
            <w:vMerge/>
            <w:tcBorders>
              <w:top w:val="nil"/>
            </w:tcBorders>
            <w:tcMar>
              <w:top w:w="50" w:type="dxa"/>
              <w:left w:w="100" w:type="dxa"/>
            </w:tcMar>
          </w:tcPr>
          <w:p w14:paraId="132BE434" w14:textId="77777777" w:rsidR="00395E82" w:rsidRDefault="00395E82"/>
        </w:tc>
        <w:tc>
          <w:tcPr>
            <w:tcW w:w="0" w:type="auto"/>
            <w:vMerge/>
            <w:tcBorders>
              <w:top w:val="nil"/>
            </w:tcBorders>
            <w:tcMar>
              <w:top w:w="50" w:type="dxa"/>
              <w:left w:w="100" w:type="dxa"/>
            </w:tcMar>
          </w:tcPr>
          <w:p w14:paraId="15DE62EE" w14:textId="77777777" w:rsidR="00395E82" w:rsidRDefault="00395E82"/>
        </w:tc>
      </w:tr>
      <w:tr w:rsidR="00395E82" w:rsidRPr="00AF38A4" w14:paraId="132A31D9" w14:textId="77777777">
        <w:trPr>
          <w:trHeight w:val="144"/>
          <w:tblCellSpacing w:w="0" w:type="dxa"/>
        </w:trPr>
        <w:tc>
          <w:tcPr>
            <w:tcW w:w="394" w:type="dxa"/>
            <w:tcMar>
              <w:top w:w="50" w:type="dxa"/>
              <w:left w:w="100" w:type="dxa"/>
            </w:tcMar>
            <w:vAlign w:val="center"/>
          </w:tcPr>
          <w:p w14:paraId="211E0884" w14:textId="77777777" w:rsidR="00395E82" w:rsidRDefault="00054C4B">
            <w:pPr>
              <w:spacing w:after="0"/>
            </w:pPr>
            <w:r>
              <w:rPr>
                <w:rFonts w:ascii="Times New Roman" w:hAnsi="Times New Roman"/>
                <w:color w:val="000000"/>
                <w:sz w:val="24"/>
              </w:rPr>
              <w:t>1</w:t>
            </w:r>
          </w:p>
        </w:tc>
        <w:tc>
          <w:tcPr>
            <w:tcW w:w="4429" w:type="dxa"/>
            <w:tcMar>
              <w:top w:w="50" w:type="dxa"/>
              <w:left w:w="100" w:type="dxa"/>
            </w:tcMar>
            <w:vAlign w:val="center"/>
          </w:tcPr>
          <w:p w14:paraId="18398440" w14:textId="77777777" w:rsidR="00395E82" w:rsidRDefault="00054C4B">
            <w:pPr>
              <w:spacing w:after="0"/>
              <w:ind w:left="135"/>
              <w:rPr>
                <w:lang w:val="ru-RU"/>
              </w:rPr>
            </w:pPr>
            <w:r>
              <w:rPr>
                <w:rFonts w:ascii="Times New Roman" w:hAnsi="Times New Roman"/>
                <w:color w:val="000000"/>
                <w:sz w:val="24"/>
                <w:lang w:val="ru-RU"/>
              </w:rPr>
              <w:t>Моя семья (члены моей семьи)</w:t>
            </w:r>
            <w:r>
              <w:rPr>
                <w:rFonts w:ascii="Times New Roman" w:hAnsi="Times New Roman"/>
                <w:color w:val="000000"/>
                <w:sz w:val="24"/>
                <w:lang w:val="ru-RU"/>
              </w:rPr>
              <w:br/>
              <w:t>Формирование умений: писать свои имя и фамилию, а также имена и фамилии своих родственников и друзей на английском языке;</w:t>
            </w:r>
          </w:p>
        </w:tc>
        <w:tc>
          <w:tcPr>
            <w:tcW w:w="677" w:type="dxa"/>
            <w:tcMar>
              <w:top w:w="50" w:type="dxa"/>
              <w:left w:w="100" w:type="dxa"/>
            </w:tcMar>
            <w:vAlign w:val="center"/>
          </w:tcPr>
          <w:p w14:paraId="71934BF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3AD7005A" w14:textId="77777777" w:rsidR="00395E82" w:rsidRDefault="00395E82">
            <w:pPr>
              <w:spacing w:after="0"/>
              <w:ind w:left="135"/>
              <w:jc w:val="center"/>
            </w:pPr>
          </w:p>
        </w:tc>
        <w:tc>
          <w:tcPr>
            <w:tcW w:w="1462" w:type="dxa"/>
            <w:tcMar>
              <w:top w:w="50" w:type="dxa"/>
              <w:left w:w="100" w:type="dxa"/>
            </w:tcMar>
            <w:vAlign w:val="center"/>
          </w:tcPr>
          <w:p w14:paraId="653555A2" w14:textId="77777777" w:rsidR="00395E82" w:rsidRDefault="00395E82">
            <w:pPr>
              <w:spacing w:after="0"/>
              <w:ind w:left="135"/>
              <w:jc w:val="center"/>
            </w:pPr>
          </w:p>
        </w:tc>
        <w:tc>
          <w:tcPr>
            <w:tcW w:w="1013" w:type="dxa"/>
            <w:tcMar>
              <w:top w:w="50" w:type="dxa"/>
              <w:left w:w="100" w:type="dxa"/>
            </w:tcMar>
            <w:vAlign w:val="center"/>
          </w:tcPr>
          <w:p w14:paraId="4A2318FE" w14:textId="77777777" w:rsidR="00395E82" w:rsidRDefault="00395E82">
            <w:pPr>
              <w:spacing w:after="0"/>
              <w:ind w:left="135"/>
            </w:pPr>
          </w:p>
        </w:tc>
        <w:tc>
          <w:tcPr>
            <w:tcW w:w="1799" w:type="dxa"/>
            <w:tcMar>
              <w:top w:w="50" w:type="dxa"/>
              <w:left w:w="100" w:type="dxa"/>
            </w:tcMar>
            <w:vAlign w:val="center"/>
          </w:tcPr>
          <w:p w14:paraId="3F82ACC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6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/83514</w:t>
              </w:r>
              <w:r>
                <w:rPr>
                  <w:rFonts w:ascii="Times New Roman" w:hAnsi="Times New Roman"/>
                  <w:color w:val="0000FF"/>
                  <w:u w:val="single"/>
                </w:rPr>
                <w:t>d</w:t>
              </w:r>
              <w:r>
                <w:rPr>
                  <w:rFonts w:ascii="Times New Roman" w:hAnsi="Times New Roman"/>
                  <w:color w:val="0000FF"/>
                  <w:u w:val="single"/>
                  <w:lang w:val="ru-RU"/>
                </w:rPr>
                <w:t>30</w:t>
              </w:r>
            </w:hyperlink>
          </w:p>
        </w:tc>
      </w:tr>
      <w:tr w:rsidR="00395E82" w:rsidRPr="00AF38A4" w14:paraId="2DB3F7B7" w14:textId="77777777">
        <w:trPr>
          <w:trHeight w:val="144"/>
          <w:tblCellSpacing w:w="0" w:type="dxa"/>
        </w:trPr>
        <w:tc>
          <w:tcPr>
            <w:tcW w:w="394" w:type="dxa"/>
            <w:tcMar>
              <w:top w:w="50" w:type="dxa"/>
              <w:left w:w="100" w:type="dxa"/>
            </w:tcMar>
            <w:vAlign w:val="center"/>
          </w:tcPr>
          <w:p w14:paraId="54C6FB1E" w14:textId="77777777" w:rsidR="00395E82" w:rsidRDefault="00054C4B">
            <w:pPr>
              <w:spacing w:after="0"/>
            </w:pPr>
            <w:r>
              <w:rPr>
                <w:rFonts w:ascii="Times New Roman" w:hAnsi="Times New Roman"/>
                <w:color w:val="000000"/>
                <w:sz w:val="24"/>
              </w:rPr>
              <w:t>2</w:t>
            </w:r>
          </w:p>
        </w:tc>
        <w:tc>
          <w:tcPr>
            <w:tcW w:w="4429" w:type="dxa"/>
            <w:tcMar>
              <w:top w:w="50" w:type="dxa"/>
              <w:left w:w="100" w:type="dxa"/>
            </w:tcMar>
            <w:vAlign w:val="center"/>
          </w:tcPr>
          <w:p w14:paraId="709C8AF5" w14:textId="77777777" w:rsidR="00395E82" w:rsidRDefault="00054C4B">
            <w:pPr>
              <w:spacing w:after="0"/>
              <w:ind w:left="135"/>
              <w:rPr>
                <w:lang w:val="ru-RU"/>
              </w:rPr>
            </w:pPr>
            <w:r>
              <w:rPr>
                <w:rFonts w:ascii="Times New Roman" w:hAnsi="Times New Roman"/>
                <w:color w:val="000000"/>
                <w:sz w:val="24"/>
                <w:lang w:val="ru-RU"/>
              </w:rPr>
              <w:t xml:space="preserve">Моя семья (представление членов моей семьи) </w:t>
            </w:r>
            <w:r>
              <w:rPr>
                <w:rFonts w:ascii="Times New Roman" w:hAnsi="Times New Roman"/>
                <w:color w:val="000000"/>
                <w:sz w:val="24"/>
                <w:lang w:val="ru-RU"/>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c>
          <w:tcPr>
            <w:tcW w:w="677" w:type="dxa"/>
            <w:tcMar>
              <w:top w:w="50" w:type="dxa"/>
              <w:left w:w="100" w:type="dxa"/>
            </w:tcMar>
            <w:vAlign w:val="center"/>
          </w:tcPr>
          <w:p w14:paraId="408BC9C5"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DC872A4" w14:textId="77777777" w:rsidR="00395E82" w:rsidRDefault="00395E82">
            <w:pPr>
              <w:spacing w:after="0"/>
              <w:ind w:left="135"/>
              <w:jc w:val="center"/>
            </w:pPr>
          </w:p>
        </w:tc>
        <w:tc>
          <w:tcPr>
            <w:tcW w:w="1462" w:type="dxa"/>
            <w:tcMar>
              <w:top w:w="50" w:type="dxa"/>
              <w:left w:w="100" w:type="dxa"/>
            </w:tcMar>
            <w:vAlign w:val="center"/>
          </w:tcPr>
          <w:p w14:paraId="1DE2E2E2" w14:textId="77777777" w:rsidR="00395E82" w:rsidRDefault="00395E82">
            <w:pPr>
              <w:spacing w:after="0"/>
              <w:ind w:left="135"/>
              <w:jc w:val="center"/>
            </w:pPr>
          </w:p>
        </w:tc>
        <w:tc>
          <w:tcPr>
            <w:tcW w:w="1013" w:type="dxa"/>
            <w:tcMar>
              <w:top w:w="50" w:type="dxa"/>
              <w:left w:w="100" w:type="dxa"/>
            </w:tcMar>
            <w:vAlign w:val="center"/>
          </w:tcPr>
          <w:p w14:paraId="2426C1C2" w14:textId="77777777" w:rsidR="00395E82" w:rsidRDefault="00395E82">
            <w:pPr>
              <w:spacing w:after="0"/>
              <w:ind w:left="135"/>
            </w:pPr>
          </w:p>
        </w:tc>
        <w:tc>
          <w:tcPr>
            <w:tcW w:w="1799" w:type="dxa"/>
            <w:tcMar>
              <w:top w:w="50" w:type="dxa"/>
              <w:left w:w="100" w:type="dxa"/>
            </w:tcMar>
            <w:vAlign w:val="center"/>
          </w:tcPr>
          <w:p w14:paraId="7DE3F82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6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/83514</w:t>
              </w:r>
              <w:r>
                <w:rPr>
                  <w:rFonts w:ascii="Times New Roman" w:hAnsi="Times New Roman"/>
                  <w:color w:val="0000FF"/>
                  <w:u w:val="single"/>
                </w:rPr>
                <w:t>d</w:t>
              </w:r>
              <w:r>
                <w:rPr>
                  <w:rFonts w:ascii="Times New Roman" w:hAnsi="Times New Roman"/>
                  <w:color w:val="0000FF"/>
                  <w:u w:val="single"/>
                  <w:lang w:val="ru-RU"/>
                </w:rPr>
                <w:t>30</w:t>
              </w:r>
            </w:hyperlink>
          </w:p>
        </w:tc>
      </w:tr>
      <w:tr w:rsidR="00395E82" w:rsidRPr="00AF38A4" w14:paraId="364C94A7" w14:textId="77777777">
        <w:trPr>
          <w:trHeight w:val="144"/>
          <w:tblCellSpacing w:w="0" w:type="dxa"/>
        </w:trPr>
        <w:tc>
          <w:tcPr>
            <w:tcW w:w="394" w:type="dxa"/>
            <w:tcMar>
              <w:top w:w="50" w:type="dxa"/>
              <w:left w:w="100" w:type="dxa"/>
            </w:tcMar>
            <w:vAlign w:val="center"/>
          </w:tcPr>
          <w:p w14:paraId="6C32F195" w14:textId="77777777" w:rsidR="00395E82" w:rsidRDefault="00054C4B">
            <w:pPr>
              <w:spacing w:after="0"/>
            </w:pPr>
            <w:r>
              <w:rPr>
                <w:rFonts w:ascii="Times New Roman" w:hAnsi="Times New Roman"/>
                <w:color w:val="000000"/>
                <w:sz w:val="24"/>
              </w:rPr>
              <w:t>3</w:t>
            </w:r>
          </w:p>
        </w:tc>
        <w:tc>
          <w:tcPr>
            <w:tcW w:w="4429" w:type="dxa"/>
            <w:tcMar>
              <w:top w:w="50" w:type="dxa"/>
              <w:left w:w="100" w:type="dxa"/>
            </w:tcMar>
            <w:vAlign w:val="center"/>
          </w:tcPr>
          <w:p w14:paraId="796AD39E" w14:textId="77777777" w:rsidR="00395E82" w:rsidRDefault="00054C4B">
            <w:pPr>
              <w:spacing w:after="0"/>
              <w:ind w:left="135"/>
              <w:rPr>
                <w:lang w:val="ru-RU"/>
              </w:rPr>
            </w:pPr>
            <w:r>
              <w:rPr>
                <w:rFonts w:ascii="Times New Roman" w:hAnsi="Times New Roman"/>
                <w:color w:val="000000"/>
                <w:sz w:val="24"/>
                <w:lang w:val="ru-RU"/>
              </w:rPr>
              <w:t>Моя семья (наши любимые занятия)</w:t>
            </w:r>
            <w:r>
              <w:rPr>
                <w:rFonts w:ascii="Times New Roman" w:hAnsi="Times New Roman"/>
                <w:color w:val="000000"/>
                <w:sz w:val="24"/>
                <w:lang w:val="ru-RU"/>
              </w:rPr>
              <w:br/>
              <w:t>Развитие коммуникативных умений диалогической речи на базе умений, сформированных на уровне начального общего образования: 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tc>
        <w:tc>
          <w:tcPr>
            <w:tcW w:w="677" w:type="dxa"/>
            <w:tcMar>
              <w:top w:w="50" w:type="dxa"/>
              <w:left w:w="100" w:type="dxa"/>
            </w:tcMar>
            <w:vAlign w:val="center"/>
          </w:tcPr>
          <w:p w14:paraId="1245433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63087B3" w14:textId="77777777" w:rsidR="00395E82" w:rsidRDefault="00395E82">
            <w:pPr>
              <w:spacing w:after="0"/>
              <w:ind w:left="135"/>
              <w:jc w:val="center"/>
            </w:pPr>
          </w:p>
        </w:tc>
        <w:tc>
          <w:tcPr>
            <w:tcW w:w="1462" w:type="dxa"/>
            <w:tcMar>
              <w:top w:w="50" w:type="dxa"/>
              <w:left w:w="100" w:type="dxa"/>
            </w:tcMar>
            <w:vAlign w:val="center"/>
          </w:tcPr>
          <w:p w14:paraId="0ED29507" w14:textId="77777777" w:rsidR="00395E82" w:rsidRDefault="00395E82">
            <w:pPr>
              <w:spacing w:after="0"/>
              <w:ind w:left="135"/>
              <w:jc w:val="center"/>
            </w:pPr>
          </w:p>
        </w:tc>
        <w:tc>
          <w:tcPr>
            <w:tcW w:w="1013" w:type="dxa"/>
            <w:tcMar>
              <w:top w:w="50" w:type="dxa"/>
              <w:left w:w="100" w:type="dxa"/>
            </w:tcMar>
            <w:vAlign w:val="center"/>
          </w:tcPr>
          <w:p w14:paraId="3FABED75" w14:textId="77777777" w:rsidR="00395E82" w:rsidRDefault="00395E82">
            <w:pPr>
              <w:spacing w:after="0"/>
              <w:ind w:left="135"/>
            </w:pPr>
          </w:p>
        </w:tc>
        <w:tc>
          <w:tcPr>
            <w:tcW w:w="1799" w:type="dxa"/>
            <w:tcMar>
              <w:top w:w="50" w:type="dxa"/>
              <w:left w:w="100" w:type="dxa"/>
            </w:tcMar>
            <w:vAlign w:val="center"/>
          </w:tcPr>
          <w:p w14:paraId="41C1790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6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/835159</w:t>
              </w:r>
              <w:r>
                <w:rPr>
                  <w:rFonts w:ascii="Times New Roman" w:hAnsi="Times New Roman"/>
                  <w:color w:val="0000FF"/>
                  <w:u w:val="single"/>
                </w:rPr>
                <w:t>e</w:t>
              </w:r>
              <w:r>
                <w:rPr>
                  <w:rFonts w:ascii="Times New Roman" w:hAnsi="Times New Roman"/>
                  <w:color w:val="0000FF"/>
                  <w:u w:val="single"/>
                  <w:lang w:val="ru-RU"/>
                </w:rPr>
                <w:t>2</w:t>
              </w:r>
            </w:hyperlink>
          </w:p>
        </w:tc>
      </w:tr>
      <w:tr w:rsidR="00395E82" w:rsidRPr="00AF38A4" w14:paraId="39FE0BE8" w14:textId="77777777">
        <w:trPr>
          <w:trHeight w:val="144"/>
          <w:tblCellSpacing w:w="0" w:type="dxa"/>
        </w:trPr>
        <w:tc>
          <w:tcPr>
            <w:tcW w:w="394" w:type="dxa"/>
            <w:tcMar>
              <w:top w:w="50" w:type="dxa"/>
              <w:left w:w="100" w:type="dxa"/>
            </w:tcMar>
            <w:vAlign w:val="center"/>
          </w:tcPr>
          <w:p w14:paraId="32EF8A5C" w14:textId="77777777" w:rsidR="00395E82" w:rsidRDefault="00054C4B">
            <w:pPr>
              <w:spacing w:after="0"/>
            </w:pPr>
            <w:r>
              <w:rPr>
                <w:rFonts w:ascii="Times New Roman" w:hAnsi="Times New Roman"/>
                <w:color w:val="000000"/>
                <w:sz w:val="24"/>
              </w:rPr>
              <w:lastRenderedPageBreak/>
              <w:t>4</w:t>
            </w:r>
          </w:p>
        </w:tc>
        <w:tc>
          <w:tcPr>
            <w:tcW w:w="4429" w:type="dxa"/>
            <w:tcMar>
              <w:top w:w="50" w:type="dxa"/>
              <w:left w:w="100" w:type="dxa"/>
            </w:tcMar>
            <w:vAlign w:val="center"/>
          </w:tcPr>
          <w:p w14:paraId="2A9BAE09" w14:textId="77777777" w:rsidR="00395E82" w:rsidRDefault="00054C4B">
            <w:pPr>
              <w:spacing w:after="0"/>
              <w:ind w:left="135"/>
              <w:rPr>
                <w:lang w:val="ru-RU"/>
              </w:rPr>
            </w:pPr>
            <w:r>
              <w:rPr>
                <w:rFonts w:ascii="Times New Roman" w:hAnsi="Times New Roman"/>
                <w:color w:val="000000"/>
                <w:sz w:val="24"/>
                <w:lang w:val="ru-RU"/>
              </w:rPr>
              <w:t>Моя семья (проводим время вместе) Имена существительные с причастиями настоящего и прошедшего времени.</w:t>
            </w:r>
          </w:p>
        </w:tc>
        <w:tc>
          <w:tcPr>
            <w:tcW w:w="677" w:type="dxa"/>
            <w:tcMar>
              <w:top w:w="50" w:type="dxa"/>
              <w:left w:w="100" w:type="dxa"/>
            </w:tcMar>
            <w:vAlign w:val="center"/>
          </w:tcPr>
          <w:p w14:paraId="3170551B"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3D7DAB60" w14:textId="77777777" w:rsidR="00395E82" w:rsidRDefault="00395E82">
            <w:pPr>
              <w:spacing w:after="0"/>
              <w:ind w:left="135"/>
              <w:jc w:val="center"/>
            </w:pPr>
          </w:p>
        </w:tc>
        <w:tc>
          <w:tcPr>
            <w:tcW w:w="1462" w:type="dxa"/>
            <w:tcMar>
              <w:top w:w="50" w:type="dxa"/>
              <w:left w:w="100" w:type="dxa"/>
            </w:tcMar>
            <w:vAlign w:val="center"/>
          </w:tcPr>
          <w:p w14:paraId="19244F0E" w14:textId="77777777" w:rsidR="00395E82" w:rsidRDefault="00395E82">
            <w:pPr>
              <w:spacing w:after="0"/>
              <w:ind w:left="135"/>
              <w:jc w:val="center"/>
            </w:pPr>
          </w:p>
        </w:tc>
        <w:tc>
          <w:tcPr>
            <w:tcW w:w="1013" w:type="dxa"/>
            <w:tcMar>
              <w:top w:w="50" w:type="dxa"/>
              <w:left w:w="100" w:type="dxa"/>
            </w:tcMar>
            <w:vAlign w:val="center"/>
          </w:tcPr>
          <w:p w14:paraId="20F98303" w14:textId="77777777" w:rsidR="00395E82" w:rsidRDefault="00395E82">
            <w:pPr>
              <w:spacing w:after="0"/>
              <w:ind w:left="135"/>
            </w:pPr>
          </w:p>
        </w:tc>
        <w:tc>
          <w:tcPr>
            <w:tcW w:w="1799" w:type="dxa"/>
            <w:tcMar>
              <w:top w:w="50" w:type="dxa"/>
              <w:left w:w="100" w:type="dxa"/>
            </w:tcMar>
            <w:vAlign w:val="center"/>
          </w:tcPr>
          <w:p w14:paraId="1F23C30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6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/83515</w:t>
              </w:r>
              <w:r>
                <w:rPr>
                  <w:rFonts w:ascii="Times New Roman" w:hAnsi="Times New Roman"/>
                  <w:color w:val="0000FF"/>
                  <w:u w:val="single"/>
                </w:rPr>
                <w:t>bcc</w:t>
              </w:r>
            </w:hyperlink>
          </w:p>
        </w:tc>
      </w:tr>
      <w:tr w:rsidR="00395E82" w:rsidRPr="00AF38A4" w14:paraId="6FC84B2E" w14:textId="77777777">
        <w:trPr>
          <w:trHeight w:val="144"/>
          <w:tblCellSpacing w:w="0" w:type="dxa"/>
        </w:trPr>
        <w:tc>
          <w:tcPr>
            <w:tcW w:w="394" w:type="dxa"/>
            <w:tcMar>
              <w:top w:w="50" w:type="dxa"/>
              <w:left w:w="100" w:type="dxa"/>
            </w:tcMar>
            <w:vAlign w:val="center"/>
          </w:tcPr>
          <w:p w14:paraId="621BA2BD" w14:textId="77777777" w:rsidR="00395E82" w:rsidRDefault="00054C4B">
            <w:pPr>
              <w:spacing w:after="0"/>
            </w:pPr>
            <w:r>
              <w:rPr>
                <w:rFonts w:ascii="Times New Roman" w:hAnsi="Times New Roman"/>
                <w:color w:val="000000"/>
                <w:sz w:val="24"/>
              </w:rPr>
              <w:t>5</w:t>
            </w:r>
          </w:p>
        </w:tc>
        <w:tc>
          <w:tcPr>
            <w:tcW w:w="4429" w:type="dxa"/>
            <w:tcMar>
              <w:top w:w="50" w:type="dxa"/>
              <w:left w:w="100" w:type="dxa"/>
            </w:tcMar>
            <w:vAlign w:val="center"/>
          </w:tcPr>
          <w:p w14:paraId="593F163C" w14:textId="77777777" w:rsidR="00395E82" w:rsidRDefault="00054C4B">
            <w:pPr>
              <w:spacing w:after="0"/>
              <w:ind w:left="135"/>
              <w:rPr>
                <w:lang w:val="ru-RU"/>
              </w:rPr>
            </w:pPr>
            <w:r>
              <w:rPr>
                <w:rFonts w:ascii="Times New Roman" w:hAnsi="Times New Roman"/>
                <w:color w:val="000000"/>
                <w:sz w:val="24"/>
                <w:lang w:val="ru-RU"/>
              </w:rPr>
              <w:t xml:space="preserve">Семейные праздники и традиции (день рождения, Новый Год) </w:t>
            </w:r>
            <w:r>
              <w:rPr>
                <w:rFonts w:ascii="Times New Roman" w:hAnsi="Times New Roman"/>
                <w:color w:val="000000"/>
                <w:sz w:val="24"/>
                <w:lang w:val="ru-RU"/>
              </w:rPr>
              <w:b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tc>
        <w:tc>
          <w:tcPr>
            <w:tcW w:w="677" w:type="dxa"/>
            <w:tcMar>
              <w:top w:w="50" w:type="dxa"/>
              <w:left w:w="100" w:type="dxa"/>
            </w:tcMar>
            <w:vAlign w:val="center"/>
          </w:tcPr>
          <w:p w14:paraId="6444D30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3F60046A" w14:textId="77777777" w:rsidR="00395E82" w:rsidRDefault="00395E82">
            <w:pPr>
              <w:spacing w:after="0"/>
              <w:ind w:left="135"/>
              <w:jc w:val="center"/>
            </w:pPr>
          </w:p>
        </w:tc>
        <w:tc>
          <w:tcPr>
            <w:tcW w:w="1462" w:type="dxa"/>
            <w:tcMar>
              <w:top w:w="50" w:type="dxa"/>
              <w:left w:w="100" w:type="dxa"/>
            </w:tcMar>
            <w:vAlign w:val="center"/>
          </w:tcPr>
          <w:p w14:paraId="619626AE" w14:textId="77777777" w:rsidR="00395E82" w:rsidRDefault="00395E82">
            <w:pPr>
              <w:spacing w:after="0"/>
              <w:ind w:left="135"/>
              <w:jc w:val="center"/>
            </w:pPr>
          </w:p>
        </w:tc>
        <w:tc>
          <w:tcPr>
            <w:tcW w:w="1013" w:type="dxa"/>
            <w:tcMar>
              <w:top w:w="50" w:type="dxa"/>
              <w:left w:w="100" w:type="dxa"/>
            </w:tcMar>
            <w:vAlign w:val="center"/>
          </w:tcPr>
          <w:p w14:paraId="5856C8B0" w14:textId="77777777" w:rsidR="00395E82" w:rsidRDefault="00395E82">
            <w:pPr>
              <w:spacing w:after="0"/>
              <w:ind w:left="135"/>
            </w:pPr>
          </w:p>
        </w:tc>
        <w:tc>
          <w:tcPr>
            <w:tcW w:w="1799" w:type="dxa"/>
            <w:tcMar>
              <w:top w:w="50" w:type="dxa"/>
              <w:left w:w="100" w:type="dxa"/>
            </w:tcMar>
            <w:vAlign w:val="center"/>
          </w:tcPr>
          <w:p w14:paraId="145DDBD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6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/83514</w:t>
              </w:r>
              <w:r>
                <w:rPr>
                  <w:rFonts w:ascii="Times New Roman" w:hAnsi="Times New Roman"/>
                  <w:color w:val="0000FF"/>
                  <w:u w:val="single"/>
                </w:rPr>
                <w:t>efc</w:t>
              </w:r>
            </w:hyperlink>
          </w:p>
        </w:tc>
      </w:tr>
      <w:tr w:rsidR="00395E82" w:rsidRPr="00AF38A4" w14:paraId="6A2D3BDE" w14:textId="77777777">
        <w:trPr>
          <w:trHeight w:val="144"/>
          <w:tblCellSpacing w:w="0" w:type="dxa"/>
        </w:trPr>
        <w:tc>
          <w:tcPr>
            <w:tcW w:w="394" w:type="dxa"/>
            <w:tcMar>
              <w:top w:w="50" w:type="dxa"/>
              <w:left w:w="100" w:type="dxa"/>
            </w:tcMar>
            <w:vAlign w:val="center"/>
          </w:tcPr>
          <w:p w14:paraId="71F90FC1" w14:textId="77777777" w:rsidR="00395E82" w:rsidRDefault="00054C4B">
            <w:pPr>
              <w:spacing w:after="0"/>
            </w:pPr>
            <w:r>
              <w:rPr>
                <w:rFonts w:ascii="Times New Roman" w:hAnsi="Times New Roman"/>
                <w:color w:val="000000"/>
                <w:sz w:val="24"/>
              </w:rPr>
              <w:t>6</w:t>
            </w:r>
          </w:p>
        </w:tc>
        <w:tc>
          <w:tcPr>
            <w:tcW w:w="4429" w:type="dxa"/>
            <w:tcMar>
              <w:top w:w="50" w:type="dxa"/>
              <w:left w:w="100" w:type="dxa"/>
            </w:tcMar>
            <w:vAlign w:val="center"/>
          </w:tcPr>
          <w:p w14:paraId="7ADE5C9D" w14:textId="77777777" w:rsidR="00395E82" w:rsidRDefault="00054C4B">
            <w:pPr>
              <w:spacing w:after="0"/>
              <w:ind w:left="135"/>
              <w:rPr>
                <w:lang w:val="ru-RU"/>
              </w:rPr>
            </w:pPr>
            <w:r>
              <w:rPr>
                <w:rFonts w:ascii="Times New Roman" w:hAnsi="Times New Roman"/>
                <w:color w:val="000000"/>
                <w:sz w:val="24"/>
                <w:lang w:val="ru-RU"/>
              </w:rPr>
              <w:t xml:space="preserve">Моя семья (семейные праздники в разных странах) </w:t>
            </w:r>
            <w:r>
              <w:rPr>
                <w:rFonts w:ascii="Times New Roman" w:hAnsi="Times New Roman"/>
                <w:color w:val="000000"/>
                <w:sz w:val="24"/>
                <w:lang w:val="ru-RU"/>
              </w:rPr>
              <w:br/>
              <w:t xml:space="preserve">Развитие коммуникативных умений аудирования на базе умений, сформированных на уровне начального общего образования: 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w:t>
            </w:r>
            <w:r>
              <w:rPr>
                <w:rFonts w:ascii="Times New Roman" w:hAnsi="Times New Roman"/>
                <w:color w:val="000000"/>
                <w:sz w:val="24"/>
                <w:lang w:val="ru-RU"/>
              </w:rPr>
              <w:lastRenderedPageBreak/>
              <w:t>использованием и без использования иллюстраций.</w:t>
            </w:r>
          </w:p>
        </w:tc>
        <w:tc>
          <w:tcPr>
            <w:tcW w:w="677" w:type="dxa"/>
            <w:tcMar>
              <w:top w:w="50" w:type="dxa"/>
              <w:left w:w="100" w:type="dxa"/>
            </w:tcMar>
            <w:vAlign w:val="center"/>
          </w:tcPr>
          <w:p w14:paraId="3F93FCD4"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2B572C5B" w14:textId="77777777" w:rsidR="00395E82" w:rsidRDefault="00395E82">
            <w:pPr>
              <w:spacing w:after="0"/>
              <w:ind w:left="135"/>
              <w:jc w:val="center"/>
            </w:pPr>
          </w:p>
        </w:tc>
        <w:tc>
          <w:tcPr>
            <w:tcW w:w="1462" w:type="dxa"/>
            <w:tcMar>
              <w:top w:w="50" w:type="dxa"/>
              <w:left w:w="100" w:type="dxa"/>
            </w:tcMar>
            <w:vAlign w:val="center"/>
          </w:tcPr>
          <w:p w14:paraId="4A4D62A5" w14:textId="77777777" w:rsidR="00395E82" w:rsidRDefault="00395E82">
            <w:pPr>
              <w:spacing w:after="0"/>
              <w:ind w:left="135"/>
              <w:jc w:val="center"/>
            </w:pPr>
          </w:p>
        </w:tc>
        <w:tc>
          <w:tcPr>
            <w:tcW w:w="1013" w:type="dxa"/>
            <w:tcMar>
              <w:top w:w="50" w:type="dxa"/>
              <w:left w:w="100" w:type="dxa"/>
            </w:tcMar>
            <w:vAlign w:val="center"/>
          </w:tcPr>
          <w:p w14:paraId="15CE27A4" w14:textId="77777777" w:rsidR="00395E82" w:rsidRDefault="00395E82">
            <w:pPr>
              <w:spacing w:after="0"/>
              <w:ind w:left="135"/>
            </w:pPr>
          </w:p>
        </w:tc>
        <w:tc>
          <w:tcPr>
            <w:tcW w:w="1799" w:type="dxa"/>
            <w:tcMar>
              <w:top w:w="50" w:type="dxa"/>
              <w:left w:w="100" w:type="dxa"/>
            </w:tcMar>
            <w:vAlign w:val="center"/>
          </w:tcPr>
          <w:p w14:paraId="20D36DE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7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/8351609</w:t>
              </w:r>
              <w:r>
                <w:rPr>
                  <w:rFonts w:ascii="Times New Roman" w:hAnsi="Times New Roman"/>
                  <w:color w:val="0000FF"/>
                  <w:u w:val="single"/>
                </w:rPr>
                <w:t>a</w:t>
              </w:r>
            </w:hyperlink>
          </w:p>
        </w:tc>
      </w:tr>
      <w:tr w:rsidR="00395E82" w:rsidRPr="00AF38A4" w14:paraId="1BF6675E" w14:textId="77777777">
        <w:trPr>
          <w:trHeight w:val="144"/>
          <w:tblCellSpacing w:w="0" w:type="dxa"/>
        </w:trPr>
        <w:tc>
          <w:tcPr>
            <w:tcW w:w="394" w:type="dxa"/>
            <w:tcMar>
              <w:top w:w="50" w:type="dxa"/>
              <w:left w:w="100" w:type="dxa"/>
            </w:tcMar>
            <w:vAlign w:val="center"/>
          </w:tcPr>
          <w:p w14:paraId="645EAFE1" w14:textId="77777777" w:rsidR="00395E82" w:rsidRDefault="00054C4B">
            <w:pPr>
              <w:spacing w:after="0"/>
            </w:pPr>
            <w:r>
              <w:rPr>
                <w:rFonts w:ascii="Times New Roman" w:hAnsi="Times New Roman"/>
                <w:color w:val="000000"/>
                <w:sz w:val="24"/>
              </w:rPr>
              <w:t>7</w:t>
            </w:r>
          </w:p>
        </w:tc>
        <w:tc>
          <w:tcPr>
            <w:tcW w:w="4429" w:type="dxa"/>
            <w:tcMar>
              <w:top w:w="50" w:type="dxa"/>
              <w:left w:w="100" w:type="dxa"/>
            </w:tcMar>
            <w:vAlign w:val="center"/>
          </w:tcPr>
          <w:p w14:paraId="1F8E2AB9" w14:textId="77777777" w:rsidR="00395E82" w:rsidRDefault="00054C4B">
            <w:pPr>
              <w:spacing w:after="0"/>
              <w:ind w:left="135"/>
              <w:rPr>
                <w:lang w:val="ru-RU"/>
              </w:rPr>
            </w:pPr>
            <w:r>
              <w:rPr>
                <w:rFonts w:ascii="Times New Roman" w:hAnsi="Times New Roman"/>
                <w:color w:val="000000"/>
                <w:sz w:val="24"/>
                <w:lang w:val="ru-RU"/>
              </w:rPr>
              <w:t>Моя семья. Мои друзья</w:t>
            </w:r>
            <w:r>
              <w:rPr>
                <w:rFonts w:ascii="Times New Roman" w:hAnsi="Times New Roman"/>
                <w:color w:val="000000"/>
                <w:sz w:val="24"/>
                <w:lang w:val="ru-RU"/>
              </w:rPr>
              <w:b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677" w:type="dxa"/>
            <w:tcMar>
              <w:top w:w="50" w:type="dxa"/>
              <w:left w:w="100" w:type="dxa"/>
            </w:tcMar>
            <w:vAlign w:val="center"/>
          </w:tcPr>
          <w:p w14:paraId="2C09C8D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E6A741D" w14:textId="77777777" w:rsidR="00395E82" w:rsidRDefault="00054C4B">
            <w:pPr>
              <w:spacing w:after="0"/>
              <w:ind w:left="135"/>
              <w:jc w:val="center"/>
            </w:pPr>
            <w:r>
              <w:rPr>
                <w:rFonts w:ascii="Times New Roman" w:hAnsi="Times New Roman"/>
                <w:color w:val="000000"/>
                <w:sz w:val="24"/>
              </w:rPr>
              <w:t xml:space="preserve">  </w:t>
            </w:r>
          </w:p>
        </w:tc>
        <w:tc>
          <w:tcPr>
            <w:tcW w:w="1462" w:type="dxa"/>
            <w:tcMar>
              <w:top w:w="50" w:type="dxa"/>
              <w:left w:w="100" w:type="dxa"/>
            </w:tcMar>
            <w:vAlign w:val="center"/>
          </w:tcPr>
          <w:p w14:paraId="24F5431F" w14:textId="77777777" w:rsidR="00395E82" w:rsidRDefault="00395E82">
            <w:pPr>
              <w:spacing w:after="0"/>
              <w:ind w:left="135"/>
              <w:jc w:val="center"/>
            </w:pPr>
          </w:p>
        </w:tc>
        <w:tc>
          <w:tcPr>
            <w:tcW w:w="1013" w:type="dxa"/>
            <w:tcMar>
              <w:top w:w="50" w:type="dxa"/>
              <w:left w:w="100" w:type="dxa"/>
            </w:tcMar>
            <w:vAlign w:val="center"/>
          </w:tcPr>
          <w:p w14:paraId="701CB3C8" w14:textId="77777777" w:rsidR="00395E82" w:rsidRDefault="00395E82">
            <w:pPr>
              <w:spacing w:after="0"/>
              <w:ind w:left="135"/>
            </w:pPr>
          </w:p>
        </w:tc>
        <w:tc>
          <w:tcPr>
            <w:tcW w:w="1799" w:type="dxa"/>
            <w:tcMar>
              <w:top w:w="50" w:type="dxa"/>
              <w:left w:w="100" w:type="dxa"/>
            </w:tcMar>
            <w:vAlign w:val="center"/>
          </w:tcPr>
          <w:p w14:paraId="1829F05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7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/83516</w:t>
              </w:r>
              <w:r>
                <w:rPr>
                  <w:rFonts w:ascii="Times New Roman" w:hAnsi="Times New Roman"/>
                  <w:color w:val="0000FF"/>
                  <w:u w:val="single"/>
                </w:rPr>
                <w:t>f</w:t>
              </w:r>
              <w:r>
                <w:rPr>
                  <w:rFonts w:ascii="Times New Roman" w:hAnsi="Times New Roman"/>
                  <w:color w:val="0000FF"/>
                  <w:u w:val="single"/>
                  <w:lang w:val="ru-RU"/>
                </w:rPr>
                <w:t>40</w:t>
              </w:r>
            </w:hyperlink>
            <w:r>
              <w:rPr>
                <w:rFonts w:ascii="Times New Roman" w:hAnsi="Times New Roman"/>
                <w:color w:val="000000"/>
                <w:sz w:val="24"/>
                <w:lang w:val="ru-RU"/>
              </w:rPr>
              <w:t xml:space="preserve"> </w:t>
            </w:r>
            <w:hyperlink r:id="rId7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/8351712</w:t>
              </w:r>
              <w:r>
                <w:rPr>
                  <w:rFonts w:ascii="Times New Roman" w:hAnsi="Times New Roman"/>
                  <w:color w:val="0000FF"/>
                  <w:u w:val="single"/>
                </w:rPr>
                <w:t>a</w:t>
              </w:r>
            </w:hyperlink>
          </w:p>
        </w:tc>
      </w:tr>
      <w:tr w:rsidR="00395E82" w:rsidRPr="00AF38A4" w14:paraId="4E90DCE4" w14:textId="77777777">
        <w:trPr>
          <w:trHeight w:val="144"/>
          <w:tblCellSpacing w:w="0" w:type="dxa"/>
        </w:trPr>
        <w:tc>
          <w:tcPr>
            <w:tcW w:w="394" w:type="dxa"/>
            <w:tcMar>
              <w:top w:w="50" w:type="dxa"/>
              <w:left w:w="100" w:type="dxa"/>
            </w:tcMar>
            <w:vAlign w:val="center"/>
          </w:tcPr>
          <w:p w14:paraId="56E83D3D" w14:textId="77777777" w:rsidR="00395E82" w:rsidRDefault="00054C4B">
            <w:pPr>
              <w:spacing w:after="0"/>
            </w:pPr>
            <w:r>
              <w:rPr>
                <w:rFonts w:ascii="Times New Roman" w:hAnsi="Times New Roman"/>
                <w:color w:val="000000"/>
                <w:sz w:val="24"/>
              </w:rPr>
              <w:t>8</w:t>
            </w:r>
          </w:p>
        </w:tc>
        <w:tc>
          <w:tcPr>
            <w:tcW w:w="4429" w:type="dxa"/>
            <w:tcMar>
              <w:top w:w="50" w:type="dxa"/>
              <w:left w:w="100" w:type="dxa"/>
            </w:tcMar>
            <w:vAlign w:val="center"/>
          </w:tcPr>
          <w:p w14:paraId="268240ED" w14:textId="77777777" w:rsidR="00395E82" w:rsidRDefault="00054C4B">
            <w:pPr>
              <w:spacing w:after="0"/>
              <w:ind w:left="135"/>
              <w:rPr>
                <w:lang w:val="ru-RU"/>
              </w:rPr>
            </w:pPr>
            <w:r>
              <w:rPr>
                <w:rFonts w:ascii="Times New Roman" w:hAnsi="Times New Roman"/>
                <w:color w:val="000000"/>
                <w:sz w:val="24"/>
                <w:lang w:val="ru-RU"/>
              </w:rPr>
              <w:t xml:space="preserve">Моя семья. Мои друзья (мои вещи, одежда) </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6E018FE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CFB4A0B" w14:textId="77777777" w:rsidR="00395E82" w:rsidRDefault="00395E82">
            <w:pPr>
              <w:spacing w:after="0"/>
              <w:ind w:left="135"/>
              <w:jc w:val="center"/>
            </w:pPr>
          </w:p>
        </w:tc>
        <w:tc>
          <w:tcPr>
            <w:tcW w:w="1462" w:type="dxa"/>
            <w:tcMar>
              <w:top w:w="50" w:type="dxa"/>
              <w:left w:w="100" w:type="dxa"/>
            </w:tcMar>
            <w:vAlign w:val="center"/>
          </w:tcPr>
          <w:p w14:paraId="5F5464D5" w14:textId="77777777" w:rsidR="00395E82" w:rsidRDefault="00395E82">
            <w:pPr>
              <w:spacing w:after="0"/>
              <w:ind w:left="135"/>
              <w:jc w:val="center"/>
            </w:pPr>
          </w:p>
        </w:tc>
        <w:tc>
          <w:tcPr>
            <w:tcW w:w="1013" w:type="dxa"/>
            <w:tcMar>
              <w:top w:w="50" w:type="dxa"/>
              <w:left w:w="100" w:type="dxa"/>
            </w:tcMar>
            <w:vAlign w:val="center"/>
          </w:tcPr>
          <w:p w14:paraId="43AD1B3E" w14:textId="77777777" w:rsidR="00395E82" w:rsidRDefault="00395E82">
            <w:pPr>
              <w:spacing w:after="0"/>
              <w:ind w:left="135"/>
            </w:pPr>
          </w:p>
        </w:tc>
        <w:tc>
          <w:tcPr>
            <w:tcW w:w="1799" w:type="dxa"/>
            <w:tcMar>
              <w:top w:w="50" w:type="dxa"/>
              <w:left w:w="100" w:type="dxa"/>
            </w:tcMar>
            <w:vAlign w:val="center"/>
          </w:tcPr>
          <w:p w14:paraId="62FAE78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7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/83518002</w:t>
              </w:r>
            </w:hyperlink>
          </w:p>
        </w:tc>
      </w:tr>
      <w:tr w:rsidR="00395E82" w:rsidRPr="00AF38A4" w14:paraId="113D2DF9" w14:textId="77777777">
        <w:trPr>
          <w:trHeight w:val="144"/>
          <w:tblCellSpacing w:w="0" w:type="dxa"/>
        </w:trPr>
        <w:tc>
          <w:tcPr>
            <w:tcW w:w="394" w:type="dxa"/>
            <w:tcMar>
              <w:top w:w="50" w:type="dxa"/>
              <w:left w:w="100" w:type="dxa"/>
            </w:tcMar>
            <w:vAlign w:val="center"/>
          </w:tcPr>
          <w:p w14:paraId="2676EF2C" w14:textId="77777777" w:rsidR="00395E82" w:rsidRDefault="00054C4B">
            <w:pPr>
              <w:spacing w:after="0"/>
            </w:pPr>
            <w:r>
              <w:rPr>
                <w:rFonts w:ascii="Times New Roman" w:hAnsi="Times New Roman"/>
                <w:color w:val="000000"/>
                <w:sz w:val="24"/>
              </w:rPr>
              <w:t>9</w:t>
            </w:r>
          </w:p>
        </w:tc>
        <w:tc>
          <w:tcPr>
            <w:tcW w:w="4429" w:type="dxa"/>
            <w:tcMar>
              <w:top w:w="50" w:type="dxa"/>
              <w:left w:w="100" w:type="dxa"/>
            </w:tcMar>
            <w:vAlign w:val="center"/>
          </w:tcPr>
          <w:p w14:paraId="3BC22461" w14:textId="77777777" w:rsidR="00395E82" w:rsidRDefault="00054C4B">
            <w:pPr>
              <w:spacing w:after="0"/>
              <w:ind w:left="135"/>
              <w:rPr>
                <w:lang w:val="ru-RU"/>
              </w:rPr>
            </w:pPr>
            <w:r>
              <w:rPr>
                <w:rFonts w:ascii="Times New Roman" w:hAnsi="Times New Roman"/>
                <w:color w:val="000000"/>
                <w:sz w:val="24"/>
                <w:lang w:val="ru-RU"/>
              </w:rPr>
              <w:t xml:space="preserve">Мои друзья (взаимоотношения с друзьями) </w:t>
            </w:r>
            <w:r>
              <w:rPr>
                <w:rFonts w:ascii="Times New Roman" w:hAnsi="Times New Roman"/>
                <w:color w:val="000000"/>
                <w:sz w:val="24"/>
                <w:lang w:val="ru-RU"/>
              </w:rPr>
              <w:br/>
              <w:t>Формирование умений: правильно оформлять свой адрес на английском языке (в анкете, формуляре);</w:t>
            </w:r>
          </w:p>
        </w:tc>
        <w:tc>
          <w:tcPr>
            <w:tcW w:w="677" w:type="dxa"/>
            <w:tcMar>
              <w:top w:w="50" w:type="dxa"/>
              <w:left w:w="100" w:type="dxa"/>
            </w:tcMar>
            <w:vAlign w:val="center"/>
          </w:tcPr>
          <w:p w14:paraId="21FA7C5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218042E3" w14:textId="77777777" w:rsidR="00395E82" w:rsidRDefault="00395E82">
            <w:pPr>
              <w:spacing w:after="0"/>
              <w:ind w:left="135"/>
              <w:jc w:val="center"/>
            </w:pPr>
          </w:p>
        </w:tc>
        <w:tc>
          <w:tcPr>
            <w:tcW w:w="1462" w:type="dxa"/>
            <w:tcMar>
              <w:top w:w="50" w:type="dxa"/>
              <w:left w:w="100" w:type="dxa"/>
            </w:tcMar>
            <w:vAlign w:val="center"/>
          </w:tcPr>
          <w:p w14:paraId="5092C3EC" w14:textId="77777777" w:rsidR="00395E82" w:rsidRDefault="00395E82">
            <w:pPr>
              <w:spacing w:after="0"/>
              <w:ind w:left="135"/>
              <w:jc w:val="center"/>
            </w:pPr>
          </w:p>
        </w:tc>
        <w:tc>
          <w:tcPr>
            <w:tcW w:w="1013" w:type="dxa"/>
            <w:tcMar>
              <w:top w:w="50" w:type="dxa"/>
              <w:left w:w="100" w:type="dxa"/>
            </w:tcMar>
            <w:vAlign w:val="center"/>
          </w:tcPr>
          <w:p w14:paraId="29731D30" w14:textId="77777777" w:rsidR="00395E82" w:rsidRDefault="00395E82">
            <w:pPr>
              <w:spacing w:after="0"/>
              <w:ind w:left="135"/>
            </w:pPr>
          </w:p>
        </w:tc>
        <w:tc>
          <w:tcPr>
            <w:tcW w:w="1799" w:type="dxa"/>
            <w:tcMar>
              <w:top w:w="50" w:type="dxa"/>
              <w:left w:w="100" w:type="dxa"/>
            </w:tcMar>
            <w:vAlign w:val="center"/>
          </w:tcPr>
          <w:p w14:paraId="403375D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7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/83515</w:t>
              </w:r>
              <w:r>
                <w:rPr>
                  <w:rFonts w:ascii="Times New Roman" w:hAnsi="Times New Roman"/>
                  <w:color w:val="0000FF"/>
                  <w:u w:val="single"/>
                </w:rPr>
                <w:t>ea</w:t>
              </w:r>
              <w:r>
                <w:rPr>
                  <w:rFonts w:ascii="Times New Roman" w:hAnsi="Times New Roman"/>
                  <w:color w:val="0000FF"/>
                  <w:u w:val="single"/>
                  <w:lang w:val="ru-RU"/>
                </w:rPr>
                <w:t>6</w:t>
              </w:r>
            </w:hyperlink>
          </w:p>
        </w:tc>
      </w:tr>
      <w:tr w:rsidR="00395E82" w:rsidRPr="00AF38A4" w14:paraId="3CDB2024" w14:textId="77777777">
        <w:trPr>
          <w:trHeight w:val="144"/>
          <w:tblCellSpacing w:w="0" w:type="dxa"/>
        </w:trPr>
        <w:tc>
          <w:tcPr>
            <w:tcW w:w="394" w:type="dxa"/>
            <w:tcMar>
              <w:top w:w="50" w:type="dxa"/>
              <w:left w:w="100" w:type="dxa"/>
            </w:tcMar>
            <w:vAlign w:val="center"/>
          </w:tcPr>
          <w:p w14:paraId="73197402" w14:textId="77777777" w:rsidR="00395E82" w:rsidRDefault="00054C4B">
            <w:pPr>
              <w:spacing w:after="0"/>
            </w:pPr>
            <w:r>
              <w:rPr>
                <w:rFonts w:ascii="Times New Roman" w:hAnsi="Times New Roman"/>
                <w:color w:val="000000"/>
                <w:sz w:val="24"/>
              </w:rPr>
              <w:t>10</w:t>
            </w:r>
          </w:p>
        </w:tc>
        <w:tc>
          <w:tcPr>
            <w:tcW w:w="4429" w:type="dxa"/>
            <w:tcMar>
              <w:top w:w="50" w:type="dxa"/>
              <w:left w:w="100" w:type="dxa"/>
            </w:tcMar>
            <w:vAlign w:val="center"/>
          </w:tcPr>
          <w:p w14:paraId="328466AA" w14:textId="77777777" w:rsidR="00395E82" w:rsidRDefault="00054C4B">
            <w:pPr>
              <w:spacing w:after="0"/>
              <w:ind w:left="135"/>
              <w:rPr>
                <w:lang w:val="ru-RU"/>
              </w:rPr>
            </w:pPr>
            <w:r>
              <w:rPr>
                <w:rFonts w:ascii="Times New Roman" w:hAnsi="Times New Roman"/>
                <w:color w:val="000000"/>
                <w:sz w:val="24"/>
                <w:lang w:val="ru-RU"/>
              </w:rPr>
              <w:t>Мои друзья (совместные занятия)</w:t>
            </w:r>
            <w:r>
              <w:rPr>
                <w:rFonts w:ascii="Times New Roman" w:hAnsi="Times New Roman"/>
                <w:color w:val="000000"/>
                <w:sz w:val="24"/>
                <w:lang w:val="ru-RU"/>
              </w:rPr>
              <w:br/>
              <w:t xml:space="preserve">Ведение диалога-побуждения к действию: обращаться с просьбой, вежливо </w:t>
            </w:r>
            <w:r>
              <w:rPr>
                <w:rFonts w:ascii="Times New Roman" w:hAnsi="Times New Roman"/>
                <w:color w:val="000000"/>
                <w:sz w:val="24"/>
                <w:lang w:val="ru-RU"/>
              </w:rPr>
              <w:lastRenderedPageBreak/>
              <w:t>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tc>
        <w:tc>
          <w:tcPr>
            <w:tcW w:w="677" w:type="dxa"/>
            <w:tcMar>
              <w:top w:w="50" w:type="dxa"/>
              <w:left w:w="100" w:type="dxa"/>
            </w:tcMar>
            <w:vAlign w:val="center"/>
          </w:tcPr>
          <w:p w14:paraId="1C635E01"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2B1A0277" w14:textId="77777777" w:rsidR="00395E82" w:rsidRDefault="00395E82">
            <w:pPr>
              <w:spacing w:after="0"/>
              <w:ind w:left="135"/>
              <w:jc w:val="center"/>
            </w:pPr>
          </w:p>
        </w:tc>
        <w:tc>
          <w:tcPr>
            <w:tcW w:w="1462" w:type="dxa"/>
            <w:tcMar>
              <w:top w:w="50" w:type="dxa"/>
              <w:left w:w="100" w:type="dxa"/>
            </w:tcMar>
            <w:vAlign w:val="center"/>
          </w:tcPr>
          <w:p w14:paraId="1FDD4841" w14:textId="77777777" w:rsidR="00395E82" w:rsidRDefault="00395E82">
            <w:pPr>
              <w:spacing w:after="0"/>
              <w:ind w:left="135"/>
              <w:jc w:val="center"/>
            </w:pPr>
          </w:p>
        </w:tc>
        <w:tc>
          <w:tcPr>
            <w:tcW w:w="1013" w:type="dxa"/>
            <w:tcMar>
              <w:top w:w="50" w:type="dxa"/>
              <w:left w:w="100" w:type="dxa"/>
            </w:tcMar>
            <w:vAlign w:val="center"/>
          </w:tcPr>
          <w:p w14:paraId="0729A1DC" w14:textId="77777777" w:rsidR="00395E82" w:rsidRDefault="00395E82">
            <w:pPr>
              <w:spacing w:after="0"/>
              <w:ind w:left="135"/>
            </w:pPr>
          </w:p>
        </w:tc>
        <w:tc>
          <w:tcPr>
            <w:tcW w:w="1799" w:type="dxa"/>
            <w:tcMar>
              <w:top w:w="50" w:type="dxa"/>
              <w:left w:w="100" w:type="dxa"/>
            </w:tcMar>
            <w:vAlign w:val="center"/>
          </w:tcPr>
          <w:p w14:paraId="633329E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7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/83516252</w:t>
              </w:r>
            </w:hyperlink>
          </w:p>
        </w:tc>
      </w:tr>
      <w:tr w:rsidR="00395E82" w14:paraId="0A2397FE" w14:textId="77777777">
        <w:trPr>
          <w:trHeight w:val="144"/>
          <w:tblCellSpacing w:w="0" w:type="dxa"/>
        </w:trPr>
        <w:tc>
          <w:tcPr>
            <w:tcW w:w="394" w:type="dxa"/>
            <w:tcMar>
              <w:top w:w="50" w:type="dxa"/>
              <w:left w:w="100" w:type="dxa"/>
            </w:tcMar>
            <w:vAlign w:val="center"/>
          </w:tcPr>
          <w:p w14:paraId="3D6CD8C6" w14:textId="77777777" w:rsidR="00395E82" w:rsidRDefault="00054C4B">
            <w:pPr>
              <w:spacing w:after="0"/>
            </w:pPr>
            <w:r>
              <w:rPr>
                <w:rFonts w:ascii="Times New Roman" w:hAnsi="Times New Roman"/>
                <w:color w:val="000000"/>
                <w:sz w:val="24"/>
              </w:rPr>
              <w:t>11</w:t>
            </w:r>
          </w:p>
        </w:tc>
        <w:tc>
          <w:tcPr>
            <w:tcW w:w="4429" w:type="dxa"/>
            <w:tcMar>
              <w:top w:w="50" w:type="dxa"/>
              <w:left w:w="100" w:type="dxa"/>
            </w:tcMar>
            <w:vAlign w:val="center"/>
          </w:tcPr>
          <w:p w14:paraId="13C4F9A7" w14:textId="77777777" w:rsidR="00395E82" w:rsidRDefault="00054C4B">
            <w:pPr>
              <w:spacing w:after="0"/>
              <w:ind w:left="135"/>
              <w:rPr>
                <w:lang w:val="ru-RU"/>
              </w:rPr>
            </w:pPr>
            <w:r>
              <w:rPr>
                <w:rFonts w:ascii="Times New Roman" w:hAnsi="Times New Roman"/>
                <w:color w:val="000000"/>
                <w:sz w:val="24"/>
                <w:lang w:val="ru-RU"/>
              </w:rPr>
              <w:t>Обобщение по теме "Моя семья. Мои друзья. Семейные праздники: день рождения, Новый год"</w:t>
            </w:r>
            <w:r>
              <w:rPr>
                <w:rFonts w:ascii="Times New Roman" w:hAnsi="Times New Roman"/>
                <w:color w:val="000000"/>
                <w:sz w:val="24"/>
                <w:lang w:val="ru-RU"/>
              </w:rPr>
              <w:br/>
              <w:t>Развитие умений письменной речи на базе умений, сформированных на уровне начального общего образования: написание коротких поздравлений с праздниками (с Новым годом, Рождеством, днём рождения);</w:t>
            </w:r>
          </w:p>
        </w:tc>
        <w:tc>
          <w:tcPr>
            <w:tcW w:w="677" w:type="dxa"/>
            <w:tcMar>
              <w:top w:w="50" w:type="dxa"/>
              <w:left w:w="100" w:type="dxa"/>
            </w:tcMar>
            <w:vAlign w:val="center"/>
          </w:tcPr>
          <w:p w14:paraId="06AA275B"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8B47D90" w14:textId="77777777" w:rsidR="00395E82" w:rsidRDefault="00395E82">
            <w:pPr>
              <w:spacing w:after="0"/>
              <w:ind w:left="135"/>
              <w:jc w:val="center"/>
            </w:pPr>
          </w:p>
        </w:tc>
        <w:tc>
          <w:tcPr>
            <w:tcW w:w="1462" w:type="dxa"/>
            <w:tcMar>
              <w:top w:w="50" w:type="dxa"/>
              <w:left w:w="100" w:type="dxa"/>
            </w:tcMar>
            <w:vAlign w:val="center"/>
          </w:tcPr>
          <w:p w14:paraId="4F41DD4C" w14:textId="77777777" w:rsidR="00395E82" w:rsidRDefault="00395E82">
            <w:pPr>
              <w:spacing w:after="0"/>
              <w:ind w:left="135"/>
              <w:jc w:val="center"/>
            </w:pPr>
          </w:p>
        </w:tc>
        <w:tc>
          <w:tcPr>
            <w:tcW w:w="1013" w:type="dxa"/>
            <w:tcMar>
              <w:top w:w="50" w:type="dxa"/>
              <w:left w:w="100" w:type="dxa"/>
            </w:tcMar>
            <w:vAlign w:val="center"/>
          </w:tcPr>
          <w:p w14:paraId="2CD37A3D" w14:textId="77777777" w:rsidR="00395E82" w:rsidRDefault="00395E82">
            <w:pPr>
              <w:spacing w:after="0"/>
              <w:ind w:left="135"/>
            </w:pPr>
          </w:p>
        </w:tc>
        <w:tc>
          <w:tcPr>
            <w:tcW w:w="1799" w:type="dxa"/>
            <w:tcMar>
              <w:top w:w="50" w:type="dxa"/>
              <w:left w:w="100" w:type="dxa"/>
            </w:tcMar>
            <w:vAlign w:val="center"/>
          </w:tcPr>
          <w:p w14:paraId="48053087" w14:textId="77777777" w:rsidR="00395E82" w:rsidRDefault="00395E82">
            <w:pPr>
              <w:spacing w:after="0"/>
              <w:ind w:left="135"/>
            </w:pPr>
          </w:p>
        </w:tc>
      </w:tr>
      <w:tr w:rsidR="00395E82" w14:paraId="223BC460" w14:textId="77777777">
        <w:trPr>
          <w:trHeight w:val="144"/>
          <w:tblCellSpacing w:w="0" w:type="dxa"/>
        </w:trPr>
        <w:tc>
          <w:tcPr>
            <w:tcW w:w="394" w:type="dxa"/>
            <w:tcMar>
              <w:top w:w="50" w:type="dxa"/>
              <w:left w:w="100" w:type="dxa"/>
            </w:tcMar>
            <w:vAlign w:val="center"/>
          </w:tcPr>
          <w:p w14:paraId="128AA2CC" w14:textId="77777777" w:rsidR="00395E82" w:rsidRDefault="00054C4B">
            <w:pPr>
              <w:spacing w:after="0"/>
            </w:pPr>
            <w:r>
              <w:rPr>
                <w:rFonts w:ascii="Times New Roman" w:hAnsi="Times New Roman"/>
                <w:color w:val="000000"/>
                <w:sz w:val="24"/>
              </w:rPr>
              <w:t>12</w:t>
            </w:r>
          </w:p>
        </w:tc>
        <w:tc>
          <w:tcPr>
            <w:tcW w:w="4429" w:type="dxa"/>
            <w:tcMar>
              <w:top w:w="50" w:type="dxa"/>
              <w:left w:w="100" w:type="dxa"/>
            </w:tcMar>
            <w:vAlign w:val="center"/>
          </w:tcPr>
          <w:p w14:paraId="6B943670" w14:textId="77777777" w:rsidR="00395E82" w:rsidRDefault="00054C4B">
            <w:pPr>
              <w:spacing w:after="0"/>
              <w:rPr>
                <w:lang w:val="ru-RU"/>
              </w:rPr>
            </w:pPr>
            <w:r>
              <w:rPr>
                <w:rFonts w:ascii="Times New Roman" w:hAnsi="Times New Roman" w:cs="Times New Roman"/>
                <w:b/>
                <w:bCs/>
                <w:sz w:val="24"/>
                <w:szCs w:val="24"/>
                <w:lang w:val="ru-RU"/>
              </w:rPr>
              <w:t>Стартовая контрольная работа.</w:t>
            </w:r>
            <w:r>
              <w:rPr>
                <w:lang w:val="ru-RU"/>
              </w:rPr>
              <w:t xml:space="preserve"> </w:t>
            </w:r>
            <w:r>
              <w:rPr>
                <w:rFonts w:ascii="Times New Roman" w:hAnsi="Times New Roman"/>
                <w:color w:val="000000"/>
                <w:sz w:val="24"/>
                <w:lang w:val="ru-RU"/>
              </w:rPr>
              <w:t>Контроль по теме "Моя семья. Мои друзья. Семейные праздники: день рождения, Новый год"</w:t>
            </w:r>
            <w:r>
              <w:rPr>
                <w:rFonts w:ascii="Times New Roman" w:hAnsi="Times New Roman"/>
                <w:color w:val="000000"/>
                <w:sz w:val="24"/>
                <w:lang w:val="ru-RU"/>
              </w:rPr>
              <w:br/>
            </w:r>
          </w:p>
        </w:tc>
        <w:tc>
          <w:tcPr>
            <w:tcW w:w="677" w:type="dxa"/>
            <w:tcMar>
              <w:top w:w="50" w:type="dxa"/>
              <w:left w:w="100" w:type="dxa"/>
            </w:tcMar>
            <w:vAlign w:val="center"/>
          </w:tcPr>
          <w:p w14:paraId="2FF947B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9414061" w14:textId="77777777" w:rsidR="00395E82" w:rsidRDefault="00054C4B">
            <w:pPr>
              <w:spacing w:after="0"/>
              <w:ind w:left="135"/>
              <w:jc w:val="center"/>
              <w:rPr>
                <w:lang w:val="ru-RU"/>
              </w:rPr>
            </w:pPr>
            <w:r>
              <w:rPr>
                <w:lang w:val="ru-RU"/>
              </w:rPr>
              <w:t>1</w:t>
            </w:r>
          </w:p>
        </w:tc>
        <w:tc>
          <w:tcPr>
            <w:tcW w:w="1462" w:type="dxa"/>
            <w:tcMar>
              <w:top w:w="50" w:type="dxa"/>
              <w:left w:w="100" w:type="dxa"/>
            </w:tcMar>
            <w:vAlign w:val="center"/>
          </w:tcPr>
          <w:p w14:paraId="274F773F" w14:textId="77777777" w:rsidR="00395E82" w:rsidRDefault="00395E82">
            <w:pPr>
              <w:spacing w:after="0"/>
              <w:ind w:left="135"/>
              <w:jc w:val="center"/>
            </w:pPr>
          </w:p>
        </w:tc>
        <w:tc>
          <w:tcPr>
            <w:tcW w:w="1013" w:type="dxa"/>
            <w:tcMar>
              <w:top w:w="50" w:type="dxa"/>
              <w:left w:w="100" w:type="dxa"/>
            </w:tcMar>
            <w:vAlign w:val="center"/>
          </w:tcPr>
          <w:p w14:paraId="2E9E7398" w14:textId="77777777" w:rsidR="00395E82" w:rsidRDefault="00395E82">
            <w:pPr>
              <w:spacing w:after="0"/>
              <w:ind w:left="135"/>
            </w:pPr>
          </w:p>
        </w:tc>
        <w:tc>
          <w:tcPr>
            <w:tcW w:w="1799" w:type="dxa"/>
            <w:tcMar>
              <w:top w:w="50" w:type="dxa"/>
              <w:left w:w="100" w:type="dxa"/>
            </w:tcMar>
            <w:vAlign w:val="center"/>
          </w:tcPr>
          <w:p w14:paraId="0FC5618B" w14:textId="77777777" w:rsidR="00395E82" w:rsidRDefault="00395E82">
            <w:pPr>
              <w:spacing w:after="0"/>
              <w:ind w:left="135"/>
            </w:pPr>
          </w:p>
        </w:tc>
      </w:tr>
      <w:tr w:rsidR="00395E82" w:rsidRPr="00AF38A4" w14:paraId="427D8EA4" w14:textId="77777777">
        <w:trPr>
          <w:trHeight w:val="144"/>
          <w:tblCellSpacing w:w="0" w:type="dxa"/>
        </w:trPr>
        <w:tc>
          <w:tcPr>
            <w:tcW w:w="394" w:type="dxa"/>
            <w:tcMar>
              <w:top w:w="50" w:type="dxa"/>
              <w:left w:w="100" w:type="dxa"/>
            </w:tcMar>
            <w:vAlign w:val="center"/>
          </w:tcPr>
          <w:p w14:paraId="69E95729" w14:textId="77777777" w:rsidR="00395E82" w:rsidRDefault="00054C4B">
            <w:pPr>
              <w:spacing w:after="0"/>
            </w:pPr>
            <w:r>
              <w:rPr>
                <w:rFonts w:ascii="Times New Roman" w:hAnsi="Times New Roman"/>
                <w:color w:val="000000"/>
                <w:sz w:val="24"/>
              </w:rPr>
              <w:t>13</w:t>
            </w:r>
          </w:p>
        </w:tc>
        <w:tc>
          <w:tcPr>
            <w:tcW w:w="4429" w:type="dxa"/>
            <w:tcMar>
              <w:top w:w="50" w:type="dxa"/>
              <w:left w:w="100" w:type="dxa"/>
            </w:tcMar>
            <w:vAlign w:val="center"/>
          </w:tcPr>
          <w:p w14:paraId="37C1BA41" w14:textId="77777777" w:rsidR="00395E82" w:rsidRDefault="00054C4B">
            <w:pPr>
              <w:spacing w:after="0"/>
              <w:ind w:left="135"/>
              <w:rPr>
                <w:lang w:val="ru-RU"/>
              </w:rPr>
            </w:pPr>
            <w:r>
              <w:rPr>
                <w:rFonts w:ascii="Times New Roman" w:hAnsi="Times New Roman"/>
                <w:color w:val="000000"/>
                <w:sz w:val="24"/>
                <w:lang w:val="ru-RU"/>
              </w:rPr>
              <w:t>Члены семьи: описание внешности Использование при чтении и аудировании языковой, в том числе контекстуальной, догадки.</w:t>
            </w:r>
          </w:p>
        </w:tc>
        <w:tc>
          <w:tcPr>
            <w:tcW w:w="677" w:type="dxa"/>
            <w:tcMar>
              <w:top w:w="50" w:type="dxa"/>
              <w:left w:w="100" w:type="dxa"/>
            </w:tcMar>
            <w:vAlign w:val="center"/>
          </w:tcPr>
          <w:p w14:paraId="1E131AD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DF99208" w14:textId="77777777" w:rsidR="00395E82" w:rsidRDefault="00395E82">
            <w:pPr>
              <w:spacing w:after="0"/>
              <w:ind w:left="135"/>
              <w:jc w:val="center"/>
            </w:pPr>
          </w:p>
        </w:tc>
        <w:tc>
          <w:tcPr>
            <w:tcW w:w="1462" w:type="dxa"/>
            <w:tcMar>
              <w:top w:w="50" w:type="dxa"/>
              <w:left w:w="100" w:type="dxa"/>
            </w:tcMar>
            <w:vAlign w:val="center"/>
          </w:tcPr>
          <w:p w14:paraId="4A641446" w14:textId="77777777" w:rsidR="00395E82" w:rsidRDefault="00395E82">
            <w:pPr>
              <w:spacing w:after="0"/>
              <w:ind w:left="135"/>
              <w:jc w:val="center"/>
            </w:pPr>
          </w:p>
        </w:tc>
        <w:tc>
          <w:tcPr>
            <w:tcW w:w="1013" w:type="dxa"/>
            <w:tcMar>
              <w:top w:w="50" w:type="dxa"/>
              <w:left w:w="100" w:type="dxa"/>
            </w:tcMar>
            <w:vAlign w:val="center"/>
          </w:tcPr>
          <w:p w14:paraId="7C6A9353" w14:textId="77777777" w:rsidR="00395E82" w:rsidRDefault="00395E82">
            <w:pPr>
              <w:spacing w:after="0"/>
              <w:ind w:left="135"/>
            </w:pPr>
          </w:p>
        </w:tc>
        <w:tc>
          <w:tcPr>
            <w:tcW w:w="1799" w:type="dxa"/>
            <w:tcMar>
              <w:top w:w="50" w:type="dxa"/>
              <w:left w:w="100" w:type="dxa"/>
            </w:tcMar>
            <w:vAlign w:val="center"/>
          </w:tcPr>
          <w:p w14:paraId="1FA2C57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7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/8351655</w:t>
              </w:r>
              <w:r>
                <w:rPr>
                  <w:rFonts w:ascii="Times New Roman" w:hAnsi="Times New Roman"/>
                  <w:color w:val="0000FF"/>
                  <w:u w:val="single"/>
                </w:rPr>
                <w:t>e</w:t>
              </w:r>
            </w:hyperlink>
          </w:p>
        </w:tc>
      </w:tr>
      <w:tr w:rsidR="00395E82" w:rsidRPr="00AF38A4" w14:paraId="5E749E7C" w14:textId="77777777">
        <w:trPr>
          <w:trHeight w:val="144"/>
          <w:tblCellSpacing w:w="0" w:type="dxa"/>
        </w:trPr>
        <w:tc>
          <w:tcPr>
            <w:tcW w:w="394" w:type="dxa"/>
            <w:tcMar>
              <w:top w:w="50" w:type="dxa"/>
              <w:left w:w="100" w:type="dxa"/>
            </w:tcMar>
            <w:vAlign w:val="center"/>
          </w:tcPr>
          <w:p w14:paraId="65D5F674" w14:textId="77777777" w:rsidR="00395E82" w:rsidRDefault="00054C4B">
            <w:pPr>
              <w:spacing w:after="0"/>
            </w:pPr>
            <w:r>
              <w:rPr>
                <w:rFonts w:ascii="Times New Roman" w:hAnsi="Times New Roman"/>
                <w:color w:val="000000"/>
                <w:sz w:val="24"/>
              </w:rPr>
              <w:t>14</w:t>
            </w:r>
          </w:p>
        </w:tc>
        <w:tc>
          <w:tcPr>
            <w:tcW w:w="4429" w:type="dxa"/>
            <w:tcMar>
              <w:top w:w="50" w:type="dxa"/>
              <w:left w:w="100" w:type="dxa"/>
            </w:tcMar>
            <w:vAlign w:val="center"/>
          </w:tcPr>
          <w:p w14:paraId="5C5CA7EA" w14:textId="77777777" w:rsidR="00395E82" w:rsidRDefault="00054C4B">
            <w:pPr>
              <w:spacing w:after="0"/>
              <w:ind w:left="135"/>
              <w:rPr>
                <w:lang w:val="ru-RU"/>
              </w:rPr>
            </w:pPr>
            <w:r>
              <w:rPr>
                <w:rFonts w:ascii="Times New Roman" w:hAnsi="Times New Roman"/>
                <w:color w:val="000000"/>
                <w:sz w:val="24"/>
                <w:lang w:val="ru-RU"/>
              </w:rPr>
              <w:t xml:space="preserve">Члены семьи: описание характера </w:t>
            </w:r>
            <w:r>
              <w:rPr>
                <w:rFonts w:ascii="Times New Roman" w:hAnsi="Times New Roman"/>
                <w:color w:val="000000"/>
                <w:sz w:val="24"/>
                <w:lang w:val="ru-RU"/>
              </w:rPr>
              <w:br/>
              <w:t>Развитие умений письменной речи на базе умений, сформированных на уровне начального общего образования: списывание текста и выписывание из него слов, словосочетаний, предложений в соответствии с решаемой коммуникативной задачей;</w:t>
            </w:r>
          </w:p>
        </w:tc>
        <w:tc>
          <w:tcPr>
            <w:tcW w:w="677" w:type="dxa"/>
            <w:tcMar>
              <w:top w:w="50" w:type="dxa"/>
              <w:left w:w="100" w:type="dxa"/>
            </w:tcMar>
            <w:vAlign w:val="center"/>
          </w:tcPr>
          <w:p w14:paraId="69A2ABC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20A5B19D" w14:textId="77777777" w:rsidR="00395E82" w:rsidRDefault="00395E82">
            <w:pPr>
              <w:spacing w:after="0"/>
              <w:ind w:left="135"/>
              <w:jc w:val="center"/>
            </w:pPr>
          </w:p>
        </w:tc>
        <w:tc>
          <w:tcPr>
            <w:tcW w:w="1462" w:type="dxa"/>
            <w:tcMar>
              <w:top w:w="50" w:type="dxa"/>
              <w:left w:w="100" w:type="dxa"/>
            </w:tcMar>
            <w:vAlign w:val="center"/>
          </w:tcPr>
          <w:p w14:paraId="0F9B9B38" w14:textId="77777777" w:rsidR="00395E82" w:rsidRDefault="00395E82">
            <w:pPr>
              <w:spacing w:after="0"/>
              <w:ind w:left="135"/>
              <w:jc w:val="center"/>
            </w:pPr>
          </w:p>
        </w:tc>
        <w:tc>
          <w:tcPr>
            <w:tcW w:w="1013" w:type="dxa"/>
            <w:tcMar>
              <w:top w:w="50" w:type="dxa"/>
              <w:left w:w="100" w:type="dxa"/>
            </w:tcMar>
            <w:vAlign w:val="center"/>
          </w:tcPr>
          <w:p w14:paraId="5F9E7C3F" w14:textId="77777777" w:rsidR="00395E82" w:rsidRDefault="00395E82">
            <w:pPr>
              <w:spacing w:after="0"/>
              <w:ind w:left="135"/>
            </w:pPr>
          </w:p>
        </w:tc>
        <w:tc>
          <w:tcPr>
            <w:tcW w:w="1799" w:type="dxa"/>
            <w:tcMar>
              <w:top w:w="50" w:type="dxa"/>
              <w:left w:w="100" w:type="dxa"/>
            </w:tcMar>
            <w:vAlign w:val="center"/>
          </w:tcPr>
          <w:p w14:paraId="5E1172F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7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/835163</w:t>
              </w:r>
              <w:r>
                <w:rPr>
                  <w:rFonts w:ascii="Times New Roman" w:hAnsi="Times New Roman"/>
                  <w:color w:val="0000FF"/>
                  <w:u w:val="single"/>
                </w:rPr>
                <w:t>f</w:t>
              </w:r>
              <w:r>
                <w:rPr>
                  <w:rFonts w:ascii="Times New Roman" w:hAnsi="Times New Roman"/>
                  <w:color w:val="0000FF"/>
                  <w:u w:val="single"/>
                  <w:lang w:val="ru-RU"/>
                </w:rPr>
                <w:t>6</w:t>
              </w:r>
            </w:hyperlink>
          </w:p>
        </w:tc>
      </w:tr>
      <w:tr w:rsidR="00395E82" w:rsidRPr="00AF38A4" w14:paraId="42D1F061" w14:textId="77777777">
        <w:trPr>
          <w:trHeight w:val="144"/>
          <w:tblCellSpacing w:w="0" w:type="dxa"/>
        </w:trPr>
        <w:tc>
          <w:tcPr>
            <w:tcW w:w="394" w:type="dxa"/>
            <w:tcMar>
              <w:top w:w="50" w:type="dxa"/>
              <w:left w:w="100" w:type="dxa"/>
            </w:tcMar>
            <w:vAlign w:val="center"/>
          </w:tcPr>
          <w:p w14:paraId="3AF0E7B2" w14:textId="77777777" w:rsidR="00395E82" w:rsidRDefault="00054C4B">
            <w:pPr>
              <w:spacing w:after="0"/>
            </w:pPr>
            <w:r>
              <w:rPr>
                <w:rFonts w:ascii="Times New Roman" w:hAnsi="Times New Roman"/>
                <w:color w:val="000000"/>
                <w:sz w:val="24"/>
              </w:rPr>
              <w:t>15</w:t>
            </w:r>
          </w:p>
        </w:tc>
        <w:tc>
          <w:tcPr>
            <w:tcW w:w="4429" w:type="dxa"/>
            <w:tcMar>
              <w:top w:w="50" w:type="dxa"/>
              <w:left w:w="100" w:type="dxa"/>
            </w:tcMar>
            <w:vAlign w:val="center"/>
          </w:tcPr>
          <w:p w14:paraId="46F559AD" w14:textId="77777777" w:rsidR="00395E82" w:rsidRDefault="00054C4B">
            <w:pPr>
              <w:spacing w:after="0"/>
              <w:ind w:left="135"/>
              <w:rPr>
                <w:lang w:val="ru-RU"/>
              </w:rPr>
            </w:pPr>
            <w:r>
              <w:rPr>
                <w:rFonts w:ascii="Times New Roman" w:hAnsi="Times New Roman"/>
                <w:color w:val="000000"/>
                <w:sz w:val="24"/>
                <w:lang w:val="ru-RU"/>
              </w:rPr>
              <w:t xml:space="preserve">Мои друзья: описание внешности </w:t>
            </w:r>
            <w:r>
              <w:rPr>
                <w:rFonts w:ascii="Times New Roman" w:hAnsi="Times New Roman"/>
                <w:color w:val="000000"/>
                <w:sz w:val="24"/>
                <w:lang w:val="ru-RU"/>
              </w:rPr>
              <w:br/>
              <w:t xml:space="preserve">Имена существительные во множественном числе, в том числе имена существительные, </w:t>
            </w:r>
            <w:r>
              <w:rPr>
                <w:rFonts w:ascii="Times New Roman" w:hAnsi="Times New Roman"/>
                <w:color w:val="000000"/>
                <w:sz w:val="24"/>
                <w:lang w:val="ru-RU"/>
              </w:rPr>
              <w:lastRenderedPageBreak/>
              <w:t>имеющие форму только множественного числа.</w:t>
            </w:r>
          </w:p>
        </w:tc>
        <w:tc>
          <w:tcPr>
            <w:tcW w:w="677" w:type="dxa"/>
            <w:tcMar>
              <w:top w:w="50" w:type="dxa"/>
              <w:left w:w="100" w:type="dxa"/>
            </w:tcMar>
            <w:vAlign w:val="center"/>
          </w:tcPr>
          <w:p w14:paraId="4D7E1CA9"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7A1E5EED" w14:textId="77777777" w:rsidR="00395E82" w:rsidRDefault="00395E82">
            <w:pPr>
              <w:spacing w:after="0"/>
              <w:ind w:left="135"/>
              <w:jc w:val="center"/>
            </w:pPr>
          </w:p>
        </w:tc>
        <w:tc>
          <w:tcPr>
            <w:tcW w:w="1462" w:type="dxa"/>
            <w:tcMar>
              <w:top w:w="50" w:type="dxa"/>
              <w:left w:w="100" w:type="dxa"/>
            </w:tcMar>
            <w:vAlign w:val="center"/>
          </w:tcPr>
          <w:p w14:paraId="7A2C9AA3" w14:textId="77777777" w:rsidR="00395E82" w:rsidRDefault="00395E82">
            <w:pPr>
              <w:spacing w:after="0"/>
              <w:ind w:left="135"/>
              <w:jc w:val="center"/>
            </w:pPr>
          </w:p>
        </w:tc>
        <w:tc>
          <w:tcPr>
            <w:tcW w:w="1013" w:type="dxa"/>
            <w:tcMar>
              <w:top w:w="50" w:type="dxa"/>
              <w:left w:w="100" w:type="dxa"/>
            </w:tcMar>
            <w:vAlign w:val="center"/>
          </w:tcPr>
          <w:p w14:paraId="1C3558D3" w14:textId="77777777" w:rsidR="00395E82" w:rsidRDefault="00395E82">
            <w:pPr>
              <w:spacing w:after="0"/>
              <w:ind w:left="135"/>
            </w:pPr>
          </w:p>
        </w:tc>
        <w:tc>
          <w:tcPr>
            <w:tcW w:w="1799" w:type="dxa"/>
            <w:tcMar>
              <w:top w:w="50" w:type="dxa"/>
              <w:left w:w="100" w:type="dxa"/>
            </w:tcMar>
            <w:vAlign w:val="center"/>
          </w:tcPr>
          <w:p w14:paraId="459D690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7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/83516</w:t>
              </w:r>
              <w:r>
                <w:rPr>
                  <w:rFonts w:ascii="Times New Roman" w:hAnsi="Times New Roman"/>
                  <w:color w:val="0000FF"/>
                  <w:u w:val="single"/>
                </w:rPr>
                <w:t>c</w:t>
              </w:r>
              <w:r>
                <w:rPr>
                  <w:rFonts w:ascii="Times New Roman" w:hAnsi="Times New Roman"/>
                  <w:color w:val="0000FF"/>
                  <w:u w:val="single"/>
                  <w:lang w:val="ru-RU"/>
                </w:rPr>
                <w:t>0</w:t>
              </w:r>
              <w:r>
                <w:rPr>
                  <w:rFonts w:ascii="Times New Roman" w:hAnsi="Times New Roman"/>
                  <w:color w:val="0000FF"/>
                  <w:u w:val="single"/>
                </w:rPr>
                <w:t>c</w:t>
              </w:r>
            </w:hyperlink>
          </w:p>
        </w:tc>
      </w:tr>
      <w:tr w:rsidR="00395E82" w:rsidRPr="00AF38A4" w14:paraId="66D732A8" w14:textId="77777777">
        <w:trPr>
          <w:trHeight w:val="144"/>
          <w:tblCellSpacing w:w="0" w:type="dxa"/>
        </w:trPr>
        <w:tc>
          <w:tcPr>
            <w:tcW w:w="394" w:type="dxa"/>
            <w:tcMar>
              <w:top w:w="50" w:type="dxa"/>
              <w:left w:w="100" w:type="dxa"/>
            </w:tcMar>
            <w:vAlign w:val="center"/>
          </w:tcPr>
          <w:p w14:paraId="0AFF88BE" w14:textId="77777777" w:rsidR="00395E82" w:rsidRDefault="00054C4B">
            <w:pPr>
              <w:spacing w:after="0"/>
            </w:pPr>
            <w:r>
              <w:rPr>
                <w:rFonts w:ascii="Times New Roman" w:hAnsi="Times New Roman"/>
                <w:color w:val="000000"/>
                <w:sz w:val="24"/>
              </w:rPr>
              <w:t>16</w:t>
            </w:r>
          </w:p>
        </w:tc>
        <w:tc>
          <w:tcPr>
            <w:tcW w:w="4429" w:type="dxa"/>
            <w:tcMar>
              <w:top w:w="50" w:type="dxa"/>
              <w:left w:w="100" w:type="dxa"/>
            </w:tcMar>
            <w:vAlign w:val="center"/>
          </w:tcPr>
          <w:p w14:paraId="082D89CA" w14:textId="77777777" w:rsidR="00395E82" w:rsidRDefault="00054C4B">
            <w:pPr>
              <w:spacing w:after="0"/>
              <w:ind w:left="135"/>
              <w:rPr>
                <w:lang w:val="ru-RU"/>
              </w:rPr>
            </w:pPr>
            <w:r>
              <w:rPr>
                <w:rFonts w:ascii="Times New Roman" w:hAnsi="Times New Roman"/>
                <w:color w:val="000000"/>
                <w:sz w:val="24"/>
                <w:lang w:val="ru-RU"/>
              </w:rPr>
              <w:t xml:space="preserve">Мои друзья: описание характера </w:t>
            </w:r>
            <w:r>
              <w:rPr>
                <w:rFonts w:ascii="Times New Roman" w:hAnsi="Times New Roman"/>
                <w:color w:val="000000"/>
                <w:sz w:val="24"/>
                <w:lang w:val="ru-RU"/>
              </w:rPr>
              <w:b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560BB6A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1A6B7F03" w14:textId="77777777" w:rsidR="00395E82" w:rsidRDefault="00395E82">
            <w:pPr>
              <w:spacing w:after="0"/>
              <w:ind w:left="135"/>
              <w:jc w:val="center"/>
            </w:pPr>
          </w:p>
        </w:tc>
        <w:tc>
          <w:tcPr>
            <w:tcW w:w="1462" w:type="dxa"/>
            <w:tcMar>
              <w:top w:w="50" w:type="dxa"/>
              <w:left w:w="100" w:type="dxa"/>
            </w:tcMar>
            <w:vAlign w:val="center"/>
          </w:tcPr>
          <w:p w14:paraId="28F4551B" w14:textId="77777777" w:rsidR="00395E82" w:rsidRDefault="00395E82">
            <w:pPr>
              <w:spacing w:after="0"/>
              <w:ind w:left="135"/>
              <w:jc w:val="center"/>
            </w:pPr>
          </w:p>
        </w:tc>
        <w:tc>
          <w:tcPr>
            <w:tcW w:w="1013" w:type="dxa"/>
            <w:tcMar>
              <w:top w:w="50" w:type="dxa"/>
              <w:left w:w="100" w:type="dxa"/>
            </w:tcMar>
            <w:vAlign w:val="center"/>
          </w:tcPr>
          <w:p w14:paraId="4071BD6F" w14:textId="77777777" w:rsidR="00395E82" w:rsidRDefault="00395E82">
            <w:pPr>
              <w:spacing w:after="0"/>
              <w:ind w:left="135"/>
            </w:pPr>
          </w:p>
        </w:tc>
        <w:tc>
          <w:tcPr>
            <w:tcW w:w="1799" w:type="dxa"/>
            <w:tcMar>
              <w:top w:w="50" w:type="dxa"/>
              <w:left w:w="100" w:type="dxa"/>
            </w:tcMar>
            <w:vAlign w:val="center"/>
          </w:tcPr>
          <w:p w14:paraId="667D0FE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7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/83516</w:t>
              </w:r>
              <w:r>
                <w:rPr>
                  <w:rFonts w:ascii="Times New Roman" w:hAnsi="Times New Roman"/>
                  <w:color w:val="0000FF"/>
                  <w:u w:val="single"/>
                </w:rPr>
                <w:t>dba</w:t>
              </w:r>
            </w:hyperlink>
          </w:p>
        </w:tc>
      </w:tr>
      <w:tr w:rsidR="00395E82" w14:paraId="185A3393" w14:textId="77777777">
        <w:trPr>
          <w:trHeight w:val="144"/>
          <w:tblCellSpacing w:w="0" w:type="dxa"/>
        </w:trPr>
        <w:tc>
          <w:tcPr>
            <w:tcW w:w="394" w:type="dxa"/>
            <w:tcMar>
              <w:top w:w="50" w:type="dxa"/>
              <w:left w:w="100" w:type="dxa"/>
            </w:tcMar>
            <w:vAlign w:val="center"/>
          </w:tcPr>
          <w:p w14:paraId="68BF43E6" w14:textId="77777777" w:rsidR="00395E82" w:rsidRDefault="00054C4B">
            <w:pPr>
              <w:spacing w:after="0"/>
            </w:pPr>
            <w:r>
              <w:rPr>
                <w:rFonts w:ascii="Times New Roman" w:hAnsi="Times New Roman"/>
                <w:color w:val="000000"/>
                <w:sz w:val="24"/>
              </w:rPr>
              <w:t>17</w:t>
            </w:r>
          </w:p>
        </w:tc>
        <w:tc>
          <w:tcPr>
            <w:tcW w:w="4429" w:type="dxa"/>
            <w:tcMar>
              <w:top w:w="50" w:type="dxa"/>
              <w:left w:w="100" w:type="dxa"/>
            </w:tcMar>
            <w:vAlign w:val="center"/>
          </w:tcPr>
          <w:p w14:paraId="0C9CCBD7" w14:textId="77777777" w:rsidR="00395E82" w:rsidRDefault="00054C4B">
            <w:pPr>
              <w:spacing w:after="0"/>
              <w:ind w:left="135"/>
              <w:rPr>
                <w:lang w:val="ru-RU"/>
              </w:rPr>
            </w:pPr>
            <w:r>
              <w:rPr>
                <w:rFonts w:ascii="Times New Roman" w:hAnsi="Times New Roman"/>
                <w:color w:val="000000"/>
                <w:sz w:val="24"/>
                <w:lang w:val="ru-RU"/>
              </w:rPr>
              <w:t>Мой любимый герой (описание внешности и характера)</w:t>
            </w:r>
            <w:r>
              <w:rPr>
                <w:rFonts w:ascii="Times New Roman" w:hAnsi="Times New Roman"/>
                <w:color w:val="000000"/>
                <w:sz w:val="24"/>
                <w:lang w:val="ru-RU"/>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c>
          <w:tcPr>
            <w:tcW w:w="677" w:type="dxa"/>
            <w:tcMar>
              <w:top w:w="50" w:type="dxa"/>
              <w:left w:w="100" w:type="dxa"/>
            </w:tcMar>
            <w:vAlign w:val="center"/>
          </w:tcPr>
          <w:p w14:paraId="76449F3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19BFB75" w14:textId="77777777" w:rsidR="00395E82" w:rsidRDefault="00395E82">
            <w:pPr>
              <w:spacing w:after="0"/>
              <w:ind w:left="135"/>
              <w:jc w:val="center"/>
            </w:pPr>
          </w:p>
        </w:tc>
        <w:tc>
          <w:tcPr>
            <w:tcW w:w="1462" w:type="dxa"/>
            <w:tcMar>
              <w:top w:w="50" w:type="dxa"/>
              <w:left w:w="100" w:type="dxa"/>
            </w:tcMar>
            <w:vAlign w:val="center"/>
          </w:tcPr>
          <w:p w14:paraId="180A9DA2" w14:textId="77777777" w:rsidR="00395E82" w:rsidRDefault="00395E82">
            <w:pPr>
              <w:spacing w:after="0"/>
              <w:ind w:left="135"/>
              <w:jc w:val="center"/>
            </w:pPr>
          </w:p>
        </w:tc>
        <w:tc>
          <w:tcPr>
            <w:tcW w:w="1013" w:type="dxa"/>
            <w:tcMar>
              <w:top w:w="50" w:type="dxa"/>
              <w:left w:w="100" w:type="dxa"/>
            </w:tcMar>
            <w:vAlign w:val="center"/>
          </w:tcPr>
          <w:p w14:paraId="6A4E196E" w14:textId="77777777" w:rsidR="00395E82" w:rsidRDefault="00395E82">
            <w:pPr>
              <w:spacing w:after="0"/>
              <w:ind w:left="135"/>
            </w:pPr>
          </w:p>
        </w:tc>
        <w:tc>
          <w:tcPr>
            <w:tcW w:w="1799" w:type="dxa"/>
            <w:tcMar>
              <w:top w:w="50" w:type="dxa"/>
              <w:left w:w="100" w:type="dxa"/>
            </w:tcMar>
            <w:vAlign w:val="center"/>
          </w:tcPr>
          <w:p w14:paraId="51327909" w14:textId="77777777" w:rsidR="00395E82" w:rsidRDefault="00395E82">
            <w:pPr>
              <w:spacing w:after="0"/>
              <w:ind w:left="135"/>
            </w:pPr>
          </w:p>
        </w:tc>
      </w:tr>
      <w:tr w:rsidR="00395E82" w14:paraId="241D5EFF" w14:textId="77777777">
        <w:trPr>
          <w:trHeight w:val="144"/>
          <w:tblCellSpacing w:w="0" w:type="dxa"/>
        </w:trPr>
        <w:tc>
          <w:tcPr>
            <w:tcW w:w="394" w:type="dxa"/>
            <w:tcMar>
              <w:top w:w="50" w:type="dxa"/>
              <w:left w:w="100" w:type="dxa"/>
            </w:tcMar>
            <w:vAlign w:val="center"/>
          </w:tcPr>
          <w:p w14:paraId="5779580E" w14:textId="77777777" w:rsidR="00395E82" w:rsidRDefault="00054C4B">
            <w:pPr>
              <w:spacing w:after="0"/>
            </w:pPr>
            <w:r>
              <w:rPr>
                <w:rFonts w:ascii="Times New Roman" w:hAnsi="Times New Roman"/>
                <w:color w:val="000000"/>
                <w:sz w:val="24"/>
              </w:rPr>
              <w:t>18</w:t>
            </w:r>
          </w:p>
        </w:tc>
        <w:tc>
          <w:tcPr>
            <w:tcW w:w="4429" w:type="dxa"/>
            <w:tcMar>
              <w:top w:w="50" w:type="dxa"/>
              <w:left w:w="100" w:type="dxa"/>
            </w:tcMar>
            <w:vAlign w:val="center"/>
          </w:tcPr>
          <w:p w14:paraId="65340021" w14:textId="77777777" w:rsidR="00395E82" w:rsidRDefault="00054C4B">
            <w:pPr>
              <w:spacing w:after="0"/>
              <w:ind w:left="135"/>
              <w:rPr>
                <w:lang w:val="ru-RU"/>
              </w:rPr>
            </w:pPr>
            <w:r>
              <w:rPr>
                <w:rFonts w:ascii="Times New Roman" w:hAnsi="Times New Roman"/>
                <w:color w:val="000000"/>
                <w:sz w:val="24"/>
                <w:lang w:val="ru-RU"/>
              </w:rPr>
              <w:t>Мой любимый литературный персонаж (описание внешности и характера)</w:t>
            </w:r>
            <w:r>
              <w:rPr>
                <w:rFonts w:ascii="Times New Roman" w:hAnsi="Times New Roman"/>
                <w:color w:val="000000"/>
                <w:sz w:val="24"/>
                <w:lang w:val="ru-RU"/>
              </w:rPr>
              <w:b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16F5D32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FB30903" w14:textId="77777777" w:rsidR="00395E82" w:rsidRDefault="00395E82">
            <w:pPr>
              <w:spacing w:after="0"/>
              <w:ind w:left="135"/>
              <w:jc w:val="center"/>
            </w:pPr>
          </w:p>
        </w:tc>
        <w:tc>
          <w:tcPr>
            <w:tcW w:w="1462" w:type="dxa"/>
            <w:tcMar>
              <w:top w:w="50" w:type="dxa"/>
              <w:left w:w="100" w:type="dxa"/>
            </w:tcMar>
            <w:vAlign w:val="center"/>
          </w:tcPr>
          <w:p w14:paraId="426DA39D" w14:textId="77777777" w:rsidR="00395E82" w:rsidRDefault="00395E82">
            <w:pPr>
              <w:spacing w:after="0"/>
              <w:ind w:left="135"/>
              <w:jc w:val="center"/>
            </w:pPr>
          </w:p>
        </w:tc>
        <w:tc>
          <w:tcPr>
            <w:tcW w:w="1013" w:type="dxa"/>
            <w:tcMar>
              <w:top w:w="50" w:type="dxa"/>
              <w:left w:w="100" w:type="dxa"/>
            </w:tcMar>
            <w:vAlign w:val="center"/>
          </w:tcPr>
          <w:p w14:paraId="032A8AB1" w14:textId="77777777" w:rsidR="00395E82" w:rsidRDefault="00395E82">
            <w:pPr>
              <w:spacing w:after="0"/>
              <w:ind w:left="135"/>
            </w:pPr>
          </w:p>
        </w:tc>
        <w:tc>
          <w:tcPr>
            <w:tcW w:w="1799" w:type="dxa"/>
            <w:tcMar>
              <w:top w:w="50" w:type="dxa"/>
              <w:left w:w="100" w:type="dxa"/>
            </w:tcMar>
            <w:vAlign w:val="center"/>
          </w:tcPr>
          <w:p w14:paraId="121754D0" w14:textId="77777777" w:rsidR="00395E82" w:rsidRDefault="00395E82">
            <w:pPr>
              <w:spacing w:after="0"/>
              <w:ind w:left="135"/>
            </w:pPr>
          </w:p>
        </w:tc>
      </w:tr>
      <w:tr w:rsidR="00395E82" w14:paraId="74C46405" w14:textId="77777777">
        <w:trPr>
          <w:trHeight w:val="144"/>
          <w:tblCellSpacing w:w="0" w:type="dxa"/>
        </w:trPr>
        <w:tc>
          <w:tcPr>
            <w:tcW w:w="394" w:type="dxa"/>
            <w:tcMar>
              <w:top w:w="50" w:type="dxa"/>
              <w:left w:w="100" w:type="dxa"/>
            </w:tcMar>
            <w:vAlign w:val="center"/>
          </w:tcPr>
          <w:p w14:paraId="15D2264B" w14:textId="77777777" w:rsidR="00395E82" w:rsidRDefault="00054C4B">
            <w:pPr>
              <w:spacing w:after="0"/>
            </w:pPr>
            <w:r>
              <w:rPr>
                <w:rFonts w:ascii="Times New Roman" w:hAnsi="Times New Roman"/>
                <w:color w:val="000000"/>
                <w:sz w:val="24"/>
              </w:rPr>
              <w:t>19</w:t>
            </w:r>
          </w:p>
        </w:tc>
        <w:tc>
          <w:tcPr>
            <w:tcW w:w="4429" w:type="dxa"/>
            <w:tcMar>
              <w:top w:w="50" w:type="dxa"/>
              <w:left w:w="100" w:type="dxa"/>
            </w:tcMar>
            <w:vAlign w:val="center"/>
          </w:tcPr>
          <w:p w14:paraId="3A13D3ED" w14:textId="77777777" w:rsidR="00395E82" w:rsidRDefault="00054C4B">
            <w:pPr>
              <w:spacing w:after="0"/>
              <w:ind w:left="135"/>
              <w:rPr>
                <w:lang w:val="ru-RU"/>
              </w:rPr>
            </w:pPr>
            <w:r>
              <w:rPr>
                <w:rFonts w:ascii="Times New Roman" w:hAnsi="Times New Roman"/>
                <w:color w:val="000000"/>
                <w:sz w:val="24"/>
                <w:lang w:val="ru-RU"/>
              </w:rPr>
              <w:t>Обобщение по теме "Внешность и характер человека (литературного персонажа)"</w:t>
            </w:r>
            <w:r>
              <w:rPr>
                <w:rFonts w:ascii="Times New Roman" w:hAnsi="Times New Roman"/>
                <w:color w:val="000000"/>
                <w:sz w:val="24"/>
                <w:lang w:val="ru-RU"/>
              </w:rPr>
              <w:b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25B60C4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401F02F" w14:textId="77777777" w:rsidR="00395E82" w:rsidRDefault="00395E82">
            <w:pPr>
              <w:spacing w:after="0"/>
              <w:ind w:left="135"/>
              <w:jc w:val="center"/>
            </w:pPr>
          </w:p>
        </w:tc>
        <w:tc>
          <w:tcPr>
            <w:tcW w:w="1462" w:type="dxa"/>
            <w:tcMar>
              <w:top w:w="50" w:type="dxa"/>
              <w:left w:w="100" w:type="dxa"/>
            </w:tcMar>
            <w:vAlign w:val="center"/>
          </w:tcPr>
          <w:p w14:paraId="69682698" w14:textId="77777777" w:rsidR="00395E82" w:rsidRDefault="00395E82">
            <w:pPr>
              <w:spacing w:after="0"/>
              <w:ind w:left="135"/>
              <w:jc w:val="center"/>
            </w:pPr>
          </w:p>
        </w:tc>
        <w:tc>
          <w:tcPr>
            <w:tcW w:w="1013" w:type="dxa"/>
            <w:tcMar>
              <w:top w:w="50" w:type="dxa"/>
              <w:left w:w="100" w:type="dxa"/>
            </w:tcMar>
            <w:vAlign w:val="center"/>
          </w:tcPr>
          <w:p w14:paraId="5B9D8828" w14:textId="77777777" w:rsidR="00395E82" w:rsidRDefault="00395E82">
            <w:pPr>
              <w:spacing w:after="0"/>
              <w:ind w:left="135"/>
            </w:pPr>
          </w:p>
        </w:tc>
        <w:tc>
          <w:tcPr>
            <w:tcW w:w="1799" w:type="dxa"/>
            <w:tcMar>
              <w:top w:w="50" w:type="dxa"/>
              <w:left w:w="100" w:type="dxa"/>
            </w:tcMar>
            <w:vAlign w:val="center"/>
          </w:tcPr>
          <w:p w14:paraId="457D58CC" w14:textId="77777777" w:rsidR="00395E82" w:rsidRDefault="00395E82">
            <w:pPr>
              <w:spacing w:after="0"/>
              <w:ind w:left="135"/>
            </w:pPr>
          </w:p>
        </w:tc>
      </w:tr>
      <w:tr w:rsidR="00395E82" w14:paraId="51CF4E33" w14:textId="77777777">
        <w:trPr>
          <w:trHeight w:val="144"/>
          <w:tblCellSpacing w:w="0" w:type="dxa"/>
        </w:trPr>
        <w:tc>
          <w:tcPr>
            <w:tcW w:w="394" w:type="dxa"/>
            <w:tcMar>
              <w:top w:w="50" w:type="dxa"/>
              <w:left w:w="100" w:type="dxa"/>
            </w:tcMar>
            <w:vAlign w:val="center"/>
          </w:tcPr>
          <w:p w14:paraId="2D3E12D2" w14:textId="77777777" w:rsidR="00395E82" w:rsidRDefault="00054C4B">
            <w:pPr>
              <w:spacing w:after="0"/>
            </w:pPr>
            <w:r>
              <w:rPr>
                <w:rFonts w:ascii="Times New Roman" w:hAnsi="Times New Roman"/>
                <w:color w:val="000000"/>
                <w:sz w:val="24"/>
              </w:rPr>
              <w:t>20</w:t>
            </w:r>
          </w:p>
        </w:tc>
        <w:tc>
          <w:tcPr>
            <w:tcW w:w="4429" w:type="dxa"/>
            <w:tcMar>
              <w:top w:w="50" w:type="dxa"/>
              <w:left w:w="100" w:type="dxa"/>
            </w:tcMar>
            <w:vAlign w:val="center"/>
          </w:tcPr>
          <w:p w14:paraId="4164D7A2" w14:textId="77777777" w:rsidR="00395E82" w:rsidRDefault="00054C4B">
            <w:pPr>
              <w:spacing w:after="0"/>
              <w:ind w:left="135"/>
              <w:rPr>
                <w:lang w:val="ru-RU"/>
              </w:rPr>
            </w:pPr>
            <w:r>
              <w:rPr>
                <w:rFonts w:ascii="Times New Roman" w:hAnsi="Times New Roman"/>
                <w:color w:val="000000"/>
                <w:sz w:val="24"/>
                <w:lang w:val="ru-RU"/>
              </w:rPr>
              <w:t>Контроль по теме "Внешность и характер человека (литературного персонажа)"</w:t>
            </w:r>
            <w:r>
              <w:rPr>
                <w:rFonts w:ascii="Times New Roman" w:hAnsi="Times New Roman"/>
                <w:color w:val="000000"/>
                <w:sz w:val="24"/>
                <w:lang w:val="ru-RU"/>
              </w:rPr>
              <w:br/>
              <w:t xml:space="preserve">Развитие умений письменной речи на базе умений, сформированных на уровне начального общего образования: заполнение анкет и формуляров: сообщение о себе основных сведений в соответствии с нормами, принятыми в стране (странах) </w:t>
            </w:r>
            <w:r>
              <w:rPr>
                <w:rFonts w:ascii="Times New Roman" w:hAnsi="Times New Roman"/>
                <w:color w:val="000000"/>
                <w:sz w:val="24"/>
                <w:lang w:val="ru-RU"/>
              </w:rPr>
              <w:lastRenderedPageBreak/>
              <w:t>изучаемого языка;</w:t>
            </w:r>
          </w:p>
        </w:tc>
        <w:tc>
          <w:tcPr>
            <w:tcW w:w="677" w:type="dxa"/>
            <w:tcMar>
              <w:top w:w="50" w:type="dxa"/>
              <w:left w:w="100" w:type="dxa"/>
            </w:tcMar>
            <w:vAlign w:val="center"/>
          </w:tcPr>
          <w:p w14:paraId="54B1376B"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2DA7EE58" w14:textId="77777777" w:rsidR="00395E82" w:rsidRDefault="00054C4B">
            <w:pPr>
              <w:spacing w:after="0"/>
              <w:ind w:left="135"/>
              <w:jc w:val="center"/>
              <w:rPr>
                <w:lang w:val="ru-RU"/>
              </w:rPr>
            </w:pPr>
            <w:r>
              <w:rPr>
                <w:lang w:val="ru-RU"/>
              </w:rPr>
              <w:t>1</w:t>
            </w:r>
          </w:p>
        </w:tc>
        <w:tc>
          <w:tcPr>
            <w:tcW w:w="1462" w:type="dxa"/>
            <w:tcMar>
              <w:top w:w="50" w:type="dxa"/>
              <w:left w:w="100" w:type="dxa"/>
            </w:tcMar>
            <w:vAlign w:val="center"/>
          </w:tcPr>
          <w:p w14:paraId="1E6F8415" w14:textId="77777777" w:rsidR="00395E82" w:rsidRDefault="00395E82">
            <w:pPr>
              <w:spacing w:after="0"/>
              <w:ind w:left="135"/>
              <w:jc w:val="center"/>
            </w:pPr>
          </w:p>
        </w:tc>
        <w:tc>
          <w:tcPr>
            <w:tcW w:w="1013" w:type="dxa"/>
            <w:tcMar>
              <w:top w:w="50" w:type="dxa"/>
              <w:left w:w="100" w:type="dxa"/>
            </w:tcMar>
            <w:vAlign w:val="center"/>
          </w:tcPr>
          <w:p w14:paraId="372AD280" w14:textId="77777777" w:rsidR="00395E82" w:rsidRDefault="00395E82">
            <w:pPr>
              <w:spacing w:after="0"/>
              <w:ind w:left="135"/>
            </w:pPr>
          </w:p>
        </w:tc>
        <w:tc>
          <w:tcPr>
            <w:tcW w:w="1799" w:type="dxa"/>
            <w:tcMar>
              <w:top w:w="50" w:type="dxa"/>
              <w:left w:w="100" w:type="dxa"/>
            </w:tcMar>
            <w:vAlign w:val="center"/>
          </w:tcPr>
          <w:p w14:paraId="00DA4D2C" w14:textId="77777777" w:rsidR="00395E82" w:rsidRDefault="00395E82">
            <w:pPr>
              <w:spacing w:after="0"/>
              <w:ind w:left="135"/>
            </w:pPr>
          </w:p>
        </w:tc>
      </w:tr>
      <w:tr w:rsidR="00395E82" w:rsidRPr="00AF38A4" w14:paraId="25BE7685" w14:textId="77777777">
        <w:trPr>
          <w:trHeight w:val="144"/>
          <w:tblCellSpacing w:w="0" w:type="dxa"/>
        </w:trPr>
        <w:tc>
          <w:tcPr>
            <w:tcW w:w="394" w:type="dxa"/>
            <w:tcMar>
              <w:top w:w="50" w:type="dxa"/>
              <w:left w:w="100" w:type="dxa"/>
            </w:tcMar>
            <w:vAlign w:val="center"/>
          </w:tcPr>
          <w:p w14:paraId="18F7E3BB" w14:textId="77777777" w:rsidR="00395E82" w:rsidRDefault="00054C4B">
            <w:pPr>
              <w:spacing w:after="0"/>
            </w:pPr>
            <w:r>
              <w:rPr>
                <w:rFonts w:ascii="Times New Roman" w:hAnsi="Times New Roman"/>
                <w:color w:val="000000"/>
                <w:sz w:val="24"/>
              </w:rPr>
              <w:t>21</w:t>
            </w:r>
          </w:p>
        </w:tc>
        <w:tc>
          <w:tcPr>
            <w:tcW w:w="4429" w:type="dxa"/>
            <w:tcMar>
              <w:top w:w="50" w:type="dxa"/>
              <w:left w:w="100" w:type="dxa"/>
            </w:tcMar>
            <w:vAlign w:val="center"/>
          </w:tcPr>
          <w:p w14:paraId="78E83CC5" w14:textId="77777777" w:rsidR="00395E82" w:rsidRDefault="00054C4B">
            <w:pPr>
              <w:spacing w:after="0"/>
              <w:ind w:left="135"/>
              <w:rPr>
                <w:lang w:val="ru-RU"/>
              </w:rPr>
            </w:pPr>
            <w:r>
              <w:rPr>
                <w:rFonts w:ascii="Times New Roman" w:hAnsi="Times New Roman"/>
                <w:color w:val="000000"/>
                <w:sz w:val="24"/>
                <w:lang w:val="ru-RU"/>
              </w:rPr>
              <w:t>Досуг и увлечения современных подростков (любимые увлечения)</w:t>
            </w:r>
            <w:r>
              <w:rPr>
                <w:rFonts w:ascii="Times New Roman" w:hAnsi="Times New Roman"/>
                <w:color w:val="000000"/>
                <w:sz w:val="24"/>
                <w:lang w:val="ru-RU"/>
              </w:rPr>
              <w:b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c>
          <w:tcPr>
            <w:tcW w:w="677" w:type="dxa"/>
            <w:tcMar>
              <w:top w:w="50" w:type="dxa"/>
              <w:left w:w="100" w:type="dxa"/>
            </w:tcMar>
            <w:vAlign w:val="center"/>
          </w:tcPr>
          <w:p w14:paraId="0070487B"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E995459" w14:textId="77777777" w:rsidR="00395E82" w:rsidRDefault="00395E82">
            <w:pPr>
              <w:spacing w:after="0"/>
              <w:ind w:left="135"/>
              <w:jc w:val="center"/>
            </w:pPr>
          </w:p>
        </w:tc>
        <w:tc>
          <w:tcPr>
            <w:tcW w:w="1462" w:type="dxa"/>
            <w:tcMar>
              <w:top w:w="50" w:type="dxa"/>
              <w:left w:w="100" w:type="dxa"/>
            </w:tcMar>
            <w:vAlign w:val="center"/>
          </w:tcPr>
          <w:p w14:paraId="0B45C6FC" w14:textId="77777777" w:rsidR="00395E82" w:rsidRDefault="00395E82">
            <w:pPr>
              <w:spacing w:after="0"/>
              <w:ind w:left="135"/>
              <w:jc w:val="center"/>
            </w:pPr>
          </w:p>
        </w:tc>
        <w:tc>
          <w:tcPr>
            <w:tcW w:w="1013" w:type="dxa"/>
            <w:tcMar>
              <w:top w:w="50" w:type="dxa"/>
              <w:left w:w="100" w:type="dxa"/>
            </w:tcMar>
            <w:vAlign w:val="center"/>
          </w:tcPr>
          <w:p w14:paraId="0EEF58BD" w14:textId="77777777" w:rsidR="00395E82" w:rsidRDefault="00395E82">
            <w:pPr>
              <w:spacing w:after="0"/>
              <w:ind w:left="135"/>
            </w:pPr>
          </w:p>
        </w:tc>
        <w:tc>
          <w:tcPr>
            <w:tcW w:w="1799" w:type="dxa"/>
            <w:tcMar>
              <w:top w:w="50" w:type="dxa"/>
              <w:left w:w="100" w:type="dxa"/>
            </w:tcMar>
            <w:vAlign w:val="center"/>
          </w:tcPr>
          <w:p w14:paraId="0F2BFE1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/8351997</w:t>
              </w:r>
              <w:r>
                <w:rPr>
                  <w:rFonts w:ascii="Times New Roman" w:hAnsi="Times New Roman"/>
                  <w:color w:val="0000FF"/>
                  <w:u w:val="single"/>
                </w:rPr>
                <w:t>a</w:t>
              </w:r>
            </w:hyperlink>
          </w:p>
        </w:tc>
      </w:tr>
      <w:tr w:rsidR="00395E82" w:rsidRPr="00AF38A4" w14:paraId="6263674A" w14:textId="77777777">
        <w:trPr>
          <w:trHeight w:val="144"/>
          <w:tblCellSpacing w:w="0" w:type="dxa"/>
        </w:trPr>
        <w:tc>
          <w:tcPr>
            <w:tcW w:w="394" w:type="dxa"/>
            <w:tcMar>
              <w:top w:w="50" w:type="dxa"/>
              <w:left w:w="100" w:type="dxa"/>
            </w:tcMar>
            <w:vAlign w:val="center"/>
          </w:tcPr>
          <w:p w14:paraId="16D58377" w14:textId="77777777" w:rsidR="00395E82" w:rsidRDefault="00054C4B">
            <w:pPr>
              <w:spacing w:after="0"/>
            </w:pPr>
            <w:r>
              <w:rPr>
                <w:rFonts w:ascii="Times New Roman" w:hAnsi="Times New Roman"/>
                <w:color w:val="000000"/>
                <w:sz w:val="24"/>
              </w:rPr>
              <w:t>22</w:t>
            </w:r>
          </w:p>
        </w:tc>
        <w:tc>
          <w:tcPr>
            <w:tcW w:w="4429" w:type="dxa"/>
            <w:tcMar>
              <w:top w:w="50" w:type="dxa"/>
              <w:left w:w="100" w:type="dxa"/>
            </w:tcMar>
            <w:vAlign w:val="center"/>
          </w:tcPr>
          <w:p w14:paraId="18213A15" w14:textId="77777777" w:rsidR="00395E82" w:rsidRDefault="00054C4B">
            <w:pPr>
              <w:spacing w:after="0"/>
              <w:ind w:left="135"/>
              <w:rPr>
                <w:lang w:val="ru-RU"/>
              </w:rPr>
            </w:pPr>
            <w:r>
              <w:rPr>
                <w:rFonts w:ascii="Times New Roman" w:hAnsi="Times New Roman"/>
                <w:color w:val="000000"/>
                <w:sz w:val="24"/>
                <w:lang w:val="ru-RU"/>
              </w:rPr>
              <w:t>Досуг и увлечения современных подростков (любимые занятия)</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4DBE06E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E1BAC81" w14:textId="77777777" w:rsidR="00395E82" w:rsidRDefault="00395E82">
            <w:pPr>
              <w:spacing w:after="0"/>
              <w:ind w:left="135"/>
              <w:jc w:val="center"/>
            </w:pPr>
          </w:p>
        </w:tc>
        <w:tc>
          <w:tcPr>
            <w:tcW w:w="1462" w:type="dxa"/>
            <w:tcMar>
              <w:top w:w="50" w:type="dxa"/>
              <w:left w:w="100" w:type="dxa"/>
            </w:tcMar>
            <w:vAlign w:val="center"/>
          </w:tcPr>
          <w:p w14:paraId="56B58982" w14:textId="77777777" w:rsidR="00395E82" w:rsidRDefault="00395E82">
            <w:pPr>
              <w:spacing w:after="0"/>
              <w:ind w:left="135"/>
              <w:jc w:val="center"/>
            </w:pPr>
          </w:p>
        </w:tc>
        <w:tc>
          <w:tcPr>
            <w:tcW w:w="1013" w:type="dxa"/>
            <w:tcMar>
              <w:top w:w="50" w:type="dxa"/>
              <w:left w:w="100" w:type="dxa"/>
            </w:tcMar>
            <w:vAlign w:val="center"/>
          </w:tcPr>
          <w:p w14:paraId="0D69265B" w14:textId="77777777" w:rsidR="00395E82" w:rsidRDefault="00395E82">
            <w:pPr>
              <w:spacing w:after="0"/>
              <w:ind w:left="135"/>
            </w:pPr>
          </w:p>
        </w:tc>
        <w:tc>
          <w:tcPr>
            <w:tcW w:w="1799" w:type="dxa"/>
            <w:tcMar>
              <w:top w:w="50" w:type="dxa"/>
              <w:left w:w="100" w:type="dxa"/>
            </w:tcMar>
            <w:vAlign w:val="center"/>
          </w:tcPr>
          <w:p w14:paraId="15F13AA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/8351760</w:t>
              </w:r>
              <w:r>
                <w:rPr>
                  <w:rFonts w:ascii="Times New Roman" w:hAnsi="Times New Roman"/>
                  <w:color w:val="0000FF"/>
                  <w:u w:val="single"/>
                </w:rPr>
                <w:t>c</w:t>
              </w:r>
            </w:hyperlink>
          </w:p>
        </w:tc>
      </w:tr>
      <w:tr w:rsidR="00395E82" w14:paraId="6BBBD28D" w14:textId="77777777">
        <w:trPr>
          <w:trHeight w:val="144"/>
          <w:tblCellSpacing w:w="0" w:type="dxa"/>
        </w:trPr>
        <w:tc>
          <w:tcPr>
            <w:tcW w:w="394" w:type="dxa"/>
            <w:tcMar>
              <w:top w:w="50" w:type="dxa"/>
              <w:left w:w="100" w:type="dxa"/>
            </w:tcMar>
            <w:vAlign w:val="center"/>
          </w:tcPr>
          <w:p w14:paraId="1A7E6730" w14:textId="77777777" w:rsidR="00395E82" w:rsidRDefault="00054C4B">
            <w:pPr>
              <w:spacing w:after="0"/>
            </w:pPr>
            <w:r>
              <w:rPr>
                <w:rFonts w:ascii="Times New Roman" w:hAnsi="Times New Roman"/>
                <w:color w:val="000000"/>
                <w:sz w:val="24"/>
              </w:rPr>
              <w:t>23</w:t>
            </w:r>
          </w:p>
        </w:tc>
        <w:tc>
          <w:tcPr>
            <w:tcW w:w="4429" w:type="dxa"/>
            <w:tcMar>
              <w:top w:w="50" w:type="dxa"/>
              <w:left w:w="100" w:type="dxa"/>
            </w:tcMar>
            <w:vAlign w:val="center"/>
          </w:tcPr>
          <w:p w14:paraId="7E496617" w14:textId="77777777" w:rsidR="00395E82" w:rsidRDefault="00054C4B">
            <w:pPr>
              <w:spacing w:after="0"/>
              <w:ind w:left="135"/>
              <w:rPr>
                <w:lang w:val="ru-RU"/>
              </w:rPr>
            </w:pPr>
            <w:r>
              <w:rPr>
                <w:rFonts w:ascii="Times New Roman" w:hAnsi="Times New Roman"/>
                <w:color w:val="000000"/>
                <w:sz w:val="24"/>
                <w:lang w:val="ru-RU"/>
              </w:rPr>
              <w:t>Досуг и увлечения современных подростков (места для отдыха)</w:t>
            </w:r>
            <w:r>
              <w:rPr>
                <w:rFonts w:ascii="Times New Roman" w:hAnsi="Times New Roman"/>
                <w:color w:val="000000"/>
                <w:sz w:val="24"/>
                <w:lang w:val="ru-RU"/>
              </w:rPr>
              <w:br/>
              <w:t>Использование при чтении и аудировании языковой, в том числе контекстуальной, догадки.</w:t>
            </w:r>
          </w:p>
        </w:tc>
        <w:tc>
          <w:tcPr>
            <w:tcW w:w="677" w:type="dxa"/>
            <w:tcMar>
              <w:top w:w="50" w:type="dxa"/>
              <w:left w:w="100" w:type="dxa"/>
            </w:tcMar>
            <w:vAlign w:val="center"/>
          </w:tcPr>
          <w:p w14:paraId="60DE6F6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0647D63" w14:textId="77777777" w:rsidR="00395E82" w:rsidRDefault="00395E82">
            <w:pPr>
              <w:spacing w:after="0"/>
              <w:ind w:left="135"/>
              <w:jc w:val="center"/>
            </w:pPr>
          </w:p>
        </w:tc>
        <w:tc>
          <w:tcPr>
            <w:tcW w:w="1462" w:type="dxa"/>
            <w:tcMar>
              <w:top w:w="50" w:type="dxa"/>
              <w:left w:w="100" w:type="dxa"/>
            </w:tcMar>
            <w:vAlign w:val="center"/>
          </w:tcPr>
          <w:p w14:paraId="3A2B16EE" w14:textId="77777777" w:rsidR="00395E82" w:rsidRDefault="00395E82">
            <w:pPr>
              <w:spacing w:after="0"/>
              <w:ind w:left="135"/>
              <w:jc w:val="center"/>
            </w:pPr>
          </w:p>
        </w:tc>
        <w:tc>
          <w:tcPr>
            <w:tcW w:w="1013" w:type="dxa"/>
            <w:tcMar>
              <w:top w:w="50" w:type="dxa"/>
              <w:left w:w="100" w:type="dxa"/>
            </w:tcMar>
            <w:vAlign w:val="center"/>
          </w:tcPr>
          <w:p w14:paraId="221B8BBE" w14:textId="77777777" w:rsidR="00395E82" w:rsidRDefault="00395E82">
            <w:pPr>
              <w:spacing w:after="0"/>
              <w:ind w:left="135"/>
            </w:pPr>
          </w:p>
        </w:tc>
        <w:tc>
          <w:tcPr>
            <w:tcW w:w="1799" w:type="dxa"/>
            <w:tcMar>
              <w:top w:w="50" w:type="dxa"/>
              <w:left w:w="100" w:type="dxa"/>
            </w:tcMar>
            <w:vAlign w:val="center"/>
          </w:tcPr>
          <w:p w14:paraId="15CCC55A" w14:textId="77777777" w:rsidR="00395E82" w:rsidRDefault="00395E82">
            <w:pPr>
              <w:spacing w:after="0"/>
              <w:ind w:left="135"/>
            </w:pPr>
          </w:p>
        </w:tc>
      </w:tr>
      <w:tr w:rsidR="00395E82" w:rsidRPr="00AF38A4" w14:paraId="2E03D13E" w14:textId="77777777">
        <w:trPr>
          <w:trHeight w:val="144"/>
          <w:tblCellSpacing w:w="0" w:type="dxa"/>
        </w:trPr>
        <w:tc>
          <w:tcPr>
            <w:tcW w:w="394" w:type="dxa"/>
            <w:tcMar>
              <w:top w:w="50" w:type="dxa"/>
              <w:left w:w="100" w:type="dxa"/>
            </w:tcMar>
            <w:vAlign w:val="center"/>
          </w:tcPr>
          <w:p w14:paraId="1F8968A8" w14:textId="77777777" w:rsidR="00395E82" w:rsidRDefault="00054C4B">
            <w:pPr>
              <w:spacing w:after="0"/>
            </w:pPr>
            <w:r>
              <w:rPr>
                <w:rFonts w:ascii="Times New Roman" w:hAnsi="Times New Roman"/>
                <w:color w:val="000000"/>
                <w:sz w:val="24"/>
              </w:rPr>
              <w:t>24</w:t>
            </w:r>
          </w:p>
        </w:tc>
        <w:tc>
          <w:tcPr>
            <w:tcW w:w="4429" w:type="dxa"/>
            <w:tcMar>
              <w:top w:w="50" w:type="dxa"/>
              <w:left w:w="100" w:type="dxa"/>
            </w:tcMar>
            <w:vAlign w:val="center"/>
          </w:tcPr>
          <w:p w14:paraId="7580AB34" w14:textId="77777777" w:rsidR="00395E82" w:rsidRDefault="00054C4B">
            <w:pPr>
              <w:spacing w:after="0"/>
              <w:ind w:left="135"/>
              <w:rPr>
                <w:lang w:val="ru-RU"/>
              </w:rPr>
            </w:pPr>
            <w:r>
              <w:rPr>
                <w:rFonts w:ascii="Times New Roman" w:hAnsi="Times New Roman"/>
                <w:color w:val="000000"/>
                <w:sz w:val="24"/>
                <w:lang w:val="ru-RU"/>
              </w:rPr>
              <w:t>Мое свободное время (театр)</w:t>
            </w:r>
            <w:r>
              <w:rPr>
                <w:rFonts w:ascii="Times New Roman" w:hAnsi="Times New Roman"/>
                <w:color w:val="000000"/>
                <w:sz w:val="24"/>
                <w:lang w:val="ru-RU"/>
              </w:rPr>
              <w:br/>
              <w:t xml:space="preserve">Игнорирование информации, не являющейся необходимой для понимания основного содержания, прочитанного </w:t>
            </w:r>
            <w:r>
              <w:rPr>
                <w:rFonts w:ascii="Times New Roman" w:hAnsi="Times New Roman"/>
                <w:color w:val="000000"/>
                <w:sz w:val="24"/>
                <w:lang w:val="ru-RU"/>
              </w:rPr>
              <w:lastRenderedPageBreak/>
              <w:t>(прослушанного) текста или для нахождения в тексте запрашиваемой информации.</w:t>
            </w:r>
          </w:p>
        </w:tc>
        <w:tc>
          <w:tcPr>
            <w:tcW w:w="677" w:type="dxa"/>
            <w:tcMar>
              <w:top w:w="50" w:type="dxa"/>
              <w:left w:w="100" w:type="dxa"/>
            </w:tcMar>
            <w:vAlign w:val="center"/>
          </w:tcPr>
          <w:p w14:paraId="6434D03E"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5925B928" w14:textId="77777777" w:rsidR="00395E82" w:rsidRDefault="00395E82">
            <w:pPr>
              <w:spacing w:after="0"/>
              <w:ind w:left="135"/>
              <w:jc w:val="center"/>
            </w:pPr>
          </w:p>
        </w:tc>
        <w:tc>
          <w:tcPr>
            <w:tcW w:w="1462" w:type="dxa"/>
            <w:tcMar>
              <w:top w:w="50" w:type="dxa"/>
              <w:left w:w="100" w:type="dxa"/>
            </w:tcMar>
            <w:vAlign w:val="center"/>
          </w:tcPr>
          <w:p w14:paraId="173D1D2F" w14:textId="77777777" w:rsidR="00395E82" w:rsidRDefault="00395E82">
            <w:pPr>
              <w:spacing w:after="0"/>
              <w:ind w:left="135"/>
              <w:jc w:val="center"/>
            </w:pPr>
          </w:p>
        </w:tc>
        <w:tc>
          <w:tcPr>
            <w:tcW w:w="1013" w:type="dxa"/>
            <w:tcMar>
              <w:top w:w="50" w:type="dxa"/>
              <w:left w:w="100" w:type="dxa"/>
            </w:tcMar>
            <w:vAlign w:val="center"/>
          </w:tcPr>
          <w:p w14:paraId="1E954BE6" w14:textId="77777777" w:rsidR="00395E82" w:rsidRDefault="00395E82">
            <w:pPr>
              <w:spacing w:after="0"/>
              <w:ind w:left="135"/>
            </w:pPr>
          </w:p>
        </w:tc>
        <w:tc>
          <w:tcPr>
            <w:tcW w:w="1799" w:type="dxa"/>
            <w:tcMar>
              <w:top w:w="50" w:type="dxa"/>
              <w:left w:w="100" w:type="dxa"/>
            </w:tcMar>
            <w:vAlign w:val="center"/>
          </w:tcPr>
          <w:p w14:paraId="608D766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/835196</w:t>
              </w:r>
              <w:r>
                <w:rPr>
                  <w:rFonts w:ascii="Times New Roman" w:hAnsi="Times New Roman"/>
                  <w:color w:val="0000FF"/>
                  <w:u w:val="single"/>
                </w:rPr>
                <w:t>d</w:t>
              </w:r>
              <w:r>
                <w:rPr>
                  <w:rFonts w:ascii="Times New Roman" w:hAnsi="Times New Roman"/>
                  <w:color w:val="0000FF"/>
                  <w:u w:val="single"/>
                  <w:lang w:val="ru-RU"/>
                </w:rPr>
                <w:t>2</w:t>
              </w:r>
            </w:hyperlink>
          </w:p>
        </w:tc>
      </w:tr>
      <w:tr w:rsidR="00395E82" w:rsidRPr="00AF38A4" w14:paraId="4322A506" w14:textId="77777777">
        <w:trPr>
          <w:trHeight w:val="144"/>
          <w:tblCellSpacing w:w="0" w:type="dxa"/>
        </w:trPr>
        <w:tc>
          <w:tcPr>
            <w:tcW w:w="394" w:type="dxa"/>
            <w:tcMar>
              <w:top w:w="50" w:type="dxa"/>
              <w:left w:w="100" w:type="dxa"/>
            </w:tcMar>
            <w:vAlign w:val="center"/>
          </w:tcPr>
          <w:p w14:paraId="637EF51D" w14:textId="77777777" w:rsidR="00395E82" w:rsidRDefault="00054C4B">
            <w:pPr>
              <w:spacing w:after="0"/>
            </w:pPr>
            <w:r>
              <w:rPr>
                <w:rFonts w:ascii="Times New Roman" w:hAnsi="Times New Roman"/>
                <w:color w:val="000000"/>
                <w:sz w:val="24"/>
              </w:rPr>
              <w:t>25</w:t>
            </w:r>
          </w:p>
        </w:tc>
        <w:tc>
          <w:tcPr>
            <w:tcW w:w="4429" w:type="dxa"/>
            <w:tcMar>
              <w:top w:w="50" w:type="dxa"/>
              <w:left w:w="100" w:type="dxa"/>
            </w:tcMar>
            <w:vAlign w:val="center"/>
          </w:tcPr>
          <w:p w14:paraId="188E3F37" w14:textId="77777777" w:rsidR="00395E82" w:rsidRDefault="00054C4B">
            <w:pPr>
              <w:spacing w:after="0"/>
              <w:ind w:left="135"/>
              <w:rPr>
                <w:lang w:val="ru-RU"/>
              </w:rPr>
            </w:pPr>
            <w:r>
              <w:rPr>
                <w:rFonts w:ascii="Times New Roman" w:hAnsi="Times New Roman"/>
                <w:color w:val="000000"/>
                <w:sz w:val="24"/>
                <w:lang w:val="ru-RU"/>
              </w:rPr>
              <w:t>Мое свободное время (кино)</w:t>
            </w:r>
            <w:r>
              <w:rPr>
                <w:rFonts w:ascii="Times New Roman" w:hAnsi="Times New Roman"/>
                <w:color w:val="000000"/>
                <w:sz w:val="24"/>
                <w:lang w:val="ru-RU"/>
              </w:rPr>
              <w:b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241BE71E"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D7E1DF9" w14:textId="77777777" w:rsidR="00395E82" w:rsidRDefault="00395E82">
            <w:pPr>
              <w:spacing w:after="0"/>
              <w:ind w:left="135"/>
              <w:jc w:val="center"/>
            </w:pPr>
          </w:p>
        </w:tc>
        <w:tc>
          <w:tcPr>
            <w:tcW w:w="1462" w:type="dxa"/>
            <w:tcMar>
              <w:top w:w="50" w:type="dxa"/>
              <w:left w:w="100" w:type="dxa"/>
            </w:tcMar>
            <w:vAlign w:val="center"/>
          </w:tcPr>
          <w:p w14:paraId="4A50BC83" w14:textId="77777777" w:rsidR="00395E82" w:rsidRDefault="00395E82">
            <w:pPr>
              <w:spacing w:after="0"/>
              <w:ind w:left="135"/>
              <w:jc w:val="center"/>
            </w:pPr>
          </w:p>
        </w:tc>
        <w:tc>
          <w:tcPr>
            <w:tcW w:w="1013" w:type="dxa"/>
            <w:tcMar>
              <w:top w:w="50" w:type="dxa"/>
              <w:left w:w="100" w:type="dxa"/>
            </w:tcMar>
            <w:vAlign w:val="center"/>
          </w:tcPr>
          <w:p w14:paraId="165CCC61" w14:textId="77777777" w:rsidR="00395E82" w:rsidRDefault="00395E82">
            <w:pPr>
              <w:spacing w:after="0"/>
              <w:ind w:left="135"/>
            </w:pPr>
          </w:p>
        </w:tc>
        <w:tc>
          <w:tcPr>
            <w:tcW w:w="1799" w:type="dxa"/>
            <w:tcMar>
              <w:top w:w="50" w:type="dxa"/>
              <w:left w:w="100" w:type="dxa"/>
            </w:tcMar>
            <w:vAlign w:val="center"/>
          </w:tcPr>
          <w:p w14:paraId="0119501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/83518174</w:t>
              </w:r>
            </w:hyperlink>
          </w:p>
        </w:tc>
      </w:tr>
      <w:tr w:rsidR="00395E82" w:rsidRPr="00AF38A4" w14:paraId="4FF80ABB" w14:textId="77777777">
        <w:trPr>
          <w:trHeight w:val="144"/>
          <w:tblCellSpacing w:w="0" w:type="dxa"/>
        </w:trPr>
        <w:tc>
          <w:tcPr>
            <w:tcW w:w="394" w:type="dxa"/>
            <w:tcMar>
              <w:top w:w="50" w:type="dxa"/>
              <w:left w:w="100" w:type="dxa"/>
            </w:tcMar>
            <w:vAlign w:val="center"/>
          </w:tcPr>
          <w:p w14:paraId="2321BE22" w14:textId="77777777" w:rsidR="00395E82" w:rsidRDefault="00054C4B">
            <w:pPr>
              <w:spacing w:after="0"/>
            </w:pPr>
            <w:r>
              <w:rPr>
                <w:rFonts w:ascii="Times New Roman" w:hAnsi="Times New Roman"/>
                <w:color w:val="000000"/>
                <w:sz w:val="24"/>
              </w:rPr>
              <w:t>26</w:t>
            </w:r>
          </w:p>
        </w:tc>
        <w:tc>
          <w:tcPr>
            <w:tcW w:w="4429" w:type="dxa"/>
            <w:tcMar>
              <w:top w:w="50" w:type="dxa"/>
              <w:left w:w="100" w:type="dxa"/>
            </w:tcMar>
            <w:vAlign w:val="center"/>
          </w:tcPr>
          <w:p w14:paraId="6087F352" w14:textId="77777777" w:rsidR="00395E82" w:rsidRDefault="00054C4B">
            <w:pPr>
              <w:spacing w:after="0"/>
              <w:ind w:left="135"/>
              <w:rPr>
                <w:lang w:val="ru-RU"/>
              </w:rPr>
            </w:pPr>
            <w:r>
              <w:rPr>
                <w:rFonts w:ascii="Times New Roman" w:hAnsi="Times New Roman"/>
                <w:color w:val="000000"/>
                <w:sz w:val="24"/>
                <w:lang w:val="ru-RU"/>
              </w:rPr>
              <w:t>Обобщение по теме "Досуг и увлечения (хобби) современного подростка (чтение, кино, спорт)"</w:t>
            </w:r>
            <w:r>
              <w:rPr>
                <w:rFonts w:ascii="Times New Roman" w:hAnsi="Times New Roman"/>
                <w:color w:val="000000"/>
                <w:sz w:val="24"/>
                <w:lang w:val="ru-RU"/>
              </w:rPr>
              <w:b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 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tc>
        <w:tc>
          <w:tcPr>
            <w:tcW w:w="677" w:type="dxa"/>
            <w:tcMar>
              <w:top w:w="50" w:type="dxa"/>
              <w:left w:w="100" w:type="dxa"/>
            </w:tcMar>
            <w:vAlign w:val="center"/>
          </w:tcPr>
          <w:p w14:paraId="5A8E69E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2480B575" w14:textId="77777777" w:rsidR="00395E82" w:rsidRDefault="00395E82">
            <w:pPr>
              <w:spacing w:after="0"/>
              <w:ind w:left="135"/>
              <w:jc w:val="center"/>
            </w:pPr>
          </w:p>
        </w:tc>
        <w:tc>
          <w:tcPr>
            <w:tcW w:w="1462" w:type="dxa"/>
            <w:tcMar>
              <w:top w:w="50" w:type="dxa"/>
              <w:left w:w="100" w:type="dxa"/>
            </w:tcMar>
            <w:vAlign w:val="center"/>
          </w:tcPr>
          <w:p w14:paraId="78BDFF60" w14:textId="77777777" w:rsidR="00395E82" w:rsidRDefault="00395E82">
            <w:pPr>
              <w:spacing w:after="0"/>
              <w:ind w:left="135"/>
              <w:jc w:val="center"/>
            </w:pPr>
          </w:p>
        </w:tc>
        <w:tc>
          <w:tcPr>
            <w:tcW w:w="1013" w:type="dxa"/>
            <w:tcMar>
              <w:top w:w="50" w:type="dxa"/>
              <w:left w:w="100" w:type="dxa"/>
            </w:tcMar>
            <w:vAlign w:val="center"/>
          </w:tcPr>
          <w:p w14:paraId="2BFAF6B8" w14:textId="77777777" w:rsidR="00395E82" w:rsidRDefault="00395E82">
            <w:pPr>
              <w:spacing w:after="0"/>
              <w:ind w:left="135"/>
            </w:pPr>
          </w:p>
        </w:tc>
        <w:tc>
          <w:tcPr>
            <w:tcW w:w="1799" w:type="dxa"/>
            <w:tcMar>
              <w:top w:w="50" w:type="dxa"/>
              <w:left w:w="100" w:type="dxa"/>
            </w:tcMar>
            <w:vAlign w:val="center"/>
          </w:tcPr>
          <w:p w14:paraId="55D7B99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/83518174</w:t>
              </w:r>
            </w:hyperlink>
          </w:p>
        </w:tc>
      </w:tr>
      <w:tr w:rsidR="00395E82" w:rsidRPr="00AF38A4" w14:paraId="7F77EF19" w14:textId="77777777">
        <w:trPr>
          <w:trHeight w:val="144"/>
          <w:tblCellSpacing w:w="0" w:type="dxa"/>
        </w:trPr>
        <w:tc>
          <w:tcPr>
            <w:tcW w:w="394" w:type="dxa"/>
            <w:tcMar>
              <w:top w:w="50" w:type="dxa"/>
              <w:left w:w="100" w:type="dxa"/>
            </w:tcMar>
            <w:vAlign w:val="center"/>
          </w:tcPr>
          <w:p w14:paraId="79C09434" w14:textId="77777777" w:rsidR="00395E82" w:rsidRDefault="00054C4B">
            <w:pPr>
              <w:spacing w:after="0"/>
            </w:pPr>
            <w:r>
              <w:rPr>
                <w:rFonts w:ascii="Times New Roman" w:hAnsi="Times New Roman"/>
                <w:color w:val="000000"/>
                <w:sz w:val="24"/>
              </w:rPr>
              <w:t>27</w:t>
            </w:r>
          </w:p>
        </w:tc>
        <w:tc>
          <w:tcPr>
            <w:tcW w:w="4429" w:type="dxa"/>
            <w:tcMar>
              <w:top w:w="50" w:type="dxa"/>
              <w:left w:w="100" w:type="dxa"/>
            </w:tcMar>
            <w:vAlign w:val="center"/>
          </w:tcPr>
          <w:p w14:paraId="6C027AC9" w14:textId="77777777" w:rsidR="00395E82" w:rsidRDefault="00054C4B">
            <w:pPr>
              <w:spacing w:after="0"/>
              <w:ind w:left="135"/>
              <w:rPr>
                <w:lang w:val="ru-RU"/>
              </w:rPr>
            </w:pPr>
            <w:r>
              <w:rPr>
                <w:rFonts w:ascii="Times New Roman" w:hAnsi="Times New Roman"/>
                <w:color w:val="000000"/>
                <w:sz w:val="24"/>
                <w:lang w:val="ru-RU"/>
              </w:rPr>
              <w:t>Здоровый образ жизни (распорядок дня)</w:t>
            </w:r>
            <w:r>
              <w:rPr>
                <w:rFonts w:ascii="Times New Roman" w:hAnsi="Times New Roman"/>
                <w:color w:val="000000"/>
                <w:sz w:val="24"/>
                <w:lang w:val="ru-RU"/>
              </w:rPr>
              <w:br/>
              <w:t xml:space="preserve">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w:t>
            </w:r>
            <w:r>
              <w:rPr>
                <w:rFonts w:ascii="Times New Roman" w:hAnsi="Times New Roman"/>
                <w:color w:val="000000"/>
                <w:sz w:val="24"/>
                <w:lang w:val="ru-RU"/>
              </w:rPr>
              <w:lastRenderedPageBreak/>
              <w:t>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362D6070"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05D9866D" w14:textId="77777777" w:rsidR="00395E82" w:rsidRDefault="00395E82">
            <w:pPr>
              <w:spacing w:after="0"/>
              <w:ind w:left="135"/>
              <w:jc w:val="center"/>
            </w:pPr>
          </w:p>
        </w:tc>
        <w:tc>
          <w:tcPr>
            <w:tcW w:w="1462" w:type="dxa"/>
            <w:tcMar>
              <w:top w:w="50" w:type="dxa"/>
              <w:left w:w="100" w:type="dxa"/>
            </w:tcMar>
            <w:vAlign w:val="center"/>
          </w:tcPr>
          <w:p w14:paraId="0506BFFE" w14:textId="77777777" w:rsidR="00395E82" w:rsidRDefault="00395E82">
            <w:pPr>
              <w:spacing w:after="0"/>
              <w:ind w:left="135"/>
              <w:jc w:val="center"/>
            </w:pPr>
          </w:p>
        </w:tc>
        <w:tc>
          <w:tcPr>
            <w:tcW w:w="1013" w:type="dxa"/>
            <w:tcMar>
              <w:top w:w="50" w:type="dxa"/>
              <w:left w:w="100" w:type="dxa"/>
            </w:tcMar>
            <w:vAlign w:val="center"/>
          </w:tcPr>
          <w:p w14:paraId="6F00362F" w14:textId="77777777" w:rsidR="00395E82" w:rsidRDefault="00395E82">
            <w:pPr>
              <w:spacing w:after="0"/>
              <w:ind w:left="135"/>
            </w:pPr>
          </w:p>
        </w:tc>
        <w:tc>
          <w:tcPr>
            <w:tcW w:w="1799" w:type="dxa"/>
            <w:tcMar>
              <w:top w:w="50" w:type="dxa"/>
              <w:left w:w="100" w:type="dxa"/>
            </w:tcMar>
            <w:vAlign w:val="center"/>
          </w:tcPr>
          <w:p w14:paraId="762B8AC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a</w:t>
              </w:r>
              <w:r>
                <w:rPr>
                  <w:rFonts w:ascii="Times New Roman" w:hAnsi="Times New Roman"/>
                  <w:color w:val="0000FF"/>
                  <w:u w:val="single"/>
                  <w:lang w:val="ru-RU"/>
                </w:rPr>
                <w:t>618</w:t>
              </w:r>
            </w:hyperlink>
          </w:p>
        </w:tc>
      </w:tr>
      <w:tr w:rsidR="00395E82" w14:paraId="1BF17BEF" w14:textId="77777777">
        <w:trPr>
          <w:trHeight w:val="144"/>
          <w:tblCellSpacing w:w="0" w:type="dxa"/>
        </w:trPr>
        <w:tc>
          <w:tcPr>
            <w:tcW w:w="394" w:type="dxa"/>
            <w:tcMar>
              <w:top w:w="50" w:type="dxa"/>
              <w:left w:w="100" w:type="dxa"/>
            </w:tcMar>
            <w:vAlign w:val="center"/>
          </w:tcPr>
          <w:p w14:paraId="371C8732" w14:textId="77777777" w:rsidR="00395E82" w:rsidRDefault="00054C4B">
            <w:pPr>
              <w:spacing w:after="0"/>
            </w:pPr>
            <w:r>
              <w:rPr>
                <w:rFonts w:ascii="Times New Roman" w:hAnsi="Times New Roman"/>
                <w:color w:val="000000"/>
                <w:sz w:val="24"/>
              </w:rPr>
              <w:t>28</w:t>
            </w:r>
          </w:p>
        </w:tc>
        <w:tc>
          <w:tcPr>
            <w:tcW w:w="4429" w:type="dxa"/>
            <w:tcMar>
              <w:top w:w="50" w:type="dxa"/>
              <w:left w:w="100" w:type="dxa"/>
            </w:tcMar>
            <w:vAlign w:val="center"/>
          </w:tcPr>
          <w:p w14:paraId="5C7B5F68" w14:textId="77777777" w:rsidR="00395E82" w:rsidRDefault="00054C4B">
            <w:pPr>
              <w:spacing w:after="0"/>
              <w:ind w:left="135"/>
              <w:rPr>
                <w:lang w:val="ru-RU"/>
              </w:rPr>
            </w:pPr>
            <w:r>
              <w:rPr>
                <w:rFonts w:ascii="Times New Roman" w:hAnsi="Times New Roman"/>
                <w:color w:val="000000"/>
                <w:sz w:val="24"/>
                <w:lang w:val="ru-RU"/>
              </w:rPr>
              <w:t>Здоровый образ жизни (режим труда и отдыха)</w:t>
            </w:r>
            <w:r>
              <w:rPr>
                <w:rFonts w:ascii="Times New Roman" w:hAnsi="Times New Roman"/>
                <w:color w:val="000000"/>
                <w:sz w:val="24"/>
                <w:lang w:val="ru-RU"/>
              </w:rPr>
              <w:br/>
              <w:t>Использование при чтении и аудировании языковой, в том числе контекстуальной, догадки.</w:t>
            </w:r>
          </w:p>
        </w:tc>
        <w:tc>
          <w:tcPr>
            <w:tcW w:w="677" w:type="dxa"/>
            <w:tcMar>
              <w:top w:w="50" w:type="dxa"/>
              <w:left w:w="100" w:type="dxa"/>
            </w:tcMar>
            <w:vAlign w:val="center"/>
          </w:tcPr>
          <w:p w14:paraId="0407F53F"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0582AE8" w14:textId="77777777" w:rsidR="00395E82" w:rsidRDefault="00395E82">
            <w:pPr>
              <w:spacing w:after="0"/>
              <w:ind w:left="135"/>
              <w:jc w:val="center"/>
            </w:pPr>
          </w:p>
        </w:tc>
        <w:tc>
          <w:tcPr>
            <w:tcW w:w="1462" w:type="dxa"/>
            <w:tcMar>
              <w:top w:w="50" w:type="dxa"/>
              <w:left w:w="100" w:type="dxa"/>
            </w:tcMar>
            <w:vAlign w:val="center"/>
          </w:tcPr>
          <w:p w14:paraId="1172E8E4" w14:textId="77777777" w:rsidR="00395E82" w:rsidRDefault="00395E82">
            <w:pPr>
              <w:spacing w:after="0"/>
              <w:ind w:left="135"/>
              <w:jc w:val="center"/>
            </w:pPr>
          </w:p>
        </w:tc>
        <w:tc>
          <w:tcPr>
            <w:tcW w:w="1013" w:type="dxa"/>
            <w:tcMar>
              <w:top w:w="50" w:type="dxa"/>
              <w:left w:w="100" w:type="dxa"/>
            </w:tcMar>
            <w:vAlign w:val="center"/>
          </w:tcPr>
          <w:p w14:paraId="005D27CF" w14:textId="77777777" w:rsidR="00395E82" w:rsidRDefault="00395E82">
            <w:pPr>
              <w:spacing w:after="0"/>
              <w:ind w:left="135"/>
            </w:pPr>
          </w:p>
        </w:tc>
        <w:tc>
          <w:tcPr>
            <w:tcW w:w="1799" w:type="dxa"/>
            <w:tcMar>
              <w:top w:w="50" w:type="dxa"/>
              <w:left w:w="100" w:type="dxa"/>
            </w:tcMar>
            <w:vAlign w:val="center"/>
          </w:tcPr>
          <w:p w14:paraId="10CCCD6D" w14:textId="77777777" w:rsidR="00395E82" w:rsidRDefault="00395E82">
            <w:pPr>
              <w:spacing w:after="0"/>
              <w:ind w:left="135"/>
            </w:pPr>
          </w:p>
        </w:tc>
      </w:tr>
      <w:tr w:rsidR="00395E82" w:rsidRPr="00AF38A4" w14:paraId="7649F4FE" w14:textId="77777777">
        <w:trPr>
          <w:trHeight w:val="144"/>
          <w:tblCellSpacing w:w="0" w:type="dxa"/>
        </w:trPr>
        <w:tc>
          <w:tcPr>
            <w:tcW w:w="394" w:type="dxa"/>
            <w:tcMar>
              <w:top w:w="50" w:type="dxa"/>
              <w:left w:w="100" w:type="dxa"/>
            </w:tcMar>
            <w:vAlign w:val="center"/>
          </w:tcPr>
          <w:p w14:paraId="1A2C3D8D" w14:textId="77777777" w:rsidR="00395E82" w:rsidRDefault="00054C4B">
            <w:pPr>
              <w:spacing w:after="0"/>
            </w:pPr>
            <w:r>
              <w:rPr>
                <w:rFonts w:ascii="Times New Roman" w:hAnsi="Times New Roman"/>
                <w:color w:val="000000"/>
                <w:sz w:val="24"/>
              </w:rPr>
              <w:t>29</w:t>
            </w:r>
          </w:p>
        </w:tc>
        <w:tc>
          <w:tcPr>
            <w:tcW w:w="4429" w:type="dxa"/>
            <w:tcMar>
              <w:top w:w="50" w:type="dxa"/>
              <w:left w:w="100" w:type="dxa"/>
            </w:tcMar>
            <w:vAlign w:val="center"/>
          </w:tcPr>
          <w:p w14:paraId="2E41F8FB" w14:textId="77777777" w:rsidR="00395E82" w:rsidRDefault="00054C4B">
            <w:pPr>
              <w:spacing w:after="0"/>
              <w:ind w:left="135"/>
              <w:rPr>
                <w:lang w:val="ru-RU"/>
              </w:rPr>
            </w:pPr>
            <w:r>
              <w:rPr>
                <w:rFonts w:ascii="Times New Roman" w:hAnsi="Times New Roman"/>
                <w:color w:val="000000"/>
                <w:sz w:val="24"/>
                <w:lang w:val="ru-RU"/>
              </w:rPr>
              <w:t>Здоровый образ жизни (занятия спортом и активные виды отдыха)</w:t>
            </w:r>
            <w:r>
              <w:rPr>
                <w:rFonts w:ascii="Times New Roman" w:hAnsi="Times New Roman"/>
                <w:color w:val="000000"/>
                <w:sz w:val="24"/>
                <w:lang w:val="ru-RU"/>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c>
          <w:tcPr>
            <w:tcW w:w="677" w:type="dxa"/>
            <w:tcMar>
              <w:top w:w="50" w:type="dxa"/>
              <w:left w:w="100" w:type="dxa"/>
            </w:tcMar>
            <w:vAlign w:val="center"/>
          </w:tcPr>
          <w:p w14:paraId="33F975D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42AD64F" w14:textId="77777777" w:rsidR="00395E82" w:rsidRDefault="00395E82">
            <w:pPr>
              <w:spacing w:after="0"/>
              <w:ind w:left="135"/>
              <w:jc w:val="center"/>
            </w:pPr>
          </w:p>
        </w:tc>
        <w:tc>
          <w:tcPr>
            <w:tcW w:w="1462" w:type="dxa"/>
            <w:tcMar>
              <w:top w:w="50" w:type="dxa"/>
              <w:left w:w="100" w:type="dxa"/>
            </w:tcMar>
            <w:vAlign w:val="center"/>
          </w:tcPr>
          <w:p w14:paraId="7A6C4B52" w14:textId="77777777" w:rsidR="00395E82" w:rsidRDefault="00395E82">
            <w:pPr>
              <w:spacing w:after="0"/>
              <w:ind w:left="135"/>
              <w:jc w:val="center"/>
            </w:pPr>
          </w:p>
        </w:tc>
        <w:tc>
          <w:tcPr>
            <w:tcW w:w="1013" w:type="dxa"/>
            <w:tcMar>
              <w:top w:w="50" w:type="dxa"/>
              <w:left w:w="100" w:type="dxa"/>
            </w:tcMar>
            <w:vAlign w:val="center"/>
          </w:tcPr>
          <w:p w14:paraId="27927297" w14:textId="77777777" w:rsidR="00395E82" w:rsidRDefault="00395E82">
            <w:pPr>
              <w:spacing w:after="0"/>
              <w:ind w:left="135"/>
            </w:pPr>
          </w:p>
        </w:tc>
        <w:tc>
          <w:tcPr>
            <w:tcW w:w="1799" w:type="dxa"/>
            <w:tcMar>
              <w:top w:w="50" w:type="dxa"/>
              <w:left w:w="100" w:type="dxa"/>
            </w:tcMar>
            <w:vAlign w:val="center"/>
          </w:tcPr>
          <w:p w14:paraId="3842D09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/835197</w:t>
              </w:r>
              <w:r>
                <w:rPr>
                  <w:rFonts w:ascii="Times New Roman" w:hAnsi="Times New Roman"/>
                  <w:color w:val="0000FF"/>
                  <w:u w:val="single"/>
                </w:rPr>
                <w:t>fe</w:t>
              </w:r>
            </w:hyperlink>
          </w:p>
        </w:tc>
      </w:tr>
      <w:tr w:rsidR="00395E82" w:rsidRPr="00AF38A4" w14:paraId="4AB26056" w14:textId="77777777">
        <w:trPr>
          <w:trHeight w:val="144"/>
          <w:tblCellSpacing w:w="0" w:type="dxa"/>
        </w:trPr>
        <w:tc>
          <w:tcPr>
            <w:tcW w:w="394" w:type="dxa"/>
            <w:tcMar>
              <w:top w:w="50" w:type="dxa"/>
              <w:left w:w="100" w:type="dxa"/>
            </w:tcMar>
            <w:vAlign w:val="center"/>
          </w:tcPr>
          <w:p w14:paraId="0E48ABF0" w14:textId="77777777" w:rsidR="00395E82" w:rsidRDefault="00054C4B">
            <w:pPr>
              <w:spacing w:after="0"/>
            </w:pPr>
            <w:r>
              <w:rPr>
                <w:rFonts w:ascii="Times New Roman" w:hAnsi="Times New Roman"/>
                <w:color w:val="000000"/>
                <w:sz w:val="24"/>
              </w:rPr>
              <w:t>30</w:t>
            </w:r>
          </w:p>
        </w:tc>
        <w:tc>
          <w:tcPr>
            <w:tcW w:w="4429" w:type="dxa"/>
            <w:tcMar>
              <w:top w:w="50" w:type="dxa"/>
              <w:left w:w="100" w:type="dxa"/>
            </w:tcMar>
            <w:vAlign w:val="center"/>
          </w:tcPr>
          <w:p w14:paraId="14F8CCD0" w14:textId="77777777" w:rsidR="00395E82" w:rsidRDefault="00054C4B">
            <w:pPr>
              <w:spacing w:after="0"/>
              <w:ind w:left="135"/>
              <w:rPr>
                <w:lang w:val="ru-RU"/>
              </w:rPr>
            </w:pPr>
            <w:r>
              <w:rPr>
                <w:rFonts w:ascii="Times New Roman" w:hAnsi="Times New Roman"/>
                <w:color w:val="000000"/>
                <w:sz w:val="24"/>
                <w:lang w:val="ru-RU"/>
              </w:rPr>
              <w:t>Здоровый образ жизни (проводим выходные с пользой для здоровья)</w:t>
            </w:r>
            <w:r>
              <w:rPr>
                <w:rFonts w:ascii="Times New Roman" w:hAnsi="Times New Roman"/>
                <w:color w:val="000000"/>
                <w:sz w:val="24"/>
                <w:lang w:val="ru-RU"/>
              </w:rPr>
              <w:br/>
              <w:t>Использование при чтении и аудировании языковой, в том числе контекстуальной, догадки.</w:t>
            </w:r>
          </w:p>
        </w:tc>
        <w:tc>
          <w:tcPr>
            <w:tcW w:w="677" w:type="dxa"/>
            <w:tcMar>
              <w:top w:w="50" w:type="dxa"/>
              <w:left w:w="100" w:type="dxa"/>
            </w:tcMar>
            <w:vAlign w:val="center"/>
          </w:tcPr>
          <w:p w14:paraId="27D60B0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970C4C2" w14:textId="77777777" w:rsidR="00395E82" w:rsidRDefault="00395E82">
            <w:pPr>
              <w:spacing w:after="0"/>
              <w:ind w:left="135"/>
              <w:jc w:val="center"/>
            </w:pPr>
          </w:p>
        </w:tc>
        <w:tc>
          <w:tcPr>
            <w:tcW w:w="1462" w:type="dxa"/>
            <w:tcMar>
              <w:top w:w="50" w:type="dxa"/>
              <w:left w:w="100" w:type="dxa"/>
            </w:tcMar>
            <w:vAlign w:val="center"/>
          </w:tcPr>
          <w:p w14:paraId="56392470" w14:textId="77777777" w:rsidR="00395E82" w:rsidRDefault="00395E82">
            <w:pPr>
              <w:spacing w:after="0"/>
              <w:ind w:left="135"/>
              <w:jc w:val="center"/>
            </w:pPr>
          </w:p>
        </w:tc>
        <w:tc>
          <w:tcPr>
            <w:tcW w:w="1013" w:type="dxa"/>
            <w:tcMar>
              <w:top w:w="50" w:type="dxa"/>
              <w:left w:w="100" w:type="dxa"/>
            </w:tcMar>
            <w:vAlign w:val="center"/>
          </w:tcPr>
          <w:p w14:paraId="6937ADFC" w14:textId="77777777" w:rsidR="00395E82" w:rsidRDefault="00395E82">
            <w:pPr>
              <w:spacing w:after="0"/>
              <w:ind w:left="135"/>
            </w:pPr>
          </w:p>
        </w:tc>
        <w:tc>
          <w:tcPr>
            <w:tcW w:w="1799" w:type="dxa"/>
            <w:tcMar>
              <w:top w:w="50" w:type="dxa"/>
              <w:left w:w="100" w:type="dxa"/>
            </w:tcMar>
            <w:vAlign w:val="center"/>
          </w:tcPr>
          <w:p w14:paraId="181A797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/83518</w:t>
              </w:r>
              <w:r>
                <w:rPr>
                  <w:rFonts w:ascii="Times New Roman" w:hAnsi="Times New Roman"/>
                  <w:color w:val="0000FF"/>
                  <w:u w:val="single"/>
                </w:rPr>
                <w:t>e</w:t>
              </w:r>
              <w:r>
                <w:rPr>
                  <w:rFonts w:ascii="Times New Roman" w:hAnsi="Times New Roman"/>
                  <w:color w:val="0000FF"/>
                  <w:u w:val="single"/>
                  <w:lang w:val="ru-RU"/>
                </w:rPr>
                <w:t>12</w:t>
              </w:r>
            </w:hyperlink>
          </w:p>
        </w:tc>
      </w:tr>
      <w:tr w:rsidR="00395E82" w:rsidRPr="00AF38A4" w14:paraId="5309AA82" w14:textId="77777777">
        <w:trPr>
          <w:trHeight w:val="144"/>
          <w:tblCellSpacing w:w="0" w:type="dxa"/>
        </w:trPr>
        <w:tc>
          <w:tcPr>
            <w:tcW w:w="394" w:type="dxa"/>
            <w:tcMar>
              <w:top w:w="50" w:type="dxa"/>
              <w:left w:w="100" w:type="dxa"/>
            </w:tcMar>
            <w:vAlign w:val="center"/>
          </w:tcPr>
          <w:p w14:paraId="38268D1F" w14:textId="77777777" w:rsidR="00395E82" w:rsidRDefault="00054C4B">
            <w:pPr>
              <w:spacing w:after="0"/>
            </w:pPr>
            <w:r>
              <w:rPr>
                <w:rFonts w:ascii="Times New Roman" w:hAnsi="Times New Roman"/>
                <w:color w:val="000000"/>
                <w:sz w:val="24"/>
              </w:rPr>
              <w:t>31</w:t>
            </w:r>
          </w:p>
        </w:tc>
        <w:tc>
          <w:tcPr>
            <w:tcW w:w="4429" w:type="dxa"/>
            <w:tcMar>
              <w:top w:w="50" w:type="dxa"/>
              <w:left w:w="100" w:type="dxa"/>
            </w:tcMar>
            <w:vAlign w:val="center"/>
          </w:tcPr>
          <w:p w14:paraId="3A00BBD9" w14:textId="77777777" w:rsidR="00395E82" w:rsidRDefault="00054C4B">
            <w:pPr>
              <w:spacing w:after="0"/>
              <w:ind w:left="135"/>
              <w:rPr>
                <w:lang w:val="ru-RU"/>
              </w:rPr>
            </w:pPr>
            <w:r>
              <w:rPr>
                <w:rFonts w:ascii="Times New Roman" w:hAnsi="Times New Roman"/>
                <w:color w:val="000000"/>
                <w:sz w:val="24"/>
                <w:lang w:val="ru-RU"/>
              </w:rPr>
              <w:t>Здоровый образ жизни (здоровое питание)</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493348A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F76F9D2" w14:textId="77777777" w:rsidR="00395E82" w:rsidRDefault="00395E82">
            <w:pPr>
              <w:spacing w:after="0"/>
              <w:ind w:left="135"/>
              <w:jc w:val="center"/>
            </w:pPr>
          </w:p>
        </w:tc>
        <w:tc>
          <w:tcPr>
            <w:tcW w:w="1462" w:type="dxa"/>
            <w:tcMar>
              <w:top w:w="50" w:type="dxa"/>
              <w:left w:w="100" w:type="dxa"/>
            </w:tcMar>
            <w:vAlign w:val="center"/>
          </w:tcPr>
          <w:p w14:paraId="225ACE40" w14:textId="77777777" w:rsidR="00395E82" w:rsidRDefault="00395E82">
            <w:pPr>
              <w:spacing w:after="0"/>
              <w:ind w:left="135"/>
              <w:jc w:val="center"/>
            </w:pPr>
          </w:p>
        </w:tc>
        <w:tc>
          <w:tcPr>
            <w:tcW w:w="1013" w:type="dxa"/>
            <w:tcMar>
              <w:top w:w="50" w:type="dxa"/>
              <w:left w:w="100" w:type="dxa"/>
            </w:tcMar>
            <w:vAlign w:val="center"/>
          </w:tcPr>
          <w:p w14:paraId="10A72261" w14:textId="77777777" w:rsidR="00395E82" w:rsidRDefault="00395E82">
            <w:pPr>
              <w:spacing w:after="0"/>
              <w:ind w:left="135"/>
            </w:pPr>
          </w:p>
        </w:tc>
        <w:tc>
          <w:tcPr>
            <w:tcW w:w="1799" w:type="dxa"/>
            <w:tcMar>
              <w:top w:w="50" w:type="dxa"/>
              <w:left w:w="100" w:type="dxa"/>
            </w:tcMar>
            <w:vAlign w:val="center"/>
          </w:tcPr>
          <w:p w14:paraId="76DE8E6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/835193</w:t>
              </w:r>
              <w:r>
                <w:rPr>
                  <w:rFonts w:ascii="Times New Roman" w:hAnsi="Times New Roman"/>
                  <w:color w:val="0000FF"/>
                  <w:u w:val="single"/>
                </w:rPr>
                <w:t>e</w:t>
              </w:r>
              <w:r>
                <w:rPr>
                  <w:rFonts w:ascii="Times New Roman" w:hAnsi="Times New Roman"/>
                  <w:color w:val="0000FF"/>
                  <w:u w:val="single"/>
                  <w:lang w:val="ru-RU"/>
                </w:rPr>
                <w:t>4</w:t>
              </w:r>
            </w:hyperlink>
          </w:p>
        </w:tc>
      </w:tr>
      <w:tr w:rsidR="00395E82" w14:paraId="69CD4F6C" w14:textId="77777777">
        <w:trPr>
          <w:trHeight w:val="144"/>
          <w:tblCellSpacing w:w="0" w:type="dxa"/>
        </w:trPr>
        <w:tc>
          <w:tcPr>
            <w:tcW w:w="394" w:type="dxa"/>
            <w:tcMar>
              <w:top w:w="50" w:type="dxa"/>
              <w:left w:w="100" w:type="dxa"/>
            </w:tcMar>
            <w:vAlign w:val="center"/>
          </w:tcPr>
          <w:p w14:paraId="34DF13C5" w14:textId="77777777" w:rsidR="00395E82" w:rsidRDefault="00054C4B">
            <w:pPr>
              <w:spacing w:after="0"/>
            </w:pPr>
            <w:r>
              <w:rPr>
                <w:rFonts w:ascii="Times New Roman" w:hAnsi="Times New Roman"/>
                <w:color w:val="000000"/>
                <w:sz w:val="24"/>
              </w:rPr>
              <w:lastRenderedPageBreak/>
              <w:t>32</w:t>
            </w:r>
          </w:p>
        </w:tc>
        <w:tc>
          <w:tcPr>
            <w:tcW w:w="4429" w:type="dxa"/>
            <w:tcMar>
              <w:top w:w="50" w:type="dxa"/>
              <w:left w:w="100" w:type="dxa"/>
            </w:tcMar>
            <w:vAlign w:val="center"/>
          </w:tcPr>
          <w:p w14:paraId="6D063E89" w14:textId="77777777" w:rsidR="00395E82" w:rsidRDefault="00054C4B">
            <w:pPr>
              <w:spacing w:after="0"/>
              <w:ind w:left="135"/>
              <w:rPr>
                <w:lang w:val="ru-RU"/>
              </w:rPr>
            </w:pPr>
            <w:r>
              <w:rPr>
                <w:rFonts w:ascii="Times New Roman" w:hAnsi="Times New Roman"/>
                <w:color w:val="000000"/>
                <w:sz w:val="24"/>
                <w:lang w:val="ru-RU"/>
              </w:rPr>
              <w:t>Обобщение по теме "Здоровый образ жизни: режим труда и отдыха, здоровое питание"</w:t>
            </w:r>
            <w:r>
              <w:rPr>
                <w:rFonts w:ascii="Times New Roman" w:hAnsi="Times New Roman"/>
                <w:color w:val="000000"/>
                <w:sz w:val="24"/>
                <w:lang w:val="ru-RU"/>
              </w:rPr>
              <w:br/>
              <w:t>Использование при чтении и аудировании языковой, в том числе контекстуальной, догадки.</w:t>
            </w:r>
          </w:p>
        </w:tc>
        <w:tc>
          <w:tcPr>
            <w:tcW w:w="677" w:type="dxa"/>
            <w:tcMar>
              <w:top w:w="50" w:type="dxa"/>
              <w:left w:w="100" w:type="dxa"/>
            </w:tcMar>
            <w:vAlign w:val="center"/>
          </w:tcPr>
          <w:p w14:paraId="239A030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6732E15" w14:textId="77777777" w:rsidR="00395E82" w:rsidRDefault="00395E82">
            <w:pPr>
              <w:spacing w:after="0"/>
              <w:ind w:left="135"/>
              <w:jc w:val="center"/>
            </w:pPr>
          </w:p>
        </w:tc>
        <w:tc>
          <w:tcPr>
            <w:tcW w:w="1462" w:type="dxa"/>
            <w:tcMar>
              <w:top w:w="50" w:type="dxa"/>
              <w:left w:w="100" w:type="dxa"/>
            </w:tcMar>
            <w:vAlign w:val="center"/>
          </w:tcPr>
          <w:p w14:paraId="6BBBD636" w14:textId="77777777" w:rsidR="00395E82" w:rsidRDefault="00395E82">
            <w:pPr>
              <w:spacing w:after="0"/>
              <w:ind w:left="135"/>
              <w:jc w:val="center"/>
            </w:pPr>
          </w:p>
        </w:tc>
        <w:tc>
          <w:tcPr>
            <w:tcW w:w="1013" w:type="dxa"/>
            <w:tcMar>
              <w:top w:w="50" w:type="dxa"/>
              <w:left w:w="100" w:type="dxa"/>
            </w:tcMar>
            <w:vAlign w:val="center"/>
          </w:tcPr>
          <w:p w14:paraId="2015B5C1" w14:textId="77777777" w:rsidR="00395E82" w:rsidRDefault="00395E82">
            <w:pPr>
              <w:spacing w:after="0"/>
              <w:ind w:left="135"/>
            </w:pPr>
          </w:p>
        </w:tc>
        <w:tc>
          <w:tcPr>
            <w:tcW w:w="1799" w:type="dxa"/>
            <w:tcMar>
              <w:top w:w="50" w:type="dxa"/>
              <w:left w:w="100" w:type="dxa"/>
            </w:tcMar>
            <w:vAlign w:val="center"/>
          </w:tcPr>
          <w:p w14:paraId="7BEA6262" w14:textId="77777777" w:rsidR="00395E82" w:rsidRDefault="00395E82">
            <w:pPr>
              <w:spacing w:after="0"/>
              <w:ind w:left="135"/>
            </w:pPr>
          </w:p>
        </w:tc>
      </w:tr>
      <w:tr w:rsidR="00395E82" w14:paraId="05D323F7" w14:textId="77777777">
        <w:trPr>
          <w:trHeight w:val="144"/>
          <w:tblCellSpacing w:w="0" w:type="dxa"/>
        </w:trPr>
        <w:tc>
          <w:tcPr>
            <w:tcW w:w="394" w:type="dxa"/>
            <w:tcMar>
              <w:top w:w="50" w:type="dxa"/>
              <w:left w:w="100" w:type="dxa"/>
            </w:tcMar>
            <w:vAlign w:val="center"/>
          </w:tcPr>
          <w:p w14:paraId="046CCBF6" w14:textId="77777777" w:rsidR="00395E82" w:rsidRDefault="00054C4B">
            <w:pPr>
              <w:spacing w:after="0"/>
            </w:pPr>
            <w:r>
              <w:rPr>
                <w:rFonts w:ascii="Times New Roman" w:hAnsi="Times New Roman"/>
                <w:color w:val="000000"/>
                <w:sz w:val="24"/>
              </w:rPr>
              <w:t>33</w:t>
            </w:r>
          </w:p>
        </w:tc>
        <w:tc>
          <w:tcPr>
            <w:tcW w:w="4429" w:type="dxa"/>
            <w:tcMar>
              <w:top w:w="50" w:type="dxa"/>
              <w:left w:w="100" w:type="dxa"/>
            </w:tcMar>
            <w:vAlign w:val="center"/>
          </w:tcPr>
          <w:p w14:paraId="5CD95B28" w14:textId="77777777" w:rsidR="00395E82" w:rsidRDefault="00054C4B">
            <w:pPr>
              <w:spacing w:after="0"/>
              <w:ind w:left="135"/>
              <w:rPr>
                <w:lang w:val="ru-RU"/>
              </w:rPr>
            </w:pPr>
            <w:r>
              <w:rPr>
                <w:rFonts w:ascii="Times New Roman" w:hAnsi="Times New Roman"/>
                <w:color w:val="000000"/>
                <w:sz w:val="24"/>
                <w:lang w:val="ru-RU"/>
              </w:rPr>
              <w:t>Контроль по темам "Досуг и увлечения (хобби) современного подростка (чтение, кино, спорт)" и "Здоровый образ жизни: режим труда и отдыха, здоровое питание"</w:t>
            </w:r>
            <w:r>
              <w:rPr>
                <w:rFonts w:ascii="Times New Roman" w:hAnsi="Times New Roman"/>
                <w:color w:val="000000"/>
                <w:sz w:val="24"/>
                <w:lang w:val="ru-RU"/>
              </w:rPr>
              <w:b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198AEF9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2172AF6" w14:textId="77777777" w:rsidR="00395E82" w:rsidRDefault="00054C4B">
            <w:pPr>
              <w:spacing w:after="0"/>
              <w:ind w:left="135"/>
              <w:jc w:val="center"/>
              <w:rPr>
                <w:lang w:val="ru-RU"/>
              </w:rPr>
            </w:pPr>
            <w:r>
              <w:rPr>
                <w:lang w:val="ru-RU"/>
              </w:rPr>
              <w:t>1</w:t>
            </w:r>
          </w:p>
        </w:tc>
        <w:tc>
          <w:tcPr>
            <w:tcW w:w="1462" w:type="dxa"/>
            <w:tcMar>
              <w:top w:w="50" w:type="dxa"/>
              <w:left w:w="100" w:type="dxa"/>
            </w:tcMar>
            <w:vAlign w:val="center"/>
          </w:tcPr>
          <w:p w14:paraId="4DD7D970" w14:textId="77777777" w:rsidR="00395E82" w:rsidRDefault="00395E82">
            <w:pPr>
              <w:spacing w:after="0"/>
              <w:ind w:left="135"/>
              <w:jc w:val="center"/>
            </w:pPr>
          </w:p>
        </w:tc>
        <w:tc>
          <w:tcPr>
            <w:tcW w:w="1013" w:type="dxa"/>
            <w:tcMar>
              <w:top w:w="50" w:type="dxa"/>
              <w:left w:w="100" w:type="dxa"/>
            </w:tcMar>
            <w:vAlign w:val="center"/>
          </w:tcPr>
          <w:p w14:paraId="6CBD6EC3" w14:textId="77777777" w:rsidR="00395E82" w:rsidRDefault="00395E82">
            <w:pPr>
              <w:spacing w:after="0"/>
              <w:ind w:left="135"/>
            </w:pPr>
          </w:p>
        </w:tc>
        <w:tc>
          <w:tcPr>
            <w:tcW w:w="1799" w:type="dxa"/>
            <w:tcMar>
              <w:top w:w="50" w:type="dxa"/>
              <w:left w:w="100" w:type="dxa"/>
            </w:tcMar>
            <w:vAlign w:val="center"/>
          </w:tcPr>
          <w:p w14:paraId="3A4F0DD9" w14:textId="77777777" w:rsidR="00395E82" w:rsidRDefault="00395E82">
            <w:pPr>
              <w:spacing w:after="0"/>
              <w:ind w:left="135"/>
            </w:pPr>
          </w:p>
        </w:tc>
      </w:tr>
      <w:tr w:rsidR="00395E82" w:rsidRPr="00AF38A4" w14:paraId="3AA4B22B" w14:textId="77777777">
        <w:trPr>
          <w:trHeight w:val="144"/>
          <w:tblCellSpacing w:w="0" w:type="dxa"/>
        </w:trPr>
        <w:tc>
          <w:tcPr>
            <w:tcW w:w="394" w:type="dxa"/>
            <w:tcMar>
              <w:top w:w="50" w:type="dxa"/>
              <w:left w:w="100" w:type="dxa"/>
            </w:tcMar>
            <w:vAlign w:val="center"/>
          </w:tcPr>
          <w:p w14:paraId="10175DF3" w14:textId="77777777" w:rsidR="00395E82" w:rsidRDefault="00054C4B">
            <w:pPr>
              <w:spacing w:after="0"/>
            </w:pPr>
            <w:r>
              <w:rPr>
                <w:rFonts w:ascii="Times New Roman" w:hAnsi="Times New Roman"/>
                <w:color w:val="000000"/>
                <w:sz w:val="24"/>
              </w:rPr>
              <w:t>34</w:t>
            </w:r>
          </w:p>
        </w:tc>
        <w:tc>
          <w:tcPr>
            <w:tcW w:w="4429" w:type="dxa"/>
            <w:tcMar>
              <w:top w:w="50" w:type="dxa"/>
              <w:left w:w="100" w:type="dxa"/>
            </w:tcMar>
            <w:vAlign w:val="center"/>
          </w:tcPr>
          <w:p w14:paraId="6B7BF4FD" w14:textId="77777777" w:rsidR="00395E82" w:rsidRDefault="00054C4B">
            <w:pPr>
              <w:spacing w:after="0"/>
              <w:ind w:left="135"/>
              <w:rPr>
                <w:lang w:val="ru-RU"/>
              </w:rPr>
            </w:pPr>
            <w:r>
              <w:rPr>
                <w:rFonts w:ascii="Times New Roman" w:hAnsi="Times New Roman"/>
                <w:color w:val="000000"/>
                <w:sz w:val="24"/>
                <w:lang w:val="ru-RU"/>
              </w:rPr>
              <w:t>Покупки (одежда, обувь)</w:t>
            </w:r>
            <w:r>
              <w:rPr>
                <w:rFonts w:ascii="Times New Roman" w:hAnsi="Times New Roman"/>
                <w:color w:val="000000"/>
                <w:sz w:val="24"/>
                <w:lang w:val="ru-RU"/>
              </w:rPr>
              <w:br/>
              <w:t>Основные способы словообразования: аффиксация: образование наречий при помощи суффикса -</w:t>
            </w:r>
            <w:r>
              <w:rPr>
                <w:rFonts w:ascii="Times New Roman" w:hAnsi="Times New Roman"/>
                <w:color w:val="000000"/>
                <w:sz w:val="24"/>
              </w:rPr>
              <w:t>ly</w:t>
            </w:r>
            <w:r>
              <w:rPr>
                <w:rFonts w:ascii="Times New Roman" w:hAnsi="Times New Roman"/>
                <w:color w:val="000000"/>
                <w:sz w:val="24"/>
                <w:lang w:val="ru-RU"/>
              </w:rPr>
              <w:t xml:space="preserve"> (</w:t>
            </w:r>
            <w:r>
              <w:rPr>
                <w:rFonts w:ascii="Times New Roman" w:hAnsi="Times New Roman"/>
                <w:color w:val="000000"/>
                <w:sz w:val="24"/>
              </w:rPr>
              <w:t>recently</w:t>
            </w:r>
            <w:r>
              <w:rPr>
                <w:rFonts w:ascii="Times New Roman" w:hAnsi="Times New Roman"/>
                <w:color w:val="000000"/>
                <w:sz w:val="24"/>
                <w:lang w:val="ru-RU"/>
              </w:rPr>
              <w:t>);</w:t>
            </w:r>
          </w:p>
        </w:tc>
        <w:tc>
          <w:tcPr>
            <w:tcW w:w="677" w:type="dxa"/>
            <w:tcMar>
              <w:top w:w="50" w:type="dxa"/>
              <w:left w:w="100" w:type="dxa"/>
            </w:tcMar>
            <w:vAlign w:val="center"/>
          </w:tcPr>
          <w:p w14:paraId="0D72733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7ABACEA2" w14:textId="77777777" w:rsidR="00395E82" w:rsidRDefault="00395E82">
            <w:pPr>
              <w:spacing w:after="0"/>
              <w:ind w:left="135"/>
              <w:jc w:val="center"/>
            </w:pPr>
          </w:p>
        </w:tc>
        <w:tc>
          <w:tcPr>
            <w:tcW w:w="1462" w:type="dxa"/>
            <w:tcMar>
              <w:top w:w="50" w:type="dxa"/>
              <w:left w:w="100" w:type="dxa"/>
            </w:tcMar>
            <w:vAlign w:val="center"/>
          </w:tcPr>
          <w:p w14:paraId="6B960BE5" w14:textId="77777777" w:rsidR="00395E82" w:rsidRDefault="00395E82">
            <w:pPr>
              <w:spacing w:after="0"/>
              <w:ind w:left="135"/>
              <w:jc w:val="center"/>
            </w:pPr>
          </w:p>
        </w:tc>
        <w:tc>
          <w:tcPr>
            <w:tcW w:w="1013" w:type="dxa"/>
            <w:tcMar>
              <w:top w:w="50" w:type="dxa"/>
              <w:left w:w="100" w:type="dxa"/>
            </w:tcMar>
            <w:vAlign w:val="center"/>
          </w:tcPr>
          <w:p w14:paraId="76533185" w14:textId="77777777" w:rsidR="00395E82" w:rsidRDefault="00395E82">
            <w:pPr>
              <w:spacing w:after="0"/>
              <w:ind w:left="135"/>
            </w:pPr>
          </w:p>
        </w:tc>
        <w:tc>
          <w:tcPr>
            <w:tcW w:w="1799" w:type="dxa"/>
            <w:tcMar>
              <w:top w:w="50" w:type="dxa"/>
              <w:left w:w="100" w:type="dxa"/>
            </w:tcMar>
            <w:vAlign w:val="center"/>
          </w:tcPr>
          <w:p w14:paraId="709FB9B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8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/83518</w:t>
              </w:r>
              <w:r>
                <w:rPr>
                  <w:rFonts w:ascii="Times New Roman" w:hAnsi="Times New Roman"/>
                  <w:color w:val="0000FF"/>
                  <w:u w:val="single"/>
                </w:rPr>
                <w:t>cbe</w:t>
              </w:r>
            </w:hyperlink>
          </w:p>
        </w:tc>
      </w:tr>
      <w:tr w:rsidR="00395E82" w14:paraId="59BC43ED" w14:textId="77777777">
        <w:trPr>
          <w:trHeight w:val="144"/>
          <w:tblCellSpacing w:w="0" w:type="dxa"/>
        </w:trPr>
        <w:tc>
          <w:tcPr>
            <w:tcW w:w="394" w:type="dxa"/>
            <w:tcMar>
              <w:top w:w="50" w:type="dxa"/>
              <w:left w:w="100" w:type="dxa"/>
            </w:tcMar>
            <w:vAlign w:val="center"/>
          </w:tcPr>
          <w:p w14:paraId="5B53EBDE" w14:textId="77777777" w:rsidR="00395E82" w:rsidRDefault="00054C4B">
            <w:pPr>
              <w:spacing w:after="0"/>
            </w:pPr>
            <w:r>
              <w:rPr>
                <w:rFonts w:ascii="Times New Roman" w:hAnsi="Times New Roman"/>
                <w:color w:val="000000"/>
                <w:sz w:val="24"/>
              </w:rPr>
              <w:t>35</w:t>
            </w:r>
          </w:p>
        </w:tc>
        <w:tc>
          <w:tcPr>
            <w:tcW w:w="4429" w:type="dxa"/>
            <w:tcMar>
              <w:top w:w="50" w:type="dxa"/>
              <w:left w:w="100" w:type="dxa"/>
            </w:tcMar>
            <w:vAlign w:val="center"/>
          </w:tcPr>
          <w:p w14:paraId="3D8C9218" w14:textId="77777777" w:rsidR="00395E82" w:rsidRDefault="00054C4B">
            <w:pPr>
              <w:spacing w:after="0"/>
              <w:ind w:left="135"/>
              <w:rPr>
                <w:lang w:val="ru-RU"/>
              </w:rPr>
            </w:pPr>
            <w:r>
              <w:rPr>
                <w:rFonts w:ascii="Times New Roman" w:hAnsi="Times New Roman"/>
                <w:color w:val="000000"/>
                <w:sz w:val="24"/>
                <w:lang w:val="ru-RU"/>
              </w:rPr>
              <w:t>Покупки (продукты питания)</w:t>
            </w:r>
            <w:r>
              <w:rPr>
                <w:rFonts w:ascii="Times New Roman" w:hAnsi="Times New Roman"/>
                <w:color w:val="000000"/>
                <w:sz w:val="24"/>
                <w:lang w:val="ru-RU"/>
              </w:rPr>
              <w:b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tc>
        <w:tc>
          <w:tcPr>
            <w:tcW w:w="677" w:type="dxa"/>
            <w:tcMar>
              <w:top w:w="50" w:type="dxa"/>
              <w:left w:w="100" w:type="dxa"/>
            </w:tcMar>
            <w:vAlign w:val="center"/>
          </w:tcPr>
          <w:p w14:paraId="54CD7284"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8AF1CF3" w14:textId="77777777" w:rsidR="00395E82" w:rsidRDefault="00395E82">
            <w:pPr>
              <w:spacing w:after="0"/>
              <w:ind w:left="135"/>
              <w:jc w:val="center"/>
            </w:pPr>
          </w:p>
        </w:tc>
        <w:tc>
          <w:tcPr>
            <w:tcW w:w="1462" w:type="dxa"/>
            <w:tcMar>
              <w:top w:w="50" w:type="dxa"/>
              <w:left w:w="100" w:type="dxa"/>
            </w:tcMar>
            <w:vAlign w:val="center"/>
          </w:tcPr>
          <w:p w14:paraId="20F67ECE" w14:textId="77777777" w:rsidR="00395E82" w:rsidRDefault="00395E82">
            <w:pPr>
              <w:spacing w:after="0"/>
              <w:ind w:left="135"/>
              <w:jc w:val="center"/>
            </w:pPr>
          </w:p>
        </w:tc>
        <w:tc>
          <w:tcPr>
            <w:tcW w:w="1013" w:type="dxa"/>
            <w:tcMar>
              <w:top w:w="50" w:type="dxa"/>
              <w:left w:w="100" w:type="dxa"/>
            </w:tcMar>
            <w:vAlign w:val="center"/>
          </w:tcPr>
          <w:p w14:paraId="2B6B6739" w14:textId="77777777" w:rsidR="00395E82" w:rsidRDefault="00395E82">
            <w:pPr>
              <w:spacing w:after="0"/>
              <w:ind w:left="135"/>
            </w:pPr>
          </w:p>
        </w:tc>
        <w:tc>
          <w:tcPr>
            <w:tcW w:w="1799" w:type="dxa"/>
            <w:tcMar>
              <w:top w:w="50" w:type="dxa"/>
              <w:left w:w="100" w:type="dxa"/>
            </w:tcMar>
            <w:vAlign w:val="center"/>
          </w:tcPr>
          <w:p w14:paraId="5263CCFF" w14:textId="77777777" w:rsidR="00395E82" w:rsidRDefault="00395E82">
            <w:pPr>
              <w:spacing w:after="0"/>
              <w:ind w:left="135"/>
            </w:pPr>
          </w:p>
        </w:tc>
      </w:tr>
      <w:tr w:rsidR="00395E82" w:rsidRPr="00AF38A4" w14:paraId="6759A04E" w14:textId="77777777">
        <w:trPr>
          <w:trHeight w:val="144"/>
          <w:tblCellSpacing w:w="0" w:type="dxa"/>
        </w:trPr>
        <w:tc>
          <w:tcPr>
            <w:tcW w:w="394" w:type="dxa"/>
            <w:tcMar>
              <w:top w:w="50" w:type="dxa"/>
              <w:left w:w="100" w:type="dxa"/>
            </w:tcMar>
            <w:vAlign w:val="center"/>
          </w:tcPr>
          <w:p w14:paraId="2686CD84" w14:textId="77777777" w:rsidR="00395E82" w:rsidRDefault="00054C4B">
            <w:pPr>
              <w:spacing w:after="0"/>
            </w:pPr>
            <w:r>
              <w:rPr>
                <w:rFonts w:ascii="Times New Roman" w:hAnsi="Times New Roman"/>
                <w:color w:val="000000"/>
                <w:sz w:val="24"/>
              </w:rPr>
              <w:t>36</w:t>
            </w:r>
          </w:p>
        </w:tc>
        <w:tc>
          <w:tcPr>
            <w:tcW w:w="4429" w:type="dxa"/>
            <w:tcMar>
              <w:top w:w="50" w:type="dxa"/>
              <w:left w:w="100" w:type="dxa"/>
            </w:tcMar>
            <w:vAlign w:val="center"/>
          </w:tcPr>
          <w:p w14:paraId="1C870271" w14:textId="77777777" w:rsidR="00395E82" w:rsidRDefault="00054C4B">
            <w:pPr>
              <w:spacing w:after="0"/>
              <w:ind w:left="135"/>
              <w:rPr>
                <w:lang w:val="ru-RU"/>
              </w:rPr>
            </w:pPr>
            <w:r>
              <w:rPr>
                <w:rFonts w:ascii="Times New Roman" w:hAnsi="Times New Roman"/>
                <w:color w:val="000000"/>
                <w:sz w:val="24"/>
                <w:lang w:val="ru-RU"/>
              </w:rPr>
              <w:t>Покупки (сувениры)</w:t>
            </w:r>
            <w:r>
              <w:rPr>
                <w:rFonts w:ascii="Times New Roman" w:hAnsi="Times New Roman"/>
                <w:color w:val="000000"/>
                <w:sz w:val="24"/>
                <w:lang w:val="ru-RU"/>
              </w:rPr>
              <w:br/>
              <w:t>Наречия в положительной, сравнительной и превосходной степенях, образованные по правилу, и исключения.</w:t>
            </w:r>
          </w:p>
        </w:tc>
        <w:tc>
          <w:tcPr>
            <w:tcW w:w="677" w:type="dxa"/>
            <w:tcMar>
              <w:top w:w="50" w:type="dxa"/>
              <w:left w:w="100" w:type="dxa"/>
            </w:tcMar>
            <w:vAlign w:val="center"/>
          </w:tcPr>
          <w:p w14:paraId="02757974"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FC106CB" w14:textId="77777777" w:rsidR="00395E82" w:rsidRDefault="00395E82">
            <w:pPr>
              <w:spacing w:after="0"/>
              <w:ind w:left="135"/>
              <w:jc w:val="center"/>
            </w:pPr>
          </w:p>
        </w:tc>
        <w:tc>
          <w:tcPr>
            <w:tcW w:w="1462" w:type="dxa"/>
            <w:tcMar>
              <w:top w:w="50" w:type="dxa"/>
              <w:left w:w="100" w:type="dxa"/>
            </w:tcMar>
            <w:vAlign w:val="center"/>
          </w:tcPr>
          <w:p w14:paraId="5B2E87AB" w14:textId="77777777" w:rsidR="00395E82" w:rsidRDefault="00395E82">
            <w:pPr>
              <w:spacing w:after="0"/>
              <w:ind w:left="135"/>
              <w:jc w:val="center"/>
            </w:pPr>
          </w:p>
        </w:tc>
        <w:tc>
          <w:tcPr>
            <w:tcW w:w="1013" w:type="dxa"/>
            <w:tcMar>
              <w:top w:w="50" w:type="dxa"/>
              <w:left w:w="100" w:type="dxa"/>
            </w:tcMar>
            <w:vAlign w:val="center"/>
          </w:tcPr>
          <w:p w14:paraId="23178783" w14:textId="77777777" w:rsidR="00395E82" w:rsidRDefault="00395E82">
            <w:pPr>
              <w:spacing w:after="0"/>
              <w:ind w:left="135"/>
            </w:pPr>
          </w:p>
        </w:tc>
        <w:tc>
          <w:tcPr>
            <w:tcW w:w="1799" w:type="dxa"/>
            <w:tcMar>
              <w:top w:w="50" w:type="dxa"/>
              <w:left w:w="100" w:type="dxa"/>
            </w:tcMar>
            <w:vAlign w:val="center"/>
          </w:tcPr>
          <w:p w14:paraId="58B65EA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9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c</w:t>
              </w:r>
              <w:r>
                <w:rPr>
                  <w:rFonts w:ascii="Times New Roman" w:hAnsi="Times New Roman"/>
                  <w:color w:val="0000FF"/>
                  <w:u w:val="single"/>
                  <w:lang w:val="ru-RU"/>
                </w:rPr>
                <w:t>5</w:t>
              </w:r>
              <w:r>
                <w:rPr>
                  <w:rFonts w:ascii="Times New Roman" w:hAnsi="Times New Roman"/>
                  <w:color w:val="0000FF"/>
                  <w:u w:val="single"/>
                </w:rPr>
                <w:t>bc</w:t>
              </w:r>
            </w:hyperlink>
          </w:p>
        </w:tc>
      </w:tr>
      <w:tr w:rsidR="00395E82" w14:paraId="5DC66AD9" w14:textId="77777777">
        <w:trPr>
          <w:trHeight w:val="144"/>
          <w:tblCellSpacing w:w="0" w:type="dxa"/>
        </w:trPr>
        <w:tc>
          <w:tcPr>
            <w:tcW w:w="394" w:type="dxa"/>
            <w:tcMar>
              <w:top w:w="50" w:type="dxa"/>
              <w:left w:w="100" w:type="dxa"/>
            </w:tcMar>
            <w:vAlign w:val="center"/>
          </w:tcPr>
          <w:p w14:paraId="7467AB4C" w14:textId="77777777" w:rsidR="00395E82" w:rsidRDefault="00054C4B">
            <w:pPr>
              <w:spacing w:after="0"/>
            </w:pPr>
            <w:r>
              <w:rPr>
                <w:rFonts w:ascii="Times New Roman" w:hAnsi="Times New Roman"/>
                <w:color w:val="000000"/>
                <w:sz w:val="24"/>
              </w:rPr>
              <w:t>37</w:t>
            </w:r>
          </w:p>
        </w:tc>
        <w:tc>
          <w:tcPr>
            <w:tcW w:w="4429" w:type="dxa"/>
            <w:tcMar>
              <w:top w:w="50" w:type="dxa"/>
              <w:left w:w="100" w:type="dxa"/>
            </w:tcMar>
            <w:vAlign w:val="center"/>
          </w:tcPr>
          <w:p w14:paraId="48237014" w14:textId="77777777" w:rsidR="00395E82" w:rsidRDefault="00054C4B">
            <w:pPr>
              <w:spacing w:after="0"/>
              <w:ind w:left="135"/>
              <w:rPr>
                <w:lang w:val="ru-RU"/>
              </w:rPr>
            </w:pPr>
            <w:r>
              <w:rPr>
                <w:rFonts w:ascii="Times New Roman" w:hAnsi="Times New Roman"/>
                <w:color w:val="000000"/>
                <w:sz w:val="24"/>
                <w:lang w:val="ru-RU"/>
              </w:rPr>
              <w:t>Покупки (мои любимые магазины)</w:t>
            </w:r>
            <w:r>
              <w:rPr>
                <w:rFonts w:ascii="Times New Roman" w:hAnsi="Times New Roman"/>
                <w:color w:val="000000"/>
                <w:sz w:val="24"/>
                <w:lang w:val="ru-RU"/>
              </w:rPr>
              <w:br/>
              <w:t xml:space="preserve">Игнорирование информации, не являющейся необходимой для понимания основного содержания, прочитанного (прослушанного) текста или для </w:t>
            </w:r>
            <w:r>
              <w:rPr>
                <w:rFonts w:ascii="Times New Roman" w:hAnsi="Times New Roman"/>
                <w:color w:val="000000"/>
                <w:sz w:val="24"/>
                <w:lang w:val="ru-RU"/>
              </w:rPr>
              <w:lastRenderedPageBreak/>
              <w:t>нахождения в тексте запрашиваемой информации.</w:t>
            </w:r>
          </w:p>
        </w:tc>
        <w:tc>
          <w:tcPr>
            <w:tcW w:w="677" w:type="dxa"/>
            <w:tcMar>
              <w:top w:w="50" w:type="dxa"/>
              <w:left w:w="100" w:type="dxa"/>
            </w:tcMar>
            <w:vAlign w:val="center"/>
          </w:tcPr>
          <w:p w14:paraId="128F97A5"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29B94965" w14:textId="77777777" w:rsidR="00395E82" w:rsidRDefault="00395E82">
            <w:pPr>
              <w:spacing w:after="0"/>
              <w:ind w:left="135"/>
              <w:jc w:val="center"/>
            </w:pPr>
          </w:p>
        </w:tc>
        <w:tc>
          <w:tcPr>
            <w:tcW w:w="1462" w:type="dxa"/>
            <w:tcMar>
              <w:top w:w="50" w:type="dxa"/>
              <w:left w:w="100" w:type="dxa"/>
            </w:tcMar>
            <w:vAlign w:val="center"/>
          </w:tcPr>
          <w:p w14:paraId="444160DD" w14:textId="77777777" w:rsidR="00395E82" w:rsidRDefault="00395E82">
            <w:pPr>
              <w:spacing w:after="0"/>
              <w:ind w:left="135"/>
              <w:jc w:val="center"/>
            </w:pPr>
          </w:p>
        </w:tc>
        <w:tc>
          <w:tcPr>
            <w:tcW w:w="1013" w:type="dxa"/>
            <w:tcMar>
              <w:top w:w="50" w:type="dxa"/>
              <w:left w:w="100" w:type="dxa"/>
            </w:tcMar>
            <w:vAlign w:val="center"/>
          </w:tcPr>
          <w:p w14:paraId="1B2DC877" w14:textId="77777777" w:rsidR="00395E82" w:rsidRDefault="00395E82">
            <w:pPr>
              <w:spacing w:after="0"/>
              <w:ind w:left="135"/>
            </w:pPr>
          </w:p>
        </w:tc>
        <w:tc>
          <w:tcPr>
            <w:tcW w:w="1799" w:type="dxa"/>
            <w:tcMar>
              <w:top w:w="50" w:type="dxa"/>
              <w:left w:w="100" w:type="dxa"/>
            </w:tcMar>
            <w:vAlign w:val="center"/>
          </w:tcPr>
          <w:p w14:paraId="46705053" w14:textId="77777777" w:rsidR="00395E82" w:rsidRDefault="00395E82">
            <w:pPr>
              <w:spacing w:after="0"/>
              <w:ind w:left="135"/>
            </w:pPr>
          </w:p>
        </w:tc>
      </w:tr>
      <w:tr w:rsidR="00395E82" w14:paraId="3F4C7D0C" w14:textId="77777777">
        <w:trPr>
          <w:trHeight w:val="144"/>
          <w:tblCellSpacing w:w="0" w:type="dxa"/>
        </w:trPr>
        <w:tc>
          <w:tcPr>
            <w:tcW w:w="394" w:type="dxa"/>
            <w:tcMar>
              <w:top w:w="50" w:type="dxa"/>
              <w:left w:w="100" w:type="dxa"/>
            </w:tcMar>
            <w:vAlign w:val="center"/>
          </w:tcPr>
          <w:p w14:paraId="1FFDF9D9" w14:textId="77777777" w:rsidR="00395E82" w:rsidRDefault="00054C4B">
            <w:pPr>
              <w:spacing w:after="0"/>
            </w:pPr>
            <w:r>
              <w:rPr>
                <w:rFonts w:ascii="Times New Roman" w:hAnsi="Times New Roman"/>
                <w:color w:val="000000"/>
                <w:sz w:val="24"/>
              </w:rPr>
              <w:t>38</w:t>
            </w:r>
          </w:p>
        </w:tc>
        <w:tc>
          <w:tcPr>
            <w:tcW w:w="4429" w:type="dxa"/>
            <w:tcMar>
              <w:top w:w="50" w:type="dxa"/>
              <w:left w:w="100" w:type="dxa"/>
            </w:tcMar>
            <w:vAlign w:val="center"/>
          </w:tcPr>
          <w:p w14:paraId="6D66CCB3" w14:textId="77777777" w:rsidR="00395E82" w:rsidRDefault="00054C4B">
            <w:pPr>
              <w:spacing w:after="0"/>
              <w:ind w:left="135"/>
              <w:rPr>
                <w:lang w:val="ru-RU"/>
              </w:rPr>
            </w:pPr>
            <w:r>
              <w:rPr>
                <w:rFonts w:ascii="Times New Roman" w:hAnsi="Times New Roman"/>
                <w:color w:val="000000"/>
                <w:sz w:val="24"/>
                <w:lang w:val="ru-RU"/>
              </w:rPr>
              <w:t>Обобщение по теме "Покупки: одежда, обувь и продукты питания"</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1BC7EB3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F96432A" w14:textId="77777777" w:rsidR="00395E82" w:rsidRDefault="00395E82">
            <w:pPr>
              <w:spacing w:after="0"/>
              <w:ind w:left="135"/>
              <w:jc w:val="center"/>
            </w:pPr>
          </w:p>
        </w:tc>
        <w:tc>
          <w:tcPr>
            <w:tcW w:w="1462" w:type="dxa"/>
            <w:tcMar>
              <w:top w:w="50" w:type="dxa"/>
              <w:left w:w="100" w:type="dxa"/>
            </w:tcMar>
            <w:vAlign w:val="center"/>
          </w:tcPr>
          <w:p w14:paraId="229B7AFA" w14:textId="77777777" w:rsidR="00395E82" w:rsidRDefault="00395E82">
            <w:pPr>
              <w:spacing w:after="0"/>
              <w:ind w:left="135"/>
              <w:jc w:val="center"/>
            </w:pPr>
          </w:p>
        </w:tc>
        <w:tc>
          <w:tcPr>
            <w:tcW w:w="1013" w:type="dxa"/>
            <w:tcMar>
              <w:top w:w="50" w:type="dxa"/>
              <w:left w:w="100" w:type="dxa"/>
            </w:tcMar>
            <w:vAlign w:val="center"/>
          </w:tcPr>
          <w:p w14:paraId="41C97EB2" w14:textId="77777777" w:rsidR="00395E82" w:rsidRDefault="00395E82">
            <w:pPr>
              <w:spacing w:after="0"/>
              <w:ind w:left="135"/>
            </w:pPr>
          </w:p>
        </w:tc>
        <w:tc>
          <w:tcPr>
            <w:tcW w:w="1799" w:type="dxa"/>
            <w:tcMar>
              <w:top w:w="50" w:type="dxa"/>
              <w:left w:w="100" w:type="dxa"/>
            </w:tcMar>
            <w:vAlign w:val="center"/>
          </w:tcPr>
          <w:p w14:paraId="6A0E3D24" w14:textId="77777777" w:rsidR="00395E82" w:rsidRDefault="00395E82">
            <w:pPr>
              <w:spacing w:after="0"/>
              <w:ind w:left="135"/>
            </w:pPr>
          </w:p>
        </w:tc>
      </w:tr>
      <w:tr w:rsidR="00395E82" w14:paraId="6934CD1C" w14:textId="77777777">
        <w:trPr>
          <w:trHeight w:val="144"/>
          <w:tblCellSpacing w:w="0" w:type="dxa"/>
        </w:trPr>
        <w:tc>
          <w:tcPr>
            <w:tcW w:w="394" w:type="dxa"/>
            <w:tcMar>
              <w:top w:w="50" w:type="dxa"/>
              <w:left w:w="100" w:type="dxa"/>
            </w:tcMar>
            <w:vAlign w:val="center"/>
          </w:tcPr>
          <w:p w14:paraId="74660F92" w14:textId="77777777" w:rsidR="00395E82" w:rsidRDefault="00054C4B">
            <w:pPr>
              <w:spacing w:after="0"/>
            </w:pPr>
            <w:r>
              <w:rPr>
                <w:rFonts w:ascii="Times New Roman" w:hAnsi="Times New Roman"/>
                <w:color w:val="000000"/>
                <w:sz w:val="24"/>
              </w:rPr>
              <w:t>39</w:t>
            </w:r>
          </w:p>
        </w:tc>
        <w:tc>
          <w:tcPr>
            <w:tcW w:w="4429" w:type="dxa"/>
            <w:tcMar>
              <w:top w:w="50" w:type="dxa"/>
              <w:left w:w="100" w:type="dxa"/>
            </w:tcMar>
            <w:vAlign w:val="center"/>
          </w:tcPr>
          <w:p w14:paraId="0A70488E" w14:textId="77777777" w:rsidR="00395E82" w:rsidRDefault="00054C4B">
            <w:pPr>
              <w:spacing w:after="0"/>
              <w:ind w:left="135"/>
              <w:rPr>
                <w:lang w:val="ru-RU"/>
              </w:rPr>
            </w:pPr>
            <w:r>
              <w:rPr>
                <w:rFonts w:ascii="Times New Roman" w:hAnsi="Times New Roman"/>
                <w:color w:val="000000"/>
                <w:sz w:val="24"/>
                <w:lang w:val="ru-RU"/>
              </w:rPr>
              <w:t>Контроль по теме "Покупки: одежда, обувь и продукты питания"</w:t>
            </w:r>
            <w:r>
              <w:rPr>
                <w:rFonts w:ascii="Times New Roman" w:hAnsi="Times New Roman"/>
                <w:color w:val="000000"/>
                <w:sz w:val="24"/>
                <w:lang w:val="ru-RU"/>
              </w:rPr>
              <w:br/>
              <w:t>Использование при чтении и аудировании языковой, в том числе контекстуальной, догадки.</w:t>
            </w:r>
          </w:p>
        </w:tc>
        <w:tc>
          <w:tcPr>
            <w:tcW w:w="677" w:type="dxa"/>
            <w:tcMar>
              <w:top w:w="50" w:type="dxa"/>
              <w:left w:w="100" w:type="dxa"/>
            </w:tcMar>
            <w:vAlign w:val="center"/>
          </w:tcPr>
          <w:p w14:paraId="109C347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394D07B" w14:textId="77777777" w:rsidR="00395E82" w:rsidRDefault="00054C4B">
            <w:pPr>
              <w:spacing w:after="0"/>
              <w:ind w:left="135"/>
              <w:jc w:val="center"/>
              <w:rPr>
                <w:lang w:val="ru-RU"/>
              </w:rPr>
            </w:pPr>
            <w:r>
              <w:rPr>
                <w:lang w:val="ru-RU"/>
              </w:rPr>
              <w:t>1</w:t>
            </w:r>
          </w:p>
        </w:tc>
        <w:tc>
          <w:tcPr>
            <w:tcW w:w="1462" w:type="dxa"/>
            <w:tcMar>
              <w:top w:w="50" w:type="dxa"/>
              <w:left w:w="100" w:type="dxa"/>
            </w:tcMar>
            <w:vAlign w:val="center"/>
          </w:tcPr>
          <w:p w14:paraId="0F0EDB13" w14:textId="77777777" w:rsidR="00395E82" w:rsidRDefault="00395E82">
            <w:pPr>
              <w:spacing w:after="0"/>
              <w:ind w:left="135"/>
              <w:jc w:val="center"/>
            </w:pPr>
          </w:p>
        </w:tc>
        <w:tc>
          <w:tcPr>
            <w:tcW w:w="1013" w:type="dxa"/>
            <w:tcMar>
              <w:top w:w="50" w:type="dxa"/>
              <w:left w:w="100" w:type="dxa"/>
            </w:tcMar>
            <w:vAlign w:val="center"/>
          </w:tcPr>
          <w:p w14:paraId="47F719F4" w14:textId="77777777" w:rsidR="00395E82" w:rsidRDefault="00395E82">
            <w:pPr>
              <w:spacing w:after="0"/>
              <w:ind w:left="135"/>
            </w:pPr>
          </w:p>
        </w:tc>
        <w:tc>
          <w:tcPr>
            <w:tcW w:w="1799" w:type="dxa"/>
            <w:tcMar>
              <w:top w:w="50" w:type="dxa"/>
              <w:left w:w="100" w:type="dxa"/>
            </w:tcMar>
            <w:vAlign w:val="center"/>
          </w:tcPr>
          <w:p w14:paraId="6DAB8C5D" w14:textId="77777777" w:rsidR="00395E82" w:rsidRDefault="00395E82">
            <w:pPr>
              <w:spacing w:after="0"/>
              <w:ind w:left="135"/>
            </w:pPr>
          </w:p>
        </w:tc>
      </w:tr>
      <w:tr w:rsidR="00395E82" w:rsidRPr="00AF38A4" w14:paraId="35E2575A" w14:textId="77777777">
        <w:trPr>
          <w:trHeight w:val="144"/>
          <w:tblCellSpacing w:w="0" w:type="dxa"/>
        </w:trPr>
        <w:tc>
          <w:tcPr>
            <w:tcW w:w="394" w:type="dxa"/>
            <w:tcMar>
              <w:top w:w="50" w:type="dxa"/>
              <w:left w:w="100" w:type="dxa"/>
            </w:tcMar>
            <w:vAlign w:val="center"/>
          </w:tcPr>
          <w:p w14:paraId="29AD98CB" w14:textId="77777777" w:rsidR="00395E82" w:rsidRDefault="00054C4B">
            <w:pPr>
              <w:spacing w:after="0"/>
            </w:pPr>
            <w:r>
              <w:rPr>
                <w:rFonts w:ascii="Times New Roman" w:hAnsi="Times New Roman"/>
                <w:color w:val="000000"/>
                <w:sz w:val="24"/>
              </w:rPr>
              <w:t>40</w:t>
            </w:r>
          </w:p>
        </w:tc>
        <w:tc>
          <w:tcPr>
            <w:tcW w:w="4429" w:type="dxa"/>
            <w:tcMar>
              <w:top w:w="50" w:type="dxa"/>
              <w:left w:w="100" w:type="dxa"/>
            </w:tcMar>
            <w:vAlign w:val="center"/>
          </w:tcPr>
          <w:p w14:paraId="03CB73A0" w14:textId="77777777" w:rsidR="00395E82" w:rsidRDefault="00054C4B">
            <w:pPr>
              <w:spacing w:after="0"/>
              <w:ind w:left="135"/>
            </w:pPr>
            <w:r>
              <w:rPr>
                <w:rFonts w:ascii="Times New Roman" w:hAnsi="Times New Roman"/>
                <w:color w:val="000000"/>
                <w:sz w:val="24"/>
                <w:lang w:val="ru-RU"/>
              </w:rPr>
              <w:t>Школа, школьная жизнь (школьные предметы)</w:t>
            </w:r>
            <w:r>
              <w:rPr>
                <w:rFonts w:ascii="Times New Roman" w:hAnsi="Times New Roman"/>
                <w:color w:val="000000"/>
                <w:sz w:val="24"/>
                <w:lang w:val="ru-RU"/>
              </w:rPr>
              <w:br/>
              <w:t xml:space="preserve">Ведение диалога-расспроса: сообщать фактическую информацию, отвечая на вопросы разных видов; запрашивать интересующую информацию. 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 </w:t>
            </w:r>
            <w:r>
              <w:rPr>
                <w:rFonts w:ascii="Times New Roman" w:hAnsi="Times New Roman"/>
                <w:color w:val="000000"/>
                <w:sz w:val="24"/>
              </w:rPr>
              <w:t xml:space="preserve">Объём диалога </w:t>
            </w:r>
            <w:r>
              <w:rPr>
                <w:rFonts w:ascii="Times New Roman" w:hAnsi="Times New Roman"/>
                <w:color w:val="000000"/>
                <w:sz w:val="24"/>
              </w:rPr>
              <w:lastRenderedPageBreak/>
              <w:t>– до 5 реплик со стороны каждого собеседника.</w:t>
            </w:r>
          </w:p>
        </w:tc>
        <w:tc>
          <w:tcPr>
            <w:tcW w:w="677" w:type="dxa"/>
            <w:tcMar>
              <w:top w:w="50" w:type="dxa"/>
              <w:left w:w="100" w:type="dxa"/>
            </w:tcMar>
            <w:vAlign w:val="center"/>
          </w:tcPr>
          <w:p w14:paraId="2F1F665E" w14:textId="77777777" w:rsidR="00395E82" w:rsidRDefault="00054C4B">
            <w:pPr>
              <w:spacing w:after="0"/>
              <w:ind w:left="135"/>
              <w:jc w:val="center"/>
            </w:pPr>
            <w:r>
              <w:rPr>
                <w:rFonts w:ascii="Times New Roman" w:hAnsi="Times New Roman"/>
                <w:color w:val="000000"/>
                <w:sz w:val="24"/>
              </w:rPr>
              <w:lastRenderedPageBreak/>
              <w:t xml:space="preserve"> 1 </w:t>
            </w:r>
          </w:p>
        </w:tc>
        <w:tc>
          <w:tcPr>
            <w:tcW w:w="1350" w:type="dxa"/>
            <w:tcMar>
              <w:top w:w="50" w:type="dxa"/>
              <w:left w:w="100" w:type="dxa"/>
            </w:tcMar>
            <w:vAlign w:val="center"/>
          </w:tcPr>
          <w:p w14:paraId="62A6E230" w14:textId="77777777" w:rsidR="00395E82" w:rsidRDefault="00395E82">
            <w:pPr>
              <w:spacing w:after="0"/>
              <w:ind w:left="135"/>
              <w:jc w:val="center"/>
            </w:pPr>
          </w:p>
        </w:tc>
        <w:tc>
          <w:tcPr>
            <w:tcW w:w="1462" w:type="dxa"/>
            <w:tcMar>
              <w:top w:w="50" w:type="dxa"/>
              <w:left w:w="100" w:type="dxa"/>
            </w:tcMar>
            <w:vAlign w:val="center"/>
          </w:tcPr>
          <w:p w14:paraId="37403490" w14:textId="77777777" w:rsidR="00395E82" w:rsidRDefault="00395E82">
            <w:pPr>
              <w:spacing w:after="0"/>
              <w:ind w:left="135"/>
              <w:jc w:val="center"/>
            </w:pPr>
          </w:p>
        </w:tc>
        <w:tc>
          <w:tcPr>
            <w:tcW w:w="1013" w:type="dxa"/>
            <w:tcMar>
              <w:top w:w="50" w:type="dxa"/>
              <w:left w:w="100" w:type="dxa"/>
            </w:tcMar>
            <w:vAlign w:val="center"/>
          </w:tcPr>
          <w:p w14:paraId="352D4C15" w14:textId="77777777" w:rsidR="00395E82" w:rsidRDefault="00395E82">
            <w:pPr>
              <w:spacing w:after="0"/>
              <w:ind w:left="135"/>
            </w:pPr>
          </w:p>
        </w:tc>
        <w:tc>
          <w:tcPr>
            <w:tcW w:w="1799" w:type="dxa"/>
            <w:tcMar>
              <w:top w:w="50" w:type="dxa"/>
              <w:left w:w="100" w:type="dxa"/>
            </w:tcMar>
            <w:vAlign w:val="center"/>
          </w:tcPr>
          <w:p w14:paraId="25CC9E5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9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/83519</w:t>
              </w:r>
              <w:r>
                <w:rPr>
                  <w:rFonts w:ascii="Times New Roman" w:hAnsi="Times New Roman"/>
                  <w:color w:val="0000FF"/>
                  <w:u w:val="single"/>
                </w:rPr>
                <w:t>f</w:t>
              </w:r>
              <w:r>
                <w:rPr>
                  <w:rFonts w:ascii="Times New Roman" w:hAnsi="Times New Roman"/>
                  <w:color w:val="0000FF"/>
                  <w:u w:val="single"/>
                  <w:lang w:val="ru-RU"/>
                </w:rPr>
                <w:t>10</w:t>
              </w:r>
            </w:hyperlink>
          </w:p>
        </w:tc>
      </w:tr>
      <w:tr w:rsidR="00395E82" w:rsidRPr="00AF38A4" w14:paraId="73D5A48C" w14:textId="77777777">
        <w:trPr>
          <w:trHeight w:val="144"/>
          <w:tblCellSpacing w:w="0" w:type="dxa"/>
        </w:trPr>
        <w:tc>
          <w:tcPr>
            <w:tcW w:w="394" w:type="dxa"/>
            <w:tcMar>
              <w:top w:w="50" w:type="dxa"/>
              <w:left w:w="100" w:type="dxa"/>
            </w:tcMar>
            <w:vAlign w:val="center"/>
          </w:tcPr>
          <w:p w14:paraId="473DEDF0" w14:textId="77777777" w:rsidR="00395E82" w:rsidRDefault="00054C4B">
            <w:pPr>
              <w:spacing w:after="0"/>
            </w:pPr>
            <w:r>
              <w:rPr>
                <w:rFonts w:ascii="Times New Roman" w:hAnsi="Times New Roman"/>
                <w:color w:val="000000"/>
                <w:sz w:val="24"/>
              </w:rPr>
              <w:t>41</w:t>
            </w:r>
          </w:p>
        </w:tc>
        <w:tc>
          <w:tcPr>
            <w:tcW w:w="4429" w:type="dxa"/>
            <w:tcMar>
              <w:top w:w="50" w:type="dxa"/>
              <w:left w:w="100" w:type="dxa"/>
            </w:tcMar>
            <w:vAlign w:val="center"/>
          </w:tcPr>
          <w:p w14:paraId="2DDDECA7" w14:textId="77777777" w:rsidR="00395E82" w:rsidRDefault="00054C4B">
            <w:pPr>
              <w:spacing w:after="0"/>
              <w:ind w:left="135"/>
            </w:pPr>
            <w:r>
              <w:rPr>
                <w:rFonts w:ascii="Times New Roman" w:hAnsi="Times New Roman"/>
                <w:color w:val="000000"/>
                <w:sz w:val="24"/>
                <w:lang w:val="ru-RU"/>
              </w:rPr>
              <w:t>Школа</w:t>
            </w:r>
            <w:r>
              <w:rPr>
                <w:rFonts w:ascii="Times New Roman" w:hAnsi="Times New Roman"/>
                <w:color w:val="000000"/>
                <w:sz w:val="24"/>
              </w:rPr>
              <w:t xml:space="preserve">, </w:t>
            </w:r>
            <w:r>
              <w:rPr>
                <w:rFonts w:ascii="Times New Roman" w:hAnsi="Times New Roman"/>
                <w:color w:val="000000"/>
                <w:sz w:val="24"/>
                <w:lang w:val="ru-RU"/>
              </w:rPr>
              <w:t>школьная</w:t>
            </w:r>
            <w:r>
              <w:rPr>
                <w:rFonts w:ascii="Times New Roman" w:hAnsi="Times New Roman"/>
                <w:color w:val="000000"/>
                <w:sz w:val="24"/>
              </w:rPr>
              <w:t xml:space="preserve"> </w:t>
            </w:r>
            <w:r>
              <w:rPr>
                <w:rFonts w:ascii="Times New Roman" w:hAnsi="Times New Roman"/>
                <w:color w:val="000000"/>
                <w:sz w:val="24"/>
                <w:lang w:val="ru-RU"/>
              </w:rPr>
              <w:t>жизнь</w:t>
            </w:r>
            <w:r>
              <w:rPr>
                <w:rFonts w:ascii="Times New Roman" w:hAnsi="Times New Roman"/>
                <w:color w:val="000000"/>
                <w:sz w:val="24"/>
              </w:rPr>
              <w:t xml:space="preserve"> (</w:t>
            </w:r>
            <w:r>
              <w:rPr>
                <w:rFonts w:ascii="Times New Roman" w:hAnsi="Times New Roman"/>
                <w:color w:val="000000"/>
                <w:sz w:val="24"/>
                <w:lang w:val="ru-RU"/>
              </w:rPr>
              <w:t>мой</w:t>
            </w:r>
            <w:r>
              <w:rPr>
                <w:rFonts w:ascii="Times New Roman" w:hAnsi="Times New Roman"/>
                <w:color w:val="000000"/>
                <w:sz w:val="24"/>
              </w:rPr>
              <w:t xml:space="preserve"> </w:t>
            </w:r>
            <w:r>
              <w:rPr>
                <w:rFonts w:ascii="Times New Roman" w:hAnsi="Times New Roman"/>
                <w:color w:val="000000"/>
                <w:sz w:val="24"/>
                <w:lang w:val="ru-RU"/>
              </w:rPr>
              <w:t>любимый</w:t>
            </w:r>
            <w:r>
              <w:rPr>
                <w:rFonts w:ascii="Times New Roman" w:hAnsi="Times New Roman"/>
                <w:color w:val="000000"/>
                <w:sz w:val="24"/>
              </w:rPr>
              <w:t xml:space="preserve"> </w:t>
            </w:r>
            <w:r>
              <w:rPr>
                <w:rFonts w:ascii="Times New Roman" w:hAnsi="Times New Roman"/>
                <w:color w:val="000000"/>
                <w:sz w:val="24"/>
                <w:lang w:val="ru-RU"/>
              </w:rPr>
              <w:t>предмет</w:t>
            </w:r>
            <w:r>
              <w:rPr>
                <w:rFonts w:ascii="Times New Roman" w:hAnsi="Times New Roman"/>
                <w:color w:val="000000"/>
                <w:sz w:val="24"/>
              </w:rPr>
              <w:t>)</w:t>
            </w:r>
            <w:r>
              <w:rPr>
                <w:rFonts w:ascii="Times New Roman" w:hAnsi="Times New Roman"/>
                <w:color w:val="000000"/>
                <w:sz w:val="24"/>
              </w:rPr>
              <w:br/>
              <w:t>Основные способы словообразования: аффиксация: образование имён существительных при помощи суффиксов -er/-or (teacher/visitor), -ist (scientist, tourist), -sion/-tion (discussion/invitation);</w:t>
            </w:r>
          </w:p>
        </w:tc>
        <w:tc>
          <w:tcPr>
            <w:tcW w:w="677" w:type="dxa"/>
            <w:tcMar>
              <w:top w:w="50" w:type="dxa"/>
              <w:left w:w="100" w:type="dxa"/>
            </w:tcMar>
            <w:vAlign w:val="center"/>
          </w:tcPr>
          <w:p w14:paraId="35CC7BB0" w14:textId="77777777" w:rsidR="00395E82" w:rsidRDefault="00054C4B">
            <w:pPr>
              <w:spacing w:after="0"/>
              <w:ind w:left="135"/>
              <w:jc w:val="center"/>
            </w:pPr>
            <w:r>
              <w:rPr>
                <w:rFonts w:ascii="Times New Roman" w:hAnsi="Times New Roman"/>
                <w:color w:val="000000"/>
                <w:sz w:val="24"/>
              </w:rPr>
              <w:t xml:space="preserve"> 1 </w:t>
            </w:r>
          </w:p>
        </w:tc>
        <w:tc>
          <w:tcPr>
            <w:tcW w:w="1350" w:type="dxa"/>
            <w:tcMar>
              <w:top w:w="50" w:type="dxa"/>
              <w:left w:w="100" w:type="dxa"/>
            </w:tcMar>
            <w:vAlign w:val="center"/>
          </w:tcPr>
          <w:p w14:paraId="00B1F18C" w14:textId="77777777" w:rsidR="00395E82" w:rsidRDefault="00395E82">
            <w:pPr>
              <w:spacing w:after="0"/>
              <w:ind w:left="135"/>
              <w:jc w:val="center"/>
            </w:pPr>
          </w:p>
        </w:tc>
        <w:tc>
          <w:tcPr>
            <w:tcW w:w="1462" w:type="dxa"/>
            <w:tcMar>
              <w:top w:w="50" w:type="dxa"/>
              <w:left w:w="100" w:type="dxa"/>
            </w:tcMar>
            <w:vAlign w:val="center"/>
          </w:tcPr>
          <w:p w14:paraId="458C3CD5" w14:textId="77777777" w:rsidR="00395E82" w:rsidRDefault="00395E82">
            <w:pPr>
              <w:spacing w:after="0"/>
              <w:ind w:left="135"/>
              <w:jc w:val="center"/>
            </w:pPr>
          </w:p>
        </w:tc>
        <w:tc>
          <w:tcPr>
            <w:tcW w:w="1013" w:type="dxa"/>
            <w:tcMar>
              <w:top w:w="50" w:type="dxa"/>
              <w:left w:w="100" w:type="dxa"/>
            </w:tcMar>
            <w:vAlign w:val="center"/>
          </w:tcPr>
          <w:p w14:paraId="3006A154" w14:textId="77777777" w:rsidR="00395E82" w:rsidRDefault="00395E82">
            <w:pPr>
              <w:spacing w:after="0"/>
              <w:ind w:left="135"/>
            </w:pPr>
          </w:p>
        </w:tc>
        <w:tc>
          <w:tcPr>
            <w:tcW w:w="1799" w:type="dxa"/>
            <w:tcMar>
              <w:top w:w="50" w:type="dxa"/>
              <w:left w:w="100" w:type="dxa"/>
            </w:tcMar>
            <w:vAlign w:val="center"/>
          </w:tcPr>
          <w:p w14:paraId="0967F2A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9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/83519</w:t>
              </w:r>
              <w:r>
                <w:rPr>
                  <w:rFonts w:ascii="Times New Roman" w:hAnsi="Times New Roman"/>
                  <w:color w:val="0000FF"/>
                  <w:u w:val="single"/>
                </w:rPr>
                <w:t>f</w:t>
              </w:r>
              <w:r>
                <w:rPr>
                  <w:rFonts w:ascii="Times New Roman" w:hAnsi="Times New Roman"/>
                  <w:color w:val="0000FF"/>
                  <w:u w:val="single"/>
                  <w:lang w:val="ru-RU"/>
                </w:rPr>
                <w:t>10</w:t>
              </w:r>
            </w:hyperlink>
          </w:p>
        </w:tc>
      </w:tr>
      <w:tr w:rsidR="00395E82" w:rsidRPr="00AF38A4" w14:paraId="66ECD7BB" w14:textId="77777777">
        <w:trPr>
          <w:trHeight w:val="144"/>
          <w:tblCellSpacing w:w="0" w:type="dxa"/>
        </w:trPr>
        <w:tc>
          <w:tcPr>
            <w:tcW w:w="394" w:type="dxa"/>
            <w:tcMar>
              <w:top w:w="50" w:type="dxa"/>
              <w:left w:w="100" w:type="dxa"/>
            </w:tcMar>
            <w:vAlign w:val="center"/>
          </w:tcPr>
          <w:p w14:paraId="6616768F" w14:textId="77777777" w:rsidR="00395E82" w:rsidRDefault="00054C4B">
            <w:pPr>
              <w:spacing w:after="0"/>
            </w:pPr>
            <w:r>
              <w:rPr>
                <w:rFonts w:ascii="Times New Roman" w:hAnsi="Times New Roman"/>
                <w:color w:val="000000"/>
                <w:sz w:val="24"/>
              </w:rPr>
              <w:t>42</w:t>
            </w:r>
          </w:p>
        </w:tc>
        <w:tc>
          <w:tcPr>
            <w:tcW w:w="4429" w:type="dxa"/>
            <w:tcMar>
              <w:top w:w="50" w:type="dxa"/>
              <w:left w:w="100" w:type="dxa"/>
            </w:tcMar>
            <w:vAlign w:val="center"/>
          </w:tcPr>
          <w:p w14:paraId="06CF34C7" w14:textId="77777777" w:rsidR="00395E82" w:rsidRDefault="00054C4B">
            <w:pPr>
              <w:spacing w:after="0"/>
              <w:ind w:left="135"/>
              <w:rPr>
                <w:lang w:val="ru-RU"/>
              </w:rPr>
            </w:pPr>
            <w:r>
              <w:rPr>
                <w:rFonts w:ascii="Times New Roman" w:hAnsi="Times New Roman"/>
                <w:color w:val="000000"/>
                <w:sz w:val="24"/>
                <w:lang w:val="ru-RU"/>
              </w:rPr>
              <w:t>Школа, школьная жизнь (расписание уроков)</w:t>
            </w:r>
          </w:p>
        </w:tc>
        <w:tc>
          <w:tcPr>
            <w:tcW w:w="677" w:type="dxa"/>
            <w:tcMar>
              <w:top w:w="50" w:type="dxa"/>
              <w:left w:w="100" w:type="dxa"/>
            </w:tcMar>
            <w:vAlign w:val="center"/>
          </w:tcPr>
          <w:p w14:paraId="56286E3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818149B" w14:textId="77777777" w:rsidR="00395E82" w:rsidRDefault="00395E82">
            <w:pPr>
              <w:spacing w:after="0"/>
              <w:ind w:left="135"/>
              <w:jc w:val="center"/>
            </w:pPr>
          </w:p>
        </w:tc>
        <w:tc>
          <w:tcPr>
            <w:tcW w:w="1462" w:type="dxa"/>
            <w:tcMar>
              <w:top w:w="50" w:type="dxa"/>
              <w:left w:w="100" w:type="dxa"/>
            </w:tcMar>
            <w:vAlign w:val="center"/>
          </w:tcPr>
          <w:p w14:paraId="7EDB7118" w14:textId="77777777" w:rsidR="00395E82" w:rsidRDefault="00395E82">
            <w:pPr>
              <w:spacing w:after="0"/>
              <w:ind w:left="135"/>
              <w:jc w:val="center"/>
            </w:pPr>
          </w:p>
        </w:tc>
        <w:tc>
          <w:tcPr>
            <w:tcW w:w="1013" w:type="dxa"/>
            <w:tcMar>
              <w:top w:w="50" w:type="dxa"/>
              <w:left w:w="100" w:type="dxa"/>
            </w:tcMar>
            <w:vAlign w:val="center"/>
          </w:tcPr>
          <w:p w14:paraId="438EB069" w14:textId="77777777" w:rsidR="00395E82" w:rsidRDefault="00395E82">
            <w:pPr>
              <w:spacing w:after="0"/>
              <w:ind w:left="135"/>
            </w:pPr>
          </w:p>
        </w:tc>
        <w:tc>
          <w:tcPr>
            <w:tcW w:w="1799" w:type="dxa"/>
            <w:tcMar>
              <w:top w:w="50" w:type="dxa"/>
              <w:left w:w="100" w:type="dxa"/>
            </w:tcMar>
            <w:vAlign w:val="center"/>
          </w:tcPr>
          <w:p w14:paraId="54128E6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9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/83519</w:t>
              </w:r>
              <w:r>
                <w:rPr>
                  <w:rFonts w:ascii="Times New Roman" w:hAnsi="Times New Roman"/>
                  <w:color w:val="0000FF"/>
                  <w:u w:val="single"/>
                </w:rPr>
                <w:t>df</w:t>
              </w:r>
              <w:r>
                <w:rPr>
                  <w:rFonts w:ascii="Times New Roman" w:hAnsi="Times New Roman"/>
                  <w:color w:val="0000FF"/>
                  <w:u w:val="single"/>
                  <w:lang w:val="ru-RU"/>
                </w:rPr>
                <w:t>8</w:t>
              </w:r>
            </w:hyperlink>
          </w:p>
        </w:tc>
      </w:tr>
      <w:tr w:rsidR="00395E82" w:rsidRPr="00AF38A4" w14:paraId="4C4D7660" w14:textId="77777777">
        <w:trPr>
          <w:trHeight w:val="144"/>
          <w:tblCellSpacing w:w="0" w:type="dxa"/>
        </w:trPr>
        <w:tc>
          <w:tcPr>
            <w:tcW w:w="394" w:type="dxa"/>
            <w:tcMar>
              <w:top w:w="50" w:type="dxa"/>
              <w:left w:w="100" w:type="dxa"/>
            </w:tcMar>
            <w:vAlign w:val="center"/>
          </w:tcPr>
          <w:p w14:paraId="271D1F7D" w14:textId="77777777" w:rsidR="00395E82" w:rsidRDefault="00054C4B">
            <w:pPr>
              <w:spacing w:after="0"/>
            </w:pPr>
            <w:r>
              <w:rPr>
                <w:rFonts w:ascii="Times New Roman" w:hAnsi="Times New Roman"/>
                <w:color w:val="000000"/>
                <w:sz w:val="24"/>
              </w:rPr>
              <w:t>43</w:t>
            </w:r>
          </w:p>
        </w:tc>
        <w:tc>
          <w:tcPr>
            <w:tcW w:w="4429" w:type="dxa"/>
            <w:tcMar>
              <w:top w:w="50" w:type="dxa"/>
              <w:left w:w="100" w:type="dxa"/>
            </w:tcMar>
            <w:vAlign w:val="center"/>
          </w:tcPr>
          <w:p w14:paraId="234DD03C" w14:textId="77777777" w:rsidR="00395E82" w:rsidRDefault="00054C4B">
            <w:pPr>
              <w:spacing w:after="0"/>
              <w:ind w:left="135"/>
              <w:rPr>
                <w:lang w:val="ru-RU"/>
              </w:rPr>
            </w:pPr>
            <w:r>
              <w:rPr>
                <w:rFonts w:ascii="Times New Roman" w:hAnsi="Times New Roman"/>
                <w:color w:val="000000"/>
                <w:sz w:val="24"/>
                <w:lang w:val="ru-RU"/>
              </w:rPr>
              <w:t>Школа, школьная жизнь (общение с одноклассниками)</w:t>
            </w:r>
            <w:r>
              <w:rPr>
                <w:rFonts w:ascii="Times New Roman" w:hAnsi="Times New Roman"/>
                <w:color w:val="000000"/>
                <w:sz w:val="24"/>
                <w:lang w:val="ru-RU"/>
              </w:rPr>
              <w:br/>
              <w:t xml:space="preserve">Основные способы словообразования: аффиксация: образование имён прилагательных, имён существительных и наречий при помощи отрицательного префикса </w:t>
            </w:r>
            <w:r>
              <w:rPr>
                <w:rFonts w:ascii="Times New Roman" w:hAnsi="Times New Roman"/>
                <w:color w:val="000000"/>
                <w:sz w:val="24"/>
              </w:rPr>
              <w:t>un</w:t>
            </w:r>
            <w:r>
              <w:rPr>
                <w:rFonts w:ascii="Times New Roman" w:hAnsi="Times New Roman"/>
                <w:color w:val="000000"/>
                <w:sz w:val="24"/>
                <w:lang w:val="ru-RU"/>
              </w:rPr>
              <w:t xml:space="preserve"> (</w:t>
            </w:r>
            <w:r>
              <w:rPr>
                <w:rFonts w:ascii="Times New Roman" w:hAnsi="Times New Roman"/>
                <w:color w:val="000000"/>
                <w:sz w:val="24"/>
              </w:rPr>
              <w:t>unhappy</w:t>
            </w:r>
            <w:r>
              <w:rPr>
                <w:rFonts w:ascii="Times New Roman" w:hAnsi="Times New Roman"/>
                <w:color w:val="000000"/>
                <w:sz w:val="24"/>
                <w:lang w:val="ru-RU"/>
              </w:rPr>
              <w:t xml:space="preserve">, </w:t>
            </w:r>
            <w:r>
              <w:rPr>
                <w:rFonts w:ascii="Times New Roman" w:hAnsi="Times New Roman"/>
                <w:color w:val="000000"/>
                <w:sz w:val="24"/>
              </w:rPr>
              <w:t>unreality</w:t>
            </w:r>
            <w:r>
              <w:rPr>
                <w:rFonts w:ascii="Times New Roman" w:hAnsi="Times New Roman"/>
                <w:color w:val="000000"/>
                <w:sz w:val="24"/>
                <w:lang w:val="ru-RU"/>
              </w:rPr>
              <w:t xml:space="preserve">, </w:t>
            </w:r>
            <w:r>
              <w:rPr>
                <w:rFonts w:ascii="Times New Roman" w:hAnsi="Times New Roman"/>
                <w:color w:val="000000"/>
                <w:sz w:val="24"/>
              </w:rPr>
              <w:t>unusually</w:t>
            </w:r>
            <w:r>
              <w:rPr>
                <w:rFonts w:ascii="Times New Roman" w:hAnsi="Times New Roman"/>
                <w:color w:val="000000"/>
                <w:sz w:val="24"/>
                <w:lang w:val="ru-RU"/>
              </w:rPr>
              <w:t>).</w:t>
            </w:r>
          </w:p>
        </w:tc>
        <w:tc>
          <w:tcPr>
            <w:tcW w:w="677" w:type="dxa"/>
            <w:tcMar>
              <w:top w:w="50" w:type="dxa"/>
              <w:left w:w="100" w:type="dxa"/>
            </w:tcMar>
            <w:vAlign w:val="center"/>
          </w:tcPr>
          <w:p w14:paraId="7B3A4EC2"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6EC54D4" w14:textId="77777777" w:rsidR="00395E82" w:rsidRDefault="00395E82">
            <w:pPr>
              <w:spacing w:after="0"/>
              <w:ind w:left="135"/>
              <w:jc w:val="center"/>
            </w:pPr>
          </w:p>
        </w:tc>
        <w:tc>
          <w:tcPr>
            <w:tcW w:w="1462" w:type="dxa"/>
            <w:tcMar>
              <w:top w:w="50" w:type="dxa"/>
              <w:left w:w="100" w:type="dxa"/>
            </w:tcMar>
            <w:vAlign w:val="center"/>
          </w:tcPr>
          <w:p w14:paraId="337EEF4E" w14:textId="77777777" w:rsidR="00395E82" w:rsidRDefault="00395E82">
            <w:pPr>
              <w:spacing w:after="0"/>
              <w:ind w:left="135"/>
              <w:jc w:val="center"/>
            </w:pPr>
          </w:p>
        </w:tc>
        <w:tc>
          <w:tcPr>
            <w:tcW w:w="1013" w:type="dxa"/>
            <w:tcMar>
              <w:top w:w="50" w:type="dxa"/>
              <w:left w:w="100" w:type="dxa"/>
            </w:tcMar>
            <w:vAlign w:val="center"/>
          </w:tcPr>
          <w:p w14:paraId="27AF5635" w14:textId="77777777" w:rsidR="00395E82" w:rsidRDefault="00395E82">
            <w:pPr>
              <w:spacing w:after="0"/>
              <w:ind w:left="135"/>
            </w:pPr>
          </w:p>
        </w:tc>
        <w:tc>
          <w:tcPr>
            <w:tcW w:w="1799" w:type="dxa"/>
            <w:tcMar>
              <w:top w:w="50" w:type="dxa"/>
              <w:left w:w="100" w:type="dxa"/>
            </w:tcMar>
            <w:vAlign w:val="center"/>
          </w:tcPr>
          <w:p w14:paraId="0C8B050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9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a</w:t>
              </w:r>
              <w:r>
                <w:rPr>
                  <w:rFonts w:ascii="Times New Roman" w:hAnsi="Times New Roman"/>
                  <w:color w:val="0000FF"/>
                  <w:u w:val="single"/>
                  <w:lang w:val="ru-RU"/>
                </w:rPr>
                <w:t>780</w:t>
              </w:r>
            </w:hyperlink>
          </w:p>
        </w:tc>
      </w:tr>
      <w:tr w:rsidR="00395E82" w:rsidRPr="00AF38A4" w14:paraId="44B70759" w14:textId="77777777">
        <w:trPr>
          <w:trHeight w:val="144"/>
          <w:tblCellSpacing w:w="0" w:type="dxa"/>
        </w:trPr>
        <w:tc>
          <w:tcPr>
            <w:tcW w:w="394" w:type="dxa"/>
            <w:tcMar>
              <w:top w:w="50" w:type="dxa"/>
              <w:left w:w="100" w:type="dxa"/>
            </w:tcMar>
            <w:vAlign w:val="center"/>
          </w:tcPr>
          <w:p w14:paraId="52C3129F" w14:textId="77777777" w:rsidR="00395E82" w:rsidRDefault="00054C4B">
            <w:pPr>
              <w:spacing w:after="0"/>
            </w:pPr>
            <w:r>
              <w:rPr>
                <w:rFonts w:ascii="Times New Roman" w:hAnsi="Times New Roman"/>
                <w:color w:val="000000"/>
                <w:sz w:val="24"/>
              </w:rPr>
              <w:t>44</w:t>
            </w:r>
          </w:p>
        </w:tc>
        <w:tc>
          <w:tcPr>
            <w:tcW w:w="4429" w:type="dxa"/>
            <w:tcMar>
              <w:top w:w="50" w:type="dxa"/>
              <w:left w:w="100" w:type="dxa"/>
            </w:tcMar>
            <w:vAlign w:val="center"/>
          </w:tcPr>
          <w:p w14:paraId="20AE3E1F"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Школа, школьная жизнь (занятия после уроков)</w:t>
            </w:r>
          </w:p>
          <w:p w14:paraId="5791F55D" w14:textId="77777777" w:rsidR="00395E82" w:rsidRDefault="00054C4B">
            <w:pPr>
              <w:spacing w:after="0"/>
              <w:ind w:left="135"/>
              <w:rPr>
                <w:lang w:val="ru-RU"/>
              </w:rPr>
            </w:pPr>
            <w:r>
              <w:rPr>
                <w:rFonts w:ascii="Times New Roman" w:hAnsi="Times New Roman"/>
                <w:color w:val="000000"/>
                <w:sz w:val="24"/>
                <w:lang w:val="ru-RU"/>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tc>
        <w:tc>
          <w:tcPr>
            <w:tcW w:w="677" w:type="dxa"/>
            <w:tcMar>
              <w:top w:w="50" w:type="dxa"/>
              <w:left w:w="100" w:type="dxa"/>
            </w:tcMar>
            <w:vAlign w:val="center"/>
          </w:tcPr>
          <w:p w14:paraId="157EE34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3FE1E340" w14:textId="77777777" w:rsidR="00395E82" w:rsidRDefault="00054C4B">
            <w:pPr>
              <w:spacing w:after="0"/>
              <w:ind w:left="135"/>
              <w:jc w:val="center"/>
            </w:pPr>
            <w:r>
              <w:rPr>
                <w:rFonts w:ascii="Times New Roman" w:hAnsi="Times New Roman"/>
                <w:color w:val="000000"/>
                <w:sz w:val="24"/>
              </w:rPr>
              <w:t xml:space="preserve"> </w:t>
            </w:r>
          </w:p>
        </w:tc>
        <w:tc>
          <w:tcPr>
            <w:tcW w:w="1462" w:type="dxa"/>
            <w:tcMar>
              <w:top w:w="50" w:type="dxa"/>
              <w:left w:w="100" w:type="dxa"/>
            </w:tcMar>
            <w:vAlign w:val="center"/>
          </w:tcPr>
          <w:p w14:paraId="57D7DA87" w14:textId="77777777" w:rsidR="00395E82" w:rsidRDefault="00395E82">
            <w:pPr>
              <w:spacing w:after="0"/>
              <w:ind w:left="135"/>
              <w:jc w:val="center"/>
            </w:pPr>
          </w:p>
        </w:tc>
        <w:tc>
          <w:tcPr>
            <w:tcW w:w="1013" w:type="dxa"/>
            <w:tcMar>
              <w:top w:w="50" w:type="dxa"/>
              <w:left w:w="100" w:type="dxa"/>
            </w:tcMar>
            <w:vAlign w:val="center"/>
          </w:tcPr>
          <w:p w14:paraId="0EE74370" w14:textId="77777777" w:rsidR="00395E82" w:rsidRDefault="00395E82">
            <w:pPr>
              <w:spacing w:after="0"/>
              <w:ind w:left="135"/>
            </w:pPr>
          </w:p>
        </w:tc>
        <w:tc>
          <w:tcPr>
            <w:tcW w:w="1799" w:type="dxa"/>
            <w:tcMar>
              <w:top w:w="50" w:type="dxa"/>
              <w:left w:w="100" w:type="dxa"/>
            </w:tcMar>
            <w:vAlign w:val="center"/>
          </w:tcPr>
          <w:p w14:paraId="5912E3B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9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b</w:t>
              </w:r>
              <w:r>
                <w:rPr>
                  <w:rFonts w:ascii="Times New Roman" w:hAnsi="Times New Roman"/>
                  <w:color w:val="0000FF"/>
                  <w:u w:val="single"/>
                  <w:lang w:val="ru-RU"/>
                </w:rPr>
                <w:t>414</w:t>
              </w:r>
            </w:hyperlink>
            <w:r>
              <w:rPr>
                <w:rFonts w:ascii="Times New Roman" w:hAnsi="Times New Roman"/>
                <w:color w:val="000000"/>
                <w:sz w:val="24"/>
                <w:lang w:val="ru-RU"/>
              </w:rPr>
              <w:t xml:space="preserve"> </w:t>
            </w:r>
            <w:hyperlink r:id="rId9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/83519</w:t>
              </w:r>
              <w:r>
                <w:rPr>
                  <w:rFonts w:ascii="Times New Roman" w:hAnsi="Times New Roman"/>
                  <w:color w:val="0000FF"/>
                  <w:u w:val="single"/>
                </w:rPr>
                <w:t>ab</w:t>
              </w:r>
              <w:r>
                <w:rPr>
                  <w:rFonts w:ascii="Times New Roman" w:hAnsi="Times New Roman"/>
                  <w:color w:val="0000FF"/>
                  <w:u w:val="single"/>
                  <w:lang w:val="ru-RU"/>
                </w:rPr>
                <w:t>0</w:t>
              </w:r>
            </w:hyperlink>
          </w:p>
        </w:tc>
      </w:tr>
      <w:tr w:rsidR="00395E82" w:rsidRPr="00AF38A4" w14:paraId="1ABDE540" w14:textId="77777777">
        <w:trPr>
          <w:trHeight w:val="144"/>
          <w:tblCellSpacing w:w="0" w:type="dxa"/>
        </w:trPr>
        <w:tc>
          <w:tcPr>
            <w:tcW w:w="394" w:type="dxa"/>
            <w:tcMar>
              <w:top w:w="50" w:type="dxa"/>
              <w:left w:w="100" w:type="dxa"/>
            </w:tcMar>
            <w:vAlign w:val="center"/>
          </w:tcPr>
          <w:p w14:paraId="3CA1C4B0" w14:textId="77777777" w:rsidR="00395E82" w:rsidRDefault="00054C4B">
            <w:pPr>
              <w:spacing w:after="0"/>
            </w:pPr>
            <w:r>
              <w:rPr>
                <w:rFonts w:ascii="Times New Roman" w:hAnsi="Times New Roman"/>
                <w:color w:val="000000"/>
                <w:sz w:val="24"/>
              </w:rPr>
              <w:t>45</w:t>
            </w:r>
          </w:p>
        </w:tc>
        <w:tc>
          <w:tcPr>
            <w:tcW w:w="4429" w:type="dxa"/>
            <w:tcMar>
              <w:top w:w="50" w:type="dxa"/>
              <w:left w:w="100" w:type="dxa"/>
            </w:tcMar>
            <w:vAlign w:val="center"/>
          </w:tcPr>
          <w:p w14:paraId="2503683C" w14:textId="77777777" w:rsidR="00395E82" w:rsidRDefault="00054C4B">
            <w:pPr>
              <w:spacing w:after="0"/>
              <w:ind w:left="135"/>
              <w:rPr>
                <w:lang w:val="ru-RU"/>
              </w:rPr>
            </w:pPr>
            <w:r>
              <w:rPr>
                <w:rFonts w:ascii="Times New Roman" w:hAnsi="Times New Roman"/>
                <w:color w:val="000000"/>
                <w:sz w:val="24"/>
                <w:lang w:val="ru-RU"/>
              </w:rPr>
              <w:t>Школа, школьная жизнь (образование в стране/странах изучаемого языка)</w:t>
            </w:r>
            <w:r>
              <w:rPr>
                <w:rFonts w:ascii="Times New Roman" w:hAnsi="Times New Roman"/>
                <w:color w:val="000000"/>
                <w:sz w:val="24"/>
                <w:lang w:val="ru-RU"/>
              </w:rPr>
              <w:br/>
              <w:t xml:space="preserve">Развитие сформированных на уровне начального общего образования умений читать про себя и понимать учебные и несложные адаптированные аутентичные </w:t>
            </w:r>
            <w:r>
              <w:rPr>
                <w:rFonts w:ascii="Times New Roman" w:hAnsi="Times New Roman"/>
                <w:color w:val="000000"/>
                <w:sz w:val="24"/>
                <w:lang w:val="ru-RU"/>
              </w:rPr>
              <w:lastRenderedPageBreak/>
              <w:t>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tc>
        <w:tc>
          <w:tcPr>
            <w:tcW w:w="677" w:type="dxa"/>
            <w:tcMar>
              <w:top w:w="50" w:type="dxa"/>
              <w:left w:w="100" w:type="dxa"/>
            </w:tcMar>
            <w:vAlign w:val="center"/>
          </w:tcPr>
          <w:p w14:paraId="0EC2868A"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57B00D36" w14:textId="77777777" w:rsidR="00395E82" w:rsidRDefault="00395E82">
            <w:pPr>
              <w:spacing w:after="0"/>
              <w:ind w:left="135"/>
              <w:jc w:val="center"/>
            </w:pPr>
          </w:p>
        </w:tc>
        <w:tc>
          <w:tcPr>
            <w:tcW w:w="1462" w:type="dxa"/>
            <w:tcMar>
              <w:top w:w="50" w:type="dxa"/>
              <w:left w:w="100" w:type="dxa"/>
            </w:tcMar>
            <w:vAlign w:val="center"/>
          </w:tcPr>
          <w:p w14:paraId="17F7A97C" w14:textId="77777777" w:rsidR="00395E82" w:rsidRDefault="00395E82">
            <w:pPr>
              <w:spacing w:after="0"/>
              <w:ind w:left="135"/>
              <w:jc w:val="center"/>
            </w:pPr>
          </w:p>
        </w:tc>
        <w:tc>
          <w:tcPr>
            <w:tcW w:w="1013" w:type="dxa"/>
            <w:tcMar>
              <w:top w:w="50" w:type="dxa"/>
              <w:left w:w="100" w:type="dxa"/>
            </w:tcMar>
            <w:vAlign w:val="center"/>
          </w:tcPr>
          <w:p w14:paraId="132DBDDC" w14:textId="77777777" w:rsidR="00395E82" w:rsidRDefault="00395E82">
            <w:pPr>
              <w:spacing w:after="0"/>
              <w:ind w:left="135"/>
            </w:pPr>
          </w:p>
        </w:tc>
        <w:tc>
          <w:tcPr>
            <w:tcW w:w="1799" w:type="dxa"/>
            <w:tcMar>
              <w:top w:w="50" w:type="dxa"/>
              <w:left w:w="100" w:type="dxa"/>
            </w:tcMar>
            <w:vAlign w:val="center"/>
          </w:tcPr>
          <w:p w14:paraId="5CD9632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9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b</w:t>
              </w:r>
              <w:r>
                <w:rPr>
                  <w:rFonts w:ascii="Times New Roman" w:hAnsi="Times New Roman"/>
                  <w:color w:val="0000FF"/>
                  <w:u w:val="single"/>
                  <w:lang w:val="ru-RU"/>
                </w:rPr>
                <w:t>19</w:t>
              </w:r>
              <w:r>
                <w:rPr>
                  <w:rFonts w:ascii="Times New Roman" w:hAnsi="Times New Roman"/>
                  <w:color w:val="0000FF"/>
                  <w:u w:val="single"/>
                </w:rPr>
                <w:t>e</w:t>
              </w:r>
            </w:hyperlink>
          </w:p>
        </w:tc>
      </w:tr>
      <w:tr w:rsidR="00395E82" w:rsidRPr="00AF38A4" w14:paraId="3C41BA6B" w14:textId="77777777">
        <w:trPr>
          <w:trHeight w:val="144"/>
          <w:tblCellSpacing w:w="0" w:type="dxa"/>
        </w:trPr>
        <w:tc>
          <w:tcPr>
            <w:tcW w:w="394" w:type="dxa"/>
            <w:tcMar>
              <w:top w:w="50" w:type="dxa"/>
              <w:left w:w="100" w:type="dxa"/>
            </w:tcMar>
            <w:vAlign w:val="center"/>
          </w:tcPr>
          <w:p w14:paraId="02109B6D" w14:textId="77777777" w:rsidR="00395E82" w:rsidRDefault="00054C4B">
            <w:pPr>
              <w:spacing w:after="0"/>
            </w:pPr>
            <w:r>
              <w:rPr>
                <w:rFonts w:ascii="Times New Roman" w:hAnsi="Times New Roman"/>
                <w:color w:val="000000"/>
                <w:sz w:val="24"/>
              </w:rPr>
              <w:t>46</w:t>
            </w:r>
          </w:p>
        </w:tc>
        <w:tc>
          <w:tcPr>
            <w:tcW w:w="4429" w:type="dxa"/>
            <w:tcMar>
              <w:top w:w="50" w:type="dxa"/>
              <w:left w:w="100" w:type="dxa"/>
            </w:tcMar>
            <w:vAlign w:val="center"/>
          </w:tcPr>
          <w:p w14:paraId="52274989" w14:textId="77777777" w:rsidR="00395E82" w:rsidRDefault="00054C4B">
            <w:pPr>
              <w:spacing w:after="0"/>
              <w:ind w:left="135"/>
              <w:rPr>
                <w:lang w:val="ru-RU"/>
              </w:rPr>
            </w:pPr>
            <w:r>
              <w:rPr>
                <w:rFonts w:ascii="Times New Roman" w:hAnsi="Times New Roman"/>
                <w:color w:val="000000"/>
                <w:sz w:val="24"/>
                <w:lang w:val="ru-RU"/>
              </w:rPr>
              <w:t>Переписка с зарубежными сверстниками (пишем электронное письмо другу)</w:t>
            </w:r>
            <w:r>
              <w:rPr>
                <w:rFonts w:ascii="Times New Roman" w:hAnsi="Times New Roman"/>
                <w:color w:val="000000"/>
                <w:sz w:val="24"/>
                <w:lang w:val="ru-RU"/>
              </w:rPr>
              <w:br/>
              <w:t>Развитие умений письменной речи на базе умений, сформированных на уровне начального общего образования: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tc>
        <w:tc>
          <w:tcPr>
            <w:tcW w:w="677" w:type="dxa"/>
            <w:tcMar>
              <w:top w:w="50" w:type="dxa"/>
              <w:left w:w="100" w:type="dxa"/>
            </w:tcMar>
            <w:vAlign w:val="center"/>
          </w:tcPr>
          <w:p w14:paraId="483CFBA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68F9301" w14:textId="77777777" w:rsidR="00395E82" w:rsidRDefault="00395E82">
            <w:pPr>
              <w:spacing w:after="0"/>
              <w:ind w:left="135"/>
              <w:jc w:val="center"/>
            </w:pPr>
          </w:p>
        </w:tc>
        <w:tc>
          <w:tcPr>
            <w:tcW w:w="1462" w:type="dxa"/>
            <w:tcMar>
              <w:top w:w="50" w:type="dxa"/>
              <w:left w:w="100" w:type="dxa"/>
            </w:tcMar>
            <w:vAlign w:val="center"/>
          </w:tcPr>
          <w:p w14:paraId="2D077CEF" w14:textId="77777777" w:rsidR="00395E82" w:rsidRDefault="00395E82">
            <w:pPr>
              <w:spacing w:after="0"/>
              <w:ind w:left="135"/>
              <w:jc w:val="center"/>
            </w:pPr>
          </w:p>
        </w:tc>
        <w:tc>
          <w:tcPr>
            <w:tcW w:w="1013" w:type="dxa"/>
            <w:tcMar>
              <w:top w:w="50" w:type="dxa"/>
              <w:left w:w="100" w:type="dxa"/>
            </w:tcMar>
            <w:vAlign w:val="center"/>
          </w:tcPr>
          <w:p w14:paraId="1350A210" w14:textId="77777777" w:rsidR="00395E82" w:rsidRDefault="00395E82">
            <w:pPr>
              <w:spacing w:after="0"/>
              <w:ind w:left="135"/>
            </w:pPr>
          </w:p>
        </w:tc>
        <w:tc>
          <w:tcPr>
            <w:tcW w:w="1799" w:type="dxa"/>
            <w:tcMar>
              <w:top w:w="50" w:type="dxa"/>
              <w:left w:w="100" w:type="dxa"/>
            </w:tcMar>
            <w:vAlign w:val="center"/>
          </w:tcPr>
          <w:p w14:paraId="1765ECF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9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b</w:t>
              </w:r>
              <w:r>
                <w:rPr>
                  <w:rFonts w:ascii="Times New Roman" w:hAnsi="Times New Roman"/>
                  <w:color w:val="0000FF"/>
                  <w:u w:val="single"/>
                  <w:lang w:val="ru-RU"/>
                </w:rPr>
                <w:t>540</w:t>
              </w:r>
            </w:hyperlink>
          </w:p>
        </w:tc>
      </w:tr>
      <w:tr w:rsidR="00395E82" w14:paraId="44E8F7E0" w14:textId="77777777">
        <w:trPr>
          <w:trHeight w:val="144"/>
          <w:tblCellSpacing w:w="0" w:type="dxa"/>
        </w:trPr>
        <w:tc>
          <w:tcPr>
            <w:tcW w:w="394" w:type="dxa"/>
            <w:tcMar>
              <w:top w:w="50" w:type="dxa"/>
              <w:left w:w="100" w:type="dxa"/>
            </w:tcMar>
            <w:vAlign w:val="center"/>
          </w:tcPr>
          <w:p w14:paraId="40997529" w14:textId="77777777" w:rsidR="00395E82" w:rsidRDefault="00054C4B">
            <w:pPr>
              <w:spacing w:after="0"/>
            </w:pPr>
            <w:r>
              <w:rPr>
                <w:rFonts w:ascii="Times New Roman" w:hAnsi="Times New Roman"/>
                <w:color w:val="000000"/>
                <w:sz w:val="24"/>
              </w:rPr>
              <w:t>47</w:t>
            </w:r>
          </w:p>
        </w:tc>
        <w:tc>
          <w:tcPr>
            <w:tcW w:w="4429" w:type="dxa"/>
            <w:tcMar>
              <w:top w:w="50" w:type="dxa"/>
              <w:left w:w="100" w:type="dxa"/>
            </w:tcMar>
            <w:vAlign w:val="center"/>
          </w:tcPr>
          <w:p w14:paraId="5A307B03" w14:textId="77777777" w:rsidR="00395E82" w:rsidRDefault="00054C4B">
            <w:pPr>
              <w:spacing w:after="0"/>
              <w:ind w:left="135"/>
              <w:rPr>
                <w:lang w:val="ru-RU"/>
              </w:rPr>
            </w:pPr>
            <w:r>
              <w:rPr>
                <w:rFonts w:ascii="Times New Roman" w:hAnsi="Times New Roman"/>
                <w:color w:val="000000"/>
                <w:sz w:val="24"/>
                <w:lang w:val="ru-RU"/>
              </w:rPr>
              <w:t xml:space="preserve">Обобщение по теме "Школа, школьная жизнь, школьная форма, изучаемые предметы. </w:t>
            </w:r>
            <w:r w:rsidRPr="00330598">
              <w:rPr>
                <w:rFonts w:ascii="Times New Roman" w:hAnsi="Times New Roman"/>
                <w:color w:val="000000"/>
                <w:sz w:val="24"/>
                <w:lang w:val="ru-RU"/>
              </w:rPr>
              <w:t>Переписка с иностранными сверстниками"</w:t>
            </w:r>
            <w:r w:rsidRPr="00330598">
              <w:rPr>
                <w:rFonts w:ascii="Times New Roman" w:hAnsi="Times New Roman"/>
                <w:color w:val="000000"/>
                <w:sz w:val="24"/>
                <w:lang w:val="ru-RU"/>
              </w:rPr>
              <w:br/>
            </w:r>
            <w:r>
              <w:rPr>
                <w:rFonts w:ascii="Times New Roman" w:hAnsi="Times New Roman"/>
                <w:color w:val="000000"/>
                <w:sz w:val="24"/>
                <w:lang w:val="ru-RU"/>
              </w:rPr>
              <w:t xml:space="preserve">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w:t>
            </w:r>
            <w:r>
              <w:rPr>
                <w:rFonts w:ascii="Times New Roman" w:hAnsi="Times New Roman"/>
                <w:color w:val="000000"/>
                <w:sz w:val="24"/>
                <w:lang w:val="ru-RU"/>
              </w:rPr>
              <w:lastRenderedPageBreak/>
              <w:t>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10EC091F"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4A26945F" w14:textId="77777777" w:rsidR="00395E82" w:rsidRDefault="00395E82">
            <w:pPr>
              <w:spacing w:after="0"/>
              <w:ind w:left="135"/>
              <w:jc w:val="center"/>
            </w:pPr>
          </w:p>
        </w:tc>
        <w:tc>
          <w:tcPr>
            <w:tcW w:w="1462" w:type="dxa"/>
            <w:tcMar>
              <w:top w:w="50" w:type="dxa"/>
              <w:left w:w="100" w:type="dxa"/>
            </w:tcMar>
            <w:vAlign w:val="center"/>
          </w:tcPr>
          <w:p w14:paraId="4516DD7F" w14:textId="77777777" w:rsidR="00395E82" w:rsidRDefault="00395E82">
            <w:pPr>
              <w:spacing w:after="0"/>
              <w:ind w:left="135"/>
              <w:jc w:val="center"/>
            </w:pPr>
          </w:p>
        </w:tc>
        <w:tc>
          <w:tcPr>
            <w:tcW w:w="1013" w:type="dxa"/>
            <w:tcMar>
              <w:top w:w="50" w:type="dxa"/>
              <w:left w:w="100" w:type="dxa"/>
            </w:tcMar>
            <w:vAlign w:val="center"/>
          </w:tcPr>
          <w:p w14:paraId="193C3AF0" w14:textId="77777777" w:rsidR="00395E82" w:rsidRDefault="00395E82">
            <w:pPr>
              <w:spacing w:after="0"/>
              <w:ind w:left="135"/>
            </w:pPr>
          </w:p>
        </w:tc>
        <w:tc>
          <w:tcPr>
            <w:tcW w:w="1799" w:type="dxa"/>
            <w:tcMar>
              <w:top w:w="50" w:type="dxa"/>
              <w:left w:w="100" w:type="dxa"/>
            </w:tcMar>
            <w:vAlign w:val="center"/>
          </w:tcPr>
          <w:p w14:paraId="36ADCEF2" w14:textId="77777777" w:rsidR="00395E82" w:rsidRDefault="00395E82">
            <w:pPr>
              <w:spacing w:after="0"/>
              <w:ind w:left="135"/>
            </w:pPr>
          </w:p>
        </w:tc>
      </w:tr>
      <w:tr w:rsidR="00395E82" w14:paraId="198E9173" w14:textId="77777777">
        <w:trPr>
          <w:trHeight w:val="144"/>
          <w:tblCellSpacing w:w="0" w:type="dxa"/>
        </w:trPr>
        <w:tc>
          <w:tcPr>
            <w:tcW w:w="394" w:type="dxa"/>
            <w:tcMar>
              <w:top w:w="50" w:type="dxa"/>
              <w:left w:w="100" w:type="dxa"/>
            </w:tcMar>
            <w:vAlign w:val="center"/>
          </w:tcPr>
          <w:p w14:paraId="387A1DAC" w14:textId="77777777" w:rsidR="00395E82" w:rsidRDefault="00054C4B">
            <w:pPr>
              <w:spacing w:after="0"/>
            </w:pPr>
            <w:r>
              <w:rPr>
                <w:rFonts w:ascii="Times New Roman" w:hAnsi="Times New Roman"/>
                <w:color w:val="000000"/>
                <w:sz w:val="24"/>
              </w:rPr>
              <w:t>48</w:t>
            </w:r>
          </w:p>
        </w:tc>
        <w:tc>
          <w:tcPr>
            <w:tcW w:w="4429" w:type="dxa"/>
            <w:tcMar>
              <w:top w:w="50" w:type="dxa"/>
              <w:left w:w="100" w:type="dxa"/>
            </w:tcMar>
            <w:vAlign w:val="center"/>
          </w:tcPr>
          <w:p w14:paraId="3FD12C65" w14:textId="77777777" w:rsidR="00395E82" w:rsidRDefault="00E81328">
            <w:pPr>
              <w:spacing w:after="0"/>
              <w:ind w:left="135"/>
              <w:rPr>
                <w:lang w:val="ru-RU"/>
              </w:rPr>
            </w:pPr>
            <w:r>
              <w:rPr>
                <w:rFonts w:ascii="Times New Roman" w:hAnsi="Times New Roman"/>
                <w:b/>
                <w:bCs/>
                <w:color w:val="000000"/>
                <w:sz w:val="24"/>
                <w:lang w:val="ru-RU"/>
              </w:rPr>
              <w:t xml:space="preserve">Полугодовая контрольная </w:t>
            </w:r>
            <w:r w:rsidR="00054C4B">
              <w:rPr>
                <w:rFonts w:ascii="Times New Roman" w:hAnsi="Times New Roman"/>
                <w:b/>
                <w:bCs/>
                <w:color w:val="000000"/>
                <w:sz w:val="24"/>
                <w:lang w:val="ru-RU"/>
              </w:rPr>
              <w:t xml:space="preserve">работа. </w:t>
            </w:r>
            <w:r w:rsidR="00054C4B">
              <w:rPr>
                <w:rFonts w:ascii="Times New Roman" w:hAnsi="Times New Roman"/>
                <w:color w:val="000000"/>
                <w:sz w:val="24"/>
                <w:lang w:val="ru-RU"/>
              </w:rPr>
              <w:t>Контроль по теме "Школа, школьная жизнь, школьная форма, изучаемые предметы. Переписка с иностранными сверстниками"</w:t>
            </w:r>
            <w:r w:rsidR="00054C4B">
              <w:rPr>
                <w:rFonts w:ascii="Times New Roman" w:hAnsi="Times New Roman"/>
                <w:color w:val="000000"/>
                <w:sz w:val="24"/>
                <w:lang w:val="ru-RU"/>
              </w:rPr>
              <w:br/>
            </w:r>
          </w:p>
        </w:tc>
        <w:tc>
          <w:tcPr>
            <w:tcW w:w="677" w:type="dxa"/>
            <w:tcMar>
              <w:top w:w="50" w:type="dxa"/>
              <w:left w:w="100" w:type="dxa"/>
            </w:tcMar>
            <w:vAlign w:val="center"/>
          </w:tcPr>
          <w:p w14:paraId="56A10185"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79C43B8E" w14:textId="77777777" w:rsidR="00395E82" w:rsidRDefault="00054C4B">
            <w:pPr>
              <w:spacing w:after="0"/>
              <w:ind w:left="135"/>
              <w:jc w:val="center"/>
              <w:rPr>
                <w:lang w:val="ru-RU"/>
              </w:rPr>
            </w:pPr>
            <w:r>
              <w:rPr>
                <w:lang w:val="ru-RU"/>
              </w:rPr>
              <w:t>1</w:t>
            </w:r>
          </w:p>
        </w:tc>
        <w:tc>
          <w:tcPr>
            <w:tcW w:w="1462" w:type="dxa"/>
            <w:tcMar>
              <w:top w:w="50" w:type="dxa"/>
              <w:left w:w="100" w:type="dxa"/>
            </w:tcMar>
            <w:vAlign w:val="center"/>
          </w:tcPr>
          <w:p w14:paraId="782DBA88" w14:textId="77777777" w:rsidR="00395E82" w:rsidRDefault="00395E82">
            <w:pPr>
              <w:spacing w:after="0"/>
              <w:ind w:left="135"/>
              <w:jc w:val="center"/>
            </w:pPr>
          </w:p>
        </w:tc>
        <w:tc>
          <w:tcPr>
            <w:tcW w:w="1013" w:type="dxa"/>
            <w:tcMar>
              <w:top w:w="50" w:type="dxa"/>
              <w:left w:w="100" w:type="dxa"/>
            </w:tcMar>
            <w:vAlign w:val="center"/>
          </w:tcPr>
          <w:p w14:paraId="0D59EEAB" w14:textId="77777777" w:rsidR="00395E82" w:rsidRDefault="00395E82">
            <w:pPr>
              <w:spacing w:after="0"/>
              <w:ind w:left="135"/>
            </w:pPr>
          </w:p>
        </w:tc>
        <w:tc>
          <w:tcPr>
            <w:tcW w:w="1799" w:type="dxa"/>
            <w:tcMar>
              <w:top w:w="50" w:type="dxa"/>
              <w:left w:w="100" w:type="dxa"/>
            </w:tcMar>
            <w:vAlign w:val="center"/>
          </w:tcPr>
          <w:p w14:paraId="4E25C1F4" w14:textId="77777777" w:rsidR="00395E82" w:rsidRDefault="00395E82">
            <w:pPr>
              <w:spacing w:after="0"/>
              <w:ind w:left="135"/>
            </w:pPr>
          </w:p>
        </w:tc>
      </w:tr>
      <w:tr w:rsidR="00395E82" w:rsidRPr="00AF38A4" w14:paraId="584A8DC8" w14:textId="77777777">
        <w:trPr>
          <w:trHeight w:val="144"/>
          <w:tblCellSpacing w:w="0" w:type="dxa"/>
        </w:trPr>
        <w:tc>
          <w:tcPr>
            <w:tcW w:w="394" w:type="dxa"/>
            <w:tcMar>
              <w:top w:w="50" w:type="dxa"/>
              <w:left w:w="100" w:type="dxa"/>
            </w:tcMar>
            <w:vAlign w:val="center"/>
          </w:tcPr>
          <w:p w14:paraId="0D6E9A29" w14:textId="77777777" w:rsidR="00395E82" w:rsidRDefault="00054C4B">
            <w:pPr>
              <w:spacing w:after="0"/>
            </w:pPr>
            <w:r>
              <w:rPr>
                <w:rFonts w:ascii="Times New Roman" w:hAnsi="Times New Roman"/>
                <w:color w:val="000000"/>
                <w:sz w:val="24"/>
              </w:rPr>
              <w:t>49</w:t>
            </w:r>
          </w:p>
        </w:tc>
        <w:tc>
          <w:tcPr>
            <w:tcW w:w="4429" w:type="dxa"/>
            <w:tcMar>
              <w:top w:w="50" w:type="dxa"/>
              <w:left w:w="100" w:type="dxa"/>
            </w:tcMar>
            <w:vAlign w:val="center"/>
          </w:tcPr>
          <w:p w14:paraId="671CBEE7" w14:textId="77777777" w:rsidR="00395E82" w:rsidRDefault="00054C4B">
            <w:pPr>
              <w:spacing w:after="0"/>
              <w:ind w:left="135"/>
            </w:pPr>
            <w:r>
              <w:rPr>
                <w:rFonts w:ascii="Times New Roman" w:hAnsi="Times New Roman"/>
                <w:color w:val="000000"/>
                <w:sz w:val="24"/>
                <w:lang w:val="ru-RU"/>
              </w:rPr>
              <w:t>Каникулы (виды путешествий)</w:t>
            </w:r>
            <w:r>
              <w:rPr>
                <w:rFonts w:ascii="Times New Roman" w:hAnsi="Times New Roman"/>
                <w:color w:val="000000"/>
                <w:sz w:val="24"/>
                <w:lang w:val="ru-RU"/>
              </w:rPr>
              <w:br/>
              <w:t xml:space="preserve">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 Тексты для чтения вслух: беседа (диалог), рассказ, отрывок из статьи научно-популярного характера, сообщение информационного характера. </w:t>
            </w:r>
            <w:r>
              <w:rPr>
                <w:rFonts w:ascii="Times New Roman" w:hAnsi="Times New Roman"/>
                <w:color w:val="000000"/>
                <w:sz w:val="24"/>
              </w:rPr>
              <w:t>Объём текста для чтения вслух – до 90 слов.</w:t>
            </w:r>
          </w:p>
        </w:tc>
        <w:tc>
          <w:tcPr>
            <w:tcW w:w="677" w:type="dxa"/>
            <w:tcMar>
              <w:top w:w="50" w:type="dxa"/>
              <w:left w:w="100" w:type="dxa"/>
            </w:tcMar>
            <w:vAlign w:val="center"/>
          </w:tcPr>
          <w:p w14:paraId="54D4A3F8" w14:textId="77777777" w:rsidR="00395E82" w:rsidRDefault="00054C4B">
            <w:pPr>
              <w:spacing w:after="0"/>
              <w:ind w:left="135"/>
              <w:jc w:val="center"/>
            </w:pPr>
            <w:r>
              <w:rPr>
                <w:rFonts w:ascii="Times New Roman" w:hAnsi="Times New Roman"/>
                <w:color w:val="000000"/>
                <w:sz w:val="24"/>
              </w:rPr>
              <w:t xml:space="preserve"> 1 </w:t>
            </w:r>
          </w:p>
        </w:tc>
        <w:tc>
          <w:tcPr>
            <w:tcW w:w="1350" w:type="dxa"/>
            <w:tcMar>
              <w:top w:w="50" w:type="dxa"/>
              <w:left w:w="100" w:type="dxa"/>
            </w:tcMar>
            <w:vAlign w:val="center"/>
          </w:tcPr>
          <w:p w14:paraId="7CA34B30" w14:textId="77777777" w:rsidR="00395E82" w:rsidRDefault="00395E82">
            <w:pPr>
              <w:spacing w:after="0"/>
              <w:ind w:left="135"/>
              <w:jc w:val="center"/>
            </w:pPr>
          </w:p>
        </w:tc>
        <w:tc>
          <w:tcPr>
            <w:tcW w:w="1462" w:type="dxa"/>
            <w:tcMar>
              <w:top w:w="50" w:type="dxa"/>
              <w:left w:w="100" w:type="dxa"/>
            </w:tcMar>
            <w:vAlign w:val="center"/>
          </w:tcPr>
          <w:p w14:paraId="1F88786F" w14:textId="77777777" w:rsidR="00395E82" w:rsidRDefault="00395E82">
            <w:pPr>
              <w:spacing w:after="0"/>
              <w:ind w:left="135"/>
              <w:jc w:val="center"/>
            </w:pPr>
          </w:p>
        </w:tc>
        <w:tc>
          <w:tcPr>
            <w:tcW w:w="1013" w:type="dxa"/>
            <w:tcMar>
              <w:top w:w="50" w:type="dxa"/>
              <w:left w:w="100" w:type="dxa"/>
            </w:tcMar>
            <w:vAlign w:val="center"/>
          </w:tcPr>
          <w:p w14:paraId="518107E0" w14:textId="77777777" w:rsidR="00395E82" w:rsidRDefault="00395E82">
            <w:pPr>
              <w:spacing w:after="0"/>
              <w:ind w:left="135"/>
            </w:pPr>
          </w:p>
        </w:tc>
        <w:tc>
          <w:tcPr>
            <w:tcW w:w="1799" w:type="dxa"/>
            <w:tcMar>
              <w:top w:w="50" w:type="dxa"/>
              <w:left w:w="100" w:type="dxa"/>
            </w:tcMar>
            <w:vAlign w:val="center"/>
          </w:tcPr>
          <w:p w14:paraId="5E17F62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9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b</w:t>
              </w:r>
              <w:r>
                <w:rPr>
                  <w:rFonts w:ascii="Times New Roman" w:hAnsi="Times New Roman"/>
                  <w:color w:val="0000FF"/>
                  <w:u w:val="single"/>
                  <w:lang w:val="ru-RU"/>
                </w:rPr>
                <w:t>78</w:t>
              </w:r>
              <w:r>
                <w:rPr>
                  <w:rFonts w:ascii="Times New Roman" w:hAnsi="Times New Roman"/>
                  <w:color w:val="0000FF"/>
                  <w:u w:val="single"/>
                </w:rPr>
                <w:t>e</w:t>
              </w:r>
            </w:hyperlink>
            <w:r>
              <w:rPr>
                <w:rFonts w:ascii="Times New Roman" w:hAnsi="Times New Roman"/>
                <w:color w:val="000000"/>
                <w:sz w:val="24"/>
                <w:lang w:val="ru-RU"/>
              </w:rPr>
              <w:t xml:space="preserve"> </w:t>
            </w:r>
            <w:hyperlink r:id="rId10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d</w:t>
              </w:r>
              <w:r>
                <w:rPr>
                  <w:rFonts w:ascii="Times New Roman" w:hAnsi="Times New Roman"/>
                  <w:color w:val="0000FF"/>
                  <w:u w:val="single"/>
                  <w:lang w:val="ru-RU"/>
                </w:rPr>
                <w:t>818</w:t>
              </w:r>
            </w:hyperlink>
            <w:r>
              <w:rPr>
                <w:rFonts w:ascii="Times New Roman" w:hAnsi="Times New Roman"/>
                <w:color w:val="000000"/>
                <w:sz w:val="24"/>
                <w:lang w:val="ru-RU"/>
              </w:rPr>
              <w:t xml:space="preserve"> </w:t>
            </w:r>
            <w:hyperlink r:id="rId10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c</w:t>
              </w:r>
              <w:r>
                <w:rPr>
                  <w:rFonts w:ascii="Times New Roman" w:hAnsi="Times New Roman"/>
                  <w:color w:val="0000FF"/>
                  <w:u w:val="single"/>
                  <w:lang w:val="ru-RU"/>
                </w:rPr>
                <w:t>2</w:t>
              </w:r>
              <w:r>
                <w:rPr>
                  <w:rFonts w:ascii="Times New Roman" w:hAnsi="Times New Roman"/>
                  <w:color w:val="0000FF"/>
                  <w:u w:val="single"/>
                </w:rPr>
                <w:t>b</w:t>
              </w:r>
              <w:r>
                <w:rPr>
                  <w:rFonts w:ascii="Times New Roman" w:hAnsi="Times New Roman"/>
                  <w:color w:val="0000FF"/>
                  <w:u w:val="single"/>
                  <w:lang w:val="ru-RU"/>
                </w:rPr>
                <w:t>0</w:t>
              </w:r>
            </w:hyperlink>
          </w:p>
        </w:tc>
      </w:tr>
      <w:tr w:rsidR="00395E82" w:rsidRPr="00AF38A4" w14:paraId="32C3690F" w14:textId="77777777">
        <w:trPr>
          <w:trHeight w:val="144"/>
          <w:tblCellSpacing w:w="0" w:type="dxa"/>
        </w:trPr>
        <w:tc>
          <w:tcPr>
            <w:tcW w:w="394" w:type="dxa"/>
            <w:tcMar>
              <w:top w:w="50" w:type="dxa"/>
              <w:left w:w="100" w:type="dxa"/>
            </w:tcMar>
            <w:vAlign w:val="center"/>
          </w:tcPr>
          <w:p w14:paraId="3F2E0F2B" w14:textId="77777777" w:rsidR="00395E82" w:rsidRDefault="00054C4B">
            <w:pPr>
              <w:spacing w:after="0"/>
            </w:pPr>
            <w:r>
              <w:rPr>
                <w:rFonts w:ascii="Times New Roman" w:hAnsi="Times New Roman"/>
                <w:color w:val="000000"/>
                <w:sz w:val="24"/>
              </w:rPr>
              <w:t>50</w:t>
            </w:r>
          </w:p>
        </w:tc>
        <w:tc>
          <w:tcPr>
            <w:tcW w:w="4429" w:type="dxa"/>
            <w:tcMar>
              <w:top w:w="50" w:type="dxa"/>
              <w:left w:w="100" w:type="dxa"/>
            </w:tcMar>
            <w:vAlign w:val="center"/>
          </w:tcPr>
          <w:p w14:paraId="6508B278" w14:textId="77777777" w:rsidR="00395E82" w:rsidRDefault="00054C4B">
            <w:pPr>
              <w:spacing w:after="0"/>
              <w:ind w:left="135"/>
              <w:rPr>
                <w:lang w:val="ru-RU"/>
              </w:rPr>
            </w:pPr>
            <w:r>
              <w:rPr>
                <w:rFonts w:ascii="Times New Roman" w:hAnsi="Times New Roman"/>
                <w:color w:val="000000"/>
                <w:sz w:val="24"/>
                <w:lang w:val="ru-RU"/>
              </w:rPr>
              <w:t>Каникулы (путешествуем в разное время года)</w:t>
            </w:r>
            <w:r>
              <w:rPr>
                <w:rFonts w:ascii="Times New Roman" w:hAnsi="Times New Roman"/>
                <w:color w:val="000000"/>
                <w:sz w:val="24"/>
                <w:lang w:val="ru-RU"/>
              </w:rPr>
              <w:b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19B39B3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1A570705" w14:textId="77777777" w:rsidR="00395E82" w:rsidRDefault="00395E82">
            <w:pPr>
              <w:spacing w:after="0"/>
              <w:ind w:left="135"/>
              <w:jc w:val="center"/>
            </w:pPr>
          </w:p>
        </w:tc>
        <w:tc>
          <w:tcPr>
            <w:tcW w:w="1462" w:type="dxa"/>
            <w:tcMar>
              <w:top w:w="50" w:type="dxa"/>
              <w:left w:w="100" w:type="dxa"/>
            </w:tcMar>
            <w:vAlign w:val="center"/>
          </w:tcPr>
          <w:p w14:paraId="17B50377" w14:textId="77777777" w:rsidR="00395E82" w:rsidRDefault="00395E82">
            <w:pPr>
              <w:spacing w:after="0"/>
              <w:ind w:left="135"/>
              <w:jc w:val="center"/>
            </w:pPr>
          </w:p>
        </w:tc>
        <w:tc>
          <w:tcPr>
            <w:tcW w:w="1013" w:type="dxa"/>
            <w:tcMar>
              <w:top w:w="50" w:type="dxa"/>
              <w:left w:w="100" w:type="dxa"/>
            </w:tcMar>
            <w:vAlign w:val="center"/>
          </w:tcPr>
          <w:p w14:paraId="1652ABFF" w14:textId="77777777" w:rsidR="00395E82" w:rsidRDefault="00395E82">
            <w:pPr>
              <w:spacing w:after="0"/>
              <w:ind w:left="135"/>
            </w:pPr>
          </w:p>
        </w:tc>
        <w:tc>
          <w:tcPr>
            <w:tcW w:w="1799" w:type="dxa"/>
            <w:tcMar>
              <w:top w:w="50" w:type="dxa"/>
              <w:left w:w="100" w:type="dxa"/>
            </w:tcMar>
            <w:vAlign w:val="center"/>
          </w:tcPr>
          <w:p w14:paraId="7C9D1F3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0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d</w:t>
              </w:r>
              <w:r>
                <w:rPr>
                  <w:rFonts w:ascii="Times New Roman" w:hAnsi="Times New Roman"/>
                  <w:color w:val="0000FF"/>
                  <w:u w:val="single"/>
                  <w:lang w:val="ru-RU"/>
                </w:rPr>
                <w:t>552</w:t>
              </w:r>
            </w:hyperlink>
          </w:p>
        </w:tc>
      </w:tr>
      <w:tr w:rsidR="00395E82" w:rsidRPr="00AF38A4" w14:paraId="108C4D02" w14:textId="77777777">
        <w:trPr>
          <w:trHeight w:val="144"/>
          <w:tblCellSpacing w:w="0" w:type="dxa"/>
        </w:trPr>
        <w:tc>
          <w:tcPr>
            <w:tcW w:w="394" w:type="dxa"/>
            <w:tcMar>
              <w:top w:w="50" w:type="dxa"/>
              <w:left w:w="100" w:type="dxa"/>
            </w:tcMar>
            <w:vAlign w:val="center"/>
          </w:tcPr>
          <w:p w14:paraId="0DA22378" w14:textId="77777777" w:rsidR="00395E82" w:rsidRDefault="00054C4B">
            <w:pPr>
              <w:spacing w:after="0"/>
            </w:pPr>
            <w:r>
              <w:rPr>
                <w:rFonts w:ascii="Times New Roman" w:hAnsi="Times New Roman"/>
                <w:color w:val="000000"/>
                <w:sz w:val="24"/>
              </w:rPr>
              <w:t>51</w:t>
            </w:r>
          </w:p>
        </w:tc>
        <w:tc>
          <w:tcPr>
            <w:tcW w:w="4429" w:type="dxa"/>
            <w:tcMar>
              <w:top w:w="50" w:type="dxa"/>
              <w:left w:w="100" w:type="dxa"/>
            </w:tcMar>
            <w:vAlign w:val="center"/>
          </w:tcPr>
          <w:p w14:paraId="20375CDB" w14:textId="77777777" w:rsidR="00395E82" w:rsidRDefault="00054C4B">
            <w:pPr>
              <w:spacing w:after="0"/>
              <w:ind w:left="135"/>
              <w:rPr>
                <w:lang w:val="ru-RU"/>
              </w:rPr>
            </w:pPr>
            <w:r>
              <w:rPr>
                <w:rFonts w:ascii="Times New Roman" w:hAnsi="Times New Roman"/>
                <w:color w:val="000000"/>
                <w:sz w:val="24"/>
                <w:lang w:val="ru-RU"/>
              </w:rPr>
              <w:t>Каникулы (путешествуем с моей семьей и друзьями)</w:t>
            </w:r>
            <w:r>
              <w:rPr>
                <w:rFonts w:ascii="Times New Roman" w:hAnsi="Times New Roman"/>
                <w:color w:val="000000"/>
                <w:sz w:val="24"/>
                <w:lang w:val="ru-RU"/>
              </w:rPr>
              <w:br/>
              <w:t xml:space="preserve">Развитие коммуникативных умений монологической речи на базе умений, сформированных на уровне начального общего образования: создание устных связных монологических высказываний с </w:t>
            </w:r>
            <w:r>
              <w:rPr>
                <w:rFonts w:ascii="Times New Roman" w:hAnsi="Times New Roman"/>
                <w:color w:val="000000"/>
                <w:sz w:val="24"/>
                <w:lang w:val="ru-RU"/>
              </w:rPr>
              <w:lastRenderedPageBreak/>
              <w:t>использованием основных коммуникативных типов речи: повествование (сообщение);</w:t>
            </w:r>
          </w:p>
        </w:tc>
        <w:tc>
          <w:tcPr>
            <w:tcW w:w="677" w:type="dxa"/>
            <w:tcMar>
              <w:top w:w="50" w:type="dxa"/>
              <w:left w:w="100" w:type="dxa"/>
            </w:tcMar>
            <w:vAlign w:val="center"/>
          </w:tcPr>
          <w:p w14:paraId="06F2021F"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0D481A75" w14:textId="77777777" w:rsidR="00395E82" w:rsidRDefault="00395E82">
            <w:pPr>
              <w:spacing w:after="0"/>
              <w:ind w:left="135"/>
              <w:jc w:val="center"/>
            </w:pPr>
          </w:p>
        </w:tc>
        <w:tc>
          <w:tcPr>
            <w:tcW w:w="1462" w:type="dxa"/>
            <w:tcMar>
              <w:top w:w="50" w:type="dxa"/>
              <w:left w:w="100" w:type="dxa"/>
            </w:tcMar>
            <w:vAlign w:val="center"/>
          </w:tcPr>
          <w:p w14:paraId="222BC103" w14:textId="77777777" w:rsidR="00395E82" w:rsidRDefault="00395E82">
            <w:pPr>
              <w:spacing w:after="0"/>
              <w:ind w:left="135"/>
              <w:jc w:val="center"/>
            </w:pPr>
          </w:p>
        </w:tc>
        <w:tc>
          <w:tcPr>
            <w:tcW w:w="1013" w:type="dxa"/>
            <w:tcMar>
              <w:top w:w="50" w:type="dxa"/>
              <w:left w:w="100" w:type="dxa"/>
            </w:tcMar>
            <w:vAlign w:val="center"/>
          </w:tcPr>
          <w:p w14:paraId="03986703" w14:textId="77777777" w:rsidR="00395E82" w:rsidRDefault="00395E82">
            <w:pPr>
              <w:spacing w:after="0"/>
              <w:ind w:left="135"/>
            </w:pPr>
          </w:p>
        </w:tc>
        <w:tc>
          <w:tcPr>
            <w:tcW w:w="1799" w:type="dxa"/>
            <w:tcMar>
              <w:top w:w="50" w:type="dxa"/>
              <w:left w:w="100" w:type="dxa"/>
            </w:tcMar>
            <w:vAlign w:val="center"/>
          </w:tcPr>
          <w:p w14:paraId="08B4862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0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d</w:t>
              </w:r>
              <w:r>
                <w:rPr>
                  <w:rFonts w:ascii="Times New Roman" w:hAnsi="Times New Roman"/>
                  <w:color w:val="0000FF"/>
                  <w:u w:val="single"/>
                  <w:lang w:val="ru-RU"/>
                </w:rPr>
                <w:t>552</w:t>
              </w:r>
            </w:hyperlink>
          </w:p>
        </w:tc>
      </w:tr>
      <w:tr w:rsidR="00395E82" w:rsidRPr="00AF38A4" w14:paraId="11311838" w14:textId="77777777">
        <w:trPr>
          <w:trHeight w:val="144"/>
          <w:tblCellSpacing w:w="0" w:type="dxa"/>
        </w:trPr>
        <w:tc>
          <w:tcPr>
            <w:tcW w:w="394" w:type="dxa"/>
            <w:tcMar>
              <w:top w:w="50" w:type="dxa"/>
              <w:left w:w="100" w:type="dxa"/>
            </w:tcMar>
            <w:vAlign w:val="center"/>
          </w:tcPr>
          <w:p w14:paraId="71730557" w14:textId="77777777" w:rsidR="00395E82" w:rsidRDefault="00054C4B">
            <w:pPr>
              <w:spacing w:after="0"/>
            </w:pPr>
            <w:r>
              <w:rPr>
                <w:rFonts w:ascii="Times New Roman" w:hAnsi="Times New Roman"/>
                <w:color w:val="000000"/>
                <w:sz w:val="24"/>
              </w:rPr>
              <w:t>52</w:t>
            </w:r>
          </w:p>
        </w:tc>
        <w:tc>
          <w:tcPr>
            <w:tcW w:w="4429" w:type="dxa"/>
            <w:tcMar>
              <w:top w:w="50" w:type="dxa"/>
              <w:left w:w="100" w:type="dxa"/>
            </w:tcMar>
            <w:vAlign w:val="center"/>
          </w:tcPr>
          <w:p w14:paraId="64A0BC9C" w14:textId="77777777" w:rsidR="00395E82" w:rsidRDefault="00054C4B">
            <w:pPr>
              <w:spacing w:after="0"/>
              <w:ind w:left="135"/>
              <w:rPr>
                <w:lang w:val="ru-RU"/>
              </w:rPr>
            </w:pPr>
            <w:r>
              <w:rPr>
                <w:rFonts w:ascii="Times New Roman" w:hAnsi="Times New Roman"/>
                <w:color w:val="000000"/>
                <w:sz w:val="24"/>
                <w:lang w:val="ru-RU"/>
              </w:rPr>
              <w:t>Каникулы (активные виды отдыха)</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05709CFE"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C437A77" w14:textId="77777777" w:rsidR="00395E82" w:rsidRDefault="00395E82">
            <w:pPr>
              <w:spacing w:after="0"/>
              <w:ind w:left="135"/>
              <w:jc w:val="center"/>
            </w:pPr>
          </w:p>
        </w:tc>
        <w:tc>
          <w:tcPr>
            <w:tcW w:w="1462" w:type="dxa"/>
            <w:tcMar>
              <w:top w:w="50" w:type="dxa"/>
              <w:left w:w="100" w:type="dxa"/>
            </w:tcMar>
            <w:vAlign w:val="center"/>
          </w:tcPr>
          <w:p w14:paraId="53BDF7ED" w14:textId="77777777" w:rsidR="00395E82" w:rsidRDefault="00395E82">
            <w:pPr>
              <w:spacing w:after="0"/>
              <w:ind w:left="135"/>
              <w:jc w:val="center"/>
            </w:pPr>
          </w:p>
        </w:tc>
        <w:tc>
          <w:tcPr>
            <w:tcW w:w="1013" w:type="dxa"/>
            <w:tcMar>
              <w:top w:w="50" w:type="dxa"/>
              <w:left w:w="100" w:type="dxa"/>
            </w:tcMar>
            <w:vAlign w:val="center"/>
          </w:tcPr>
          <w:p w14:paraId="39DD30FD" w14:textId="77777777" w:rsidR="00395E82" w:rsidRDefault="00395E82">
            <w:pPr>
              <w:spacing w:after="0"/>
              <w:ind w:left="135"/>
            </w:pPr>
          </w:p>
        </w:tc>
        <w:tc>
          <w:tcPr>
            <w:tcW w:w="1799" w:type="dxa"/>
            <w:tcMar>
              <w:top w:w="50" w:type="dxa"/>
              <w:left w:w="100" w:type="dxa"/>
            </w:tcMar>
            <w:vAlign w:val="center"/>
          </w:tcPr>
          <w:p w14:paraId="75AD375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0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c</w:t>
              </w:r>
              <w:r>
                <w:rPr>
                  <w:rFonts w:ascii="Times New Roman" w:hAnsi="Times New Roman"/>
                  <w:color w:val="0000FF"/>
                  <w:u w:val="single"/>
                  <w:lang w:val="ru-RU"/>
                </w:rPr>
                <w:t>896</w:t>
              </w:r>
            </w:hyperlink>
          </w:p>
        </w:tc>
      </w:tr>
      <w:tr w:rsidR="00395E82" w:rsidRPr="00AF38A4" w14:paraId="13004A18" w14:textId="77777777">
        <w:trPr>
          <w:trHeight w:val="144"/>
          <w:tblCellSpacing w:w="0" w:type="dxa"/>
        </w:trPr>
        <w:tc>
          <w:tcPr>
            <w:tcW w:w="394" w:type="dxa"/>
            <w:tcMar>
              <w:top w:w="50" w:type="dxa"/>
              <w:left w:w="100" w:type="dxa"/>
            </w:tcMar>
            <w:vAlign w:val="center"/>
          </w:tcPr>
          <w:p w14:paraId="237AC987" w14:textId="77777777" w:rsidR="00395E82" w:rsidRDefault="00054C4B">
            <w:pPr>
              <w:spacing w:after="0"/>
            </w:pPr>
            <w:r>
              <w:rPr>
                <w:rFonts w:ascii="Times New Roman" w:hAnsi="Times New Roman"/>
                <w:color w:val="000000"/>
                <w:sz w:val="24"/>
              </w:rPr>
              <w:t>53</w:t>
            </w:r>
          </w:p>
        </w:tc>
        <w:tc>
          <w:tcPr>
            <w:tcW w:w="4429" w:type="dxa"/>
            <w:tcMar>
              <w:top w:w="50" w:type="dxa"/>
              <w:left w:w="100" w:type="dxa"/>
            </w:tcMar>
            <w:vAlign w:val="center"/>
          </w:tcPr>
          <w:p w14:paraId="389207D3" w14:textId="77777777" w:rsidR="00395E82" w:rsidRDefault="00054C4B">
            <w:pPr>
              <w:spacing w:after="0"/>
              <w:ind w:left="135"/>
              <w:rPr>
                <w:lang w:val="ru-RU"/>
              </w:rPr>
            </w:pPr>
            <w:r>
              <w:rPr>
                <w:rFonts w:ascii="Times New Roman" w:hAnsi="Times New Roman"/>
                <w:color w:val="000000"/>
                <w:sz w:val="24"/>
                <w:lang w:val="ru-RU"/>
              </w:rPr>
              <w:t>Каникулы (детский лагерь)</w:t>
            </w:r>
            <w:r>
              <w:rPr>
                <w:rFonts w:ascii="Times New Roman" w:hAnsi="Times New Roman"/>
                <w:color w:val="000000"/>
                <w:sz w:val="24"/>
                <w:lang w:val="ru-RU"/>
              </w:rPr>
              <w:br/>
              <w:t>Распознавание и употребление в устной и письменной речи изученных морфологических форм и синтаксических конструкций английского языка.</w:t>
            </w:r>
          </w:p>
        </w:tc>
        <w:tc>
          <w:tcPr>
            <w:tcW w:w="677" w:type="dxa"/>
            <w:tcMar>
              <w:top w:w="50" w:type="dxa"/>
              <w:left w:w="100" w:type="dxa"/>
            </w:tcMar>
            <w:vAlign w:val="center"/>
          </w:tcPr>
          <w:p w14:paraId="554303F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6FB09AC" w14:textId="77777777" w:rsidR="00395E82" w:rsidRDefault="00395E82">
            <w:pPr>
              <w:spacing w:after="0"/>
              <w:ind w:left="135"/>
              <w:jc w:val="center"/>
            </w:pPr>
          </w:p>
        </w:tc>
        <w:tc>
          <w:tcPr>
            <w:tcW w:w="1462" w:type="dxa"/>
            <w:tcMar>
              <w:top w:w="50" w:type="dxa"/>
              <w:left w:w="100" w:type="dxa"/>
            </w:tcMar>
            <w:vAlign w:val="center"/>
          </w:tcPr>
          <w:p w14:paraId="67AECC25" w14:textId="77777777" w:rsidR="00395E82" w:rsidRDefault="00395E82">
            <w:pPr>
              <w:spacing w:after="0"/>
              <w:ind w:left="135"/>
              <w:jc w:val="center"/>
            </w:pPr>
          </w:p>
        </w:tc>
        <w:tc>
          <w:tcPr>
            <w:tcW w:w="1013" w:type="dxa"/>
            <w:tcMar>
              <w:top w:w="50" w:type="dxa"/>
              <w:left w:w="100" w:type="dxa"/>
            </w:tcMar>
            <w:vAlign w:val="center"/>
          </w:tcPr>
          <w:p w14:paraId="37DA9E47" w14:textId="77777777" w:rsidR="00395E82" w:rsidRDefault="00395E82">
            <w:pPr>
              <w:spacing w:after="0"/>
              <w:ind w:left="135"/>
            </w:pPr>
          </w:p>
        </w:tc>
        <w:tc>
          <w:tcPr>
            <w:tcW w:w="1799" w:type="dxa"/>
            <w:tcMar>
              <w:top w:w="50" w:type="dxa"/>
              <w:left w:w="100" w:type="dxa"/>
            </w:tcMar>
            <w:vAlign w:val="center"/>
          </w:tcPr>
          <w:p w14:paraId="58F6E6C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0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dc</w:t>
              </w:r>
              <w:r>
                <w:rPr>
                  <w:rFonts w:ascii="Times New Roman" w:hAnsi="Times New Roman"/>
                  <w:color w:val="0000FF"/>
                  <w:u w:val="single"/>
                  <w:lang w:val="ru-RU"/>
                </w:rPr>
                <w:t>1</w:t>
              </w:r>
              <w:r>
                <w:rPr>
                  <w:rFonts w:ascii="Times New Roman" w:hAnsi="Times New Roman"/>
                  <w:color w:val="0000FF"/>
                  <w:u w:val="single"/>
                </w:rPr>
                <w:t>e</w:t>
              </w:r>
            </w:hyperlink>
          </w:p>
        </w:tc>
      </w:tr>
      <w:tr w:rsidR="00395E82" w:rsidRPr="00AF38A4" w14:paraId="2B594236" w14:textId="77777777">
        <w:trPr>
          <w:trHeight w:val="144"/>
          <w:tblCellSpacing w:w="0" w:type="dxa"/>
        </w:trPr>
        <w:tc>
          <w:tcPr>
            <w:tcW w:w="394" w:type="dxa"/>
            <w:tcMar>
              <w:top w:w="50" w:type="dxa"/>
              <w:left w:w="100" w:type="dxa"/>
            </w:tcMar>
            <w:vAlign w:val="center"/>
          </w:tcPr>
          <w:p w14:paraId="0D27407B" w14:textId="77777777" w:rsidR="00395E82" w:rsidRDefault="00054C4B">
            <w:pPr>
              <w:spacing w:after="0"/>
            </w:pPr>
            <w:r>
              <w:rPr>
                <w:rFonts w:ascii="Times New Roman" w:hAnsi="Times New Roman"/>
                <w:color w:val="000000"/>
                <w:sz w:val="24"/>
              </w:rPr>
              <w:t>54</w:t>
            </w:r>
          </w:p>
        </w:tc>
        <w:tc>
          <w:tcPr>
            <w:tcW w:w="4429" w:type="dxa"/>
            <w:tcMar>
              <w:top w:w="50" w:type="dxa"/>
              <w:left w:w="100" w:type="dxa"/>
            </w:tcMar>
            <w:vAlign w:val="center"/>
          </w:tcPr>
          <w:p w14:paraId="35E16648" w14:textId="77777777" w:rsidR="00395E82" w:rsidRDefault="00054C4B">
            <w:pPr>
              <w:spacing w:after="0"/>
              <w:ind w:left="135"/>
              <w:rPr>
                <w:lang w:val="ru-RU"/>
              </w:rPr>
            </w:pPr>
            <w:r>
              <w:rPr>
                <w:rFonts w:ascii="Times New Roman" w:hAnsi="Times New Roman"/>
                <w:color w:val="000000"/>
                <w:sz w:val="24"/>
                <w:lang w:val="ru-RU"/>
              </w:rPr>
              <w:t>Виды отдыха (активности)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231DA975"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3FAA40D" w14:textId="77777777" w:rsidR="00395E82" w:rsidRDefault="00395E82">
            <w:pPr>
              <w:spacing w:after="0"/>
              <w:ind w:left="135"/>
              <w:jc w:val="center"/>
            </w:pPr>
          </w:p>
        </w:tc>
        <w:tc>
          <w:tcPr>
            <w:tcW w:w="1462" w:type="dxa"/>
            <w:tcMar>
              <w:top w:w="50" w:type="dxa"/>
              <w:left w:w="100" w:type="dxa"/>
            </w:tcMar>
            <w:vAlign w:val="center"/>
          </w:tcPr>
          <w:p w14:paraId="0174698F" w14:textId="77777777" w:rsidR="00395E82" w:rsidRDefault="00395E82">
            <w:pPr>
              <w:spacing w:after="0"/>
              <w:ind w:left="135"/>
              <w:jc w:val="center"/>
            </w:pPr>
          </w:p>
        </w:tc>
        <w:tc>
          <w:tcPr>
            <w:tcW w:w="1013" w:type="dxa"/>
            <w:tcMar>
              <w:top w:w="50" w:type="dxa"/>
              <w:left w:w="100" w:type="dxa"/>
            </w:tcMar>
            <w:vAlign w:val="center"/>
          </w:tcPr>
          <w:p w14:paraId="6A023677" w14:textId="77777777" w:rsidR="00395E82" w:rsidRDefault="00395E82">
            <w:pPr>
              <w:spacing w:after="0"/>
              <w:ind w:left="135"/>
            </w:pPr>
          </w:p>
        </w:tc>
        <w:tc>
          <w:tcPr>
            <w:tcW w:w="1799" w:type="dxa"/>
            <w:tcMar>
              <w:top w:w="50" w:type="dxa"/>
              <w:left w:w="100" w:type="dxa"/>
            </w:tcMar>
            <w:vAlign w:val="center"/>
          </w:tcPr>
          <w:p w14:paraId="71F050D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0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bf</w:t>
              </w:r>
              <w:r>
                <w:rPr>
                  <w:rFonts w:ascii="Times New Roman" w:hAnsi="Times New Roman"/>
                  <w:color w:val="0000FF"/>
                  <w:u w:val="single"/>
                  <w:lang w:val="ru-RU"/>
                </w:rPr>
                <w:t>4</w:t>
              </w:r>
              <w:r>
                <w:rPr>
                  <w:rFonts w:ascii="Times New Roman" w:hAnsi="Times New Roman"/>
                  <w:color w:val="0000FF"/>
                  <w:u w:val="single"/>
                </w:rPr>
                <w:t>a</w:t>
              </w:r>
            </w:hyperlink>
            <w:r>
              <w:rPr>
                <w:rFonts w:ascii="Times New Roman" w:hAnsi="Times New Roman"/>
                <w:color w:val="000000"/>
                <w:sz w:val="24"/>
                <w:lang w:val="ru-RU"/>
              </w:rPr>
              <w:t xml:space="preserve"> </w:t>
            </w:r>
            <w:hyperlink r:id="rId10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c</w:t>
              </w:r>
              <w:r>
                <w:rPr>
                  <w:rFonts w:ascii="Times New Roman" w:hAnsi="Times New Roman"/>
                  <w:color w:val="0000FF"/>
                  <w:u w:val="single"/>
                  <w:lang w:val="ru-RU"/>
                </w:rPr>
                <w:t>74</w:t>
              </w:r>
              <w:r>
                <w:rPr>
                  <w:rFonts w:ascii="Times New Roman" w:hAnsi="Times New Roman"/>
                  <w:color w:val="0000FF"/>
                  <w:u w:val="single"/>
                </w:rPr>
                <w:t>c</w:t>
              </w:r>
            </w:hyperlink>
            <w:r>
              <w:rPr>
                <w:rFonts w:ascii="Times New Roman" w:hAnsi="Times New Roman"/>
                <w:color w:val="000000"/>
                <w:sz w:val="24"/>
                <w:lang w:val="ru-RU"/>
              </w:rPr>
              <w:t xml:space="preserve"> </w:t>
            </w:r>
            <w:hyperlink r:id="rId10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d</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2</w:t>
              </w:r>
            </w:hyperlink>
          </w:p>
        </w:tc>
      </w:tr>
      <w:tr w:rsidR="00395E82" w14:paraId="78FF9A39" w14:textId="77777777">
        <w:trPr>
          <w:trHeight w:val="144"/>
          <w:tblCellSpacing w:w="0" w:type="dxa"/>
        </w:trPr>
        <w:tc>
          <w:tcPr>
            <w:tcW w:w="394" w:type="dxa"/>
            <w:tcMar>
              <w:top w:w="50" w:type="dxa"/>
              <w:left w:w="100" w:type="dxa"/>
            </w:tcMar>
            <w:vAlign w:val="center"/>
          </w:tcPr>
          <w:p w14:paraId="1A4DD4D5" w14:textId="77777777" w:rsidR="00395E82" w:rsidRDefault="00054C4B">
            <w:pPr>
              <w:spacing w:after="0"/>
            </w:pPr>
            <w:r>
              <w:rPr>
                <w:rFonts w:ascii="Times New Roman" w:hAnsi="Times New Roman"/>
                <w:color w:val="000000"/>
                <w:sz w:val="24"/>
              </w:rPr>
              <w:t>55</w:t>
            </w:r>
          </w:p>
        </w:tc>
        <w:tc>
          <w:tcPr>
            <w:tcW w:w="4429" w:type="dxa"/>
            <w:tcMar>
              <w:top w:w="50" w:type="dxa"/>
              <w:left w:w="100" w:type="dxa"/>
            </w:tcMar>
            <w:vAlign w:val="center"/>
          </w:tcPr>
          <w:p w14:paraId="36EAA03C" w14:textId="77777777" w:rsidR="00395E82" w:rsidRDefault="00054C4B">
            <w:pPr>
              <w:spacing w:after="0"/>
              <w:ind w:left="135"/>
              <w:rPr>
                <w:lang w:val="ru-RU"/>
              </w:rPr>
            </w:pPr>
            <w:r>
              <w:rPr>
                <w:rFonts w:ascii="Times New Roman" w:hAnsi="Times New Roman"/>
                <w:color w:val="000000"/>
                <w:sz w:val="24"/>
                <w:lang w:val="ru-RU"/>
              </w:rPr>
              <w:t>Виды отдыха (поход)</w:t>
            </w:r>
            <w:r>
              <w:rPr>
                <w:rFonts w:ascii="Times New Roman" w:hAnsi="Times New Roman"/>
                <w:color w:val="000000"/>
                <w:sz w:val="24"/>
                <w:lang w:val="ru-RU"/>
              </w:rPr>
              <w:br/>
              <w:t xml:space="preserve">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w:t>
            </w:r>
            <w:r>
              <w:rPr>
                <w:rFonts w:ascii="Times New Roman" w:hAnsi="Times New Roman"/>
                <w:color w:val="000000"/>
                <w:sz w:val="24"/>
                <w:lang w:val="ru-RU"/>
              </w:rPr>
              <w:lastRenderedPageBreak/>
              <w:t>(странах) изучаемого языка, оформление электронного сообщения личного характера.</w:t>
            </w:r>
          </w:p>
        </w:tc>
        <w:tc>
          <w:tcPr>
            <w:tcW w:w="677" w:type="dxa"/>
            <w:tcMar>
              <w:top w:w="50" w:type="dxa"/>
              <w:left w:w="100" w:type="dxa"/>
            </w:tcMar>
            <w:vAlign w:val="center"/>
          </w:tcPr>
          <w:p w14:paraId="6211E1C1"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630E9FA6" w14:textId="77777777" w:rsidR="00395E82" w:rsidRDefault="00395E82">
            <w:pPr>
              <w:spacing w:after="0"/>
              <w:ind w:left="135"/>
              <w:jc w:val="center"/>
            </w:pPr>
          </w:p>
        </w:tc>
        <w:tc>
          <w:tcPr>
            <w:tcW w:w="1462" w:type="dxa"/>
            <w:tcMar>
              <w:top w:w="50" w:type="dxa"/>
              <w:left w:w="100" w:type="dxa"/>
            </w:tcMar>
            <w:vAlign w:val="center"/>
          </w:tcPr>
          <w:p w14:paraId="430F8AC8" w14:textId="77777777" w:rsidR="00395E82" w:rsidRDefault="00395E82">
            <w:pPr>
              <w:spacing w:after="0"/>
              <w:ind w:left="135"/>
              <w:jc w:val="center"/>
            </w:pPr>
          </w:p>
        </w:tc>
        <w:tc>
          <w:tcPr>
            <w:tcW w:w="1013" w:type="dxa"/>
            <w:tcMar>
              <w:top w:w="50" w:type="dxa"/>
              <w:left w:w="100" w:type="dxa"/>
            </w:tcMar>
            <w:vAlign w:val="center"/>
          </w:tcPr>
          <w:p w14:paraId="464BEE93" w14:textId="77777777" w:rsidR="00395E82" w:rsidRDefault="00395E82">
            <w:pPr>
              <w:spacing w:after="0"/>
              <w:ind w:left="135"/>
            </w:pPr>
          </w:p>
        </w:tc>
        <w:tc>
          <w:tcPr>
            <w:tcW w:w="1799" w:type="dxa"/>
            <w:tcMar>
              <w:top w:w="50" w:type="dxa"/>
              <w:left w:w="100" w:type="dxa"/>
            </w:tcMar>
            <w:vAlign w:val="center"/>
          </w:tcPr>
          <w:p w14:paraId="6A0C6806" w14:textId="77777777" w:rsidR="00395E82" w:rsidRDefault="00395E82">
            <w:pPr>
              <w:spacing w:after="0"/>
              <w:ind w:left="135"/>
            </w:pPr>
          </w:p>
        </w:tc>
      </w:tr>
      <w:tr w:rsidR="00395E82" w14:paraId="05EA9852" w14:textId="77777777">
        <w:trPr>
          <w:trHeight w:val="144"/>
          <w:tblCellSpacing w:w="0" w:type="dxa"/>
        </w:trPr>
        <w:tc>
          <w:tcPr>
            <w:tcW w:w="394" w:type="dxa"/>
            <w:tcMar>
              <w:top w:w="50" w:type="dxa"/>
              <w:left w:w="100" w:type="dxa"/>
            </w:tcMar>
            <w:vAlign w:val="center"/>
          </w:tcPr>
          <w:p w14:paraId="00CC7A11" w14:textId="77777777" w:rsidR="00395E82" w:rsidRDefault="00054C4B">
            <w:pPr>
              <w:spacing w:after="0"/>
            </w:pPr>
            <w:r>
              <w:rPr>
                <w:rFonts w:ascii="Times New Roman" w:hAnsi="Times New Roman"/>
                <w:color w:val="000000"/>
                <w:sz w:val="24"/>
              </w:rPr>
              <w:t>56</w:t>
            </w:r>
          </w:p>
        </w:tc>
        <w:tc>
          <w:tcPr>
            <w:tcW w:w="4429" w:type="dxa"/>
            <w:tcMar>
              <w:top w:w="50" w:type="dxa"/>
              <w:left w:w="100" w:type="dxa"/>
            </w:tcMar>
            <w:vAlign w:val="center"/>
          </w:tcPr>
          <w:p w14:paraId="3F738D4E" w14:textId="77777777" w:rsidR="00395E82" w:rsidRDefault="00054C4B">
            <w:pPr>
              <w:spacing w:after="0"/>
              <w:ind w:left="135"/>
              <w:rPr>
                <w:lang w:val="ru-RU"/>
              </w:rPr>
            </w:pPr>
            <w:r>
              <w:rPr>
                <w:rFonts w:ascii="Times New Roman" w:hAnsi="Times New Roman"/>
                <w:color w:val="000000"/>
                <w:sz w:val="24"/>
                <w:lang w:val="ru-RU"/>
              </w:rPr>
              <w:t>Обобщение по теме "Каникулы в различное время года. Виды отдыха"</w:t>
            </w:r>
            <w:r>
              <w:rPr>
                <w:rFonts w:ascii="Times New Roman" w:hAnsi="Times New Roman"/>
                <w:color w:val="000000"/>
                <w:sz w:val="24"/>
                <w:lang w:val="ru-RU"/>
              </w:rPr>
              <w:b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4F00CCD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CBF41CC" w14:textId="77777777" w:rsidR="00395E82" w:rsidRDefault="00395E82">
            <w:pPr>
              <w:spacing w:after="0"/>
              <w:ind w:left="135"/>
              <w:jc w:val="center"/>
            </w:pPr>
          </w:p>
        </w:tc>
        <w:tc>
          <w:tcPr>
            <w:tcW w:w="1462" w:type="dxa"/>
            <w:tcMar>
              <w:top w:w="50" w:type="dxa"/>
              <w:left w:w="100" w:type="dxa"/>
            </w:tcMar>
            <w:vAlign w:val="center"/>
          </w:tcPr>
          <w:p w14:paraId="004C2C52" w14:textId="77777777" w:rsidR="00395E82" w:rsidRDefault="00395E82">
            <w:pPr>
              <w:spacing w:after="0"/>
              <w:ind w:left="135"/>
              <w:jc w:val="center"/>
            </w:pPr>
          </w:p>
        </w:tc>
        <w:tc>
          <w:tcPr>
            <w:tcW w:w="1013" w:type="dxa"/>
            <w:tcMar>
              <w:top w:w="50" w:type="dxa"/>
              <w:left w:w="100" w:type="dxa"/>
            </w:tcMar>
            <w:vAlign w:val="center"/>
          </w:tcPr>
          <w:p w14:paraId="054CE6FC" w14:textId="77777777" w:rsidR="00395E82" w:rsidRDefault="00395E82">
            <w:pPr>
              <w:spacing w:after="0"/>
              <w:ind w:left="135"/>
            </w:pPr>
          </w:p>
        </w:tc>
        <w:tc>
          <w:tcPr>
            <w:tcW w:w="1799" w:type="dxa"/>
            <w:tcMar>
              <w:top w:w="50" w:type="dxa"/>
              <w:left w:w="100" w:type="dxa"/>
            </w:tcMar>
            <w:vAlign w:val="center"/>
          </w:tcPr>
          <w:p w14:paraId="724616EE" w14:textId="77777777" w:rsidR="00395E82" w:rsidRDefault="00395E82">
            <w:pPr>
              <w:spacing w:after="0"/>
              <w:ind w:left="135"/>
            </w:pPr>
          </w:p>
        </w:tc>
      </w:tr>
      <w:tr w:rsidR="00395E82" w14:paraId="533207FA" w14:textId="77777777">
        <w:trPr>
          <w:trHeight w:val="144"/>
          <w:tblCellSpacing w:w="0" w:type="dxa"/>
        </w:trPr>
        <w:tc>
          <w:tcPr>
            <w:tcW w:w="394" w:type="dxa"/>
            <w:tcMar>
              <w:top w:w="50" w:type="dxa"/>
              <w:left w:w="100" w:type="dxa"/>
            </w:tcMar>
            <w:vAlign w:val="center"/>
          </w:tcPr>
          <w:p w14:paraId="13E225AF" w14:textId="77777777" w:rsidR="00395E82" w:rsidRDefault="00054C4B">
            <w:pPr>
              <w:spacing w:after="0"/>
            </w:pPr>
            <w:r>
              <w:rPr>
                <w:rFonts w:ascii="Times New Roman" w:hAnsi="Times New Roman"/>
                <w:color w:val="000000"/>
                <w:sz w:val="24"/>
              </w:rPr>
              <w:t>57</w:t>
            </w:r>
          </w:p>
        </w:tc>
        <w:tc>
          <w:tcPr>
            <w:tcW w:w="4429" w:type="dxa"/>
            <w:tcMar>
              <w:top w:w="50" w:type="dxa"/>
              <w:left w:w="100" w:type="dxa"/>
            </w:tcMar>
            <w:vAlign w:val="center"/>
          </w:tcPr>
          <w:p w14:paraId="65CC5E46" w14:textId="77777777" w:rsidR="00395E82" w:rsidRDefault="00054C4B">
            <w:pPr>
              <w:spacing w:after="0"/>
              <w:ind w:left="135"/>
              <w:rPr>
                <w:lang w:val="ru-RU"/>
              </w:rPr>
            </w:pPr>
            <w:r>
              <w:rPr>
                <w:rFonts w:ascii="Times New Roman" w:hAnsi="Times New Roman"/>
                <w:color w:val="000000"/>
                <w:sz w:val="24"/>
                <w:lang w:val="ru-RU"/>
              </w:rPr>
              <w:t>Контроль по теме "Каникулы в различное время года. Виды отдыха"</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6C498A0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C403BC0" w14:textId="77777777" w:rsidR="00395E82" w:rsidRDefault="00054C4B">
            <w:pPr>
              <w:spacing w:after="0"/>
              <w:ind w:left="135"/>
              <w:jc w:val="center"/>
              <w:rPr>
                <w:lang w:val="ru-RU"/>
              </w:rPr>
            </w:pPr>
            <w:r>
              <w:rPr>
                <w:lang w:val="ru-RU"/>
              </w:rPr>
              <w:t>1</w:t>
            </w:r>
          </w:p>
        </w:tc>
        <w:tc>
          <w:tcPr>
            <w:tcW w:w="1462" w:type="dxa"/>
            <w:tcMar>
              <w:top w:w="50" w:type="dxa"/>
              <w:left w:w="100" w:type="dxa"/>
            </w:tcMar>
            <w:vAlign w:val="center"/>
          </w:tcPr>
          <w:p w14:paraId="27412A77" w14:textId="77777777" w:rsidR="00395E82" w:rsidRDefault="00395E82">
            <w:pPr>
              <w:spacing w:after="0"/>
              <w:ind w:left="135"/>
              <w:jc w:val="center"/>
            </w:pPr>
          </w:p>
        </w:tc>
        <w:tc>
          <w:tcPr>
            <w:tcW w:w="1013" w:type="dxa"/>
            <w:tcMar>
              <w:top w:w="50" w:type="dxa"/>
              <w:left w:w="100" w:type="dxa"/>
            </w:tcMar>
            <w:vAlign w:val="center"/>
          </w:tcPr>
          <w:p w14:paraId="0A06D86C" w14:textId="77777777" w:rsidR="00395E82" w:rsidRDefault="00395E82">
            <w:pPr>
              <w:spacing w:after="0"/>
              <w:ind w:left="135"/>
            </w:pPr>
          </w:p>
        </w:tc>
        <w:tc>
          <w:tcPr>
            <w:tcW w:w="1799" w:type="dxa"/>
            <w:tcMar>
              <w:top w:w="50" w:type="dxa"/>
              <w:left w:w="100" w:type="dxa"/>
            </w:tcMar>
            <w:vAlign w:val="center"/>
          </w:tcPr>
          <w:p w14:paraId="43A95BC2" w14:textId="77777777" w:rsidR="00395E82" w:rsidRDefault="00395E82">
            <w:pPr>
              <w:spacing w:after="0"/>
              <w:ind w:left="135"/>
            </w:pPr>
          </w:p>
        </w:tc>
      </w:tr>
      <w:tr w:rsidR="00395E82" w14:paraId="36A3B592" w14:textId="77777777">
        <w:trPr>
          <w:trHeight w:val="144"/>
          <w:tblCellSpacing w:w="0" w:type="dxa"/>
        </w:trPr>
        <w:tc>
          <w:tcPr>
            <w:tcW w:w="394" w:type="dxa"/>
            <w:tcMar>
              <w:top w:w="50" w:type="dxa"/>
              <w:left w:w="100" w:type="dxa"/>
            </w:tcMar>
            <w:vAlign w:val="center"/>
          </w:tcPr>
          <w:p w14:paraId="4168EE3E" w14:textId="77777777" w:rsidR="00395E82" w:rsidRDefault="00054C4B">
            <w:pPr>
              <w:spacing w:after="0"/>
            </w:pPr>
            <w:r>
              <w:rPr>
                <w:rFonts w:ascii="Times New Roman" w:hAnsi="Times New Roman"/>
                <w:color w:val="000000"/>
                <w:sz w:val="24"/>
              </w:rPr>
              <w:t>58</w:t>
            </w:r>
          </w:p>
        </w:tc>
        <w:tc>
          <w:tcPr>
            <w:tcW w:w="4429" w:type="dxa"/>
            <w:tcMar>
              <w:top w:w="50" w:type="dxa"/>
              <w:left w:w="100" w:type="dxa"/>
            </w:tcMar>
            <w:vAlign w:val="center"/>
          </w:tcPr>
          <w:p w14:paraId="718893FE" w14:textId="77777777" w:rsidR="00395E82" w:rsidRDefault="00054C4B">
            <w:pPr>
              <w:spacing w:after="0"/>
              <w:ind w:left="135"/>
              <w:rPr>
                <w:lang w:val="ru-RU"/>
              </w:rPr>
            </w:pPr>
            <w:r>
              <w:rPr>
                <w:rFonts w:ascii="Times New Roman" w:hAnsi="Times New Roman"/>
                <w:color w:val="000000"/>
                <w:sz w:val="24"/>
                <w:lang w:val="ru-RU"/>
              </w:rPr>
              <w:t>Природа (дикие животные)</w:t>
            </w:r>
            <w:r>
              <w:rPr>
                <w:rFonts w:ascii="Times New Roman" w:hAnsi="Times New Roman"/>
                <w:color w:val="000000"/>
                <w:sz w:val="24"/>
                <w:lang w:val="ru-RU"/>
              </w:rPr>
              <w:br/>
              <w:t>Использование при чтении и аудировании языковой, в том числе контекстуальной, догадки.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1FA25E74"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330E4043" w14:textId="77777777" w:rsidR="00395E82" w:rsidRDefault="00395E82">
            <w:pPr>
              <w:spacing w:after="0"/>
              <w:ind w:left="135"/>
              <w:jc w:val="center"/>
            </w:pPr>
          </w:p>
        </w:tc>
        <w:tc>
          <w:tcPr>
            <w:tcW w:w="1462" w:type="dxa"/>
            <w:tcMar>
              <w:top w:w="50" w:type="dxa"/>
              <w:left w:w="100" w:type="dxa"/>
            </w:tcMar>
            <w:vAlign w:val="center"/>
          </w:tcPr>
          <w:p w14:paraId="44C4260D" w14:textId="77777777" w:rsidR="00395E82" w:rsidRDefault="00395E82">
            <w:pPr>
              <w:spacing w:after="0"/>
              <w:ind w:left="135"/>
              <w:jc w:val="center"/>
            </w:pPr>
          </w:p>
        </w:tc>
        <w:tc>
          <w:tcPr>
            <w:tcW w:w="1013" w:type="dxa"/>
            <w:tcMar>
              <w:top w:w="50" w:type="dxa"/>
              <w:left w:w="100" w:type="dxa"/>
            </w:tcMar>
            <w:vAlign w:val="center"/>
          </w:tcPr>
          <w:p w14:paraId="33F4A727" w14:textId="77777777" w:rsidR="00395E82" w:rsidRDefault="00395E82">
            <w:pPr>
              <w:spacing w:after="0"/>
              <w:ind w:left="135"/>
            </w:pPr>
          </w:p>
        </w:tc>
        <w:tc>
          <w:tcPr>
            <w:tcW w:w="1799" w:type="dxa"/>
            <w:tcMar>
              <w:top w:w="50" w:type="dxa"/>
              <w:left w:w="100" w:type="dxa"/>
            </w:tcMar>
            <w:vAlign w:val="center"/>
          </w:tcPr>
          <w:p w14:paraId="4BBD4242" w14:textId="77777777" w:rsidR="00395E82" w:rsidRDefault="00395E82">
            <w:pPr>
              <w:spacing w:after="0"/>
              <w:ind w:left="135"/>
            </w:pPr>
          </w:p>
        </w:tc>
      </w:tr>
      <w:tr w:rsidR="00395E82" w:rsidRPr="00AF38A4" w14:paraId="49DFC8EE" w14:textId="77777777">
        <w:trPr>
          <w:trHeight w:val="144"/>
          <w:tblCellSpacing w:w="0" w:type="dxa"/>
        </w:trPr>
        <w:tc>
          <w:tcPr>
            <w:tcW w:w="394" w:type="dxa"/>
            <w:tcMar>
              <w:top w:w="50" w:type="dxa"/>
              <w:left w:w="100" w:type="dxa"/>
            </w:tcMar>
            <w:vAlign w:val="center"/>
          </w:tcPr>
          <w:p w14:paraId="4179627A" w14:textId="77777777" w:rsidR="00395E82" w:rsidRDefault="00054C4B">
            <w:pPr>
              <w:spacing w:after="0"/>
            </w:pPr>
            <w:r>
              <w:rPr>
                <w:rFonts w:ascii="Times New Roman" w:hAnsi="Times New Roman"/>
                <w:color w:val="000000"/>
                <w:sz w:val="24"/>
              </w:rPr>
              <w:t>59</w:t>
            </w:r>
          </w:p>
        </w:tc>
        <w:tc>
          <w:tcPr>
            <w:tcW w:w="4429" w:type="dxa"/>
            <w:tcMar>
              <w:top w:w="50" w:type="dxa"/>
              <w:left w:w="100" w:type="dxa"/>
            </w:tcMar>
            <w:vAlign w:val="center"/>
          </w:tcPr>
          <w:p w14:paraId="68C3C440" w14:textId="77777777" w:rsidR="00395E82" w:rsidRDefault="00054C4B">
            <w:pPr>
              <w:spacing w:after="0"/>
              <w:ind w:left="135"/>
              <w:rPr>
                <w:lang w:val="ru-RU"/>
              </w:rPr>
            </w:pPr>
            <w:r>
              <w:rPr>
                <w:rFonts w:ascii="Times New Roman" w:hAnsi="Times New Roman"/>
                <w:color w:val="000000"/>
                <w:sz w:val="24"/>
                <w:lang w:val="ru-RU"/>
              </w:rPr>
              <w:t>Природа (домашние животные)</w:t>
            </w:r>
            <w:r>
              <w:rPr>
                <w:rFonts w:ascii="Times New Roman" w:hAnsi="Times New Roman"/>
                <w:color w:val="000000"/>
                <w:sz w:val="24"/>
                <w:lang w:val="ru-RU"/>
              </w:rPr>
              <w:br/>
              <w:t xml:space="preserve">Развитие коммуникативных умений аудирования на базе умений, сформированных на уровне начального общего образования: Аудирование с пониманием основного содержания текста предполагает умение определять основную </w:t>
            </w:r>
            <w:r>
              <w:rPr>
                <w:rFonts w:ascii="Times New Roman" w:hAnsi="Times New Roman"/>
                <w:color w:val="000000"/>
                <w:sz w:val="24"/>
                <w:lang w:val="ru-RU"/>
              </w:rPr>
              <w:lastRenderedPageBreak/>
              <w:t>тему и главные факты (события) в воспринимаемом на слух тексте, игнорировать незнакомые слова, несущественные для понимания основного содержания.</w:t>
            </w:r>
          </w:p>
        </w:tc>
        <w:tc>
          <w:tcPr>
            <w:tcW w:w="677" w:type="dxa"/>
            <w:tcMar>
              <w:top w:w="50" w:type="dxa"/>
              <w:left w:w="100" w:type="dxa"/>
            </w:tcMar>
            <w:vAlign w:val="center"/>
          </w:tcPr>
          <w:p w14:paraId="394CB49A"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4EB93A42" w14:textId="77777777" w:rsidR="00395E82" w:rsidRDefault="00395E82">
            <w:pPr>
              <w:spacing w:after="0"/>
              <w:ind w:left="135"/>
              <w:jc w:val="center"/>
            </w:pPr>
          </w:p>
        </w:tc>
        <w:tc>
          <w:tcPr>
            <w:tcW w:w="1462" w:type="dxa"/>
            <w:tcMar>
              <w:top w:w="50" w:type="dxa"/>
              <w:left w:w="100" w:type="dxa"/>
            </w:tcMar>
            <w:vAlign w:val="center"/>
          </w:tcPr>
          <w:p w14:paraId="32FCC64D" w14:textId="77777777" w:rsidR="00395E82" w:rsidRDefault="00395E82">
            <w:pPr>
              <w:spacing w:after="0"/>
              <w:ind w:left="135"/>
              <w:jc w:val="center"/>
            </w:pPr>
          </w:p>
        </w:tc>
        <w:tc>
          <w:tcPr>
            <w:tcW w:w="1013" w:type="dxa"/>
            <w:tcMar>
              <w:top w:w="50" w:type="dxa"/>
              <w:left w:w="100" w:type="dxa"/>
            </w:tcMar>
            <w:vAlign w:val="center"/>
          </w:tcPr>
          <w:p w14:paraId="26504706" w14:textId="77777777" w:rsidR="00395E82" w:rsidRDefault="00395E82">
            <w:pPr>
              <w:spacing w:after="0"/>
              <w:ind w:left="135"/>
            </w:pPr>
          </w:p>
        </w:tc>
        <w:tc>
          <w:tcPr>
            <w:tcW w:w="1799" w:type="dxa"/>
            <w:tcMar>
              <w:top w:w="50" w:type="dxa"/>
              <w:left w:w="100" w:type="dxa"/>
            </w:tcMar>
            <w:vAlign w:val="center"/>
          </w:tcPr>
          <w:p w14:paraId="70C17CD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0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e</w:t>
              </w:r>
              <w:r>
                <w:rPr>
                  <w:rFonts w:ascii="Times New Roman" w:hAnsi="Times New Roman"/>
                  <w:color w:val="0000FF"/>
                  <w:u w:val="single"/>
                  <w:lang w:val="ru-RU"/>
                </w:rPr>
                <w:t>452</w:t>
              </w:r>
            </w:hyperlink>
          </w:p>
        </w:tc>
      </w:tr>
      <w:tr w:rsidR="00395E82" w14:paraId="59838598" w14:textId="77777777">
        <w:trPr>
          <w:trHeight w:val="144"/>
          <w:tblCellSpacing w:w="0" w:type="dxa"/>
        </w:trPr>
        <w:tc>
          <w:tcPr>
            <w:tcW w:w="394" w:type="dxa"/>
            <w:tcMar>
              <w:top w:w="50" w:type="dxa"/>
              <w:left w:w="100" w:type="dxa"/>
            </w:tcMar>
            <w:vAlign w:val="center"/>
          </w:tcPr>
          <w:p w14:paraId="292C378A" w14:textId="77777777" w:rsidR="00395E82" w:rsidRDefault="00054C4B">
            <w:pPr>
              <w:spacing w:after="0"/>
            </w:pPr>
            <w:r>
              <w:rPr>
                <w:rFonts w:ascii="Times New Roman" w:hAnsi="Times New Roman"/>
                <w:color w:val="000000"/>
                <w:sz w:val="24"/>
              </w:rPr>
              <w:t>60</w:t>
            </w:r>
          </w:p>
        </w:tc>
        <w:tc>
          <w:tcPr>
            <w:tcW w:w="4429" w:type="dxa"/>
            <w:tcMar>
              <w:top w:w="50" w:type="dxa"/>
              <w:left w:w="100" w:type="dxa"/>
            </w:tcMar>
            <w:vAlign w:val="center"/>
          </w:tcPr>
          <w:p w14:paraId="205B843F" w14:textId="77777777" w:rsidR="00395E82" w:rsidRDefault="00054C4B">
            <w:pPr>
              <w:spacing w:after="0"/>
              <w:ind w:left="135"/>
              <w:rPr>
                <w:lang w:val="ru-RU"/>
              </w:rPr>
            </w:pPr>
            <w:r>
              <w:rPr>
                <w:rFonts w:ascii="Times New Roman" w:hAnsi="Times New Roman"/>
                <w:color w:val="000000"/>
                <w:sz w:val="24"/>
                <w:lang w:val="ru-RU"/>
              </w:rPr>
              <w:t>Природа (описание диких животных)</w:t>
            </w:r>
            <w:r>
              <w:rPr>
                <w:rFonts w:ascii="Times New Roman" w:hAnsi="Times New Roman"/>
                <w:color w:val="000000"/>
                <w:sz w:val="24"/>
                <w:lang w:val="ru-RU"/>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c>
          <w:tcPr>
            <w:tcW w:w="677" w:type="dxa"/>
            <w:tcMar>
              <w:top w:w="50" w:type="dxa"/>
              <w:left w:w="100" w:type="dxa"/>
            </w:tcMar>
            <w:vAlign w:val="center"/>
          </w:tcPr>
          <w:p w14:paraId="71ED39E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34D43F85" w14:textId="77777777" w:rsidR="00395E82" w:rsidRDefault="00395E82">
            <w:pPr>
              <w:spacing w:after="0"/>
              <w:ind w:left="135"/>
              <w:jc w:val="center"/>
            </w:pPr>
          </w:p>
        </w:tc>
        <w:tc>
          <w:tcPr>
            <w:tcW w:w="1462" w:type="dxa"/>
            <w:tcMar>
              <w:top w:w="50" w:type="dxa"/>
              <w:left w:w="100" w:type="dxa"/>
            </w:tcMar>
            <w:vAlign w:val="center"/>
          </w:tcPr>
          <w:p w14:paraId="4D95A60F" w14:textId="77777777" w:rsidR="00395E82" w:rsidRDefault="00395E82">
            <w:pPr>
              <w:spacing w:after="0"/>
              <w:ind w:left="135"/>
              <w:jc w:val="center"/>
            </w:pPr>
          </w:p>
        </w:tc>
        <w:tc>
          <w:tcPr>
            <w:tcW w:w="1013" w:type="dxa"/>
            <w:tcMar>
              <w:top w:w="50" w:type="dxa"/>
              <w:left w:w="100" w:type="dxa"/>
            </w:tcMar>
            <w:vAlign w:val="center"/>
          </w:tcPr>
          <w:p w14:paraId="01107800" w14:textId="77777777" w:rsidR="00395E82" w:rsidRDefault="00395E82">
            <w:pPr>
              <w:spacing w:after="0"/>
              <w:ind w:left="135"/>
            </w:pPr>
          </w:p>
        </w:tc>
        <w:tc>
          <w:tcPr>
            <w:tcW w:w="1799" w:type="dxa"/>
            <w:tcMar>
              <w:top w:w="50" w:type="dxa"/>
              <w:left w:w="100" w:type="dxa"/>
            </w:tcMar>
            <w:vAlign w:val="center"/>
          </w:tcPr>
          <w:p w14:paraId="6FD856B6" w14:textId="77777777" w:rsidR="00395E82" w:rsidRDefault="00395E82">
            <w:pPr>
              <w:spacing w:after="0"/>
              <w:ind w:left="135"/>
            </w:pPr>
          </w:p>
        </w:tc>
      </w:tr>
      <w:tr w:rsidR="00395E82" w:rsidRPr="00AF38A4" w14:paraId="53C7DE9B" w14:textId="77777777">
        <w:trPr>
          <w:trHeight w:val="144"/>
          <w:tblCellSpacing w:w="0" w:type="dxa"/>
        </w:trPr>
        <w:tc>
          <w:tcPr>
            <w:tcW w:w="394" w:type="dxa"/>
            <w:tcMar>
              <w:top w:w="50" w:type="dxa"/>
              <w:left w:w="100" w:type="dxa"/>
            </w:tcMar>
            <w:vAlign w:val="center"/>
          </w:tcPr>
          <w:p w14:paraId="25A8F8CE" w14:textId="77777777" w:rsidR="00395E82" w:rsidRDefault="00054C4B">
            <w:pPr>
              <w:spacing w:after="0"/>
            </w:pPr>
            <w:r>
              <w:rPr>
                <w:rFonts w:ascii="Times New Roman" w:hAnsi="Times New Roman"/>
                <w:color w:val="000000"/>
                <w:sz w:val="24"/>
              </w:rPr>
              <w:t>61</w:t>
            </w:r>
          </w:p>
        </w:tc>
        <w:tc>
          <w:tcPr>
            <w:tcW w:w="4429" w:type="dxa"/>
            <w:tcMar>
              <w:top w:w="50" w:type="dxa"/>
              <w:left w:w="100" w:type="dxa"/>
            </w:tcMar>
            <w:vAlign w:val="center"/>
          </w:tcPr>
          <w:p w14:paraId="5E5DAF7B" w14:textId="77777777" w:rsidR="00395E82" w:rsidRDefault="00054C4B">
            <w:pPr>
              <w:spacing w:after="0"/>
              <w:ind w:left="135"/>
              <w:rPr>
                <w:lang w:val="ru-RU"/>
              </w:rPr>
            </w:pPr>
            <w:r>
              <w:rPr>
                <w:rFonts w:ascii="Times New Roman" w:hAnsi="Times New Roman"/>
                <w:color w:val="000000"/>
                <w:sz w:val="24"/>
                <w:lang w:val="ru-RU"/>
              </w:rPr>
              <w:t>Природа (животные в зоопарке)</w:t>
            </w:r>
            <w:r>
              <w:rPr>
                <w:rFonts w:ascii="Times New Roman" w:hAnsi="Times New Roman"/>
                <w:color w:val="000000"/>
                <w:sz w:val="24"/>
                <w:lang w:val="ru-RU"/>
              </w:rPr>
              <w:br/>
              <w:t>Использование при чтении и аудировании языковой, в том числе контекстуальной, догадки.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4B21E7CF"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EC6E024" w14:textId="77777777" w:rsidR="00395E82" w:rsidRDefault="00395E82">
            <w:pPr>
              <w:spacing w:after="0"/>
              <w:ind w:left="135"/>
              <w:jc w:val="center"/>
            </w:pPr>
          </w:p>
        </w:tc>
        <w:tc>
          <w:tcPr>
            <w:tcW w:w="1462" w:type="dxa"/>
            <w:tcMar>
              <w:top w:w="50" w:type="dxa"/>
              <w:left w:w="100" w:type="dxa"/>
            </w:tcMar>
            <w:vAlign w:val="center"/>
          </w:tcPr>
          <w:p w14:paraId="5E91AD27" w14:textId="77777777" w:rsidR="00395E82" w:rsidRDefault="00395E82">
            <w:pPr>
              <w:spacing w:after="0"/>
              <w:ind w:left="135"/>
              <w:jc w:val="center"/>
            </w:pPr>
          </w:p>
        </w:tc>
        <w:tc>
          <w:tcPr>
            <w:tcW w:w="1013" w:type="dxa"/>
            <w:tcMar>
              <w:top w:w="50" w:type="dxa"/>
              <w:left w:w="100" w:type="dxa"/>
            </w:tcMar>
            <w:vAlign w:val="center"/>
          </w:tcPr>
          <w:p w14:paraId="15AC968D" w14:textId="77777777" w:rsidR="00395E82" w:rsidRDefault="00395E82">
            <w:pPr>
              <w:spacing w:after="0"/>
              <w:ind w:left="135"/>
            </w:pPr>
          </w:p>
        </w:tc>
        <w:tc>
          <w:tcPr>
            <w:tcW w:w="1799" w:type="dxa"/>
            <w:tcMar>
              <w:top w:w="50" w:type="dxa"/>
              <w:left w:w="100" w:type="dxa"/>
            </w:tcMar>
            <w:vAlign w:val="center"/>
          </w:tcPr>
          <w:p w14:paraId="1918497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1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d</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2</w:t>
              </w:r>
            </w:hyperlink>
          </w:p>
        </w:tc>
      </w:tr>
      <w:tr w:rsidR="00395E82" w14:paraId="146EBF9B" w14:textId="77777777">
        <w:trPr>
          <w:trHeight w:val="144"/>
          <w:tblCellSpacing w:w="0" w:type="dxa"/>
        </w:trPr>
        <w:tc>
          <w:tcPr>
            <w:tcW w:w="394" w:type="dxa"/>
            <w:tcMar>
              <w:top w:w="50" w:type="dxa"/>
              <w:left w:w="100" w:type="dxa"/>
            </w:tcMar>
            <w:vAlign w:val="center"/>
          </w:tcPr>
          <w:p w14:paraId="35B3C1DE" w14:textId="77777777" w:rsidR="00395E82" w:rsidRDefault="00054C4B">
            <w:pPr>
              <w:spacing w:after="0"/>
            </w:pPr>
            <w:r>
              <w:rPr>
                <w:rFonts w:ascii="Times New Roman" w:hAnsi="Times New Roman"/>
                <w:color w:val="000000"/>
                <w:sz w:val="24"/>
              </w:rPr>
              <w:t>62</w:t>
            </w:r>
          </w:p>
        </w:tc>
        <w:tc>
          <w:tcPr>
            <w:tcW w:w="4429" w:type="dxa"/>
            <w:tcMar>
              <w:top w:w="50" w:type="dxa"/>
              <w:left w:w="100" w:type="dxa"/>
            </w:tcMar>
            <w:vAlign w:val="center"/>
          </w:tcPr>
          <w:p w14:paraId="4C212828" w14:textId="77777777" w:rsidR="00395E82" w:rsidRDefault="00054C4B">
            <w:pPr>
              <w:spacing w:after="0"/>
              <w:ind w:left="135"/>
              <w:rPr>
                <w:lang w:val="ru-RU"/>
              </w:rPr>
            </w:pPr>
            <w:r>
              <w:rPr>
                <w:rFonts w:ascii="Times New Roman" w:hAnsi="Times New Roman"/>
                <w:color w:val="000000"/>
                <w:sz w:val="24"/>
                <w:lang w:val="ru-RU"/>
              </w:rPr>
              <w:t>Природа (описание домашних животных)</w:t>
            </w:r>
            <w:r>
              <w:rPr>
                <w:rFonts w:ascii="Times New Roman" w:hAnsi="Times New Roman"/>
                <w:color w:val="000000"/>
                <w:sz w:val="24"/>
                <w:lang w:val="ru-RU"/>
              </w:rPr>
              <w:b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2F0E5D7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523D33A" w14:textId="77777777" w:rsidR="00395E82" w:rsidRDefault="00395E82">
            <w:pPr>
              <w:spacing w:after="0"/>
              <w:ind w:left="135"/>
              <w:jc w:val="center"/>
            </w:pPr>
          </w:p>
        </w:tc>
        <w:tc>
          <w:tcPr>
            <w:tcW w:w="1462" w:type="dxa"/>
            <w:tcMar>
              <w:top w:w="50" w:type="dxa"/>
              <w:left w:w="100" w:type="dxa"/>
            </w:tcMar>
            <w:vAlign w:val="center"/>
          </w:tcPr>
          <w:p w14:paraId="5A6B38BA" w14:textId="77777777" w:rsidR="00395E82" w:rsidRDefault="00395E82">
            <w:pPr>
              <w:spacing w:after="0"/>
              <w:ind w:left="135"/>
              <w:jc w:val="center"/>
            </w:pPr>
          </w:p>
        </w:tc>
        <w:tc>
          <w:tcPr>
            <w:tcW w:w="1013" w:type="dxa"/>
            <w:tcMar>
              <w:top w:w="50" w:type="dxa"/>
              <w:left w:w="100" w:type="dxa"/>
            </w:tcMar>
            <w:vAlign w:val="center"/>
          </w:tcPr>
          <w:p w14:paraId="5E6C1D8C" w14:textId="77777777" w:rsidR="00395E82" w:rsidRDefault="00395E82">
            <w:pPr>
              <w:spacing w:after="0"/>
              <w:ind w:left="135"/>
            </w:pPr>
          </w:p>
        </w:tc>
        <w:tc>
          <w:tcPr>
            <w:tcW w:w="1799" w:type="dxa"/>
            <w:tcMar>
              <w:top w:w="50" w:type="dxa"/>
              <w:left w:w="100" w:type="dxa"/>
            </w:tcMar>
            <w:vAlign w:val="center"/>
          </w:tcPr>
          <w:p w14:paraId="74B665DD" w14:textId="77777777" w:rsidR="00395E82" w:rsidRDefault="00395E82">
            <w:pPr>
              <w:spacing w:after="0"/>
              <w:ind w:left="135"/>
            </w:pPr>
          </w:p>
        </w:tc>
      </w:tr>
      <w:tr w:rsidR="00395E82" w:rsidRPr="00AF38A4" w14:paraId="3B2F9FB6" w14:textId="77777777">
        <w:trPr>
          <w:trHeight w:val="144"/>
          <w:tblCellSpacing w:w="0" w:type="dxa"/>
        </w:trPr>
        <w:tc>
          <w:tcPr>
            <w:tcW w:w="394" w:type="dxa"/>
            <w:tcMar>
              <w:top w:w="50" w:type="dxa"/>
              <w:left w:w="100" w:type="dxa"/>
            </w:tcMar>
            <w:vAlign w:val="center"/>
          </w:tcPr>
          <w:p w14:paraId="77B95B92" w14:textId="77777777" w:rsidR="00395E82" w:rsidRDefault="00054C4B">
            <w:pPr>
              <w:spacing w:after="0"/>
            </w:pPr>
            <w:r>
              <w:rPr>
                <w:rFonts w:ascii="Times New Roman" w:hAnsi="Times New Roman"/>
                <w:color w:val="000000"/>
                <w:sz w:val="24"/>
              </w:rPr>
              <w:t>63</w:t>
            </w:r>
          </w:p>
        </w:tc>
        <w:tc>
          <w:tcPr>
            <w:tcW w:w="4429" w:type="dxa"/>
            <w:tcMar>
              <w:top w:w="50" w:type="dxa"/>
              <w:left w:w="100" w:type="dxa"/>
            </w:tcMar>
            <w:vAlign w:val="center"/>
          </w:tcPr>
          <w:p w14:paraId="1CFAEE12" w14:textId="77777777" w:rsidR="00395E82" w:rsidRDefault="00054C4B">
            <w:pPr>
              <w:spacing w:after="0"/>
              <w:ind w:left="135"/>
              <w:rPr>
                <w:lang w:val="ru-RU"/>
              </w:rPr>
            </w:pPr>
            <w:r>
              <w:rPr>
                <w:rFonts w:ascii="Times New Roman" w:hAnsi="Times New Roman"/>
                <w:color w:val="000000"/>
                <w:sz w:val="24"/>
                <w:lang w:val="ru-RU"/>
              </w:rPr>
              <w:t xml:space="preserve">Природа (животные России) 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w:t>
            </w:r>
            <w:r>
              <w:rPr>
                <w:rFonts w:ascii="Times New Roman" w:hAnsi="Times New Roman"/>
                <w:color w:val="000000"/>
                <w:sz w:val="24"/>
                <w:lang w:val="ru-RU"/>
              </w:rPr>
              <w:lastRenderedPageBreak/>
              <w:t>личного характера.</w:t>
            </w:r>
          </w:p>
        </w:tc>
        <w:tc>
          <w:tcPr>
            <w:tcW w:w="677" w:type="dxa"/>
            <w:tcMar>
              <w:top w:w="50" w:type="dxa"/>
              <w:left w:w="100" w:type="dxa"/>
            </w:tcMar>
            <w:vAlign w:val="center"/>
          </w:tcPr>
          <w:p w14:paraId="618BF018"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5086B477" w14:textId="77777777" w:rsidR="00395E82" w:rsidRDefault="00395E82">
            <w:pPr>
              <w:spacing w:after="0"/>
              <w:ind w:left="135"/>
              <w:jc w:val="center"/>
            </w:pPr>
          </w:p>
        </w:tc>
        <w:tc>
          <w:tcPr>
            <w:tcW w:w="1462" w:type="dxa"/>
            <w:tcMar>
              <w:top w:w="50" w:type="dxa"/>
              <w:left w:w="100" w:type="dxa"/>
            </w:tcMar>
            <w:vAlign w:val="center"/>
          </w:tcPr>
          <w:p w14:paraId="5AC61AB6" w14:textId="77777777" w:rsidR="00395E82" w:rsidRDefault="00395E82">
            <w:pPr>
              <w:spacing w:after="0"/>
              <w:ind w:left="135"/>
              <w:jc w:val="center"/>
            </w:pPr>
          </w:p>
        </w:tc>
        <w:tc>
          <w:tcPr>
            <w:tcW w:w="1013" w:type="dxa"/>
            <w:tcMar>
              <w:top w:w="50" w:type="dxa"/>
              <w:left w:w="100" w:type="dxa"/>
            </w:tcMar>
            <w:vAlign w:val="center"/>
          </w:tcPr>
          <w:p w14:paraId="7CFB9E04" w14:textId="77777777" w:rsidR="00395E82" w:rsidRDefault="00395E82">
            <w:pPr>
              <w:spacing w:after="0"/>
              <w:ind w:left="135"/>
            </w:pPr>
          </w:p>
        </w:tc>
        <w:tc>
          <w:tcPr>
            <w:tcW w:w="1799" w:type="dxa"/>
            <w:tcMar>
              <w:top w:w="50" w:type="dxa"/>
              <w:left w:w="100" w:type="dxa"/>
            </w:tcMar>
            <w:vAlign w:val="center"/>
          </w:tcPr>
          <w:p w14:paraId="5BEA00D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1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/83520130</w:t>
              </w:r>
            </w:hyperlink>
          </w:p>
        </w:tc>
      </w:tr>
      <w:tr w:rsidR="00395E82" w:rsidRPr="00AF38A4" w14:paraId="778076FB" w14:textId="77777777">
        <w:trPr>
          <w:trHeight w:val="144"/>
          <w:tblCellSpacing w:w="0" w:type="dxa"/>
        </w:trPr>
        <w:tc>
          <w:tcPr>
            <w:tcW w:w="394" w:type="dxa"/>
            <w:tcMar>
              <w:top w:w="50" w:type="dxa"/>
              <w:left w:w="100" w:type="dxa"/>
            </w:tcMar>
            <w:vAlign w:val="center"/>
          </w:tcPr>
          <w:p w14:paraId="2D0ECDE7" w14:textId="77777777" w:rsidR="00395E82" w:rsidRDefault="00054C4B">
            <w:pPr>
              <w:spacing w:after="0"/>
            </w:pPr>
            <w:r>
              <w:rPr>
                <w:rFonts w:ascii="Times New Roman" w:hAnsi="Times New Roman"/>
                <w:color w:val="000000"/>
                <w:sz w:val="24"/>
              </w:rPr>
              <w:t>64</w:t>
            </w:r>
          </w:p>
        </w:tc>
        <w:tc>
          <w:tcPr>
            <w:tcW w:w="4429" w:type="dxa"/>
            <w:tcMar>
              <w:top w:w="50" w:type="dxa"/>
              <w:left w:w="100" w:type="dxa"/>
            </w:tcMar>
            <w:vAlign w:val="center"/>
          </w:tcPr>
          <w:p w14:paraId="2BFDE705" w14:textId="77777777" w:rsidR="00395E82" w:rsidRDefault="00054C4B">
            <w:pPr>
              <w:spacing w:after="0"/>
              <w:ind w:left="135"/>
              <w:rPr>
                <w:lang w:val="ru-RU"/>
              </w:rPr>
            </w:pPr>
            <w:r>
              <w:rPr>
                <w:rFonts w:ascii="Times New Roman" w:hAnsi="Times New Roman"/>
                <w:color w:val="000000"/>
                <w:sz w:val="24"/>
                <w:lang w:val="ru-RU"/>
              </w:rPr>
              <w:t xml:space="preserve">Природа (животные страны/стран изучаемого языка) </w:t>
            </w:r>
            <w:r>
              <w:rPr>
                <w:rFonts w:ascii="Times New Roman" w:hAnsi="Times New Roman"/>
                <w:color w:val="000000"/>
                <w:sz w:val="24"/>
                <w:lang w:val="ru-RU"/>
              </w:rPr>
              <w:br/>
              <w:t>Основные способы словообразования: аффиксация: образование имён прилагательных при помощи суффиксов -</w:t>
            </w:r>
            <w:r>
              <w:rPr>
                <w:rFonts w:ascii="Times New Roman" w:hAnsi="Times New Roman"/>
                <w:color w:val="000000"/>
                <w:sz w:val="24"/>
              </w:rPr>
              <w:t>ful</w:t>
            </w:r>
            <w:r>
              <w:rPr>
                <w:rFonts w:ascii="Times New Roman" w:hAnsi="Times New Roman"/>
                <w:color w:val="000000"/>
                <w:sz w:val="24"/>
                <w:lang w:val="ru-RU"/>
              </w:rPr>
              <w:t xml:space="preserve"> (</w:t>
            </w:r>
            <w:r>
              <w:rPr>
                <w:rFonts w:ascii="Times New Roman" w:hAnsi="Times New Roman"/>
                <w:color w:val="000000"/>
                <w:sz w:val="24"/>
              </w:rPr>
              <w:t>wonderful</w:t>
            </w:r>
            <w:r>
              <w:rPr>
                <w:rFonts w:ascii="Times New Roman" w:hAnsi="Times New Roman"/>
                <w:color w:val="000000"/>
                <w:sz w:val="24"/>
                <w:lang w:val="ru-RU"/>
              </w:rPr>
              <w:t>), -</w:t>
            </w:r>
            <w:r>
              <w:rPr>
                <w:rFonts w:ascii="Times New Roman" w:hAnsi="Times New Roman"/>
                <w:color w:val="000000"/>
                <w:sz w:val="24"/>
              </w:rPr>
              <w:t>ian</w:t>
            </w:r>
            <w:r>
              <w:rPr>
                <w:rFonts w:ascii="Times New Roman" w:hAnsi="Times New Roman"/>
                <w:color w:val="000000"/>
                <w:sz w:val="24"/>
                <w:lang w:val="ru-RU"/>
              </w:rPr>
              <w:t>/-</w:t>
            </w:r>
            <w:r>
              <w:rPr>
                <w:rFonts w:ascii="Times New Roman" w:hAnsi="Times New Roman"/>
                <w:color w:val="000000"/>
                <w:sz w:val="24"/>
              </w:rPr>
              <w:t>an</w:t>
            </w:r>
            <w:r>
              <w:rPr>
                <w:rFonts w:ascii="Times New Roman" w:hAnsi="Times New Roman"/>
                <w:color w:val="000000"/>
                <w:sz w:val="24"/>
                <w:lang w:val="ru-RU"/>
              </w:rPr>
              <w:t xml:space="preserve"> (</w:t>
            </w:r>
            <w:r>
              <w:rPr>
                <w:rFonts w:ascii="Times New Roman" w:hAnsi="Times New Roman"/>
                <w:color w:val="000000"/>
                <w:sz w:val="24"/>
              </w:rPr>
              <w:t>Russian</w:t>
            </w:r>
            <w:r>
              <w:rPr>
                <w:rFonts w:ascii="Times New Roman" w:hAnsi="Times New Roman"/>
                <w:color w:val="000000"/>
                <w:sz w:val="24"/>
                <w:lang w:val="ru-RU"/>
              </w:rPr>
              <w:t>/</w:t>
            </w:r>
            <w:r>
              <w:rPr>
                <w:rFonts w:ascii="Times New Roman" w:hAnsi="Times New Roman"/>
                <w:color w:val="000000"/>
                <w:sz w:val="24"/>
              </w:rPr>
              <w:t>American</w:t>
            </w:r>
            <w:r>
              <w:rPr>
                <w:rFonts w:ascii="Times New Roman" w:hAnsi="Times New Roman"/>
                <w:color w:val="000000"/>
                <w:sz w:val="24"/>
                <w:lang w:val="ru-RU"/>
              </w:rPr>
              <w:t>);</w:t>
            </w:r>
          </w:p>
        </w:tc>
        <w:tc>
          <w:tcPr>
            <w:tcW w:w="677" w:type="dxa"/>
            <w:tcMar>
              <w:top w:w="50" w:type="dxa"/>
              <w:left w:w="100" w:type="dxa"/>
            </w:tcMar>
            <w:vAlign w:val="center"/>
          </w:tcPr>
          <w:p w14:paraId="469464F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5F20968" w14:textId="77777777" w:rsidR="00395E82" w:rsidRDefault="00395E82">
            <w:pPr>
              <w:spacing w:after="0"/>
              <w:ind w:left="135"/>
              <w:jc w:val="center"/>
            </w:pPr>
          </w:p>
        </w:tc>
        <w:tc>
          <w:tcPr>
            <w:tcW w:w="1462" w:type="dxa"/>
            <w:tcMar>
              <w:top w:w="50" w:type="dxa"/>
              <w:left w:w="100" w:type="dxa"/>
            </w:tcMar>
            <w:vAlign w:val="center"/>
          </w:tcPr>
          <w:p w14:paraId="715FC507" w14:textId="77777777" w:rsidR="00395E82" w:rsidRDefault="00395E82">
            <w:pPr>
              <w:spacing w:after="0"/>
              <w:ind w:left="135"/>
              <w:jc w:val="center"/>
            </w:pPr>
          </w:p>
        </w:tc>
        <w:tc>
          <w:tcPr>
            <w:tcW w:w="1013" w:type="dxa"/>
            <w:tcMar>
              <w:top w:w="50" w:type="dxa"/>
              <w:left w:w="100" w:type="dxa"/>
            </w:tcMar>
            <w:vAlign w:val="center"/>
          </w:tcPr>
          <w:p w14:paraId="02168D1E" w14:textId="77777777" w:rsidR="00395E82" w:rsidRDefault="00395E82">
            <w:pPr>
              <w:spacing w:after="0"/>
              <w:ind w:left="135"/>
            </w:pPr>
          </w:p>
        </w:tc>
        <w:tc>
          <w:tcPr>
            <w:tcW w:w="1799" w:type="dxa"/>
            <w:tcMar>
              <w:top w:w="50" w:type="dxa"/>
              <w:left w:w="100" w:type="dxa"/>
            </w:tcMar>
            <w:vAlign w:val="center"/>
          </w:tcPr>
          <w:p w14:paraId="363056D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1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/83520130</w:t>
              </w:r>
            </w:hyperlink>
          </w:p>
        </w:tc>
      </w:tr>
      <w:tr w:rsidR="00395E82" w14:paraId="0158C7FE" w14:textId="77777777">
        <w:trPr>
          <w:trHeight w:val="144"/>
          <w:tblCellSpacing w:w="0" w:type="dxa"/>
        </w:trPr>
        <w:tc>
          <w:tcPr>
            <w:tcW w:w="394" w:type="dxa"/>
            <w:tcMar>
              <w:top w:w="50" w:type="dxa"/>
              <w:left w:w="100" w:type="dxa"/>
            </w:tcMar>
            <w:vAlign w:val="center"/>
          </w:tcPr>
          <w:p w14:paraId="16617C37" w14:textId="77777777" w:rsidR="00395E82" w:rsidRDefault="00054C4B">
            <w:pPr>
              <w:spacing w:after="0"/>
            </w:pPr>
            <w:r>
              <w:rPr>
                <w:rFonts w:ascii="Times New Roman" w:hAnsi="Times New Roman"/>
                <w:color w:val="000000"/>
                <w:sz w:val="24"/>
              </w:rPr>
              <w:t>65</w:t>
            </w:r>
          </w:p>
        </w:tc>
        <w:tc>
          <w:tcPr>
            <w:tcW w:w="4429" w:type="dxa"/>
            <w:tcMar>
              <w:top w:w="50" w:type="dxa"/>
              <w:left w:w="100" w:type="dxa"/>
            </w:tcMar>
            <w:vAlign w:val="center"/>
          </w:tcPr>
          <w:p w14:paraId="34E6F55D" w14:textId="77777777" w:rsidR="00395E82" w:rsidRDefault="00054C4B">
            <w:pPr>
              <w:spacing w:after="0"/>
              <w:ind w:left="135"/>
            </w:pPr>
            <w:r>
              <w:rPr>
                <w:rFonts w:ascii="Times New Roman" w:hAnsi="Times New Roman"/>
                <w:color w:val="000000"/>
                <w:sz w:val="24"/>
                <w:lang w:val="ru-RU"/>
              </w:rPr>
              <w:t xml:space="preserve">Природа. (насекомые) </w:t>
            </w:r>
            <w:r>
              <w:rPr>
                <w:rFonts w:ascii="Times New Roman" w:hAnsi="Times New Roman"/>
                <w:color w:val="000000"/>
                <w:sz w:val="24"/>
                <w:lang w:val="ru-RU"/>
              </w:rPr>
              <w:br/>
              <w:t xml:space="preserve">Использование при чтении и аудировании языковой, в том числе контекстуальной, догадки. </w:t>
            </w:r>
            <w:r>
              <w:rPr>
                <w:rFonts w:ascii="Times New Roman" w:hAnsi="Times New Roman"/>
                <w:color w:val="000000"/>
                <w:sz w:val="24"/>
              </w:rP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1B5FD125" w14:textId="77777777" w:rsidR="00395E82" w:rsidRDefault="00054C4B">
            <w:pPr>
              <w:spacing w:after="0"/>
              <w:ind w:left="135"/>
              <w:jc w:val="center"/>
            </w:pPr>
            <w:r>
              <w:rPr>
                <w:rFonts w:ascii="Times New Roman" w:hAnsi="Times New Roman"/>
                <w:color w:val="000000"/>
                <w:sz w:val="24"/>
              </w:rPr>
              <w:t xml:space="preserve"> 1 </w:t>
            </w:r>
          </w:p>
        </w:tc>
        <w:tc>
          <w:tcPr>
            <w:tcW w:w="1350" w:type="dxa"/>
            <w:tcMar>
              <w:top w:w="50" w:type="dxa"/>
              <w:left w:w="100" w:type="dxa"/>
            </w:tcMar>
            <w:vAlign w:val="center"/>
          </w:tcPr>
          <w:p w14:paraId="45E7428C" w14:textId="77777777" w:rsidR="00395E82" w:rsidRDefault="00395E82">
            <w:pPr>
              <w:spacing w:after="0"/>
              <w:ind w:left="135"/>
              <w:jc w:val="center"/>
            </w:pPr>
          </w:p>
        </w:tc>
        <w:tc>
          <w:tcPr>
            <w:tcW w:w="1462" w:type="dxa"/>
            <w:tcMar>
              <w:top w:w="50" w:type="dxa"/>
              <w:left w:w="100" w:type="dxa"/>
            </w:tcMar>
            <w:vAlign w:val="center"/>
          </w:tcPr>
          <w:p w14:paraId="53F0C0FC" w14:textId="77777777" w:rsidR="00395E82" w:rsidRDefault="00395E82">
            <w:pPr>
              <w:spacing w:after="0"/>
              <w:ind w:left="135"/>
              <w:jc w:val="center"/>
            </w:pPr>
          </w:p>
        </w:tc>
        <w:tc>
          <w:tcPr>
            <w:tcW w:w="1013" w:type="dxa"/>
            <w:tcMar>
              <w:top w:w="50" w:type="dxa"/>
              <w:left w:w="100" w:type="dxa"/>
            </w:tcMar>
            <w:vAlign w:val="center"/>
          </w:tcPr>
          <w:p w14:paraId="5628725D" w14:textId="77777777" w:rsidR="00395E82" w:rsidRDefault="00395E82">
            <w:pPr>
              <w:spacing w:after="0"/>
              <w:ind w:left="135"/>
            </w:pPr>
          </w:p>
        </w:tc>
        <w:tc>
          <w:tcPr>
            <w:tcW w:w="1799" w:type="dxa"/>
            <w:tcMar>
              <w:top w:w="50" w:type="dxa"/>
              <w:left w:w="100" w:type="dxa"/>
            </w:tcMar>
            <w:vAlign w:val="center"/>
          </w:tcPr>
          <w:p w14:paraId="68B84C6C" w14:textId="77777777" w:rsidR="00395E82" w:rsidRDefault="00395E82">
            <w:pPr>
              <w:spacing w:after="0"/>
              <w:ind w:left="135"/>
            </w:pPr>
          </w:p>
        </w:tc>
      </w:tr>
      <w:tr w:rsidR="00395E82" w:rsidRPr="00AF38A4" w14:paraId="60E5E7D8" w14:textId="77777777">
        <w:trPr>
          <w:trHeight w:val="144"/>
          <w:tblCellSpacing w:w="0" w:type="dxa"/>
        </w:trPr>
        <w:tc>
          <w:tcPr>
            <w:tcW w:w="394" w:type="dxa"/>
            <w:tcMar>
              <w:top w:w="50" w:type="dxa"/>
              <w:left w:w="100" w:type="dxa"/>
            </w:tcMar>
            <w:vAlign w:val="center"/>
          </w:tcPr>
          <w:p w14:paraId="45FD1F4F" w14:textId="77777777" w:rsidR="00395E82" w:rsidRDefault="00054C4B">
            <w:pPr>
              <w:spacing w:after="0"/>
            </w:pPr>
            <w:r>
              <w:rPr>
                <w:rFonts w:ascii="Times New Roman" w:hAnsi="Times New Roman"/>
                <w:color w:val="000000"/>
                <w:sz w:val="24"/>
              </w:rPr>
              <w:t>66</w:t>
            </w:r>
          </w:p>
        </w:tc>
        <w:tc>
          <w:tcPr>
            <w:tcW w:w="4429" w:type="dxa"/>
            <w:tcMar>
              <w:top w:w="50" w:type="dxa"/>
              <w:left w:w="100" w:type="dxa"/>
            </w:tcMar>
            <w:vAlign w:val="center"/>
          </w:tcPr>
          <w:p w14:paraId="1AA6F0D8" w14:textId="77777777" w:rsidR="00395E82" w:rsidRDefault="00054C4B">
            <w:pPr>
              <w:spacing w:after="0"/>
              <w:ind w:left="135"/>
              <w:rPr>
                <w:lang w:val="ru-RU"/>
              </w:rPr>
            </w:pPr>
            <w:r>
              <w:rPr>
                <w:rFonts w:ascii="Times New Roman" w:hAnsi="Times New Roman"/>
                <w:color w:val="000000"/>
                <w:sz w:val="24"/>
                <w:lang w:val="ru-RU"/>
              </w:rPr>
              <w:t>Погода. (говорим о погоде) Предложения с несколькими обстоятельствами, следующими в определённом порядке.</w:t>
            </w:r>
          </w:p>
        </w:tc>
        <w:tc>
          <w:tcPr>
            <w:tcW w:w="677" w:type="dxa"/>
            <w:tcMar>
              <w:top w:w="50" w:type="dxa"/>
              <w:left w:w="100" w:type="dxa"/>
            </w:tcMar>
            <w:vAlign w:val="center"/>
          </w:tcPr>
          <w:p w14:paraId="117256E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A7D8E5F" w14:textId="77777777" w:rsidR="00395E82" w:rsidRDefault="00395E82">
            <w:pPr>
              <w:spacing w:after="0"/>
              <w:ind w:left="135"/>
              <w:jc w:val="center"/>
            </w:pPr>
          </w:p>
        </w:tc>
        <w:tc>
          <w:tcPr>
            <w:tcW w:w="1462" w:type="dxa"/>
            <w:tcMar>
              <w:top w:w="50" w:type="dxa"/>
              <w:left w:w="100" w:type="dxa"/>
            </w:tcMar>
            <w:vAlign w:val="center"/>
          </w:tcPr>
          <w:p w14:paraId="6DCBCF44" w14:textId="77777777" w:rsidR="00395E82" w:rsidRDefault="00395E82">
            <w:pPr>
              <w:spacing w:after="0"/>
              <w:ind w:left="135"/>
              <w:jc w:val="center"/>
            </w:pPr>
          </w:p>
        </w:tc>
        <w:tc>
          <w:tcPr>
            <w:tcW w:w="1013" w:type="dxa"/>
            <w:tcMar>
              <w:top w:w="50" w:type="dxa"/>
              <w:left w:w="100" w:type="dxa"/>
            </w:tcMar>
            <w:vAlign w:val="center"/>
          </w:tcPr>
          <w:p w14:paraId="3EDB4E1A" w14:textId="77777777" w:rsidR="00395E82" w:rsidRDefault="00395E82">
            <w:pPr>
              <w:spacing w:after="0"/>
              <w:ind w:left="135"/>
            </w:pPr>
          </w:p>
        </w:tc>
        <w:tc>
          <w:tcPr>
            <w:tcW w:w="1799" w:type="dxa"/>
            <w:tcMar>
              <w:top w:w="50" w:type="dxa"/>
              <w:left w:w="100" w:type="dxa"/>
            </w:tcMar>
            <w:vAlign w:val="center"/>
          </w:tcPr>
          <w:p w14:paraId="7E50129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1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/835182</w:t>
              </w:r>
              <w:r>
                <w:rPr>
                  <w:rFonts w:ascii="Times New Roman" w:hAnsi="Times New Roman"/>
                  <w:color w:val="0000FF"/>
                  <w:u w:val="single"/>
                </w:rPr>
                <w:t>d</w:t>
              </w:r>
              <w:r>
                <w:rPr>
                  <w:rFonts w:ascii="Times New Roman" w:hAnsi="Times New Roman"/>
                  <w:color w:val="0000FF"/>
                  <w:u w:val="single"/>
                  <w:lang w:val="ru-RU"/>
                </w:rPr>
                <w:t>2</w:t>
              </w:r>
            </w:hyperlink>
          </w:p>
        </w:tc>
      </w:tr>
      <w:tr w:rsidR="00395E82" w:rsidRPr="00AF38A4" w14:paraId="140899C2" w14:textId="77777777">
        <w:trPr>
          <w:trHeight w:val="144"/>
          <w:tblCellSpacing w:w="0" w:type="dxa"/>
        </w:trPr>
        <w:tc>
          <w:tcPr>
            <w:tcW w:w="394" w:type="dxa"/>
            <w:tcMar>
              <w:top w:w="50" w:type="dxa"/>
              <w:left w:w="100" w:type="dxa"/>
            </w:tcMar>
            <w:vAlign w:val="center"/>
          </w:tcPr>
          <w:p w14:paraId="6EFC4446" w14:textId="77777777" w:rsidR="00395E82" w:rsidRDefault="00054C4B">
            <w:pPr>
              <w:spacing w:after="0"/>
            </w:pPr>
            <w:r>
              <w:rPr>
                <w:rFonts w:ascii="Times New Roman" w:hAnsi="Times New Roman"/>
                <w:color w:val="000000"/>
                <w:sz w:val="24"/>
              </w:rPr>
              <w:t>67</w:t>
            </w:r>
          </w:p>
        </w:tc>
        <w:tc>
          <w:tcPr>
            <w:tcW w:w="4429" w:type="dxa"/>
            <w:tcMar>
              <w:top w:w="50" w:type="dxa"/>
              <w:left w:w="100" w:type="dxa"/>
            </w:tcMar>
            <w:vAlign w:val="center"/>
          </w:tcPr>
          <w:p w14:paraId="5ED42677" w14:textId="77777777" w:rsidR="00395E82" w:rsidRDefault="00054C4B">
            <w:pPr>
              <w:spacing w:after="0"/>
              <w:ind w:left="135"/>
              <w:rPr>
                <w:lang w:val="ru-RU"/>
              </w:rPr>
            </w:pPr>
            <w:r>
              <w:rPr>
                <w:rFonts w:ascii="Times New Roman" w:hAnsi="Times New Roman"/>
                <w:color w:val="000000"/>
                <w:sz w:val="24"/>
                <w:lang w:val="ru-RU"/>
              </w:rPr>
              <w:t xml:space="preserve">Погода в разные времена года, месяцы. </w:t>
            </w:r>
            <w:r>
              <w:rPr>
                <w:rFonts w:ascii="Times New Roman" w:hAnsi="Times New Roman"/>
                <w:color w:val="000000"/>
                <w:sz w:val="24"/>
                <w:lang w:val="ru-RU"/>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c>
          <w:tcPr>
            <w:tcW w:w="677" w:type="dxa"/>
            <w:tcMar>
              <w:top w:w="50" w:type="dxa"/>
              <w:left w:w="100" w:type="dxa"/>
            </w:tcMar>
            <w:vAlign w:val="center"/>
          </w:tcPr>
          <w:p w14:paraId="0BD498F2"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75FC3D19" w14:textId="77777777" w:rsidR="00395E82" w:rsidRDefault="00395E82">
            <w:pPr>
              <w:spacing w:after="0"/>
              <w:ind w:left="135"/>
              <w:jc w:val="center"/>
            </w:pPr>
          </w:p>
        </w:tc>
        <w:tc>
          <w:tcPr>
            <w:tcW w:w="1462" w:type="dxa"/>
            <w:tcMar>
              <w:top w:w="50" w:type="dxa"/>
              <w:left w:w="100" w:type="dxa"/>
            </w:tcMar>
            <w:vAlign w:val="center"/>
          </w:tcPr>
          <w:p w14:paraId="68C0E955" w14:textId="77777777" w:rsidR="00395E82" w:rsidRDefault="00395E82">
            <w:pPr>
              <w:spacing w:after="0"/>
              <w:ind w:left="135"/>
              <w:jc w:val="center"/>
            </w:pPr>
          </w:p>
        </w:tc>
        <w:tc>
          <w:tcPr>
            <w:tcW w:w="1013" w:type="dxa"/>
            <w:tcMar>
              <w:top w:w="50" w:type="dxa"/>
              <w:left w:w="100" w:type="dxa"/>
            </w:tcMar>
            <w:vAlign w:val="center"/>
          </w:tcPr>
          <w:p w14:paraId="4BC44875" w14:textId="77777777" w:rsidR="00395E82" w:rsidRDefault="00395E82">
            <w:pPr>
              <w:spacing w:after="0"/>
              <w:ind w:left="135"/>
            </w:pPr>
          </w:p>
        </w:tc>
        <w:tc>
          <w:tcPr>
            <w:tcW w:w="1799" w:type="dxa"/>
            <w:tcMar>
              <w:top w:w="50" w:type="dxa"/>
              <w:left w:w="100" w:type="dxa"/>
            </w:tcMar>
            <w:vAlign w:val="center"/>
          </w:tcPr>
          <w:p w14:paraId="441C7D8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1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/83518444</w:t>
              </w:r>
            </w:hyperlink>
          </w:p>
        </w:tc>
      </w:tr>
      <w:tr w:rsidR="00395E82" w14:paraId="223DD59F" w14:textId="77777777">
        <w:trPr>
          <w:trHeight w:val="144"/>
          <w:tblCellSpacing w:w="0" w:type="dxa"/>
        </w:trPr>
        <w:tc>
          <w:tcPr>
            <w:tcW w:w="394" w:type="dxa"/>
            <w:tcMar>
              <w:top w:w="50" w:type="dxa"/>
              <w:left w:w="100" w:type="dxa"/>
            </w:tcMar>
            <w:vAlign w:val="center"/>
          </w:tcPr>
          <w:p w14:paraId="28FF68AA" w14:textId="77777777" w:rsidR="00395E82" w:rsidRDefault="00054C4B">
            <w:pPr>
              <w:spacing w:after="0"/>
            </w:pPr>
            <w:r>
              <w:rPr>
                <w:rFonts w:ascii="Times New Roman" w:hAnsi="Times New Roman"/>
                <w:color w:val="000000"/>
                <w:sz w:val="24"/>
              </w:rPr>
              <w:t>68</w:t>
            </w:r>
          </w:p>
        </w:tc>
        <w:tc>
          <w:tcPr>
            <w:tcW w:w="4429" w:type="dxa"/>
            <w:tcMar>
              <w:top w:w="50" w:type="dxa"/>
              <w:left w:w="100" w:type="dxa"/>
            </w:tcMar>
            <w:vAlign w:val="center"/>
          </w:tcPr>
          <w:p w14:paraId="695F1CA5" w14:textId="77777777" w:rsidR="00395E82" w:rsidRDefault="00054C4B">
            <w:pPr>
              <w:spacing w:after="0"/>
              <w:ind w:left="135"/>
              <w:rPr>
                <w:lang w:val="ru-RU"/>
              </w:rPr>
            </w:pPr>
            <w:r>
              <w:rPr>
                <w:rFonts w:ascii="Times New Roman" w:hAnsi="Times New Roman"/>
                <w:color w:val="000000"/>
                <w:sz w:val="24"/>
                <w:lang w:val="ru-RU"/>
              </w:rPr>
              <w:t>Погода. (моё любимое время года)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00DACC7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4E1F778" w14:textId="77777777" w:rsidR="00395E82" w:rsidRDefault="00395E82">
            <w:pPr>
              <w:spacing w:after="0"/>
              <w:ind w:left="135"/>
              <w:jc w:val="center"/>
            </w:pPr>
          </w:p>
        </w:tc>
        <w:tc>
          <w:tcPr>
            <w:tcW w:w="1462" w:type="dxa"/>
            <w:tcMar>
              <w:top w:w="50" w:type="dxa"/>
              <w:left w:w="100" w:type="dxa"/>
            </w:tcMar>
            <w:vAlign w:val="center"/>
          </w:tcPr>
          <w:p w14:paraId="4BDFB06E" w14:textId="77777777" w:rsidR="00395E82" w:rsidRDefault="00395E82">
            <w:pPr>
              <w:spacing w:after="0"/>
              <w:ind w:left="135"/>
              <w:jc w:val="center"/>
            </w:pPr>
          </w:p>
        </w:tc>
        <w:tc>
          <w:tcPr>
            <w:tcW w:w="1013" w:type="dxa"/>
            <w:tcMar>
              <w:top w:w="50" w:type="dxa"/>
              <w:left w:w="100" w:type="dxa"/>
            </w:tcMar>
            <w:vAlign w:val="center"/>
          </w:tcPr>
          <w:p w14:paraId="5F80383D" w14:textId="77777777" w:rsidR="00395E82" w:rsidRDefault="00395E82">
            <w:pPr>
              <w:spacing w:after="0"/>
              <w:ind w:left="135"/>
            </w:pPr>
          </w:p>
        </w:tc>
        <w:tc>
          <w:tcPr>
            <w:tcW w:w="1799" w:type="dxa"/>
            <w:tcMar>
              <w:top w:w="50" w:type="dxa"/>
              <w:left w:w="100" w:type="dxa"/>
            </w:tcMar>
            <w:vAlign w:val="center"/>
          </w:tcPr>
          <w:p w14:paraId="54FA528D" w14:textId="77777777" w:rsidR="00395E82" w:rsidRDefault="00395E82">
            <w:pPr>
              <w:spacing w:after="0"/>
              <w:ind w:left="135"/>
            </w:pPr>
          </w:p>
        </w:tc>
      </w:tr>
      <w:tr w:rsidR="00395E82" w:rsidRPr="00AF38A4" w14:paraId="0FF1548D" w14:textId="77777777">
        <w:trPr>
          <w:trHeight w:val="144"/>
          <w:tblCellSpacing w:w="0" w:type="dxa"/>
        </w:trPr>
        <w:tc>
          <w:tcPr>
            <w:tcW w:w="394" w:type="dxa"/>
            <w:tcMar>
              <w:top w:w="50" w:type="dxa"/>
              <w:left w:w="100" w:type="dxa"/>
            </w:tcMar>
            <w:vAlign w:val="center"/>
          </w:tcPr>
          <w:p w14:paraId="39390BE7" w14:textId="77777777" w:rsidR="00395E82" w:rsidRDefault="00054C4B">
            <w:pPr>
              <w:spacing w:after="0"/>
            </w:pPr>
            <w:r>
              <w:rPr>
                <w:rFonts w:ascii="Times New Roman" w:hAnsi="Times New Roman"/>
                <w:color w:val="000000"/>
                <w:sz w:val="24"/>
              </w:rPr>
              <w:t>69</w:t>
            </w:r>
          </w:p>
        </w:tc>
        <w:tc>
          <w:tcPr>
            <w:tcW w:w="4429" w:type="dxa"/>
            <w:tcMar>
              <w:top w:w="50" w:type="dxa"/>
              <w:left w:w="100" w:type="dxa"/>
            </w:tcMar>
            <w:vAlign w:val="center"/>
          </w:tcPr>
          <w:p w14:paraId="5C8A8045" w14:textId="77777777" w:rsidR="00395E82" w:rsidRDefault="00054C4B">
            <w:pPr>
              <w:spacing w:after="0"/>
              <w:ind w:left="135"/>
              <w:rPr>
                <w:lang w:val="ru-RU"/>
              </w:rPr>
            </w:pPr>
            <w:r>
              <w:rPr>
                <w:rFonts w:ascii="Times New Roman" w:hAnsi="Times New Roman"/>
                <w:color w:val="000000"/>
                <w:sz w:val="24"/>
                <w:lang w:val="ru-RU"/>
              </w:rPr>
              <w:t xml:space="preserve">Погода (различные погодные явления) </w:t>
            </w:r>
            <w:r>
              <w:rPr>
                <w:rFonts w:ascii="Times New Roman" w:hAnsi="Times New Roman"/>
                <w:color w:val="000000"/>
                <w:sz w:val="24"/>
                <w:lang w:val="ru-RU"/>
              </w:rPr>
              <w:br/>
              <w:t>Использование при чтении и аудировании языковой, в том числе контекстуальной, догадки.</w:t>
            </w:r>
          </w:p>
        </w:tc>
        <w:tc>
          <w:tcPr>
            <w:tcW w:w="677" w:type="dxa"/>
            <w:tcMar>
              <w:top w:w="50" w:type="dxa"/>
              <w:left w:w="100" w:type="dxa"/>
            </w:tcMar>
            <w:vAlign w:val="center"/>
          </w:tcPr>
          <w:p w14:paraId="4867D1B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1E58D4F" w14:textId="77777777" w:rsidR="00395E82" w:rsidRDefault="00395E82">
            <w:pPr>
              <w:spacing w:after="0"/>
              <w:ind w:left="135"/>
              <w:jc w:val="center"/>
            </w:pPr>
          </w:p>
        </w:tc>
        <w:tc>
          <w:tcPr>
            <w:tcW w:w="1462" w:type="dxa"/>
            <w:tcMar>
              <w:top w:w="50" w:type="dxa"/>
              <w:left w:w="100" w:type="dxa"/>
            </w:tcMar>
            <w:vAlign w:val="center"/>
          </w:tcPr>
          <w:p w14:paraId="6E6AE723" w14:textId="77777777" w:rsidR="00395E82" w:rsidRDefault="00395E82">
            <w:pPr>
              <w:spacing w:after="0"/>
              <w:ind w:left="135"/>
              <w:jc w:val="center"/>
            </w:pPr>
          </w:p>
        </w:tc>
        <w:tc>
          <w:tcPr>
            <w:tcW w:w="1013" w:type="dxa"/>
            <w:tcMar>
              <w:top w:w="50" w:type="dxa"/>
              <w:left w:w="100" w:type="dxa"/>
            </w:tcMar>
            <w:vAlign w:val="center"/>
          </w:tcPr>
          <w:p w14:paraId="163228F2" w14:textId="77777777" w:rsidR="00395E82" w:rsidRDefault="00395E82">
            <w:pPr>
              <w:spacing w:after="0"/>
              <w:ind w:left="135"/>
            </w:pPr>
          </w:p>
        </w:tc>
        <w:tc>
          <w:tcPr>
            <w:tcW w:w="1799" w:type="dxa"/>
            <w:tcMar>
              <w:top w:w="50" w:type="dxa"/>
              <w:left w:w="100" w:type="dxa"/>
            </w:tcMar>
            <w:vAlign w:val="center"/>
          </w:tcPr>
          <w:p w14:paraId="1D598FE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1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e</w:t>
              </w:r>
              <w:r>
                <w:rPr>
                  <w:rFonts w:ascii="Times New Roman" w:hAnsi="Times New Roman"/>
                  <w:color w:val="0000FF"/>
                  <w:u w:val="single"/>
                  <w:lang w:val="ru-RU"/>
                </w:rPr>
                <w:t>01</w:t>
              </w:r>
              <w:r>
                <w:rPr>
                  <w:rFonts w:ascii="Times New Roman" w:hAnsi="Times New Roman"/>
                  <w:color w:val="0000FF"/>
                  <w:u w:val="single"/>
                </w:rPr>
                <w:t>a</w:t>
              </w:r>
            </w:hyperlink>
          </w:p>
        </w:tc>
      </w:tr>
      <w:tr w:rsidR="00395E82" w:rsidRPr="00AF38A4" w14:paraId="2DEB0AFC" w14:textId="77777777">
        <w:trPr>
          <w:trHeight w:val="144"/>
          <w:tblCellSpacing w:w="0" w:type="dxa"/>
        </w:trPr>
        <w:tc>
          <w:tcPr>
            <w:tcW w:w="394" w:type="dxa"/>
            <w:tcMar>
              <w:top w:w="50" w:type="dxa"/>
              <w:left w:w="100" w:type="dxa"/>
            </w:tcMar>
            <w:vAlign w:val="center"/>
          </w:tcPr>
          <w:p w14:paraId="38456656" w14:textId="77777777" w:rsidR="00395E82" w:rsidRDefault="00054C4B">
            <w:pPr>
              <w:spacing w:after="0"/>
            </w:pPr>
            <w:r>
              <w:rPr>
                <w:rFonts w:ascii="Times New Roman" w:hAnsi="Times New Roman"/>
                <w:color w:val="000000"/>
                <w:sz w:val="24"/>
              </w:rPr>
              <w:lastRenderedPageBreak/>
              <w:t>70</w:t>
            </w:r>
          </w:p>
        </w:tc>
        <w:tc>
          <w:tcPr>
            <w:tcW w:w="4429" w:type="dxa"/>
            <w:tcMar>
              <w:top w:w="50" w:type="dxa"/>
              <w:left w:w="100" w:type="dxa"/>
            </w:tcMar>
            <w:vAlign w:val="center"/>
          </w:tcPr>
          <w:p w14:paraId="5973C529" w14:textId="77777777" w:rsidR="00395E82" w:rsidRDefault="00054C4B">
            <w:pPr>
              <w:spacing w:after="0"/>
              <w:ind w:left="135"/>
              <w:rPr>
                <w:lang w:val="ru-RU"/>
              </w:rPr>
            </w:pPr>
            <w:r>
              <w:rPr>
                <w:rFonts w:ascii="Times New Roman" w:hAnsi="Times New Roman"/>
                <w:color w:val="000000"/>
                <w:sz w:val="24"/>
                <w:lang w:val="ru-RU"/>
              </w:rPr>
              <w:t>Одеваемся по погоде</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495FA084"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749DD3FF" w14:textId="77777777" w:rsidR="00395E82" w:rsidRDefault="00395E82">
            <w:pPr>
              <w:spacing w:after="0"/>
              <w:ind w:left="135"/>
              <w:jc w:val="center"/>
            </w:pPr>
          </w:p>
        </w:tc>
        <w:tc>
          <w:tcPr>
            <w:tcW w:w="1462" w:type="dxa"/>
            <w:tcMar>
              <w:top w:w="50" w:type="dxa"/>
              <w:left w:w="100" w:type="dxa"/>
            </w:tcMar>
            <w:vAlign w:val="center"/>
          </w:tcPr>
          <w:p w14:paraId="65DADAFD" w14:textId="77777777" w:rsidR="00395E82" w:rsidRDefault="00395E82">
            <w:pPr>
              <w:spacing w:after="0"/>
              <w:ind w:left="135"/>
              <w:jc w:val="center"/>
            </w:pPr>
          </w:p>
        </w:tc>
        <w:tc>
          <w:tcPr>
            <w:tcW w:w="1013" w:type="dxa"/>
            <w:tcMar>
              <w:top w:w="50" w:type="dxa"/>
              <w:left w:w="100" w:type="dxa"/>
            </w:tcMar>
            <w:vAlign w:val="center"/>
          </w:tcPr>
          <w:p w14:paraId="181017C5" w14:textId="77777777" w:rsidR="00395E82" w:rsidRDefault="00395E82">
            <w:pPr>
              <w:spacing w:after="0"/>
              <w:ind w:left="135"/>
            </w:pPr>
          </w:p>
        </w:tc>
        <w:tc>
          <w:tcPr>
            <w:tcW w:w="1799" w:type="dxa"/>
            <w:tcMar>
              <w:top w:w="50" w:type="dxa"/>
              <w:left w:w="100" w:type="dxa"/>
            </w:tcMar>
            <w:vAlign w:val="center"/>
          </w:tcPr>
          <w:p w14:paraId="3C6C9DB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1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/83518</w:t>
              </w:r>
              <w:r>
                <w:rPr>
                  <w:rFonts w:ascii="Times New Roman" w:hAnsi="Times New Roman"/>
                  <w:color w:val="0000FF"/>
                  <w:u w:val="single"/>
                </w:rPr>
                <w:t>cbe</w:t>
              </w:r>
            </w:hyperlink>
          </w:p>
        </w:tc>
      </w:tr>
      <w:tr w:rsidR="00395E82" w14:paraId="6D13E319" w14:textId="77777777">
        <w:trPr>
          <w:trHeight w:val="144"/>
          <w:tblCellSpacing w:w="0" w:type="dxa"/>
        </w:trPr>
        <w:tc>
          <w:tcPr>
            <w:tcW w:w="394" w:type="dxa"/>
            <w:tcMar>
              <w:top w:w="50" w:type="dxa"/>
              <w:left w:w="100" w:type="dxa"/>
            </w:tcMar>
            <w:vAlign w:val="center"/>
          </w:tcPr>
          <w:p w14:paraId="2D114468" w14:textId="77777777" w:rsidR="00395E82" w:rsidRDefault="00054C4B">
            <w:pPr>
              <w:spacing w:after="0"/>
            </w:pPr>
            <w:r>
              <w:rPr>
                <w:rFonts w:ascii="Times New Roman" w:hAnsi="Times New Roman"/>
                <w:color w:val="000000"/>
                <w:sz w:val="24"/>
              </w:rPr>
              <w:t>71</w:t>
            </w:r>
          </w:p>
        </w:tc>
        <w:tc>
          <w:tcPr>
            <w:tcW w:w="4429" w:type="dxa"/>
            <w:tcMar>
              <w:top w:w="50" w:type="dxa"/>
              <w:left w:w="100" w:type="dxa"/>
            </w:tcMar>
            <w:vAlign w:val="center"/>
          </w:tcPr>
          <w:p w14:paraId="0A7A21FA" w14:textId="77777777" w:rsidR="00395E82" w:rsidRDefault="00054C4B">
            <w:pPr>
              <w:spacing w:after="0"/>
              <w:ind w:left="135"/>
              <w:rPr>
                <w:lang w:val="ru-RU"/>
              </w:rPr>
            </w:pPr>
            <w:r>
              <w:rPr>
                <w:rFonts w:ascii="Times New Roman" w:hAnsi="Times New Roman"/>
                <w:color w:val="000000"/>
                <w:sz w:val="24"/>
                <w:lang w:val="ru-RU"/>
              </w:rPr>
              <w:t>Обобщение по теме "Природа: дикие и домашние животные. Погода"</w:t>
            </w:r>
            <w:r>
              <w:rPr>
                <w:rFonts w:ascii="Times New Roman" w:hAnsi="Times New Roman"/>
                <w:color w:val="000000"/>
                <w:sz w:val="24"/>
                <w:lang w:val="ru-RU"/>
              </w:rPr>
              <w:br/>
              <w:t>Развитие коммуникативных умений монологической речи на базе умений, сформированных на уровне начального общего образования: создание устных связных монологических высказываний с использованием основных коммуникативных типов речи: изложение (пересказ) основного содержания прочитанного текста;</w:t>
            </w:r>
          </w:p>
        </w:tc>
        <w:tc>
          <w:tcPr>
            <w:tcW w:w="677" w:type="dxa"/>
            <w:tcMar>
              <w:top w:w="50" w:type="dxa"/>
              <w:left w:w="100" w:type="dxa"/>
            </w:tcMar>
            <w:vAlign w:val="center"/>
          </w:tcPr>
          <w:p w14:paraId="0A761F4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709ACE1E" w14:textId="77777777" w:rsidR="00395E82" w:rsidRDefault="00395E82">
            <w:pPr>
              <w:spacing w:after="0"/>
              <w:ind w:left="135"/>
              <w:jc w:val="center"/>
            </w:pPr>
          </w:p>
        </w:tc>
        <w:tc>
          <w:tcPr>
            <w:tcW w:w="1462" w:type="dxa"/>
            <w:tcMar>
              <w:top w:w="50" w:type="dxa"/>
              <w:left w:w="100" w:type="dxa"/>
            </w:tcMar>
            <w:vAlign w:val="center"/>
          </w:tcPr>
          <w:p w14:paraId="7DE2413E" w14:textId="77777777" w:rsidR="00395E82" w:rsidRDefault="00395E82">
            <w:pPr>
              <w:spacing w:after="0"/>
              <w:ind w:left="135"/>
              <w:jc w:val="center"/>
            </w:pPr>
          </w:p>
        </w:tc>
        <w:tc>
          <w:tcPr>
            <w:tcW w:w="1013" w:type="dxa"/>
            <w:tcMar>
              <w:top w:w="50" w:type="dxa"/>
              <w:left w:w="100" w:type="dxa"/>
            </w:tcMar>
            <w:vAlign w:val="center"/>
          </w:tcPr>
          <w:p w14:paraId="6BEDDA89" w14:textId="77777777" w:rsidR="00395E82" w:rsidRDefault="00395E82">
            <w:pPr>
              <w:spacing w:after="0"/>
              <w:ind w:left="135"/>
            </w:pPr>
          </w:p>
        </w:tc>
        <w:tc>
          <w:tcPr>
            <w:tcW w:w="1799" w:type="dxa"/>
            <w:tcMar>
              <w:top w:w="50" w:type="dxa"/>
              <w:left w:w="100" w:type="dxa"/>
            </w:tcMar>
            <w:vAlign w:val="center"/>
          </w:tcPr>
          <w:p w14:paraId="1EE5B315" w14:textId="77777777" w:rsidR="00395E82" w:rsidRDefault="00395E82">
            <w:pPr>
              <w:spacing w:after="0"/>
              <w:ind w:left="135"/>
            </w:pPr>
          </w:p>
        </w:tc>
      </w:tr>
      <w:tr w:rsidR="00395E82" w14:paraId="42FE35D4" w14:textId="77777777">
        <w:trPr>
          <w:trHeight w:val="144"/>
          <w:tblCellSpacing w:w="0" w:type="dxa"/>
        </w:trPr>
        <w:tc>
          <w:tcPr>
            <w:tcW w:w="394" w:type="dxa"/>
            <w:tcMar>
              <w:top w:w="50" w:type="dxa"/>
              <w:left w:w="100" w:type="dxa"/>
            </w:tcMar>
            <w:vAlign w:val="center"/>
          </w:tcPr>
          <w:p w14:paraId="2EFC384F" w14:textId="77777777" w:rsidR="00395E82" w:rsidRDefault="00054C4B">
            <w:pPr>
              <w:spacing w:after="0"/>
            </w:pPr>
            <w:r>
              <w:rPr>
                <w:rFonts w:ascii="Times New Roman" w:hAnsi="Times New Roman"/>
                <w:color w:val="000000"/>
                <w:sz w:val="24"/>
              </w:rPr>
              <w:t>72</w:t>
            </w:r>
          </w:p>
        </w:tc>
        <w:tc>
          <w:tcPr>
            <w:tcW w:w="4429" w:type="dxa"/>
            <w:tcMar>
              <w:top w:w="50" w:type="dxa"/>
              <w:left w:w="100" w:type="dxa"/>
            </w:tcMar>
            <w:vAlign w:val="center"/>
          </w:tcPr>
          <w:p w14:paraId="1D08FCDA" w14:textId="77777777" w:rsidR="00395E82" w:rsidRDefault="00054C4B">
            <w:pPr>
              <w:spacing w:after="0"/>
              <w:ind w:left="135"/>
              <w:rPr>
                <w:lang w:val="ru-RU"/>
              </w:rPr>
            </w:pPr>
            <w:r>
              <w:rPr>
                <w:rFonts w:ascii="Times New Roman" w:hAnsi="Times New Roman"/>
                <w:color w:val="000000"/>
                <w:sz w:val="24"/>
                <w:lang w:val="ru-RU"/>
              </w:rPr>
              <w:t>Контроль по теме "Природа: дикие и домашние животные. Погода"</w:t>
            </w:r>
            <w:r>
              <w:rPr>
                <w:rFonts w:ascii="Times New Roman" w:hAnsi="Times New Roman"/>
                <w:color w:val="000000"/>
                <w:sz w:val="24"/>
                <w:lang w:val="ru-RU"/>
              </w:rPr>
              <w:br/>
              <w:t>Использование при чтении и аудировании языковой, в том числе контекстуальной, догадки.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7CD8FBF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2B479C49" w14:textId="77777777" w:rsidR="00395E82" w:rsidRDefault="00054C4B">
            <w:pPr>
              <w:spacing w:after="0"/>
              <w:ind w:left="135"/>
              <w:jc w:val="center"/>
              <w:rPr>
                <w:lang w:val="ru-RU"/>
              </w:rPr>
            </w:pPr>
            <w:r>
              <w:rPr>
                <w:lang w:val="ru-RU"/>
              </w:rPr>
              <w:t>1</w:t>
            </w:r>
          </w:p>
        </w:tc>
        <w:tc>
          <w:tcPr>
            <w:tcW w:w="1462" w:type="dxa"/>
            <w:tcMar>
              <w:top w:w="50" w:type="dxa"/>
              <w:left w:w="100" w:type="dxa"/>
            </w:tcMar>
            <w:vAlign w:val="center"/>
          </w:tcPr>
          <w:p w14:paraId="754356BC" w14:textId="77777777" w:rsidR="00395E82" w:rsidRDefault="00395E82">
            <w:pPr>
              <w:spacing w:after="0"/>
              <w:ind w:left="135"/>
              <w:jc w:val="center"/>
            </w:pPr>
          </w:p>
        </w:tc>
        <w:tc>
          <w:tcPr>
            <w:tcW w:w="1013" w:type="dxa"/>
            <w:tcMar>
              <w:top w:w="50" w:type="dxa"/>
              <w:left w:w="100" w:type="dxa"/>
            </w:tcMar>
            <w:vAlign w:val="center"/>
          </w:tcPr>
          <w:p w14:paraId="33636FAC" w14:textId="77777777" w:rsidR="00395E82" w:rsidRDefault="00395E82">
            <w:pPr>
              <w:spacing w:after="0"/>
              <w:ind w:left="135"/>
            </w:pPr>
          </w:p>
        </w:tc>
        <w:tc>
          <w:tcPr>
            <w:tcW w:w="1799" w:type="dxa"/>
            <w:tcMar>
              <w:top w:w="50" w:type="dxa"/>
              <w:left w:w="100" w:type="dxa"/>
            </w:tcMar>
            <w:vAlign w:val="center"/>
          </w:tcPr>
          <w:p w14:paraId="08BFD941" w14:textId="77777777" w:rsidR="00395E82" w:rsidRDefault="00395E82">
            <w:pPr>
              <w:spacing w:after="0"/>
              <w:ind w:left="135"/>
            </w:pPr>
          </w:p>
        </w:tc>
      </w:tr>
      <w:tr w:rsidR="00395E82" w:rsidRPr="00AF38A4" w14:paraId="7E8621E8" w14:textId="77777777">
        <w:trPr>
          <w:trHeight w:val="144"/>
          <w:tblCellSpacing w:w="0" w:type="dxa"/>
        </w:trPr>
        <w:tc>
          <w:tcPr>
            <w:tcW w:w="394" w:type="dxa"/>
            <w:tcMar>
              <w:top w:w="50" w:type="dxa"/>
              <w:left w:w="100" w:type="dxa"/>
            </w:tcMar>
            <w:vAlign w:val="center"/>
          </w:tcPr>
          <w:p w14:paraId="2D63EE18" w14:textId="77777777" w:rsidR="00395E82" w:rsidRDefault="00054C4B">
            <w:pPr>
              <w:spacing w:after="0"/>
            </w:pPr>
            <w:r>
              <w:rPr>
                <w:rFonts w:ascii="Times New Roman" w:hAnsi="Times New Roman"/>
                <w:color w:val="000000"/>
                <w:sz w:val="24"/>
              </w:rPr>
              <w:t>73</w:t>
            </w:r>
          </w:p>
        </w:tc>
        <w:tc>
          <w:tcPr>
            <w:tcW w:w="4429" w:type="dxa"/>
            <w:tcMar>
              <w:top w:w="50" w:type="dxa"/>
              <w:left w:w="100" w:type="dxa"/>
            </w:tcMar>
            <w:vAlign w:val="center"/>
          </w:tcPr>
          <w:p w14:paraId="6DB1CDA8" w14:textId="77777777" w:rsidR="00395E82" w:rsidRDefault="00054C4B">
            <w:pPr>
              <w:spacing w:after="0"/>
              <w:ind w:left="135"/>
              <w:rPr>
                <w:lang w:val="ru-RU"/>
              </w:rPr>
            </w:pPr>
            <w:r>
              <w:rPr>
                <w:rFonts w:ascii="Times New Roman" w:hAnsi="Times New Roman"/>
                <w:color w:val="000000"/>
                <w:sz w:val="24"/>
                <w:lang w:val="ru-RU"/>
              </w:rPr>
              <w:t xml:space="preserve">Родной город (село). (жизнь в городе и деревне) </w:t>
            </w:r>
            <w:r>
              <w:rPr>
                <w:rFonts w:ascii="Times New Roman" w:hAnsi="Times New Roman"/>
                <w:color w:val="000000"/>
                <w:sz w:val="24"/>
                <w:lang w:val="ru-RU"/>
              </w:rPr>
              <w:br/>
              <w:t xml:space="preserve">Использование при чтении и аудировании </w:t>
            </w:r>
            <w:r>
              <w:rPr>
                <w:rFonts w:ascii="Times New Roman" w:hAnsi="Times New Roman"/>
                <w:color w:val="000000"/>
                <w:sz w:val="24"/>
                <w:lang w:val="ru-RU"/>
              </w:rPr>
              <w:lastRenderedPageBreak/>
              <w:t>языковой, в том числе контекстуальной, догадки.</w:t>
            </w:r>
          </w:p>
        </w:tc>
        <w:tc>
          <w:tcPr>
            <w:tcW w:w="677" w:type="dxa"/>
            <w:tcMar>
              <w:top w:w="50" w:type="dxa"/>
              <w:left w:w="100" w:type="dxa"/>
            </w:tcMar>
            <w:vAlign w:val="center"/>
          </w:tcPr>
          <w:p w14:paraId="592B960C"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7828397A" w14:textId="77777777" w:rsidR="00395E82" w:rsidRDefault="00395E82">
            <w:pPr>
              <w:spacing w:after="0"/>
              <w:ind w:left="135"/>
              <w:jc w:val="center"/>
            </w:pPr>
          </w:p>
        </w:tc>
        <w:tc>
          <w:tcPr>
            <w:tcW w:w="1462" w:type="dxa"/>
            <w:tcMar>
              <w:top w:w="50" w:type="dxa"/>
              <w:left w:w="100" w:type="dxa"/>
            </w:tcMar>
            <w:vAlign w:val="center"/>
          </w:tcPr>
          <w:p w14:paraId="3A31E579" w14:textId="77777777" w:rsidR="00395E82" w:rsidRDefault="00395E82">
            <w:pPr>
              <w:spacing w:after="0"/>
              <w:ind w:left="135"/>
              <w:jc w:val="center"/>
            </w:pPr>
          </w:p>
        </w:tc>
        <w:tc>
          <w:tcPr>
            <w:tcW w:w="1013" w:type="dxa"/>
            <w:tcMar>
              <w:top w:w="50" w:type="dxa"/>
              <w:left w:w="100" w:type="dxa"/>
            </w:tcMar>
            <w:vAlign w:val="center"/>
          </w:tcPr>
          <w:p w14:paraId="273D1904" w14:textId="77777777" w:rsidR="00395E82" w:rsidRDefault="00395E82">
            <w:pPr>
              <w:spacing w:after="0"/>
              <w:ind w:left="135"/>
            </w:pPr>
          </w:p>
        </w:tc>
        <w:tc>
          <w:tcPr>
            <w:tcW w:w="1799" w:type="dxa"/>
            <w:tcMar>
              <w:top w:w="50" w:type="dxa"/>
              <w:left w:w="100" w:type="dxa"/>
            </w:tcMar>
            <w:vAlign w:val="center"/>
          </w:tcPr>
          <w:p w14:paraId="6DF581E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1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e</w:t>
              </w:r>
              <w:r>
                <w:rPr>
                  <w:rFonts w:ascii="Times New Roman" w:hAnsi="Times New Roman"/>
                  <w:color w:val="0000FF"/>
                  <w:u w:val="single"/>
                  <w:lang w:val="ru-RU"/>
                </w:rPr>
                <w:t>308</w:t>
              </w:r>
            </w:hyperlink>
            <w:r>
              <w:rPr>
                <w:rFonts w:ascii="Times New Roman" w:hAnsi="Times New Roman"/>
                <w:color w:val="000000"/>
                <w:sz w:val="24"/>
                <w:lang w:val="ru-RU"/>
              </w:rPr>
              <w:t xml:space="preserve"> </w:t>
            </w:r>
            <w:hyperlink r:id="rId11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e</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6</w:t>
              </w:r>
            </w:hyperlink>
          </w:p>
        </w:tc>
      </w:tr>
      <w:tr w:rsidR="00395E82" w:rsidRPr="00AF38A4" w14:paraId="14F734E0" w14:textId="77777777">
        <w:trPr>
          <w:trHeight w:val="144"/>
          <w:tblCellSpacing w:w="0" w:type="dxa"/>
        </w:trPr>
        <w:tc>
          <w:tcPr>
            <w:tcW w:w="394" w:type="dxa"/>
            <w:tcMar>
              <w:top w:w="50" w:type="dxa"/>
              <w:left w:w="100" w:type="dxa"/>
            </w:tcMar>
            <w:vAlign w:val="center"/>
          </w:tcPr>
          <w:p w14:paraId="7ACFC620" w14:textId="77777777" w:rsidR="00395E82" w:rsidRDefault="00054C4B">
            <w:pPr>
              <w:spacing w:after="0"/>
            </w:pPr>
            <w:r>
              <w:rPr>
                <w:rFonts w:ascii="Times New Roman" w:hAnsi="Times New Roman"/>
                <w:color w:val="000000"/>
                <w:sz w:val="24"/>
              </w:rPr>
              <w:t>74</w:t>
            </w:r>
          </w:p>
        </w:tc>
        <w:tc>
          <w:tcPr>
            <w:tcW w:w="4429" w:type="dxa"/>
            <w:tcMar>
              <w:top w:w="50" w:type="dxa"/>
              <w:left w:w="100" w:type="dxa"/>
            </w:tcMar>
            <w:vAlign w:val="center"/>
          </w:tcPr>
          <w:p w14:paraId="0FF0BBC7" w14:textId="77777777" w:rsidR="00395E82" w:rsidRDefault="00054C4B">
            <w:pPr>
              <w:spacing w:after="0"/>
              <w:ind w:left="135"/>
              <w:rPr>
                <w:lang w:val="ru-RU"/>
              </w:rPr>
            </w:pPr>
            <w:r>
              <w:rPr>
                <w:rFonts w:ascii="Times New Roman" w:hAnsi="Times New Roman"/>
                <w:color w:val="000000"/>
                <w:sz w:val="24"/>
                <w:lang w:val="ru-RU"/>
              </w:rPr>
              <w:t xml:space="preserve">Родной город (село). (типы домов) Вопросительные предложения (альтернативный и разделительный вопросы в </w:t>
            </w:r>
            <w:r>
              <w:rPr>
                <w:rFonts w:ascii="Times New Roman" w:hAnsi="Times New Roman"/>
                <w:color w:val="000000"/>
                <w:sz w:val="24"/>
              </w:rPr>
              <w:t>Present</w:t>
            </w:r>
            <w:r>
              <w:rPr>
                <w:rFonts w:ascii="Times New Roman" w:hAnsi="Times New Roman"/>
                <w:color w:val="000000"/>
                <w:sz w:val="24"/>
                <w:lang w:val="ru-RU"/>
              </w:rPr>
              <w:t>/</w:t>
            </w:r>
            <w:r>
              <w:rPr>
                <w:rFonts w:ascii="Times New Roman" w:hAnsi="Times New Roman"/>
                <w:color w:val="000000"/>
                <w:sz w:val="24"/>
              </w:rPr>
              <w:t>Past</w:t>
            </w:r>
            <w:r>
              <w:rPr>
                <w:rFonts w:ascii="Times New Roman" w:hAnsi="Times New Roman"/>
                <w:color w:val="000000"/>
                <w:sz w:val="24"/>
                <w:lang w:val="ru-RU"/>
              </w:rPr>
              <w:t>/</w:t>
            </w:r>
            <w:r>
              <w:rPr>
                <w:rFonts w:ascii="Times New Roman" w:hAnsi="Times New Roman"/>
                <w:color w:val="000000"/>
                <w:sz w:val="24"/>
              </w:rPr>
              <w:t>Future</w:t>
            </w:r>
            <w:r>
              <w:rPr>
                <w:rFonts w:ascii="Times New Roman" w:hAnsi="Times New Roman"/>
                <w:color w:val="000000"/>
                <w:sz w:val="24"/>
                <w:lang w:val="ru-RU"/>
              </w:rPr>
              <w:t xml:space="preserve"> </w:t>
            </w:r>
            <w:r>
              <w:rPr>
                <w:rFonts w:ascii="Times New Roman" w:hAnsi="Times New Roman"/>
                <w:color w:val="000000"/>
                <w:sz w:val="24"/>
              </w:rPr>
              <w:t>Simple</w:t>
            </w:r>
            <w:r>
              <w:rPr>
                <w:rFonts w:ascii="Times New Roman" w:hAnsi="Times New Roman"/>
                <w:color w:val="000000"/>
                <w:sz w:val="24"/>
                <w:lang w:val="ru-RU"/>
              </w:rPr>
              <w:t xml:space="preserve"> </w:t>
            </w:r>
            <w:r>
              <w:rPr>
                <w:rFonts w:ascii="Times New Roman" w:hAnsi="Times New Roman"/>
                <w:color w:val="000000"/>
                <w:sz w:val="24"/>
              </w:rPr>
              <w:t>Tense</w:t>
            </w:r>
            <w:r>
              <w:rPr>
                <w:rFonts w:ascii="Times New Roman" w:hAnsi="Times New Roman"/>
                <w:color w:val="000000"/>
                <w:sz w:val="24"/>
                <w:lang w:val="ru-RU"/>
              </w:rPr>
              <w:t>).</w:t>
            </w:r>
          </w:p>
        </w:tc>
        <w:tc>
          <w:tcPr>
            <w:tcW w:w="677" w:type="dxa"/>
            <w:tcMar>
              <w:top w:w="50" w:type="dxa"/>
              <w:left w:w="100" w:type="dxa"/>
            </w:tcMar>
            <w:vAlign w:val="center"/>
          </w:tcPr>
          <w:p w14:paraId="2160886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F5D995C" w14:textId="77777777" w:rsidR="00395E82" w:rsidRDefault="00395E82">
            <w:pPr>
              <w:spacing w:after="0"/>
              <w:ind w:left="135"/>
              <w:jc w:val="center"/>
            </w:pPr>
          </w:p>
        </w:tc>
        <w:tc>
          <w:tcPr>
            <w:tcW w:w="1462" w:type="dxa"/>
            <w:tcMar>
              <w:top w:w="50" w:type="dxa"/>
              <w:left w:w="100" w:type="dxa"/>
            </w:tcMar>
            <w:vAlign w:val="center"/>
          </w:tcPr>
          <w:p w14:paraId="14D10BE8" w14:textId="77777777" w:rsidR="00395E82" w:rsidRDefault="00395E82">
            <w:pPr>
              <w:spacing w:after="0"/>
              <w:ind w:left="135"/>
              <w:jc w:val="center"/>
            </w:pPr>
          </w:p>
        </w:tc>
        <w:tc>
          <w:tcPr>
            <w:tcW w:w="1013" w:type="dxa"/>
            <w:tcMar>
              <w:top w:w="50" w:type="dxa"/>
              <w:left w:w="100" w:type="dxa"/>
            </w:tcMar>
            <w:vAlign w:val="center"/>
          </w:tcPr>
          <w:p w14:paraId="32C28093" w14:textId="77777777" w:rsidR="00395E82" w:rsidRDefault="00395E82">
            <w:pPr>
              <w:spacing w:after="0"/>
              <w:ind w:left="135"/>
            </w:pPr>
          </w:p>
        </w:tc>
        <w:tc>
          <w:tcPr>
            <w:tcW w:w="1799" w:type="dxa"/>
            <w:tcMar>
              <w:top w:w="50" w:type="dxa"/>
              <w:left w:w="100" w:type="dxa"/>
            </w:tcMar>
            <w:vAlign w:val="center"/>
          </w:tcPr>
          <w:p w14:paraId="6ACB513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1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eaec</w:t>
              </w:r>
            </w:hyperlink>
            <w:r>
              <w:rPr>
                <w:rFonts w:ascii="Times New Roman" w:hAnsi="Times New Roman"/>
                <w:color w:val="000000"/>
                <w:sz w:val="24"/>
                <w:lang w:val="ru-RU"/>
              </w:rPr>
              <w:t xml:space="preserve"> </w:t>
            </w:r>
            <w:hyperlink r:id="rId12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e</w:t>
              </w:r>
              <w:r>
                <w:rPr>
                  <w:rFonts w:ascii="Times New Roman" w:hAnsi="Times New Roman"/>
                  <w:color w:val="0000FF"/>
                  <w:u w:val="single"/>
                  <w:lang w:val="ru-RU"/>
                </w:rPr>
                <w:t>59</w:t>
              </w:r>
              <w:r>
                <w:rPr>
                  <w:rFonts w:ascii="Times New Roman" w:hAnsi="Times New Roman"/>
                  <w:color w:val="0000FF"/>
                  <w:u w:val="single"/>
                </w:rPr>
                <w:t>c</w:t>
              </w:r>
            </w:hyperlink>
          </w:p>
        </w:tc>
      </w:tr>
      <w:tr w:rsidR="00395E82" w14:paraId="0596B237" w14:textId="77777777">
        <w:trPr>
          <w:trHeight w:val="144"/>
          <w:tblCellSpacing w:w="0" w:type="dxa"/>
        </w:trPr>
        <w:tc>
          <w:tcPr>
            <w:tcW w:w="394" w:type="dxa"/>
            <w:tcMar>
              <w:top w:w="50" w:type="dxa"/>
              <w:left w:w="100" w:type="dxa"/>
            </w:tcMar>
            <w:vAlign w:val="center"/>
          </w:tcPr>
          <w:p w14:paraId="6AB427F3" w14:textId="77777777" w:rsidR="00395E82" w:rsidRDefault="00054C4B">
            <w:pPr>
              <w:spacing w:after="0"/>
            </w:pPr>
            <w:r>
              <w:rPr>
                <w:rFonts w:ascii="Times New Roman" w:hAnsi="Times New Roman"/>
                <w:color w:val="000000"/>
                <w:sz w:val="24"/>
              </w:rPr>
              <w:t>75</w:t>
            </w:r>
          </w:p>
        </w:tc>
        <w:tc>
          <w:tcPr>
            <w:tcW w:w="4429" w:type="dxa"/>
            <w:tcMar>
              <w:top w:w="50" w:type="dxa"/>
              <w:left w:w="100" w:type="dxa"/>
            </w:tcMar>
            <w:vAlign w:val="center"/>
          </w:tcPr>
          <w:p w14:paraId="1C6D866C" w14:textId="77777777" w:rsidR="00395E82" w:rsidRDefault="00054C4B">
            <w:pPr>
              <w:spacing w:after="0"/>
              <w:ind w:left="135"/>
              <w:rPr>
                <w:lang w:val="ru-RU"/>
              </w:rPr>
            </w:pPr>
            <w:r>
              <w:rPr>
                <w:rFonts w:ascii="Times New Roman" w:hAnsi="Times New Roman"/>
                <w:color w:val="000000"/>
                <w:sz w:val="24"/>
                <w:lang w:val="ru-RU"/>
              </w:rPr>
              <w:t xml:space="preserve">Родной город (село). (в квартире, в доме) </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30CA9B5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67B6956C" w14:textId="77777777" w:rsidR="00395E82" w:rsidRDefault="00395E82">
            <w:pPr>
              <w:spacing w:after="0"/>
              <w:ind w:left="135"/>
              <w:jc w:val="center"/>
            </w:pPr>
          </w:p>
        </w:tc>
        <w:tc>
          <w:tcPr>
            <w:tcW w:w="1462" w:type="dxa"/>
            <w:tcMar>
              <w:top w:w="50" w:type="dxa"/>
              <w:left w:w="100" w:type="dxa"/>
            </w:tcMar>
            <w:vAlign w:val="center"/>
          </w:tcPr>
          <w:p w14:paraId="628F463F" w14:textId="77777777" w:rsidR="00395E82" w:rsidRDefault="00395E82">
            <w:pPr>
              <w:spacing w:after="0"/>
              <w:ind w:left="135"/>
              <w:jc w:val="center"/>
            </w:pPr>
          </w:p>
        </w:tc>
        <w:tc>
          <w:tcPr>
            <w:tcW w:w="1013" w:type="dxa"/>
            <w:tcMar>
              <w:top w:w="50" w:type="dxa"/>
              <w:left w:w="100" w:type="dxa"/>
            </w:tcMar>
            <w:vAlign w:val="center"/>
          </w:tcPr>
          <w:p w14:paraId="2D86BBF3" w14:textId="77777777" w:rsidR="00395E82" w:rsidRDefault="00395E82">
            <w:pPr>
              <w:spacing w:after="0"/>
              <w:ind w:left="135"/>
            </w:pPr>
          </w:p>
        </w:tc>
        <w:tc>
          <w:tcPr>
            <w:tcW w:w="1799" w:type="dxa"/>
            <w:tcMar>
              <w:top w:w="50" w:type="dxa"/>
              <w:left w:w="100" w:type="dxa"/>
            </w:tcMar>
            <w:vAlign w:val="center"/>
          </w:tcPr>
          <w:p w14:paraId="24E523AF" w14:textId="77777777" w:rsidR="00395E82" w:rsidRDefault="00395E82">
            <w:pPr>
              <w:spacing w:after="0"/>
              <w:ind w:left="135"/>
            </w:pPr>
          </w:p>
        </w:tc>
      </w:tr>
      <w:tr w:rsidR="00395E82" w14:paraId="6AE38D40" w14:textId="77777777">
        <w:trPr>
          <w:trHeight w:val="144"/>
          <w:tblCellSpacing w:w="0" w:type="dxa"/>
        </w:trPr>
        <w:tc>
          <w:tcPr>
            <w:tcW w:w="394" w:type="dxa"/>
            <w:tcMar>
              <w:top w:w="50" w:type="dxa"/>
              <w:left w:w="100" w:type="dxa"/>
            </w:tcMar>
            <w:vAlign w:val="center"/>
          </w:tcPr>
          <w:p w14:paraId="013F9FF5" w14:textId="77777777" w:rsidR="00395E82" w:rsidRDefault="00054C4B">
            <w:pPr>
              <w:spacing w:after="0"/>
            </w:pPr>
            <w:r>
              <w:rPr>
                <w:rFonts w:ascii="Times New Roman" w:hAnsi="Times New Roman"/>
                <w:color w:val="000000"/>
                <w:sz w:val="24"/>
              </w:rPr>
              <w:t>76</w:t>
            </w:r>
          </w:p>
        </w:tc>
        <w:tc>
          <w:tcPr>
            <w:tcW w:w="4429" w:type="dxa"/>
            <w:tcMar>
              <w:top w:w="50" w:type="dxa"/>
              <w:left w:w="100" w:type="dxa"/>
            </w:tcMar>
            <w:vAlign w:val="center"/>
          </w:tcPr>
          <w:p w14:paraId="00E8216C" w14:textId="77777777" w:rsidR="00395E82" w:rsidRDefault="00054C4B">
            <w:pPr>
              <w:spacing w:after="0"/>
              <w:ind w:left="135"/>
              <w:rPr>
                <w:lang w:val="ru-RU"/>
              </w:rPr>
            </w:pPr>
            <w:r>
              <w:rPr>
                <w:rFonts w:ascii="Times New Roman" w:hAnsi="Times New Roman"/>
                <w:color w:val="000000"/>
                <w:sz w:val="24"/>
                <w:lang w:val="ru-RU"/>
              </w:rPr>
              <w:t xml:space="preserve">Родной город (село). (описание квартиры, дома) </w:t>
            </w:r>
            <w:r>
              <w:rPr>
                <w:rFonts w:ascii="Times New Roman" w:hAnsi="Times New Roman"/>
                <w:color w:val="000000"/>
                <w:sz w:val="24"/>
                <w:lang w:val="ru-RU"/>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c>
          <w:tcPr>
            <w:tcW w:w="677" w:type="dxa"/>
            <w:tcMar>
              <w:top w:w="50" w:type="dxa"/>
              <w:left w:w="100" w:type="dxa"/>
            </w:tcMar>
            <w:vAlign w:val="center"/>
          </w:tcPr>
          <w:p w14:paraId="6456CE2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7130848C" w14:textId="77777777" w:rsidR="00395E82" w:rsidRDefault="00395E82">
            <w:pPr>
              <w:spacing w:after="0"/>
              <w:ind w:left="135"/>
              <w:jc w:val="center"/>
            </w:pPr>
          </w:p>
        </w:tc>
        <w:tc>
          <w:tcPr>
            <w:tcW w:w="1462" w:type="dxa"/>
            <w:tcMar>
              <w:top w:w="50" w:type="dxa"/>
              <w:left w:w="100" w:type="dxa"/>
            </w:tcMar>
            <w:vAlign w:val="center"/>
          </w:tcPr>
          <w:p w14:paraId="6D59EB8A" w14:textId="77777777" w:rsidR="00395E82" w:rsidRDefault="00395E82">
            <w:pPr>
              <w:spacing w:after="0"/>
              <w:ind w:left="135"/>
              <w:jc w:val="center"/>
            </w:pPr>
          </w:p>
        </w:tc>
        <w:tc>
          <w:tcPr>
            <w:tcW w:w="1013" w:type="dxa"/>
            <w:tcMar>
              <w:top w:w="50" w:type="dxa"/>
              <w:left w:w="100" w:type="dxa"/>
            </w:tcMar>
            <w:vAlign w:val="center"/>
          </w:tcPr>
          <w:p w14:paraId="2DADF090" w14:textId="77777777" w:rsidR="00395E82" w:rsidRDefault="00395E82">
            <w:pPr>
              <w:spacing w:after="0"/>
              <w:ind w:left="135"/>
            </w:pPr>
          </w:p>
        </w:tc>
        <w:tc>
          <w:tcPr>
            <w:tcW w:w="1799" w:type="dxa"/>
            <w:tcMar>
              <w:top w:w="50" w:type="dxa"/>
              <w:left w:w="100" w:type="dxa"/>
            </w:tcMar>
            <w:vAlign w:val="center"/>
          </w:tcPr>
          <w:p w14:paraId="04F29FA7" w14:textId="77777777" w:rsidR="00395E82" w:rsidRDefault="00395E82">
            <w:pPr>
              <w:spacing w:after="0"/>
              <w:ind w:left="135"/>
            </w:pPr>
          </w:p>
        </w:tc>
      </w:tr>
      <w:tr w:rsidR="00395E82" w:rsidRPr="00AF38A4" w14:paraId="06AA6F63" w14:textId="77777777">
        <w:trPr>
          <w:trHeight w:val="144"/>
          <w:tblCellSpacing w:w="0" w:type="dxa"/>
        </w:trPr>
        <w:tc>
          <w:tcPr>
            <w:tcW w:w="394" w:type="dxa"/>
            <w:tcMar>
              <w:top w:w="50" w:type="dxa"/>
              <w:left w:w="100" w:type="dxa"/>
            </w:tcMar>
            <w:vAlign w:val="center"/>
          </w:tcPr>
          <w:p w14:paraId="36AECA4F" w14:textId="77777777" w:rsidR="00395E82" w:rsidRDefault="00054C4B">
            <w:pPr>
              <w:spacing w:after="0"/>
            </w:pPr>
            <w:r>
              <w:rPr>
                <w:rFonts w:ascii="Times New Roman" w:hAnsi="Times New Roman"/>
                <w:color w:val="000000"/>
                <w:sz w:val="24"/>
              </w:rPr>
              <w:t>77</w:t>
            </w:r>
          </w:p>
        </w:tc>
        <w:tc>
          <w:tcPr>
            <w:tcW w:w="4429" w:type="dxa"/>
            <w:tcMar>
              <w:top w:w="50" w:type="dxa"/>
              <w:left w:w="100" w:type="dxa"/>
            </w:tcMar>
            <w:vAlign w:val="center"/>
          </w:tcPr>
          <w:p w14:paraId="6A940E7D" w14:textId="77777777" w:rsidR="00395E82" w:rsidRDefault="00054C4B">
            <w:pPr>
              <w:spacing w:after="0"/>
              <w:ind w:left="135"/>
              <w:rPr>
                <w:lang w:val="ru-RU"/>
              </w:rPr>
            </w:pPr>
            <w:r>
              <w:rPr>
                <w:rFonts w:ascii="Times New Roman" w:hAnsi="Times New Roman"/>
                <w:color w:val="000000"/>
                <w:sz w:val="24"/>
                <w:lang w:val="ru-RU"/>
              </w:rPr>
              <w:t>Родной город (село). (как пройти к моему дому)</w:t>
            </w:r>
            <w:r>
              <w:rPr>
                <w:rFonts w:ascii="Times New Roman" w:hAnsi="Times New Roman"/>
                <w:color w:val="000000"/>
                <w:sz w:val="24"/>
                <w:lang w:val="ru-RU"/>
              </w:rPr>
              <w:br/>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4CFCD0C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19E2A722" w14:textId="77777777" w:rsidR="00395E82" w:rsidRDefault="00395E82">
            <w:pPr>
              <w:spacing w:after="0"/>
              <w:ind w:left="135"/>
              <w:jc w:val="center"/>
            </w:pPr>
          </w:p>
        </w:tc>
        <w:tc>
          <w:tcPr>
            <w:tcW w:w="1462" w:type="dxa"/>
            <w:tcMar>
              <w:top w:w="50" w:type="dxa"/>
              <w:left w:w="100" w:type="dxa"/>
            </w:tcMar>
            <w:vAlign w:val="center"/>
          </w:tcPr>
          <w:p w14:paraId="27327D59" w14:textId="77777777" w:rsidR="00395E82" w:rsidRDefault="00395E82">
            <w:pPr>
              <w:spacing w:after="0"/>
              <w:ind w:left="135"/>
              <w:jc w:val="center"/>
            </w:pPr>
          </w:p>
        </w:tc>
        <w:tc>
          <w:tcPr>
            <w:tcW w:w="1013" w:type="dxa"/>
            <w:tcMar>
              <w:top w:w="50" w:type="dxa"/>
              <w:left w:w="100" w:type="dxa"/>
            </w:tcMar>
            <w:vAlign w:val="center"/>
          </w:tcPr>
          <w:p w14:paraId="56FF896F" w14:textId="77777777" w:rsidR="00395E82" w:rsidRDefault="00395E82">
            <w:pPr>
              <w:spacing w:after="0"/>
              <w:ind w:left="135"/>
            </w:pPr>
          </w:p>
        </w:tc>
        <w:tc>
          <w:tcPr>
            <w:tcW w:w="1799" w:type="dxa"/>
            <w:tcMar>
              <w:top w:w="50" w:type="dxa"/>
              <w:left w:w="100" w:type="dxa"/>
            </w:tcMar>
            <w:vAlign w:val="center"/>
          </w:tcPr>
          <w:p w14:paraId="244859D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2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fdd</w:t>
              </w:r>
              <w:r>
                <w:rPr>
                  <w:rFonts w:ascii="Times New Roman" w:hAnsi="Times New Roman"/>
                  <w:color w:val="0000FF"/>
                  <w:u w:val="single"/>
                  <w:lang w:val="ru-RU"/>
                </w:rPr>
                <w:t>4</w:t>
              </w:r>
            </w:hyperlink>
          </w:p>
        </w:tc>
      </w:tr>
      <w:tr w:rsidR="00395E82" w:rsidRPr="00AF38A4" w14:paraId="0036BC07" w14:textId="77777777">
        <w:trPr>
          <w:trHeight w:val="144"/>
          <w:tblCellSpacing w:w="0" w:type="dxa"/>
        </w:trPr>
        <w:tc>
          <w:tcPr>
            <w:tcW w:w="394" w:type="dxa"/>
            <w:tcMar>
              <w:top w:w="50" w:type="dxa"/>
              <w:left w:w="100" w:type="dxa"/>
            </w:tcMar>
            <w:vAlign w:val="center"/>
          </w:tcPr>
          <w:p w14:paraId="537FCEE1" w14:textId="77777777" w:rsidR="00395E82" w:rsidRDefault="00054C4B">
            <w:pPr>
              <w:spacing w:after="0"/>
            </w:pPr>
            <w:r>
              <w:rPr>
                <w:rFonts w:ascii="Times New Roman" w:hAnsi="Times New Roman"/>
                <w:color w:val="000000"/>
                <w:sz w:val="24"/>
              </w:rPr>
              <w:t>78</w:t>
            </w:r>
          </w:p>
        </w:tc>
        <w:tc>
          <w:tcPr>
            <w:tcW w:w="4429" w:type="dxa"/>
            <w:tcMar>
              <w:top w:w="50" w:type="dxa"/>
              <w:left w:w="100" w:type="dxa"/>
            </w:tcMar>
            <w:vAlign w:val="center"/>
          </w:tcPr>
          <w:p w14:paraId="69306421" w14:textId="77777777" w:rsidR="00395E82" w:rsidRDefault="00054C4B">
            <w:pPr>
              <w:spacing w:after="0"/>
              <w:ind w:left="135"/>
            </w:pPr>
            <w:r>
              <w:rPr>
                <w:rFonts w:ascii="Times New Roman" w:hAnsi="Times New Roman"/>
                <w:color w:val="000000"/>
                <w:sz w:val="24"/>
                <w:lang w:val="ru-RU"/>
              </w:rPr>
              <w:t xml:space="preserve">Виды транспорта </w:t>
            </w:r>
            <w:r>
              <w:rPr>
                <w:rFonts w:ascii="Times New Roman" w:hAnsi="Times New Roman"/>
                <w:color w:val="000000"/>
                <w:sz w:val="24"/>
                <w:lang w:val="ru-RU"/>
              </w:rPr>
              <w:br/>
              <w:t xml:space="preserve">Развитие коммуникативных умений </w:t>
            </w:r>
            <w:r>
              <w:rPr>
                <w:rFonts w:ascii="Times New Roman" w:hAnsi="Times New Roman"/>
                <w:color w:val="000000"/>
                <w:sz w:val="24"/>
                <w:lang w:val="ru-RU"/>
              </w:rPr>
              <w:lastRenderedPageBreak/>
              <w:t xml:space="preserve">монологической речи на базе умений, сформированных на уровне начального общего образования: создание устных связных монологических высказываний с использованием основных коммуникативных типов речи: краткое изложение результатов выполненной проектной работы. 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 </w:t>
            </w:r>
            <w:r>
              <w:rPr>
                <w:rFonts w:ascii="Times New Roman" w:hAnsi="Times New Roman"/>
                <w:color w:val="000000"/>
                <w:sz w:val="24"/>
              </w:rPr>
              <w:t>Объём монологического высказывания – 5–6 фраз.</w:t>
            </w:r>
          </w:p>
        </w:tc>
        <w:tc>
          <w:tcPr>
            <w:tcW w:w="677" w:type="dxa"/>
            <w:tcMar>
              <w:top w:w="50" w:type="dxa"/>
              <w:left w:w="100" w:type="dxa"/>
            </w:tcMar>
            <w:vAlign w:val="center"/>
          </w:tcPr>
          <w:p w14:paraId="007E3064" w14:textId="77777777" w:rsidR="00395E82" w:rsidRDefault="00054C4B">
            <w:pPr>
              <w:spacing w:after="0"/>
              <w:ind w:left="135"/>
              <w:jc w:val="center"/>
            </w:pPr>
            <w:r>
              <w:rPr>
                <w:rFonts w:ascii="Times New Roman" w:hAnsi="Times New Roman"/>
                <w:color w:val="000000"/>
                <w:sz w:val="24"/>
              </w:rPr>
              <w:lastRenderedPageBreak/>
              <w:t xml:space="preserve"> 1 </w:t>
            </w:r>
          </w:p>
        </w:tc>
        <w:tc>
          <w:tcPr>
            <w:tcW w:w="1350" w:type="dxa"/>
            <w:tcMar>
              <w:top w:w="50" w:type="dxa"/>
              <w:left w:w="100" w:type="dxa"/>
            </w:tcMar>
            <w:vAlign w:val="center"/>
          </w:tcPr>
          <w:p w14:paraId="04131D1C" w14:textId="77777777" w:rsidR="00395E82" w:rsidRDefault="00395E82">
            <w:pPr>
              <w:spacing w:after="0"/>
              <w:ind w:left="135"/>
              <w:jc w:val="center"/>
            </w:pPr>
          </w:p>
        </w:tc>
        <w:tc>
          <w:tcPr>
            <w:tcW w:w="1462" w:type="dxa"/>
            <w:tcMar>
              <w:top w:w="50" w:type="dxa"/>
              <w:left w:w="100" w:type="dxa"/>
            </w:tcMar>
            <w:vAlign w:val="center"/>
          </w:tcPr>
          <w:p w14:paraId="6C50782A" w14:textId="77777777" w:rsidR="00395E82" w:rsidRDefault="00395E82">
            <w:pPr>
              <w:spacing w:after="0"/>
              <w:ind w:left="135"/>
              <w:jc w:val="center"/>
            </w:pPr>
          </w:p>
        </w:tc>
        <w:tc>
          <w:tcPr>
            <w:tcW w:w="1013" w:type="dxa"/>
            <w:tcMar>
              <w:top w:w="50" w:type="dxa"/>
              <w:left w:w="100" w:type="dxa"/>
            </w:tcMar>
            <w:vAlign w:val="center"/>
          </w:tcPr>
          <w:p w14:paraId="661EC30C" w14:textId="77777777" w:rsidR="00395E82" w:rsidRDefault="00395E82">
            <w:pPr>
              <w:spacing w:after="0"/>
              <w:ind w:left="135"/>
            </w:pPr>
          </w:p>
        </w:tc>
        <w:tc>
          <w:tcPr>
            <w:tcW w:w="1799" w:type="dxa"/>
            <w:tcMar>
              <w:top w:w="50" w:type="dxa"/>
              <w:left w:w="100" w:type="dxa"/>
            </w:tcMar>
            <w:vAlign w:val="center"/>
          </w:tcPr>
          <w:p w14:paraId="452D919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2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c</w:t>
              </w:r>
              <w:r>
                <w:rPr>
                  <w:rFonts w:ascii="Times New Roman" w:hAnsi="Times New Roman"/>
                  <w:color w:val="0000FF"/>
                  <w:u w:val="single"/>
                  <w:lang w:val="ru-RU"/>
                </w:rPr>
                <w:t>134</w:t>
              </w:r>
            </w:hyperlink>
          </w:p>
        </w:tc>
      </w:tr>
      <w:tr w:rsidR="00395E82" w14:paraId="06EFCE56" w14:textId="77777777">
        <w:trPr>
          <w:trHeight w:val="144"/>
          <w:tblCellSpacing w:w="0" w:type="dxa"/>
        </w:trPr>
        <w:tc>
          <w:tcPr>
            <w:tcW w:w="394" w:type="dxa"/>
            <w:tcMar>
              <w:top w:w="50" w:type="dxa"/>
              <w:left w:w="100" w:type="dxa"/>
            </w:tcMar>
            <w:vAlign w:val="center"/>
          </w:tcPr>
          <w:p w14:paraId="4ED8032D" w14:textId="77777777" w:rsidR="00395E82" w:rsidRDefault="00054C4B">
            <w:pPr>
              <w:spacing w:after="0"/>
            </w:pPr>
            <w:r>
              <w:rPr>
                <w:rFonts w:ascii="Times New Roman" w:hAnsi="Times New Roman"/>
                <w:color w:val="000000"/>
                <w:sz w:val="24"/>
              </w:rPr>
              <w:t>79</w:t>
            </w:r>
          </w:p>
        </w:tc>
        <w:tc>
          <w:tcPr>
            <w:tcW w:w="4429" w:type="dxa"/>
            <w:tcMar>
              <w:top w:w="50" w:type="dxa"/>
              <w:left w:w="100" w:type="dxa"/>
            </w:tcMar>
            <w:vAlign w:val="center"/>
          </w:tcPr>
          <w:p w14:paraId="4FFEBCC0" w14:textId="77777777" w:rsidR="00395E82" w:rsidRDefault="00054C4B">
            <w:pPr>
              <w:spacing w:after="0"/>
              <w:ind w:left="135"/>
              <w:rPr>
                <w:lang w:val="ru-RU"/>
              </w:rPr>
            </w:pPr>
            <w:r>
              <w:rPr>
                <w:rFonts w:ascii="Times New Roman" w:hAnsi="Times New Roman"/>
                <w:color w:val="000000"/>
                <w:sz w:val="24"/>
                <w:lang w:val="ru-RU"/>
              </w:rPr>
              <w:t>Обобщение по теме "Родной город (село). Транспорт"</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7A9BED1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AE34EF1" w14:textId="77777777" w:rsidR="00395E82" w:rsidRDefault="00395E82">
            <w:pPr>
              <w:spacing w:after="0"/>
              <w:ind w:left="135"/>
              <w:jc w:val="center"/>
            </w:pPr>
          </w:p>
        </w:tc>
        <w:tc>
          <w:tcPr>
            <w:tcW w:w="1462" w:type="dxa"/>
            <w:tcMar>
              <w:top w:w="50" w:type="dxa"/>
              <w:left w:w="100" w:type="dxa"/>
            </w:tcMar>
            <w:vAlign w:val="center"/>
          </w:tcPr>
          <w:p w14:paraId="0D584766" w14:textId="77777777" w:rsidR="00395E82" w:rsidRDefault="00395E82">
            <w:pPr>
              <w:spacing w:after="0"/>
              <w:ind w:left="135"/>
              <w:jc w:val="center"/>
            </w:pPr>
          </w:p>
        </w:tc>
        <w:tc>
          <w:tcPr>
            <w:tcW w:w="1013" w:type="dxa"/>
            <w:tcMar>
              <w:top w:w="50" w:type="dxa"/>
              <w:left w:w="100" w:type="dxa"/>
            </w:tcMar>
            <w:vAlign w:val="center"/>
          </w:tcPr>
          <w:p w14:paraId="0EB7D159" w14:textId="77777777" w:rsidR="00395E82" w:rsidRDefault="00395E82">
            <w:pPr>
              <w:spacing w:after="0"/>
              <w:ind w:left="135"/>
            </w:pPr>
          </w:p>
        </w:tc>
        <w:tc>
          <w:tcPr>
            <w:tcW w:w="1799" w:type="dxa"/>
            <w:tcMar>
              <w:top w:w="50" w:type="dxa"/>
              <w:left w:w="100" w:type="dxa"/>
            </w:tcMar>
            <w:vAlign w:val="center"/>
          </w:tcPr>
          <w:p w14:paraId="3CE70D23" w14:textId="77777777" w:rsidR="00395E82" w:rsidRDefault="00395E82">
            <w:pPr>
              <w:spacing w:after="0"/>
              <w:ind w:left="135"/>
            </w:pPr>
          </w:p>
        </w:tc>
      </w:tr>
      <w:tr w:rsidR="00395E82" w14:paraId="1F119CF2" w14:textId="77777777">
        <w:trPr>
          <w:trHeight w:val="144"/>
          <w:tblCellSpacing w:w="0" w:type="dxa"/>
        </w:trPr>
        <w:tc>
          <w:tcPr>
            <w:tcW w:w="394" w:type="dxa"/>
            <w:tcMar>
              <w:top w:w="50" w:type="dxa"/>
              <w:left w:w="100" w:type="dxa"/>
            </w:tcMar>
            <w:vAlign w:val="center"/>
          </w:tcPr>
          <w:p w14:paraId="38CB6BD2" w14:textId="77777777" w:rsidR="00395E82" w:rsidRDefault="00054C4B">
            <w:pPr>
              <w:spacing w:after="0"/>
            </w:pPr>
            <w:r>
              <w:rPr>
                <w:rFonts w:ascii="Times New Roman" w:hAnsi="Times New Roman"/>
                <w:color w:val="000000"/>
                <w:sz w:val="24"/>
              </w:rPr>
              <w:t>80</w:t>
            </w:r>
          </w:p>
        </w:tc>
        <w:tc>
          <w:tcPr>
            <w:tcW w:w="4429" w:type="dxa"/>
            <w:tcMar>
              <w:top w:w="50" w:type="dxa"/>
              <w:left w:w="100" w:type="dxa"/>
            </w:tcMar>
            <w:vAlign w:val="center"/>
          </w:tcPr>
          <w:p w14:paraId="6EF42211" w14:textId="77777777" w:rsidR="00395E82" w:rsidRDefault="00054C4B">
            <w:pPr>
              <w:spacing w:after="0"/>
              <w:ind w:left="135"/>
              <w:rPr>
                <w:lang w:val="ru-RU"/>
              </w:rPr>
            </w:pPr>
            <w:r>
              <w:rPr>
                <w:rFonts w:ascii="Times New Roman" w:hAnsi="Times New Roman"/>
                <w:color w:val="000000"/>
                <w:sz w:val="24"/>
                <w:lang w:val="ru-RU"/>
              </w:rPr>
              <w:t>Контроль по теме "Родной город (село). Транспорт"</w:t>
            </w:r>
            <w:r>
              <w:rPr>
                <w:rFonts w:ascii="Times New Roman" w:hAnsi="Times New Roman"/>
                <w:color w:val="000000"/>
                <w:sz w:val="24"/>
                <w:lang w:val="ru-RU"/>
              </w:rPr>
              <w:br/>
              <w:t>Использование при чтении и аудировании языковой, в том числе контекстуальной, догадки.</w:t>
            </w:r>
          </w:p>
        </w:tc>
        <w:tc>
          <w:tcPr>
            <w:tcW w:w="677" w:type="dxa"/>
            <w:tcMar>
              <w:top w:w="50" w:type="dxa"/>
              <w:left w:w="100" w:type="dxa"/>
            </w:tcMar>
            <w:vAlign w:val="center"/>
          </w:tcPr>
          <w:p w14:paraId="26CBCAA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732A58D5" w14:textId="77777777" w:rsidR="00395E82" w:rsidRDefault="00054C4B">
            <w:pPr>
              <w:spacing w:after="0"/>
              <w:ind w:left="135"/>
              <w:jc w:val="center"/>
              <w:rPr>
                <w:lang w:val="ru-RU"/>
              </w:rPr>
            </w:pPr>
            <w:r>
              <w:rPr>
                <w:lang w:val="ru-RU"/>
              </w:rPr>
              <w:t>1</w:t>
            </w:r>
          </w:p>
        </w:tc>
        <w:tc>
          <w:tcPr>
            <w:tcW w:w="1462" w:type="dxa"/>
            <w:tcMar>
              <w:top w:w="50" w:type="dxa"/>
              <w:left w:w="100" w:type="dxa"/>
            </w:tcMar>
            <w:vAlign w:val="center"/>
          </w:tcPr>
          <w:p w14:paraId="3A9EE05C" w14:textId="77777777" w:rsidR="00395E82" w:rsidRDefault="00395E82">
            <w:pPr>
              <w:spacing w:after="0"/>
              <w:ind w:left="135"/>
              <w:jc w:val="center"/>
            </w:pPr>
          </w:p>
        </w:tc>
        <w:tc>
          <w:tcPr>
            <w:tcW w:w="1013" w:type="dxa"/>
            <w:tcMar>
              <w:top w:w="50" w:type="dxa"/>
              <w:left w:w="100" w:type="dxa"/>
            </w:tcMar>
            <w:vAlign w:val="center"/>
          </w:tcPr>
          <w:p w14:paraId="7C12025C" w14:textId="77777777" w:rsidR="00395E82" w:rsidRDefault="00395E82">
            <w:pPr>
              <w:spacing w:after="0"/>
              <w:ind w:left="135"/>
            </w:pPr>
          </w:p>
        </w:tc>
        <w:tc>
          <w:tcPr>
            <w:tcW w:w="1799" w:type="dxa"/>
            <w:tcMar>
              <w:top w:w="50" w:type="dxa"/>
              <w:left w:w="100" w:type="dxa"/>
            </w:tcMar>
            <w:vAlign w:val="center"/>
          </w:tcPr>
          <w:p w14:paraId="59F17490" w14:textId="77777777" w:rsidR="00395E82" w:rsidRDefault="00395E82">
            <w:pPr>
              <w:spacing w:after="0"/>
              <w:ind w:left="135"/>
            </w:pPr>
          </w:p>
        </w:tc>
      </w:tr>
      <w:tr w:rsidR="00395E82" w14:paraId="290A7E21" w14:textId="77777777">
        <w:trPr>
          <w:trHeight w:val="144"/>
          <w:tblCellSpacing w:w="0" w:type="dxa"/>
        </w:trPr>
        <w:tc>
          <w:tcPr>
            <w:tcW w:w="394" w:type="dxa"/>
            <w:tcMar>
              <w:top w:w="50" w:type="dxa"/>
              <w:left w:w="100" w:type="dxa"/>
            </w:tcMar>
            <w:vAlign w:val="center"/>
          </w:tcPr>
          <w:p w14:paraId="01BEA139" w14:textId="77777777" w:rsidR="00395E82" w:rsidRDefault="00054C4B">
            <w:pPr>
              <w:spacing w:after="0"/>
            </w:pPr>
            <w:r>
              <w:rPr>
                <w:rFonts w:ascii="Times New Roman" w:hAnsi="Times New Roman"/>
                <w:color w:val="000000"/>
                <w:sz w:val="24"/>
              </w:rPr>
              <w:t>81</w:t>
            </w:r>
          </w:p>
        </w:tc>
        <w:tc>
          <w:tcPr>
            <w:tcW w:w="4429" w:type="dxa"/>
            <w:tcMar>
              <w:top w:w="50" w:type="dxa"/>
              <w:left w:w="100" w:type="dxa"/>
            </w:tcMar>
            <w:vAlign w:val="center"/>
          </w:tcPr>
          <w:p w14:paraId="093BA8C1" w14:textId="77777777" w:rsidR="00395E82" w:rsidRDefault="00054C4B">
            <w:pPr>
              <w:spacing w:after="0"/>
              <w:ind w:left="135"/>
              <w:rPr>
                <w:lang w:val="ru-RU"/>
              </w:rPr>
            </w:pPr>
            <w:r>
              <w:rPr>
                <w:rFonts w:ascii="Times New Roman" w:hAnsi="Times New Roman"/>
                <w:color w:val="000000"/>
                <w:sz w:val="24"/>
                <w:lang w:val="ru-RU"/>
              </w:rPr>
              <w:t>Родная страна. (географическое положение)</w:t>
            </w:r>
            <w:r>
              <w:rPr>
                <w:rFonts w:ascii="Times New Roman" w:hAnsi="Times New Roman"/>
                <w:color w:val="000000"/>
                <w:sz w:val="24"/>
                <w:lang w:val="ru-RU"/>
              </w:rPr>
              <w:br/>
            </w:r>
            <w:r>
              <w:rPr>
                <w:rFonts w:ascii="Times New Roman" w:hAnsi="Times New Roman"/>
                <w:color w:val="000000"/>
                <w:sz w:val="24"/>
                <w:lang w:val="ru-RU"/>
              </w:rPr>
              <w:lastRenderedPageBreak/>
              <w:t>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50C5AB90"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4A538DAB" w14:textId="77777777" w:rsidR="00395E82" w:rsidRDefault="00395E82">
            <w:pPr>
              <w:spacing w:after="0"/>
              <w:ind w:left="135"/>
              <w:jc w:val="center"/>
            </w:pPr>
          </w:p>
        </w:tc>
        <w:tc>
          <w:tcPr>
            <w:tcW w:w="1462" w:type="dxa"/>
            <w:tcMar>
              <w:top w:w="50" w:type="dxa"/>
              <w:left w:w="100" w:type="dxa"/>
            </w:tcMar>
            <w:vAlign w:val="center"/>
          </w:tcPr>
          <w:p w14:paraId="026EA5ED" w14:textId="77777777" w:rsidR="00395E82" w:rsidRDefault="00395E82">
            <w:pPr>
              <w:spacing w:after="0"/>
              <w:ind w:left="135"/>
              <w:jc w:val="center"/>
            </w:pPr>
          </w:p>
        </w:tc>
        <w:tc>
          <w:tcPr>
            <w:tcW w:w="1013" w:type="dxa"/>
            <w:tcMar>
              <w:top w:w="50" w:type="dxa"/>
              <w:left w:w="100" w:type="dxa"/>
            </w:tcMar>
            <w:vAlign w:val="center"/>
          </w:tcPr>
          <w:p w14:paraId="69E02F8A" w14:textId="77777777" w:rsidR="00395E82" w:rsidRDefault="00395E82">
            <w:pPr>
              <w:spacing w:after="0"/>
              <w:ind w:left="135"/>
            </w:pPr>
          </w:p>
        </w:tc>
        <w:tc>
          <w:tcPr>
            <w:tcW w:w="1799" w:type="dxa"/>
            <w:tcMar>
              <w:top w:w="50" w:type="dxa"/>
              <w:left w:w="100" w:type="dxa"/>
            </w:tcMar>
            <w:vAlign w:val="center"/>
          </w:tcPr>
          <w:p w14:paraId="588CB50C" w14:textId="77777777" w:rsidR="00395E82" w:rsidRDefault="00395E82">
            <w:pPr>
              <w:spacing w:after="0"/>
              <w:ind w:left="135"/>
            </w:pPr>
          </w:p>
        </w:tc>
      </w:tr>
      <w:tr w:rsidR="00395E82" w:rsidRPr="00AF38A4" w14:paraId="316E61A3" w14:textId="77777777">
        <w:trPr>
          <w:trHeight w:val="144"/>
          <w:tblCellSpacing w:w="0" w:type="dxa"/>
        </w:trPr>
        <w:tc>
          <w:tcPr>
            <w:tcW w:w="394" w:type="dxa"/>
            <w:tcMar>
              <w:top w:w="50" w:type="dxa"/>
              <w:left w:w="100" w:type="dxa"/>
            </w:tcMar>
            <w:vAlign w:val="center"/>
          </w:tcPr>
          <w:p w14:paraId="129579A1" w14:textId="77777777" w:rsidR="00395E82" w:rsidRDefault="00054C4B">
            <w:pPr>
              <w:spacing w:after="0"/>
            </w:pPr>
            <w:r>
              <w:rPr>
                <w:rFonts w:ascii="Times New Roman" w:hAnsi="Times New Roman"/>
                <w:color w:val="000000"/>
                <w:sz w:val="24"/>
              </w:rPr>
              <w:t>82</w:t>
            </w:r>
          </w:p>
        </w:tc>
        <w:tc>
          <w:tcPr>
            <w:tcW w:w="4429" w:type="dxa"/>
            <w:tcMar>
              <w:top w:w="50" w:type="dxa"/>
              <w:left w:w="100" w:type="dxa"/>
            </w:tcMar>
            <w:vAlign w:val="center"/>
          </w:tcPr>
          <w:p w14:paraId="0B67CD77" w14:textId="77777777" w:rsidR="00395E82" w:rsidRDefault="00054C4B">
            <w:pPr>
              <w:spacing w:after="0"/>
              <w:ind w:left="135"/>
            </w:pPr>
            <w:r>
              <w:rPr>
                <w:rFonts w:ascii="Times New Roman" w:hAnsi="Times New Roman"/>
                <w:color w:val="000000"/>
                <w:sz w:val="24"/>
                <w:lang w:val="ru-RU"/>
              </w:rPr>
              <w:t>Родная страна. (культура и традиции)</w:t>
            </w:r>
            <w:r>
              <w:rPr>
                <w:rFonts w:ascii="Times New Roman" w:hAnsi="Times New Roman"/>
                <w:color w:val="000000"/>
                <w:sz w:val="24"/>
                <w:lang w:val="ru-RU"/>
              </w:rPr>
              <w:br/>
              <w:t xml:space="preserve">Развитие коммуникативных умений аудирования на базе умений, сформированных на уровне начального общего образования: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 Тексты для аудирования: диалог (беседа), высказывания собеседников в ситуациях повседневного общения, рассказ, сообщение информационного характера. </w:t>
            </w:r>
            <w:r>
              <w:rPr>
                <w:rFonts w:ascii="Times New Roman" w:hAnsi="Times New Roman"/>
                <w:color w:val="000000"/>
                <w:sz w:val="24"/>
              </w:rPr>
              <w:t>Время звучания текста (текстов) для аудирования – до 1 минуты.</w:t>
            </w:r>
          </w:p>
        </w:tc>
        <w:tc>
          <w:tcPr>
            <w:tcW w:w="677" w:type="dxa"/>
            <w:tcMar>
              <w:top w:w="50" w:type="dxa"/>
              <w:left w:w="100" w:type="dxa"/>
            </w:tcMar>
            <w:vAlign w:val="center"/>
          </w:tcPr>
          <w:p w14:paraId="2841F5A5" w14:textId="77777777" w:rsidR="00395E82" w:rsidRDefault="00054C4B">
            <w:pPr>
              <w:spacing w:after="0"/>
              <w:ind w:left="135"/>
              <w:jc w:val="center"/>
            </w:pPr>
            <w:r>
              <w:rPr>
                <w:rFonts w:ascii="Times New Roman" w:hAnsi="Times New Roman"/>
                <w:color w:val="000000"/>
                <w:sz w:val="24"/>
              </w:rPr>
              <w:t xml:space="preserve"> 1 </w:t>
            </w:r>
          </w:p>
        </w:tc>
        <w:tc>
          <w:tcPr>
            <w:tcW w:w="1350" w:type="dxa"/>
            <w:tcMar>
              <w:top w:w="50" w:type="dxa"/>
              <w:left w:w="100" w:type="dxa"/>
            </w:tcMar>
            <w:vAlign w:val="center"/>
          </w:tcPr>
          <w:p w14:paraId="05798340" w14:textId="77777777" w:rsidR="00395E82" w:rsidRDefault="00395E82">
            <w:pPr>
              <w:spacing w:after="0"/>
              <w:ind w:left="135"/>
              <w:jc w:val="center"/>
            </w:pPr>
          </w:p>
        </w:tc>
        <w:tc>
          <w:tcPr>
            <w:tcW w:w="1462" w:type="dxa"/>
            <w:tcMar>
              <w:top w:w="50" w:type="dxa"/>
              <w:left w:w="100" w:type="dxa"/>
            </w:tcMar>
            <w:vAlign w:val="center"/>
          </w:tcPr>
          <w:p w14:paraId="21ACEC98" w14:textId="77777777" w:rsidR="00395E82" w:rsidRDefault="00395E82">
            <w:pPr>
              <w:spacing w:after="0"/>
              <w:ind w:left="135"/>
              <w:jc w:val="center"/>
            </w:pPr>
          </w:p>
        </w:tc>
        <w:tc>
          <w:tcPr>
            <w:tcW w:w="1013" w:type="dxa"/>
            <w:tcMar>
              <w:top w:w="50" w:type="dxa"/>
              <w:left w:w="100" w:type="dxa"/>
            </w:tcMar>
            <w:vAlign w:val="center"/>
          </w:tcPr>
          <w:p w14:paraId="01FD3B7E" w14:textId="77777777" w:rsidR="00395E82" w:rsidRDefault="00395E82">
            <w:pPr>
              <w:spacing w:after="0"/>
              <w:ind w:left="135"/>
            </w:pPr>
          </w:p>
        </w:tc>
        <w:tc>
          <w:tcPr>
            <w:tcW w:w="1799" w:type="dxa"/>
            <w:tcMar>
              <w:top w:w="50" w:type="dxa"/>
              <w:left w:w="100" w:type="dxa"/>
            </w:tcMar>
            <w:vAlign w:val="center"/>
          </w:tcPr>
          <w:p w14:paraId="6AE0140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2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/83520266</w:t>
              </w:r>
            </w:hyperlink>
          </w:p>
        </w:tc>
      </w:tr>
      <w:tr w:rsidR="00395E82" w14:paraId="2188D572" w14:textId="77777777">
        <w:trPr>
          <w:trHeight w:val="144"/>
          <w:tblCellSpacing w:w="0" w:type="dxa"/>
        </w:trPr>
        <w:tc>
          <w:tcPr>
            <w:tcW w:w="394" w:type="dxa"/>
            <w:tcMar>
              <w:top w:w="50" w:type="dxa"/>
              <w:left w:w="100" w:type="dxa"/>
            </w:tcMar>
            <w:vAlign w:val="center"/>
          </w:tcPr>
          <w:p w14:paraId="72A4810E" w14:textId="77777777" w:rsidR="00395E82" w:rsidRDefault="00054C4B">
            <w:pPr>
              <w:spacing w:after="0"/>
            </w:pPr>
            <w:r>
              <w:rPr>
                <w:rFonts w:ascii="Times New Roman" w:hAnsi="Times New Roman"/>
                <w:color w:val="000000"/>
                <w:sz w:val="24"/>
              </w:rPr>
              <w:t>83</w:t>
            </w:r>
          </w:p>
        </w:tc>
        <w:tc>
          <w:tcPr>
            <w:tcW w:w="4429" w:type="dxa"/>
            <w:tcMar>
              <w:top w:w="50" w:type="dxa"/>
              <w:left w:w="100" w:type="dxa"/>
            </w:tcMar>
            <w:vAlign w:val="center"/>
          </w:tcPr>
          <w:p w14:paraId="2BF7E3EF" w14:textId="77777777" w:rsidR="00395E82" w:rsidRDefault="00054C4B">
            <w:pPr>
              <w:spacing w:after="0"/>
              <w:ind w:left="135"/>
              <w:rPr>
                <w:lang w:val="ru-RU"/>
              </w:rPr>
            </w:pPr>
            <w:r>
              <w:rPr>
                <w:rFonts w:ascii="Times New Roman" w:hAnsi="Times New Roman"/>
                <w:color w:val="000000"/>
                <w:sz w:val="24"/>
                <w:lang w:val="ru-RU"/>
              </w:rPr>
              <w:t>Родная страна. (национальные обычаи)</w:t>
            </w:r>
            <w:r>
              <w:rPr>
                <w:rFonts w:ascii="Times New Roman" w:hAnsi="Times New Roman"/>
                <w:color w:val="000000"/>
                <w:sz w:val="24"/>
                <w:lang w:val="ru-RU"/>
              </w:rPr>
              <w:br/>
              <w:t>Использование при чтении и аудировании языковой, в том числе контекстуальной, догадки.</w:t>
            </w:r>
          </w:p>
        </w:tc>
        <w:tc>
          <w:tcPr>
            <w:tcW w:w="677" w:type="dxa"/>
            <w:tcMar>
              <w:top w:w="50" w:type="dxa"/>
              <w:left w:w="100" w:type="dxa"/>
            </w:tcMar>
            <w:vAlign w:val="center"/>
          </w:tcPr>
          <w:p w14:paraId="5FF0066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1631F782" w14:textId="77777777" w:rsidR="00395E82" w:rsidRDefault="00395E82">
            <w:pPr>
              <w:spacing w:after="0"/>
              <w:ind w:left="135"/>
              <w:jc w:val="center"/>
            </w:pPr>
          </w:p>
        </w:tc>
        <w:tc>
          <w:tcPr>
            <w:tcW w:w="1462" w:type="dxa"/>
            <w:tcMar>
              <w:top w:w="50" w:type="dxa"/>
              <w:left w:w="100" w:type="dxa"/>
            </w:tcMar>
            <w:vAlign w:val="center"/>
          </w:tcPr>
          <w:p w14:paraId="15F0ED27" w14:textId="77777777" w:rsidR="00395E82" w:rsidRDefault="00395E82">
            <w:pPr>
              <w:spacing w:after="0"/>
              <w:ind w:left="135"/>
              <w:jc w:val="center"/>
            </w:pPr>
          </w:p>
        </w:tc>
        <w:tc>
          <w:tcPr>
            <w:tcW w:w="1013" w:type="dxa"/>
            <w:tcMar>
              <w:top w:w="50" w:type="dxa"/>
              <w:left w:w="100" w:type="dxa"/>
            </w:tcMar>
            <w:vAlign w:val="center"/>
          </w:tcPr>
          <w:p w14:paraId="56C6AA1D" w14:textId="77777777" w:rsidR="00395E82" w:rsidRDefault="00395E82">
            <w:pPr>
              <w:spacing w:after="0"/>
              <w:ind w:left="135"/>
            </w:pPr>
          </w:p>
        </w:tc>
        <w:tc>
          <w:tcPr>
            <w:tcW w:w="1799" w:type="dxa"/>
            <w:tcMar>
              <w:top w:w="50" w:type="dxa"/>
              <w:left w:w="100" w:type="dxa"/>
            </w:tcMar>
            <w:vAlign w:val="center"/>
          </w:tcPr>
          <w:p w14:paraId="1E78F62D" w14:textId="77777777" w:rsidR="00395E82" w:rsidRDefault="00395E82">
            <w:pPr>
              <w:spacing w:after="0"/>
              <w:ind w:left="135"/>
            </w:pPr>
          </w:p>
        </w:tc>
      </w:tr>
      <w:tr w:rsidR="00395E82" w14:paraId="6501D2F5" w14:textId="77777777">
        <w:trPr>
          <w:trHeight w:val="144"/>
          <w:tblCellSpacing w:w="0" w:type="dxa"/>
        </w:trPr>
        <w:tc>
          <w:tcPr>
            <w:tcW w:w="394" w:type="dxa"/>
            <w:tcMar>
              <w:top w:w="50" w:type="dxa"/>
              <w:left w:w="100" w:type="dxa"/>
            </w:tcMar>
            <w:vAlign w:val="center"/>
          </w:tcPr>
          <w:p w14:paraId="197139A1" w14:textId="77777777" w:rsidR="00395E82" w:rsidRDefault="00054C4B">
            <w:pPr>
              <w:spacing w:after="0"/>
            </w:pPr>
            <w:r>
              <w:rPr>
                <w:rFonts w:ascii="Times New Roman" w:hAnsi="Times New Roman"/>
                <w:color w:val="000000"/>
                <w:sz w:val="24"/>
              </w:rPr>
              <w:t>84</w:t>
            </w:r>
          </w:p>
        </w:tc>
        <w:tc>
          <w:tcPr>
            <w:tcW w:w="4429" w:type="dxa"/>
            <w:tcMar>
              <w:top w:w="50" w:type="dxa"/>
              <w:left w:w="100" w:type="dxa"/>
            </w:tcMar>
            <w:vAlign w:val="center"/>
          </w:tcPr>
          <w:p w14:paraId="27BC8658" w14:textId="77777777" w:rsidR="00395E82" w:rsidRDefault="00054C4B">
            <w:pPr>
              <w:spacing w:after="0"/>
              <w:ind w:left="135"/>
              <w:rPr>
                <w:lang w:val="ru-RU"/>
              </w:rPr>
            </w:pPr>
            <w:r>
              <w:rPr>
                <w:rFonts w:ascii="Times New Roman" w:hAnsi="Times New Roman"/>
                <w:color w:val="000000"/>
                <w:sz w:val="24"/>
                <w:lang w:val="ru-RU"/>
              </w:rPr>
              <w:t>Родная страна. (праздники)</w:t>
            </w:r>
            <w:r>
              <w:rPr>
                <w:rFonts w:ascii="Times New Roman" w:hAnsi="Times New Roman"/>
                <w:color w:val="000000"/>
                <w:sz w:val="24"/>
                <w:lang w:val="ru-RU"/>
              </w:rPr>
              <w:br/>
              <w:t xml:space="preserve">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w:t>
            </w:r>
            <w:r>
              <w:rPr>
                <w:rFonts w:ascii="Times New Roman" w:hAnsi="Times New Roman"/>
                <w:color w:val="000000"/>
                <w:sz w:val="24"/>
                <w:lang w:val="ru-RU"/>
              </w:rPr>
              <w:lastRenderedPageBreak/>
              <w:t>(странах) изучаемого языка, оформление электронного сообщения личного характера.</w:t>
            </w:r>
          </w:p>
        </w:tc>
        <w:tc>
          <w:tcPr>
            <w:tcW w:w="677" w:type="dxa"/>
            <w:tcMar>
              <w:top w:w="50" w:type="dxa"/>
              <w:left w:w="100" w:type="dxa"/>
            </w:tcMar>
            <w:vAlign w:val="center"/>
          </w:tcPr>
          <w:p w14:paraId="067AA1EF"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29A2F7A3" w14:textId="77777777" w:rsidR="00395E82" w:rsidRDefault="00395E82">
            <w:pPr>
              <w:spacing w:after="0"/>
              <w:ind w:left="135"/>
              <w:jc w:val="center"/>
            </w:pPr>
          </w:p>
        </w:tc>
        <w:tc>
          <w:tcPr>
            <w:tcW w:w="1462" w:type="dxa"/>
            <w:tcMar>
              <w:top w:w="50" w:type="dxa"/>
              <w:left w:w="100" w:type="dxa"/>
            </w:tcMar>
            <w:vAlign w:val="center"/>
          </w:tcPr>
          <w:p w14:paraId="6C02E953" w14:textId="77777777" w:rsidR="00395E82" w:rsidRDefault="00395E82">
            <w:pPr>
              <w:spacing w:after="0"/>
              <w:ind w:left="135"/>
              <w:jc w:val="center"/>
            </w:pPr>
          </w:p>
        </w:tc>
        <w:tc>
          <w:tcPr>
            <w:tcW w:w="1013" w:type="dxa"/>
            <w:tcMar>
              <w:top w:w="50" w:type="dxa"/>
              <w:left w:w="100" w:type="dxa"/>
            </w:tcMar>
            <w:vAlign w:val="center"/>
          </w:tcPr>
          <w:p w14:paraId="46BE0F6F" w14:textId="77777777" w:rsidR="00395E82" w:rsidRDefault="00395E82">
            <w:pPr>
              <w:spacing w:after="0"/>
              <w:ind w:left="135"/>
            </w:pPr>
          </w:p>
        </w:tc>
        <w:tc>
          <w:tcPr>
            <w:tcW w:w="1799" w:type="dxa"/>
            <w:tcMar>
              <w:top w:w="50" w:type="dxa"/>
              <w:left w:w="100" w:type="dxa"/>
            </w:tcMar>
            <w:vAlign w:val="center"/>
          </w:tcPr>
          <w:p w14:paraId="0462FFF3" w14:textId="77777777" w:rsidR="00395E82" w:rsidRDefault="00395E82">
            <w:pPr>
              <w:spacing w:after="0"/>
              <w:ind w:left="135"/>
            </w:pPr>
          </w:p>
        </w:tc>
      </w:tr>
      <w:tr w:rsidR="00395E82" w:rsidRPr="00AF38A4" w14:paraId="710EF6AC" w14:textId="77777777">
        <w:trPr>
          <w:trHeight w:val="144"/>
          <w:tblCellSpacing w:w="0" w:type="dxa"/>
        </w:trPr>
        <w:tc>
          <w:tcPr>
            <w:tcW w:w="394" w:type="dxa"/>
            <w:tcMar>
              <w:top w:w="50" w:type="dxa"/>
              <w:left w:w="100" w:type="dxa"/>
            </w:tcMar>
            <w:vAlign w:val="center"/>
          </w:tcPr>
          <w:p w14:paraId="1206FE5D" w14:textId="77777777" w:rsidR="00395E82" w:rsidRDefault="00054C4B">
            <w:pPr>
              <w:spacing w:after="0"/>
            </w:pPr>
            <w:r>
              <w:rPr>
                <w:rFonts w:ascii="Times New Roman" w:hAnsi="Times New Roman"/>
                <w:color w:val="000000"/>
                <w:sz w:val="24"/>
              </w:rPr>
              <w:t>85</w:t>
            </w:r>
          </w:p>
        </w:tc>
        <w:tc>
          <w:tcPr>
            <w:tcW w:w="4429" w:type="dxa"/>
            <w:tcMar>
              <w:top w:w="50" w:type="dxa"/>
              <w:left w:w="100" w:type="dxa"/>
            </w:tcMar>
            <w:vAlign w:val="center"/>
          </w:tcPr>
          <w:p w14:paraId="3158E4D7" w14:textId="77777777" w:rsidR="00395E82" w:rsidRDefault="00054C4B">
            <w:pPr>
              <w:spacing w:after="0"/>
              <w:ind w:left="135"/>
              <w:rPr>
                <w:lang w:val="ru-RU"/>
              </w:rPr>
            </w:pPr>
            <w:r>
              <w:rPr>
                <w:rFonts w:ascii="Times New Roman" w:hAnsi="Times New Roman"/>
                <w:color w:val="000000"/>
                <w:sz w:val="24"/>
                <w:lang w:val="ru-RU"/>
              </w:rPr>
              <w:t>Родная страна (достопримечательности)</w:t>
            </w:r>
            <w:r>
              <w:rPr>
                <w:rFonts w:ascii="Times New Roman" w:hAnsi="Times New Roman"/>
                <w:color w:val="000000"/>
                <w:sz w:val="24"/>
                <w:lang w:val="ru-RU"/>
              </w:rPr>
              <w:b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tc>
        <w:tc>
          <w:tcPr>
            <w:tcW w:w="677" w:type="dxa"/>
            <w:tcMar>
              <w:top w:w="50" w:type="dxa"/>
              <w:left w:w="100" w:type="dxa"/>
            </w:tcMar>
            <w:vAlign w:val="center"/>
          </w:tcPr>
          <w:p w14:paraId="3A4FE8A5"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269CC1EF" w14:textId="77777777" w:rsidR="00395E82" w:rsidRDefault="00395E82">
            <w:pPr>
              <w:spacing w:after="0"/>
              <w:ind w:left="135"/>
              <w:jc w:val="center"/>
            </w:pPr>
          </w:p>
        </w:tc>
        <w:tc>
          <w:tcPr>
            <w:tcW w:w="1462" w:type="dxa"/>
            <w:tcMar>
              <w:top w:w="50" w:type="dxa"/>
              <w:left w:w="100" w:type="dxa"/>
            </w:tcMar>
            <w:vAlign w:val="center"/>
          </w:tcPr>
          <w:p w14:paraId="66C8A5F2" w14:textId="77777777" w:rsidR="00395E82" w:rsidRDefault="00395E82">
            <w:pPr>
              <w:spacing w:after="0"/>
              <w:ind w:left="135"/>
              <w:jc w:val="center"/>
            </w:pPr>
          </w:p>
        </w:tc>
        <w:tc>
          <w:tcPr>
            <w:tcW w:w="1013" w:type="dxa"/>
            <w:tcMar>
              <w:top w:w="50" w:type="dxa"/>
              <w:left w:w="100" w:type="dxa"/>
            </w:tcMar>
            <w:vAlign w:val="center"/>
          </w:tcPr>
          <w:p w14:paraId="3A9310A0" w14:textId="77777777" w:rsidR="00395E82" w:rsidRDefault="00395E82">
            <w:pPr>
              <w:spacing w:after="0"/>
              <w:ind w:left="135"/>
            </w:pPr>
          </w:p>
        </w:tc>
        <w:tc>
          <w:tcPr>
            <w:tcW w:w="1799" w:type="dxa"/>
            <w:tcMar>
              <w:top w:w="50" w:type="dxa"/>
              <w:left w:w="100" w:type="dxa"/>
            </w:tcMar>
            <w:vAlign w:val="center"/>
          </w:tcPr>
          <w:p w14:paraId="36F1B08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2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f</w:t>
              </w:r>
              <w:r>
                <w:rPr>
                  <w:rFonts w:ascii="Times New Roman" w:hAnsi="Times New Roman"/>
                  <w:color w:val="0000FF"/>
                  <w:u w:val="single"/>
                  <w:lang w:val="ru-RU"/>
                </w:rPr>
                <w:t>3</w:t>
              </w:r>
              <w:r>
                <w:rPr>
                  <w:rFonts w:ascii="Times New Roman" w:hAnsi="Times New Roman"/>
                  <w:color w:val="0000FF"/>
                  <w:u w:val="single"/>
                </w:rPr>
                <w:t>c</w:t>
              </w:r>
              <w:r>
                <w:rPr>
                  <w:rFonts w:ascii="Times New Roman" w:hAnsi="Times New Roman"/>
                  <w:color w:val="0000FF"/>
                  <w:u w:val="single"/>
                  <w:lang w:val="ru-RU"/>
                </w:rPr>
                <w:t>0</w:t>
              </w:r>
            </w:hyperlink>
          </w:p>
        </w:tc>
      </w:tr>
      <w:tr w:rsidR="00395E82" w14:paraId="02A5FC4F" w14:textId="77777777">
        <w:trPr>
          <w:trHeight w:val="144"/>
          <w:tblCellSpacing w:w="0" w:type="dxa"/>
        </w:trPr>
        <w:tc>
          <w:tcPr>
            <w:tcW w:w="394" w:type="dxa"/>
            <w:tcMar>
              <w:top w:w="50" w:type="dxa"/>
              <w:left w:w="100" w:type="dxa"/>
            </w:tcMar>
            <w:vAlign w:val="center"/>
          </w:tcPr>
          <w:p w14:paraId="661A2270" w14:textId="77777777" w:rsidR="00395E82" w:rsidRDefault="00054C4B">
            <w:pPr>
              <w:spacing w:after="0"/>
            </w:pPr>
            <w:r>
              <w:rPr>
                <w:rFonts w:ascii="Times New Roman" w:hAnsi="Times New Roman"/>
                <w:color w:val="000000"/>
                <w:sz w:val="24"/>
              </w:rPr>
              <w:t>86</w:t>
            </w:r>
          </w:p>
        </w:tc>
        <w:tc>
          <w:tcPr>
            <w:tcW w:w="4429" w:type="dxa"/>
            <w:tcMar>
              <w:top w:w="50" w:type="dxa"/>
              <w:left w:w="100" w:type="dxa"/>
            </w:tcMar>
            <w:vAlign w:val="center"/>
          </w:tcPr>
          <w:p w14:paraId="13A80991" w14:textId="77777777" w:rsidR="00395E82" w:rsidRDefault="00054C4B">
            <w:pPr>
              <w:spacing w:after="0"/>
              <w:ind w:left="135"/>
              <w:rPr>
                <w:lang w:val="ru-RU"/>
              </w:rPr>
            </w:pPr>
            <w:r>
              <w:rPr>
                <w:rFonts w:ascii="Times New Roman" w:hAnsi="Times New Roman"/>
                <w:color w:val="000000"/>
                <w:sz w:val="24"/>
                <w:lang w:val="ru-RU"/>
              </w:rPr>
              <w:t>Родная страна (народное творчество)</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3083C23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9BE76D8" w14:textId="77777777" w:rsidR="00395E82" w:rsidRDefault="00395E82">
            <w:pPr>
              <w:spacing w:after="0"/>
              <w:ind w:left="135"/>
              <w:jc w:val="center"/>
            </w:pPr>
          </w:p>
        </w:tc>
        <w:tc>
          <w:tcPr>
            <w:tcW w:w="1462" w:type="dxa"/>
            <w:tcMar>
              <w:top w:w="50" w:type="dxa"/>
              <w:left w:w="100" w:type="dxa"/>
            </w:tcMar>
            <w:vAlign w:val="center"/>
          </w:tcPr>
          <w:p w14:paraId="2AE22585" w14:textId="77777777" w:rsidR="00395E82" w:rsidRDefault="00395E82">
            <w:pPr>
              <w:spacing w:after="0"/>
              <w:ind w:left="135"/>
              <w:jc w:val="center"/>
            </w:pPr>
          </w:p>
        </w:tc>
        <w:tc>
          <w:tcPr>
            <w:tcW w:w="1013" w:type="dxa"/>
            <w:tcMar>
              <w:top w:w="50" w:type="dxa"/>
              <w:left w:w="100" w:type="dxa"/>
            </w:tcMar>
            <w:vAlign w:val="center"/>
          </w:tcPr>
          <w:p w14:paraId="40C62C1E" w14:textId="77777777" w:rsidR="00395E82" w:rsidRDefault="00395E82">
            <w:pPr>
              <w:spacing w:after="0"/>
              <w:ind w:left="135"/>
            </w:pPr>
          </w:p>
        </w:tc>
        <w:tc>
          <w:tcPr>
            <w:tcW w:w="1799" w:type="dxa"/>
            <w:tcMar>
              <w:top w:w="50" w:type="dxa"/>
              <w:left w:w="100" w:type="dxa"/>
            </w:tcMar>
            <w:vAlign w:val="center"/>
          </w:tcPr>
          <w:p w14:paraId="0D975BB6" w14:textId="77777777" w:rsidR="00395E82" w:rsidRDefault="00395E82">
            <w:pPr>
              <w:spacing w:after="0"/>
              <w:ind w:left="135"/>
            </w:pPr>
          </w:p>
        </w:tc>
      </w:tr>
      <w:tr w:rsidR="00395E82" w:rsidRPr="00AF38A4" w14:paraId="39F3DB58" w14:textId="77777777">
        <w:trPr>
          <w:trHeight w:val="144"/>
          <w:tblCellSpacing w:w="0" w:type="dxa"/>
        </w:trPr>
        <w:tc>
          <w:tcPr>
            <w:tcW w:w="394" w:type="dxa"/>
            <w:tcMar>
              <w:top w:w="50" w:type="dxa"/>
              <w:left w:w="100" w:type="dxa"/>
            </w:tcMar>
            <w:vAlign w:val="center"/>
          </w:tcPr>
          <w:p w14:paraId="34CD161A" w14:textId="77777777" w:rsidR="00395E82" w:rsidRDefault="00054C4B">
            <w:pPr>
              <w:spacing w:after="0"/>
            </w:pPr>
            <w:r>
              <w:rPr>
                <w:rFonts w:ascii="Times New Roman" w:hAnsi="Times New Roman"/>
                <w:color w:val="000000"/>
                <w:sz w:val="24"/>
              </w:rPr>
              <w:t>87</w:t>
            </w:r>
          </w:p>
        </w:tc>
        <w:tc>
          <w:tcPr>
            <w:tcW w:w="4429" w:type="dxa"/>
            <w:tcMar>
              <w:top w:w="50" w:type="dxa"/>
              <w:left w:w="100" w:type="dxa"/>
            </w:tcMar>
            <w:vAlign w:val="center"/>
          </w:tcPr>
          <w:p w14:paraId="3AD5AE27" w14:textId="77777777" w:rsidR="00395E82" w:rsidRDefault="00054C4B">
            <w:pPr>
              <w:spacing w:after="0"/>
              <w:ind w:left="135"/>
              <w:rPr>
                <w:lang w:val="ru-RU"/>
              </w:rPr>
            </w:pPr>
            <w:r>
              <w:rPr>
                <w:rFonts w:ascii="Times New Roman" w:hAnsi="Times New Roman"/>
                <w:color w:val="000000"/>
                <w:sz w:val="24"/>
                <w:lang w:val="ru-RU"/>
              </w:rPr>
              <w:t>Страна/ страны изучаемого языка (географическое положение, столицы)</w:t>
            </w:r>
            <w:r>
              <w:rPr>
                <w:rFonts w:ascii="Times New Roman" w:hAnsi="Times New Roman"/>
                <w:color w:val="000000"/>
                <w:sz w:val="24"/>
                <w:lang w:val="ru-RU"/>
              </w:rPr>
              <w:br/>
              <w:t xml:space="preserve">Использование при чтении и аудировании </w:t>
            </w:r>
            <w:r>
              <w:rPr>
                <w:rFonts w:ascii="Times New Roman" w:hAnsi="Times New Roman"/>
                <w:color w:val="000000"/>
                <w:sz w:val="24"/>
                <w:lang w:val="ru-RU"/>
              </w:rPr>
              <w:lastRenderedPageBreak/>
              <w:t>языковой, в том числе контекстуальной, догадки.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3286DC52"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7ABEFA92" w14:textId="77777777" w:rsidR="00395E82" w:rsidRDefault="00395E82">
            <w:pPr>
              <w:spacing w:after="0"/>
              <w:ind w:left="135"/>
              <w:jc w:val="center"/>
            </w:pPr>
          </w:p>
        </w:tc>
        <w:tc>
          <w:tcPr>
            <w:tcW w:w="1462" w:type="dxa"/>
            <w:tcMar>
              <w:top w:w="50" w:type="dxa"/>
              <w:left w:w="100" w:type="dxa"/>
            </w:tcMar>
            <w:vAlign w:val="center"/>
          </w:tcPr>
          <w:p w14:paraId="0B9FA981" w14:textId="77777777" w:rsidR="00395E82" w:rsidRDefault="00395E82">
            <w:pPr>
              <w:spacing w:after="0"/>
              <w:ind w:left="135"/>
              <w:jc w:val="center"/>
            </w:pPr>
          </w:p>
        </w:tc>
        <w:tc>
          <w:tcPr>
            <w:tcW w:w="1013" w:type="dxa"/>
            <w:tcMar>
              <w:top w:w="50" w:type="dxa"/>
              <w:left w:w="100" w:type="dxa"/>
            </w:tcMar>
            <w:vAlign w:val="center"/>
          </w:tcPr>
          <w:p w14:paraId="07367416" w14:textId="77777777" w:rsidR="00395E82" w:rsidRDefault="00395E82">
            <w:pPr>
              <w:spacing w:after="0"/>
              <w:ind w:left="135"/>
            </w:pPr>
          </w:p>
        </w:tc>
        <w:tc>
          <w:tcPr>
            <w:tcW w:w="1799" w:type="dxa"/>
            <w:tcMar>
              <w:top w:w="50" w:type="dxa"/>
              <w:left w:w="100" w:type="dxa"/>
            </w:tcMar>
            <w:vAlign w:val="center"/>
          </w:tcPr>
          <w:p w14:paraId="4F1028A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2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f</w:t>
              </w:r>
              <w:r>
                <w:rPr>
                  <w:rFonts w:ascii="Times New Roman" w:hAnsi="Times New Roman"/>
                  <w:color w:val="0000FF"/>
                  <w:u w:val="single"/>
                  <w:lang w:val="ru-RU"/>
                </w:rPr>
                <w:t>4</w:t>
              </w:r>
              <w:r>
                <w:rPr>
                  <w:rFonts w:ascii="Times New Roman" w:hAnsi="Times New Roman"/>
                  <w:color w:val="0000FF"/>
                  <w:u w:val="single"/>
                </w:rPr>
                <w:t>f</w:t>
              </w:r>
              <w:r>
                <w:rPr>
                  <w:rFonts w:ascii="Times New Roman" w:hAnsi="Times New Roman"/>
                  <w:color w:val="0000FF"/>
                  <w:u w:val="single"/>
                  <w:lang w:val="ru-RU"/>
                </w:rPr>
                <w:t>6</w:t>
              </w:r>
            </w:hyperlink>
          </w:p>
        </w:tc>
      </w:tr>
      <w:tr w:rsidR="00395E82" w:rsidRPr="00AF38A4" w14:paraId="622CCF49" w14:textId="77777777">
        <w:trPr>
          <w:trHeight w:val="144"/>
          <w:tblCellSpacing w:w="0" w:type="dxa"/>
        </w:trPr>
        <w:tc>
          <w:tcPr>
            <w:tcW w:w="394" w:type="dxa"/>
            <w:tcMar>
              <w:top w:w="50" w:type="dxa"/>
              <w:left w:w="100" w:type="dxa"/>
            </w:tcMar>
            <w:vAlign w:val="center"/>
          </w:tcPr>
          <w:p w14:paraId="5B32888C" w14:textId="77777777" w:rsidR="00395E82" w:rsidRDefault="00054C4B">
            <w:pPr>
              <w:spacing w:after="0"/>
            </w:pPr>
            <w:r>
              <w:rPr>
                <w:rFonts w:ascii="Times New Roman" w:hAnsi="Times New Roman"/>
                <w:color w:val="000000"/>
                <w:sz w:val="24"/>
              </w:rPr>
              <w:t>88</w:t>
            </w:r>
          </w:p>
        </w:tc>
        <w:tc>
          <w:tcPr>
            <w:tcW w:w="4429" w:type="dxa"/>
            <w:tcMar>
              <w:top w:w="50" w:type="dxa"/>
              <w:left w:w="100" w:type="dxa"/>
            </w:tcMar>
            <w:vAlign w:val="center"/>
          </w:tcPr>
          <w:p w14:paraId="3CAD4AEF" w14:textId="77777777" w:rsidR="00395E82" w:rsidRDefault="00054C4B">
            <w:pPr>
              <w:spacing w:after="0"/>
              <w:ind w:left="135"/>
              <w:rPr>
                <w:lang w:val="ru-RU"/>
              </w:rPr>
            </w:pPr>
            <w:r>
              <w:rPr>
                <w:rFonts w:ascii="Times New Roman" w:hAnsi="Times New Roman"/>
                <w:color w:val="000000"/>
                <w:sz w:val="24"/>
                <w:lang w:val="ru-RU"/>
              </w:rPr>
              <w:t>Страна/страны изучаемого языка. (достопримечательности Великобритании)</w:t>
            </w:r>
            <w:r>
              <w:rPr>
                <w:rFonts w:ascii="Times New Roman" w:hAnsi="Times New Roman"/>
                <w:color w:val="000000"/>
                <w:sz w:val="24"/>
                <w:lang w:val="ru-RU"/>
              </w:rPr>
              <w:br/>
              <w:t xml:space="preserve">Глаголы в видовременных формах действительного залога в изъявительном наклонении в </w:t>
            </w:r>
            <w:r>
              <w:rPr>
                <w:rFonts w:ascii="Times New Roman" w:hAnsi="Times New Roman"/>
                <w:color w:val="000000"/>
                <w:sz w:val="24"/>
              </w:rPr>
              <w:t>Present</w:t>
            </w:r>
            <w:r>
              <w:rPr>
                <w:rFonts w:ascii="Times New Roman" w:hAnsi="Times New Roman"/>
                <w:color w:val="000000"/>
                <w:sz w:val="24"/>
                <w:lang w:val="ru-RU"/>
              </w:rPr>
              <w:t xml:space="preserve"> </w:t>
            </w:r>
            <w:r>
              <w:rPr>
                <w:rFonts w:ascii="Times New Roman" w:hAnsi="Times New Roman"/>
                <w:color w:val="000000"/>
                <w:sz w:val="24"/>
              </w:rPr>
              <w:t>Perfect</w:t>
            </w:r>
            <w:r>
              <w:rPr>
                <w:rFonts w:ascii="Times New Roman" w:hAnsi="Times New Roman"/>
                <w:color w:val="000000"/>
                <w:sz w:val="24"/>
                <w:lang w:val="ru-RU"/>
              </w:rPr>
              <w:t xml:space="preserve"> </w:t>
            </w:r>
            <w:r>
              <w:rPr>
                <w:rFonts w:ascii="Times New Roman" w:hAnsi="Times New Roman"/>
                <w:color w:val="000000"/>
                <w:sz w:val="24"/>
              </w:rPr>
              <w:t>Tense</w:t>
            </w:r>
            <w:r>
              <w:rPr>
                <w:rFonts w:ascii="Times New Roman" w:hAnsi="Times New Roman"/>
                <w:color w:val="000000"/>
                <w:sz w:val="24"/>
                <w:lang w:val="ru-RU"/>
              </w:rPr>
              <w:t xml:space="preserve"> в повествовательных (утвердительных и отрицательных) и вопросительных предложениях.</w:t>
            </w:r>
          </w:p>
        </w:tc>
        <w:tc>
          <w:tcPr>
            <w:tcW w:w="677" w:type="dxa"/>
            <w:tcMar>
              <w:top w:w="50" w:type="dxa"/>
              <w:left w:w="100" w:type="dxa"/>
            </w:tcMar>
            <w:vAlign w:val="center"/>
          </w:tcPr>
          <w:p w14:paraId="5F20982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078F3A6" w14:textId="77777777" w:rsidR="00395E82" w:rsidRDefault="00395E82">
            <w:pPr>
              <w:spacing w:after="0"/>
              <w:ind w:left="135"/>
              <w:jc w:val="center"/>
            </w:pPr>
          </w:p>
        </w:tc>
        <w:tc>
          <w:tcPr>
            <w:tcW w:w="1462" w:type="dxa"/>
            <w:tcMar>
              <w:top w:w="50" w:type="dxa"/>
              <w:left w:w="100" w:type="dxa"/>
            </w:tcMar>
            <w:vAlign w:val="center"/>
          </w:tcPr>
          <w:p w14:paraId="3B27C99F" w14:textId="77777777" w:rsidR="00395E82" w:rsidRDefault="00395E82">
            <w:pPr>
              <w:spacing w:after="0"/>
              <w:ind w:left="135"/>
              <w:jc w:val="center"/>
            </w:pPr>
          </w:p>
        </w:tc>
        <w:tc>
          <w:tcPr>
            <w:tcW w:w="1013" w:type="dxa"/>
            <w:tcMar>
              <w:top w:w="50" w:type="dxa"/>
              <w:left w:w="100" w:type="dxa"/>
            </w:tcMar>
            <w:vAlign w:val="center"/>
          </w:tcPr>
          <w:p w14:paraId="006EB9F3" w14:textId="77777777" w:rsidR="00395E82" w:rsidRDefault="00395E82">
            <w:pPr>
              <w:spacing w:after="0"/>
              <w:ind w:left="135"/>
            </w:pPr>
          </w:p>
        </w:tc>
        <w:tc>
          <w:tcPr>
            <w:tcW w:w="1799" w:type="dxa"/>
            <w:tcMar>
              <w:top w:w="50" w:type="dxa"/>
              <w:left w:w="100" w:type="dxa"/>
            </w:tcMar>
            <w:vAlign w:val="center"/>
          </w:tcPr>
          <w:p w14:paraId="32E04E6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2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fa</w:t>
              </w:r>
              <w:r>
                <w:rPr>
                  <w:rFonts w:ascii="Times New Roman" w:hAnsi="Times New Roman"/>
                  <w:color w:val="0000FF"/>
                  <w:u w:val="single"/>
                  <w:lang w:val="ru-RU"/>
                </w:rPr>
                <w:t>14</w:t>
              </w:r>
            </w:hyperlink>
            <w:r>
              <w:rPr>
                <w:rFonts w:ascii="Times New Roman" w:hAnsi="Times New Roman"/>
                <w:color w:val="000000"/>
                <w:sz w:val="24"/>
                <w:lang w:val="ru-RU"/>
              </w:rPr>
              <w:t xml:space="preserve"> </w:t>
            </w:r>
            <w:hyperlink r:id="rId12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fb</w:t>
              </w:r>
              <w:r>
                <w:rPr>
                  <w:rFonts w:ascii="Times New Roman" w:hAnsi="Times New Roman"/>
                  <w:color w:val="0000FF"/>
                  <w:u w:val="single"/>
                  <w:lang w:val="ru-RU"/>
                </w:rPr>
                <w:t>7</w:t>
              </w:r>
              <w:r>
                <w:rPr>
                  <w:rFonts w:ascii="Times New Roman" w:hAnsi="Times New Roman"/>
                  <w:color w:val="0000FF"/>
                  <w:u w:val="single"/>
                </w:rPr>
                <w:t>c</w:t>
              </w:r>
            </w:hyperlink>
            <w:r>
              <w:rPr>
                <w:rFonts w:ascii="Times New Roman" w:hAnsi="Times New Roman"/>
                <w:color w:val="000000"/>
                <w:sz w:val="24"/>
                <w:lang w:val="ru-RU"/>
              </w:rPr>
              <w:t xml:space="preserve"> </w:t>
            </w:r>
            <w:hyperlink r:id="rId12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fcb</w:t>
              </w:r>
              <w:r>
                <w:rPr>
                  <w:rFonts w:ascii="Times New Roman" w:hAnsi="Times New Roman"/>
                  <w:color w:val="0000FF"/>
                  <w:u w:val="single"/>
                  <w:lang w:val="ru-RU"/>
                </w:rPr>
                <w:t>2</w:t>
              </w:r>
            </w:hyperlink>
            <w:r>
              <w:rPr>
                <w:rFonts w:ascii="Times New Roman" w:hAnsi="Times New Roman"/>
                <w:color w:val="000000"/>
                <w:sz w:val="24"/>
                <w:lang w:val="ru-RU"/>
              </w:rPr>
              <w:t xml:space="preserve"> </w:t>
            </w:r>
            <w:hyperlink r:id="rId12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feec</w:t>
              </w:r>
            </w:hyperlink>
            <w:r>
              <w:rPr>
                <w:rFonts w:ascii="Times New Roman" w:hAnsi="Times New Roman"/>
                <w:color w:val="000000"/>
                <w:sz w:val="24"/>
                <w:lang w:val="ru-RU"/>
              </w:rPr>
              <w:t xml:space="preserve"> </w:t>
            </w:r>
            <w:hyperlink r:id="rId13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/8352000</w:t>
              </w:r>
              <w:r>
                <w:rPr>
                  <w:rFonts w:ascii="Times New Roman" w:hAnsi="Times New Roman"/>
                  <w:color w:val="0000FF"/>
                  <w:u w:val="single"/>
                </w:rPr>
                <w:t>e</w:t>
              </w:r>
            </w:hyperlink>
          </w:p>
        </w:tc>
      </w:tr>
      <w:tr w:rsidR="00395E82" w14:paraId="2D8B80D2" w14:textId="77777777">
        <w:trPr>
          <w:trHeight w:val="144"/>
          <w:tblCellSpacing w:w="0" w:type="dxa"/>
        </w:trPr>
        <w:tc>
          <w:tcPr>
            <w:tcW w:w="394" w:type="dxa"/>
            <w:tcMar>
              <w:top w:w="50" w:type="dxa"/>
              <w:left w:w="100" w:type="dxa"/>
            </w:tcMar>
            <w:vAlign w:val="center"/>
          </w:tcPr>
          <w:p w14:paraId="6C191140" w14:textId="77777777" w:rsidR="00395E82" w:rsidRDefault="00054C4B">
            <w:pPr>
              <w:spacing w:after="0"/>
            </w:pPr>
            <w:r>
              <w:rPr>
                <w:rFonts w:ascii="Times New Roman" w:hAnsi="Times New Roman"/>
                <w:color w:val="000000"/>
                <w:sz w:val="24"/>
              </w:rPr>
              <w:t>89</w:t>
            </w:r>
          </w:p>
        </w:tc>
        <w:tc>
          <w:tcPr>
            <w:tcW w:w="4429" w:type="dxa"/>
            <w:tcMar>
              <w:top w:w="50" w:type="dxa"/>
              <w:left w:w="100" w:type="dxa"/>
            </w:tcMar>
            <w:vAlign w:val="center"/>
          </w:tcPr>
          <w:p w14:paraId="18B7B1CC" w14:textId="77777777" w:rsidR="00395E82" w:rsidRDefault="00054C4B">
            <w:pPr>
              <w:spacing w:after="0"/>
              <w:ind w:left="135"/>
              <w:rPr>
                <w:lang w:val="ru-RU"/>
              </w:rPr>
            </w:pPr>
            <w:r>
              <w:rPr>
                <w:rFonts w:ascii="Times New Roman" w:hAnsi="Times New Roman"/>
                <w:color w:val="000000"/>
                <w:sz w:val="24"/>
                <w:lang w:val="ru-RU"/>
              </w:rPr>
              <w:t>Достопримечательности стран изучаемого языка</w:t>
            </w:r>
            <w:r>
              <w:rPr>
                <w:rFonts w:ascii="Times New Roman" w:hAnsi="Times New Roman"/>
                <w:color w:val="000000"/>
                <w:sz w:val="24"/>
                <w:lang w:val="ru-RU"/>
              </w:rPr>
              <w:br/>
              <w:t>Использование при чтении и аудировании языковой, в том числе контекстуальной, догадки.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5A2CA82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7E3C30EA" w14:textId="77777777" w:rsidR="00395E82" w:rsidRDefault="00395E82">
            <w:pPr>
              <w:spacing w:after="0"/>
              <w:ind w:left="135"/>
              <w:jc w:val="center"/>
            </w:pPr>
          </w:p>
        </w:tc>
        <w:tc>
          <w:tcPr>
            <w:tcW w:w="1462" w:type="dxa"/>
            <w:tcMar>
              <w:top w:w="50" w:type="dxa"/>
              <w:left w:w="100" w:type="dxa"/>
            </w:tcMar>
            <w:vAlign w:val="center"/>
          </w:tcPr>
          <w:p w14:paraId="662D8328" w14:textId="77777777" w:rsidR="00395E82" w:rsidRDefault="00395E82">
            <w:pPr>
              <w:spacing w:after="0"/>
              <w:ind w:left="135"/>
              <w:jc w:val="center"/>
            </w:pPr>
          </w:p>
        </w:tc>
        <w:tc>
          <w:tcPr>
            <w:tcW w:w="1013" w:type="dxa"/>
            <w:tcMar>
              <w:top w:w="50" w:type="dxa"/>
              <w:left w:w="100" w:type="dxa"/>
            </w:tcMar>
            <w:vAlign w:val="center"/>
          </w:tcPr>
          <w:p w14:paraId="7B0D8300" w14:textId="77777777" w:rsidR="00395E82" w:rsidRDefault="00395E82">
            <w:pPr>
              <w:spacing w:after="0"/>
              <w:ind w:left="135"/>
            </w:pPr>
          </w:p>
        </w:tc>
        <w:tc>
          <w:tcPr>
            <w:tcW w:w="1799" w:type="dxa"/>
            <w:tcMar>
              <w:top w:w="50" w:type="dxa"/>
              <w:left w:w="100" w:type="dxa"/>
            </w:tcMar>
            <w:vAlign w:val="center"/>
          </w:tcPr>
          <w:p w14:paraId="50677F4D" w14:textId="77777777" w:rsidR="00395E82" w:rsidRDefault="00395E82">
            <w:pPr>
              <w:spacing w:after="0"/>
              <w:ind w:left="135"/>
            </w:pPr>
          </w:p>
        </w:tc>
      </w:tr>
      <w:tr w:rsidR="00395E82" w14:paraId="3DD23D69" w14:textId="77777777">
        <w:trPr>
          <w:trHeight w:val="144"/>
          <w:tblCellSpacing w:w="0" w:type="dxa"/>
        </w:trPr>
        <w:tc>
          <w:tcPr>
            <w:tcW w:w="394" w:type="dxa"/>
            <w:tcMar>
              <w:top w:w="50" w:type="dxa"/>
              <w:left w:w="100" w:type="dxa"/>
            </w:tcMar>
            <w:vAlign w:val="center"/>
          </w:tcPr>
          <w:p w14:paraId="5BD9B594" w14:textId="77777777" w:rsidR="00395E82" w:rsidRDefault="00054C4B">
            <w:pPr>
              <w:spacing w:after="0"/>
            </w:pPr>
            <w:r>
              <w:rPr>
                <w:rFonts w:ascii="Times New Roman" w:hAnsi="Times New Roman"/>
                <w:color w:val="000000"/>
                <w:sz w:val="24"/>
              </w:rPr>
              <w:t>90</w:t>
            </w:r>
          </w:p>
        </w:tc>
        <w:tc>
          <w:tcPr>
            <w:tcW w:w="4429" w:type="dxa"/>
            <w:tcMar>
              <w:top w:w="50" w:type="dxa"/>
              <w:left w:w="100" w:type="dxa"/>
            </w:tcMar>
            <w:vAlign w:val="center"/>
          </w:tcPr>
          <w:p w14:paraId="4A17DEEF" w14:textId="77777777" w:rsidR="00395E82" w:rsidRDefault="00054C4B">
            <w:pPr>
              <w:spacing w:after="0"/>
              <w:ind w:left="135"/>
              <w:rPr>
                <w:lang w:val="ru-RU"/>
              </w:rPr>
            </w:pPr>
            <w:r>
              <w:rPr>
                <w:rFonts w:ascii="Times New Roman" w:hAnsi="Times New Roman"/>
                <w:color w:val="000000"/>
                <w:sz w:val="24"/>
                <w:lang w:val="ru-RU"/>
              </w:rPr>
              <w:t>Страна/страны изучаемого языка (национальные праздники)</w:t>
            </w:r>
            <w:r>
              <w:rPr>
                <w:rFonts w:ascii="Times New Roman" w:hAnsi="Times New Roman"/>
                <w:color w:val="000000"/>
                <w:sz w:val="24"/>
                <w:lang w:val="ru-RU"/>
              </w:rPr>
              <w:br/>
              <w:t>Формирование умений: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tc>
        <w:tc>
          <w:tcPr>
            <w:tcW w:w="677" w:type="dxa"/>
            <w:tcMar>
              <w:top w:w="50" w:type="dxa"/>
              <w:left w:w="100" w:type="dxa"/>
            </w:tcMar>
            <w:vAlign w:val="center"/>
          </w:tcPr>
          <w:p w14:paraId="10D04D72"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2237C0FE" w14:textId="77777777" w:rsidR="00395E82" w:rsidRDefault="00395E82">
            <w:pPr>
              <w:spacing w:after="0"/>
              <w:ind w:left="135"/>
              <w:jc w:val="center"/>
            </w:pPr>
          </w:p>
        </w:tc>
        <w:tc>
          <w:tcPr>
            <w:tcW w:w="1462" w:type="dxa"/>
            <w:tcMar>
              <w:top w:w="50" w:type="dxa"/>
              <w:left w:w="100" w:type="dxa"/>
            </w:tcMar>
            <w:vAlign w:val="center"/>
          </w:tcPr>
          <w:p w14:paraId="4FF39B0D" w14:textId="77777777" w:rsidR="00395E82" w:rsidRDefault="00395E82">
            <w:pPr>
              <w:spacing w:after="0"/>
              <w:ind w:left="135"/>
              <w:jc w:val="center"/>
            </w:pPr>
          </w:p>
        </w:tc>
        <w:tc>
          <w:tcPr>
            <w:tcW w:w="1013" w:type="dxa"/>
            <w:tcMar>
              <w:top w:w="50" w:type="dxa"/>
              <w:left w:w="100" w:type="dxa"/>
            </w:tcMar>
            <w:vAlign w:val="center"/>
          </w:tcPr>
          <w:p w14:paraId="4F902633" w14:textId="77777777" w:rsidR="00395E82" w:rsidRDefault="00395E82">
            <w:pPr>
              <w:spacing w:after="0"/>
              <w:ind w:left="135"/>
            </w:pPr>
          </w:p>
        </w:tc>
        <w:tc>
          <w:tcPr>
            <w:tcW w:w="1799" w:type="dxa"/>
            <w:tcMar>
              <w:top w:w="50" w:type="dxa"/>
              <w:left w:w="100" w:type="dxa"/>
            </w:tcMar>
            <w:vAlign w:val="center"/>
          </w:tcPr>
          <w:p w14:paraId="6816629E" w14:textId="77777777" w:rsidR="00395E82" w:rsidRDefault="00395E82">
            <w:pPr>
              <w:spacing w:after="0"/>
              <w:ind w:left="135"/>
            </w:pPr>
          </w:p>
        </w:tc>
      </w:tr>
      <w:tr w:rsidR="00395E82" w14:paraId="54E3A7C5" w14:textId="77777777">
        <w:trPr>
          <w:trHeight w:val="144"/>
          <w:tblCellSpacing w:w="0" w:type="dxa"/>
        </w:trPr>
        <w:tc>
          <w:tcPr>
            <w:tcW w:w="394" w:type="dxa"/>
            <w:tcMar>
              <w:top w:w="50" w:type="dxa"/>
              <w:left w:w="100" w:type="dxa"/>
            </w:tcMar>
            <w:vAlign w:val="center"/>
          </w:tcPr>
          <w:p w14:paraId="458AC235" w14:textId="77777777" w:rsidR="00395E82" w:rsidRDefault="00054C4B">
            <w:pPr>
              <w:spacing w:after="0"/>
            </w:pPr>
            <w:r>
              <w:rPr>
                <w:rFonts w:ascii="Times New Roman" w:hAnsi="Times New Roman"/>
                <w:color w:val="000000"/>
                <w:sz w:val="24"/>
              </w:rPr>
              <w:t>91</w:t>
            </w:r>
          </w:p>
        </w:tc>
        <w:tc>
          <w:tcPr>
            <w:tcW w:w="4429" w:type="dxa"/>
            <w:tcMar>
              <w:top w:w="50" w:type="dxa"/>
              <w:left w:w="100" w:type="dxa"/>
            </w:tcMar>
            <w:vAlign w:val="center"/>
          </w:tcPr>
          <w:p w14:paraId="774935A8" w14:textId="77777777" w:rsidR="00395E82" w:rsidRDefault="00054C4B">
            <w:pPr>
              <w:spacing w:after="0"/>
              <w:ind w:left="135"/>
              <w:rPr>
                <w:lang w:val="ru-RU"/>
              </w:rPr>
            </w:pPr>
            <w:r>
              <w:rPr>
                <w:rFonts w:ascii="Times New Roman" w:hAnsi="Times New Roman"/>
                <w:color w:val="000000"/>
                <w:sz w:val="24"/>
                <w:lang w:val="ru-RU"/>
              </w:rPr>
              <w:t>Страна/страны изучаемого языка. (национальные особенности)</w:t>
            </w:r>
            <w:r>
              <w:rPr>
                <w:rFonts w:ascii="Times New Roman" w:hAnsi="Times New Roman"/>
                <w:color w:val="000000"/>
                <w:sz w:val="24"/>
                <w:lang w:val="ru-RU"/>
              </w:rPr>
              <w:br/>
              <w:t xml:space="preserve">Развитие коммуникативных умений аудирования на базе умений, сформированных на уровне начального общего образования: при непосредственном </w:t>
            </w:r>
            <w:r>
              <w:rPr>
                <w:rFonts w:ascii="Times New Roman" w:hAnsi="Times New Roman"/>
                <w:color w:val="000000"/>
                <w:sz w:val="24"/>
                <w:lang w:val="ru-RU"/>
              </w:rPr>
              <w:lastRenderedPageBreak/>
              <w:t>общении: понимание на слух речи учителя и одноклассников и вербальная (невербальная) реакция на услышанное;</w:t>
            </w:r>
          </w:p>
        </w:tc>
        <w:tc>
          <w:tcPr>
            <w:tcW w:w="677" w:type="dxa"/>
            <w:tcMar>
              <w:top w:w="50" w:type="dxa"/>
              <w:left w:w="100" w:type="dxa"/>
            </w:tcMar>
            <w:vAlign w:val="center"/>
          </w:tcPr>
          <w:p w14:paraId="4E9C5608"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5E9D4F3D" w14:textId="77777777" w:rsidR="00395E82" w:rsidRDefault="00395E82">
            <w:pPr>
              <w:spacing w:after="0"/>
              <w:ind w:left="135"/>
              <w:jc w:val="center"/>
            </w:pPr>
          </w:p>
        </w:tc>
        <w:tc>
          <w:tcPr>
            <w:tcW w:w="1462" w:type="dxa"/>
            <w:tcMar>
              <w:top w:w="50" w:type="dxa"/>
              <w:left w:w="100" w:type="dxa"/>
            </w:tcMar>
            <w:vAlign w:val="center"/>
          </w:tcPr>
          <w:p w14:paraId="53F5CB4C" w14:textId="77777777" w:rsidR="00395E82" w:rsidRDefault="00395E82">
            <w:pPr>
              <w:spacing w:after="0"/>
              <w:ind w:left="135"/>
              <w:jc w:val="center"/>
            </w:pPr>
          </w:p>
        </w:tc>
        <w:tc>
          <w:tcPr>
            <w:tcW w:w="1013" w:type="dxa"/>
            <w:tcMar>
              <w:top w:w="50" w:type="dxa"/>
              <w:left w:w="100" w:type="dxa"/>
            </w:tcMar>
            <w:vAlign w:val="center"/>
          </w:tcPr>
          <w:p w14:paraId="17851148" w14:textId="77777777" w:rsidR="00395E82" w:rsidRDefault="00395E82">
            <w:pPr>
              <w:spacing w:after="0"/>
              <w:ind w:left="135"/>
            </w:pPr>
          </w:p>
        </w:tc>
        <w:tc>
          <w:tcPr>
            <w:tcW w:w="1799" w:type="dxa"/>
            <w:tcMar>
              <w:top w:w="50" w:type="dxa"/>
              <w:left w:w="100" w:type="dxa"/>
            </w:tcMar>
            <w:vAlign w:val="center"/>
          </w:tcPr>
          <w:p w14:paraId="66F4B57F" w14:textId="77777777" w:rsidR="00395E82" w:rsidRDefault="00395E82">
            <w:pPr>
              <w:spacing w:after="0"/>
              <w:ind w:left="135"/>
            </w:pPr>
          </w:p>
        </w:tc>
      </w:tr>
      <w:tr w:rsidR="00395E82" w14:paraId="456A5A5D" w14:textId="77777777">
        <w:trPr>
          <w:trHeight w:val="144"/>
          <w:tblCellSpacing w:w="0" w:type="dxa"/>
        </w:trPr>
        <w:tc>
          <w:tcPr>
            <w:tcW w:w="394" w:type="dxa"/>
            <w:tcMar>
              <w:top w:w="50" w:type="dxa"/>
              <w:left w:w="100" w:type="dxa"/>
            </w:tcMar>
            <w:vAlign w:val="center"/>
          </w:tcPr>
          <w:p w14:paraId="3CA81A37" w14:textId="77777777" w:rsidR="00395E82" w:rsidRDefault="00054C4B">
            <w:pPr>
              <w:spacing w:after="0"/>
            </w:pPr>
            <w:r>
              <w:rPr>
                <w:rFonts w:ascii="Times New Roman" w:hAnsi="Times New Roman"/>
                <w:color w:val="000000"/>
                <w:sz w:val="24"/>
              </w:rPr>
              <w:t>92</w:t>
            </w:r>
          </w:p>
        </w:tc>
        <w:tc>
          <w:tcPr>
            <w:tcW w:w="4429" w:type="dxa"/>
            <w:tcMar>
              <w:top w:w="50" w:type="dxa"/>
              <w:left w:w="100" w:type="dxa"/>
            </w:tcMar>
            <w:vAlign w:val="center"/>
          </w:tcPr>
          <w:p w14:paraId="18028E2B" w14:textId="77777777" w:rsidR="00395E82" w:rsidRDefault="00054C4B">
            <w:pPr>
              <w:spacing w:after="0"/>
              <w:ind w:left="135"/>
              <w:rPr>
                <w:lang w:val="ru-RU"/>
              </w:rPr>
            </w:pPr>
            <w:r>
              <w:rPr>
                <w:rFonts w:ascii="Times New Roman" w:hAnsi="Times New Roman"/>
                <w:color w:val="000000"/>
                <w:sz w:val="24"/>
                <w:lang w:val="ru-RU"/>
              </w:rPr>
              <w:t>Страна/страны изучаемого языка (национальные обычаи)</w:t>
            </w:r>
            <w:r>
              <w:rPr>
                <w:rFonts w:ascii="Times New Roman" w:hAnsi="Times New Roman"/>
                <w:color w:val="000000"/>
                <w:sz w:val="24"/>
                <w:lang w:val="ru-RU"/>
              </w:rPr>
              <w:br/>
              <w:t>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3514C77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7934CA69" w14:textId="77777777" w:rsidR="00395E82" w:rsidRDefault="00395E82">
            <w:pPr>
              <w:spacing w:after="0"/>
              <w:ind w:left="135"/>
              <w:jc w:val="center"/>
            </w:pPr>
          </w:p>
        </w:tc>
        <w:tc>
          <w:tcPr>
            <w:tcW w:w="1462" w:type="dxa"/>
            <w:tcMar>
              <w:top w:w="50" w:type="dxa"/>
              <w:left w:w="100" w:type="dxa"/>
            </w:tcMar>
            <w:vAlign w:val="center"/>
          </w:tcPr>
          <w:p w14:paraId="79462876" w14:textId="77777777" w:rsidR="00395E82" w:rsidRDefault="00395E82">
            <w:pPr>
              <w:spacing w:after="0"/>
              <w:ind w:left="135"/>
              <w:jc w:val="center"/>
            </w:pPr>
          </w:p>
        </w:tc>
        <w:tc>
          <w:tcPr>
            <w:tcW w:w="1013" w:type="dxa"/>
            <w:tcMar>
              <w:top w:w="50" w:type="dxa"/>
              <w:left w:w="100" w:type="dxa"/>
            </w:tcMar>
            <w:vAlign w:val="center"/>
          </w:tcPr>
          <w:p w14:paraId="138B1CB3" w14:textId="77777777" w:rsidR="00395E82" w:rsidRDefault="00395E82">
            <w:pPr>
              <w:spacing w:after="0"/>
              <w:ind w:left="135"/>
            </w:pPr>
          </w:p>
        </w:tc>
        <w:tc>
          <w:tcPr>
            <w:tcW w:w="1799" w:type="dxa"/>
            <w:tcMar>
              <w:top w:w="50" w:type="dxa"/>
              <w:left w:w="100" w:type="dxa"/>
            </w:tcMar>
            <w:vAlign w:val="center"/>
          </w:tcPr>
          <w:p w14:paraId="5AD8ACCF" w14:textId="77777777" w:rsidR="00395E82" w:rsidRDefault="00395E82">
            <w:pPr>
              <w:spacing w:after="0"/>
              <w:ind w:left="135"/>
            </w:pPr>
          </w:p>
        </w:tc>
      </w:tr>
      <w:tr w:rsidR="00395E82" w:rsidRPr="00AF38A4" w14:paraId="53F46188" w14:textId="77777777">
        <w:trPr>
          <w:trHeight w:val="144"/>
          <w:tblCellSpacing w:w="0" w:type="dxa"/>
        </w:trPr>
        <w:tc>
          <w:tcPr>
            <w:tcW w:w="394" w:type="dxa"/>
            <w:tcMar>
              <w:top w:w="50" w:type="dxa"/>
              <w:left w:w="100" w:type="dxa"/>
            </w:tcMar>
            <w:vAlign w:val="center"/>
          </w:tcPr>
          <w:p w14:paraId="1C198179" w14:textId="77777777" w:rsidR="00395E82" w:rsidRDefault="00054C4B">
            <w:pPr>
              <w:spacing w:after="0"/>
            </w:pPr>
            <w:r>
              <w:rPr>
                <w:rFonts w:ascii="Times New Roman" w:hAnsi="Times New Roman"/>
                <w:color w:val="000000"/>
                <w:sz w:val="24"/>
              </w:rPr>
              <w:t>93</w:t>
            </w:r>
          </w:p>
        </w:tc>
        <w:tc>
          <w:tcPr>
            <w:tcW w:w="4429" w:type="dxa"/>
            <w:tcMar>
              <w:top w:w="50" w:type="dxa"/>
              <w:left w:w="100" w:type="dxa"/>
            </w:tcMar>
            <w:vAlign w:val="center"/>
          </w:tcPr>
          <w:p w14:paraId="1988B0B6" w14:textId="77777777" w:rsidR="00395E82" w:rsidRDefault="00054C4B">
            <w:pPr>
              <w:spacing w:after="0"/>
              <w:ind w:left="135"/>
              <w:rPr>
                <w:lang w:val="ru-RU"/>
              </w:rPr>
            </w:pPr>
            <w:r>
              <w:rPr>
                <w:rFonts w:ascii="Times New Roman" w:hAnsi="Times New Roman"/>
                <w:color w:val="000000"/>
                <w:sz w:val="24"/>
                <w:lang w:val="ru-RU"/>
              </w:rPr>
              <w:t>Страна/ страны изучаемого языка (традиции)</w:t>
            </w:r>
            <w:r>
              <w:rPr>
                <w:rFonts w:ascii="Times New Roman" w:hAnsi="Times New Roman"/>
                <w:color w:val="000000"/>
                <w:sz w:val="24"/>
                <w:lang w:val="ru-RU"/>
              </w:rPr>
              <w:br/>
              <w:t>Использование при чтении и аудировании языковой, в том числе контекстуальной, догадки.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2BF000F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3162158B" w14:textId="77777777" w:rsidR="00395E82" w:rsidRDefault="00395E82">
            <w:pPr>
              <w:spacing w:after="0"/>
              <w:ind w:left="135"/>
              <w:jc w:val="center"/>
            </w:pPr>
          </w:p>
        </w:tc>
        <w:tc>
          <w:tcPr>
            <w:tcW w:w="1462" w:type="dxa"/>
            <w:tcMar>
              <w:top w:w="50" w:type="dxa"/>
              <w:left w:w="100" w:type="dxa"/>
            </w:tcMar>
            <w:vAlign w:val="center"/>
          </w:tcPr>
          <w:p w14:paraId="1AE13B1B" w14:textId="77777777" w:rsidR="00395E82" w:rsidRDefault="00395E82">
            <w:pPr>
              <w:spacing w:after="0"/>
              <w:ind w:left="135"/>
              <w:jc w:val="center"/>
            </w:pPr>
          </w:p>
        </w:tc>
        <w:tc>
          <w:tcPr>
            <w:tcW w:w="1013" w:type="dxa"/>
            <w:tcMar>
              <w:top w:w="50" w:type="dxa"/>
              <w:left w:w="100" w:type="dxa"/>
            </w:tcMar>
            <w:vAlign w:val="center"/>
          </w:tcPr>
          <w:p w14:paraId="4DA54AD5" w14:textId="77777777" w:rsidR="00395E82" w:rsidRDefault="00395E82">
            <w:pPr>
              <w:spacing w:after="0"/>
              <w:ind w:left="135"/>
            </w:pPr>
          </w:p>
        </w:tc>
        <w:tc>
          <w:tcPr>
            <w:tcW w:w="1799" w:type="dxa"/>
            <w:tcMar>
              <w:top w:w="50" w:type="dxa"/>
              <w:left w:w="100" w:type="dxa"/>
            </w:tcMar>
            <w:vAlign w:val="center"/>
          </w:tcPr>
          <w:p w14:paraId="5934A6E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3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/83520266</w:t>
              </w:r>
            </w:hyperlink>
          </w:p>
        </w:tc>
      </w:tr>
      <w:tr w:rsidR="00395E82" w:rsidRPr="00AF38A4" w14:paraId="0216091F" w14:textId="77777777">
        <w:trPr>
          <w:trHeight w:val="144"/>
          <w:tblCellSpacing w:w="0" w:type="dxa"/>
        </w:trPr>
        <w:tc>
          <w:tcPr>
            <w:tcW w:w="394" w:type="dxa"/>
            <w:tcMar>
              <w:top w:w="50" w:type="dxa"/>
              <w:left w:w="100" w:type="dxa"/>
            </w:tcMar>
            <w:vAlign w:val="center"/>
          </w:tcPr>
          <w:p w14:paraId="614E8847" w14:textId="77777777" w:rsidR="00395E82" w:rsidRDefault="00054C4B">
            <w:pPr>
              <w:spacing w:after="0"/>
            </w:pPr>
            <w:r>
              <w:rPr>
                <w:rFonts w:ascii="Times New Roman" w:hAnsi="Times New Roman"/>
                <w:color w:val="000000"/>
                <w:sz w:val="24"/>
              </w:rPr>
              <w:t>94</w:t>
            </w:r>
          </w:p>
        </w:tc>
        <w:tc>
          <w:tcPr>
            <w:tcW w:w="4429" w:type="dxa"/>
            <w:tcMar>
              <w:top w:w="50" w:type="dxa"/>
              <w:left w:w="100" w:type="dxa"/>
            </w:tcMar>
            <w:vAlign w:val="center"/>
          </w:tcPr>
          <w:p w14:paraId="1CCEFEE3" w14:textId="77777777" w:rsidR="00395E82" w:rsidRDefault="00054C4B">
            <w:pPr>
              <w:spacing w:after="0"/>
              <w:ind w:left="135"/>
              <w:rPr>
                <w:lang w:val="ru-RU"/>
              </w:rPr>
            </w:pPr>
            <w:r>
              <w:rPr>
                <w:rFonts w:ascii="Times New Roman" w:hAnsi="Times New Roman"/>
                <w:color w:val="000000"/>
                <w:sz w:val="24"/>
                <w:lang w:val="ru-RU"/>
              </w:rPr>
              <w:t>Страна/ страны изучаемого языка (сувениры)</w:t>
            </w:r>
            <w:r>
              <w:rPr>
                <w:rFonts w:ascii="Times New Roman" w:hAnsi="Times New Roman"/>
                <w:color w:val="000000"/>
                <w:sz w:val="24"/>
                <w:lang w:val="ru-RU"/>
              </w:rPr>
              <w:br/>
              <w:t xml:space="preserve">Правильное написание изученных слов.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Пунктуационно правильное, в соответствии с нормами речевого этикета, принятыми в стране </w:t>
            </w:r>
            <w:r>
              <w:rPr>
                <w:rFonts w:ascii="Times New Roman" w:hAnsi="Times New Roman"/>
                <w:color w:val="000000"/>
                <w:sz w:val="24"/>
                <w:lang w:val="ru-RU"/>
              </w:rPr>
              <w:lastRenderedPageBreak/>
              <w:t>(странах) изучаемого языка, оформление электронного сообщения личного характера.</w:t>
            </w:r>
          </w:p>
        </w:tc>
        <w:tc>
          <w:tcPr>
            <w:tcW w:w="677" w:type="dxa"/>
            <w:tcMar>
              <w:top w:w="50" w:type="dxa"/>
              <w:left w:w="100" w:type="dxa"/>
            </w:tcMar>
            <w:vAlign w:val="center"/>
          </w:tcPr>
          <w:p w14:paraId="4C14FDF1"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5C5ED839" w14:textId="77777777" w:rsidR="00395E82" w:rsidRDefault="00395E82">
            <w:pPr>
              <w:spacing w:after="0"/>
              <w:ind w:left="135"/>
              <w:jc w:val="center"/>
            </w:pPr>
          </w:p>
        </w:tc>
        <w:tc>
          <w:tcPr>
            <w:tcW w:w="1462" w:type="dxa"/>
            <w:tcMar>
              <w:top w:w="50" w:type="dxa"/>
              <w:left w:w="100" w:type="dxa"/>
            </w:tcMar>
            <w:vAlign w:val="center"/>
          </w:tcPr>
          <w:p w14:paraId="3D99DC19" w14:textId="77777777" w:rsidR="00395E82" w:rsidRDefault="00395E82">
            <w:pPr>
              <w:spacing w:after="0"/>
              <w:ind w:left="135"/>
              <w:jc w:val="center"/>
            </w:pPr>
          </w:p>
        </w:tc>
        <w:tc>
          <w:tcPr>
            <w:tcW w:w="1013" w:type="dxa"/>
            <w:tcMar>
              <w:top w:w="50" w:type="dxa"/>
              <w:left w:w="100" w:type="dxa"/>
            </w:tcMar>
            <w:vAlign w:val="center"/>
          </w:tcPr>
          <w:p w14:paraId="529D794E" w14:textId="77777777" w:rsidR="00395E82" w:rsidRDefault="00395E82">
            <w:pPr>
              <w:spacing w:after="0"/>
              <w:ind w:left="135"/>
            </w:pPr>
          </w:p>
        </w:tc>
        <w:tc>
          <w:tcPr>
            <w:tcW w:w="1799" w:type="dxa"/>
            <w:tcMar>
              <w:top w:w="50" w:type="dxa"/>
              <w:left w:w="100" w:type="dxa"/>
            </w:tcMar>
            <w:vAlign w:val="center"/>
          </w:tcPr>
          <w:p w14:paraId="7E43977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3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w:t>
              </w:r>
              <w:r>
                <w:rPr>
                  <w:rFonts w:ascii="Times New Roman" w:hAnsi="Times New Roman"/>
                  <w:color w:val="0000FF"/>
                  <w:u w:val="single"/>
                </w:rPr>
                <w:t>c</w:t>
              </w:r>
              <w:r>
                <w:rPr>
                  <w:rFonts w:ascii="Times New Roman" w:hAnsi="Times New Roman"/>
                  <w:color w:val="0000FF"/>
                  <w:u w:val="single"/>
                  <w:lang w:val="ru-RU"/>
                </w:rPr>
                <w:t>5</w:t>
              </w:r>
              <w:r>
                <w:rPr>
                  <w:rFonts w:ascii="Times New Roman" w:hAnsi="Times New Roman"/>
                  <w:color w:val="0000FF"/>
                  <w:u w:val="single"/>
                </w:rPr>
                <w:t>bc</w:t>
              </w:r>
            </w:hyperlink>
          </w:p>
        </w:tc>
      </w:tr>
      <w:tr w:rsidR="00395E82" w14:paraId="113585CF" w14:textId="77777777">
        <w:trPr>
          <w:trHeight w:val="144"/>
          <w:tblCellSpacing w:w="0" w:type="dxa"/>
        </w:trPr>
        <w:tc>
          <w:tcPr>
            <w:tcW w:w="394" w:type="dxa"/>
            <w:tcMar>
              <w:top w:w="50" w:type="dxa"/>
              <w:left w:w="100" w:type="dxa"/>
            </w:tcMar>
            <w:vAlign w:val="center"/>
          </w:tcPr>
          <w:p w14:paraId="2268A4EF" w14:textId="77777777" w:rsidR="00395E82" w:rsidRDefault="00054C4B">
            <w:pPr>
              <w:spacing w:after="0"/>
            </w:pPr>
            <w:r>
              <w:rPr>
                <w:rFonts w:ascii="Times New Roman" w:hAnsi="Times New Roman"/>
                <w:color w:val="000000"/>
                <w:sz w:val="24"/>
              </w:rPr>
              <w:t>95</w:t>
            </w:r>
          </w:p>
        </w:tc>
        <w:tc>
          <w:tcPr>
            <w:tcW w:w="4429" w:type="dxa"/>
            <w:tcMar>
              <w:top w:w="50" w:type="dxa"/>
              <w:left w:w="100" w:type="dxa"/>
            </w:tcMar>
            <w:vAlign w:val="center"/>
          </w:tcPr>
          <w:p w14:paraId="238C20EC" w14:textId="77777777" w:rsidR="00395E82" w:rsidRDefault="00054C4B">
            <w:pPr>
              <w:spacing w:after="0"/>
              <w:ind w:left="135"/>
              <w:rPr>
                <w:lang w:val="ru-RU"/>
              </w:rPr>
            </w:pPr>
            <w:r>
              <w:rPr>
                <w:rFonts w:ascii="Times New Roman" w:hAnsi="Times New Roman"/>
                <w:color w:val="000000"/>
                <w:sz w:val="24"/>
                <w:lang w:val="ru-RU"/>
              </w:rPr>
              <w:t>Страна/ страны изучаемого языка (типичные здания и строения)</w:t>
            </w:r>
            <w:r>
              <w:rPr>
                <w:rFonts w:ascii="Times New Roman" w:hAnsi="Times New Roman"/>
                <w:color w:val="000000"/>
                <w:sz w:val="24"/>
                <w:lang w:val="ru-RU"/>
              </w:rPr>
              <w:br/>
              <w:t>Использование при чтении и аудировании языковой, в том числе контекстуальной, догадки.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51D7BBC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C4B840D" w14:textId="77777777" w:rsidR="00395E82" w:rsidRDefault="00395E82">
            <w:pPr>
              <w:spacing w:after="0"/>
              <w:ind w:left="135"/>
              <w:jc w:val="center"/>
            </w:pPr>
          </w:p>
        </w:tc>
        <w:tc>
          <w:tcPr>
            <w:tcW w:w="1462" w:type="dxa"/>
            <w:tcMar>
              <w:top w:w="50" w:type="dxa"/>
              <w:left w:w="100" w:type="dxa"/>
            </w:tcMar>
            <w:vAlign w:val="center"/>
          </w:tcPr>
          <w:p w14:paraId="5815E0DB" w14:textId="77777777" w:rsidR="00395E82" w:rsidRDefault="00395E82">
            <w:pPr>
              <w:spacing w:after="0"/>
              <w:ind w:left="135"/>
              <w:jc w:val="center"/>
            </w:pPr>
          </w:p>
        </w:tc>
        <w:tc>
          <w:tcPr>
            <w:tcW w:w="1013" w:type="dxa"/>
            <w:tcMar>
              <w:top w:w="50" w:type="dxa"/>
              <w:left w:w="100" w:type="dxa"/>
            </w:tcMar>
            <w:vAlign w:val="center"/>
          </w:tcPr>
          <w:p w14:paraId="5A600E3E" w14:textId="77777777" w:rsidR="00395E82" w:rsidRDefault="00395E82">
            <w:pPr>
              <w:spacing w:after="0"/>
              <w:ind w:left="135"/>
            </w:pPr>
          </w:p>
        </w:tc>
        <w:tc>
          <w:tcPr>
            <w:tcW w:w="1799" w:type="dxa"/>
            <w:tcMar>
              <w:top w:w="50" w:type="dxa"/>
              <w:left w:w="100" w:type="dxa"/>
            </w:tcMar>
            <w:vAlign w:val="center"/>
          </w:tcPr>
          <w:p w14:paraId="320F54D0" w14:textId="77777777" w:rsidR="00395E82" w:rsidRDefault="00395E82">
            <w:pPr>
              <w:spacing w:after="0"/>
              <w:ind w:left="135"/>
            </w:pPr>
          </w:p>
        </w:tc>
      </w:tr>
      <w:tr w:rsidR="00395E82" w14:paraId="1E0E8C4C" w14:textId="77777777">
        <w:trPr>
          <w:trHeight w:val="144"/>
          <w:tblCellSpacing w:w="0" w:type="dxa"/>
        </w:trPr>
        <w:tc>
          <w:tcPr>
            <w:tcW w:w="394" w:type="dxa"/>
            <w:tcMar>
              <w:top w:w="50" w:type="dxa"/>
              <w:left w:w="100" w:type="dxa"/>
            </w:tcMar>
            <w:vAlign w:val="center"/>
          </w:tcPr>
          <w:p w14:paraId="4D5B0C4C" w14:textId="77777777" w:rsidR="00395E82" w:rsidRDefault="00054C4B">
            <w:pPr>
              <w:spacing w:after="0"/>
            </w:pPr>
            <w:r>
              <w:rPr>
                <w:rFonts w:ascii="Times New Roman" w:hAnsi="Times New Roman"/>
                <w:color w:val="000000"/>
                <w:sz w:val="24"/>
              </w:rPr>
              <w:t>96</w:t>
            </w:r>
          </w:p>
        </w:tc>
        <w:tc>
          <w:tcPr>
            <w:tcW w:w="4429" w:type="dxa"/>
            <w:tcMar>
              <w:top w:w="50" w:type="dxa"/>
              <w:left w:w="100" w:type="dxa"/>
            </w:tcMar>
            <w:vAlign w:val="center"/>
          </w:tcPr>
          <w:p w14:paraId="38F39EFE" w14:textId="77777777" w:rsidR="00395E82" w:rsidRDefault="00054C4B">
            <w:pPr>
              <w:spacing w:after="0"/>
              <w:ind w:left="135"/>
              <w:rPr>
                <w:lang w:val="ru-RU"/>
              </w:rPr>
            </w:pPr>
            <w:r>
              <w:rPr>
                <w:rFonts w:ascii="Times New Roman" w:hAnsi="Times New Roman"/>
                <w:color w:val="000000"/>
                <w:sz w:val="24"/>
                <w:lang w:val="ru-RU"/>
              </w:rPr>
              <w:t>Обобщение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c>
          <w:tcPr>
            <w:tcW w:w="677" w:type="dxa"/>
            <w:tcMar>
              <w:top w:w="50" w:type="dxa"/>
              <w:left w:w="100" w:type="dxa"/>
            </w:tcMar>
            <w:vAlign w:val="center"/>
          </w:tcPr>
          <w:p w14:paraId="752758E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01898B14" w14:textId="77777777" w:rsidR="00395E82" w:rsidRDefault="00395E82">
            <w:pPr>
              <w:spacing w:after="0"/>
              <w:ind w:left="135"/>
              <w:jc w:val="center"/>
            </w:pPr>
          </w:p>
        </w:tc>
        <w:tc>
          <w:tcPr>
            <w:tcW w:w="1462" w:type="dxa"/>
            <w:tcMar>
              <w:top w:w="50" w:type="dxa"/>
              <w:left w:w="100" w:type="dxa"/>
            </w:tcMar>
            <w:vAlign w:val="center"/>
          </w:tcPr>
          <w:p w14:paraId="14A941EE" w14:textId="77777777" w:rsidR="00395E82" w:rsidRDefault="00395E82">
            <w:pPr>
              <w:spacing w:after="0"/>
              <w:ind w:left="135"/>
              <w:jc w:val="center"/>
            </w:pPr>
          </w:p>
        </w:tc>
        <w:tc>
          <w:tcPr>
            <w:tcW w:w="1013" w:type="dxa"/>
            <w:tcMar>
              <w:top w:w="50" w:type="dxa"/>
              <w:left w:w="100" w:type="dxa"/>
            </w:tcMar>
            <w:vAlign w:val="center"/>
          </w:tcPr>
          <w:p w14:paraId="3C52FBC3" w14:textId="77777777" w:rsidR="00395E82" w:rsidRDefault="00395E82">
            <w:pPr>
              <w:spacing w:after="0"/>
              <w:ind w:left="135"/>
            </w:pPr>
          </w:p>
        </w:tc>
        <w:tc>
          <w:tcPr>
            <w:tcW w:w="1799" w:type="dxa"/>
            <w:tcMar>
              <w:top w:w="50" w:type="dxa"/>
              <w:left w:w="100" w:type="dxa"/>
            </w:tcMar>
            <w:vAlign w:val="center"/>
          </w:tcPr>
          <w:p w14:paraId="569144F0" w14:textId="77777777" w:rsidR="00395E82" w:rsidRDefault="00395E82">
            <w:pPr>
              <w:spacing w:after="0"/>
              <w:ind w:left="135"/>
            </w:pPr>
          </w:p>
        </w:tc>
      </w:tr>
      <w:tr w:rsidR="00395E82" w:rsidRPr="00E81328" w14:paraId="7893BEFD" w14:textId="77777777">
        <w:trPr>
          <w:trHeight w:val="144"/>
          <w:tblCellSpacing w:w="0" w:type="dxa"/>
        </w:trPr>
        <w:tc>
          <w:tcPr>
            <w:tcW w:w="394" w:type="dxa"/>
            <w:tcMar>
              <w:top w:w="50" w:type="dxa"/>
              <w:left w:w="100" w:type="dxa"/>
            </w:tcMar>
            <w:vAlign w:val="center"/>
          </w:tcPr>
          <w:p w14:paraId="2F2902AC" w14:textId="77777777" w:rsidR="00395E82" w:rsidRDefault="00054C4B">
            <w:pPr>
              <w:spacing w:after="0"/>
            </w:pPr>
            <w:r>
              <w:rPr>
                <w:rFonts w:ascii="Times New Roman" w:hAnsi="Times New Roman"/>
                <w:color w:val="000000"/>
                <w:sz w:val="24"/>
              </w:rPr>
              <w:t>97</w:t>
            </w:r>
          </w:p>
        </w:tc>
        <w:tc>
          <w:tcPr>
            <w:tcW w:w="4429" w:type="dxa"/>
            <w:tcMar>
              <w:top w:w="50" w:type="dxa"/>
              <w:left w:w="100" w:type="dxa"/>
            </w:tcMar>
            <w:vAlign w:val="center"/>
          </w:tcPr>
          <w:p w14:paraId="535849C3" w14:textId="77777777" w:rsidR="00395E82" w:rsidRDefault="00E81328">
            <w:pPr>
              <w:spacing w:after="0"/>
              <w:ind w:left="135"/>
              <w:rPr>
                <w:rFonts w:ascii="Times New Roman" w:hAnsi="Times New Roman"/>
                <w:color w:val="000000"/>
                <w:sz w:val="24"/>
                <w:lang w:val="ru-RU"/>
              </w:rPr>
            </w:pPr>
            <w:r>
              <w:rPr>
                <w:rFonts w:ascii="Times New Roman" w:hAnsi="Times New Roman"/>
                <w:b/>
                <w:bCs/>
                <w:color w:val="000000"/>
                <w:sz w:val="24"/>
                <w:lang w:val="ru-RU"/>
              </w:rPr>
              <w:t xml:space="preserve">Промежуточная аттестация. </w:t>
            </w:r>
            <w:r w:rsidR="00054C4B" w:rsidRPr="00330598">
              <w:rPr>
                <w:rFonts w:ascii="Times New Roman" w:hAnsi="Times New Roman"/>
                <w:b/>
                <w:bCs/>
                <w:color w:val="000000"/>
                <w:sz w:val="24"/>
                <w:lang w:val="ru-RU"/>
              </w:rPr>
              <w:t xml:space="preserve">Итоговая </w:t>
            </w:r>
            <w:r>
              <w:rPr>
                <w:rFonts w:ascii="Times New Roman" w:hAnsi="Times New Roman"/>
                <w:b/>
                <w:bCs/>
                <w:color w:val="000000"/>
                <w:sz w:val="24"/>
                <w:lang w:val="ru-RU"/>
              </w:rPr>
              <w:t xml:space="preserve">контрольная </w:t>
            </w:r>
            <w:r w:rsidR="00054C4B" w:rsidRPr="00330598">
              <w:rPr>
                <w:rFonts w:ascii="Times New Roman" w:hAnsi="Times New Roman"/>
                <w:b/>
                <w:bCs/>
                <w:color w:val="000000"/>
                <w:sz w:val="24"/>
                <w:lang w:val="ru-RU"/>
              </w:rPr>
              <w:t>работа</w:t>
            </w:r>
            <w:r w:rsidR="00054C4B">
              <w:rPr>
                <w:rFonts w:ascii="Times New Roman" w:hAnsi="Times New Roman"/>
                <w:b/>
                <w:bCs/>
                <w:color w:val="000000"/>
                <w:sz w:val="24"/>
                <w:lang w:val="ru-RU"/>
              </w:rPr>
              <w:t xml:space="preserve">. </w:t>
            </w:r>
            <w:r w:rsidR="00054C4B">
              <w:rPr>
                <w:rFonts w:ascii="Times New Roman" w:hAnsi="Times New Roman"/>
                <w:color w:val="000000"/>
                <w:sz w:val="24"/>
                <w:lang w:val="ru-RU"/>
              </w:rPr>
              <w:t>Контроль по теме "Родная страна и страна (страны) изучаемого языка.</w:t>
            </w:r>
          </w:p>
          <w:p w14:paraId="7D12B067" w14:textId="77777777" w:rsidR="00395E82" w:rsidRPr="00330598" w:rsidRDefault="00395E82">
            <w:pPr>
              <w:spacing w:after="0"/>
              <w:ind w:left="135"/>
              <w:rPr>
                <w:lang w:val="ru-RU"/>
              </w:rPr>
            </w:pPr>
          </w:p>
        </w:tc>
        <w:tc>
          <w:tcPr>
            <w:tcW w:w="677" w:type="dxa"/>
            <w:tcMar>
              <w:top w:w="50" w:type="dxa"/>
              <w:left w:w="100" w:type="dxa"/>
            </w:tcMar>
            <w:vAlign w:val="center"/>
          </w:tcPr>
          <w:p w14:paraId="51065534" w14:textId="77777777" w:rsidR="00395E82" w:rsidRPr="00E81328" w:rsidRDefault="00054C4B">
            <w:pPr>
              <w:spacing w:after="0"/>
              <w:ind w:left="135"/>
              <w:jc w:val="center"/>
              <w:rPr>
                <w:lang w:val="ru-RU"/>
              </w:rPr>
            </w:pPr>
            <w:r w:rsidRPr="00330598">
              <w:rPr>
                <w:rFonts w:ascii="Times New Roman" w:hAnsi="Times New Roman"/>
                <w:color w:val="000000"/>
                <w:sz w:val="24"/>
                <w:lang w:val="ru-RU"/>
              </w:rPr>
              <w:t xml:space="preserve"> </w:t>
            </w:r>
            <w:r w:rsidRPr="00E81328">
              <w:rPr>
                <w:rFonts w:ascii="Times New Roman" w:hAnsi="Times New Roman"/>
                <w:color w:val="000000"/>
                <w:sz w:val="24"/>
                <w:lang w:val="ru-RU"/>
              </w:rPr>
              <w:t xml:space="preserve">1 </w:t>
            </w:r>
          </w:p>
        </w:tc>
        <w:tc>
          <w:tcPr>
            <w:tcW w:w="1350" w:type="dxa"/>
            <w:tcMar>
              <w:top w:w="50" w:type="dxa"/>
              <w:left w:w="100" w:type="dxa"/>
            </w:tcMar>
            <w:vAlign w:val="center"/>
          </w:tcPr>
          <w:p w14:paraId="7AFF9A68" w14:textId="77777777" w:rsidR="00395E82" w:rsidRPr="00E81328" w:rsidRDefault="00054C4B">
            <w:pPr>
              <w:spacing w:after="0"/>
              <w:ind w:left="135"/>
              <w:jc w:val="center"/>
              <w:rPr>
                <w:lang w:val="ru-RU"/>
              </w:rPr>
            </w:pPr>
            <w:r w:rsidRPr="00E81328">
              <w:rPr>
                <w:rFonts w:ascii="Times New Roman" w:hAnsi="Times New Roman"/>
                <w:color w:val="000000"/>
                <w:sz w:val="24"/>
                <w:lang w:val="ru-RU"/>
              </w:rPr>
              <w:t xml:space="preserve"> 1 </w:t>
            </w:r>
          </w:p>
        </w:tc>
        <w:tc>
          <w:tcPr>
            <w:tcW w:w="1462" w:type="dxa"/>
            <w:tcMar>
              <w:top w:w="50" w:type="dxa"/>
              <w:left w:w="100" w:type="dxa"/>
            </w:tcMar>
            <w:vAlign w:val="center"/>
          </w:tcPr>
          <w:p w14:paraId="3AD384EA" w14:textId="77777777" w:rsidR="00395E82" w:rsidRPr="00E81328" w:rsidRDefault="00395E82">
            <w:pPr>
              <w:spacing w:after="0"/>
              <w:ind w:left="135"/>
              <w:jc w:val="center"/>
              <w:rPr>
                <w:lang w:val="ru-RU"/>
              </w:rPr>
            </w:pPr>
          </w:p>
        </w:tc>
        <w:tc>
          <w:tcPr>
            <w:tcW w:w="1013" w:type="dxa"/>
            <w:tcMar>
              <w:top w:w="50" w:type="dxa"/>
              <w:left w:w="100" w:type="dxa"/>
            </w:tcMar>
            <w:vAlign w:val="center"/>
          </w:tcPr>
          <w:p w14:paraId="5F9EC5AB" w14:textId="77777777" w:rsidR="00395E82" w:rsidRPr="00E81328" w:rsidRDefault="00395E82">
            <w:pPr>
              <w:spacing w:after="0"/>
              <w:ind w:left="135"/>
              <w:rPr>
                <w:lang w:val="ru-RU"/>
              </w:rPr>
            </w:pPr>
          </w:p>
        </w:tc>
        <w:tc>
          <w:tcPr>
            <w:tcW w:w="1799" w:type="dxa"/>
            <w:tcMar>
              <w:top w:w="50" w:type="dxa"/>
              <w:left w:w="100" w:type="dxa"/>
            </w:tcMar>
            <w:vAlign w:val="center"/>
          </w:tcPr>
          <w:p w14:paraId="691227F5" w14:textId="77777777" w:rsidR="00395E82" w:rsidRPr="00E81328" w:rsidRDefault="00395E82">
            <w:pPr>
              <w:spacing w:after="0"/>
              <w:ind w:left="135"/>
              <w:rPr>
                <w:lang w:val="ru-RU"/>
              </w:rPr>
            </w:pPr>
          </w:p>
        </w:tc>
      </w:tr>
      <w:tr w:rsidR="00395E82" w:rsidRPr="00AF38A4" w14:paraId="5EC7DAC6" w14:textId="77777777">
        <w:trPr>
          <w:trHeight w:val="144"/>
          <w:tblCellSpacing w:w="0" w:type="dxa"/>
        </w:trPr>
        <w:tc>
          <w:tcPr>
            <w:tcW w:w="394" w:type="dxa"/>
            <w:tcMar>
              <w:top w:w="50" w:type="dxa"/>
              <w:left w:w="100" w:type="dxa"/>
            </w:tcMar>
            <w:vAlign w:val="center"/>
          </w:tcPr>
          <w:p w14:paraId="5712D9B5" w14:textId="77777777" w:rsidR="00395E82" w:rsidRPr="00E81328" w:rsidRDefault="00054C4B">
            <w:pPr>
              <w:spacing w:after="0"/>
              <w:rPr>
                <w:lang w:val="ru-RU"/>
              </w:rPr>
            </w:pPr>
            <w:r w:rsidRPr="00E81328">
              <w:rPr>
                <w:rFonts w:ascii="Times New Roman" w:hAnsi="Times New Roman"/>
                <w:color w:val="000000"/>
                <w:sz w:val="24"/>
                <w:lang w:val="ru-RU"/>
              </w:rPr>
              <w:t>98</w:t>
            </w:r>
          </w:p>
        </w:tc>
        <w:tc>
          <w:tcPr>
            <w:tcW w:w="4429" w:type="dxa"/>
            <w:tcMar>
              <w:top w:w="50" w:type="dxa"/>
              <w:left w:w="100" w:type="dxa"/>
            </w:tcMar>
            <w:vAlign w:val="center"/>
          </w:tcPr>
          <w:p w14:paraId="0936E0E1" w14:textId="77777777" w:rsidR="00395E82" w:rsidRDefault="00054C4B">
            <w:pPr>
              <w:spacing w:after="0"/>
              <w:ind w:left="135"/>
            </w:pPr>
            <w:r>
              <w:rPr>
                <w:rFonts w:ascii="Times New Roman" w:hAnsi="Times New Roman"/>
                <w:color w:val="000000"/>
                <w:sz w:val="24"/>
                <w:lang w:val="ru-RU"/>
              </w:rPr>
              <w:t xml:space="preserve">Выдающиеся люди родной страны и страны/стран изучаемого языка: страницы истории </w:t>
            </w:r>
            <w:r>
              <w:rPr>
                <w:rFonts w:ascii="Times New Roman" w:hAnsi="Times New Roman"/>
                <w:color w:val="000000"/>
                <w:sz w:val="24"/>
                <w:lang w:val="ru-RU"/>
              </w:rPr>
              <w:br/>
              <w:t xml:space="preserve">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Чтение </w:t>
            </w:r>
            <w:r>
              <w:rPr>
                <w:rFonts w:ascii="Times New Roman" w:hAnsi="Times New Roman"/>
                <w:color w:val="000000"/>
                <w:sz w:val="24"/>
                <w:lang w:val="ru-RU"/>
              </w:rPr>
              <w:lastRenderedPageBreak/>
              <w:t xml:space="preserve">несплошных текстов (таблиц) и понимание представленной в них информации. 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 </w:t>
            </w:r>
            <w:r>
              <w:rPr>
                <w:rFonts w:ascii="Times New Roman" w:hAnsi="Times New Roman"/>
                <w:color w:val="000000"/>
                <w:sz w:val="24"/>
              </w:rPr>
              <w:t>Объём текста (текстов) для чтения – 180–200 слов.</w:t>
            </w:r>
          </w:p>
        </w:tc>
        <w:tc>
          <w:tcPr>
            <w:tcW w:w="677" w:type="dxa"/>
            <w:tcMar>
              <w:top w:w="50" w:type="dxa"/>
              <w:left w:w="100" w:type="dxa"/>
            </w:tcMar>
            <w:vAlign w:val="center"/>
          </w:tcPr>
          <w:p w14:paraId="195DCF56" w14:textId="77777777" w:rsidR="00395E82" w:rsidRDefault="00054C4B">
            <w:pPr>
              <w:spacing w:after="0"/>
              <w:ind w:left="135"/>
              <w:jc w:val="center"/>
            </w:pPr>
            <w:r>
              <w:rPr>
                <w:rFonts w:ascii="Times New Roman" w:hAnsi="Times New Roman"/>
                <w:color w:val="000000"/>
                <w:sz w:val="24"/>
              </w:rPr>
              <w:lastRenderedPageBreak/>
              <w:t xml:space="preserve"> 1 </w:t>
            </w:r>
          </w:p>
        </w:tc>
        <w:tc>
          <w:tcPr>
            <w:tcW w:w="1350" w:type="dxa"/>
            <w:tcMar>
              <w:top w:w="50" w:type="dxa"/>
              <w:left w:w="100" w:type="dxa"/>
            </w:tcMar>
            <w:vAlign w:val="center"/>
          </w:tcPr>
          <w:p w14:paraId="3EE7E78A" w14:textId="77777777" w:rsidR="00395E82" w:rsidRDefault="00395E82">
            <w:pPr>
              <w:spacing w:after="0"/>
              <w:ind w:left="135"/>
              <w:jc w:val="center"/>
            </w:pPr>
          </w:p>
        </w:tc>
        <w:tc>
          <w:tcPr>
            <w:tcW w:w="1462" w:type="dxa"/>
            <w:tcMar>
              <w:top w:w="50" w:type="dxa"/>
              <w:left w:w="100" w:type="dxa"/>
            </w:tcMar>
            <w:vAlign w:val="center"/>
          </w:tcPr>
          <w:p w14:paraId="61AA760B" w14:textId="77777777" w:rsidR="00395E82" w:rsidRDefault="00395E82">
            <w:pPr>
              <w:spacing w:after="0"/>
              <w:ind w:left="135"/>
              <w:jc w:val="center"/>
            </w:pPr>
          </w:p>
        </w:tc>
        <w:tc>
          <w:tcPr>
            <w:tcW w:w="1013" w:type="dxa"/>
            <w:tcMar>
              <w:top w:w="50" w:type="dxa"/>
              <w:left w:w="100" w:type="dxa"/>
            </w:tcMar>
            <w:vAlign w:val="center"/>
          </w:tcPr>
          <w:p w14:paraId="637F66D3" w14:textId="77777777" w:rsidR="00395E82" w:rsidRDefault="00395E82">
            <w:pPr>
              <w:spacing w:after="0"/>
              <w:ind w:left="135"/>
            </w:pPr>
          </w:p>
        </w:tc>
        <w:tc>
          <w:tcPr>
            <w:tcW w:w="1799" w:type="dxa"/>
            <w:tcMar>
              <w:top w:w="50" w:type="dxa"/>
              <w:left w:w="100" w:type="dxa"/>
            </w:tcMar>
            <w:vAlign w:val="center"/>
          </w:tcPr>
          <w:p w14:paraId="29989CE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3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/8352075</w:t>
              </w:r>
              <w:r>
                <w:rPr>
                  <w:rFonts w:ascii="Times New Roman" w:hAnsi="Times New Roman"/>
                  <w:color w:val="0000FF"/>
                  <w:u w:val="single"/>
                </w:rPr>
                <w:t>c</w:t>
              </w:r>
            </w:hyperlink>
          </w:p>
        </w:tc>
      </w:tr>
      <w:tr w:rsidR="00395E82" w:rsidRPr="00AF38A4" w14:paraId="30565116" w14:textId="77777777">
        <w:trPr>
          <w:trHeight w:val="144"/>
          <w:tblCellSpacing w:w="0" w:type="dxa"/>
        </w:trPr>
        <w:tc>
          <w:tcPr>
            <w:tcW w:w="394" w:type="dxa"/>
            <w:tcMar>
              <w:top w:w="50" w:type="dxa"/>
              <w:left w:w="100" w:type="dxa"/>
            </w:tcMar>
            <w:vAlign w:val="center"/>
          </w:tcPr>
          <w:p w14:paraId="3420D91D" w14:textId="77777777" w:rsidR="00395E82" w:rsidRDefault="00054C4B">
            <w:pPr>
              <w:spacing w:after="0"/>
            </w:pPr>
            <w:r>
              <w:rPr>
                <w:rFonts w:ascii="Times New Roman" w:hAnsi="Times New Roman"/>
                <w:color w:val="000000"/>
                <w:sz w:val="24"/>
              </w:rPr>
              <w:t>99</w:t>
            </w:r>
          </w:p>
        </w:tc>
        <w:tc>
          <w:tcPr>
            <w:tcW w:w="4429" w:type="dxa"/>
            <w:tcMar>
              <w:top w:w="50" w:type="dxa"/>
              <w:left w:w="100" w:type="dxa"/>
            </w:tcMar>
            <w:vAlign w:val="center"/>
          </w:tcPr>
          <w:p w14:paraId="6B35F8B0" w14:textId="77777777" w:rsidR="00395E82" w:rsidRDefault="00054C4B">
            <w:pPr>
              <w:spacing w:after="0"/>
              <w:ind w:left="135"/>
              <w:rPr>
                <w:lang w:val="ru-RU"/>
              </w:rPr>
            </w:pPr>
            <w:r>
              <w:rPr>
                <w:rFonts w:ascii="Times New Roman" w:hAnsi="Times New Roman"/>
                <w:color w:val="000000"/>
                <w:sz w:val="24"/>
                <w:lang w:val="ru-RU"/>
              </w:rPr>
              <w:t xml:space="preserve">Выдающиеся поэты, писатели родной страны и страны/ стран изучаемого языка </w:t>
            </w:r>
            <w:r>
              <w:rPr>
                <w:rFonts w:ascii="Times New Roman" w:hAnsi="Times New Roman"/>
                <w:color w:val="000000"/>
                <w:sz w:val="24"/>
                <w:lang w:val="ru-RU"/>
              </w:rPr>
              <w:br/>
              <w:t>Использование при чтении и аудировании языковой, в том числе контекстуальной, догадки.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109258E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596924D4" w14:textId="77777777" w:rsidR="00395E82" w:rsidRDefault="00395E82">
            <w:pPr>
              <w:spacing w:after="0"/>
              <w:ind w:left="135"/>
              <w:jc w:val="center"/>
            </w:pPr>
          </w:p>
        </w:tc>
        <w:tc>
          <w:tcPr>
            <w:tcW w:w="1462" w:type="dxa"/>
            <w:tcMar>
              <w:top w:w="50" w:type="dxa"/>
              <w:left w:w="100" w:type="dxa"/>
            </w:tcMar>
            <w:vAlign w:val="center"/>
          </w:tcPr>
          <w:p w14:paraId="31B6B87A" w14:textId="77777777" w:rsidR="00395E82" w:rsidRDefault="00395E82">
            <w:pPr>
              <w:spacing w:after="0"/>
              <w:ind w:left="135"/>
              <w:jc w:val="center"/>
            </w:pPr>
          </w:p>
        </w:tc>
        <w:tc>
          <w:tcPr>
            <w:tcW w:w="1013" w:type="dxa"/>
            <w:tcMar>
              <w:top w:w="50" w:type="dxa"/>
              <w:left w:w="100" w:type="dxa"/>
            </w:tcMar>
            <w:vAlign w:val="center"/>
          </w:tcPr>
          <w:p w14:paraId="49CFE388" w14:textId="77777777" w:rsidR="00395E82" w:rsidRDefault="00395E82">
            <w:pPr>
              <w:spacing w:after="0"/>
              <w:ind w:left="135"/>
            </w:pPr>
          </w:p>
        </w:tc>
        <w:tc>
          <w:tcPr>
            <w:tcW w:w="1799" w:type="dxa"/>
            <w:tcMar>
              <w:top w:w="50" w:type="dxa"/>
              <w:left w:w="100" w:type="dxa"/>
            </w:tcMar>
            <w:vAlign w:val="center"/>
          </w:tcPr>
          <w:p w14:paraId="4758AF9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3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/8352089</w:t>
              </w:r>
              <w:r>
                <w:rPr>
                  <w:rFonts w:ascii="Times New Roman" w:hAnsi="Times New Roman"/>
                  <w:color w:val="0000FF"/>
                  <w:u w:val="single"/>
                </w:rPr>
                <w:t>c</w:t>
              </w:r>
            </w:hyperlink>
            <w:r>
              <w:rPr>
                <w:rFonts w:ascii="Times New Roman" w:hAnsi="Times New Roman"/>
                <w:color w:val="000000"/>
                <w:sz w:val="24"/>
                <w:lang w:val="ru-RU"/>
              </w:rPr>
              <w:t xml:space="preserve"> </w:t>
            </w:r>
            <w:hyperlink r:id="rId13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/8351745</w:t>
              </w:r>
              <w:r>
                <w:rPr>
                  <w:rFonts w:ascii="Times New Roman" w:hAnsi="Times New Roman"/>
                  <w:color w:val="0000FF"/>
                  <w:u w:val="single"/>
                </w:rPr>
                <w:t>e</w:t>
              </w:r>
            </w:hyperlink>
          </w:p>
        </w:tc>
      </w:tr>
      <w:tr w:rsidR="00395E82" w:rsidRPr="00AF38A4" w14:paraId="787E3B59" w14:textId="77777777">
        <w:trPr>
          <w:trHeight w:val="144"/>
          <w:tblCellSpacing w:w="0" w:type="dxa"/>
        </w:trPr>
        <w:tc>
          <w:tcPr>
            <w:tcW w:w="394" w:type="dxa"/>
            <w:tcMar>
              <w:top w:w="50" w:type="dxa"/>
              <w:left w:w="100" w:type="dxa"/>
            </w:tcMar>
            <w:vAlign w:val="center"/>
          </w:tcPr>
          <w:p w14:paraId="7A71892A" w14:textId="77777777" w:rsidR="00395E82" w:rsidRDefault="00054C4B">
            <w:pPr>
              <w:spacing w:after="0"/>
            </w:pPr>
            <w:r>
              <w:rPr>
                <w:rFonts w:ascii="Times New Roman" w:hAnsi="Times New Roman"/>
                <w:color w:val="000000"/>
                <w:sz w:val="24"/>
              </w:rPr>
              <w:t>100</w:t>
            </w:r>
          </w:p>
        </w:tc>
        <w:tc>
          <w:tcPr>
            <w:tcW w:w="4429" w:type="dxa"/>
            <w:tcMar>
              <w:top w:w="50" w:type="dxa"/>
              <w:left w:w="100" w:type="dxa"/>
            </w:tcMar>
            <w:vAlign w:val="center"/>
          </w:tcPr>
          <w:p w14:paraId="70A7F7BB" w14:textId="77777777" w:rsidR="00395E82" w:rsidRDefault="00054C4B">
            <w:pPr>
              <w:spacing w:after="0"/>
              <w:ind w:left="135"/>
              <w:rPr>
                <w:lang w:val="ru-RU"/>
              </w:rPr>
            </w:pPr>
            <w:r>
              <w:rPr>
                <w:rFonts w:ascii="Times New Roman" w:hAnsi="Times New Roman"/>
                <w:color w:val="000000"/>
                <w:sz w:val="24"/>
                <w:lang w:val="ru-RU"/>
              </w:rPr>
              <w:t xml:space="preserve">Любимые книги и литературные персонажи родной страны и страны/ стран изучаемого языка </w:t>
            </w:r>
            <w:r>
              <w:rPr>
                <w:rFonts w:ascii="Times New Roman" w:hAnsi="Times New Roman"/>
                <w:color w:val="000000"/>
                <w:sz w:val="24"/>
                <w:lang w:val="ru-RU"/>
              </w:rPr>
              <w:b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c>
          <w:tcPr>
            <w:tcW w:w="677" w:type="dxa"/>
            <w:tcMar>
              <w:top w:w="50" w:type="dxa"/>
              <w:left w:w="100" w:type="dxa"/>
            </w:tcMar>
            <w:vAlign w:val="center"/>
          </w:tcPr>
          <w:p w14:paraId="76D7BB4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4D38F78C" w14:textId="77777777" w:rsidR="00395E82" w:rsidRDefault="00395E82">
            <w:pPr>
              <w:spacing w:after="0"/>
              <w:ind w:left="135"/>
              <w:jc w:val="center"/>
            </w:pPr>
          </w:p>
        </w:tc>
        <w:tc>
          <w:tcPr>
            <w:tcW w:w="1462" w:type="dxa"/>
            <w:tcMar>
              <w:top w:w="50" w:type="dxa"/>
              <w:left w:w="100" w:type="dxa"/>
            </w:tcMar>
            <w:vAlign w:val="center"/>
          </w:tcPr>
          <w:p w14:paraId="1D7DA4D5" w14:textId="77777777" w:rsidR="00395E82" w:rsidRDefault="00395E82">
            <w:pPr>
              <w:spacing w:after="0"/>
              <w:ind w:left="135"/>
              <w:jc w:val="center"/>
            </w:pPr>
          </w:p>
        </w:tc>
        <w:tc>
          <w:tcPr>
            <w:tcW w:w="1013" w:type="dxa"/>
            <w:tcMar>
              <w:top w:w="50" w:type="dxa"/>
              <w:left w:w="100" w:type="dxa"/>
            </w:tcMar>
            <w:vAlign w:val="center"/>
          </w:tcPr>
          <w:p w14:paraId="7829333A" w14:textId="77777777" w:rsidR="00395E82" w:rsidRDefault="00395E82">
            <w:pPr>
              <w:spacing w:after="0"/>
              <w:ind w:left="135"/>
            </w:pPr>
          </w:p>
        </w:tc>
        <w:tc>
          <w:tcPr>
            <w:tcW w:w="1799" w:type="dxa"/>
            <w:tcMar>
              <w:top w:w="50" w:type="dxa"/>
              <w:left w:w="100" w:type="dxa"/>
            </w:tcMar>
            <w:vAlign w:val="center"/>
          </w:tcPr>
          <w:p w14:paraId="5F9F2C9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3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/835209</w:t>
              </w:r>
              <w:r>
                <w:rPr>
                  <w:rFonts w:ascii="Times New Roman" w:hAnsi="Times New Roman"/>
                  <w:color w:val="0000FF"/>
                  <w:u w:val="single"/>
                </w:rPr>
                <w:t>d</w:t>
              </w:r>
              <w:r>
                <w:rPr>
                  <w:rFonts w:ascii="Times New Roman" w:hAnsi="Times New Roman"/>
                  <w:color w:val="0000FF"/>
                  <w:u w:val="single"/>
                  <w:lang w:val="ru-RU"/>
                </w:rPr>
                <w:t>2</w:t>
              </w:r>
            </w:hyperlink>
          </w:p>
        </w:tc>
      </w:tr>
      <w:tr w:rsidR="00395E82" w:rsidRPr="00AF38A4" w14:paraId="55AA7B13" w14:textId="77777777">
        <w:trPr>
          <w:trHeight w:val="144"/>
          <w:tblCellSpacing w:w="0" w:type="dxa"/>
        </w:trPr>
        <w:tc>
          <w:tcPr>
            <w:tcW w:w="394" w:type="dxa"/>
            <w:tcMar>
              <w:top w:w="50" w:type="dxa"/>
              <w:left w:w="100" w:type="dxa"/>
            </w:tcMar>
            <w:vAlign w:val="center"/>
          </w:tcPr>
          <w:p w14:paraId="1DB7C2C4" w14:textId="77777777" w:rsidR="00395E82" w:rsidRDefault="00054C4B">
            <w:pPr>
              <w:spacing w:after="0"/>
            </w:pPr>
            <w:r>
              <w:rPr>
                <w:rFonts w:ascii="Times New Roman" w:hAnsi="Times New Roman"/>
                <w:color w:val="000000"/>
                <w:sz w:val="24"/>
              </w:rPr>
              <w:t>101</w:t>
            </w:r>
          </w:p>
        </w:tc>
        <w:tc>
          <w:tcPr>
            <w:tcW w:w="4429" w:type="dxa"/>
            <w:tcMar>
              <w:top w:w="50" w:type="dxa"/>
              <w:left w:w="100" w:type="dxa"/>
            </w:tcMar>
            <w:vAlign w:val="center"/>
          </w:tcPr>
          <w:p w14:paraId="2DB78F61" w14:textId="77777777" w:rsidR="00395E82" w:rsidRDefault="00054C4B">
            <w:pPr>
              <w:spacing w:after="0"/>
              <w:ind w:left="135"/>
              <w:rPr>
                <w:lang w:val="ru-RU"/>
              </w:rPr>
            </w:pPr>
            <w:r>
              <w:rPr>
                <w:rFonts w:ascii="Times New Roman" w:hAnsi="Times New Roman"/>
                <w:color w:val="000000"/>
                <w:sz w:val="24"/>
                <w:lang w:val="ru-RU"/>
              </w:rPr>
              <w:t>Обобщение по теме "Выдающиеся люди родной страны и страны (стран) изучаемого языка: писатели, поэты"</w:t>
            </w:r>
            <w:r>
              <w:rPr>
                <w:rFonts w:ascii="Times New Roman" w:hAnsi="Times New Roman"/>
                <w:color w:val="000000"/>
                <w:sz w:val="24"/>
                <w:lang w:val="ru-RU"/>
              </w:rPr>
              <w:br/>
              <w:t xml:space="preserve">Правильное написание изученных слов. Правильное использование знаков препинания: точки, вопросительного и восклицательного знаков в конце </w:t>
            </w:r>
            <w:r>
              <w:rPr>
                <w:rFonts w:ascii="Times New Roman" w:hAnsi="Times New Roman"/>
                <w:color w:val="000000"/>
                <w:sz w:val="24"/>
                <w:lang w:val="ru-RU"/>
              </w:rPr>
              <w:lastRenderedPageBreak/>
              <w:t>предложения, запятой при перечислении и обращении, апострофа.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677" w:type="dxa"/>
            <w:tcMar>
              <w:top w:w="50" w:type="dxa"/>
              <w:left w:w="100" w:type="dxa"/>
            </w:tcMar>
            <w:vAlign w:val="center"/>
          </w:tcPr>
          <w:p w14:paraId="76043C39"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350" w:type="dxa"/>
            <w:tcMar>
              <w:top w:w="50" w:type="dxa"/>
              <w:left w:w="100" w:type="dxa"/>
            </w:tcMar>
            <w:vAlign w:val="center"/>
          </w:tcPr>
          <w:p w14:paraId="1B875B8F" w14:textId="77777777" w:rsidR="00395E82" w:rsidRDefault="00395E82">
            <w:pPr>
              <w:spacing w:after="0"/>
              <w:ind w:left="135"/>
              <w:jc w:val="center"/>
            </w:pPr>
          </w:p>
        </w:tc>
        <w:tc>
          <w:tcPr>
            <w:tcW w:w="1462" w:type="dxa"/>
            <w:tcMar>
              <w:top w:w="50" w:type="dxa"/>
              <w:left w:w="100" w:type="dxa"/>
            </w:tcMar>
            <w:vAlign w:val="center"/>
          </w:tcPr>
          <w:p w14:paraId="32D03260" w14:textId="77777777" w:rsidR="00395E82" w:rsidRDefault="00395E82">
            <w:pPr>
              <w:spacing w:after="0"/>
              <w:ind w:left="135"/>
              <w:jc w:val="center"/>
            </w:pPr>
          </w:p>
        </w:tc>
        <w:tc>
          <w:tcPr>
            <w:tcW w:w="1013" w:type="dxa"/>
            <w:tcMar>
              <w:top w:w="50" w:type="dxa"/>
              <w:left w:w="100" w:type="dxa"/>
            </w:tcMar>
            <w:vAlign w:val="center"/>
          </w:tcPr>
          <w:p w14:paraId="782953E7" w14:textId="77777777" w:rsidR="00395E82" w:rsidRDefault="00395E82">
            <w:pPr>
              <w:spacing w:after="0"/>
              <w:ind w:left="135"/>
            </w:pPr>
          </w:p>
        </w:tc>
        <w:tc>
          <w:tcPr>
            <w:tcW w:w="1799" w:type="dxa"/>
            <w:tcMar>
              <w:top w:w="50" w:type="dxa"/>
              <w:left w:w="100" w:type="dxa"/>
            </w:tcMar>
            <w:vAlign w:val="center"/>
          </w:tcPr>
          <w:p w14:paraId="6484CC9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3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w:t>
              </w:r>
              <w:r>
                <w:rPr>
                  <w:rFonts w:ascii="Times New Roman" w:hAnsi="Times New Roman"/>
                  <w:color w:val="0000FF"/>
                  <w:u w:val="single"/>
                </w:rPr>
                <w:t>dce</w:t>
              </w:r>
            </w:hyperlink>
          </w:p>
        </w:tc>
      </w:tr>
      <w:tr w:rsidR="00395E82" w:rsidRPr="00AF38A4" w14:paraId="68CAC226" w14:textId="77777777">
        <w:trPr>
          <w:trHeight w:val="144"/>
          <w:tblCellSpacing w:w="0" w:type="dxa"/>
        </w:trPr>
        <w:tc>
          <w:tcPr>
            <w:tcW w:w="394" w:type="dxa"/>
            <w:tcMar>
              <w:top w:w="50" w:type="dxa"/>
              <w:left w:w="100" w:type="dxa"/>
            </w:tcMar>
            <w:vAlign w:val="center"/>
          </w:tcPr>
          <w:p w14:paraId="08407228" w14:textId="77777777" w:rsidR="00395E82" w:rsidRDefault="00054C4B">
            <w:pPr>
              <w:spacing w:after="0"/>
            </w:pPr>
            <w:r>
              <w:rPr>
                <w:rFonts w:ascii="Times New Roman" w:hAnsi="Times New Roman"/>
                <w:color w:val="000000"/>
                <w:sz w:val="24"/>
              </w:rPr>
              <w:t>102</w:t>
            </w:r>
          </w:p>
        </w:tc>
        <w:tc>
          <w:tcPr>
            <w:tcW w:w="4429" w:type="dxa"/>
            <w:tcMar>
              <w:top w:w="50" w:type="dxa"/>
              <w:left w:w="100" w:type="dxa"/>
            </w:tcMar>
            <w:vAlign w:val="center"/>
          </w:tcPr>
          <w:p w14:paraId="2B680B60" w14:textId="77777777" w:rsidR="00395E82" w:rsidRDefault="00054C4B">
            <w:pPr>
              <w:spacing w:after="0"/>
              <w:ind w:left="135"/>
              <w:rPr>
                <w:lang w:val="ru-RU"/>
              </w:rPr>
            </w:pPr>
            <w:r>
              <w:rPr>
                <w:rFonts w:ascii="Times New Roman" w:hAnsi="Times New Roman"/>
                <w:color w:val="000000"/>
                <w:sz w:val="24"/>
                <w:lang w:val="ru-RU"/>
              </w:rPr>
              <w:t>Контроль по теме "Выдающиеся люди родной страны и страны (стран) изучаемого языка: писатели, поэты"</w:t>
            </w:r>
            <w:r>
              <w:rPr>
                <w:rFonts w:ascii="Times New Roman" w:hAnsi="Times New Roman"/>
                <w:color w:val="000000"/>
                <w:sz w:val="24"/>
                <w:lang w:val="ru-RU"/>
              </w:rPr>
              <w:br/>
              <w:t>Использование при чтении и аудировании языковой, в том числе контекстуальной, догадки. Использование при формулировании собственных высказываний, ключевых слов, плана.</w:t>
            </w:r>
          </w:p>
        </w:tc>
        <w:tc>
          <w:tcPr>
            <w:tcW w:w="677" w:type="dxa"/>
            <w:tcMar>
              <w:top w:w="50" w:type="dxa"/>
              <w:left w:w="100" w:type="dxa"/>
            </w:tcMar>
            <w:vAlign w:val="center"/>
          </w:tcPr>
          <w:p w14:paraId="5189271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350" w:type="dxa"/>
            <w:tcMar>
              <w:top w:w="50" w:type="dxa"/>
              <w:left w:w="100" w:type="dxa"/>
            </w:tcMar>
            <w:vAlign w:val="center"/>
          </w:tcPr>
          <w:p w14:paraId="15AE30B8" w14:textId="77777777" w:rsidR="00395E82" w:rsidRDefault="00054C4B">
            <w:pPr>
              <w:spacing w:after="0"/>
              <w:ind w:left="135"/>
              <w:jc w:val="center"/>
              <w:rPr>
                <w:lang w:val="ru-RU"/>
              </w:rPr>
            </w:pPr>
            <w:r>
              <w:rPr>
                <w:lang w:val="ru-RU"/>
              </w:rPr>
              <w:t>1</w:t>
            </w:r>
          </w:p>
        </w:tc>
        <w:tc>
          <w:tcPr>
            <w:tcW w:w="1462" w:type="dxa"/>
            <w:tcMar>
              <w:top w:w="50" w:type="dxa"/>
              <w:left w:w="100" w:type="dxa"/>
            </w:tcMar>
            <w:vAlign w:val="center"/>
          </w:tcPr>
          <w:p w14:paraId="568FCAA0" w14:textId="77777777" w:rsidR="00395E82" w:rsidRDefault="00395E82">
            <w:pPr>
              <w:spacing w:after="0"/>
              <w:ind w:left="135"/>
              <w:jc w:val="center"/>
            </w:pPr>
          </w:p>
        </w:tc>
        <w:tc>
          <w:tcPr>
            <w:tcW w:w="1013" w:type="dxa"/>
            <w:tcMar>
              <w:top w:w="50" w:type="dxa"/>
              <w:left w:w="100" w:type="dxa"/>
            </w:tcMar>
            <w:vAlign w:val="center"/>
          </w:tcPr>
          <w:p w14:paraId="655D3669" w14:textId="77777777" w:rsidR="00395E82" w:rsidRDefault="00395E82">
            <w:pPr>
              <w:spacing w:after="0"/>
              <w:ind w:left="135"/>
            </w:pPr>
          </w:p>
        </w:tc>
        <w:tc>
          <w:tcPr>
            <w:tcW w:w="1799" w:type="dxa"/>
            <w:tcMar>
              <w:top w:w="50" w:type="dxa"/>
              <w:left w:w="100" w:type="dxa"/>
            </w:tcMar>
            <w:vAlign w:val="center"/>
          </w:tcPr>
          <w:p w14:paraId="43FD55A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13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/83520</w:t>
              </w:r>
              <w:r>
                <w:rPr>
                  <w:rFonts w:ascii="Times New Roman" w:hAnsi="Times New Roman"/>
                  <w:color w:val="0000FF"/>
                  <w:u w:val="single"/>
                </w:rPr>
                <w:t>dce</w:t>
              </w:r>
            </w:hyperlink>
          </w:p>
        </w:tc>
      </w:tr>
      <w:tr w:rsidR="00395E82" w14:paraId="113E7F8E" w14:textId="77777777">
        <w:trPr>
          <w:trHeight w:val="144"/>
          <w:tblCellSpacing w:w="0" w:type="dxa"/>
        </w:trPr>
        <w:tc>
          <w:tcPr>
            <w:tcW w:w="0" w:type="auto"/>
            <w:gridSpan w:val="2"/>
            <w:tcMar>
              <w:top w:w="50" w:type="dxa"/>
              <w:left w:w="100" w:type="dxa"/>
            </w:tcMar>
            <w:vAlign w:val="center"/>
          </w:tcPr>
          <w:p w14:paraId="458722A4" w14:textId="77777777" w:rsidR="00395E82" w:rsidRDefault="00054C4B">
            <w:pPr>
              <w:spacing w:after="0"/>
              <w:ind w:left="135"/>
              <w:rPr>
                <w:lang w:val="ru-RU"/>
              </w:rPr>
            </w:pPr>
            <w:r>
              <w:rPr>
                <w:rFonts w:ascii="Times New Roman" w:hAnsi="Times New Roman"/>
                <w:color w:val="000000"/>
                <w:sz w:val="24"/>
                <w:lang w:val="ru-RU"/>
              </w:rPr>
              <w:t>ОБЩЕЕ КОЛИЧЕСТВО ЧАСОВ ПО ПРОГРАММЕ</w:t>
            </w:r>
          </w:p>
        </w:tc>
        <w:tc>
          <w:tcPr>
            <w:tcW w:w="1064" w:type="dxa"/>
            <w:tcMar>
              <w:top w:w="50" w:type="dxa"/>
              <w:left w:w="100" w:type="dxa"/>
            </w:tcMar>
            <w:vAlign w:val="center"/>
          </w:tcPr>
          <w:p w14:paraId="6C48CA9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350" w:type="dxa"/>
            <w:tcMar>
              <w:top w:w="50" w:type="dxa"/>
              <w:left w:w="100" w:type="dxa"/>
            </w:tcMar>
            <w:vAlign w:val="center"/>
          </w:tcPr>
          <w:p w14:paraId="3F8FE01D"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10</w:t>
            </w:r>
          </w:p>
        </w:tc>
        <w:tc>
          <w:tcPr>
            <w:tcW w:w="1462" w:type="dxa"/>
            <w:tcMar>
              <w:top w:w="50" w:type="dxa"/>
              <w:left w:w="100" w:type="dxa"/>
            </w:tcMar>
            <w:vAlign w:val="center"/>
          </w:tcPr>
          <w:p w14:paraId="0D957E4C" w14:textId="77777777" w:rsidR="00395E82" w:rsidRDefault="00054C4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3B1AE135" w14:textId="77777777" w:rsidR="00395E82" w:rsidRDefault="00395E82"/>
        </w:tc>
      </w:tr>
    </w:tbl>
    <w:p w14:paraId="2851D800" w14:textId="77777777" w:rsidR="00AF38A4" w:rsidRDefault="00AF38A4">
      <w:pPr>
        <w:spacing w:after="0"/>
        <w:rPr>
          <w:rFonts w:ascii="Times New Roman" w:hAnsi="Times New Roman"/>
          <w:b/>
          <w:color w:val="000000"/>
          <w:sz w:val="28"/>
        </w:rPr>
      </w:pPr>
    </w:p>
    <w:p w14:paraId="131EDE69" w14:textId="77777777" w:rsidR="00AF38A4" w:rsidRDefault="00AF38A4">
      <w:pPr>
        <w:spacing w:after="0"/>
        <w:rPr>
          <w:rFonts w:ascii="Times New Roman" w:hAnsi="Times New Roman"/>
          <w:b/>
          <w:color w:val="000000"/>
          <w:sz w:val="28"/>
        </w:rPr>
      </w:pPr>
    </w:p>
    <w:p w14:paraId="1DF550D7" w14:textId="77777777" w:rsidR="00AF38A4" w:rsidRDefault="00AF38A4">
      <w:pPr>
        <w:spacing w:after="0"/>
        <w:rPr>
          <w:rFonts w:ascii="Times New Roman" w:hAnsi="Times New Roman"/>
          <w:b/>
          <w:color w:val="000000"/>
          <w:sz w:val="28"/>
        </w:rPr>
      </w:pPr>
    </w:p>
    <w:p w14:paraId="774A3191" w14:textId="77777777" w:rsidR="00AF38A4" w:rsidRDefault="00AF38A4">
      <w:pPr>
        <w:spacing w:after="0"/>
        <w:rPr>
          <w:rFonts w:ascii="Times New Roman" w:hAnsi="Times New Roman"/>
          <w:b/>
          <w:color w:val="000000"/>
          <w:sz w:val="28"/>
        </w:rPr>
      </w:pPr>
    </w:p>
    <w:p w14:paraId="18D362BB" w14:textId="77777777" w:rsidR="00AF38A4" w:rsidRDefault="00AF38A4">
      <w:pPr>
        <w:spacing w:after="0"/>
        <w:rPr>
          <w:rFonts w:ascii="Times New Roman" w:hAnsi="Times New Roman"/>
          <w:b/>
          <w:color w:val="000000"/>
          <w:sz w:val="28"/>
        </w:rPr>
      </w:pPr>
    </w:p>
    <w:p w14:paraId="33BA8643" w14:textId="77777777" w:rsidR="00AF38A4" w:rsidRDefault="00AF38A4">
      <w:pPr>
        <w:spacing w:after="0"/>
        <w:rPr>
          <w:rFonts w:ascii="Times New Roman" w:hAnsi="Times New Roman"/>
          <w:b/>
          <w:color w:val="000000"/>
          <w:sz w:val="28"/>
        </w:rPr>
      </w:pPr>
    </w:p>
    <w:p w14:paraId="20AFB927" w14:textId="77777777" w:rsidR="00AF38A4" w:rsidRDefault="00AF38A4">
      <w:pPr>
        <w:spacing w:after="0"/>
        <w:rPr>
          <w:rFonts w:ascii="Times New Roman" w:hAnsi="Times New Roman"/>
          <w:b/>
          <w:color w:val="000000"/>
          <w:sz w:val="28"/>
        </w:rPr>
      </w:pPr>
    </w:p>
    <w:p w14:paraId="1DE1DDC0" w14:textId="77777777" w:rsidR="00AF38A4" w:rsidRDefault="00AF38A4">
      <w:pPr>
        <w:spacing w:after="0"/>
        <w:rPr>
          <w:rFonts w:ascii="Times New Roman" w:hAnsi="Times New Roman"/>
          <w:b/>
          <w:color w:val="000000"/>
          <w:sz w:val="28"/>
        </w:rPr>
      </w:pPr>
    </w:p>
    <w:p w14:paraId="3C1BBB7A" w14:textId="77777777" w:rsidR="00AF38A4" w:rsidRDefault="00AF38A4">
      <w:pPr>
        <w:spacing w:after="0"/>
        <w:rPr>
          <w:rFonts w:ascii="Times New Roman" w:hAnsi="Times New Roman"/>
          <w:b/>
          <w:color w:val="000000"/>
          <w:sz w:val="28"/>
        </w:rPr>
      </w:pPr>
    </w:p>
    <w:p w14:paraId="451D99BD" w14:textId="77777777" w:rsidR="00AF38A4" w:rsidRDefault="00AF38A4">
      <w:pPr>
        <w:spacing w:after="0"/>
        <w:rPr>
          <w:rFonts w:ascii="Times New Roman" w:hAnsi="Times New Roman"/>
          <w:b/>
          <w:color w:val="000000"/>
          <w:sz w:val="28"/>
        </w:rPr>
      </w:pPr>
    </w:p>
    <w:p w14:paraId="59CC68CF" w14:textId="77777777" w:rsidR="00AF38A4" w:rsidRDefault="00AF38A4">
      <w:pPr>
        <w:spacing w:after="0"/>
        <w:rPr>
          <w:rFonts w:ascii="Times New Roman" w:hAnsi="Times New Roman"/>
          <w:b/>
          <w:color w:val="000000"/>
          <w:sz w:val="28"/>
        </w:rPr>
      </w:pPr>
    </w:p>
    <w:p w14:paraId="0323D0DB" w14:textId="77777777" w:rsidR="00AF38A4" w:rsidRDefault="00AF38A4">
      <w:pPr>
        <w:spacing w:after="0"/>
        <w:rPr>
          <w:rFonts w:ascii="Times New Roman" w:hAnsi="Times New Roman"/>
          <w:b/>
          <w:color w:val="000000"/>
          <w:sz w:val="28"/>
        </w:rPr>
      </w:pPr>
    </w:p>
    <w:p w14:paraId="536892ED" w14:textId="77777777" w:rsidR="00AF38A4" w:rsidRDefault="00AF38A4">
      <w:pPr>
        <w:spacing w:after="0"/>
        <w:rPr>
          <w:rFonts w:ascii="Times New Roman" w:hAnsi="Times New Roman"/>
          <w:b/>
          <w:color w:val="000000"/>
          <w:sz w:val="28"/>
        </w:rPr>
      </w:pPr>
    </w:p>
    <w:p w14:paraId="4AB13A20" w14:textId="77777777" w:rsidR="00AF38A4" w:rsidRDefault="00AF38A4">
      <w:pPr>
        <w:spacing w:after="0"/>
        <w:rPr>
          <w:rFonts w:ascii="Times New Roman" w:hAnsi="Times New Roman"/>
          <w:b/>
          <w:color w:val="000000"/>
          <w:sz w:val="28"/>
        </w:rPr>
      </w:pPr>
    </w:p>
    <w:p w14:paraId="25B02123" w14:textId="6DD976D8" w:rsidR="00395E82" w:rsidRDefault="00054C4B">
      <w:pPr>
        <w:spacing w:after="0"/>
      </w:pPr>
      <w:r>
        <w:rPr>
          <w:rFonts w:ascii="Times New Roman" w:hAnsi="Times New Roman"/>
          <w:b/>
          <w:color w:val="000000"/>
          <w:sz w:val="28"/>
        </w:rPr>
        <w:lastRenderedPageBreak/>
        <w:t xml:space="preserve">6 КЛАСС </w:t>
      </w:r>
    </w:p>
    <w:tbl>
      <w:tblPr>
        <w:tblW w:w="0" w:type="auto"/>
        <w:tblLook w:val="04A0" w:firstRow="1" w:lastRow="0" w:firstColumn="1" w:lastColumn="0" w:noHBand="0" w:noVBand="1"/>
      </w:tblPr>
      <w:tblGrid>
        <w:gridCol w:w="889"/>
        <w:gridCol w:w="4822"/>
        <w:gridCol w:w="1065"/>
        <w:gridCol w:w="1841"/>
        <w:gridCol w:w="1910"/>
        <w:gridCol w:w="1347"/>
        <w:gridCol w:w="3103"/>
      </w:tblGrid>
      <w:tr w:rsidR="00395E82" w14:paraId="25472A3E" w14:textId="77777777">
        <w:trPr>
          <w:trHeight w:val="144"/>
        </w:trPr>
        <w:tc>
          <w:tcPr>
            <w:tcW w:w="779" w:type="dxa"/>
            <w:vMerge w:val="restart"/>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F3F82E" w14:textId="77777777" w:rsidR="00395E82" w:rsidRDefault="00054C4B">
            <w:pPr>
              <w:spacing w:after="0"/>
              <w:ind w:left="135"/>
            </w:pPr>
            <w:r>
              <w:rPr>
                <w:rFonts w:ascii="Times New Roman" w:hAnsi="Times New Roman"/>
                <w:b/>
                <w:color w:val="000000"/>
                <w:sz w:val="24"/>
              </w:rPr>
              <w:t xml:space="preserve">№ п/п </w:t>
            </w:r>
          </w:p>
          <w:p w14:paraId="5A84ECF4" w14:textId="77777777" w:rsidR="00395E82" w:rsidRDefault="00395E82">
            <w:pPr>
              <w:spacing w:after="0"/>
              <w:ind w:left="135"/>
            </w:pPr>
          </w:p>
        </w:tc>
        <w:tc>
          <w:tcPr>
            <w:tcW w:w="4225" w:type="dxa"/>
            <w:vMerge w:val="restart"/>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8832A60" w14:textId="77777777" w:rsidR="00395E82" w:rsidRDefault="00054C4B">
            <w:pPr>
              <w:spacing w:after="0"/>
              <w:ind w:left="135"/>
            </w:pPr>
            <w:r>
              <w:rPr>
                <w:rFonts w:ascii="Times New Roman" w:hAnsi="Times New Roman"/>
                <w:b/>
                <w:color w:val="000000"/>
                <w:sz w:val="24"/>
              </w:rPr>
              <w:t xml:space="preserve">Тема урока </w:t>
            </w:r>
          </w:p>
          <w:p w14:paraId="1AFD87A2" w14:textId="77777777" w:rsidR="00395E82" w:rsidRDefault="00395E82">
            <w:pPr>
              <w:spacing w:after="0"/>
              <w:ind w:left="135"/>
            </w:pPr>
          </w:p>
        </w:tc>
        <w:tc>
          <w:tcPr>
            <w:tcW w:w="0" w:type="auto"/>
            <w:gridSpan w:val="3"/>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4914C4" w14:textId="77777777" w:rsidR="00395E82" w:rsidRDefault="00054C4B">
            <w:pPr>
              <w:spacing w:after="0"/>
            </w:pPr>
            <w:r>
              <w:rPr>
                <w:rFonts w:ascii="Times New Roman" w:hAnsi="Times New Roman"/>
                <w:b/>
                <w:color w:val="000000"/>
                <w:sz w:val="24"/>
              </w:rPr>
              <w:t>Количество часов</w:t>
            </w:r>
          </w:p>
        </w:tc>
        <w:tc>
          <w:tcPr>
            <w:tcW w:w="1347" w:type="dxa"/>
            <w:vMerge w:val="restart"/>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AE5E8D" w14:textId="77777777" w:rsidR="00395E82" w:rsidRDefault="00054C4B">
            <w:pPr>
              <w:spacing w:after="0"/>
              <w:ind w:left="135"/>
            </w:pPr>
            <w:r>
              <w:rPr>
                <w:rFonts w:ascii="Times New Roman" w:hAnsi="Times New Roman"/>
                <w:b/>
                <w:color w:val="000000"/>
                <w:sz w:val="24"/>
              </w:rPr>
              <w:t xml:space="preserve">Дата изучения </w:t>
            </w:r>
          </w:p>
          <w:p w14:paraId="756DF54D" w14:textId="77777777" w:rsidR="00395E82" w:rsidRDefault="00395E82">
            <w:pPr>
              <w:spacing w:after="0"/>
              <w:ind w:left="135"/>
            </w:pPr>
          </w:p>
        </w:tc>
        <w:tc>
          <w:tcPr>
            <w:tcW w:w="2873" w:type="dxa"/>
            <w:vMerge w:val="restart"/>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688003" w14:textId="77777777" w:rsidR="00395E82" w:rsidRDefault="00054C4B">
            <w:pPr>
              <w:spacing w:after="0"/>
              <w:ind w:left="135"/>
            </w:pPr>
            <w:r>
              <w:rPr>
                <w:rFonts w:ascii="Times New Roman" w:hAnsi="Times New Roman"/>
                <w:b/>
                <w:color w:val="000000"/>
                <w:sz w:val="24"/>
              </w:rPr>
              <w:t xml:space="preserve">Электронные цифровые образовательные ресурсы </w:t>
            </w:r>
          </w:p>
          <w:p w14:paraId="4203C270" w14:textId="77777777" w:rsidR="00395E82" w:rsidRDefault="00395E82">
            <w:pPr>
              <w:spacing w:after="0"/>
              <w:ind w:left="135"/>
            </w:pPr>
          </w:p>
        </w:tc>
      </w:tr>
      <w:tr w:rsidR="00395E82" w14:paraId="3DA4B933" w14:textId="77777777">
        <w:trPr>
          <w:trHeight w:val="144"/>
        </w:trPr>
        <w:tc>
          <w:tcPr>
            <w:tcW w:w="0" w:type="auto"/>
            <w:vMerge/>
            <w:tcBorders>
              <w:top w:val="single" w:sz="4" w:space="0" w:color="auto"/>
              <w:left w:val="single" w:sz="4" w:space="0" w:color="auto"/>
              <w:bottom w:val="single" w:sz="4" w:space="0" w:color="auto"/>
              <w:right w:val="single" w:sz="4" w:space="0" w:color="auto"/>
            </w:tcBorders>
            <w:vAlign w:val="center"/>
          </w:tcPr>
          <w:p w14:paraId="362C410D" w14:textId="77777777" w:rsidR="00395E82" w:rsidRDefault="00395E82">
            <w:pPr>
              <w:spacing w:after="0" w:line="240" w:lineRule="auto"/>
            </w:pPr>
          </w:p>
        </w:tc>
        <w:tc>
          <w:tcPr>
            <w:tcW w:w="0" w:type="auto"/>
            <w:vMerge/>
            <w:tcBorders>
              <w:top w:val="single" w:sz="4" w:space="0" w:color="auto"/>
              <w:left w:val="single" w:sz="4" w:space="0" w:color="auto"/>
              <w:bottom w:val="single" w:sz="4" w:space="0" w:color="auto"/>
              <w:right w:val="single" w:sz="4" w:space="0" w:color="auto"/>
            </w:tcBorders>
            <w:vAlign w:val="center"/>
          </w:tcPr>
          <w:p w14:paraId="5AC84FDC" w14:textId="77777777" w:rsidR="00395E82" w:rsidRDefault="00395E82">
            <w:pPr>
              <w:spacing w:after="0" w:line="240" w:lineRule="auto"/>
            </w:pP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AC9758" w14:textId="77777777" w:rsidR="00395E82" w:rsidRDefault="00054C4B">
            <w:pPr>
              <w:spacing w:after="0"/>
              <w:ind w:left="135"/>
            </w:pPr>
            <w:r>
              <w:rPr>
                <w:rFonts w:ascii="Times New Roman" w:hAnsi="Times New Roman"/>
                <w:b/>
                <w:color w:val="000000"/>
                <w:sz w:val="24"/>
              </w:rPr>
              <w:t xml:space="preserve">Всего </w:t>
            </w:r>
          </w:p>
          <w:p w14:paraId="6536DE70" w14:textId="77777777" w:rsidR="00395E82" w:rsidRDefault="00395E82">
            <w:pPr>
              <w:spacing w:after="0"/>
              <w:ind w:left="135"/>
            </w:pP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0055DE" w14:textId="77777777" w:rsidR="00395E82" w:rsidRDefault="00054C4B">
            <w:pPr>
              <w:spacing w:after="0"/>
              <w:ind w:left="135"/>
            </w:pPr>
            <w:r>
              <w:rPr>
                <w:rFonts w:ascii="Times New Roman" w:hAnsi="Times New Roman"/>
                <w:b/>
                <w:color w:val="000000"/>
                <w:sz w:val="24"/>
              </w:rPr>
              <w:t xml:space="preserve">Контрольные работы </w:t>
            </w:r>
          </w:p>
          <w:p w14:paraId="78EADDB1" w14:textId="77777777" w:rsidR="00395E82" w:rsidRDefault="00395E82">
            <w:pPr>
              <w:spacing w:after="0"/>
              <w:ind w:left="135"/>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47CA68" w14:textId="77777777" w:rsidR="00395E82" w:rsidRDefault="00054C4B">
            <w:pPr>
              <w:spacing w:after="0"/>
              <w:ind w:left="135"/>
            </w:pPr>
            <w:r>
              <w:rPr>
                <w:rFonts w:ascii="Times New Roman" w:hAnsi="Times New Roman"/>
                <w:b/>
                <w:color w:val="000000"/>
                <w:sz w:val="24"/>
              </w:rPr>
              <w:t xml:space="preserve">Практические работы </w:t>
            </w:r>
          </w:p>
          <w:p w14:paraId="0E2CE268" w14:textId="77777777" w:rsidR="00395E82" w:rsidRDefault="00395E82">
            <w:pPr>
              <w:spacing w:after="0"/>
              <w:ind w:left="135"/>
            </w:pPr>
          </w:p>
        </w:tc>
        <w:tc>
          <w:tcPr>
            <w:tcW w:w="0" w:type="auto"/>
            <w:vMerge/>
            <w:tcBorders>
              <w:top w:val="single" w:sz="4" w:space="0" w:color="auto"/>
              <w:left w:val="single" w:sz="4" w:space="0" w:color="auto"/>
              <w:bottom w:val="single" w:sz="4" w:space="0" w:color="auto"/>
              <w:right w:val="single" w:sz="4" w:space="0" w:color="auto"/>
            </w:tcBorders>
            <w:vAlign w:val="center"/>
          </w:tcPr>
          <w:p w14:paraId="6AF67576" w14:textId="77777777" w:rsidR="00395E82" w:rsidRDefault="00395E82">
            <w:pPr>
              <w:spacing w:after="0" w:line="240" w:lineRule="auto"/>
            </w:pPr>
          </w:p>
        </w:tc>
        <w:tc>
          <w:tcPr>
            <w:tcW w:w="0" w:type="auto"/>
            <w:vMerge/>
            <w:tcBorders>
              <w:top w:val="single" w:sz="4" w:space="0" w:color="auto"/>
              <w:left w:val="single" w:sz="4" w:space="0" w:color="auto"/>
              <w:bottom w:val="single" w:sz="4" w:space="0" w:color="auto"/>
              <w:right w:val="single" w:sz="4" w:space="0" w:color="auto"/>
            </w:tcBorders>
            <w:vAlign w:val="center"/>
          </w:tcPr>
          <w:p w14:paraId="0C052D3A" w14:textId="77777777" w:rsidR="00395E82" w:rsidRDefault="00395E82">
            <w:pPr>
              <w:spacing w:after="0" w:line="240" w:lineRule="auto"/>
            </w:pPr>
          </w:p>
        </w:tc>
      </w:tr>
      <w:tr w:rsidR="00395E82" w:rsidRPr="00AF38A4" w14:paraId="4F9A4C1A"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61BD08"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79DBE24"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(члены семьи). 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99423A6"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287676"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5580EE"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540122A"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0597B7"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39"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/83521</w:t>
              </w:r>
              <w:r>
                <w:rPr>
                  <w:rStyle w:val="a4"/>
                  <w:rFonts w:ascii="Times New Roman" w:hAnsi="Times New Roman" w:cs="Times New Roman"/>
                  <w:color w:val="0000FF"/>
                  <w:sz w:val="24"/>
                  <w:szCs w:val="24"/>
                </w:rPr>
                <w:t>d</w:t>
              </w:r>
              <w:r>
                <w:rPr>
                  <w:rStyle w:val="a4"/>
                  <w:rFonts w:ascii="Times New Roman" w:hAnsi="Times New Roman" w:cs="Times New Roman"/>
                  <w:color w:val="0000FF"/>
                  <w:sz w:val="24"/>
                  <w:szCs w:val="24"/>
                  <w:lang w:val="ru-RU"/>
                </w:rPr>
                <w:t>78</w:t>
              </w:r>
            </w:hyperlink>
            <w:r>
              <w:rPr>
                <w:rFonts w:ascii="Times New Roman" w:hAnsi="Times New Roman" w:cs="Times New Roman"/>
                <w:color w:val="000000"/>
                <w:sz w:val="24"/>
                <w:szCs w:val="24"/>
                <w:lang w:val="ru-RU"/>
              </w:rPr>
              <w:t xml:space="preserve"> </w:t>
            </w:r>
            <w:hyperlink r:id="rId140"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/83521</w:t>
              </w:r>
              <w:r>
                <w:rPr>
                  <w:rStyle w:val="a4"/>
                  <w:rFonts w:ascii="Times New Roman" w:hAnsi="Times New Roman" w:cs="Times New Roman"/>
                  <w:color w:val="0000FF"/>
                  <w:sz w:val="24"/>
                  <w:szCs w:val="24"/>
                </w:rPr>
                <w:t>ea</w:t>
              </w:r>
              <w:r>
                <w:rPr>
                  <w:rStyle w:val="a4"/>
                  <w:rFonts w:ascii="Times New Roman" w:hAnsi="Times New Roman" w:cs="Times New Roman"/>
                  <w:color w:val="0000FF"/>
                  <w:sz w:val="24"/>
                  <w:szCs w:val="24"/>
                  <w:lang w:val="ru-RU"/>
                </w:rPr>
                <w:t>4</w:t>
              </w:r>
            </w:hyperlink>
          </w:p>
        </w:tc>
      </w:tr>
      <w:tr w:rsidR="00395E82" w14:paraId="79FFC11A" w14:textId="77777777" w:rsidTr="00BD70E0">
        <w:trPr>
          <w:trHeight w:val="791"/>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666EC3"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B42F9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(личные данные).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91A9E9"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30407C"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26C405"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3AA7BD"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41F925" w14:textId="77777777" w:rsidR="00395E82" w:rsidRDefault="00395E82">
            <w:pPr>
              <w:spacing w:after="0"/>
              <w:ind w:left="135"/>
              <w:rPr>
                <w:rFonts w:ascii="Times New Roman" w:hAnsi="Times New Roman" w:cs="Times New Roman"/>
                <w:sz w:val="24"/>
                <w:szCs w:val="24"/>
                <w:lang w:val="ru-RU"/>
              </w:rPr>
            </w:pPr>
          </w:p>
        </w:tc>
      </w:tr>
      <w:tr w:rsidR="00395E82" w:rsidRPr="00AF38A4" w14:paraId="211B7C2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9FF948"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2B1C4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Взаимоотношения в семье и с друзьями (представляем друга, приветствие). Распознавание и употребление в устной и письменной речи лексических единиц (слов, словосочетаний, речевых клише), обслуживающих ситуации </w:t>
            </w:r>
            <w:r>
              <w:rPr>
                <w:rFonts w:ascii="Times New Roman" w:hAnsi="Times New Roman" w:cs="Times New Roman"/>
                <w:color w:val="000000"/>
                <w:sz w:val="24"/>
                <w:szCs w:val="24"/>
                <w:lang w:val="ru-RU"/>
              </w:rPr>
              <w:lastRenderedPageBreak/>
              <w:t>общения в рамках тематического содержания речи, с соблюдением существующей в английском языке нормы лексической сочетаемости.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FE93A9F"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7AA348"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D6B980"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97541E"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82E86E"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41"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/83521</w:t>
              </w:r>
              <w:r>
                <w:rPr>
                  <w:rStyle w:val="a4"/>
                  <w:rFonts w:ascii="Times New Roman" w:hAnsi="Times New Roman" w:cs="Times New Roman"/>
                  <w:color w:val="0000FF"/>
                  <w:sz w:val="24"/>
                  <w:szCs w:val="24"/>
                </w:rPr>
                <w:t>fc</w:t>
              </w:r>
              <w:r>
                <w:rPr>
                  <w:rStyle w:val="a4"/>
                  <w:rFonts w:ascii="Times New Roman" w:hAnsi="Times New Roman" w:cs="Times New Roman"/>
                  <w:color w:val="0000FF"/>
                  <w:sz w:val="24"/>
                  <w:szCs w:val="24"/>
                  <w:lang w:val="ru-RU"/>
                </w:rPr>
                <w:t>6</w:t>
              </w:r>
            </w:hyperlink>
          </w:p>
        </w:tc>
      </w:tr>
      <w:tr w:rsidR="00395E82" w:rsidRPr="00AF38A4" w14:paraId="76C2F96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76ED36"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7712ED" w14:textId="77777777" w:rsidR="00395E82" w:rsidRDefault="00054C4B">
            <w:pPr>
              <w:spacing w:after="0" w:line="264" w:lineRule="auto"/>
              <w:ind w:firstLine="600"/>
              <w:jc w:val="both"/>
              <w:rPr>
                <w:rFonts w:ascii="Times New Roman" w:hAnsi="Times New Roman" w:cs="Times New Roman"/>
                <w:color w:val="000000"/>
                <w:sz w:val="24"/>
                <w:szCs w:val="24"/>
                <w:lang w:val="ru-RU"/>
              </w:rPr>
            </w:pPr>
            <w:r>
              <w:rPr>
                <w:rFonts w:ascii="Times New Roman" w:hAnsi="Times New Roman" w:cs="Times New Roman"/>
                <w:color w:val="000000"/>
                <w:sz w:val="24"/>
                <w:szCs w:val="24"/>
                <w:lang w:val="ru-RU"/>
              </w:rPr>
              <w:t>Взаимоотношения в семье и с друзьями. (приглашение на праздник). 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1DCD8F"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63E161"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CA3EF3"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DDBBBB"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77CB68"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42"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/83520</w:t>
              </w:r>
              <w:r>
                <w:rPr>
                  <w:rStyle w:val="a4"/>
                  <w:rFonts w:ascii="Times New Roman" w:hAnsi="Times New Roman" w:cs="Times New Roman"/>
                  <w:color w:val="0000FF"/>
                  <w:sz w:val="24"/>
                  <w:szCs w:val="24"/>
                </w:rPr>
                <w:t>ef</w:t>
              </w:r>
              <w:r>
                <w:rPr>
                  <w:rStyle w:val="a4"/>
                  <w:rFonts w:ascii="Times New Roman" w:hAnsi="Times New Roman" w:cs="Times New Roman"/>
                  <w:color w:val="0000FF"/>
                  <w:sz w:val="24"/>
                  <w:szCs w:val="24"/>
                  <w:lang w:val="ru-RU"/>
                </w:rPr>
                <w:t>0</w:t>
              </w:r>
            </w:hyperlink>
          </w:p>
        </w:tc>
      </w:tr>
      <w:tr w:rsidR="00395E82" w14:paraId="32C2EA1D"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E77742"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D6DC58" w14:textId="77777777" w:rsidR="00395E82" w:rsidRDefault="00054C4B">
            <w:pPr>
              <w:spacing w:after="0" w:line="264" w:lineRule="auto"/>
              <w:ind w:firstLine="600"/>
              <w:jc w:val="both"/>
              <w:rPr>
                <w:rFonts w:ascii="Times New Roman" w:hAnsi="Times New Roman" w:cs="Times New Roman"/>
                <w:color w:val="000000"/>
                <w:sz w:val="24"/>
                <w:szCs w:val="24"/>
                <w:lang w:val="ru-RU"/>
              </w:rPr>
            </w:pPr>
            <w:r>
              <w:rPr>
                <w:rFonts w:ascii="Times New Roman" w:hAnsi="Times New Roman" w:cs="Times New Roman"/>
                <w:color w:val="000000"/>
                <w:sz w:val="24"/>
                <w:szCs w:val="24"/>
                <w:lang w:val="ru-RU"/>
              </w:rPr>
              <w:t>Взаимоотношения в семье и с друзьями (обустраиваем дом, квартиру)  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CFECBD"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6BA0785"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BF52A1"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D1D81B"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5C7A0B" w14:textId="77777777" w:rsidR="00395E82" w:rsidRDefault="00395E82">
            <w:pPr>
              <w:spacing w:after="0"/>
              <w:ind w:left="135"/>
              <w:rPr>
                <w:rFonts w:ascii="Times New Roman" w:hAnsi="Times New Roman" w:cs="Times New Roman"/>
                <w:sz w:val="24"/>
                <w:szCs w:val="24"/>
                <w:lang w:val="ru-RU"/>
              </w:rPr>
            </w:pPr>
          </w:p>
        </w:tc>
      </w:tr>
      <w:tr w:rsidR="00395E82" w:rsidRPr="00AF38A4" w14:paraId="4A72553E"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9C2696"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81305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(мой дом, квартира). Развитие коммуникативных умений диалогической речи, а именно умений вести: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 xml:space="preserve">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w:t>
            </w:r>
            <w:r>
              <w:rPr>
                <w:rFonts w:ascii="Times New Roman" w:hAnsi="Times New Roman" w:cs="Times New Roman"/>
                <w:color w:val="000000"/>
                <w:sz w:val="24"/>
                <w:szCs w:val="24"/>
                <w:lang w:val="ru-RU"/>
              </w:rPr>
              <w:lastRenderedPageBreak/>
              <w:t>от предложения собеседника;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287085"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0715BE9"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7DFB8F5"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C77B81"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D9B7F0"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43"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/83521472</w:t>
              </w:r>
            </w:hyperlink>
          </w:p>
        </w:tc>
      </w:tr>
      <w:tr w:rsidR="00395E82" w14:paraId="2C23E5F6"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3D0A4F"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3C149ED" w14:textId="77777777" w:rsidR="00395E82" w:rsidRDefault="00054C4B" w:rsidP="00E81328">
            <w:pPr>
              <w:spacing w:after="0" w:line="264" w:lineRule="auto"/>
              <w:jc w:val="both"/>
              <w:rPr>
                <w:rFonts w:ascii="Times New Roman" w:hAnsi="Times New Roman" w:cs="Times New Roman"/>
                <w:sz w:val="24"/>
                <w:szCs w:val="24"/>
                <w:lang w:val="ru-RU"/>
              </w:rPr>
            </w:pPr>
            <w:r>
              <w:rPr>
                <w:rFonts w:ascii="Times New Roman" w:hAnsi="Times New Roman" w:cs="Times New Roman"/>
                <w:b/>
                <w:bCs/>
                <w:sz w:val="24"/>
                <w:szCs w:val="24"/>
              </w:rPr>
              <w:t xml:space="preserve">Входная </w:t>
            </w:r>
            <w:r w:rsidR="00E81328">
              <w:rPr>
                <w:rFonts w:ascii="Times New Roman" w:hAnsi="Times New Roman" w:cs="Times New Roman"/>
                <w:b/>
                <w:bCs/>
                <w:sz w:val="24"/>
                <w:szCs w:val="24"/>
                <w:lang w:val="ru-RU"/>
              </w:rPr>
              <w:t xml:space="preserve">контрольная </w:t>
            </w:r>
            <w:r>
              <w:rPr>
                <w:rFonts w:ascii="Times New Roman" w:hAnsi="Times New Roman" w:cs="Times New Roman"/>
                <w:b/>
                <w:bCs/>
                <w:sz w:val="24"/>
                <w:szCs w:val="24"/>
              </w:rPr>
              <w:t>работа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3DB8AE"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FE2ABCD"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E5A0F9"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5D77EE"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CEA885" w14:textId="77777777" w:rsidR="00395E82" w:rsidRDefault="00395E82">
            <w:pPr>
              <w:spacing w:after="0"/>
              <w:ind w:left="135"/>
              <w:rPr>
                <w:rFonts w:ascii="Times New Roman" w:hAnsi="Times New Roman" w:cs="Times New Roman"/>
                <w:sz w:val="24"/>
                <w:szCs w:val="24"/>
              </w:rPr>
            </w:pPr>
          </w:p>
        </w:tc>
      </w:tr>
      <w:tr w:rsidR="00395E82" w14:paraId="64E5EE4C"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39DAB7"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E88A23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(готовимся к празднику). 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C38B51"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C487E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09D9A54"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366F65"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5C383A" w14:textId="77777777" w:rsidR="00395E82" w:rsidRDefault="00395E82">
            <w:pPr>
              <w:spacing w:after="0"/>
              <w:ind w:left="135"/>
              <w:rPr>
                <w:rFonts w:ascii="Times New Roman" w:hAnsi="Times New Roman" w:cs="Times New Roman"/>
                <w:sz w:val="24"/>
                <w:szCs w:val="24"/>
                <w:lang w:val="ru-RU"/>
              </w:rPr>
            </w:pPr>
          </w:p>
        </w:tc>
      </w:tr>
      <w:tr w:rsidR="00395E82" w:rsidRPr="00AF38A4" w14:paraId="6B3F622C"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F3C2A8"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7F9A33"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(празднуем Новый год). Числительные для обозначения дат и больших чисел (100–1000).</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Использование при формулировании собственных высказываний, ключевых слов, плана.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4B50F9"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76E2E0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E7DC7D"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029879"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8A05DE7"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44"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/83521030</w:t>
              </w:r>
            </w:hyperlink>
          </w:p>
        </w:tc>
      </w:tr>
      <w:tr w:rsidR="00395E82" w:rsidRPr="00AF38A4" w14:paraId="01CA826A"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A62A77"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10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B81A6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(покупаем подарок).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FDAC9E7"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805199"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C73AA3"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217A2D"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58C6AB"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45"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/83521922</w:t>
              </w:r>
            </w:hyperlink>
          </w:p>
        </w:tc>
      </w:tr>
      <w:tr w:rsidR="00395E82" w14:paraId="2F4ED10C"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F9CC63"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11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22CE6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Взаимоотношения в семье и с друзьями (праздничное настроение). При непосредственном общении: понимание на слух речи учителя и одноклассников и вербальная (невербальная) реакция на </w:t>
            </w:r>
            <w:r>
              <w:rPr>
                <w:rFonts w:ascii="Times New Roman" w:hAnsi="Times New Roman" w:cs="Times New Roman"/>
                <w:color w:val="000000"/>
                <w:sz w:val="24"/>
                <w:szCs w:val="24"/>
                <w:lang w:val="ru-RU"/>
              </w:rPr>
              <w:lastRenderedPageBreak/>
              <w:t>услышанное.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5621FC"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7629A16"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BE1A27"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3FE340C"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1F56B9" w14:textId="77777777" w:rsidR="00395E82" w:rsidRDefault="00395E82">
            <w:pPr>
              <w:spacing w:after="0"/>
              <w:ind w:left="135"/>
              <w:rPr>
                <w:rFonts w:ascii="Times New Roman" w:hAnsi="Times New Roman" w:cs="Times New Roman"/>
                <w:sz w:val="24"/>
                <w:szCs w:val="24"/>
              </w:rPr>
            </w:pPr>
          </w:p>
        </w:tc>
      </w:tr>
      <w:tr w:rsidR="00395E82" w14:paraId="18909FE2"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DB68B07"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12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008B4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(дорогие памяти игрушки). 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2ECB0E9"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D4BAD5E"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46B70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E782A0"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8ADEC3" w14:textId="77777777" w:rsidR="00395E82" w:rsidRDefault="00395E82">
            <w:pPr>
              <w:spacing w:after="0"/>
              <w:ind w:left="135"/>
              <w:rPr>
                <w:rFonts w:ascii="Times New Roman" w:hAnsi="Times New Roman" w:cs="Times New Roman"/>
                <w:sz w:val="24"/>
                <w:szCs w:val="24"/>
                <w:lang w:val="ru-RU"/>
              </w:rPr>
            </w:pPr>
          </w:p>
        </w:tc>
      </w:tr>
      <w:tr w:rsidR="00395E82" w:rsidRPr="00AF38A4" w14:paraId="4142BE06"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525EAE"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13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07360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(правила поведения).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списывание текста и выписывание из него слов, словосочетаний, предложений в соответствии с решаемой коммуникативной задачей.</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AF9F1A"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77810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9D1E65"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AA3B50C"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657B95"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46"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/835216</w:t>
              </w:r>
              <w:r>
                <w:rPr>
                  <w:rStyle w:val="a4"/>
                  <w:rFonts w:ascii="Times New Roman" w:hAnsi="Times New Roman" w:cs="Times New Roman"/>
                  <w:color w:val="0000FF"/>
                  <w:sz w:val="24"/>
                  <w:szCs w:val="24"/>
                </w:rPr>
                <w:t>d</w:t>
              </w:r>
              <w:r>
                <w:rPr>
                  <w:rStyle w:val="a4"/>
                  <w:rFonts w:ascii="Times New Roman" w:hAnsi="Times New Roman" w:cs="Times New Roman"/>
                  <w:color w:val="0000FF"/>
                  <w:sz w:val="24"/>
                  <w:szCs w:val="24"/>
                  <w:lang w:val="ru-RU"/>
                </w:rPr>
                <w:t>4</w:t>
              </w:r>
            </w:hyperlink>
          </w:p>
        </w:tc>
      </w:tr>
      <w:tr w:rsidR="00395E82" w:rsidRPr="00AF38A4" w14:paraId="5E28ABC7"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880BD2E"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14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DE64EC0" w14:textId="77777777" w:rsidR="00395E82" w:rsidRDefault="00054C4B">
            <w:pPr>
              <w:spacing w:after="0" w:line="264" w:lineRule="auto"/>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«Взаимоотношения в семье и с друзьями. Семейные праздники.» 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67E8B4"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5709C5"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1EB63D"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B421CC0"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55BC60"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47"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/83521</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7</w:t>
              </w:r>
              <w:r>
                <w:rPr>
                  <w:rStyle w:val="a4"/>
                  <w:rFonts w:ascii="Times New Roman" w:hAnsi="Times New Roman" w:cs="Times New Roman"/>
                  <w:color w:val="0000FF"/>
                  <w:sz w:val="24"/>
                  <w:szCs w:val="24"/>
                </w:rPr>
                <w:t>a</w:t>
              </w:r>
            </w:hyperlink>
          </w:p>
        </w:tc>
      </w:tr>
      <w:tr w:rsidR="00395E82" w:rsidRPr="00AF38A4" w14:paraId="5E65EDE5"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52E9B4"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15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DC744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shd w:val="clear" w:color="auto" w:fill="FFFFFF" w:themeFill="background1"/>
                <w:lang w:val="ru-RU"/>
              </w:rPr>
              <w:t xml:space="preserve">Обобщение по теме </w:t>
            </w:r>
            <w:r>
              <w:rPr>
                <w:rFonts w:ascii="Times New Roman" w:hAnsi="Times New Roman" w:cs="Times New Roman"/>
                <w:color w:val="000000"/>
                <w:sz w:val="24"/>
                <w:szCs w:val="24"/>
                <w:lang w:val="ru-RU"/>
              </w:rPr>
              <w:t>«Взаимоотношения в семье и с друзьями. Семейные праздники.» Распознавание и употребление в устной и письменной речи различных средств связи для обеспечения логичности и целостности высказывания.</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064E7F7"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2395FF"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3E120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459D4E"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B0BD95"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48"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/83521</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7</w:t>
              </w:r>
              <w:r>
                <w:rPr>
                  <w:rStyle w:val="a4"/>
                  <w:rFonts w:ascii="Times New Roman" w:hAnsi="Times New Roman" w:cs="Times New Roman"/>
                  <w:color w:val="0000FF"/>
                  <w:sz w:val="24"/>
                  <w:szCs w:val="24"/>
                </w:rPr>
                <w:t>a</w:t>
              </w:r>
            </w:hyperlink>
          </w:p>
        </w:tc>
      </w:tr>
      <w:tr w:rsidR="00395E82" w:rsidRPr="00AF38A4" w14:paraId="6E6331D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7645245"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16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EB4E00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Внешность и характер человека </w:t>
            </w:r>
            <w:r>
              <w:rPr>
                <w:rFonts w:ascii="Times New Roman" w:hAnsi="Times New Roman" w:cs="Times New Roman"/>
                <w:color w:val="000000"/>
                <w:sz w:val="24"/>
                <w:szCs w:val="24"/>
                <w:lang w:val="ru-RU"/>
              </w:rPr>
              <w:lastRenderedPageBreak/>
              <w:t>(литературного персонажа) (описание). Правильное написание изученных слов.</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027661"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5845648"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EEE97D"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803860"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9FF9E28"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49"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/8352220</w:t>
              </w:r>
              <w:r>
                <w:rPr>
                  <w:rStyle w:val="a4"/>
                  <w:rFonts w:ascii="Times New Roman" w:hAnsi="Times New Roman" w:cs="Times New Roman"/>
                  <w:color w:val="0000FF"/>
                  <w:sz w:val="24"/>
                  <w:szCs w:val="24"/>
                </w:rPr>
                <w:t>a</w:t>
              </w:r>
            </w:hyperlink>
          </w:p>
        </w:tc>
      </w:tr>
      <w:tr w:rsidR="00395E82" w:rsidRPr="00AF38A4" w14:paraId="25FD4112"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7C89C7"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17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BE94C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Мой любимый герой (описание). Использование при чтении и аудировании языковой догадки, в том числе контекстуальной.</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5F398A"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2F3E66"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798BAC"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F01D4C"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6A0E851"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0"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/835220</w:t>
              </w:r>
              <w:r>
                <w:rPr>
                  <w:rStyle w:val="a4"/>
                  <w:rFonts w:ascii="Times New Roman" w:hAnsi="Times New Roman" w:cs="Times New Roman"/>
                  <w:color w:val="0000FF"/>
                  <w:sz w:val="24"/>
                  <w:szCs w:val="24"/>
                </w:rPr>
                <w:t>de</w:t>
              </w:r>
            </w:hyperlink>
          </w:p>
        </w:tc>
      </w:tr>
      <w:tr w:rsidR="00395E82" w14:paraId="3194DBA3"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B61A9D"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18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27F96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Обобщение по теме "Внешность и характер человека (литературного персонажа)". Сравнение (в том числе установление основания для сравнения) объектов, явлений, процессов, их элементов и основных функций в рамках изученной тематики. Предложения с конструкциями </w:t>
            </w:r>
            <w:r>
              <w:rPr>
                <w:rFonts w:ascii="Times New Roman" w:hAnsi="Times New Roman" w:cs="Times New Roman"/>
                <w:color w:val="000000"/>
                <w:sz w:val="24"/>
                <w:szCs w:val="24"/>
              </w:rPr>
              <w:t>as</w:t>
            </w:r>
            <w:r>
              <w:rPr>
                <w:rFonts w:ascii="Times New Roman" w:hAnsi="Times New Roman" w:cs="Times New Roman"/>
                <w:color w:val="000000"/>
                <w:sz w:val="24"/>
                <w:szCs w:val="24"/>
                <w:lang w:val="ru-RU"/>
              </w:rPr>
              <w:t xml:space="preserve"> … </w:t>
            </w:r>
            <w:r>
              <w:rPr>
                <w:rFonts w:ascii="Times New Roman" w:hAnsi="Times New Roman" w:cs="Times New Roman"/>
                <w:color w:val="000000"/>
                <w:sz w:val="24"/>
                <w:szCs w:val="24"/>
              </w:rPr>
              <w:t>as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not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so</w:t>
            </w:r>
            <w:r>
              <w:rPr>
                <w:rFonts w:ascii="Times New Roman" w:hAnsi="Times New Roman" w:cs="Times New Roman"/>
                <w:color w:val="000000"/>
                <w:sz w:val="24"/>
                <w:szCs w:val="24"/>
                <w:lang w:val="ru-RU"/>
              </w:rPr>
              <w:t xml:space="preserve"> … </w:t>
            </w:r>
            <w:r>
              <w:rPr>
                <w:rFonts w:ascii="Times New Roman" w:hAnsi="Times New Roman" w:cs="Times New Roman"/>
                <w:color w:val="000000"/>
                <w:sz w:val="24"/>
                <w:szCs w:val="24"/>
              </w:rPr>
              <w:t>as</w:t>
            </w:r>
            <w:r>
              <w:rPr>
                <w:rFonts w:ascii="Times New Roman" w:hAnsi="Times New Roman" w:cs="Times New Roman"/>
                <w:color w:val="000000"/>
                <w:sz w:val="24"/>
                <w:szCs w:val="24"/>
                <w:lang w:val="ru-RU"/>
              </w:rPr>
              <w:t>.</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972AA7"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4BFA6C"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D2CC16"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EC5EE7"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01A7F3" w14:textId="77777777" w:rsidR="00395E82" w:rsidRDefault="00395E82">
            <w:pPr>
              <w:spacing w:after="0"/>
              <w:ind w:left="135"/>
              <w:rPr>
                <w:rFonts w:ascii="Times New Roman" w:hAnsi="Times New Roman" w:cs="Times New Roman"/>
                <w:sz w:val="24"/>
                <w:szCs w:val="24"/>
              </w:rPr>
            </w:pPr>
          </w:p>
        </w:tc>
      </w:tr>
      <w:tr w:rsidR="00395E82" w14:paraId="4B8B12D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BAC532"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19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2BE5D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Контроль по теме «Внешность и характер человека (литературного персонажа).»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описание (предмета, внешности и одежды человека), в том числе характеристика (черты характера реального человека или литературного персонажа).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1DE277"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85DC41" w14:textId="77777777" w:rsidR="00395E82" w:rsidRDefault="00BD70E0">
            <w:pPr>
              <w:spacing w:after="0"/>
              <w:ind w:left="135"/>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5F681B"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299A05"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066CDD" w14:textId="77777777" w:rsidR="00395E82" w:rsidRDefault="00395E82">
            <w:pPr>
              <w:spacing w:after="0"/>
              <w:ind w:left="135"/>
              <w:rPr>
                <w:rFonts w:ascii="Times New Roman" w:hAnsi="Times New Roman" w:cs="Times New Roman"/>
                <w:sz w:val="24"/>
                <w:szCs w:val="24"/>
                <w:lang w:val="ru-RU"/>
              </w:rPr>
            </w:pPr>
          </w:p>
        </w:tc>
      </w:tr>
      <w:tr w:rsidR="00395E82" w:rsidRPr="00AF38A4" w14:paraId="3C756DB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5F3AB9"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20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5C898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развлечения современного подростка (выбор занятий).</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Чтение несплошных текстов (таблиц) и понимание представленной в них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159E7E"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6E316D"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6ADA6B"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4A2113"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E3A673"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1"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/83522</w:t>
              </w:r>
              <w:r>
                <w:rPr>
                  <w:rStyle w:val="a4"/>
                  <w:rFonts w:ascii="Times New Roman" w:hAnsi="Times New Roman" w:cs="Times New Roman"/>
                  <w:color w:val="0000FF"/>
                  <w:sz w:val="24"/>
                  <w:szCs w:val="24"/>
                </w:rPr>
                <w:t>cdc</w:t>
              </w:r>
            </w:hyperlink>
          </w:p>
        </w:tc>
      </w:tr>
      <w:tr w:rsidR="00395E82" w14:paraId="236F89E8"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FF849C"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21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8F412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развлечения современного подростка (любимые занятия). Образование имён существительных при помощи суффикса -</w:t>
            </w:r>
            <w:r>
              <w:rPr>
                <w:rFonts w:ascii="Times New Roman" w:hAnsi="Times New Roman" w:cs="Times New Roman"/>
                <w:color w:val="000000"/>
                <w:sz w:val="24"/>
                <w:szCs w:val="24"/>
              </w:rPr>
              <w:t>ing</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reading</w:t>
            </w:r>
            <w:r>
              <w:rPr>
                <w:rFonts w:ascii="Times New Roman" w:hAnsi="Times New Roman" w:cs="Times New Roman"/>
                <w:color w:val="000000"/>
                <w:sz w:val="24"/>
                <w:szCs w:val="24"/>
                <w:lang w:val="ru-RU"/>
              </w:rPr>
              <w:t>).</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C3E90E"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D0C781"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827ECD"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473746"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201FC5" w14:textId="77777777" w:rsidR="00395E82" w:rsidRDefault="00395E82">
            <w:pPr>
              <w:spacing w:after="0"/>
              <w:ind w:left="135"/>
              <w:rPr>
                <w:rFonts w:ascii="Times New Roman" w:hAnsi="Times New Roman" w:cs="Times New Roman"/>
                <w:sz w:val="24"/>
                <w:szCs w:val="24"/>
                <w:lang w:val="ru-RU"/>
              </w:rPr>
            </w:pPr>
          </w:p>
        </w:tc>
      </w:tr>
      <w:tr w:rsidR="00395E82" w14:paraId="5E69D72E"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90A4BBF"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22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08964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развлечения современного подростка (мой выходной день). Глаголы в видо-временных формах действительного </w:t>
            </w:r>
            <w:r>
              <w:rPr>
                <w:rFonts w:ascii="Times New Roman" w:hAnsi="Times New Roman" w:cs="Times New Roman"/>
                <w:color w:val="000000"/>
                <w:sz w:val="24"/>
                <w:szCs w:val="24"/>
                <w:lang w:val="ru-RU"/>
              </w:rPr>
              <w:lastRenderedPageBreak/>
              <w:t xml:space="preserve">залога в изъявительном наклонении в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Past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Continuous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7A3554"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5CA405"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0D18BF"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C7B5BC9"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37D065C" w14:textId="77777777" w:rsidR="00395E82" w:rsidRDefault="00395E82">
            <w:pPr>
              <w:spacing w:after="0"/>
              <w:ind w:left="135"/>
              <w:rPr>
                <w:rFonts w:ascii="Times New Roman" w:hAnsi="Times New Roman" w:cs="Times New Roman"/>
                <w:sz w:val="24"/>
                <w:szCs w:val="24"/>
                <w:lang w:val="ru-RU"/>
              </w:rPr>
            </w:pPr>
          </w:p>
        </w:tc>
      </w:tr>
      <w:tr w:rsidR="00395E82" w14:paraId="7FB67211"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70DECC"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23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1FFED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развлечения современного подростка (кино). 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8069ED"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6C918C"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1889CB"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6AF3BB"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15359C" w14:textId="77777777" w:rsidR="00395E82" w:rsidRDefault="00395E82">
            <w:pPr>
              <w:spacing w:after="0"/>
              <w:ind w:left="135"/>
              <w:rPr>
                <w:rFonts w:ascii="Times New Roman" w:hAnsi="Times New Roman" w:cs="Times New Roman"/>
                <w:sz w:val="24"/>
                <w:szCs w:val="24"/>
              </w:rPr>
            </w:pPr>
          </w:p>
        </w:tc>
      </w:tr>
      <w:tr w:rsidR="00395E82" w:rsidRPr="00AF38A4" w14:paraId="07D6DF4A"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42F28F"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24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601F81" w14:textId="77777777" w:rsidR="00395E82" w:rsidRDefault="00054C4B">
            <w:pPr>
              <w:spacing w:after="0" w:line="264" w:lineRule="auto"/>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развлечения современного подростка (чтение). 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A5839C"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B6D928"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B5931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D7F493"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CE9FD7"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2"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/83523</w:t>
              </w:r>
              <w:r>
                <w:rPr>
                  <w:rStyle w:val="a4"/>
                  <w:rFonts w:ascii="Times New Roman" w:hAnsi="Times New Roman" w:cs="Times New Roman"/>
                  <w:color w:val="0000FF"/>
                  <w:sz w:val="24"/>
                  <w:szCs w:val="24"/>
                </w:rPr>
                <w:t>d</w:t>
              </w:r>
              <w:r>
                <w:rPr>
                  <w:rStyle w:val="a4"/>
                  <w:rFonts w:ascii="Times New Roman" w:hAnsi="Times New Roman" w:cs="Times New Roman"/>
                  <w:color w:val="0000FF"/>
                  <w:sz w:val="24"/>
                  <w:szCs w:val="24"/>
                  <w:lang w:val="ru-RU"/>
                </w:rPr>
                <w:t>4</w:t>
              </w:r>
              <w:r>
                <w:rPr>
                  <w:rStyle w:val="a4"/>
                  <w:rFonts w:ascii="Times New Roman" w:hAnsi="Times New Roman" w:cs="Times New Roman"/>
                  <w:color w:val="0000FF"/>
                  <w:sz w:val="24"/>
                  <w:szCs w:val="24"/>
                </w:rPr>
                <w:t>e</w:t>
              </w:r>
            </w:hyperlink>
          </w:p>
        </w:tc>
      </w:tr>
      <w:tr w:rsidR="00395E82" w:rsidRPr="00AF38A4" w14:paraId="63186DA4"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40C7D0"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25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3E5DA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развлечения современного подростка (увлечения и хобби). 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9C1A32"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A5EF64"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DDB981"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224C1A"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CE4ACC"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3"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/83522336</w:t>
              </w:r>
            </w:hyperlink>
          </w:p>
        </w:tc>
      </w:tr>
      <w:tr w:rsidR="00395E82" w14:paraId="2032E094"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B331E65"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26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321DF2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развлечения современного подростка (любимые игры). Развитие </w:t>
            </w:r>
            <w:r>
              <w:rPr>
                <w:rFonts w:ascii="Times New Roman" w:hAnsi="Times New Roman" w:cs="Times New Roman"/>
                <w:color w:val="000000"/>
                <w:sz w:val="24"/>
                <w:szCs w:val="24"/>
                <w:lang w:val="ru-RU"/>
              </w:rPr>
              <w:lastRenderedPageBreak/>
              <w:t xml:space="preserve">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 повествование (сообщение).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57AF2E6"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C5349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7ECF2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DD1C20"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8CCA1F" w14:textId="77777777" w:rsidR="00395E82" w:rsidRDefault="00395E82">
            <w:pPr>
              <w:spacing w:after="0"/>
              <w:ind w:left="135"/>
              <w:rPr>
                <w:rFonts w:ascii="Times New Roman" w:hAnsi="Times New Roman" w:cs="Times New Roman"/>
                <w:sz w:val="24"/>
                <w:szCs w:val="24"/>
                <w:lang w:val="ru-RU"/>
              </w:rPr>
            </w:pPr>
          </w:p>
        </w:tc>
      </w:tr>
      <w:tr w:rsidR="00395E82" w14:paraId="5977FD44"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DE5505"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27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70970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развлечения современного подростка (проводим время вместе). 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05FBFB0"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49A757"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A59DBB"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A0E2B3"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25F013" w14:textId="77777777" w:rsidR="00395E82" w:rsidRDefault="00395E82">
            <w:pPr>
              <w:spacing w:after="0"/>
              <w:ind w:left="135"/>
              <w:rPr>
                <w:rFonts w:ascii="Times New Roman" w:hAnsi="Times New Roman" w:cs="Times New Roman"/>
                <w:sz w:val="24"/>
                <w:szCs w:val="24"/>
                <w:lang w:val="ru-RU"/>
              </w:rPr>
            </w:pPr>
          </w:p>
        </w:tc>
      </w:tr>
      <w:tr w:rsidR="00395E82" w14:paraId="2F4B8CA0"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3BF6E9"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28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7C475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развлечения современного подростка (игры в прошлом и настоящем). Все типы вопросительных предложений (общий, специальный, альтернативный, разделительный вопросы) в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Past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Continuous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CA012B"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9B8E6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B2358C"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BCFD93"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58AF57" w14:textId="77777777" w:rsidR="00395E82" w:rsidRDefault="00395E82">
            <w:pPr>
              <w:spacing w:after="0"/>
              <w:ind w:left="135"/>
              <w:rPr>
                <w:rFonts w:ascii="Times New Roman" w:hAnsi="Times New Roman" w:cs="Times New Roman"/>
                <w:sz w:val="24"/>
                <w:szCs w:val="24"/>
              </w:rPr>
            </w:pPr>
          </w:p>
        </w:tc>
      </w:tr>
      <w:tr w:rsidR="00395E82" w14:paraId="69B06737"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5E9ECF"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29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FF260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развлечения современного подростка (играем в настольные игры). 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6257D8"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D0F36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D159818"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78B20E"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5374B1" w14:textId="77777777" w:rsidR="00395E82" w:rsidRDefault="00395E82">
            <w:pPr>
              <w:spacing w:after="0"/>
              <w:ind w:left="135"/>
              <w:rPr>
                <w:rFonts w:ascii="Times New Roman" w:hAnsi="Times New Roman" w:cs="Times New Roman"/>
                <w:sz w:val="24"/>
                <w:szCs w:val="24"/>
                <w:lang w:val="ru-RU"/>
              </w:rPr>
            </w:pPr>
          </w:p>
        </w:tc>
      </w:tr>
      <w:tr w:rsidR="00395E82" w14:paraId="6A5990B8"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74A82C"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30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64737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развлечения современного подростка (делаем игры своими руками).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создание небольшого письменного высказывания с использованием образца, плана, иллюстраций. Объём письменного высказывания – до 70 слов.</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AE1052"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B4D1D5"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E2D37C"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0D82699"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4D7A4C" w14:textId="77777777" w:rsidR="00395E82" w:rsidRDefault="00395E82">
            <w:pPr>
              <w:spacing w:after="0"/>
              <w:ind w:left="135"/>
              <w:rPr>
                <w:rFonts w:ascii="Times New Roman" w:hAnsi="Times New Roman" w:cs="Times New Roman"/>
                <w:sz w:val="24"/>
                <w:szCs w:val="24"/>
                <w:lang w:val="ru-RU"/>
              </w:rPr>
            </w:pPr>
          </w:p>
        </w:tc>
      </w:tr>
      <w:tr w:rsidR="00395E82" w14:paraId="4B8D4650"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911DE41"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31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881D50" w14:textId="77777777" w:rsidR="00395E82" w:rsidRDefault="00054C4B">
            <w:pPr>
              <w:spacing w:after="0" w:line="264" w:lineRule="auto"/>
              <w:ind w:firstLine="600"/>
              <w:jc w:val="both"/>
              <w:rPr>
                <w:rFonts w:ascii="Times New Roman" w:hAnsi="Times New Roman" w:cs="Times New Roman"/>
                <w:sz w:val="24"/>
                <w:szCs w:val="24"/>
              </w:rPr>
            </w:pPr>
            <w:r>
              <w:rPr>
                <w:rFonts w:ascii="Times New Roman" w:hAnsi="Times New Roman" w:cs="Times New Roman"/>
                <w:color w:val="000000"/>
                <w:sz w:val="24"/>
                <w:szCs w:val="24"/>
                <w:lang w:val="ru-RU"/>
              </w:rPr>
              <w:t>Досуг и развлечения современного подростка (заказываем билеты в кино, театр). Развитие умений:</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писать свои имя и фамилию, а также имена и фамилии своих родственников и друзей на английском языке. Модальные</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ru-RU"/>
              </w:rPr>
              <w:t>глаголы</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ru-RU"/>
              </w:rPr>
              <w:t>и</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ru-RU"/>
              </w:rPr>
              <w:t>их</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ru-RU"/>
              </w:rPr>
              <w:t>эквиваленты</w:t>
            </w:r>
            <w:r>
              <w:rPr>
                <w:rFonts w:ascii="Times New Roman" w:hAnsi="Times New Roman" w:cs="Times New Roman"/>
                <w:color w:val="000000"/>
                <w:sz w:val="24"/>
                <w:szCs w:val="24"/>
              </w:rPr>
              <w:t xml:space="preserve"> (can/be able to, must/have to, may, should, need).</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9D9344B"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ru-RU"/>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B7FDDB"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92A7E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3F3D1A"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17EA88" w14:textId="77777777" w:rsidR="00395E82" w:rsidRDefault="00395E82">
            <w:pPr>
              <w:spacing w:after="0"/>
              <w:ind w:left="135"/>
              <w:rPr>
                <w:rFonts w:ascii="Times New Roman" w:hAnsi="Times New Roman" w:cs="Times New Roman"/>
                <w:sz w:val="24"/>
                <w:szCs w:val="24"/>
                <w:lang w:val="ru-RU"/>
              </w:rPr>
            </w:pPr>
          </w:p>
        </w:tc>
      </w:tr>
      <w:tr w:rsidR="00395E82" w:rsidRPr="00AF38A4" w14:paraId="13FBE61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CF3BEA"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32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3A331B"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«Досуг и увлечения (хобби) современного подростка (чтение, кино, театр, спорт).» 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C78E5E"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AD73DA"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0426BE1"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316FFA"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A1B079"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4"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/835230</w:t>
              </w:r>
              <w:r>
                <w:rPr>
                  <w:rStyle w:val="a4"/>
                  <w:rFonts w:ascii="Times New Roman" w:hAnsi="Times New Roman" w:cs="Times New Roman"/>
                  <w:color w:val="0000FF"/>
                  <w:sz w:val="24"/>
                  <w:szCs w:val="24"/>
                </w:rPr>
                <w:t>ce</w:t>
              </w:r>
            </w:hyperlink>
          </w:p>
        </w:tc>
      </w:tr>
      <w:tr w:rsidR="00395E82" w:rsidRPr="00AF38A4" w14:paraId="0418070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1B74C9C"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33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02DC5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Контроль по теме «Досуг и увлечения (хобби) современного подростка (чтение, кино, театр, спорт).»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CC672C"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9EF433" w14:textId="77777777" w:rsidR="00395E82" w:rsidRDefault="00BD70E0">
            <w:pPr>
              <w:spacing w:after="0"/>
              <w:ind w:left="135"/>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0B340C"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5D8A34C"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FD8D06"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5"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/835230</w:t>
              </w:r>
              <w:r>
                <w:rPr>
                  <w:rStyle w:val="a4"/>
                  <w:rFonts w:ascii="Times New Roman" w:hAnsi="Times New Roman" w:cs="Times New Roman"/>
                  <w:color w:val="0000FF"/>
                  <w:sz w:val="24"/>
                  <w:szCs w:val="24"/>
                </w:rPr>
                <w:t>ce</w:t>
              </w:r>
            </w:hyperlink>
          </w:p>
        </w:tc>
      </w:tr>
      <w:tr w:rsidR="00395E82" w14:paraId="4AF2CE9C"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D28E75"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34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AFDC1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Здоровый образ жизни (режим труда и отдыха). Развитие коммуникативных </w:t>
            </w:r>
            <w:r>
              <w:rPr>
                <w:rFonts w:ascii="Times New Roman" w:hAnsi="Times New Roman" w:cs="Times New Roman"/>
                <w:color w:val="000000"/>
                <w:sz w:val="24"/>
                <w:szCs w:val="24"/>
                <w:lang w:val="ru-RU"/>
              </w:rPr>
              <w:lastRenderedPageBreak/>
              <w:t xml:space="preserve">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а именно умений вести: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9B6A65"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4D9131"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8C7B8E0"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10C4C6E"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DCF6BF" w14:textId="77777777" w:rsidR="00395E82" w:rsidRDefault="00395E82">
            <w:pPr>
              <w:spacing w:after="0"/>
              <w:ind w:left="135"/>
              <w:rPr>
                <w:rFonts w:ascii="Times New Roman" w:hAnsi="Times New Roman" w:cs="Times New Roman"/>
                <w:sz w:val="24"/>
                <w:szCs w:val="24"/>
              </w:rPr>
            </w:pPr>
          </w:p>
        </w:tc>
      </w:tr>
      <w:tr w:rsidR="00395E82" w14:paraId="4C123F0A"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ED0C9D"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35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409C9F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Здоровый образ жизни (распорядок дня).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заполнение анкет и формуляров: сообщение о себе основных сведений в соответствии с нормами, принятыми в англоговорящих странах.</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96B86B"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2D9B9D"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B7BF76"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38DB3A"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3EECE1" w14:textId="77777777" w:rsidR="00395E82" w:rsidRDefault="00395E82">
            <w:pPr>
              <w:spacing w:after="0"/>
              <w:ind w:left="135"/>
              <w:rPr>
                <w:rFonts w:ascii="Times New Roman" w:hAnsi="Times New Roman" w:cs="Times New Roman"/>
                <w:sz w:val="24"/>
                <w:szCs w:val="24"/>
                <w:lang w:val="ru-RU"/>
              </w:rPr>
            </w:pPr>
          </w:p>
        </w:tc>
      </w:tr>
      <w:tr w:rsidR="00395E82" w14:paraId="108C6188"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095186"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36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897B4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Здоровый образ жизни (распорядок дня моего друга).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4B983C"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1BDACF"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A62D11"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1B9C65"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24BC9DF" w14:textId="77777777" w:rsidR="00395E82" w:rsidRDefault="00395E82">
            <w:pPr>
              <w:spacing w:after="0"/>
              <w:ind w:left="135"/>
              <w:rPr>
                <w:rFonts w:ascii="Times New Roman" w:hAnsi="Times New Roman" w:cs="Times New Roman"/>
                <w:sz w:val="24"/>
                <w:szCs w:val="24"/>
                <w:lang w:val="ru-RU"/>
              </w:rPr>
            </w:pPr>
          </w:p>
        </w:tc>
      </w:tr>
      <w:tr w:rsidR="00395E82" w:rsidRPr="00AF38A4" w14:paraId="2271118C"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8658FF"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37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111307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Здоровый образ жизни (сбалансированное питание). Развитие коммуникативных 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а именно умений вести: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7DFD01"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600825"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256C27"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CB2DF8C"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36CD5D"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6"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/8352320</w:t>
              </w:r>
              <w:r>
                <w:rPr>
                  <w:rStyle w:val="a4"/>
                  <w:rFonts w:ascii="Times New Roman" w:hAnsi="Times New Roman" w:cs="Times New Roman"/>
                  <w:color w:val="0000FF"/>
                  <w:sz w:val="24"/>
                  <w:szCs w:val="24"/>
                </w:rPr>
                <w:t>e</w:t>
              </w:r>
            </w:hyperlink>
          </w:p>
        </w:tc>
      </w:tr>
      <w:tr w:rsidR="00395E82" w:rsidRPr="00AF38A4" w14:paraId="49B31F5D"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BAFA81"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38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E290E1E" w14:textId="77777777" w:rsidR="00395E82" w:rsidRDefault="00054C4B">
            <w:pPr>
              <w:spacing w:after="0" w:line="264" w:lineRule="auto"/>
              <w:ind w:firstLine="600"/>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Обобщение по теме «Здоровый образ жизни ( фитнес).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создание устных связных монологических высказываний с использованием основных коммуникативных типов речи: изложение (пересказ) основного содержания прочитанного текста.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0F53E9"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1308A1"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3EF36A"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0CE4C7"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3B173C6"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7"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/8352414</w:t>
              </w:r>
              <w:r>
                <w:rPr>
                  <w:rStyle w:val="a4"/>
                  <w:rFonts w:ascii="Times New Roman" w:hAnsi="Times New Roman" w:cs="Times New Roman"/>
                  <w:color w:val="0000FF"/>
                  <w:sz w:val="24"/>
                  <w:szCs w:val="24"/>
                </w:rPr>
                <w:t>a</w:t>
              </w:r>
            </w:hyperlink>
          </w:p>
        </w:tc>
      </w:tr>
      <w:tr w:rsidR="00395E82" w:rsidRPr="00AF38A4" w14:paraId="388F8DBE"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C7019B"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39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959ACF"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Контроль по теме «Здоровый образ жизни (режим труда и отдыха). При непосредственном общении: понимание на слух речи учителя и одноклассников и вербальная (невербальная) реакция на услышанное.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60C8A6"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FE4CCA"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1</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3D4BBFA"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3C0A17"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5BC48A"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8"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/8352414</w:t>
              </w:r>
              <w:r>
                <w:rPr>
                  <w:rStyle w:val="a4"/>
                  <w:rFonts w:ascii="Times New Roman" w:hAnsi="Times New Roman" w:cs="Times New Roman"/>
                  <w:color w:val="0000FF"/>
                  <w:sz w:val="24"/>
                  <w:szCs w:val="24"/>
                </w:rPr>
                <w:t>a</w:t>
              </w:r>
            </w:hyperlink>
          </w:p>
        </w:tc>
      </w:tr>
      <w:tr w:rsidR="00395E82" w14:paraId="6782554C"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3D80EC"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40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87CD4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Покупки (продукты питания). Правильное написание изученных слов. Слова, выражающие количество (</w:t>
            </w:r>
            <w:r>
              <w:rPr>
                <w:rFonts w:ascii="Times New Roman" w:hAnsi="Times New Roman" w:cs="Times New Roman"/>
                <w:color w:val="000000"/>
                <w:sz w:val="24"/>
                <w:szCs w:val="24"/>
              </w:rPr>
              <w:t>little</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a</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little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few</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a</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few</w:t>
            </w:r>
            <w:r>
              <w:rPr>
                <w:rFonts w:ascii="Times New Roman" w:hAnsi="Times New Roman" w:cs="Times New Roman"/>
                <w:color w:val="000000"/>
                <w:sz w:val="24"/>
                <w:szCs w:val="24"/>
                <w:lang w:val="ru-RU"/>
              </w:rPr>
              <w:t>).</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DBEEA5"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5F0A74"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20EE2A"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5D9BEB"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337E55" w14:textId="77777777" w:rsidR="00395E82" w:rsidRDefault="00395E82">
            <w:pPr>
              <w:spacing w:after="0"/>
              <w:ind w:left="135"/>
              <w:rPr>
                <w:rFonts w:ascii="Times New Roman" w:hAnsi="Times New Roman" w:cs="Times New Roman"/>
                <w:sz w:val="24"/>
                <w:szCs w:val="24"/>
                <w:lang w:val="ru-RU"/>
              </w:rPr>
            </w:pPr>
          </w:p>
        </w:tc>
      </w:tr>
      <w:tr w:rsidR="00395E82" w14:paraId="273A9DB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0F3D52"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41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B03E2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Покупки (список покупок). Развитие коммуникативных 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а именно умений вести: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4DC71E"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7DCBF76"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A9EB8F"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BE90AF"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C16B35" w14:textId="77777777" w:rsidR="00395E82" w:rsidRDefault="00395E82">
            <w:pPr>
              <w:spacing w:after="0"/>
              <w:ind w:left="135"/>
              <w:rPr>
                <w:rFonts w:ascii="Times New Roman" w:hAnsi="Times New Roman" w:cs="Times New Roman"/>
                <w:sz w:val="24"/>
                <w:szCs w:val="24"/>
                <w:lang w:val="ru-RU"/>
              </w:rPr>
            </w:pPr>
          </w:p>
        </w:tc>
      </w:tr>
      <w:tr w:rsidR="00395E82" w14:paraId="6FEBE0E0"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C1E1BC"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42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FD91C2" w14:textId="77777777" w:rsidR="00395E82" w:rsidRDefault="00054C4B" w:rsidP="00E81328">
            <w:pPr>
              <w:spacing w:after="0" w:line="264" w:lineRule="auto"/>
              <w:jc w:val="both"/>
              <w:rPr>
                <w:rFonts w:ascii="Times New Roman" w:hAnsi="Times New Roman" w:cs="Times New Roman"/>
                <w:sz w:val="24"/>
                <w:szCs w:val="24"/>
                <w:lang w:val="ru-RU"/>
              </w:rPr>
            </w:pPr>
            <w:r>
              <w:rPr>
                <w:rFonts w:ascii="Times New Roman" w:hAnsi="Times New Roman" w:cs="Times New Roman"/>
                <w:b/>
                <w:bCs/>
                <w:sz w:val="24"/>
                <w:szCs w:val="24"/>
                <w:lang w:val="ru-RU"/>
              </w:rPr>
              <w:t xml:space="preserve">Полугодовая </w:t>
            </w:r>
            <w:r w:rsidR="00E81328">
              <w:rPr>
                <w:rFonts w:ascii="Times New Roman" w:hAnsi="Times New Roman" w:cs="Times New Roman"/>
                <w:b/>
                <w:bCs/>
                <w:sz w:val="24"/>
                <w:szCs w:val="24"/>
                <w:lang w:val="ru-RU"/>
              </w:rPr>
              <w:t xml:space="preserve">контрольная </w:t>
            </w:r>
            <w:r>
              <w:rPr>
                <w:rFonts w:ascii="Times New Roman" w:hAnsi="Times New Roman" w:cs="Times New Roman"/>
                <w:b/>
                <w:bCs/>
                <w:sz w:val="24"/>
                <w:szCs w:val="24"/>
                <w:lang w:val="ru-RU"/>
              </w:rPr>
              <w:t>работа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CD9C9D"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FE0469"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FBEDA9"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D94B1A"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231510" w14:textId="77777777" w:rsidR="00395E82" w:rsidRDefault="00395E82">
            <w:pPr>
              <w:spacing w:after="0"/>
              <w:ind w:left="135"/>
              <w:rPr>
                <w:rFonts w:ascii="Times New Roman" w:hAnsi="Times New Roman" w:cs="Times New Roman"/>
                <w:sz w:val="24"/>
                <w:szCs w:val="24"/>
                <w:lang w:val="ru-RU"/>
              </w:rPr>
            </w:pPr>
          </w:p>
        </w:tc>
      </w:tr>
      <w:tr w:rsidR="00395E82" w:rsidRPr="00AF38A4" w14:paraId="4AB73AC8"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1ED7F4"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43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4F78BF"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Покупки (меню). Чтение несплошных текстов (таблиц) и понимание представленной в них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D7E757"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D2D808"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B6AC89"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305C08A"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B82D87"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59"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f</w:t>
              </w:r>
              <w:r>
                <w:rPr>
                  <w:rStyle w:val="a4"/>
                  <w:rFonts w:ascii="Times New Roman" w:hAnsi="Times New Roman" w:cs="Times New Roman"/>
                  <w:color w:val="0000FF"/>
                  <w:sz w:val="24"/>
                  <w:szCs w:val="24"/>
                  <w:lang w:val="ru-RU"/>
                </w:rPr>
                <w:t>73</w:t>
              </w:r>
              <w:r>
                <w:rPr>
                  <w:rStyle w:val="a4"/>
                  <w:rFonts w:ascii="Times New Roman" w:hAnsi="Times New Roman" w:cs="Times New Roman"/>
                  <w:color w:val="0000FF"/>
                  <w:sz w:val="24"/>
                  <w:szCs w:val="24"/>
                </w:rPr>
                <w:t>e</w:t>
              </w:r>
            </w:hyperlink>
          </w:p>
        </w:tc>
      </w:tr>
      <w:tr w:rsidR="00395E82" w:rsidRPr="00AF38A4" w14:paraId="6ECC42A4"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56F7F9"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44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740C30"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Покупки (ингредиенты любимого блюда)... создание небольшого письменного высказывания с использованием образца, плана, иллюстраций. Объём письменного высказывания – до 70 слов.</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8044350"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971E8B"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7B831A"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6156A9"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8465F8B"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0"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/83522480</w:t>
              </w:r>
            </w:hyperlink>
          </w:p>
        </w:tc>
      </w:tr>
      <w:tr w:rsidR="00395E82" w:rsidRPr="00AF38A4" w14:paraId="6DE476F6"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25840B"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45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475438" w14:textId="77777777" w:rsidR="00395E82" w:rsidRDefault="00054C4B">
            <w:pPr>
              <w:spacing w:after="0" w:line="264" w:lineRule="auto"/>
              <w:rPr>
                <w:rFonts w:ascii="Times New Roman" w:hAnsi="Times New Roman" w:cs="Times New Roman"/>
                <w:sz w:val="24"/>
                <w:szCs w:val="24"/>
                <w:lang w:val="ru-RU"/>
              </w:rPr>
            </w:pPr>
            <w:r>
              <w:rPr>
                <w:rFonts w:ascii="Times New Roman" w:hAnsi="Times New Roman" w:cs="Times New Roman"/>
                <w:color w:val="000000"/>
                <w:sz w:val="24"/>
                <w:szCs w:val="24"/>
                <w:lang w:val="ru-RU"/>
              </w:rPr>
              <w:t>Покупки (обувь). 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276A0FE"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0AF00A"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A77937"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E1F4B2"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8750F9A"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1"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/83522481</w:t>
              </w:r>
            </w:hyperlink>
          </w:p>
        </w:tc>
      </w:tr>
      <w:tr w:rsidR="00395E82" w14:paraId="232FB236"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B4AA69"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46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FA5F7A" w14:textId="77777777" w:rsidR="00395E82" w:rsidRDefault="00054C4B">
            <w:pPr>
              <w:spacing w:after="0" w:line="264" w:lineRule="auto"/>
              <w:rPr>
                <w:rFonts w:ascii="Times New Roman" w:hAnsi="Times New Roman" w:cs="Times New Roman"/>
                <w:color w:val="000000"/>
                <w:sz w:val="24"/>
                <w:szCs w:val="24"/>
                <w:lang w:val="ru-RU"/>
              </w:rPr>
            </w:pPr>
            <w:r>
              <w:rPr>
                <w:rFonts w:ascii="Times New Roman" w:hAnsi="Times New Roman" w:cs="Times New Roman"/>
                <w:color w:val="000000"/>
                <w:sz w:val="24"/>
                <w:szCs w:val="24"/>
                <w:lang w:val="ru-RU"/>
              </w:rPr>
              <w:t xml:space="preserve"> «Покупки (одежда)». Правильное написание изученных слов. При непосредственном общении: понимание на слух речи учителя и одноклассников и вербальная (невербальная) реакция на услышанное.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2DA35C"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E0EAAC"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9791B0"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BCF889"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977350" w14:textId="77777777" w:rsidR="00395E82" w:rsidRDefault="00395E82">
            <w:pPr>
              <w:spacing w:after="0"/>
              <w:ind w:left="135"/>
              <w:rPr>
                <w:rFonts w:ascii="Times New Roman" w:hAnsi="Times New Roman" w:cs="Times New Roman"/>
                <w:sz w:val="24"/>
                <w:szCs w:val="24"/>
                <w:lang w:val="ru-RU"/>
              </w:rPr>
            </w:pPr>
          </w:p>
        </w:tc>
      </w:tr>
      <w:tr w:rsidR="00395E82" w14:paraId="64DE3DE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D4758A"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47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AE2A9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Обобщение по теме «Покупки: одежда»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описание (предмета, внешности и одежды человека), в том числе характеристика (черты характера реального человека или литературного персонажа).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A5B010"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602649"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A99B8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3BF8DAA"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AA7884" w14:textId="77777777" w:rsidR="00395E82" w:rsidRDefault="00395E82">
            <w:pPr>
              <w:spacing w:after="0"/>
              <w:ind w:left="135"/>
              <w:rPr>
                <w:rFonts w:ascii="Times New Roman" w:hAnsi="Times New Roman" w:cs="Times New Roman"/>
                <w:sz w:val="24"/>
                <w:szCs w:val="24"/>
                <w:lang w:val="ru-RU"/>
              </w:rPr>
            </w:pPr>
          </w:p>
        </w:tc>
      </w:tr>
      <w:tr w:rsidR="00395E82" w:rsidRPr="00AF38A4" w14:paraId="355F2DDD"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FA0B4E"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48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908C3F" w14:textId="77777777" w:rsidR="00395E82" w:rsidRDefault="00054C4B">
            <w:pPr>
              <w:spacing w:after="0"/>
              <w:ind w:left="135"/>
              <w:rPr>
                <w:rFonts w:ascii="Times New Roman" w:hAnsi="Times New Roman" w:cs="Times New Roman"/>
                <w:color w:val="000000"/>
                <w:sz w:val="24"/>
                <w:szCs w:val="24"/>
                <w:lang w:val="ru-RU"/>
              </w:rPr>
            </w:pPr>
            <w:r>
              <w:rPr>
                <w:rFonts w:ascii="Times New Roman" w:hAnsi="Times New Roman" w:cs="Times New Roman"/>
                <w:color w:val="000000"/>
                <w:sz w:val="24"/>
                <w:szCs w:val="24"/>
                <w:lang w:val="ru-RU"/>
              </w:rPr>
              <w:t>Школа (любимый предмет). Правильное написание изученных слов.</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612FB8"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706FB8"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7AE9CB"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67E5A4"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E196B3"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2"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/8352511</w:t>
              </w:r>
              <w:r>
                <w:rPr>
                  <w:rStyle w:val="a4"/>
                  <w:rFonts w:ascii="Times New Roman" w:hAnsi="Times New Roman" w:cs="Times New Roman"/>
                  <w:color w:val="0000FF"/>
                  <w:sz w:val="24"/>
                  <w:szCs w:val="24"/>
                </w:rPr>
                <w:t>c</w:t>
              </w:r>
            </w:hyperlink>
          </w:p>
        </w:tc>
      </w:tr>
      <w:tr w:rsidR="00395E82" w:rsidRPr="00AF38A4" w14:paraId="661401E6"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6F5326"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49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D5A6CF"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Школа. Школьная жизнь (правила поведения в школе). Чтение с пониманием основного содержания текста предполагает умение определять тему (основную мысль), </w:t>
            </w:r>
            <w:r>
              <w:rPr>
                <w:rFonts w:ascii="Times New Roman" w:hAnsi="Times New Roman" w:cs="Times New Roman"/>
                <w:color w:val="000000"/>
                <w:sz w:val="24"/>
                <w:szCs w:val="24"/>
                <w:lang w:val="ru-RU"/>
              </w:rPr>
              <w:lastRenderedPageBreak/>
              <w:t>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B6D0A0B"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2746B4"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D020DB"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897DFA"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B2A295"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3"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/83524960</w:t>
              </w:r>
            </w:hyperlink>
          </w:p>
        </w:tc>
      </w:tr>
      <w:tr w:rsidR="00395E82" w:rsidRPr="00AF38A4" w14:paraId="1F3051C5"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99B13E"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50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316573"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Школа. Переписка с иностранными сверстниками.Правильно оформлять свой адрес на английском языке (в анкете, формуляре).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0DC306"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FF7348"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F64A2E"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8882F4"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14A5FA"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4"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/8352593</w:t>
              </w:r>
              <w:r>
                <w:rPr>
                  <w:rStyle w:val="a4"/>
                  <w:rFonts w:ascii="Times New Roman" w:hAnsi="Times New Roman" w:cs="Times New Roman"/>
                  <w:color w:val="0000FF"/>
                  <w:sz w:val="24"/>
                  <w:szCs w:val="24"/>
                </w:rPr>
                <w:t>c</w:t>
              </w:r>
            </w:hyperlink>
          </w:p>
        </w:tc>
      </w:tr>
      <w:tr w:rsidR="00395E82" w:rsidRPr="00AF38A4" w14:paraId="786FB08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BDC644"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51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6BCE0E" w14:textId="77777777" w:rsidR="00395E82" w:rsidRDefault="00054C4B">
            <w:pPr>
              <w:spacing w:after="0" w:line="264" w:lineRule="auto"/>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«Школа. Школьная форма.» 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CCE77E"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D9C90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010B80"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22E2C7"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62A564"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5"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/83525</w:t>
              </w:r>
              <w:r>
                <w:rPr>
                  <w:rStyle w:val="a4"/>
                  <w:rFonts w:ascii="Times New Roman" w:hAnsi="Times New Roman" w:cs="Times New Roman"/>
                  <w:color w:val="0000FF"/>
                  <w:sz w:val="24"/>
                  <w:szCs w:val="24"/>
                </w:rPr>
                <w:t>f</w:t>
              </w:r>
              <w:r>
                <w:rPr>
                  <w:rStyle w:val="a4"/>
                  <w:rFonts w:ascii="Times New Roman" w:hAnsi="Times New Roman" w:cs="Times New Roman"/>
                  <w:color w:val="0000FF"/>
                  <w:sz w:val="24"/>
                  <w:szCs w:val="24"/>
                  <w:lang w:val="ru-RU"/>
                </w:rPr>
                <w:t>18</w:t>
              </w:r>
            </w:hyperlink>
          </w:p>
        </w:tc>
      </w:tr>
      <w:tr w:rsidR="00395E82" w:rsidRPr="00AF38A4" w14:paraId="7A257A6D"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D47559"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52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A6C1A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Контроль по теме «Школа. Изучаемые предметы.» При непосредственном общении: понимание на слух речи учителя и одноклассников и вербальная (невербальная) реакция на услышанное.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C601A47"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DD043D"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1  </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F867F5"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B90D00"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34A187"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6"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/83525</w:t>
              </w:r>
              <w:r>
                <w:rPr>
                  <w:rStyle w:val="a4"/>
                  <w:rFonts w:ascii="Times New Roman" w:hAnsi="Times New Roman" w:cs="Times New Roman"/>
                  <w:color w:val="0000FF"/>
                  <w:sz w:val="24"/>
                  <w:szCs w:val="24"/>
                </w:rPr>
                <w:t>f</w:t>
              </w:r>
              <w:r>
                <w:rPr>
                  <w:rStyle w:val="a4"/>
                  <w:rFonts w:ascii="Times New Roman" w:hAnsi="Times New Roman" w:cs="Times New Roman"/>
                  <w:color w:val="0000FF"/>
                  <w:sz w:val="24"/>
                  <w:szCs w:val="24"/>
                  <w:lang w:val="ru-RU"/>
                </w:rPr>
                <w:t>18</w:t>
              </w:r>
            </w:hyperlink>
          </w:p>
        </w:tc>
      </w:tr>
      <w:tr w:rsidR="00395E82" w:rsidRPr="00AF38A4" w14:paraId="39D3FCFE"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D6A542"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53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78E799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Каникулы в различное время годы. Виды отдыха. Правильное написание изученных слов.</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DC756B"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916D9A"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267DB9"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B1CE58"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C45B8EC"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7"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/83526</w:t>
              </w:r>
              <w:r>
                <w:rPr>
                  <w:rStyle w:val="a4"/>
                  <w:rFonts w:ascii="Times New Roman" w:hAnsi="Times New Roman" w:cs="Times New Roman"/>
                  <w:color w:val="0000FF"/>
                  <w:sz w:val="24"/>
                  <w:szCs w:val="24"/>
                </w:rPr>
                <w:t>d</w:t>
              </w:r>
              <w:r>
                <w:rPr>
                  <w:rStyle w:val="a4"/>
                  <w:rFonts w:ascii="Times New Roman" w:hAnsi="Times New Roman" w:cs="Times New Roman"/>
                  <w:color w:val="0000FF"/>
                  <w:sz w:val="24"/>
                  <w:szCs w:val="24"/>
                  <w:lang w:val="ru-RU"/>
                </w:rPr>
                <w:t>5</w:t>
              </w:r>
              <w:r>
                <w:rPr>
                  <w:rStyle w:val="a4"/>
                  <w:rFonts w:ascii="Times New Roman" w:hAnsi="Times New Roman" w:cs="Times New Roman"/>
                  <w:color w:val="0000FF"/>
                  <w:sz w:val="24"/>
                  <w:szCs w:val="24"/>
                </w:rPr>
                <w:t>a</w:t>
              </w:r>
            </w:hyperlink>
          </w:p>
        </w:tc>
      </w:tr>
      <w:tr w:rsidR="00395E82" w:rsidRPr="00AF38A4" w14:paraId="56A8FA03"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9D6C26"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54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4AB96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Каникулы в различное время годы. Виды отдыха. 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B7AF30"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C8873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7F7834C"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74D74C"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744C89"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8"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/83526094</w:t>
              </w:r>
            </w:hyperlink>
          </w:p>
        </w:tc>
      </w:tr>
      <w:tr w:rsidR="00395E82" w:rsidRPr="00AF38A4" w14:paraId="021ECD3E"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8C218E"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55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9EFFD9B" w14:textId="77777777" w:rsidR="00395E82" w:rsidRDefault="00054C4B">
            <w:pPr>
              <w:spacing w:after="0" w:line="264" w:lineRule="auto"/>
              <w:ind w:firstLine="600"/>
              <w:rPr>
                <w:rFonts w:ascii="Times New Roman" w:hAnsi="Times New Roman" w:cs="Times New Roman"/>
                <w:sz w:val="24"/>
                <w:szCs w:val="24"/>
                <w:lang w:val="ru-RU"/>
              </w:rPr>
            </w:pPr>
            <w:r>
              <w:rPr>
                <w:rFonts w:ascii="Times New Roman" w:hAnsi="Times New Roman" w:cs="Times New Roman"/>
                <w:color w:val="000000"/>
                <w:sz w:val="24"/>
                <w:szCs w:val="24"/>
                <w:lang w:val="ru-RU"/>
              </w:rPr>
              <w:t>Каникулы в различное время годы. Виды отдыха. 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6E105EA"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1ACBD58"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E8C2EC"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8A8510"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1FB2E5"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69"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/8351</w:t>
              </w:r>
              <w:r>
                <w:rPr>
                  <w:rStyle w:val="a4"/>
                  <w:rFonts w:ascii="Times New Roman" w:hAnsi="Times New Roman" w:cs="Times New Roman"/>
                  <w:color w:val="0000FF"/>
                  <w:sz w:val="24"/>
                  <w:szCs w:val="24"/>
                </w:rPr>
                <w:t>c</w:t>
              </w:r>
              <w:r>
                <w:rPr>
                  <w:rStyle w:val="a4"/>
                  <w:rFonts w:ascii="Times New Roman" w:hAnsi="Times New Roman" w:cs="Times New Roman"/>
                  <w:color w:val="0000FF"/>
                  <w:sz w:val="24"/>
                  <w:szCs w:val="24"/>
                  <w:lang w:val="ru-RU"/>
                </w:rPr>
                <w:t>436</w:t>
              </w:r>
            </w:hyperlink>
          </w:p>
        </w:tc>
      </w:tr>
      <w:tr w:rsidR="00395E82" w14:paraId="2A20C9A7"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B47306"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56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FADB38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Каникулы в различное время годы. Путешествие по России и иностранным странам. 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w:t>
            </w:r>
            <w:r>
              <w:rPr>
                <w:rFonts w:ascii="Times New Roman" w:hAnsi="Times New Roman" w:cs="Times New Roman"/>
                <w:color w:val="000000"/>
                <w:sz w:val="24"/>
                <w:szCs w:val="24"/>
                <w:lang w:val="ru-RU"/>
              </w:rPr>
              <w:lastRenderedPageBreak/>
              <w:t>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CD26AD"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516C26"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AEDB94"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2A7449"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BC0536" w14:textId="77777777" w:rsidR="00395E82" w:rsidRDefault="00395E82">
            <w:pPr>
              <w:spacing w:after="0"/>
              <w:ind w:left="135"/>
              <w:rPr>
                <w:rFonts w:ascii="Times New Roman" w:hAnsi="Times New Roman" w:cs="Times New Roman"/>
                <w:sz w:val="24"/>
                <w:szCs w:val="24"/>
              </w:rPr>
            </w:pPr>
          </w:p>
        </w:tc>
      </w:tr>
      <w:tr w:rsidR="00395E82" w:rsidRPr="00AF38A4" w14:paraId="793DD477"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6E4C7C3"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57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D0513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Каникулы в различное время годы. Путешествие по России и иностранным странам. Развитие умений письменной речи: списывание текста и выписывание из него слов, словосочетаний, предложений в соответствии с решаемой коммуникативной задачей</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FC9835A"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C0E6A4"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5CFE56"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962480"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0314B3"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70"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/835266</w:t>
              </w:r>
              <w:r>
                <w:rPr>
                  <w:rStyle w:val="a4"/>
                  <w:rFonts w:ascii="Times New Roman" w:hAnsi="Times New Roman" w:cs="Times New Roman"/>
                  <w:color w:val="0000FF"/>
                  <w:sz w:val="24"/>
                  <w:szCs w:val="24"/>
                </w:rPr>
                <w:t>ca</w:t>
              </w:r>
            </w:hyperlink>
          </w:p>
        </w:tc>
      </w:tr>
      <w:tr w:rsidR="00395E82" w14:paraId="7BAE3FF6"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0CD755"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58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ADCCB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«Каникулы в различное время годы. Путешествие по России и иностранным странам. Развитие умений: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9282F6"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B6D6FC"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623D3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D24AC2"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8ABE2B" w14:textId="77777777" w:rsidR="00395E82" w:rsidRDefault="00395E82">
            <w:pPr>
              <w:spacing w:after="0"/>
              <w:ind w:left="135"/>
              <w:rPr>
                <w:rFonts w:ascii="Times New Roman" w:hAnsi="Times New Roman" w:cs="Times New Roman"/>
                <w:sz w:val="24"/>
                <w:szCs w:val="24"/>
              </w:rPr>
            </w:pPr>
          </w:p>
        </w:tc>
      </w:tr>
      <w:tr w:rsidR="00395E82" w14:paraId="6753F5F2"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D8BBBC"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59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A70B2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Контроль по теме «Каникулы в различное время годы. Путешествие по России и иностранным странам.» 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w:t>
            </w:r>
            <w:r>
              <w:rPr>
                <w:rFonts w:ascii="Times New Roman" w:hAnsi="Times New Roman" w:cs="Times New Roman"/>
                <w:color w:val="000000"/>
                <w:sz w:val="24"/>
                <w:szCs w:val="24"/>
                <w:lang w:val="ru-RU"/>
              </w:rPr>
              <w:lastRenderedPageBreak/>
              <w:t>содержания.</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642B5D"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E07835"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1</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7078E5"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DADBC3"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2D70FA" w14:textId="77777777" w:rsidR="00395E82" w:rsidRDefault="00395E82">
            <w:pPr>
              <w:spacing w:after="0"/>
              <w:ind w:left="135"/>
              <w:rPr>
                <w:rFonts w:ascii="Times New Roman" w:hAnsi="Times New Roman" w:cs="Times New Roman"/>
                <w:sz w:val="24"/>
                <w:szCs w:val="24"/>
              </w:rPr>
            </w:pPr>
          </w:p>
        </w:tc>
      </w:tr>
      <w:tr w:rsidR="00395E82" w:rsidRPr="00AF38A4" w14:paraId="6416C903"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0F2E91"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60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7A2880"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Климат, погода.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707656"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78B827"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3D9420"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684EF1"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A939AF"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71"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/835288</w:t>
              </w:r>
              <w:r>
                <w:rPr>
                  <w:rStyle w:val="a4"/>
                  <w:rFonts w:ascii="Times New Roman" w:hAnsi="Times New Roman" w:cs="Times New Roman"/>
                  <w:color w:val="0000FF"/>
                  <w:sz w:val="24"/>
                  <w:szCs w:val="24"/>
                </w:rPr>
                <w:t>da</w:t>
              </w:r>
            </w:hyperlink>
          </w:p>
        </w:tc>
      </w:tr>
      <w:tr w:rsidR="00395E82" w:rsidRPr="00AF38A4" w14:paraId="5F396D78"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2A5B25"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61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F7793A" w14:textId="77777777" w:rsidR="00395E82" w:rsidRDefault="00054C4B">
            <w:pPr>
              <w:spacing w:after="0" w:line="264" w:lineRule="auto"/>
              <w:ind w:firstLine="600"/>
              <w:rPr>
                <w:rFonts w:ascii="Times New Roman" w:hAnsi="Times New Roman" w:cs="Times New Roman"/>
                <w:sz w:val="24"/>
                <w:szCs w:val="24"/>
                <w:lang w:val="ru-RU"/>
              </w:rPr>
            </w:pPr>
            <w:r>
              <w:rPr>
                <w:rFonts w:ascii="Times New Roman" w:hAnsi="Times New Roman" w:cs="Times New Roman"/>
                <w:color w:val="000000"/>
                <w:sz w:val="24"/>
                <w:szCs w:val="24"/>
                <w:lang w:val="ru-RU"/>
              </w:rPr>
              <w:t>Климат, погода. 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F2774B"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8D74E3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DF6E64"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9ABBD5"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24BB7D"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72"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/83528</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3</w:t>
              </w:r>
              <w:r>
                <w:rPr>
                  <w:rStyle w:val="a4"/>
                  <w:rFonts w:ascii="Times New Roman" w:hAnsi="Times New Roman" w:cs="Times New Roman"/>
                  <w:color w:val="0000FF"/>
                  <w:sz w:val="24"/>
                  <w:szCs w:val="24"/>
                </w:rPr>
                <w:t>c</w:t>
              </w:r>
            </w:hyperlink>
          </w:p>
        </w:tc>
      </w:tr>
      <w:tr w:rsidR="00395E82" w14:paraId="24BEEE02"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929843D"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62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C2E45E"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Природа: дикие и домашние животные. .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7BF9336"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7F46C6"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CAF0B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80C38A"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DA6E1C" w14:textId="77777777" w:rsidR="00395E82" w:rsidRDefault="00395E82">
            <w:pPr>
              <w:spacing w:after="0"/>
              <w:ind w:left="135"/>
              <w:rPr>
                <w:rFonts w:ascii="Times New Roman" w:hAnsi="Times New Roman" w:cs="Times New Roman"/>
                <w:sz w:val="24"/>
                <w:szCs w:val="24"/>
              </w:rPr>
            </w:pPr>
          </w:p>
        </w:tc>
      </w:tr>
      <w:tr w:rsidR="00395E82" w14:paraId="5B04E44A"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BD814B"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63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15E76C"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Обобщение по теме «Природа: дикие и домашние животные.» 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w:t>
            </w:r>
            <w:r>
              <w:rPr>
                <w:rFonts w:ascii="Times New Roman" w:hAnsi="Times New Roman" w:cs="Times New Roman"/>
                <w:color w:val="000000"/>
                <w:sz w:val="24"/>
                <w:szCs w:val="24"/>
                <w:lang w:val="ru-RU"/>
              </w:rPr>
              <w:lastRenderedPageBreak/>
              <w:t>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5BF786"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3388A1"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60D3DC3"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07414D"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60EA30" w14:textId="77777777" w:rsidR="00395E82" w:rsidRDefault="00395E82">
            <w:pPr>
              <w:spacing w:after="0"/>
              <w:ind w:left="135"/>
              <w:rPr>
                <w:rFonts w:ascii="Times New Roman" w:hAnsi="Times New Roman" w:cs="Times New Roman"/>
                <w:sz w:val="24"/>
                <w:szCs w:val="24"/>
              </w:rPr>
            </w:pPr>
          </w:p>
        </w:tc>
      </w:tr>
      <w:tr w:rsidR="00395E82" w14:paraId="3337AE3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B6D535"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64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21E396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Правильное написание изученных слов.</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C8E0F5F"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F0844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0E9C2A"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89B5FA"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16F812" w14:textId="77777777" w:rsidR="00395E82" w:rsidRDefault="00395E82">
            <w:pPr>
              <w:spacing w:after="0"/>
              <w:ind w:left="135"/>
              <w:rPr>
                <w:rFonts w:ascii="Times New Roman" w:hAnsi="Times New Roman" w:cs="Times New Roman"/>
                <w:sz w:val="24"/>
                <w:szCs w:val="24"/>
              </w:rPr>
            </w:pPr>
          </w:p>
        </w:tc>
      </w:tr>
      <w:tr w:rsidR="00395E82" w14:paraId="33B2C1B1"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23EDF0"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65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6C0E9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Распознавание и употребление в устной и письменной речи изученных морфологических форм и синтаксических конструкций английского языка.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78A12D"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CC31E2"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A292BB"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E3CB6C"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1FFF6FA" w14:textId="77777777" w:rsidR="00395E82" w:rsidRDefault="00395E82">
            <w:pPr>
              <w:spacing w:after="0"/>
              <w:ind w:left="135"/>
              <w:rPr>
                <w:rFonts w:ascii="Times New Roman" w:hAnsi="Times New Roman" w:cs="Times New Roman"/>
                <w:sz w:val="24"/>
                <w:szCs w:val="24"/>
              </w:rPr>
            </w:pPr>
          </w:p>
        </w:tc>
      </w:tr>
      <w:tr w:rsidR="00395E82" w14:paraId="591C7857"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BD7A37"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66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0684C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21407B"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B37544"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5A68F96"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DF5E2E"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2D121C" w14:textId="77777777" w:rsidR="00395E82" w:rsidRDefault="00395E82">
            <w:pPr>
              <w:spacing w:after="0"/>
              <w:ind w:left="135"/>
              <w:rPr>
                <w:rFonts w:ascii="Times New Roman" w:hAnsi="Times New Roman" w:cs="Times New Roman"/>
                <w:sz w:val="24"/>
                <w:szCs w:val="24"/>
              </w:rPr>
            </w:pPr>
          </w:p>
        </w:tc>
      </w:tr>
      <w:tr w:rsidR="00395E82" w:rsidRPr="00AF38A4" w14:paraId="6BEF2C5E"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4175FA"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67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57BF87"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Жизнь в городе.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 изложение (пересказ) основного содержания прочитанного текста</w:t>
            </w:r>
            <w:r>
              <w:rPr>
                <w:rFonts w:ascii="Times New Roman" w:hAnsi="Times New Roman" w:cs="Times New Roman"/>
                <w:sz w:val="24"/>
                <w:szCs w:val="24"/>
                <w:lang w:val="ru-RU"/>
              </w:rPr>
              <w:t xml:space="preserve"> </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75B715E"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18D607"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D78AD6"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F5E161"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D3EB1A"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73"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/835293</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6</w:t>
              </w:r>
            </w:hyperlink>
          </w:p>
        </w:tc>
      </w:tr>
      <w:tr w:rsidR="00395E82" w14:paraId="49BDAAA3"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860FE1"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68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1BFCC9" w14:textId="77777777" w:rsidR="00395E82" w:rsidRDefault="00054C4B">
            <w:pPr>
              <w:spacing w:after="0" w:line="264" w:lineRule="auto"/>
              <w:ind w:firstLine="600"/>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(виды транспорта). 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FBD80E4"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066472"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485D67"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341926"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4B5B3C1" w14:textId="77777777" w:rsidR="00395E82" w:rsidRDefault="00395E82">
            <w:pPr>
              <w:spacing w:after="0"/>
              <w:ind w:left="135"/>
              <w:rPr>
                <w:rFonts w:ascii="Times New Roman" w:hAnsi="Times New Roman" w:cs="Times New Roman"/>
                <w:sz w:val="24"/>
                <w:szCs w:val="24"/>
              </w:rPr>
            </w:pPr>
          </w:p>
        </w:tc>
      </w:tr>
      <w:tr w:rsidR="00395E82" w:rsidRPr="00AF38A4" w14:paraId="29F76A7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47F98C"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69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3D2A8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Жизнь в городе и сельской местности </w:t>
            </w:r>
            <w:r>
              <w:rPr>
                <w:rFonts w:ascii="Times New Roman" w:hAnsi="Times New Roman" w:cs="Times New Roman"/>
                <w:color w:val="000000"/>
                <w:sz w:val="24"/>
                <w:szCs w:val="24"/>
                <w:lang w:val="ru-RU"/>
              </w:rPr>
              <w:lastRenderedPageBreak/>
              <w:t>(виды транспорта).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списывание текста и выписывание из него слов, словосочетаний, предложений в соответствии с решаемой коммуникативной задачей.</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955F81"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7D7EE6"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F7A2FBF"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868555"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B5EAA4"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74"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/8352905</w:t>
              </w:r>
              <w:r>
                <w:rPr>
                  <w:rStyle w:val="a4"/>
                  <w:rFonts w:ascii="Times New Roman" w:hAnsi="Times New Roman" w:cs="Times New Roman"/>
                  <w:color w:val="0000FF"/>
                  <w:sz w:val="24"/>
                  <w:szCs w:val="24"/>
                </w:rPr>
                <w:t>a</w:t>
              </w:r>
            </w:hyperlink>
          </w:p>
        </w:tc>
      </w:tr>
      <w:tr w:rsidR="00395E82" w14:paraId="05363044"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BC7615"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70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0ABA1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92534E"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92CBB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9D6F51"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C42F5F"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5A2B27" w14:textId="77777777" w:rsidR="00395E82" w:rsidRDefault="00395E82">
            <w:pPr>
              <w:spacing w:after="0"/>
              <w:ind w:left="135"/>
              <w:rPr>
                <w:rFonts w:ascii="Times New Roman" w:hAnsi="Times New Roman" w:cs="Times New Roman"/>
                <w:sz w:val="24"/>
                <w:szCs w:val="24"/>
                <w:lang w:val="ru-RU"/>
              </w:rPr>
            </w:pPr>
          </w:p>
        </w:tc>
      </w:tr>
      <w:tr w:rsidR="00395E82" w14:paraId="5AAB2108"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E663EB"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71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93DF3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Синонимы. Антонимы. Интернациональные слова.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E77808"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F49B14"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EE35BF"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908DF1"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BA2412D" w14:textId="77777777" w:rsidR="00395E82" w:rsidRDefault="00395E82">
            <w:pPr>
              <w:spacing w:after="0"/>
              <w:ind w:left="135"/>
              <w:rPr>
                <w:rFonts w:ascii="Times New Roman" w:hAnsi="Times New Roman" w:cs="Times New Roman"/>
                <w:sz w:val="24"/>
                <w:szCs w:val="24"/>
                <w:lang w:val="ru-RU"/>
              </w:rPr>
            </w:pPr>
          </w:p>
        </w:tc>
      </w:tr>
      <w:tr w:rsidR="00395E82" w14:paraId="2342E067"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1F06E5"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72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587AF9"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Жизнь в городе. Сложноподчинённые предложения с придаточными определительными с союзными словами </w:t>
            </w:r>
            <w:r>
              <w:rPr>
                <w:rFonts w:ascii="Times New Roman" w:hAnsi="Times New Roman" w:cs="Times New Roman"/>
                <w:color w:val="000000"/>
                <w:sz w:val="24"/>
                <w:szCs w:val="24"/>
              </w:rPr>
              <w:t>who</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which</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that</w:t>
            </w:r>
            <w:r>
              <w:rPr>
                <w:rFonts w:ascii="Times New Roman" w:hAnsi="Times New Roman" w:cs="Times New Roman"/>
                <w:color w:val="000000"/>
                <w:sz w:val="24"/>
                <w:szCs w:val="24"/>
                <w:lang w:val="ru-RU"/>
              </w:rPr>
              <w:t>.</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727EFD"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7EBCA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C1724C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EEA1020"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7979CF" w14:textId="77777777" w:rsidR="00395E82" w:rsidRDefault="00395E82">
            <w:pPr>
              <w:spacing w:after="0"/>
              <w:ind w:left="135"/>
              <w:rPr>
                <w:rFonts w:ascii="Times New Roman" w:hAnsi="Times New Roman" w:cs="Times New Roman"/>
                <w:sz w:val="24"/>
                <w:szCs w:val="24"/>
                <w:lang w:val="ru-RU"/>
              </w:rPr>
            </w:pPr>
          </w:p>
        </w:tc>
      </w:tr>
      <w:tr w:rsidR="00395E82" w14:paraId="1F54AB5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A79FF7"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73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B0AAAF"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90E141"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91E40C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8A6B9D3"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33B6B5"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F51C89" w14:textId="77777777" w:rsidR="00395E82" w:rsidRDefault="00395E82">
            <w:pPr>
              <w:spacing w:after="0"/>
              <w:ind w:left="135"/>
              <w:rPr>
                <w:rFonts w:ascii="Times New Roman" w:hAnsi="Times New Roman" w:cs="Times New Roman"/>
                <w:sz w:val="24"/>
                <w:szCs w:val="24"/>
                <w:lang w:val="ru-RU"/>
              </w:rPr>
            </w:pPr>
          </w:p>
        </w:tc>
      </w:tr>
      <w:tr w:rsidR="00395E82" w14:paraId="60FFD145"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3E9801"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74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tcPr>
          <w:p w14:paraId="125A1EF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Описание родного города.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624026"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43AC8D"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3F6049"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5D99CD"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E219AD" w14:textId="77777777" w:rsidR="00395E82" w:rsidRDefault="00395E82">
            <w:pPr>
              <w:spacing w:after="0"/>
              <w:ind w:left="135"/>
              <w:rPr>
                <w:rFonts w:ascii="Times New Roman" w:hAnsi="Times New Roman" w:cs="Times New Roman"/>
                <w:sz w:val="24"/>
                <w:szCs w:val="24"/>
                <w:lang w:val="ru-RU"/>
              </w:rPr>
            </w:pPr>
          </w:p>
        </w:tc>
      </w:tr>
      <w:tr w:rsidR="00395E82" w14:paraId="3456121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0C3296"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75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tcPr>
          <w:p w14:paraId="5BFD7B4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Описание родного города.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 xml:space="preserve">списывание </w:t>
            </w:r>
            <w:r>
              <w:rPr>
                <w:rFonts w:ascii="Times New Roman" w:hAnsi="Times New Roman" w:cs="Times New Roman"/>
                <w:color w:val="000000"/>
                <w:sz w:val="24"/>
                <w:szCs w:val="24"/>
                <w:lang w:val="ru-RU"/>
              </w:rPr>
              <w:lastRenderedPageBreak/>
              <w:t>текста и выписывание из него слов, словосочетаний, предложений в соответствии с решаемой коммуникативной задачей.</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6E79DB"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458918"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1A942F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7A270B"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387E68" w14:textId="77777777" w:rsidR="00395E82" w:rsidRDefault="00395E82">
            <w:pPr>
              <w:spacing w:after="0"/>
              <w:ind w:left="135"/>
              <w:rPr>
                <w:rFonts w:ascii="Times New Roman" w:hAnsi="Times New Roman" w:cs="Times New Roman"/>
                <w:sz w:val="24"/>
                <w:szCs w:val="24"/>
                <w:lang w:val="ru-RU"/>
              </w:rPr>
            </w:pPr>
          </w:p>
        </w:tc>
      </w:tr>
      <w:tr w:rsidR="00395E82" w14:paraId="57621846"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0163BB"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76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5BF98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80FF98"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DA499B"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468703"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B677C7"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1DC02B" w14:textId="77777777" w:rsidR="00395E82" w:rsidRDefault="00395E82">
            <w:pPr>
              <w:spacing w:after="0"/>
              <w:ind w:left="135"/>
              <w:rPr>
                <w:rFonts w:ascii="Times New Roman" w:hAnsi="Times New Roman" w:cs="Times New Roman"/>
                <w:sz w:val="24"/>
                <w:szCs w:val="24"/>
                <w:lang w:val="ru-RU"/>
              </w:rPr>
            </w:pPr>
          </w:p>
        </w:tc>
      </w:tr>
      <w:tr w:rsidR="00395E82" w:rsidRPr="00AF38A4" w14:paraId="4FE10F3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4A14F6"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77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1311E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A2EABE"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143F5D"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CF791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64A0C7"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78A1BA"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75"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/83528</w:t>
              </w:r>
              <w:r>
                <w:rPr>
                  <w:rStyle w:val="a4"/>
                  <w:rFonts w:ascii="Times New Roman" w:hAnsi="Times New Roman" w:cs="Times New Roman"/>
                  <w:color w:val="0000FF"/>
                  <w:sz w:val="24"/>
                  <w:szCs w:val="24"/>
                </w:rPr>
                <w:t>eac</w:t>
              </w:r>
            </w:hyperlink>
          </w:p>
        </w:tc>
      </w:tr>
      <w:tr w:rsidR="00395E82" w14:paraId="0C53DC04"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11CF75"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78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E507580"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B8799A"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1DFB7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43C024" w14:textId="77777777" w:rsidR="00395E82" w:rsidRDefault="00395E82">
            <w:pPr>
              <w:spacing w:after="0"/>
              <w:ind w:left="135"/>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2F17B7"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ADC464" w14:textId="77777777" w:rsidR="00395E82" w:rsidRDefault="00395E82">
            <w:pPr>
              <w:spacing w:after="0"/>
              <w:ind w:left="135"/>
              <w:rPr>
                <w:rFonts w:ascii="Times New Roman" w:hAnsi="Times New Roman" w:cs="Times New Roman"/>
                <w:sz w:val="24"/>
                <w:szCs w:val="24"/>
              </w:rPr>
            </w:pPr>
          </w:p>
        </w:tc>
      </w:tr>
      <w:tr w:rsidR="00395E82" w14:paraId="79FE6F3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2C34F6"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79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F87AF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Жизнь в городе и сельской местности.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p>
          <w:p w14:paraId="3193098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создание устных связных монологических высказываний с использованием основных коммуникативных типов речи: повествование (сообщение).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E1AD80"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CC9F47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B39774"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C5EF0B"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7051CA" w14:textId="77777777" w:rsidR="00395E82" w:rsidRDefault="00395E82">
            <w:pPr>
              <w:spacing w:after="0"/>
              <w:ind w:left="135"/>
              <w:rPr>
                <w:rFonts w:ascii="Times New Roman" w:hAnsi="Times New Roman" w:cs="Times New Roman"/>
                <w:sz w:val="24"/>
                <w:szCs w:val="24"/>
              </w:rPr>
            </w:pPr>
          </w:p>
        </w:tc>
      </w:tr>
      <w:tr w:rsidR="00395E82" w:rsidRPr="00AF38A4" w14:paraId="3AE768A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FDCA6E"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80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4BA70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Жизнь в городе и сельской местности. Сложноподчинённые предложения с придаточными времени с союзами </w:t>
            </w:r>
            <w:r>
              <w:rPr>
                <w:rFonts w:ascii="Times New Roman" w:hAnsi="Times New Roman" w:cs="Times New Roman"/>
                <w:color w:val="000000"/>
                <w:sz w:val="24"/>
                <w:szCs w:val="24"/>
              </w:rPr>
              <w:t>for</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since</w:t>
            </w:r>
            <w:r>
              <w:rPr>
                <w:rFonts w:ascii="Times New Roman" w:hAnsi="Times New Roman" w:cs="Times New Roman"/>
                <w:color w:val="000000"/>
                <w:sz w:val="24"/>
                <w:szCs w:val="24"/>
                <w:lang w:val="ru-RU"/>
              </w:rPr>
              <w:t>.</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53221D"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508E5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70CD30"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7C6568"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4B1EBE"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76"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/83529208</w:t>
              </w:r>
            </w:hyperlink>
          </w:p>
        </w:tc>
      </w:tr>
      <w:tr w:rsidR="00395E82" w:rsidRPr="00AF38A4" w14:paraId="4C835A8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A73585"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81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BD2181"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«Жизнь в городе и сельской местности.»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BB4B2D"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93FB3C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DF7B48"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896245"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8BDBFD"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77"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/83528</w:t>
              </w:r>
              <w:r>
                <w:rPr>
                  <w:rStyle w:val="a4"/>
                  <w:rFonts w:ascii="Times New Roman" w:hAnsi="Times New Roman" w:cs="Times New Roman"/>
                  <w:color w:val="0000FF"/>
                  <w:sz w:val="24"/>
                  <w:szCs w:val="24"/>
                </w:rPr>
                <w:t>cea</w:t>
              </w:r>
            </w:hyperlink>
          </w:p>
        </w:tc>
      </w:tr>
      <w:tr w:rsidR="00395E82" w14:paraId="03246B1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35540B"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82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E62A20" w14:textId="77777777" w:rsidR="00395E82" w:rsidRDefault="00054C4B">
            <w:pPr>
              <w:spacing w:after="0" w:line="264" w:lineRule="auto"/>
              <w:jc w:val="both"/>
              <w:rPr>
                <w:rFonts w:ascii="Times New Roman" w:hAnsi="Times New Roman" w:cs="Times New Roman"/>
                <w:color w:val="000000"/>
                <w:sz w:val="24"/>
                <w:szCs w:val="24"/>
                <w:lang w:val="ru-RU"/>
              </w:rPr>
            </w:pPr>
            <w:r>
              <w:rPr>
                <w:rFonts w:ascii="Times New Roman" w:hAnsi="Times New Roman" w:cs="Times New Roman"/>
                <w:color w:val="000000"/>
                <w:sz w:val="24"/>
                <w:szCs w:val="24"/>
                <w:lang w:val="ru-RU"/>
              </w:rPr>
              <w:t>Контроль по темам «Природа:</w:t>
            </w:r>
          </w:p>
          <w:p w14:paraId="66EAD854" w14:textId="77777777" w:rsidR="00395E82" w:rsidRDefault="00054C4B">
            <w:pPr>
              <w:spacing w:after="0" w:line="264" w:lineRule="auto"/>
              <w:jc w:val="both"/>
              <w:rPr>
                <w:rFonts w:ascii="Times New Roman" w:hAnsi="Times New Roman" w:cs="Times New Roman"/>
                <w:color w:val="000000"/>
                <w:sz w:val="24"/>
                <w:szCs w:val="24"/>
                <w:lang w:val="ru-RU"/>
              </w:rPr>
            </w:pPr>
            <w:r>
              <w:rPr>
                <w:rFonts w:ascii="Times New Roman" w:hAnsi="Times New Roman" w:cs="Times New Roman"/>
                <w:color w:val="000000"/>
                <w:sz w:val="24"/>
                <w:szCs w:val="24"/>
                <w:lang w:val="ru-RU"/>
              </w:rPr>
              <w:t>дикие и домашние животные.</w:t>
            </w:r>
          </w:p>
          <w:p w14:paraId="5A79EC06" w14:textId="77777777" w:rsidR="00395E82" w:rsidRDefault="00054C4B">
            <w:pPr>
              <w:spacing w:after="0" w:line="264" w:lineRule="auto"/>
              <w:jc w:val="both"/>
              <w:rPr>
                <w:rFonts w:ascii="Times New Roman" w:hAnsi="Times New Roman" w:cs="Times New Roman"/>
                <w:color w:val="000000"/>
                <w:sz w:val="24"/>
                <w:szCs w:val="24"/>
                <w:lang w:val="ru-RU"/>
              </w:rPr>
            </w:pPr>
            <w:r>
              <w:rPr>
                <w:rFonts w:ascii="Times New Roman" w:hAnsi="Times New Roman" w:cs="Times New Roman"/>
                <w:color w:val="000000"/>
                <w:sz w:val="24"/>
                <w:szCs w:val="24"/>
                <w:lang w:val="ru-RU"/>
              </w:rPr>
              <w:t>Климат, погода»  и «Жизнь в</w:t>
            </w:r>
          </w:p>
          <w:p w14:paraId="12609666" w14:textId="77777777" w:rsidR="00395E82" w:rsidRDefault="00054C4B">
            <w:pPr>
              <w:spacing w:after="0" w:line="264" w:lineRule="auto"/>
              <w:jc w:val="both"/>
              <w:rPr>
                <w:rFonts w:ascii="Times New Roman" w:hAnsi="Times New Roman" w:cs="Times New Roman"/>
                <w:color w:val="000000"/>
                <w:sz w:val="24"/>
                <w:szCs w:val="24"/>
                <w:lang w:val="ru-RU"/>
              </w:rPr>
            </w:pPr>
            <w:r>
              <w:rPr>
                <w:rFonts w:ascii="Times New Roman" w:hAnsi="Times New Roman" w:cs="Times New Roman"/>
                <w:color w:val="000000"/>
                <w:sz w:val="24"/>
                <w:szCs w:val="24"/>
                <w:lang w:val="ru-RU"/>
              </w:rPr>
              <w:t xml:space="preserve">городе и сельской местности. Описание родного города (села). Транспорт»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 создание устных связных монологических высказываний с использованием основных коммуникативных типов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краткое изложение результатов выполненной проектной работы.</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766FF8"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B23750"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w:t>
            </w:r>
            <w:r>
              <w:rPr>
                <w:rFonts w:ascii="Times New Roman" w:hAnsi="Times New Roman" w:cs="Times New Roman"/>
                <w:color w:val="000000"/>
                <w:sz w:val="24"/>
                <w:szCs w:val="24"/>
                <w:lang w:val="ru-RU"/>
              </w:rPr>
              <w:t>1</w:t>
            </w:r>
            <w:r>
              <w:rPr>
                <w:rFonts w:ascii="Times New Roman" w:hAnsi="Times New Roman" w:cs="Times New Roman"/>
                <w:color w:val="000000"/>
                <w:sz w:val="24"/>
                <w:szCs w:val="24"/>
              </w:rPr>
              <w:t xml:space="preserve"> </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000D713"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47B3AB"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C470B3" w14:textId="77777777" w:rsidR="00395E82" w:rsidRDefault="00395E82">
            <w:pPr>
              <w:spacing w:after="0"/>
              <w:ind w:left="135"/>
              <w:rPr>
                <w:rFonts w:ascii="Times New Roman" w:hAnsi="Times New Roman" w:cs="Times New Roman"/>
                <w:sz w:val="24"/>
                <w:szCs w:val="24"/>
              </w:rPr>
            </w:pPr>
          </w:p>
        </w:tc>
      </w:tr>
      <w:tr w:rsidR="00395E82" w14:paraId="290D05B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2DA9C0"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83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D5F46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Родная страна и страна (страны) изучаемого языка. (страны, национальности). Возвратные, неопределённые местоимения (</w:t>
            </w:r>
            <w:r>
              <w:rPr>
                <w:rFonts w:ascii="Times New Roman" w:hAnsi="Times New Roman" w:cs="Times New Roman"/>
                <w:color w:val="000000"/>
                <w:sz w:val="24"/>
                <w:szCs w:val="24"/>
              </w:rPr>
              <w:t>some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any</w:t>
            </w:r>
            <w:r>
              <w:rPr>
                <w:rFonts w:ascii="Times New Roman" w:hAnsi="Times New Roman" w:cs="Times New Roman"/>
                <w:color w:val="000000"/>
                <w:sz w:val="24"/>
                <w:szCs w:val="24"/>
                <w:lang w:val="ru-RU"/>
              </w:rPr>
              <w:t>) и их производные (</w:t>
            </w:r>
            <w:r>
              <w:rPr>
                <w:rFonts w:ascii="Times New Roman" w:hAnsi="Times New Roman" w:cs="Times New Roman"/>
                <w:color w:val="000000"/>
                <w:sz w:val="24"/>
                <w:szCs w:val="24"/>
              </w:rPr>
              <w:t>somebody</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anybody</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something</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anything</w:t>
            </w:r>
            <w:r>
              <w:rPr>
                <w:rFonts w:ascii="Times New Roman" w:hAnsi="Times New Roman" w:cs="Times New Roman"/>
                <w:color w:val="000000"/>
                <w:sz w:val="24"/>
                <w:szCs w:val="24"/>
                <w:lang w:val="ru-RU"/>
              </w:rPr>
              <w:t xml:space="preserve"> и другие) </w:t>
            </w:r>
            <w:r>
              <w:rPr>
                <w:rFonts w:ascii="Times New Roman" w:hAnsi="Times New Roman" w:cs="Times New Roman"/>
                <w:color w:val="000000"/>
                <w:sz w:val="24"/>
                <w:szCs w:val="24"/>
              </w:rPr>
              <w:t>every</w:t>
            </w:r>
            <w:r>
              <w:rPr>
                <w:rFonts w:ascii="Times New Roman" w:hAnsi="Times New Roman" w:cs="Times New Roman"/>
                <w:color w:val="000000"/>
                <w:sz w:val="24"/>
                <w:szCs w:val="24"/>
                <w:lang w:val="ru-RU"/>
              </w:rPr>
              <w:t xml:space="preserve"> и производные (</w:t>
            </w:r>
            <w:r>
              <w:rPr>
                <w:rFonts w:ascii="Times New Roman" w:hAnsi="Times New Roman" w:cs="Times New Roman"/>
                <w:color w:val="000000"/>
                <w:sz w:val="24"/>
                <w:szCs w:val="24"/>
              </w:rPr>
              <w:t>everybody</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everything</w:t>
            </w:r>
            <w:r>
              <w:rPr>
                <w:rFonts w:ascii="Times New Roman" w:hAnsi="Times New Roman" w:cs="Times New Roman"/>
                <w:color w:val="000000"/>
                <w:sz w:val="24"/>
                <w:szCs w:val="24"/>
                <w:lang w:val="ru-RU"/>
              </w:rPr>
              <w:t xml:space="preserve"> и другие) в повествовательных (утвердительных и отрицательных) и вопросительных предложениях.</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0E1977"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F3C259"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739B2F"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B154585"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18EB6F" w14:textId="77777777" w:rsidR="00395E82" w:rsidRDefault="00395E82">
            <w:pPr>
              <w:spacing w:after="0"/>
              <w:ind w:left="135"/>
              <w:rPr>
                <w:rFonts w:ascii="Times New Roman" w:hAnsi="Times New Roman" w:cs="Times New Roman"/>
                <w:sz w:val="24"/>
                <w:szCs w:val="24"/>
                <w:lang w:val="ru-RU"/>
              </w:rPr>
            </w:pPr>
          </w:p>
        </w:tc>
      </w:tr>
      <w:tr w:rsidR="00395E82" w14:paraId="37E96381"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A1628B"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84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4E749F"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Родная страна и страна (страны) </w:t>
            </w:r>
            <w:r>
              <w:rPr>
                <w:rFonts w:ascii="Times New Roman" w:hAnsi="Times New Roman" w:cs="Times New Roman"/>
                <w:color w:val="000000"/>
                <w:sz w:val="24"/>
                <w:szCs w:val="24"/>
                <w:lang w:val="ru-RU"/>
              </w:rPr>
              <w:lastRenderedPageBreak/>
              <w:t>изучаемого языка. (географическое положение). 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9DCB0A3"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710B85"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D3D0E5"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01CA77"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C11904" w14:textId="77777777" w:rsidR="00395E82" w:rsidRDefault="00395E82">
            <w:pPr>
              <w:spacing w:after="0"/>
              <w:ind w:left="135"/>
              <w:rPr>
                <w:rFonts w:ascii="Times New Roman" w:hAnsi="Times New Roman" w:cs="Times New Roman"/>
                <w:sz w:val="24"/>
                <w:szCs w:val="24"/>
                <w:lang w:val="ru-RU"/>
              </w:rPr>
            </w:pPr>
          </w:p>
        </w:tc>
      </w:tr>
      <w:tr w:rsidR="00395E82" w:rsidRPr="00AF38A4" w14:paraId="5FD4C49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F9B166C"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85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B7D67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Родная страна и страна (страны) изучаемого языка (флаги). 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AAA981"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35AEC1"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7DE360"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288BBBB"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296D777"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78"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05</w:t>
              </w:r>
              <w:r>
                <w:rPr>
                  <w:rStyle w:val="a4"/>
                  <w:rFonts w:ascii="Times New Roman" w:hAnsi="Times New Roman" w:cs="Times New Roman"/>
                  <w:color w:val="0000FF"/>
                  <w:sz w:val="24"/>
                  <w:szCs w:val="24"/>
                </w:rPr>
                <w:t>e</w:t>
              </w:r>
            </w:hyperlink>
          </w:p>
        </w:tc>
      </w:tr>
      <w:tr w:rsidR="00395E82" w14:paraId="1AB65D73"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870FA8"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86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704CF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Страна (страны) изучаемого языка </w:t>
            </w:r>
            <w:r>
              <w:rPr>
                <w:rFonts w:ascii="Times New Roman" w:hAnsi="Times New Roman" w:cs="Times New Roman"/>
                <w:color w:val="000000"/>
                <w:sz w:val="24"/>
                <w:szCs w:val="24"/>
                <w:lang w:val="ru-RU"/>
              </w:rPr>
              <w:lastRenderedPageBreak/>
              <w:t>(достопримечательности). Основные способы словообразования:</w:t>
            </w:r>
          </w:p>
          <w:p w14:paraId="67465F26"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образование имён прилагательных при помощи суффиксов -</w:t>
            </w:r>
            <w:r>
              <w:rPr>
                <w:rFonts w:ascii="Times New Roman" w:hAnsi="Times New Roman" w:cs="Times New Roman"/>
                <w:color w:val="000000"/>
                <w:sz w:val="24"/>
                <w:szCs w:val="24"/>
              </w:rPr>
              <w:t>al</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typical</w:t>
            </w:r>
            <w:r>
              <w:rPr>
                <w:rFonts w:ascii="Times New Roman" w:hAnsi="Times New Roman" w:cs="Times New Roman"/>
                <w:color w:val="000000"/>
                <w:sz w:val="24"/>
                <w:szCs w:val="24"/>
                <w:lang w:val="ru-RU"/>
              </w:rPr>
              <w:t>), -</w:t>
            </w:r>
            <w:r>
              <w:rPr>
                <w:rFonts w:ascii="Times New Roman" w:hAnsi="Times New Roman" w:cs="Times New Roman"/>
                <w:color w:val="000000"/>
                <w:sz w:val="24"/>
                <w:szCs w:val="24"/>
              </w:rPr>
              <w:t>ing</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amazing</w:t>
            </w:r>
            <w:r>
              <w:rPr>
                <w:rFonts w:ascii="Times New Roman" w:hAnsi="Times New Roman" w:cs="Times New Roman"/>
                <w:color w:val="000000"/>
                <w:sz w:val="24"/>
                <w:szCs w:val="24"/>
                <w:lang w:val="ru-RU"/>
              </w:rPr>
              <w:t>), -</w:t>
            </w:r>
            <w:r>
              <w:rPr>
                <w:rFonts w:ascii="Times New Roman" w:hAnsi="Times New Roman" w:cs="Times New Roman"/>
                <w:color w:val="000000"/>
                <w:sz w:val="24"/>
                <w:szCs w:val="24"/>
              </w:rPr>
              <w:t>less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useless</w:t>
            </w:r>
            <w:r>
              <w:rPr>
                <w:rFonts w:ascii="Times New Roman" w:hAnsi="Times New Roman" w:cs="Times New Roman"/>
                <w:color w:val="000000"/>
                <w:sz w:val="24"/>
                <w:szCs w:val="24"/>
                <w:lang w:val="ru-RU"/>
              </w:rPr>
              <w:t>), -</w:t>
            </w:r>
            <w:r>
              <w:rPr>
                <w:rFonts w:ascii="Times New Roman" w:hAnsi="Times New Roman" w:cs="Times New Roman"/>
                <w:color w:val="000000"/>
                <w:sz w:val="24"/>
                <w:szCs w:val="24"/>
              </w:rPr>
              <w:t>ive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impressive</w:t>
            </w:r>
            <w:r>
              <w:rPr>
                <w:rFonts w:ascii="Times New Roman" w:hAnsi="Times New Roman" w:cs="Times New Roman"/>
                <w:color w:val="000000"/>
                <w:sz w:val="24"/>
                <w:szCs w:val="24"/>
                <w:lang w:val="ru-RU"/>
              </w:rPr>
              <w:t>).</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BD26EC"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lastRenderedPageBreak/>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8AF7B7"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4DE201"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E3EE85"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4239F6" w14:textId="77777777" w:rsidR="00395E82" w:rsidRDefault="00AF38A4">
            <w:pPr>
              <w:spacing w:after="0"/>
              <w:ind w:left="135"/>
              <w:rPr>
                <w:rFonts w:ascii="Times New Roman" w:hAnsi="Times New Roman" w:cs="Times New Roman"/>
                <w:sz w:val="24"/>
                <w:szCs w:val="24"/>
              </w:rPr>
            </w:pPr>
            <w:hyperlink r:id="rId179" w:history="1">
              <w:r w:rsidR="00054C4B">
                <w:rPr>
                  <w:rStyle w:val="a4"/>
                  <w:rFonts w:ascii="Times New Roman" w:hAnsi="Times New Roman" w:cs="Times New Roman"/>
                  <w:color w:val="0000FF"/>
                  <w:sz w:val="24"/>
                  <w:szCs w:val="24"/>
                </w:rPr>
                <w:t>https://m.edsoo.ru/8352af04</w:t>
              </w:r>
            </w:hyperlink>
            <w:r w:rsidR="00054C4B">
              <w:rPr>
                <w:rFonts w:ascii="Times New Roman" w:hAnsi="Times New Roman" w:cs="Times New Roman"/>
                <w:color w:val="000000"/>
                <w:sz w:val="24"/>
                <w:szCs w:val="24"/>
              </w:rPr>
              <w:t xml:space="preserve"> </w:t>
            </w:r>
            <w:hyperlink r:id="rId180" w:history="1">
              <w:r w:rsidR="00054C4B">
                <w:rPr>
                  <w:rStyle w:val="a4"/>
                  <w:rFonts w:ascii="Times New Roman" w:hAnsi="Times New Roman" w:cs="Times New Roman"/>
                  <w:color w:val="0000FF"/>
                  <w:sz w:val="24"/>
                  <w:szCs w:val="24"/>
                </w:rPr>
                <w:t>https://m.edsoo.ru/8352ad42</w:t>
              </w:r>
            </w:hyperlink>
            <w:r w:rsidR="00054C4B">
              <w:rPr>
                <w:rFonts w:ascii="Times New Roman" w:hAnsi="Times New Roman" w:cs="Times New Roman"/>
                <w:color w:val="000000"/>
                <w:sz w:val="24"/>
                <w:szCs w:val="24"/>
              </w:rPr>
              <w:t xml:space="preserve"> </w:t>
            </w:r>
            <w:hyperlink r:id="rId181" w:history="1">
              <w:r w:rsidR="00054C4B">
                <w:rPr>
                  <w:rStyle w:val="a4"/>
                  <w:rFonts w:ascii="Times New Roman" w:hAnsi="Times New Roman" w:cs="Times New Roman"/>
                  <w:color w:val="0000FF"/>
                  <w:sz w:val="24"/>
                  <w:szCs w:val="24"/>
                </w:rPr>
                <w:t>https://m.edsoo.ru/8352ab80</w:t>
              </w:r>
            </w:hyperlink>
            <w:r w:rsidR="00054C4B">
              <w:rPr>
                <w:rFonts w:ascii="Times New Roman" w:hAnsi="Times New Roman" w:cs="Times New Roman"/>
                <w:color w:val="000000"/>
                <w:sz w:val="24"/>
                <w:szCs w:val="24"/>
              </w:rPr>
              <w:t xml:space="preserve"> </w:t>
            </w:r>
            <w:hyperlink r:id="rId182" w:history="1">
              <w:r w:rsidR="00054C4B">
                <w:rPr>
                  <w:rStyle w:val="a4"/>
                  <w:rFonts w:ascii="Times New Roman" w:hAnsi="Times New Roman" w:cs="Times New Roman"/>
                  <w:color w:val="0000FF"/>
                  <w:sz w:val="24"/>
                  <w:szCs w:val="24"/>
                </w:rPr>
                <w:t>https://m.edsoo.ru/8352a9d2</w:t>
              </w:r>
            </w:hyperlink>
            <w:r w:rsidR="00054C4B">
              <w:rPr>
                <w:rFonts w:ascii="Times New Roman" w:hAnsi="Times New Roman" w:cs="Times New Roman"/>
                <w:color w:val="000000"/>
                <w:sz w:val="24"/>
                <w:szCs w:val="24"/>
              </w:rPr>
              <w:t xml:space="preserve"> </w:t>
            </w:r>
            <w:hyperlink r:id="rId183" w:history="1">
              <w:r w:rsidR="00054C4B">
                <w:rPr>
                  <w:rStyle w:val="a4"/>
                  <w:rFonts w:ascii="Times New Roman" w:hAnsi="Times New Roman" w:cs="Times New Roman"/>
                  <w:color w:val="0000FF"/>
                  <w:sz w:val="24"/>
                  <w:szCs w:val="24"/>
                </w:rPr>
                <w:t>https://m.edsoo.ru/8352a824</w:t>
              </w:r>
            </w:hyperlink>
          </w:p>
        </w:tc>
      </w:tr>
      <w:tr w:rsidR="00395E82" w:rsidRPr="00AF38A4" w14:paraId="2E72B005"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12BB867"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87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4E2706"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Страна (страны) изучаемого языка (население). Синонимы. Антонимы. Интернациональные слова.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3C08B2"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263D46"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099181"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1FE1FF"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E2DCF33" w14:textId="77777777" w:rsidR="00395E82" w:rsidRDefault="00AF38A4">
            <w:pPr>
              <w:spacing w:after="0"/>
              <w:ind w:left="135"/>
              <w:rPr>
                <w:rFonts w:ascii="Times New Roman" w:hAnsi="Times New Roman" w:cs="Times New Roman"/>
                <w:sz w:val="24"/>
                <w:szCs w:val="24"/>
                <w:lang w:val="ru-RU"/>
              </w:rPr>
            </w:pPr>
            <w:hyperlink r:id="rId184" w:history="1">
              <w:r w:rsidR="00054C4B">
                <w:rPr>
                  <w:rStyle w:val="a4"/>
                  <w:rFonts w:ascii="Times New Roman" w:hAnsi="Times New Roman" w:cs="Times New Roman"/>
                  <w:color w:val="0000FF"/>
                  <w:sz w:val="24"/>
                  <w:szCs w:val="24"/>
                </w:rPr>
                <w:t>https</w:t>
              </w:r>
              <w:r w:rsidR="00054C4B">
                <w:rPr>
                  <w:rStyle w:val="a4"/>
                  <w:rFonts w:ascii="Times New Roman" w:hAnsi="Times New Roman" w:cs="Times New Roman"/>
                  <w:color w:val="0000FF"/>
                  <w:sz w:val="24"/>
                  <w:szCs w:val="24"/>
                  <w:lang w:val="ru-RU"/>
                </w:rPr>
                <w:t>://</w:t>
              </w:r>
              <w:r w:rsidR="00054C4B">
                <w:rPr>
                  <w:rStyle w:val="a4"/>
                  <w:rFonts w:ascii="Times New Roman" w:hAnsi="Times New Roman" w:cs="Times New Roman"/>
                  <w:color w:val="0000FF"/>
                  <w:sz w:val="24"/>
                  <w:szCs w:val="24"/>
                </w:rPr>
                <w:t>m</w:t>
              </w:r>
              <w:r w:rsidR="00054C4B">
                <w:rPr>
                  <w:rStyle w:val="a4"/>
                  <w:rFonts w:ascii="Times New Roman" w:hAnsi="Times New Roman" w:cs="Times New Roman"/>
                  <w:color w:val="0000FF"/>
                  <w:sz w:val="24"/>
                  <w:szCs w:val="24"/>
                  <w:lang w:val="ru-RU"/>
                </w:rPr>
                <w:t>.</w:t>
              </w:r>
              <w:r w:rsidR="00054C4B">
                <w:rPr>
                  <w:rStyle w:val="a4"/>
                  <w:rFonts w:ascii="Times New Roman" w:hAnsi="Times New Roman" w:cs="Times New Roman"/>
                  <w:color w:val="0000FF"/>
                  <w:sz w:val="24"/>
                  <w:szCs w:val="24"/>
                </w:rPr>
                <w:t>edsoo</w:t>
              </w:r>
              <w:r w:rsidR="00054C4B">
                <w:rPr>
                  <w:rStyle w:val="a4"/>
                  <w:rFonts w:ascii="Times New Roman" w:hAnsi="Times New Roman" w:cs="Times New Roman"/>
                  <w:color w:val="0000FF"/>
                  <w:sz w:val="24"/>
                  <w:szCs w:val="24"/>
                  <w:lang w:val="ru-RU"/>
                </w:rPr>
                <w:t>.</w:t>
              </w:r>
              <w:r w:rsidR="00054C4B">
                <w:rPr>
                  <w:rStyle w:val="a4"/>
                  <w:rFonts w:ascii="Times New Roman" w:hAnsi="Times New Roman" w:cs="Times New Roman"/>
                  <w:color w:val="0000FF"/>
                  <w:sz w:val="24"/>
                  <w:szCs w:val="24"/>
                </w:rPr>
                <w:t>ru</w:t>
              </w:r>
              <w:r w:rsidR="00054C4B">
                <w:rPr>
                  <w:rStyle w:val="a4"/>
                  <w:rFonts w:ascii="Times New Roman" w:hAnsi="Times New Roman" w:cs="Times New Roman"/>
                  <w:color w:val="0000FF"/>
                  <w:sz w:val="24"/>
                  <w:szCs w:val="24"/>
                  <w:lang w:val="ru-RU"/>
                </w:rPr>
                <w:t>/83529</w:t>
              </w:r>
              <w:r w:rsidR="00054C4B">
                <w:rPr>
                  <w:rStyle w:val="a4"/>
                  <w:rFonts w:ascii="Times New Roman" w:hAnsi="Times New Roman" w:cs="Times New Roman"/>
                  <w:color w:val="0000FF"/>
                  <w:sz w:val="24"/>
                  <w:szCs w:val="24"/>
                </w:rPr>
                <w:t>f</w:t>
              </w:r>
              <w:r w:rsidR="00054C4B">
                <w:rPr>
                  <w:rStyle w:val="a4"/>
                  <w:rFonts w:ascii="Times New Roman" w:hAnsi="Times New Roman" w:cs="Times New Roman"/>
                  <w:color w:val="0000FF"/>
                  <w:sz w:val="24"/>
                  <w:szCs w:val="24"/>
                  <w:lang w:val="ru-RU"/>
                </w:rPr>
                <w:t>00</w:t>
              </w:r>
            </w:hyperlink>
          </w:p>
        </w:tc>
      </w:tr>
      <w:tr w:rsidR="00395E82" w:rsidRPr="00AF38A4" w14:paraId="351A2FA3"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D77727"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88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02C3A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Страна/страны изучаемого языка (официальные языки). Развитие умений: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187ECA"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C4D543"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3648EC"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39880EB"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968285"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85"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af</w:t>
              </w:r>
              <w:r>
                <w:rPr>
                  <w:rStyle w:val="a4"/>
                  <w:rFonts w:ascii="Times New Roman" w:hAnsi="Times New Roman" w:cs="Times New Roman"/>
                  <w:color w:val="0000FF"/>
                  <w:sz w:val="24"/>
                  <w:szCs w:val="24"/>
                  <w:lang w:val="ru-RU"/>
                </w:rPr>
                <w:t>04</w:t>
              </w:r>
            </w:hyperlink>
            <w:r>
              <w:rPr>
                <w:rFonts w:ascii="Times New Roman" w:hAnsi="Times New Roman" w:cs="Times New Roman"/>
                <w:color w:val="000000"/>
                <w:sz w:val="24"/>
                <w:szCs w:val="24"/>
                <w:lang w:val="ru-RU"/>
              </w:rPr>
              <w:t xml:space="preserve"> </w:t>
            </w:r>
            <w:hyperlink r:id="rId186"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ad</w:t>
              </w:r>
              <w:r>
                <w:rPr>
                  <w:rStyle w:val="a4"/>
                  <w:rFonts w:ascii="Times New Roman" w:hAnsi="Times New Roman" w:cs="Times New Roman"/>
                  <w:color w:val="0000FF"/>
                  <w:sz w:val="24"/>
                  <w:szCs w:val="24"/>
                  <w:lang w:val="ru-RU"/>
                </w:rPr>
                <w:t>42</w:t>
              </w:r>
            </w:hyperlink>
            <w:r>
              <w:rPr>
                <w:rFonts w:ascii="Times New Roman" w:hAnsi="Times New Roman" w:cs="Times New Roman"/>
                <w:color w:val="000000"/>
                <w:sz w:val="24"/>
                <w:szCs w:val="24"/>
                <w:lang w:val="ru-RU"/>
              </w:rPr>
              <w:t xml:space="preserve"> </w:t>
            </w:r>
            <w:hyperlink r:id="rId187"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ab</w:t>
              </w:r>
              <w:r>
                <w:rPr>
                  <w:rStyle w:val="a4"/>
                  <w:rFonts w:ascii="Times New Roman" w:hAnsi="Times New Roman" w:cs="Times New Roman"/>
                  <w:color w:val="0000FF"/>
                  <w:sz w:val="24"/>
                  <w:szCs w:val="24"/>
                  <w:lang w:val="ru-RU"/>
                </w:rPr>
                <w:t>80</w:t>
              </w:r>
            </w:hyperlink>
            <w:r>
              <w:rPr>
                <w:rFonts w:ascii="Times New Roman" w:hAnsi="Times New Roman" w:cs="Times New Roman"/>
                <w:color w:val="000000"/>
                <w:sz w:val="24"/>
                <w:szCs w:val="24"/>
                <w:lang w:val="ru-RU"/>
              </w:rPr>
              <w:t xml:space="preserve"> </w:t>
            </w:r>
            <w:hyperlink r:id="rId188"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9</w:t>
              </w:r>
              <w:r>
                <w:rPr>
                  <w:rStyle w:val="a4"/>
                  <w:rFonts w:ascii="Times New Roman" w:hAnsi="Times New Roman" w:cs="Times New Roman"/>
                  <w:color w:val="0000FF"/>
                  <w:sz w:val="24"/>
                  <w:szCs w:val="24"/>
                </w:rPr>
                <w:t>d</w:t>
              </w:r>
              <w:r>
                <w:rPr>
                  <w:rStyle w:val="a4"/>
                  <w:rFonts w:ascii="Times New Roman" w:hAnsi="Times New Roman" w:cs="Times New Roman"/>
                  <w:color w:val="0000FF"/>
                  <w:sz w:val="24"/>
                  <w:szCs w:val="24"/>
                  <w:lang w:val="ru-RU"/>
                </w:rPr>
                <w:t>2</w:t>
              </w:r>
            </w:hyperlink>
            <w:r>
              <w:rPr>
                <w:rFonts w:ascii="Times New Roman" w:hAnsi="Times New Roman" w:cs="Times New Roman"/>
                <w:color w:val="000000"/>
                <w:sz w:val="24"/>
                <w:szCs w:val="24"/>
                <w:lang w:val="ru-RU"/>
              </w:rPr>
              <w:t xml:space="preserve"> </w:t>
            </w:r>
            <w:hyperlink r:id="rId189"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824</w:t>
              </w:r>
            </w:hyperlink>
          </w:p>
        </w:tc>
      </w:tr>
      <w:tr w:rsidR="00395E82" w14:paraId="3789D873"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A25BDA"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89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7AA99A8"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Родная страна и страна (страны) изучаемого языка (традиции и обычаи). Развитие умений: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D5853F"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6572BD"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EFA6FB"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2E5E1B8"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113779" w14:textId="77777777" w:rsidR="00395E82" w:rsidRDefault="00395E82">
            <w:pPr>
              <w:spacing w:after="0"/>
              <w:ind w:left="135"/>
              <w:rPr>
                <w:rFonts w:ascii="Times New Roman" w:hAnsi="Times New Roman" w:cs="Times New Roman"/>
                <w:sz w:val="24"/>
                <w:szCs w:val="24"/>
                <w:lang w:val="ru-RU"/>
              </w:rPr>
            </w:pPr>
          </w:p>
        </w:tc>
      </w:tr>
      <w:tr w:rsidR="00395E82" w14:paraId="43ECB62C"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419629"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90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2A6953"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Родная страна и страна (страны) изучаемого языка (традиции и обычаи). Развитие умений: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w:t>
            </w:r>
            <w:r>
              <w:rPr>
                <w:rFonts w:ascii="Times New Roman" w:hAnsi="Times New Roman" w:cs="Times New Roman"/>
                <w:color w:val="000000"/>
                <w:sz w:val="24"/>
                <w:szCs w:val="24"/>
                <w:lang w:val="ru-RU"/>
              </w:rPr>
              <w:lastRenderedPageBreak/>
              <w:t>наиболее известные достопримечательности.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178B76"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4E26E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3646B4"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432D60"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F308861" w14:textId="77777777" w:rsidR="00395E82" w:rsidRDefault="00395E82">
            <w:pPr>
              <w:spacing w:after="0"/>
              <w:ind w:left="135"/>
              <w:rPr>
                <w:rFonts w:ascii="Times New Roman" w:hAnsi="Times New Roman" w:cs="Times New Roman"/>
                <w:sz w:val="24"/>
                <w:szCs w:val="24"/>
                <w:lang w:val="ru-RU"/>
              </w:rPr>
            </w:pPr>
          </w:p>
        </w:tc>
      </w:tr>
      <w:tr w:rsidR="00395E82" w:rsidRPr="00AF38A4" w14:paraId="6917DA1C"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159404"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91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tcPr>
          <w:p w14:paraId="35DC5C15" w14:textId="77777777" w:rsidR="00395E82" w:rsidRDefault="00054C4B">
            <w:pPr>
              <w:spacing w:after="0" w:line="264" w:lineRule="auto"/>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Родная страна и страна (страны) изучаемого языка (фестивали). Числительные для обозначения дат и больших чисел (100–1000).</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1C56A91"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962DD1"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5688F68"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7525297"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371B1B"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90"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af</w:t>
              </w:r>
              <w:r>
                <w:rPr>
                  <w:rStyle w:val="a4"/>
                  <w:rFonts w:ascii="Times New Roman" w:hAnsi="Times New Roman" w:cs="Times New Roman"/>
                  <w:color w:val="0000FF"/>
                  <w:sz w:val="24"/>
                  <w:szCs w:val="24"/>
                  <w:lang w:val="ru-RU"/>
                </w:rPr>
                <w:t>04</w:t>
              </w:r>
            </w:hyperlink>
            <w:r>
              <w:rPr>
                <w:rFonts w:ascii="Times New Roman" w:hAnsi="Times New Roman" w:cs="Times New Roman"/>
                <w:color w:val="000000"/>
                <w:sz w:val="24"/>
                <w:szCs w:val="24"/>
                <w:lang w:val="ru-RU"/>
              </w:rPr>
              <w:t xml:space="preserve"> </w:t>
            </w:r>
            <w:hyperlink r:id="rId191"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ad</w:t>
              </w:r>
              <w:r>
                <w:rPr>
                  <w:rStyle w:val="a4"/>
                  <w:rFonts w:ascii="Times New Roman" w:hAnsi="Times New Roman" w:cs="Times New Roman"/>
                  <w:color w:val="0000FF"/>
                  <w:sz w:val="24"/>
                  <w:szCs w:val="24"/>
                  <w:lang w:val="ru-RU"/>
                </w:rPr>
                <w:t>42</w:t>
              </w:r>
            </w:hyperlink>
            <w:r>
              <w:rPr>
                <w:rFonts w:ascii="Times New Roman" w:hAnsi="Times New Roman" w:cs="Times New Roman"/>
                <w:color w:val="000000"/>
                <w:sz w:val="24"/>
                <w:szCs w:val="24"/>
                <w:lang w:val="ru-RU"/>
              </w:rPr>
              <w:t xml:space="preserve"> </w:t>
            </w:r>
            <w:hyperlink r:id="rId192"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ab</w:t>
              </w:r>
              <w:r>
                <w:rPr>
                  <w:rStyle w:val="a4"/>
                  <w:rFonts w:ascii="Times New Roman" w:hAnsi="Times New Roman" w:cs="Times New Roman"/>
                  <w:color w:val="0000FF"/>
                  <w:sz w:val="24"/>
                  <w:szCs w:val="24"/>
                  <w:lang w:val="ru-RU"/>
                </w:rPr>
                <w:t>80</w:t>
              </w:r>
            </w:hyperlink>
            <w:r>
              <w:rPr>
                <w:rFonts w:ascii="Times New Roman" w:hAnsi="Times New Roman" w:cs="Times New Roman"/>
                <w:color w:val="000000"/>
                <w:sz w:val="24"/>
                <w:szCs w:val="24"/>
                <w:lang w:val="ru-RU"/>
              </w:rPr>
              <w:t xml:space="preserve"> </w:t>
            </w:r>
            <w:hyperlink r:id="rId193"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9</w:t>
              </w:r>
              <w:r>
                <w:rPr>
                  <w:rStyle w:val="a4"/>
                  <w:rFonts w:ascii="Times New Roman" w:hAnsi="Times New Roman" w:cs="Times New Roman"/>
                  <w:color w:val="0000FF"/>
                  <w:sz w:val="24"/>
                  <w:szCs w:val="24"/>
                </w:rPr>
                <w:t>d</w:t>
              </w:r>
              <w:r>
                <w:rPr>
                  <w:rStyle w:val="a4"/>
                  <w:rFonts w:ascii="Times New Roman" w:hAnsi="Times New Roman" w:cs="Times New Roman"/>
                  <w:color w:val="0000FF"/>
                  <w:sz w:val="24"/>
                  <w:szCs w:val="24"/>
                  <w:lang w:val="ru-RU"/>
                </w:rPr>
                <w:t>2</w:t>
              </w:r>
            </w:hyperlink>
            <w:r>
              <w:rPr>
                <w:rFonts w:ascii="Times New Roman" w:hAnsi="Times New Roman" w:cs="Times New Roman"/>
                <w:color w:val="000000"/>
                <w:sz w:val="24"/>
                <w:szCs w:val="24"/>
                <w:lang w:val="ru-RU"/>
              </w:rPr>
              <w:t xml:space="preserve"> </w:t>
            </w:r>
            <w:hyperlink r:id="rId194"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824</w:t>
              </w:r>
            </w:hyperlink>
          </w:p>
        </w:tc>
      </w:tr>
      <w:tr w:rsidR="00395E82" w:rsidRPr="00AF38A4" w14:paraId="4E9BB067"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175563"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92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133A26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Страна/страны изучаемого языка (архитектурные объекты). 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EA821D"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8E88EC"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279F45"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161C98"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53B6E1"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195"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af</w:t>
              </w:r>
              <w:r>
                <w:rPr>
                  <w:rStyle w:val="a4"/>
                  <w:rFonts w:ascii="Times New Roman" w:hAnsi="Times New Roman" w:cs="Times New Roman"/>
                  <w:color w:val="0000FF"/>
                  <w:sz w:val="24"/>
                  <w:szCs w:val="24"/>
                  <w:lang w:val="ru-RU"/>
                </w:rPr>
                <w:t>04</w:t>
              </w:r>
            </w:hyperlink>
            <w:r>
              <w:rPr>
                <w:rFonts w:ascii="Times New Roman" w:hAnsi="Times New Roman" w:cs="Times New Roman"/>
                <w:color w:val="000000"/>
                <w:sz w:val="24"/>
                <w:szCs w:val="24"/>
                <w:lang w:val="ru-RU"/>
              </w:rPr>
              <w:t xml:space="preserve"> </w:t>
            </w:r>
            <w:hyperlink r:id="rId196"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ad</w:t>
              </w:r>
              <w:r>
                <w:rPr>
                  <w:rStyle w:val="a4"/>
                  <w:rFonts w:ascii="Times New Roman" w:hAnsi="Times New Roman" w:cs="Times New Roman"/>
                  <w:color w:val="0000FF"/>
                  <w:sz w:val="24"/>
                  <w:szCs w:val="24"/>
                  <w:lang w:val="ru-RU"/>
                </w:rPr>
                <w:t>42</w:t>
              </w:r>
            </w:hyperlink>
            <w:r>
              <w:rPr>
                <w:rFonts w:ascii="Times New Roman" w:hAnsi="Times New Roman" w:cs="Times New Roman"/>
                <w:color w:val="000000"/>
                <w:sz w:val="24"/>
                <w:szCs w:val="24"/>
                <w:lang w:val="ru-RU"/>
              </w:rPr>
              <w:t xml:space="preserve"> </w:t>
            </w:r>
            <w:hyperlink r:id="rId197"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ab</w:t>
              </w:r>
              <w:r>
                <w:rPr>
                  <w:rStyle w:val="a4"/>
                  <w:rFonts w:ascii="Times New Roman" w:hAnsi="Times New Roman" w:cs="Times New Roman"/>
                  <w:color w:val="0000FF"/>
                  <w:sz w:val="24"/>
                  <w:szCs w:val="24"/>
                  <w:lang w:val="ru-RU"/>
                </w:rPr>
                <w:t>80</w:t>
              </w:r>
            </w:hyperlink>
            <w:r>
              <w:rPr>
                <w:rFonts w:ascii="Times New Roman" w:hAnsi="Times New Roman" w:cs="Times New Roman"/>
                <w:color w:val="000000"/>
                <w:sz w:val="24"/>
                <w:szCs w:val="24"/>
                <w:lang w:val="ru-RU"/>
              </w:rPr>
              <w:t xml:space="preserve"> </w:t>
            </w:r>
            <w:hyperlink r:id="rId198"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9</w:t>
              </w:r>
              <w:r>
                <w:rPr>
                  <w:rStyle w:val="a4"/>
                  <w:rFonts w:ascii="Times New Roman" w:hAnsi="Times New Roman" w:cs="Times New Roman"/>
                  <w:color w:val="0000FF"/>
                  <w:sz w:val="24"/>
                  <w:szCs w:val="24"/>
                </w:rPr>
                <w:t>d</w:t>
              </w:r>
              <w:r>
                <w:rPr>
                  <w:rStyle w:val="a4"/>
                  <w:rFonts w:ascii="Times New Roman" w:hAnsi="Times New Roman" w:cs="Times New Roman"/>
                  <w:color w:val="0000FF"/>
                  <w:sz w:val="24"/>
                  <w:szCs w:val="24"/>
                  <w:lang w:val="ru-RU"/>
                </w:rPr>
                <w:t>2</w:t>
              </w:r>
            </w:hyperlink>
            <w:r>
              <w:rPr>
                <w:rFonts w:ascii="Times New Roman" w:hAnsi="Times New Roman" w:cs="Times New Roman"/>
                <w:color w:val="000000"/>
                <w:sz w:val="24"/>
                <w:szCs w:val="24"/>
                <w:lang w:val="ru-RU"/>
              </w:rPr>
              <w:t xml:space="preserve"> </w:t>
            </w:r>
            <w:hyperlink r:id="rId199"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824</w:t>
              </w:r>
            </w:hyperlink>
          </w:p>
        </w:tc>
      </w:tr>
      <w:tr w:rsidR="00395E82" w:rsidRPr="00AF38A4" w14:paraId="18EC2963"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CB3C7B"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93</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DC051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Страна (страны) изучаемого языка (знаменитые исторические места). Чтение несплошных текстов (таблиц) и понимание представленной в них информации.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3BC04FE"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18629C"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8BC872"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95AC16"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F78669"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200"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af</w:t>
              </w:r>
              <w:r>
                <w:rPr>
                  <w:rStyle w:val="a4"/>
                  <w:rFonts w:ascii="Times New Roman" w:hAnsi="Times New Roman" w:cs="Times New Roman"/>
                  <w:color w:val="0000FF"/>
                  <w:sz w:val="24"/>
                  <w:szCs w:val="24"/>
                  <w:lang w:val="ru-RU"/>
                </w:rPr>
                <w:t>04</w:t>
              </w:r>
            </w:hyperlink>
            <w:r>
              <w:rPr>
                <w:rFonts w:ascii="Times New Roman" w:hAnsi="Times New Roman" w:cs="Times New Roman"/>
                <w:color w:val="000000"/>
                <w:sz w:val="24"/>
                <w:szCs w:val="24"/>
                <w:lang w:val="ru-RU"/>
              </w:rPr>
              <w:t xml:space="preserve"> </w:t>
            </w:r>
            <w:hyperlink r:id="rId201"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ad</w:t>
              </w:r>
              <w:r>
                <w:rPr>
                  <w:rStyle w:val="a4"/>
                  <w:rFonts w:ascii="Times New Roman" w:hAnsi="Times New Roman" w:cs="Times New Roman"/>
                  <w:color w:val="0000FF"/>
                  <w:sz w:val="24"/>
                  <w:szCs w:val="24"/>
                  <w:lang w:val="ru-RU"/>
                </w:rPr>
                <w:t>42</w:t>
              </w:r>
            </w:hyperlink>
            <w:r>
              <w:rPr>
                <w:rFonts w:ascii="Times New Roman" w:hAnsi="Times New Roman" w:cs="Times New Roman"/>
                <w:color w:val="000000"/>
                <w:sz w:val="24"/>
                <w:szCs w:val="24"/>
                <w:lang w:val="ru-RU"/>
              </w:rPr>
              <w:t xml:space="preserve"> </w:t>
            </w:r>
            <w:hyperlink r:id="rId202"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ab</w:t>
              </w:r>
              <w:r>
                <w:rPr>
                  <w:rStyle w:val="a4"/>
                  <w:rFonts w:ascii="Times New Roman" w:hAnsi="Times New Roman" w:cs="Times New Roman"/>
                  <w:color w:val="0000FF"/>
                  <w:sz w:val="24"/>
                  <w:szCs w:val="24"/>
                  <w:lang w:val="ru-RU"/>
                </w:rPr>
                <w:t>80</w:t>
              </w:r>
            </w:hyperlink>
            <w:r>
              <w:rPr>
                <w:rFonts w:ascii="Times New Roman" w:hAnsi="Times New Roman" w:cs="Times New Roman"/>
                <w:color w:val="000000"/>
                <w:sz w:val="24"/>
                <w:szCs w:val="24"/>
                <w:lang w:val="ru-RU"/>
              </w:rPr>
              <w:t xml:space="preserve"> </w:t>
            </w:r>
            <w:hyperlink r:id="rId203"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9</w:t>
              </w:r>
              <w:r>
                <w:rPr>
                  <w:rStyle w:val="a4"/>
                  <w:rFonts w:ascii="Times New Roman" w:hAnsi="Times New Roman" w:cs="Times New Roman"/>
                  <w:color w:val="0000FF"/>
                  <w:sz w:val="24"/>
                  <w:szCs w:val="24"/>
                </w:rPr>
                <w:t>d</w:t>
              </w:r>
              <w:r>
                <w:rPr>
                  <w:rStyle w:val="a4"/>
                  <w:rFonts w:ascii="Times New Roman" w:hAnsi="Times New Roman" w:cs="Times New Roman"/>
                  <w:color w:val="0000FF"/>
                  <w:sz w:val="24"/>
                  <w:szCs w:val="24"/>
                  <w:lang w:val="ru-RU"/>
                </w:rPr>
                <w:t>2</w:t>
              </w:r>
            </w:hyperlink>
            <w:r>
              <w:rPr>
                <w:rFonts w:ascii="Times New Roman" w:hAnsi="Times New Roman" w:cs="Times New Roman"/>
                <w:color w:val="000000"/>
                <w:sz w:val="24"/>
                <w:szCs w:val="24"/>
                <w:lang w:val="ru-RU"/>
              </w:rPr>
              <w:t xml:space="preserve"> </w:t>
            </w:r>
            <w:hyperlink r:id="rId204"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824</w:t>
              </w:r>
            </w:hyperlink>
          </w:p>
        </w:tc>
      </w:tr>
      <w:tr w:rsidR="00395E82" w14:paraId="400DE592"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FC7A21"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94</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E6228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Родная страна (достопримечательности). Развитие умений: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C8378B"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078B70"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D7D2D84"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47F51A"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929940" w14:textId="77777777" w:rsidR="00395E82" w:rsidRDefault="00395E82">
            <w:pPr>
              <w:spacing w:after="0"/>
              <w:ind w:left="135"/>
              <w:rPr>
                <w:rFonts w:ascii="Times New Roman" w:hAnsi="Times New Roman" w:cs="Times New Roman"/>
                <w:sz w:val="24"/>
                <w:szCs w:val="24"/>
                <w:lang w:val="ru-RU"/>
              </w:rPr>
            </w:pPr>
          </w:p>
        </w:tc>
      </w:tr>
      <w:tr w:rsidR="00395E82" w14:paraId="6DE7AF89"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2CEA27"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95</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1FCB63"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«Родная страна (традиции и обычаи). </w:t>
            </w:r>
            <w:r>
              <w:rPr>
                <w:rFonts w:ascii="Times New Roman" w:hAnsi="Times New Roman" w:cs="Times New Roman"/>
                <w:color w:val="000000"/>
                <w:sz w:val="24"/>
                <w:szCs w:val="24"/>
                <w:lang w:val="ru-RU"/>
              </w:rPr>
              <w:lastRenderedPageBreak/>
              <w:t>заполнение анкет и формуляров: сообщение о себе основных сведений в соответствии с нормами, принятыми в англоговорящих странах.</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CA5A21"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lastRenderedPageBreak/>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9F04A34"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5B78CC"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35DDA9"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857508" w14:textId="77777777" w:rsidR="00395E82" w:rsidRDefault="00395E82">
            <w:pPr>
              <w:spacing w:after="0"/>
              <w:ind w:left="135"/>
              <w:rPr>
                <w:rFonts w:ascii="Times New Roman" w:hAnsi="Times New Roman" w:cs="Times New Roman"/>
                <w:sz w:val="24"/>
                <w:szCs w:val="24"/>
                <w:lang w:val="ru-RU"/>
              </w:rPr>
            </w:pPr>
          </w:p>
        </w:tc>
      </w:tr>
      <w:tr w:rsidR="00395E82" w:rsidRPr="00E81328" w14:paraId="19EE4547"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460FE1"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96</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DC2758" w14:textId="77777777" w:rsidR="00395E82" w:rsidRDefault="00E81328" w:rsidP="00E81328">
            <w:pPr>
              <w:spacing w:after="0"/>
              <w:rPr>
                <w:rFonts w:ascii="Times New Roman" w:hAnsi="Times New Roman" w:cs="Times New Roman"/>
                <w:sz w:val="24"/>
                <w:szCs w:val="24"/>
                <w:lang w:val="ru-RU"/>
              </w:rPr>
            </w:pPr>
            <w:r>
              <w:rPr>
                <w:rFonts w:ascii="Times New Roman" w:hAnsi="Times New Roman" w:cs="Times New Roman"/>
                <w:b/>
                <w:bCs/>
                <w:color w:val="000000"/>
                <w:sz w:val="24"/>
                <w:szCs w:val="24"/>
                <w:lang w:val="ru-RU"/>
              </w:rPr>
              <w:t xml:space="preserve">Промежуточная аттестация. </w:t>
            </w:r>
            <w:r w:rsidR="00054C4B">
              <w:rPr>
                <w:rFonts w:ascii="Times New Roman" w:hAnsi="Times New Roman" w:cs="Times New Roman"/>
                <w:b/>
                <w:bCs/>
                <w:color w:val="000000"/>
                <w:sz w:val="24"/>
                <w:szCs w:val="24"/>
                <w:lang w:val="ru-RU"/>
              </w:rPr>
              <w:t xml:space="preserve">Итоговая </w:t>
            </w:r>
            <w:r>
              <w:rPr>
                <w:rFonts w:ascii="Times New Roman" w:hAnsi="Times New Roman" w:cs="Times New Roman"/>
                <w:b/>
                <w:bCs/>
                <w:color w:val="000000"/>
                <w:sz w:val="24"/>
                <w:szCs w:val="24"/>
                <w:lang w:val="ru-RU"/>
              </w:rPr>
              <w:t xml:space="preserve">контрольная </w:t>
            </w:r>
            <w:r w:rsidR="00054C4B">
              <w:rPr>
                <w:rFonts w:ascii="Times New Roman" w:hAnsi="Times New Roman" w:cs="Times New Roman"/>
                <w:b/>
                <w:bCs/>
                <w:color w:val="000000"/>
                <w:sz w:val="24"/>
                <w:szCs w:val="24"/>
                <w:lang w:val="ru-RU"/>
              </w:rPr>
              <w:t>работа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DE3781"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043638"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A0BA78"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1E42F1"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FAFDFA" w14:textId="77777777" w:rsidR="00395E82" w:rsidRDefault="00395E82">
            <w:pPr>
              <w:spacing w:after="0"/>
              <w:ind w:left="135"/>
              <w:rPr>
                <w:rFonts w:ascii="Times New Roman" w:hAnsi="Times New Roman" w:cs="Times New Roman"/>
                <w:sz w:val="24"/>
                <w:szCs w:val="24"/>
                <w:lang w:val="ru-RU"/>
              </w:rPr>
            </w:pPr>
          </w:p>
        </w:tc>
      </w:tr>
      <w:tr w:rsidR="00395E82" w14:paraId="0083C261"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E46605" w14:textId="77777777" w:rsidR="00395E82" w:rsidRDefault="00054C4B">
            <w:pPr>
              <w:spacing w:after="0"/>
              <w:rPr>
                <w:rFonts w:ascii="Times New Roman" w:hAnsi="Times New Roman" w:cs="Times New Roman"/>
                <w:sz w:val="24"/>
                <w:szCs w:val="24"/>
                <w:lang w:val="ru-RU"/>
              </w:rPr>
            </w:pPr>
            <w:r>
              <w:rPr>
                <w:rFonts w:ascii="Times New Roman" w:hAnsi="Times New Roman" w:cs="Times New Roman"/>
                <w:color w:val="000000"/>
                <w:sz w:val="24"/>
                <w:szCs w:val="24"/>
                <w:lang w:val="ru-RU"/>
              </w:rPr>
              <w:t>97</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2AB49F"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списывание текста и выписывание из него слов, словосочетаний, предложений в соответствии с решаемой коммуникативной задачей</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5FF354"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06C6DE"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107F4F6"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4D51B0"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43C259" w14:textId="77777777" w:rsidR="00395E82" w:rsidRDefault="00395E82">
            <w:pPr>
              <w:spacing w:after="0"/>
              <w:ind w:left="135"/>
              <w:rPr>
                <w:rFonts w:ascii="Times New Roman" w:hAnsi="Times New Roman" w:cs="Times New Roman"/>
                <w:sz w:val="24"/>
                <w:szCs w:val="24"/>
              </w:rPr>
            </w:pPr>
          </w:p>
        </w:tc>
      </w:tr>
      <w:tr w:rsidR="00395E82" w:rsidRPr="00AF38A4" w14:paraId="580DD77B"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C4A1E2"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98</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783401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Выдающиеся люди страны (стран) изучаемого языка (писатели, поэты, учёные). Использование при формулировании собственных высказываний, ключевых слов, плана.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3F2B6B"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717904"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3C83CB"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98C774"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289CA2"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205"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508</w:t>
              </w:r>
            </w:hyperlink>
            <w:r>
              <w:rPr>
                <w:rFonts w:ascii="Times New Roman" w:hAnsi="Times New Roman" w:cs="Times New Roman"/>
                <w:color w:val="000000"/>
                <w:sz w:val="24"/>
                <w:szCs w:val="24"/>
                <w:lang w:val="ru-RU"/>
              </w:rPr>
              <w:t xml:space="preserve"> </w:t>
            </w:r>
            <w:hyperlink r:id="rId206"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68</w:t>
              </w:r>
              <w:r>
                <w:rPr>
                  <w:rStyle w:val="a4"/>
                  <w:rFonts w:ascii="Times New Roman" w:hAnsi="Times New Roman" w:cs="Times New Roman"/>
                  <w:color w:val="0000FF"/>
                  <w:sz w:val="24"/>
                  <w:szCs w:val="24"/>
                </w:rPr>
                <w:t>e</w:t>
              </w:r>
            </w:hyperlink>
          </w:p>
        </w:tc>
      </w:tr>
      <w:tr w:rsidR="00395E82" w:rsidRPr="00AF38A4" w14:paraId="40381AA1"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10615A"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99</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73811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Выдающиеся люди страны (стран) изучаемого языка (деятели культуры, спортсмены). Использование при чтении и аудировании языковой догадки, в том числе контекстуальной.</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32CA042"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0CC756"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481365"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1CEBC6"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F8DDBDA"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207"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26</w:t>
              </w:r>
              <w:r>
                <w:rPr>
                  <w:rStyle w:val="a4"/>
                  <w:rFonts w:ascii="Times New Roman" w:hAnsi="Times New Roman" w:cs="Times New Roman"/>
                  <w:color w:val="0000FF"/>
                  <w:sz w:val="24"/>
                  <w:szCs w:val="24"/>
                </w:rPr>
                <w:t>a</w:t>
              </w:r>
            </w:hyperlink>
            <w:r>
              <w:rPr>
                <w:rFonts w:ascii="Times New Roman" w:hAnsi="Times New Roman" w:cs="Times New Roman"/>
                <w:color w:val="000000"/>
                <w:sz w:val="24"/>
                <w:szCs w:val="24"/>
                <w:lang w:val="ru-RU"/>
              </w:rPr>
              <w:t xml:space="preserve"> </w:t>
            </w:r>
            <w:hyperlink r:id="rId208"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0</w:t>
              </w:r>
              <w:r>
                <w:rPr>
                  <w:rStyle w:val="a4"/>
                  <w:rFonts w:ascii="Times New Roman" w:hAnsi="Times New Roman" w:cs="Times New Roman"/>
                  <w:color w:val="0000FF"/>
                  <w:sz w:val="24"/>
                  <w:szCs w:val="24"/>
                </w:rPr>
                <w:t>a</w:t>
              </w:r>
              <w:r>
                <w:rPr>
                  <w:rStyle w:val="a4"/>
                  <w:rFonts w:ascii="Times New Roman" w:hAnsi="Times New Roman" w:cs="Times New Roman"/>
                  <w:color w:val="0000FF"/>
                  <w:sz w:val="24"/>
                  <w:szCs w:val="24"/>
                  <w:lang w:val="ru-RU"/>
                </w:rPr>
                <w:t>8</w:t>
              </w:r>
            </w:hyperlink>
            <w:r>
              <w:rPr>
                <w:rFonts w:ascii="Times New Roman" w:hAnsi="Times New Roman" w:cs="Times New Roman"/>
                <w:color w:val="000000"/>
                <w:sz w:val="24"/>
                <w:szCs w:val="24"/>
                <w:lang w:val="ru-RU"/>
              </w:rPr>
              <w:t xml:space="preserve"> </w:t>
            </w:r>
            <w:hyperlink r:id="rId209"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800</w:t>
              </w:r>
            </w:hyperlink>
            <w:r>
              <w:rPr>
                <w:rFonts w:ascii="Times New Roman" w:hAnsi="Times New Roman" w:cs="Times New Roman"/>
                <w:color w:val="000000"/>
                <w:sz w:val="24"/>
                <w:szCs w:val="24"/>
                <w:lang w:val="ru-RU"/>
              </w:rPr>
              <w:t xml:space="preserve"> </w:t>
            </w:r>
            <w:hyperlink r:id="rId210"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9</w:t>
              </w:r>
              <w:r>
                <w:rPr>
                  <w:rStyle w:val="a4"/>
                  <w:rFonts w:ascii="Times New Roman" w:hAnsi="Times New Roman" w:cs="Times New Roman"/>
                  <w:color w:val="0000FF"/>
                  <w:sz w:val="24"/>
                  <w:szCs w:val="24"/>
                </w:rPr>
                <w:t>ea</w:t>
              </w:r>
            </w:hyperlink>
          </w:p>
        </w:tc>
      </w:tr>
      <w:tr w:rsidR="00395E82" w:rsidRPr="00AF38A4" w14:paraId="13934480"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626390"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100</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92535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Выдающиеся люди родной страны (писатели, поэты, учёные). кратко рассказывать о выдающихся людях родной страны и страны (стран) изучаемого языка (учёных, писателях, поэтах).</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93399E"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165184"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421D2E"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663A96"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E27445"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211"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508</w:t>
              </w:r>
            </w:hyperlink>
            <w:r>
              <w:rPr>
                <w:rFonts w:ascii="Times New Roman" w:hAnsi="Times New Roman" w:cs="Times New Roman"/>
                <w:color w:val="000000"/>
                <w:sz w:val="24"/>
                <w:szCs w:val="24"/>
                <w:lang w:val="ru-RU"/>
              </w:rPr>
              <w:t xml:space="preserve"> </w:t>
            </w:r>
            <w:hyperlink r:id="rId212"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w:t>
              </w:r>
              <w:r>
                <w:rPr>
                  <w:rStyle w:val="a4"/>
                  <w:rFonts w:ascii="Times New Roman" w:hAnsi="Times New Roman" w:cs="Times New Roman"/>
                  <w:color w:val="0000FF"/>
                  <w:sz w:val="24"/>
                  <w:szCs w:val="24"/>
                  <w:lang w:val="ru-RU"/>
                </w:rPr>
                <w:t>68</w:t>
              </w:r>
              <w:r>
                <w:rPr>
                  <w:rStyle w:val="a4"/>
                  <w:rFonts w:ascii="Times New Roman" w:hAnsi="Times New Roman" w:cs="Times New Roman"/>
                  <w:color w:val="0000FF"/>
                  <w:sz w:val="24"/>
                  <w:szCs w:val="24"/>
                </w:rPr>
                <w:t>e</w:t>
              </w:r>
            </w:hyperlink>
          </w:p>
        </w:tc>
      </w:tr>
      <w:tr w:rsidR="00395E82" w:rsidRPr="00AF38A4" w14:paraId="528654AE"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B79647"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lastRenderedPageBreak/>
              <w:t>101</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0CE8F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«Выдающиеся люди родной страны и страны (стран) изучаемого языка: писатели, поэты, учёные.»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5287B9"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2DBA4C" w14:textId="77777777" w:rsidR="00395E82" w:rsidRDefault="00395E82">
            <w:pPr>
              <w:spacing w:after="0"/>
              <w:ind w:left="135"/>
              <w:jc w:val="center"/>
              <w:rPr>
                <w:rFonts w:ascii="Times New Roman" w:hAnsi="Times New Roman" w:cs="Times New Roman"/>
                <w:sz w:val="24"/>
                <w:szCs w:val="24"/>
                <w:lang w:val="ru-RU"/>
              </w:rPr>
            </w:pP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50B346"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BFA7113" w14:textId="77777777" w:rsidR="00395E82" w:rsidRDefault="00395E82">
            <w:pPr>
              <w:spacing w:after="0"/>
              <w:ind w:left="135"/>
              <w:rPr>
                <w:rFonts w:ascii="Times New Roman" w:hAnsi="Times New Roman" w:cs="Times New Roman"/>
                <w:sz w:val="24"/>
                <w:szCs w:val="24"/>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D0CE47"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213"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bb</w:t>
              </w:r>
              <w:r>
                <w:rPr>
                  <w:rStyle w:val="a4"/>
                  <w:rFonts w:ascii="Times New Roman" w:hAnsi="Times New Roman" w:cs="Times New Roman"/>
                  <w:color w:val="0000FF"/>
                  <w:sz w:val="24"/>
                  <w:szCs w:val="24"/>
                  <w:lang w:val="ru-RU"/>
                </w:rPr>
                <w:t>8</w:t>
              </w:r>
              <w:r>
                <w:rPr>
                  <w:rStyle w:val="a4"/>
                  <w:rFonts w:ascii="Times New Roman" w:hAnsi="Times New Roman" w:cs="Times New Roman"/>
                  <w:color w:val="0000FF"/>
                  <w:sz w:val="24"/>
                  <w:szCs w:val="24"/>
                </w:rPr>
                <w:t>e</w:t>
              </w:r>
            </w:hyperlink>
          </w:p>
        </w:tc>
      </w:tr>
      <w:tr w:rsidR="00395E82" w:rsidRPr="00AF38A4" w14:paraId="317C9E7A" w14:textId="77777777">
        <w:trPr>
          <w:trHeight w:val="144"/>
        </w:trPr>
        <w:tc>
          <w:tcPr>
            <w:tcW w:w="77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6B7DB7"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102</w:t>
            </w:r>
          </w:p>
        </w:tc>
        <w:tc>
          <w:tcPr>
            <w:tcW w:w="422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C29B8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Контроль по теме «Выдающиеся люди родной страны и страны (стран) изучаемого языка: писатели, поэты, учёные.»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D5D09B"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B08B1F"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D602AC" w14:textId="77777777" w:rsidR="00395E82" w:rsidRDefault="00395E82">
            <w:pPr>
              <w:spacing w:after="0"/>
              <w:ind w:left="135"/>
              <w:jc w:val="center"/>
              <w:rPr>
                <w:rFonts w:ascii="Times New Roman" w:hAnsi="Times New Roman" w:cs="Times New Roman"/>
                <w:sz w:val="24"/>
                <w:szCs w:val="24"/>
                <w:lang w:val="ru-RU"/>
              </w:rPr>
            </w:pPr>
          </w:p>
        </w:tc>
        <w:tc>
          <w:tcPr>
            <w:tcW w:w="1347"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31553B" w14:textId="77777777" w:rsidR="00395E82" w:rsidRDefault="00395E82">
            <w:pPr>
              <w:spacing w:after="0"/>
              <w:ind w:left="135"/>
              <w:rPr>
                <w:rFonts w:ascii="Times New Roman" w:hAnsi="Times New Roman" w:cs="Times New Roman"/>
                <w:sz w:val="24"/>
                <w:szCs w:val="24"/>
                <w:lang w:val="ru-RU"/>
              </w:rPr>
            </w:pPr>
          </w:p>
        </w:tc>
        <w:tc>
          <w:tcPr>
            <w:tcW w:w="2873"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9F7C9E"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214"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bb</w:t>
              </w:r>
              <w:r>
                <w:rPr>
                  <w:rStyle w:val="a4"/>
                  <w:rFonts w:ascii="Times New Roman" w:hAnsi="Times New Roman" w:cs="Times New Roman"/>
                  <w:color w:val="0000FF"/>
                  <w:sz w:val="24"/>
                  <w:szCs w:val="24"/>
                  <w:lang w:val="ru-RU"/>
                </w:rPr>
                <w:t>8</w:t>
              </w:r>
              <w:r>
                <w:rPr>
                  <w:rStyle w:val="a4"/>
                  <w:rFonts w:ascii="Times New Roman" w:hAnsi="Times New Roman" w:cs="Times New Roman"/>
                  <w:color w:val="0000FF"/>
                  <w:sz w:val="24"/>
                  <w:szCs w:val="24"/>
                </w:rPr>
                <w:t>e</w:t>
              </w:r>
            </w:hyperlink>
          </w:p>
        </w:tc>
      </w:tr>
      <w:tr w:rsidR="00395E82" w14:paraId="39DED347" w14:textId="77777777">
        <w:trPr>
          <w:trHeight w:val="144"/>
        </w:trPr>
        <w:tc>
          <w:tcPr>
            <w:tcW w:w="0" w:type="auto"/>
            <w:gridSpan w:val="2"/>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D88983"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ОБЩЕЕ КОЛИЧЕСТВО ЧАСОВ ПО ПРОГРАММЕ</w:t>
            </w:r>
          </w:p>
        </w:tc>
        <w:tc>
          <w:tcPr>
            <w:tcW w:w="106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201C3D"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 xml:space="preserve">102 </w:t>
            </w:r>
          </w:p>
        </w:tc>
        <w:tc>
          <w:tcPr>
            <w:tcW w:w="1841"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E82C19"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rPr>
              <w:t xml:space="preserve"> </w:t>
            </w:r>
            <w:r w:rsidR="00C011C7">
              <w:rPr>
                <w:rFonts w:ascii="Times New Roman" w:hAnsi="Times New Roman" w:cs="Times New Roman"/>
                <w:color w:val="000000"/>
                <w:sz w:val="24"/>
                <w:szCs w:val="24"/>
                <w:lang w:val="ru-RU"/>
              </w:rPr>
              <w:t>10</w:t>
            </w:r>
          </w:p>
        </w:tc>
        <w:tc>
          <w:tcPr>
            <w:tcW w:w="19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9F0900D" w14:textId="77777777" w:rsidR="00395E82" w:rsidRDefault="00054C4B">
            <w:pPr>
              <w:spacing w:after="0"/>
              <w:ind w:left="135"/>
              <w:jc w:val="center"/>
              <w:rPr>
                <w:rFonts w:ascii="Times New Roman" w:hAnsi="Times New Roman" w:cs="Times New Roman"/>
                <w:sz w:val="24"/>
                <w:szCs w:val="24"/>
              </w:rPr>
            </w:pPr>
            <w:r>
              <w:rPr>
                <w:rFonts w:ascii="Times New Roman" w:hAnsi="Times New Roman" w:cs="Times New Roman"/>
                <w:color w:val="000000"/>
                <w:sz w:val="24"/>
                <w:szCs w:val="24"/>
              </w:rPr>
              <w:t xml:space="preserve"> 0 </w:t>
            </w:r>
          </w:p>
        </w:tc>
        <w:tc>
          <w:tcPr>
            <w:tcW w:w="0" w:type="auto"/>
            <w:gridSpan w:val="2"/>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D31BD0" w14:textId="77777777" w:rsidR="00395E82" w:rsidRDefault="00395E82">
            <w:pPr>
              <w:rPr>
                <w:rFonts w:ascii="Times New Roman" w:hAnsi="Times New Roman" w:cs="Times New Roman"/>
                <w:sz w:val="24"/>
                <w:szCs w:val="24"/>
              </w:rPr>
            </w:pPr>
          </w:p>
        </w:tc>
      </w:tr>
    </w:tbl>
    <w:p w14:paraId="345C2708" w14:textId="77777777" w:rsidR="00395E82" w:rsidRDefault="00395E82">
      <w:pPr>
        <w:rPr>
          <w:rFonts w:ascii="Times New Roman" w:hAnsi="Times New Roman" w:cs="Times New Roman"/>
          <w:sz w:val="24"/>
          <w:szCs w:val="24"/>
          <w:lang w:val="ru-RU"/>
        </w:rPr>
      </w:pPr>
    </w:p>
    <w:p w14:paraId="4FC4FB82" w14:textId="77777777" w:rsidR="00AF38A4" w:rsidRDefault="00AF38A4">
      <w:pPr>
        <w:spacing w:after="0"/>
        <w:ind w:left="120"/>
        <w:rPr>
          <w:rFonts w:ascii="Times New Roman" w:hAnsi="Times New Roman"/>
          <w:b/>
          <w:color w:val="000000"/>
          <w:sz w:val="28"/>
        </w:rPr>
      </w:pPr>
    </w:p>
    <w:p w14:paraId="17DFC0C8" w14:textId="77777777" w:rsidR="00AF38A4" w:rsidRDefault="00AF38A4">
      <w:pPr>
        <w:spacing w:after="0"/>
        <w:ind w:left="120"/>
        <w:rPr>
          <w:rFonts w:ascii="Times New Roman" w:hAnsi="Times New Roman"/>
          <w:b/>
          <w:color w:val="000000"/>
          <w:sz w:val="28"/>
        </w:rPr>
      </w:pPr>
    </w:p>
    <w:p w14:paraId="7D6E72B2" w14:textId="77777777" w:rsidR="00AF38A4" w:rsidRDefault="00AF38A4">
      <w:pPr>
        <w:spacing w:after="0"/>
        <w:ind w:left="120"/>
        <w:rPr>
          <w:rFonts w:ascii="Times New Roman" w:hAnsi="Times New Roman"/>
          <w:b/>
          <w:color w:val="000000"/>
          <w:sz w:val="28"/>
        </w:rPr>
      </w:pPr>
    </w:p>
    <w:p w14:paraId="6D383477" w14:textId="77777777" w:rsidR="00AF38A4" w:rsidRDefault="00AF38A4">
      <w:pPr>
        <w:spacing w:after="0"/>
        <w:ind w:left="120"/>
        <w:rPr>
          <w:rFonts w:ascii="Times New Roman" w:hAnsi="Times New Roman"/>
          <w:b/>
          <w:color w:val="000000"/>
          <w:sz w:val="28"/>
        </w:rPr>
      </w:pPr>
    </w:p>
    <w:p w14:paraId="135CD5B2" w14:textId="77777777" w:rsidR="00AF38A4" w:rsidRDefault="00AF38A4">
      <w:pPr>
        <w:spacing w:after="0"/>
        <w:ind w:left="120"/>
        <w:rPr>
          <w:rFonts w:ascii="Times New Roman" w:hAnsi="Times New Roman"/>
          <w:b/>
          <w:color w:val="000000"/>
          <w:sz w:val="28"/>
        </w:rPr>
      </w:pPr>
    </w:p>
    <w:p w14:paraId="777402E1" w14:textId="77777777" w:rsidR="00AF38A4" w:rsidRDefault="00AF38A4">
      <w:pPr>
        <w:spacing w:after="0"/>
        <w:ind w:left="120"/>
        <w:rPr>
          <w:rFonts w:ascii="Times New Roman" w:hAnsi="Times New Roman"/>
          <w:b/>
          <w:color w:val="000000"/>
          <w:sz w:val="28"/>
        </w:rPr>
      </w:pPr>
    </w:p>
    <w:p w14:paraId="55595986" w14:textId="77777777" w:rsidR="00AF38A4" w:rsidRDefault="00AF38A4">
      <w:pPr>
        <w:spacing w:after="0"/>
        <w:ind w:left="120"/>
        <w:rPr>
          <w:rFonts w:ascii="Times New Roman" w:hAnsi="Times New Roman"/>
          <w:b/>
          <w:color w:val="000000"/>
          <w:sz w:val="28"/>
        </w:rPr>
      </w:pPr>
    </w:p>
    <w:p w14:paraId="3CD95960" w14:textId="77777777" w:rsidR="00AF38A4" w:rsidRDefault="00AF38A4">
      <w:pPr>
        <w:spacing w:after="0"/>
        <w:ind w:left="120"/>
        <w:rPr>
          <w:rFonts w:ascii="Times New Roman" w:hAnsi="Times New Roman"/>
          <w:b/>
          <w:color w:val="000000"/>
          <w:sz w:val="28"/>
        </w:rPr>
      </w:pPr>
    </w:p>
    <w:p w14:paraId="1FCD33A2" w14:textId="77777777" w:rsidR="00AF38A4" w:rsidRDefault="00AF38A4">
      <w:pPr>
        <w:spacing w:after="0"/>
        <w:ind w:left="120"/>
        <w:rPr>
          <w:rFonts w:ascii="Times New Roman" w:hAnsi="Times New Roman"/>
          <w:b/>
          <w:color w:val="000000"/>
          <w:sz w:val="28"/>
        </w:rPr>
      </w:pPr>
    </w:p>
    <w:p w14:paraId="7BEEDC93" w14:textId="77777777" w:rsidR="00AF38A4" w:rsidRDefault="00AF38A4">
      <w:pPr>
        <w:spacing w:after="0"/>
        <w:ind w:left="120"/>
        <w:rPr>
          <w:rFonts w:ascii="Times New Roman" w:hAnsi="Times New Roman"/>
          <w:b/>
          <w:color w:val="000000"/>
          <w:sz w:val="28"/>
        </w:rPr>
      </w:pPr>
    </w:p>
    <w:p w14:paraId="4E522862" w14:textId="1E4298DB" w:rsidR="00395E82" w:rsidRDefault="00054C4B">
      <w:pPr>
        <w:spacing w:after="0"/>
        <w:ind w:left="120"/>
      </w:pPr>
      <w:r>
        <w:rPr>
          <w:rFonts w:ascii="Times New Roman" w:hAnsi="Times New Roman"/>
          <w:b/>
          <w:color w:val="000000"/>
          <w:sz w:val="28"/>
        </w:rPr>
        <w:lastRenderedPageBreak/>
        <w:t xml:space="preserve">7 КЛАСС </w:t>
      </w:r>
    </w:p>
    <w:tbl>
      <w:tblPr>
        <w:tblW w:w="0" w:type="auto"/>
        <w:tblLook w:val="04A0" w:firstRow="1" w:lastRow="0" w:firstColumn="1" w:lastColumn="0" w:noHBand="0" w:noVBand="1"/>
      </w:tblPr>
      <w:tblGrid>
        <w:gridCol w:w="834"/>
        <w:gridCol w:w="4877"/>
        <w:gridCol w:w="1135"/>
        <w:gridCol w:w="1841"/>
        <w:gridCol w:w="1910"/>
        <w:gridCol w:w="1347"/>
        <w:gridCol w:w="3090"/>
      </w:tblGrid>
      <w:tr w:rsidR="00395E82" w14:paraId="45903A6B" w14:textId="77777777">
        <w:trPr>
          <w:trHeight w:val="144"/>
        </w:trPr>
        <w:tc>
          <w:tcPr>
            <w:tcW w:w="416" w:type="dxa"/>
            <w:vMerge w:val="restart"/>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E42692" w14:textId="77777777" w:rsidR="00395E82" w:rsidRDefault="00054C4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 п/п </w:t>
            </w:r>
          </w:p>
          <w:p w14:paraId="0BA88942" w14:textId="77777777" w:rsidR="00395E82" w:rsidRDefault="00395E82">
            <w:pPr>
              <w:spacing w:after="0"/>
              <w:ind w:left="135"/>
              <w:rPr>
                <w:rFonts w:ascii="Times New Roman" w:hAnsi="Times New Roman" w:cs="Times New Roman"/>
                <w:sz w:val="24"/>
                <w:szCs w:val="24"/>
              </w:rPr>
            </w:pPr>
          </w:p>
        </w:tc>
        <w:tc>
          <w:tcPr>
            <w:tcW w:w="4019" w:type="dxa"/>
            <w:vMerge w:val="restart"/>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A650C3" w14:textId="77777777" w:rsidR="00395E82" w:rsidRDefault="00054C4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Тема урока </w:t>
            </w:r>
          </w:p>
          <w:p w14:paraId="167533FD" w14:textId="77777777" w:rsidR="00395E82" w:rsidRDefault="00395E82">
            <w:pPr>
              <w:spacing w:after="0"/>
              <w:ind w:left="135"/>
              <w:rPr>
                <w:rFonts w:ascii="Times New Roman" w:hAnsi="Times New Roman" w:cs="Times New Roman"/>
                <w:sz w:val="24"/>
                <w:szCs w:val="24"/>
              </w:rPr>
            </w:pPr>
          </w:p>
        </w:tc>
        <w:tc>
          <w:tcPr>
            <w:tcW w:w="0" w:type="auto"/>
            <w:gridSpan w:val="3"/>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584103" w14:textId="77777777" w:rsidR="00395E82" w:rsidRDefault="00054C4B">
            <w:pPr>
              <w:spacing w:after="0"/>
              <w:rPr>
                <w:rFonts w:ascii="Times New Roman" w:hAnsi="Times New Roman" w:cs="Times New Roman"/>
                <w:sz w:val="24"/>
                <w:szCs w:val="24"/>
              </w:rPr>
            </w:pPr>
            <w:r>
              <w:rPr>
                <w:rFonts w:ascii="Times New Roman" w:hAnsi="Times New Roman" w:cs="Times New Roman"/>
                <w:b/>
                <w:color w:val="000000"/>
                <w:sz w:val="24"/>
                <w:szCs w:val="24"/>
              </w:rPr>
              <w:t>Количество часов</w:t>
            </w:r>
          </w:p>
        </w:tc>
        <w:tc>
          <w:tcPr>
            <w:tcW w:w="1054" w:type="dxa"/>
            <w:vMerge w:val="restart"/>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9C2CA3C" w14:textId="77777777" w:rsidR="00395E82" w:rsidRDefault="00054C4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Дата изучения </w:t>
            </w:r>
          </w:p>
          <w:p w14:paraId="00D537D8" w14:textId="77777777" w:rsidR="00395E82" w:rsidRDefault="00395E82">
            <w:pPr>
              <w:spacing w:after="0"/>
              <w:ind w:left="135"/>
              <w:rPr>
                <w:rFonts w:ascii="Times New Roman" w:hAnsi="Times New Roman" w:cs="Times New Roman"/>
                <w:sz w:val="24"/>
                <w:szCs w:val="24"/>
              </w:rPr>
            </w:pPr>
          </w:p>
        </w:tc>
        <w:tc>
          <w:tcPr>
            <w:tcW w:w="1850" w:type="dxa"/>
            <w:vMerge w:val="restart"/>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CBF6FE" w14:textId="77777777" w:rsidR="00395E82" w:rsidRDefault="00054C4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Электронные цифровые образовательные ресурсы </w:t>
            </w:r>
          </w:p>
          <w:p w14:paraId="41CF377B" w14:textId="77777777" w:rsidR="00395E82" w:rsidRDefault="00395E82">
            <w:pPr>
              <w:spacing w:after="0"/>
              <w:ind w:left="135"/>
              <w:rPr>
                <w:rFonts w:ascii="Times New Roman" w:hAnsi="Times New Roman" w:cs="Times New Roman"/>
                <w:sz w:val="24"/>
                <w:szCs w:val="24"/>
              </w:rPr>
            </w:pPr>
          </w:p>
        </w:tc>
      </w:tr>
      <w:tr w:rsidR="00395E82" w14:paraId="2E89032B" w14:textId="77777777">
        <w:trPr>
          <w:trHeight w:val="144"/>
        </w:trPr>
        <w:tc>
          <w:tcPr>
            <w:tcW w:w="0" w:type="auto"/>
            <w:vMerge/>
            <w:tcBorders>
              <w:top w:val="single" w:sz="4" w:space="0" w:color="auto"/>
              <w:left w:val="single" w:sz="4" w:space="0" w:color="auto"/>
              <w:bottom w:val="single" w:sz="4" w:space="0" w:color="auto"/>
              <w:right w:val="single" w:sz="4" w:space="0" w:color="auto"/>
            </w:tcBorders>
            <w:vAlign w:val="center"/>
          </w:tcPr>
          <w:p w14:paraId="491DFD07" w14:textId="77777777" w:rsidR="00395E82" w:rsidRDefault="00395E82">
            <w:pPr>
              <w:spacing w:after="0" w:line="240" w:lineRule="auto"/>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1E80CD70" w14:textId="77777777" w:rsidR="00395E82" w:rsidRDefault="00395E82">
            <w:pPr>
              <w:spacing w:after="0" w:line="240" w:lineRule="auto"/>
              <w:rPr>
                <w:rFonts w:ascii="Times New Roman" w:hAnsi="Times New Roman" w:cs="Times New Roman"/>
                <w:sz w:val="24"/>
                <w:szCs w:val="24"/>
              </w:rPr>
            </w:pP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55F7A3" w14:textId="77777777" w:rsidR="00395E82" w:rsidRDefault="00054C4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Всего </w:t>
            </w:r>
          </w:p>
          <w:p w14:paraId="5309F9A9" w14:textId="77777777" w:rsidR="00395E82" w:rsidRDefault="00395E82">
            <w:pPr>
              <w:spacing w:after="0"/>
              <w:ind w:left="135"/>
              <w:rPr>
                <w:rFonts w:ascii="Times New Roman" w:hAnsi="Times New Roman" w:cs="Times New Roman"/>
                <w:sz w:val="24"/>
                <w:szCs w:val="24"/>
              </w:rPr>
            </w:pP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BBB33E" w14:textId="77777777" w:rsidR="00395E82" w:rsidRDefault="00054C4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Контрольные работы </w:t>
            </w:r>
          </w:p>
          <w:p w14:paraId="7BD82C1C" w14:textId="77777777" w:rsidR="00395E82" w:rsidRDefault="00395E82">
            <w:pPr>
              <w:spacing w:after="0"/>
              <w:ind w:left="135"/>
              <w:rPr>
                <w:rFonts w:ascii="Times New Roman" w:hAnsi="Times New Roman" w:cs="Times New Roman"/>
                <w:sz w:val="24"/>
                <w:szCs w:val="24"/>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211F2A" w14:textId="77777777" w:rsidR="00395E82" w:rsidRDefault="00054C4B">
            <w:pPr>
              <w:spacing w:after="0"/>
              <w:ind w:left="135"/>
              <w:rPr>
                <w:rFonts w:ascii="Times New Roman" w:hAnsi="Times New Roman" w:cs="Times New Roman"/>
                <w:sz w:val="24"/>
                <w:szCs w:val="24"/>
              </w:rPr>
            </w:pPr>
            <w:r>
              <w:rPr>
                <w:rFonts w:ascii="Times New Roman" w:hAnsi="Times New Roman" w:cs="Times New Roman"/>
                <w:b/>
                <w:color w:val="000000"/>
                <w:sz w:val="24"/>
                <w:szCs w:val="24"/>
              </w:rPr>
              <w:t xml:space="preserve">Практические работы </w:t>
            </w:r>
          </w:p>
          <w:p w14:paraId="24B564CD" w14:textId="77777777" w:rsidR="00395E82" w:rsidRDefault="00395E82">
            <w:pPr>
              <w:spacing w:after="0"/>
              <w:ind w:left="135"/>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5DE8DE71" w14:textId="77777777" w:rsidR="00395E82" w:rsidRDefault="00395E82">
            <w:pPr>
              <w:spacing w:after="0" w:line="240" w:lineRule="auto"/>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49AA8A50" w14:textId="77777777" w:rsidR="00395E82" w:rsidRDefault="00395E82">
            <w:pPr>
              <w:spacing w:after="0" w:line="240" w:lineRule="auto"/>
              <w:rPr>
                <w:rFonts w:ascii="Times New Roman" w:hAnsi="Times New Roman" w:cs="Times New Roman"/>
                <w:sz w:val="24"/>
                <w:szCs w:val="24"/>
              </w:rPr>
            </w:pPr>
          </w:p>
        </w:tc>
      </w:tr>
      <w:tr w:rsidR="00395E82" w:rsidRPr="00AF38A4" w14:paraId="3D7E99E5"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4B55DF"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2A304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(общение с друзьями). 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8A7BE3"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EBFB5D6" w14:textId="77777777" w:rsidR="00395E82" w:rsidRDefault="00395E82">
            <w:pPr>
              <w:spacing w:after="0"/>
              <w:ind w:left="135"/>
              <w:jc w:val="center"/>
              <w:rPr>
                <w:rFonts w:ascii="Times New Roman" w:hAnsi="Times New Roman" w:cs="Times New Roman"/>
                <w:sz w:val="24"/>
                <w:szCs w:val="24"/>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AFD50C" w14:textId="77777777" w:rsidR="00395E82" w:rsidRDefault="00395E82">
            <w:pPr>
              <w:spacing w:after="0"/>
              <w:ind w:left="135"/>
              <w:jc w:val="center"/>
              <w:rPr>
                <w:rFonts w:ascii="Times New Roman" w:hAnsi="Times New Roman" w:cs="Times New Roman"/>
                <w:sz w:val="24"/>
                <w:szCs w:val="24"/>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8CDC0A" w14:textId="77777777" w:rsidR="00395E82" w:rsidRDefault="00395E82">
            <w:pPr>
              <w:spacing w:after="0"/>
              <w:ind w:left="135"/>
              <w:rPr>
                <w:rFonts w:ascii="Times New Roman" w:hAnsi="Times New Roman" w:cs="Times New Roman"/>
                <w:sz w:val="24"/>
                <w:szCs w:val="24"/>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E24BB2"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215"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/83538</w:t>
              </w:r>
              <w:r>
                <w:rPr>
                  <w:rStyle w:val="a4"/>
                  <w:rFonts w:ascii="Times New Roman" w:hAnsi="Times New Roman" w:cs="Times New Roman"/>
                  <w:color w:val="0000FF"/>
                  <w:sz w:val="24"/>
                  <w:szCs w:val="24"/>
                </w:rPr>
                <w:t>ab</w:t>
              </w:r>
              <w:r>
                <w:rPr>
                  <w:rStyle w:val="a4"/>
                  <w:rFonts w:ascii="Times New Roman" w:hAnsi="Times New Roman" w:cs="Times New Roman"/>
                  <w:color w:val="0000FF"/>
                  <w:sz w:val="24"/>
                  <w:szCs w:val="24"/>
                  <w:lang w:val="ru-RU"/>
                </w:rPr>
                <w:t>4</w:t>
              </w:r>
            </w:hyperlink>
            <w:r>
              <w:rPr>
                <w:rFonts w:ascii="Times New Roman" w:hAnsi="Times New Roman" w:cs="Times New Roman"/>
                <w:color w:val="000000"/>
                <w:sz w:val="24"/>
                <w:szCs w:val="24"/>
                <w:lang w:val="ru-RU"/>
              </w:rPr>
              <w:t xml:space="preserve"> </w:t>
            </w:r>
            <w:hyperlink r:id="rId216"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/8353832</w:t>
              </w:r>
              <w:r>
                <w:rPr>
                  <w:rStyle w:val="a4"/>
                  <w:rFonts w:ascii="Times New Roman" w:hAnsi="Times New Roman" w:cs="Times New Roman"/>
                  <w:color w:val="0000FF"/>
                  <w:sz w:val="24"/>
                  <w:szCs w:val="24"/>
                </w:rPr>
                <w:t>a</w:t>
              </w:r>
            </w:hyperlink>
            <w:r>
              <w:rPr>
                <w:rFonts w:ascii="Times New Roman" w:hAnsi="Times New Roman" w:cs="Times New Roman"/>
                <w:color w:val="000000"/>
                <w:sz w:val="24"/>
                <w:szCs w:val="24"/>
                <w:lang w:val="ru-RU"/>
              </w:rPr>
              <w:t xml:space="preserve"> </w:t>
            </w:r>
            <w:hyperlink r:id="rId217"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/835385</w:t>
              </w:r>
              <w:r>
                <w:rPr>
                  <w:rStyle w:val="a4"/>
                  <w:rFonts w:ascii="Times New Roman" w:hAnsi="Times New Roman" w:cs="Times New Roman"/>
                  <w:color w:val="0000FF"/>
                  <w:sz w:val="24"/>
                  <w:szCs w:val="24"/>
                </w:rPr>
                <w:t>dc</w:t>
              </w:r>
            </w:hyperlink>
          </w:p>
        </w:tc>
      </w:tr>
      <w:tr w:rsidR="00395E82" w:rsidRPr="00AF38A4" w14:paraId="77106437"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E2C2CE" w14:textId="77777777" w:rsidR="00395E82" w:rsidRDefault="00054C4B">
            <w:pPr>
              <w:spacing w:after="0"/>
              <w:rPr>
                <w:rFonts w:ascii="Times New Roman" w:hAnsi="Times New Roman" w:cs="Times New Roman"/>
                <w:sz w:val="24"/>
                <w:szCs w:val="24"/>
              </w:rPr>
            </w:pPr>
            <w:r>
              <w:rPr>
                <w:rFonts w:ascii="Times New Roman" w:hAnsi="Times New Roman" w:cs="Times New Roman"/>
                <w:color w:val="000000"/>
                <w:sz w:val="24"/>
                <w:szCs w:val="24"/>
              </w:rPr>
              <w:t>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2581FC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Взаимоотношения в семье и с друзьями (проводим время вместе). Развитие коммуникативных 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C8891B" w14:textId="77777777" w:rsidR="00395E82" w:rsidRDefault="00054C4B">
            <w:pPr>
              <w:spacing w:after="0"/>
              <w:ind w:left="135"/>
              <w:jc w:val="center"/>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40D342" w14:textId="77777777" w:rsidR="00395E82" w:rsidRDefault="00395E82">
            <w:pPr>
              <w:spacing w:after="0"/>
              <w:ind w:left="135"/>
              <w:jc w:val="center"/>
              <w:rPr>
                <w:rFonts w:ascii="Times New Roman" w:hAnsi="Times New Roman" w:cs="Times New Roman"/>
                <w:sz w:val="24"/>
                <w:szCs w:val="24"/>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F56DE2" w14:textId="77777777" w:rsidR="00395E82" w:rsidRDefault="00395E82">
            <w:pPr>
              <w:spacing w:after="0"/>
              <w:ind w:left="135"/>
              <w:jc w:val="center"/>
              <w:rPr>
                <w:rFonts w:ascii="Times New Roman" w:hAnsi="Times New Roman" w:cs="Times New Roman"/>
                <w:sz w:val="24"/>
                <w:szCs w:val="24"/>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8547F3" w14:textId="77777777" w:rsidR="00395E82" w:rsidRDefault="00395E82">
            <w:pPr>
              <w:spacing w:after="0"/>
              <w:ind w:left="135"/>
              <w:rPr>
                <w:rFonts w:ascii="Times New Roman" w:hAnsi="Times New Roman" w:cs="Times New Roman"/>
                <w:sz w:val="24"/>
                <w:szCs w:val="24"/>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260EBE"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Биоблиотека ЦОК </w:t>
            </w:r>
            <w:hyperlink r:id="rId218" w:history="1">
              <w:r>
                <w:rPr>
                  <w:rStyle w:val="a4"/>
                  <w:rFonts w:ascii="Times New Roman" w:hAnsi="Times New Roman" w:cs="Times New Roman"/>
                  <w:color w:val="0000FF"/>
                  <w:sz w:val="24"/>
                  <w:szCs w:val="24"/>
                </w:rPr>
                <w:t>https</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m</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edsoo</w:t>
              </w:r>
              <w:r>
                <w:rPr>
                  <w:rStyle w:val="a4"/>
                  <w:rFonts w:ascii="Times New Roman" w:hAnsi="Times New Roman" w:cs="Times New Roman"/>
                  <w:color w:val="0000FF"/>
                  <w:sz w:val="24"/>
                  <w:szCs w:val="24"/>
                  <w:lang w:val="ru-RU"/>
                </w:rPr>
                <w:t>.</w:t>
              </w:r>
              <w:r>
                <w:rPr>
                  <w:rStyle w:val="a4"/>
                  <w:rFonts w:ascii="Times New Roman" w:hAnsi="Times New Roman" w:cs="Times New Roman"/>
                  <w:color w:val="0000FF"/>
                  <w:sz w:val="24"/>
                  <w:szCs w:val="24"/>
                </w:rPr>
                <w:t>ru</w:t>
              </w:r>
              <w:r>
                <w:rPr>
                  <w:rStyle w:val="a4"/>
                  <w:rFonts w:ascii="Times New Roman" w:hAnsi="Times New Roman" w:cs="Times New Roman"/>
                  <w:color w:val="0000FF"/>
                  <w:sz w:val="24"/>
                  <w:szCs w:val="24"/>
                  <w:lang w:val="ru-RU"/>
                </w:rPr>
                <w:t>/8352</w:t>
              </w:r>
              <w:r>
                <w:rPr>
                  <w:rStyle w:val="a4"/>
                  <w:rFonts w:ascii="Times New Roman" w:hAnsi="Times New Roman" w:cs="Times New Roman"/>
                  <w:color w:val="0000FF"/>
                  <w:sz w:val="24"/>
                  <w:szCs w:val="24"/>
                </w:rPr>
                <w:t>c</w:t>
              </w:r>
              <w:r>
                <w:rPr>
                  <w:rStyle w:val="a4"/>
                  <w:rFonts w:ascii="Times New Roman" w:hAnsi="Times New Roman" w:cs="Times New Roman"/>
                  <w:color w:val="0000FF"/>
                  <w:sz w:val="24"/>
                  <w:szCs w:val="24"/>
                  <w:lang w:val="ru-RU"/>
                </w:rPr>
                <w:t>5</w:t>
              </w:r>
              <w:r>
                <w:rPr>
                  <w:rStyle w:val="a4"/>
                  <w:rFonts w:ascii="Times New Roman" w:hAnsi="Times New Roman" w:cs="Times New Roman"/>
                  <w:color w:val="0000FF"/>
                  <w:sz w:val="24"/>
                  <w:szCs w:val="24"/>
                </w:rPr>
                <w:t>fc</w:t>
              </w:r>
            </w:hyperlink>
          </w:p>
        </w:tc>
      </w:tr>
      <w:tr w:rsidR="00395E82" w14:paraId="7C78D826"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E17FFA" w14:textId="77777777" w:rsidR="00395E82" w:rsidRDefault="00054C4B">
            <w:pPr>
              <w:spacing w:after="0"/>
              <w:rPr>
                <w:lang w:val="ru-RU"/>
              </w:rPr>
            </w:pPr>
            <w:r>
              <w:rPr>
                <w:rFonts w:ascii="Times New Roman" w:hAnsi="Times New Roman"/>
                <w:color w:val="000000"/>
                <w:sz w:val="24"/>
                <w:lang w:val="ru-RU"/>
              </w:rPr>
              <w:t>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F7662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Взаимоотношения в семье и с друзьями (делимся новостями). При непосредственном общении: понимание на слух речи учителя и одноклассников и вербальная (невербальная) реакция на </w:t>
            </w:r>
            <w:r>
              <w:rPr>
                <w:rFonts w:ascii="Times New Roman" w:hAnsi="Times New Roman" w:cs="Times New Roman"/>
                <w:color w:val="000000"/>
                <w:sz w:val="24"/>
                <w:szCs w:val="24"/>
                <w:lang w:val="ru-RU"/>
              </w:rPr>
              <w:lastRenderedPageBreak/>
              <w:t>услышанное.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178358"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16AD40"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012179"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6E2C1F"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9F8331" w14:textId="77777777" w:rsidR="00395E82" w:rsidRDefault="00395E82">
            <w:pPr>
              <w:spacing w:after="0"/>
              <w:ind w:left="135"/>
              <w:rPr>
                <w:lang w:val="ru-RU"/>
              </w:rPr>
            </w:pPr>
          </w:p>
        </w:tc>
      </w:tr>
      <w:tr w:rsidR="00395E82" w14:paraId="6A81E3DE"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09127B" w14:textId="77777777" w:rsidR="00395E82" w:rsidRDefault="00054C4B">
            <w:pPr>
              <w:spacing w:after="0"/>
              <w:rPr>
                <w:lang w:val="ru-RU"/>
              </w:rPr>
            </w:pPr>
            <w:r>
              <w:rPr>
                <w:rFonts w:ascii="Times New Roman" w:hAnsi="Times New Roman"/>
                <w:color w:val="000000"/>
                <w:sz w:val="24"/>
                <w:lang w:val="ru-RU"/>
              </w:rPr>
              <w:t>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16C91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Семейные праздники. (подарки). 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2D00A5"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87EA7DC"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FA8EAB"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40179A"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D654D9" w14:textId="77777777" w:rsidR="00395E82" w:rsidRDefault="00395E82">
            <w:pPr>
              <w:spacing w:after="0"/>
              <w:ind w:left="135"/>
              <w:rPr>
                <w:lang w:val="ru-RU"/>
              </w:rPr>
            </w:pPr>
          </w:p>
        </w:tc>
      </w:tr>
      <w:tr w:rsidR="00395E82" w:rsidRPr="00AF38A4" w14:paraId="2BE21F91"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0FB017" w14:textId="77777777" w:rsidR="00395E82" w:rsidRDefault="00054C4B">
            <w:pPr>
              <w:spacing w:after="0"/>
              <w:rPr>
                <w:lang w:val="ru-RU"/>
              </w:rPr>
            </w:pPr>
            <w:r>
              <w:rPr>
                <w:rFonts w:ascii="Times New Roman" w:hAnsi="Times New Roman"/>
                <w:color w:val="000000"/>
                <w:sz w:val="24"/>
                <w:lang w:val="ru-RU"/>
              </w:rPr>
              <w:t>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8E3202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Взаимоотношения в семье и с друзьями (обязанности по дому). Чтение несплошных текстов (таблиц, диаграмм) и понимание представленной в них информации.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560C33"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1F0707"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5D4CD2"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58CD63"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CC122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1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c</w:t>
              </w:r>
              <w:r>
                <w:rPr>
                  <w:rStyle w:val="a4"/>
                  <w:rFonts w:ascii="Times New Roman" w:hAnsi="Times New Roman"/>
                  <w:color w:val="0000FF"/>
                  <w:lang w:val="ru-RU"/>
                </w:rPr>
                <w:t>782</w:t>
              </w:r>
            </w:hyperlink>
          </w:p>
        </w:tc>
      </w:tr>
      <w:tr w:rsidR="00395E82" w14:paraId="321759B0"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CE1C1A3" w14:textId="77777777" w:rsidR="00395E82" w:rsidRDefault="00054C4B">
            <w:pPr>
              <w:spacing w:after="0"/>
            </w:pPr>
            <w:r>
              <w:rPr>
                <w:rFonts w:ascii="Times New Roman" w:hAnsi="Times New Roman"/>
                <w:color w:val="000000"/>
                <w:sz w:val="24"/>
              </w:rPr>
              <w:t>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CE5A64" w14:textId="77777777" w:rsidR="00395E82" w:rsidRDefault="00054C4B">
            <w:pPr>
              <w:spacing w:after="0" w:line="264" w:lineRule="auto"/>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«Взаимоотношения в семье и с друзьями. Семейные праздники. Обязанности по дому.» создание небольшого письменного высказывания с использованием образца, плана, таблицы. Объём письменного высказывания – до 90 слов.</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6E6F7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B615F8"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75B5B8"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C91987"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E52709" w14:textId="77777777" w:rsidR="00395E82" w:rsidRDefault="00395E82">
            <w:pPr>
              <w:spacing w:after="0"/>
              <w:ind w:left="135"/>
            </w:pPr>
          </w:p>
        </w:tc>
      </w:tr>
      <w:tr w:rsidR="00395E82" w14:paraId="24779DF7"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D89179" w14:textId="77777777" w:rsidR="00395E82" w:rsidRDefault="00054C4B">
            <w:pPr>
              <w:spacing w:after="0"/>
            </w:pPr>
            <w:r>
              <w:rPr>
                <w:rFonts w:ascii="Times New Roman" w:hAnsi="Times New Roman"/>
                <w:color w:val="000000"/>
                <w:sz w:val="24"/>
              </w:rPr>
              <w:t>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51B54F" w14:textId="77777777" w:rsidR="00395E82" w:rsidRDefault="0029727A">
            <w:pPr>
              <w:spacing w:after="0"/>
              <w:ind w:left="135"/>
              <w:rPr>
                <w:rFonts w:ascii="Times New Roman" w:hAnsi="Times New Roman" w:cs="Times New Roman"/>
                <w:sz w:val="24"/>
                <w:szCs w:val="24"/>
                <w:lang w:val="ru-RU"/>
              </w:rPr>
            </w:pPr>
            <w:r>
              <w:rPr>
                <w:rFonts w:ascii="Times New Roman" w:hAnsi="Times New Roman" w:cs="Times New Roman"/>
                <w:b/>
                <w:bCs/>
                <w:color w:val="000000"/>
                <w:sz w:val="24"/>
                <w:szCs w:val="24"/>
                <w:lang w:val="ru-RU"/>
              </w:rPr>
              <w:t xml:space="preserve">Входная контрольная </w:t>
            </w:r>
            <w:r w:rsidR="00054C4B">
              <w:rPr>
                <w:rFonts w:ascii="Times New Roman" w:hAnsi="Times New Roman" w:cs="Times New Roman"/>
                <w:b/>
                <w:bCs/>
                <w:color w:val="000000"/>
                <w:sz w:val="24"/>
                <w:szCs w:val="24"/>
                <w:lang w:val="ru-RU"/>
              </w:rPr>
              <w:t xml:space="preserve"> работа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A5762F"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B3C4C9" w14:textId="77777777" w:rsidR="00395E82" w:rsidRDefault="00054C4B">
            <w:pPr>
              <w:spacing w:after="0"/>
              <w:ind w:left="135"/>
              <w:jc w:val="center"/>
              <w:rPr>
                <w:lang w:val="ru-RU"/>
              </w:rPr>
            </w:pPr>
            <w:r>
              <w:rPr>
                <w:rFonts w:ascii="Times New Roman" w:hAnsi="Times New Roman"/>
                <w:color w:val="000000"/>
                <w:sz w:val="24"/>
                <w:lang w:val="ru-RU"/>
              </w:rPr>
              <w:t>1</w:t>
            </w:r>
            <w:r>
              <w:rPr>
                <w:rFonts w:ascii="Times New Roman" w:hAnsi="Times New Roman"/>
                <w:color w:val="000000"/>
                <w:sz w:val="24"/>
              </w:rPr>
              <w:t xml:space="preserve"> </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9913972"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55AFDD"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48AF3D" w14:textId="77777777" w:rsidR="00395E82" w:rsidRDefault="00395E82">
            <w:pPr>
              <w:spacing w:after="0"/>
              <w:ind w:left="135"/>
            </w:pPr>
          </w:p>
        </w:tc>
      </w:tr>
      <w:tr w:rsidR="00395E82" w14:paraId="25FD17D2"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F3C84D" w14:textId="77777777" w:rsidR="00395E82" w:rsidRDefault="00054C4B">
            <w:pPr>
              <w:spacing w:after="0"/>
            </w:pPr>
            <w:r>
              <w:rPr>
                <w:rFonts w:ascii="Times New Roman" w:hAnsi="Times New Roman"/>
                <w:color w:val="000000"/>
                <w:sz w:val="24"/>
              </w:rPr>
              <w:t>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57F4F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Внешность и характер человека (литературного персонажа). (описание внешности). 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35D43AE"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FA3A9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A748B0"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9C75DB"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623E4D" w14:textId="77777777" w:rsidR="00395E82" w:rsidRDefault="00395E82">
            <w:pPr>
              <w:spacing w:after="0"/>
              <w:ind w:left="135"/>
              <w:rPr>
                <w:lang w:val="ru-RU"/>
              </w:rPr>
            </w:pPr>
          </w:p>
        </w:tc>
      </w:tr>
      <w:tr w:rsidR="00395E82" w:rsidRPr="00AF38A4" w14:paraId="5F6F2F52"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8792E6" w14:textId="77777777" w:rsidR="00395E82" w:rsidRDefault="00054C4B">
            <w:pPr>
              <w:spacing w:after="0"/>
              <w:rPr>
                <w:lang w:val="ru-RU"/>
              </w:rPr>
            </w:pPr>
            <w:r>
              <w:rPr>
                <w:rFonts w:ascii="Times New Roman" w:hAnsi="Times New Roman"/>
                <w:color w:val="000000"/>
                <w:sz w:val="24"/>
                <w:lang w:val="ru-RU"/>
              </w:rPr>
              <w:lastRenderedPageBreak/>
              <w:t>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11B89E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Внешность и характер человека (литературного персонажа). (черты характера).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87130C"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F2BE46"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7A7AA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BFBF1F"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13BE10" w14:textId="77777777" w:rsidR="00395E82" w:rsidRDefault="00054C4B" w:rsidP="0029727A">
            <w:pPr>
              <w:spacing w:after="0"/>
              <w:ind w:left="135"/>
              <w:rPr>
                <w:lang w:val="ru-RU"/>
              </w:rPr>
            </w:pPr>
            <w:r>
              <w:rPr>
                <w:rFonts w:ascii="Times New Roman" w:hAnsi="Times New Roman"/>
                <w:color w:val="000000"/>
                <w:sz w:val="24"/>
                <w:lang w:val="ru-RU"/>
              </w:rPr>
              <w:t xml:space="preserve">Биоблиотека ЦОК </w:t>
            </w:r>
            <w:hyperlink r:id="rId22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d</w:t>
              </w:r>
              <w:r>
                <w:rPr>
                  <w:rStyle w:val="a4"/>
                  <w:rFonts w:ascii="Times New Roman" w:hAnsi="Times New Roman"/>
                  <w:color w:val="0000FF"/>
                  <w:lang w:val="ru-RU"/>
                </w:rPr>
                <w:t>06</w:t>
              </w:r>
              <w:r>
                <w:rPr>
                  <w:rStyle w:val="a4"/>
                  <w:rFonts w:ascii="Times New Roman" w:hAnsi="Times New Roman"/>
                  <w:color w:val="0000FF"/>
                </w:rPr>
                <w:t>a</w:t>
              </w:r>
            </w:hyperlink>
            <w:r>
              <w:rPr>
                <w:rFonts w:ascii="Times New Roman" w:hAnsi="Times New Roman"/>
                <w:color w:val="000000"/>
                <w:sz w:val="24"/>
                <w:lang w:val="ru-RU"/>
              </w:rPr>
              <w:t xml:space="preserve"> </w:t>
            </w:r>
          </w:p>
        </w:tc>
      </w:tr>
      <w:tr w:rsidR="00395E82" w14:paraId="055F798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774FE1" w14:textId="77777777" w:rsidR="00395E82" w:rsidRDefault="00054C4B">
            <w:pPr>
              <w:spacing w:after="0"/>
            </w:pPr>
            <w:r>
              <w:rPr>
                <w:rFonts w:ascii="Times New Roman" w:hAnsi="Times New Roman"/>
                <w:color w:val="000000"/>
                <w:sz w:val="24"/>
              </w:rPr>
              <w:t>10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40449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Внешность и характер человека (литературного персонажа). (описание литературного персонажа). образование имён прилагательных при помощи суффиксов -</w:t>
            </w:r>
            <w:r>
              <w:rPr>
                <w:rFonts w:ascii="Times New Roman" w:hAnsi="Times New Roman" w:cs="Times New Roman"/>
                <w:color w:val="000000"/>
                <w:sz w:val="24"/>
                <w:szCs w:val="24"/>
              </w:rPr>
              <w:t>ly</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friendly</w:t>
            </w:r>
            <w:r>
              <w:rPr>
                <w:rFonts w:ascii="Times New Roman" w:hAnsi="Times New Roman" w:cs="Times New Roman"/>
                <w:color w:val="000000"/>
                <w:sz w:val="24"/>
                <w:szCs w:val="24"/>
                <w:lang w:val="ru-RU"/>
              </w:rPr>
              <w:t>), -</w:t>
            </w:r>
            <w:r>
              <w:rPr>
                <w:rFonts w:ascii="Times New Roman" w:hAnsi="Times New Roman" w:cs="Times New Roman"/>
                <w:color w:val="000000"/>
                <w:sz w:val="24"/>
                <w:szCs w:val="24"/>
              </w:rPr>
              <w:t>ous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famous</w:t>
            </w:r>
            <w:r>
              <w:rPr>
                <w:rFonts w:ascii="Times New Roman" w:hAnsi="Times New Roman" w:cs="Times New Roman"/>
                <w:color w:val="000000"/>
                <w:sz w:val="24"/>
                <w:szCs w:val="24"/>
                <w:lang w:val="ru-RU"/>
              </w:rPr>
              <w:t>), -</w:t>
            </w:r>
            <w:r>
              <w:rPr>
                <w:rFonts w:ascii="Times New Roman" w:hAnsi="Times New Roman" w:cs="Times New Roman"/>
                <w:color w:val="000000"/>
                <w:sz w:val="24"/>
                <w:szCs w:val="24"/>
              </w:rPr>
              <w:t>y</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busy</w:t>
            </w:r>
            <w:r>
              <w:rPr>
                <w:rFonts w:ascii="Times New Roman" w:hAnsi="Times New Roman" w:cs="Times New Roman"/>
                <w:color w:val="000000"/>
                <w:sz w:val="24"/>
                <w:szCs w:val="24"/>
                <w:lang w:val="ru-RU"/>
              </w:rPr>
              <w:t>);</w:t>
            </w:r>
          </w:p>
          <w:p w14:paraId="0793B371"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образование имён прилагательных и наречий при помощи префиксов </w:t>
            </w:r>
            <w:r>
              <w:rPr>
                <w:rFonts w:ascii="Times New Roman" w:hAnsi="Times New Roman" w:cs="Times New Roman"/>
                <w:color w:val="000000"/>
                <w:sz w:val="24"/>
                <w:szCs w:val="24"/>
              </w:rPr>
              <w:t>in</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im</w:t>
            </w:r>
            <w:r>
              <w:rPr>
                <w:rFonts w:ascii="Times New Roman" w:hAnsi="Times New Roman" w:cs="Times New Roman"/>
                <w:color w:val="000000"/>
                <w:sz w:val="24"/>
                <w:szCs w:val="24"/>
                <w:lang w:val="ru-RU"/>
              </w:rPr>
              <w:t>- (</w:t>
            </w:r>
            <w:r>
              <w:rPr>
                <w:rFonts w:ascii="Times New Roman" w:hAnsi="Times New Roman" w:cs="Times New Roman"/>
                <w:color w:val="000000"/>
                <w:sz w:val="24"/>
                <w:szCs w:val="24"/>
              </w:rPr>
              <w:t>informal</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independently</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impossible</w:t>
            </w:r>
            <w:r>
              <w:rPr>
                <w:rFonts w:ascii="Times New Roman" w:hAnsi="Times New Roman" w:cs="Times New Roman"/>
                <w:color w:val="000000"/>
                <w:sz w:val="24"/>
                <w:szCs w:val="24"/>
                <w:lang w:val="ru-RU"/>
              </w:rPr>
              <w:t>);</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57A914"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FE327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E3D78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D02205"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B5FAB2" w14:textId="77777777" w:rsidR="00395E82" w:rsidRDefault="00395E82">
            <w:pPr>
              <w:spacing w:after="0"/>
              <w:ind w:left="135"/>
              <w:rPr>
                <w:lang w:val="ru-RU"/>
              </w:rPr>
            </w:pPr>
          </w:p>
        </w:tc>
      </w:tr>
      <w:tr w:rsidR="00395E82" w:rsidRPr="00AF38A4" w14:paraId="2432D9A3"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C6C581" w14:textId="77777777" w:rsidR="00395E82" w:rsidRDefault="00054C4B">
            <w:pPr>
              <w:spacing w:after="0"/>
              <w:rPr>
                <w:lang w:val="ru-RU"/>
              </w:rPr>
            </w:pPr>
            <w:r>
              <w:rPr>
                <w:rFonts w:ascii="Times New Roman" w:hAnsi="Times New Roman"/>
                <w:color w:val="000000"/>
                <w:sz w:val="24"/>
                <w:lang w:val="ru-RU"/>
              </w:rPr>
              <w:t>11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93B0F0"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Обощение по теме «Внешность и характер человека (литературного персонажа).» Сравнение (в том числе установление основания для сравнения) объектов, явлений, процессов, их элементов и основных функций в рамках изученной тематики.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создание устных связных монологических высказываний с использованием основных коммуникативных типов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 xml:space="preserve">описание (предмета, местности, внешности и одежды человека), в том числе характеристика (черты характера реального человека или литературного персонажа). </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F7E78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37A78D1"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79C20A"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15EAD9"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DF725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2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d</w:t>
              </w:r>
              <w:r>
                <w:rPr>
                  <w:rStyle w:val="a4"/>
                  <w:rFonts w:ascii="Times New Roman" w:hAnsi="Times New Roman"/>
                  <w:color w:val="0000FF"/>
                  <w:lang w:val="ru-RU"/>
                </w:rPr>
                <w:t>57</w:t>
              </w:r>
              <w:r>
                <w:rPr>
                  <w:rStyle w:val="a4"/>
                  <w:rFonts w:ascii="Times New Roman" w:hAnsi="Times New Roman"/>
                  <w:color w:val="0000FF"/>
                </w:rPr>
                <w:t>e</w:t>
              </w:r>
            </w:hyperlink>
          </w:p>
        </w:tc>
      </w:tr>
      <w:tr w:rsidR="00395E82" w:rsidRPr="00AF38A4" w14:paraId="7100EC97"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D40E44" w14:textId="77777777" w:rsidR="00395E82" w:rsidRDefault="00054C4B">
            <w:pPr>
              <w:spacing w:after="0"/>
            </w:pPr>
            <w:r>
              <w:rPr>
                <w:rFonts w:ascii="Times New Roman" w:hAnsi="Times New Roman"/>
                <w:color w:val="000000"/>
                <w:sz w:val="24"/>
              </w:rPr>
              <w:lastRenderedPageBreak/>
              <w:t>12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342E8D" w14:textId="77777777" w:rsidR="00395E82" w:rsidRDefault="00054C4B">
            <w:pPr>
              <w:spacing w:after="0" w:line="264" w:lineRule="auto"/>
              <w:ind w:firstLine="600"/>
              <w:rPr>
                <w:rFonts w:ascii="Times New Roman" w:hAnsi="Times New Roman" w:cs="Times New Roman"/>
                <w:sz w:val="24"/>
                <w:szCs w:val="24"/>
                <w:lang w:val="ru-RU"/>
              </w:rPr>
            </w:pPr>
            <w:r>
              <w:rPr>
                <w:rFonts w:ascii="Times New Roman" w:hAnsi="Times New Roman" w:cs="Times New Roman"/>
                <w:color w:val="000000"/>
                <w:sz w:val="24"/>
                <w:szCs w:val="24"/>
                <w:lang w:val="ru-RU"/>
              </w:rPr>
              <w:t>Контроль по теме «Внешность и характер человека (литературного персонажа).»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 Образование сложных прилагательных путём соединения основы прилагательного с основой существительного с добавлением суффикса -</w:t>
            </w:r>
            <w:r>
              <w:rPr>
                <w:rFonts w:ascii="Times New Roman" w:hAnsi="Times New Roman" w:cs="Times New Roman"/>
                <w:color w:val="000000"/>
                <w:sz w:val="24"/>
                <w:szCs w:val="24"/>
              </w:rPr>
              <w:t>ed</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blue</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eyed</w:t>
            </w:r>
            <w:r>
              <w:rPr>
                <w:rFonts w:ascii="Times New Roman" w:hAnsi="Times New Roman" w:cs="Times New Roman"/>
                <w:color w:val="000000"/>
                <w:sz w:val="24"/>
                <w:szCs w:val="24"/>
                <w:lang w:val="ru-RU"/>
              </w:rPr>
              <w:t>).</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BEACDF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ED1290" w14:textId="77777777" w:rsidR="00395E82" w:rsidRDefault="00054C4B">
            <w:pPr>
              <w:spacing w:after="0"/>
              <w:ind w:left="135"/>
              <w:jc w:val="center"/>
              <w:rPr>
                <w:lang w:val="ru-RU"/>
              </w:rPr>
            </w:pPr>
            <w:r w:rsidRPr="0029727A">
              <w:rPr>
                <w:rFonts w:ascii="Times New Roman" w:hAnsi="Times New Roman"/>
                <w:color w:val="000000"/>
                <w:sz w:val="24"/>
                <w:lang w:val="ru-RU"/>
              </w:rPr>
              <w:t>1</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EE0C3C"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581F41"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0B3E91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22"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d</w:t>
              </w:r>
              <w:r>
                <w:rPr>
                  <w:rStyle w:val="a4"/>
                  <w:rFonts w:ascii="Times New Roman" w:hAnsi="Times New Roman"/>
                  <w:color w:val="0000FF"/>
                  <w:lang w:val="ru-RU"/>
                </w:rPr>
                <w:t>57</w:t>
              </w:r>
              <w:r>
                <w:rPr>
                  <w:rStyle w:val="a4"/>
                  <w:rFonts w:ascii="Times New Roman" w:hAnsi="Times New Roman"/>
                  <w:color w:val="0000FF"/>
                </w:rPr>
                <w:t>e</w:t>
              </w:r>
            </w:hyperlink>
          </w:p>
        </w:tc>
      </w:tr>
      <w:tr w:rsidR="00395E82" w:rsidRPr="00AF38A4" w14:paraId="0E107FE5"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815EA2" w14:textId="77777777" w:rsidR="00395E82" w:rsidRDefault="00054C4B">
            <w:pPr>
              <w:spacing w:after="0"/>
              <w:rPr>
                <w:lang w:val="ru-RU"/>
              </w:rPr>
            </w:pPr>
            <w:r>
              <w:rPr>
                <w:rFonts w:ascii="Times New Roman" w:hAnsi="Times New Roman"/>
                <w:color w:val="000000"/>
                <w:sz w:val="24"/>
                <w:lang w:val="ru-RU"/>
              </w:rPr>
              <w:t>13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D18376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увлечения (хобби) современного подростка (свободное время). 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12605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075928"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F3FBB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0B9CED"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90120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23"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e</w:t>
              </w:r>
              <w:r>
                <w:rPr>
                  <w:rStyle w:val="a4"/>
                  <w:rFonts w:ascii="Times New Roman" w:hAnsi="Times New Roman"/>
                  <w:color w:val="0000FF"/>
                  <w:lang w:val="ru-RU"/>
                </w:rPr>
                <w:t>2</w:t>
              </w:r>
              <w:r>
                <w:rPr>
                  <w:rStyle w:val="a4"/>
                  <w:rFonts w:ascii="Times New Roman" w:hAnsi="Times New Roman"/>
                  <w:color w:val="0000FF"/>
                </w:rPr>
                <w:t>bc</w:t>
              </w:r>
            </w:hyperlink>
          </w:p>
        </w:tc>
      </w:tr>
      <w:tr w:rsidR="00395E82" w14:paraId="527741DF"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073681" w14:textId="77777777" w:rsidR="00395E82" w:rsidRDefault="00054C4B">
            <w:pPr>
              <w:spacing w:after="0"/>
            </w:pPr>
            <w:r>
              <w:rPr>
                <w:rFonts w:ascii="Times New Roman" w:hAnsi="Times New Roman"/>
                <w:color w:val="000000"/>
                <w:sz w:val="24"/>
              </w:rPr>
              <w:t>14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C2C32F"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увлечения (хобби) современного подростка (популярные увлечения). Развитие коммуникативных 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 xml:space="preserve">диалог-побуждение к действию: обращаться с просьбой, вежливо соглашаться (не соглашаться) выполнить просьбу, </w:t>
            </w:r>
            <w:r>
              <w:rPr>
                <w:rFonts w:ascii="Times New Roman" w:hAnsi="Times New Roman" w:cs="Times New Roman"/>
                <w:color w:val="000000"/>
                <w:sz w:val="24"/>
                <w:szCs w:val="24"/>
                <w:lang w:val="ru-RU"/>
              </w:rPr>
              <w:lastRenderedPageBreak/>
              <w:t>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C6D77C"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45A22B"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6AF13C"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5B56BAE"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F0DDBC" w14:textId="77777777" w:rsidR="00395E82" w:rsidRDefault="00395E82">
            <w:pPr>
              <w:spacing w:after="0"/>
              <w:ind w:left="135"/>
            </w:pPr>
          </w:p>
        </w:tc>
      </w:tr>
      <w:tr w:rsidR="00395E82" w14:paraId="5DC92F38"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26FA47" w14:textId="77777777" w:rsidR="00395E82" w:rsidRDefault="00054C4B">
            <w:pPr>
              <w:spacing w:after="0"/>
            </w:pPr>
            <w:r>
              <w:rPr>
                <w:rFonts w:ascii="Times New Roman" w:hAnsi="Times New Roman"/>
                <w:color w:val="000000"/>
                <w:sz w:val="24"/>
              </w:rPr>
              <w:t>15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5C4FB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увлечения (хобби) современного подростка (любимые занятия).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создание устных связных монологических высказываний с использованием основных коммуникативных типов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повествование (сообщение);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6AAB65"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3E16F6"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03A9F7"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9C5754"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5CEE8E3" w14:textId="77777777" w:rsidR="00395E82" w:rsidRDefault="00395E82">
            <w:pPr>
              <w:spacing w:after="0"/>
              <w:ind w:left="135"/>
              <w:rPr>
                <w:lang w:val="ru-RU"/>
              </w:rPr>
            </w:pPr>
          </w:p>
        </w:tc>
      </w:tr>
      <w:tr w:rsidR="00395E82" w14:paraId="2670E750"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25609F" w14:textId="77777777" w:rsidR="00395E82" w:rsidRDefault="00054C4B">
            <w:pPr>
              <w:spacing w:after="0"/>
              <w:rPr>
                <w:lang w:val="ru-RU"/>
              </w:rPr>
            </w:pPr>
            <w:r>
              <w:rPr>
                <w:rFonts w:ascii="Times New Roman" w:hAnsi="Times New Roman"/>
                <w:color w:val="000000"/>
                <w:sz w:val="24"/>
                <w:lang w:val="ru-RU"/>
              </w:rPr>
              <w:t>16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F86F1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увлечения (хобби) современного подростка (хобби членов моей семьи, моих друзей). Чтение с пониманием нужной (запрашиваемой) информации предполагает умение находить в прочитанном тексте и понимать запрашиваемую информацию.</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CB3341"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7A1349"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742CD1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C27852"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8EA587" w14:textId="77777777" w:rsidR="00395E82" w:rsidRDefault="00395E82">
            <w:pPr>
              <w:spacing w:after="0"/>
              <w:ind w:left="135"/>
              <w:rPr>
                <w:lang w:val="ru-RU"/>
              </w:rPr>
            </w:pPr>
          </w:p>
        </w:tc>
      </w:tr>
      <w:tr w:rsidR="00395E82" w14:paraId="021E184C"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66B58A" w14:textId="77777777" w:rsidR="00395E82" w:rsidRDefault="00054C4B">
            <w:pPr>
              <w:spacing w:after="0"/>
              <w:rPr>
                <w:lang w:val="ru-RU"/>
              </w:rPr>
            </w:pPr>
            <w:r>
              <w:rPr>
                <w:rFonts w:ascii="Times New Roman" w:hAnsi="Times New Roman"/>
                <w:color w:val="000000"/>
                <w:sz w:val="24"/>
                <w:lang w:val="ru-RU"/>
              </w:rPr>
              <w:t>17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34F41EF"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увлечения (хобби) современного подростка (хобби членов моей семьи, моих друзей).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A1164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E0CBA8"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F1D467"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6E7498"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7BCAC1" w14:textId="77777777" w:rsidR="00395E82" w:rsidRDefault="00395E82">
            <w:pPr>
              <w:spacing w:after="0"/>
              <w:ind w:left="135"/>
            </w:pPr>
          </w:p>
        </w:tc>
      </w:tr>
      <w:tr w:rsidR="00395E82" w:rsidRPr="00AF38A4" w14:paraId="13566569"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96C857" w14:textId="77777777" w:rsidR="00395E82" w:rsidRDefault="00054C4B">
            <w:pPr>
              <w:spacing w:after="0"/>
            </w:pPr>
            <w:r>
              <w:rPr>
                <w:rFonts w:ascii="Times New Roman" w:hAnsi="Times New Roman"/>
                <w:color w:val="000000"/>
                <w:sz w:val="24"/>
              </w:rPr>
              <w:t>18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909C4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увлечения (хобби) современного подростка (чтение). Правильное использование знаков препинания: точки, вопросительного и восклицательного знаков в конце предложения, запятой при перечислении и </w:t>
            </w:r>
            <w:r>
              <w:rPr>
                <w:rFonts w:ascii="Times New Roman" w:hAnsi="Times New Roman" w:cs="Times New Roman"/>
                <w:color w:val="000000"/>
                <w:sz w:val="24"/>
                <w:szCs w:val="24"/>
                <w:lang w:val="ru-RU"/>
              </w:rPr>
              <w:lastRenderedPageBreak/>
              <w:t>обращении; апострофа.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CC93FFE"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A8BD13"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76A7EE2"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927D0C"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D3D9C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24"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d</w:t>
              </w:r>
              <w:r>
                <w:rPr>
                  <w:rStyle w:val="a4"/>
                  <w:rFonts w:ascii="Times New Roman" w:hAnsi="Times New Roman"/>
                  <w:color w:val="0000FF"/>
                  <w:lang w:val="ru-RU"/>
                </w:rPr>
                <w:t>77</w:t>
              </w:r>
              <w:r>
                <w:rPr>
                  <w:rStyle w:val="a4"/>
                  <w:rFonts w:ascii="Times New Roman" w:hAnsi="Times New Roman"/>
                  <w:color w:val="0000FF"/>
                </w:rPr>
                <w:t>c</w:t>
              </w:r>
            </w:hyperlink>
          </w:p>
        </w:tc>
      </w:tr>
      <w:tr w:rsidR="00395E82" w:rsidRPr="00AF38A4" w14:paraId="1DE1DAA4"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7D36DF" w14:textId="77777777" w:rsidR="00395E82" w:rsidRDefault="00054C4B">
            <w:pPr>
              <w:spacing w:after="0"/>
            </w:pPr>
            <w:r>
              <w:rPr>
                <w:rFonts w:ascii="Times New Roman" w:hAnsi="Times New Roman"/>
                <w:color w:val="000000"/>
                <w:sz w:val="24"/>
              </w:rPr>
              <w:t>19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AEFF0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увлечения (хобби) современного подростка (интернет и современный подросток).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 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 Развитие умений: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7A6652"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B402CE"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DC46F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9C53EB"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4C298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25"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e</w:t>
              </w:r>
              <w:r>
                <w:rPr>
                  <w:rStyle w:val="a4"/>
                  <w:rFonts w:ascii="Times New Roman" w:hAnsi="Times New Roman"/>
                  <w:color w:val="0000FF"/>
                  <w:lang w:val="ru-RU"/>
                </w:rPr>
                <w:t>438</w:t>
              </w:r>
            </w:hyperlink>
          </w:p>
        </w:tc>
      </w:tr>
      <w:tr w:rsidR="00395E82" w:rsidRPr="00AF38A4" w14:paraId="3863A7C7"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8D7AD9" w14:textId="77777777" w:rsidR="00395E82" w:rsidRDefault="00054C4B">
            <w:pPr>
              <w:spacing w:after="0"/>
            </w:pPr>
            <w:r>
              <w:rPr>
                <w:rFonts w:ascii="Times New Roman" w:hAnsi="Times New Roman"/>
                <w:color w:val="000000"/>
                <w:sz w:val="24"/>
              </w:rPr>
              <w:t>20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AEDCA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Досуг и увлечения (хобби) современного подростка (музей). 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53DC65"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93ACD7C"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E9C9C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EE40A1"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32293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26"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e</w:t>
              </w:r>
              <w:r>
                <w:rPr>
                  <w:rStyle w:val="a4"/>
                  <w:rFonts w:ascii="Times New Roman" w:hAnsi="Times New Roman"/>
                  <w:color w:val="0000FF"/>
                  <w:lang w:val="ru-RU"/>
                </w:rPr>
                <w:t>6</w:t>
              </w:r>
              <w:r>
                <w:rPr>
                  <w:rStyle w:val="a4"/>
                  <w:rFonts w:ascii="Times New Roman" w:hAnsi="Times New Roman"/>
                  <w:color w:val="0000FF"/>
                </w:rPr>
                <w:t>cc</w:t>
              </w:r>
            </w:hyperlink>
          </w:p>
        </w:tc>
      </w:tr>
      <w:tr w:rsidR="00395E82" w14:paraId="1161200A"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22848BE" w14:textId="77777777" w:rsidR="00395E82" w:rsidRDefault="00054C4B">
            <w:pPr>
              <w:spacing w:after="0"/>
            </w:pPr>
            <w:r>
              <w:rPr>
                <w:rFonts w:ascii="Times New Roman" w:hAnsi="Times New Roman"/>
                <w:color w:val="000000"/>
                <w:sz w:val="24"/>
              </w:rPr>
              <w:t>21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7B9DD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увлечения (хобби) современного подростка (компьютер). 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w:t>
            </w:r>
            <w:r>
              <w:rPr>
                <w:rFonts w:ascii="Times New Roman" w:hAnsi="Times New Roman" w:cs="Times New Roman"/>
                <w:color w:val="000000"/>
                <w:sz w:val="24"/>
                <w:szCs w:val="24"/>
                <w:lang w:val="ru-RU"/>
              </w:rPr>
              <w:lastRenderedPageBreak/>
              <w:t>жестов и мимики.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63A590"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D35856"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F0989C"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1B6971"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A90CEA" w14:textId="77777777" w:rsidR="00395E82" w:rsidRDefault="00395E82">
            <w:pPr>
              <w:spacing w:after="0"/>
              <w:ind w:left="135"/>
            </w:pPr>
          </w:p>
        </w:tc>
      </w:tr>
      <w:tr w:rsidR="00395E82" w14:paraId="0C776FA0"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16C77E" w14:textId="77777777" w:rsidR="00395E82" w:rsidRDefault="00054C4B">
            <w:pPr>
              <w:spacing w:after="0"/>
            </w:pPr>
            <w:r>
              <w:rPr>
                <w:rFonts w:ascii="Times New Roman" w:hAnsi="Times New Roman"/>
                <w:color w:val="000000"/>
                <w:sz w:val="24"/>
              </w:rPr>
              <w:t>22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F01EE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увлечения (хобби) современного подростка (фильмы и сериалы). 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 Конструкция </w:t>
            </w:r>
            <w:r>
              <w:rPr>
                <w:rFonts w:ascii="Times New Roman" w:hAnsi="Times New Roman" w:cs="Times New Roman"/>
                <w:color w:val="000000"/>
                <w:sz w:val="24"/>
                <w:szCs w:val="24"/>
              </w:rPr>
              <w:t>used</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 инфинитив глагола.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0DDDCCF"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6CABB8"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04865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A3736E"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7900E0B" w14:textId="77777777" w:rsidR="00395E82" w:rsidRDefault="00395E82">
            <w:pPr>
              <w:spacing w:after="0"/>
              <w:ind w:left="135"/>
            </w:pPr>
          </w:p>
        </w:tc>
      </w:tr>
      <w:tr w:rsidR="00395E82" w14:paraId="15937D37"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02065E" w14:textId="77777777" w:rsidR="00395E82" w:rsidRDefault="00054C4B">
            <w:pPr>
              <w:spacing w:after="0"/>
            </w:pPr>
            <w:r>
              <w:rPr>
                <w:rFonts w:ascii="Times New Roman" w:hAnsi="Times New Roman"/>
                <w:color w:val="000000"/>
                <w:sz w:val="24"/>
              </w:rPr>
              <w:t>23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BB3BA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увлечения (хобби) современного подростка (музыка). Распознавание и употребление в устной и письменной речи изученных морфологических форм и синтаксических конструкций английского языка. Конструкция </w:t>
            </w:r>
            <w:r>
              <w:rPr>
                <w:rFonts w:ascii="Times New Roman" w:hAnsi="Times New Roman" w:cs="Times New Roman"/>
                <w:color w:val="000000"/>
                <w:sz w:val="24"/>
                <w:szCs w:val="24"/>
              </w:rPr>
              <w:t>used</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 инфинитив глагола.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EC915E"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91AE38"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D589EA"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189B51"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0B4CF0" w14:textId="77777777" w:rsidR="00395E82" w:rsidRDefault="00395E82">
            <w:pPr>
              <w:spacing w:after="0"/>
              <w:ind w:left="135"/>
              <w:rPr>
                <w:lang w:val="ru-RU"/>
              </w:rPr>
            </w:pPr>
          </w:p>
        </w:tc>
      </w:tr>
      <w:tr w:rsidR="00395E82" w:rsidRPr="00AF38A4" w14:paraId="0F1DF5F1"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375B48" w14:textId="77777777" w:rsidR="00395E82" w:rsidRDefault="00054C4B">
            <w:pPr>
              <w:spacing w:after="0"/>
              <w:rPr>
                <w:lang w:val="ru-RU"/>
              </w:rPr>
            </w:pPr>
            <w:r>
              <w:rPr>
                <w:rFonts w:ascii="Times New Roman" w:hAnsi="Times New Roman"/>
                <w:color w:val="000000"/>
                <w:sz w:val="24"/>
                <w:lang w:val="ru-RU"/>
              </w:rPr>
              <w:t>24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4B5AAC1"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увлечения (хобби) современного подростка (поход в кино). Предложения с конструкцией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be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going</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 инфинитив и формы </w:t>
            </w:r>
            <w:r>
              <w:rPr>
                <w:rFonts w:ascii="Times New Roman" w:hAnsi="Times New Roman" w:cs="Times New Roman"/>
                <w:color w:val="000000"/>
                <w:sz w:val="24"/>
                <w:szCs w:val="24"/>
              </w:rPr>
              <w:t>Future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Simple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и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Continuous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для выражения будущего действия.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8648088"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A3DA1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F37C48"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F37F72"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6CEF1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27"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dc</w:t>
              </w:r>
              <w:r>
                <w:rPr>
                  <w:rStyle w:val="a4"/>
                  <w:rFonts w:ascii="Times New Roman" w:hAnsi="Times New Roman"/>
                  <w:color w:val="0000FF"/>
                  <w:lang w:val="ru-RU"/>
                </w:rPr>
                <w:t>40</w:t>
              </w:r>
            </w:hyperlink>
          </w:p>
        </w:tc>
      </w:tr>
      <w:tr w:rsidR="00395E82" w:rsidRPr="00AF38A4" w14:paraId="28143B73"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70E031" w14:textId="77777777" w:rsidR="00395E82" w:rsidRDefault="00054C4B">
            <w:pPr>
              <w:spacing w:after="0"/>
            </w:pPr>
            <w:r>
              <w:rPr>
                <w:rFonts w:ascii="Times New Roman" w:hAnsi="Times New Roman"/>
                <w:color w:val="000000"/>
                <w:sz w:val="24"/>
              </w:rPr>
              <w:t>25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4556FC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увлечения (хобби) современного подростка (спорт). Предложения с конструкцией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be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going</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 инфинитив и формы </w:t>
            </w:r>
            <w:r>
              <w:rPr>
                <w:rFonts w:ascii="Times New Roman" w:hAnsi="Times New Roman" w:cs="Times New Roman"/>
                <w:color w:val="000000"/>
                <w:sz w:val="24"/>
                <w:szCs w:val="24"/>
              </w:rPr>
              <w:t>Future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Simple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и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Continuous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для выражения будущего действия.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ADCCB4"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930410"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0F9828"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4CEECD"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472182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28"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de</w:t>
              </w:r>
              <w:r>
                <w:rPr>
                  <w:rStyle w:val="a4"/>
                  <w:rFonts w:ascii="Times New Roman" w:hAnsi="Times New Roman"/>
                  <w:color w:val="0000FF"/>
                  <w:lang w:val="ru-RU"/>
                </w:rPr>
                <w:t>34</w:t>
              </w:r>
            </w:hyperlink>
          </w:p>
        </w:tc>
      </w:tr>
      <w:tr w:rsidR="00395E82" w:rsidRPr="00AF38A4" w14:paraId="04556C0E"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396A9E" w14:textId="77777777" w:rsidR="00395E82" w:rsidRDefault="00054C4B">
            <w:pPr>
              <w:spacing w:after="0"/>
            </w:pPr>
            <w:r>
              <w:rPr>
                <w:rFonts w:ascii="Times New Roman" w:hAnsi="Times New Roman"/>
                <w:color w:val="000000"/>
                <w:sz w:val="24"/>
              </w:rPr>
              <w:t>26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BBFFF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Досуг и увлечения (хобби) современного подростка (кружки и клубы по интересам). Предложения с конструкцией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be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going</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 инфинитив и формы </w:t>
            </w:r>
            <w:r>
              <w:rPr>
                <w:rFonts w:ascii="Times New Roman" w:hAnsi="Times New Roman" w:cs="Times New Roman"/>
                <w:color w:val="000000"/>
                <w:sz w:val="24"/>
                <w:szCs w:val="24"/>
              </w:rPr>
              <w:t>Future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Simple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и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Continuous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для </w:t>
            </w:r>
            <w:r>
              <w:rPr>
                <w:rFonts w:ascii="Times New Roman" w:hAnsi="Times New Roman" w:cs="Times New Roman"/>
                <w:color w:val="000000"/>
                <w:sz w:val="24"/>
                <w:szCs w:val="24"/>
                <w:lang w:val="ru-RU"/>
              </w:rPr>
              <w:lastRenderedPageBreak/>
              <w:t>выражения будущего действия.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56CADE"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B18C53"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6138A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DC712BE"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26E61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2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e</w:t>
              </w:r>
              <w:r>
                <w:rPr>
                  <w:rStyle w:val="a4"/>
                  <w:rFonts w:ascii="Times New Roman" w:hAnsi="Times New Roman"/>
                  <w:color w:val="0000FF"/>
                  <w:lang w:val="ru-RU"/>
                </w:rPr>
                <w:t>582</w:t>
              </w:r>
            </w:hyperlink>
          </w:p>
        </w:tc>
      </w:tr>
      <w:tr w:rsidR="00395E82" w14:paraId="1C15A310"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1EFFF2" w14:textId="77777777" w:rsidR="00395E82" w:rsidRDefault="00054C4B">
            <w:pPr>
              <w:spacing w:after="0"/>
            </w:pPr>
            <w:r>
              <w:rPr>
                <w:rFonts w:ascii="Times New Roman" w:hAnsi="Times New Roman"/>
                <w:color w:val="000000"/>
                <w:sz w:val="24"/>
              </w:rPr>
              <w:t>27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4DBCD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«Досуг и увлечения (хобби) современного подростка, (музыка).» 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D530483"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E0DF18"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DB7CD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C509413"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4D8C8C" w14:textId="77777777" w:rsidR="00395E82" w:rsidRDefault="00395E82">
            <w:pPr>
              <w:spacing w:after="0"/>
              <w:ind w:left="135"/>
              <w:rPr>
                <w:lang w:val="ru-RU"/>
              </w:rPr>
            </w:pPr>
          </w:p>
        </w:tc>
      </w:tr>
      <w:tr w:rsidR="00395E82" w14:paraId="2DF58DF2"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1D6C3E" w14:textId="77777777" w:rsidR="00395E82" w:rsidRDefault="00054C4B">
            <w:pPr>
              <w:spacing w:after="0"/>
              <w:rPr>
                <w:lang w:val="ru-RU"/>
              </w:rPr>
            </w:pPr>
            <w:r>
              <w:rPr>
                <w:rFonts w:ascii="Times New Roman" w:hAnsi="Times New Roman"/>
                <w:color w:val="000000"/>
                <w:sz w:val="24"/>
                <w:lang w:val="ru-RU"/>
              </w:rPr>
              <w:t>28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CE2851"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Контроль по теме «Досуг и увлечения (хобби) современного подростка (чтение, кино, театр, музей, спорт, музыка).»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3ED8232"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9A878AD" w14:textId="77777777" w:rsidR="00395E82" w:rsidRDefault="00054C4B">
            <w:pPr>
              <w:spacing w:after="0"/>
              <w:ind w:left="135"/>
              <w:jc w:val="center"/>
              <w:rPr>
                <w:lang w:val="ru-RU"/>
              </w:rPr>
            </w:pPr>
            <w:r>
              <w:rPr>
                <w:rFonts w:ascii="Times New Roman" w:hAnsi="Times New Roman"/>
                <w:color w:val="000000"/>
                <w:sz w:val="24"/>
                <w:lang w:val="ru-RU"/>
              </w:rPr>
              <w:t>1</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2A6DBF"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C11D9D"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99F917" w14:textId="77777777" w:rsidR="00395E82" w:rsidRDefault="00395E82">
            <w:pPr>
              <w:spacing w:after="0"/>
              <w:ind w:left="135"/>
            </w:pPr>
          </w:p>
        </w:tc>
      </w:tr>
      <w:tr w:rsidR="00395E82" w:rsidRPr="00AF38A4" w14:paraId="2A0119AA"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53454C" w14:textId="77777777" w:rsidR="00395E82" w:rsidRDefault="00054C4B">
            <w:pPr>
              <w:spacing w:after="0"/>
            </w:pPr>
            <w:r>
              <w:rPr>
                <w:rFonts w:ascii="Times New Roman" w:hAnsi="Times New Roman"/>
                <w:color w:val="000000"/>
                <w:sz w:val="24"/>
              </w:rPr>
              <w:t>29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596456B"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Здоровый образ жизни (режим труда и отдыха). Правильное написание изученных слов.</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F20313"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6CA447"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E7105B"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6B732F"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2EC32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ee</w:t>
              </w:r>
              <w:r>
                <w:rPr>
                  <w:rStyle w:val="a4"/>
                  <w:rFonts w:ascii="Times New Roman" w:hAnsi="Times New Roman"/>
                  <w:color w:val="0000FF"/>
                  <w:lang w:val="ru-RU"/>
                </w:rPr>
                <w:t>10</w:t>
              </w:r>
            </w:hyperlink>
          </w:p>
        </w:tc>
      </w:tr>
      <w:tr w:rsidR="00395E82" w14:paraId="641F6408"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74263A8" w14:textId="77777777" w:rsidR="00395E82" w:rsidRDefault="00054C4B">
            <w:pPr>
              <w:spacing w:after="0"/>
              <w:rPr>
                <w:lang w:val="ru-RU"/>
              </w:rPr>
            </w:pPr>
            <w:r>
              <w:rPr>
                <w:rFonts w:ascii="Times New Roman" w:hAnsi="Times New Roman"/>
                <w:color w:val="000000"/>
                <w:sz w:val="24"/>
                <w:lang w:val="ru-RU"/>
              </w:rPr>
              <w:t>30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F5CFC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Здоровый образ жизни (справляемся со стрессом). 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w:t>
            </w:r>
            <w:r>
              <w:rPr>
                <w:rFonts w:ascii="Times New Roman" w:hAnsi="Times New Roman" w:cs="Times New Roman"/>
                <w:color w:val="000000"/>
                <w:sz w:val="24"/>
                <w:szCs w:val="24"/>
                <w:lang w:val="ru-RU"/>
              </w:rPr>
              <w:lastRenderedPageBreak/>
              <w:t>основного содержания, понимать интернациональные слова.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315538"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9F2134"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C9BC4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47E6D4"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E6F04FE" w14:textId="77777777" w:rsidR="00395E82" w:rsidRDefault="00395E82">
            <w:pPr>
              <w:spacing w:after="0"/>
              <w:ind w:left="135"/>
            </w:pPr>
          </w:p>
        </w:tc>
      </w:tr>
      <w:tr w:rsidR="00395E82" w:rsidRPr="00AF38A4" w14:paraId="238E2E10"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4D65FE" w14:textId="77777777" w:rsidR="00395E82" w:rsidRDefault="00054C4B">
            <w:pPr>
              <w:spacing w:after="0"/>
            </w:pPr>
            <w:r>
              <w:rPr>
                <w:rFonts w:ascii="Times New Roman" w:hAnsi="Times New Roman"/>
                <w:color w:val="000000"/>
                <w:sz w:val="24"/>
              </w:rPr>
              <w:t>31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4E8801"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Здоровый образ жизни (фитнес, спорт). 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C47A2F"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90459A"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CAE755"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197F2B"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3085E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f</w:t>
              </w:r>
              <w:r>
                <w:rPr>
                  <w:rStyle w:val="a4"/>
                  <w:rFonts w:ascii="Times New Roman" w:hAnsi="Times New Roman"/>
                  <w:color w:val="0000FF"/>
                  <w:lang w:val="ru-RU"/>
                </w:rPr>
                <w:t>144</w:t>
              </w:r>
            </w:hyperlink>
          </w:p>
        </w:tc>
      </w:tr>
      <w:tr w:rsidR="00395E82" w:rsidRPr="00AF38A4" w14:paraId="5FAC34F7"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89DD4D" w14:textId="77777777" w:rsidR="00395E82" w:rsidRDefault="00054C4B">
            <w:pPr>
              <w:spacing w:after="0"/>
            </w:pPr>
            <w:r>
              <w:rPr>
                <w:rFonts w:ascii="Times New Roman" w:hAnsi="Times New Roman"/>
                <w:color w:val="000000"/>
                <w:sz w:val="24"/>
              </w:rPr>
              <w:t>32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FBA35E"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Здоровый образ жизни (сбалансированное питание). Чтение с пониманием нужной (запрашиваемой) информации предполагает умение находить в прочитанном тексте и понимать запрашиваемую информацию.</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B74987"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8CADF6"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FAA21C"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2A1404"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4EC36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2"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eb</w:t>
              </w:r>
              <w:r>
                <w:rPr>
                  <w:rStyle w:val="a4"/>
                  <w:rFonts w:ascii="Times New Roman" w:hAnsi="Times New Roman"/>
                  <w:color w:val="0000FF"/>
                  <w:lang w:val="ru-RU"/>
                </w:rPr>
                <w:t>86</w:t>
              </w:r>
            </w:hyperlink>
          </w:p>
        </w:tc>
      </w:tr>
      <w:tr w:rsidR="00395E82" w:rsidRPr="00AF38A4" w14:paraId="3C601E7F"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78D80C" w14:textId="77777777" w:rsidR="00395E82" w:rsidRDefault="00054C4B">
            <w:pPr>
              <w:spacing w:after="0"/>
              <w:rPr>
                <w:lang w:val="ru-RU"/>
              </w:rPr>
            </w:pPr>
            <w:r>
              <w:rPr>
                <w:rFonts w:ascii="Times New Roman" w:hAnsi="Times New Roman"/>
                <w:color w:val="000000"/>
                <w:sz w:val="24"/>
                <w:lang w:val="ru-RU"/>
              </w:rPr>
              <w:t>33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0528E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Здоровый образ жизни (здоровое питание). Чтение с пониманием нужной (запрашиваемой) информации предполагает умение находить в прочитанном тексте и понимать запрашиваемую информацию.</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FF69D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8CD01A"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182B3F"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73FD365"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9DBCC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3"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eb</w:t>
              </w:r>
              <w:r>
                <w:rPr>
                  <w:rStyle w:val="a4"/>
                  <w:rFonts w:ascii="Times New Roman" w:hAnsi="Times New Roman"/>
                  <w:color w:val="0000FF"/>
                  <w:lang w:val="ru-RU"/>
                </w:rPr>
                <w:t>86</w:t>
              </w:r>
            </w:hyperlink>
          </w:p>
        </w:tc>
      </w:tr>
      <w:tr w:rsidR="00395E82" w:rsidRPr="00AF38A4" w14:paraId="7B601A4B"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7EBFCF" w14:textId="77777777" w:rsidR="00395E82" w:rsidRDefault="00054C4B">
            <w:pPr>
              <w:spacing w:after="0"/>
              <w:rPr>
                <w:lang w:val="ru-RU"/>
              </w:rPr>
            </w:pPr>
            <w:r>
              <w:rPr>
                <w:rFonts w:ascii="Times New Roman" w:hAnsi="Times New Roman"/>
                <w:color w:val="000000"/>
                <w:sz w:val="24"/>
                <w:lang w:val="ru-RU"/>
              </w:rPr>
              <w:t>34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914196"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Обобщение по теме «Здоровый образ жизни: режим труда и отдыха, фитнес, сбалансированное питание.» Развитие коммуникативных 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 xml:space="preserve">диалог этикетного характера: начинать, поддерживать и заканчивать разговор, вежливо переспрашивать, поздравлять с </w:t>
            </w:r>
            <w:r>
              <w:rPr>
                <w:rFonts w:ascii="Times New Roman" w:hAnsi="Times New Roman" w:cs="Times New Roman"/>
                <w:color w:val="000000"/>
                <w:sz w:val="24"/>
                <w:szCs w:val="24"/>
                <w:lang w:val="ru-RU"/>
              </w:rPr>
              <w:lastRenderedPageBreak/>
              <w:t>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28E0C15"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724D62"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0F749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5F832A6"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BBDED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4"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f</w:t>
              </w:r>
              <w:r>
                <w:rPr>
                  <w:rStyle w:val="a4"/>
                  <w:rFonts w:ascii="Times New Roman" w:hAnsi="Times New Roman"/>
                  <w:color w:val="0000FF"/>
                  <w:lang w:val="ru-RU"/>
                </w:rPr>
                <w:t>3</w:t>
              </w:r>
              <w:r>
                <w:rPr>
                  <w:rStyle w:val="a4"/>
                  <w:rFonts w:ascii="Times New Roman" w:hAnsi="Times New Roman"/>
                  <w:color w:val="0000FF"/>
                </w:rPr>
                <w:t>b</w:t>
              </w:r>
              <w:r>
                <w:rPr>
                  <w:rStyle w:val="a4"/>
                  <w:rFonts w:ascii="Times New Roman" w:hAnsi="Times New Roman"/>
                  <w:color w:val="0000FF"/>
                  <w:lang w:val="ru-RU"/>
                </w:rPr>
                <w:t>0</w:t>
              </w:r>
            </w:hyperlink>
          </w:p>
        </w:tc>
      </w:tr>
      <w:tr w:rsidR="00395E82" w:rsidRPr="00AF38A4" w14:paraId="1CDD7D4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DDA0B0" w14:textId="77777777" w:rsidR="00395E82" w:rsidRDefault="00054C4B">
            <w:pPr>
              <w:spacing w:after="0"/>
            </w:pPr>
            <w:r>
              <w:rPr>
                <w:rFonts w:ascii="Times New Roman" w:hAnsi="Times New Roman"/>
                <w:color w:val="000000"/>
                <w:sz w:val="24"/>
              </w:rPr>
              <w:t>35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16A5A1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Контроль по теме «Здоровый образ жизни: режим труда и отдыха, фитнес, сбалансированное питание".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создание устных связных монологических высказываний с использованием основных коммуникативных типов речи: изложение (пересказ) основного содержания, прочитанного (прослушанного)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0E7873"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E2F9CAF" w14:textId="77777777" w:rsidR="00395E82" w:rsidRDefault="00054C4B">
            <w:pPr>
              <w:spacing w:after="0"/>
              <w:ind w:left="135"/>
              <w:jc w:val="center"/>
              <w:rPr>
                <w:lang w:val="ru-RU"/>
              </w:rPr>
            </w:pPr>
            <w:r>
              <w:rPr>
                <w:rFonts w:ascii="Times New Roman" w:hAnsi="Times New Roman"/>
                <w:color w:val="000000"/>
                <w:sz w:val="24"/>
                <w:lang w:val="ru-RU"/>
              </w:rPr>
              <w:t>1</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9AB54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2A08A4"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9A41D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5"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f</w:t>
              </w:r>
              <w:r>
                <w:rPr>
                  <w:rStyle w:val="a4"/>
                  <w:rFonts w:ascii="Times New Roman" w:hAnsi="Times New Roman"/>
                  <w:color w:val="0000FF"/>
                  <w:lang w:val="ru-RU"/>
                </w:rPr>
                <w:t>86</w:t>
              </w:r>
              <w:r>
                <w:rPr>
                  <w:rStyle w:val="a4"/>
                  <w:rFonts w:ascii="Times New Roman" w:hAnsi="Times New Roman"/>
                  <w:color w:val="0000FF"/>
                </w:rPr>
                <w:t>a</w:t>
              </w:r>
            </w:hyperlink>
          </w:p>
        </w:tc>
      </w:tr>
      <w:tr w:rsidR="00395E82" w14:paraId="4EFA341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81CA76B" w14:textId="77777777" w:rsidR="00395E82" w:rsidRDefault="00054C4B">
            <w:pPr>
              <w:spacing w:after="0"/>
              <w:rPr>
                <w:lang w:val="ru-RU"/>
              </w:rPr>
            </w:pPr>
            <w:r>
              <w:rPr>
                <w:rFonts w:ascii="Times New Roman" w:hAnsi="Times New Roman"/>
                <w:color w:val="000000"/>
                <w:sz w:val="24"/>
                <w:lang w:val="ru-RU"/>
              </w:rPr>
              <w:t>36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E4FB9C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Покупки (одежда, обувь).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9684D2"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72466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04B12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0CA15A"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96A30F" w14:textId="77777777" w:rsidR="00395E82" w:rsidRDefault="00395E82">
            <w:pPr>
              <w:spacing w:after="0"/>
              <w:ind w:left="135"/>
            </w:pPr>
          </w:p>
        </w:tc>
      </w:tr>
      <w:tr w:rsidR="00395E82" w14:paraId="2CE471E3"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AE292E" w14:textId="77777777" w:rsidR="00395E82" w:rsidRDefault="00054C4B">
            <w:pPr>
              <w:spacing w:after="0"/>
            </w:pPr>
            <w:r>
              <w:rPr>
                <w:rFonts w:ascii="Times New Roman" w:hAnsi="Times New Roman"/>
                <w:color w:val="000000"/>
                <w:sz w:val="24"/>
              </w:rPr>
              <w:t>37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76EB21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Покупки (продукты питания). Чтение с пониманием нужной (запрашиваемой) информации предполагает умение находить в прочитанном тексте и понимать запрашиваемую информацию.</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B2D0E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3042E3E"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6EC695"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EC5159A"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DA75C2" w14:textId="77777777" w:rsidR="00395E82" w:rsidRDefault="00395E82">
            <w:pPr>
              <w:spacing w:after="0"/>
              <w:ind w:left="135"/>
            </w:pPr>
          </w:p>
        </w:tc>
      </w:tr>
      <w:tr w:rsidR="00395E82" w14:paraId="7E2A8639"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F1E635" w14:textId="77777777" w:rsidR="00395E82" w:rsidRDefault="00054C4B">
            <w:pPr>
              <w:spacing w:after="0"/>
            </w:pPr>
            <w:r>
              <w:rPr>
                <w:rFonts w:ascii="Times New Roman" w:hAnsi="Times New Roman"/>
                <w:color w:val="000000"/>
                <w:sz w:val="24"/>
              </w:rPr>
              <w:t>38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1969C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Покупки (подарки). Развитие умений письменной речи:</w:t>
            </w:r>
          </w:p>
          <w:p w14:paraId="5AFCC28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C0765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889649"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FA4E9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A5585D"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43B9E0A" w14:textId="77777777" w:rsidR="00395E82" w:rsidRDefault="00395E82">
            <w:pPr>
              <w:spacing w:after="0"/>
              <w:ind w:left="135"/>
            </w:pPr>
          </w:p>
        </w:tc>
      </w:tr>
      <w:tr w:rsidR="00395E82" w14:paraId="5177FA4A"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6C396F" w14:textId="77777777" w:rsidR="00395E82" w:rsidRDefault="00054C4B">
            <w:pPr>
              <w:spacing w:after="0"/>
            </w:pPr>
            <w:r>
              <w:rPr>
                <w:rFonts w:ascii="Times New Roman" w:hAnsi="Times New Roman"/>
                <w:color w:val="000000"/>
                <w:sz w:val="24"/>
              </w:rPr>
              <w:lastRenderedPageBreak/>
              <w:t>39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E43390"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Покупки (поход по магазинам). 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9AE5CA"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6E6559"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23307E8"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C343CB"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00CADE6" w14:textId="77777777" w:rsidR="00395E82" w:rsidRDefault="00395E82">
            <w:pPr>
              <w:spacing w:after="0"/>
              <w:ind w:left="135"/>
              <w:rPr>
                <w:lang w:val="ru-RU"/>
              </w:rPr>
            </w:pPr>
          </w:p>
        </w:tc>
      </w:tr>
      <w:tr w:rsidR="00395E82" w14:paraId="606F61C2"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C9C965" w14:textId="77777777" w:rsidR="00395E82" w:rsidRDefault="00054C4B">
            <w:pPr>
              <w:spacing w:after="0"/>
              <w:rPr>
                <w:lang w:val="ru-RU"/>
              </w:rPr>
            </w:pPr>
            <w:r>
              <w:rPr>
                <w:rFonts w:ascii="Times New Roman" w:hAnsi="Times New Roman"/>
                <w:color w:val="000000"/>
                <w:sz w:val="24"/>
                <w:lang w:val="ru-RU"/>
              </w:rPr>
              <w:t>40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3FD95F" w14:textId="77777777" w:rsidR="00395E82" w:rsidRDefault="00CD7E18" w:rsidP="00CD7E18">
            <w:pPr>
              <w:spacing w:after="0" w:line="264" w:lineRule="auto"/>
              <w:jc w:val="both"/>
              <w:rPr>
                <w:rFonts w:ascii="Times New Roman" w:hAnsi="Times New Roman" w:cs="Times New Roman"/>
                <w:sz w:val="24"/>
                <w:szCs w:val="24"/>
                <w:lang w:val="ru-RU"/>
              </w:rPr>
            </w:pPr>
            <w:r>
              <w:rPr>
                <w:rFonts w:ascii="Times New Roman" w:hAnsi="Times New Roman" w:cs="Times New Roman"/>
                <w:b/>
                <w:bCs/>
                <w:color w:val="000000"/>
                <w:sz w:val="24"/>
                <w:szCs w:val="24"/>
                <w:lang w:val="ru-RU"/>
              </w:rPr>
              <w:t xml:space="preserve">Полугодовая контрольная </w:t>
            </w:r>
            <w:r w:rsidR="00054C4B">
              <w:rPr>
                <w:rFonts w:ascii="Times New Roman" w:hAnsi="Times New Roman" w:cs="Times New Roman"/>
                <w:b/>
                <w:bCs/>
                <w:color w:val="000000"/>
                <w:sz w:val="24"/>
                <w:szCs w:val="24"/>
                <w:lang w:val="ru-RU"/>
              </w:rPr>
              <w:t>работа.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82D566"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418A43" w14:textId="77777777" w:rsidR="00395E82" w:rsidRDefault="00054C4B">
            <w:pPr>
              <w:spacing w:after="0"/>
              <w:ind w:left="135"/>
              <w:jc w:val="center"/>
              <w:rPr>
                <w:lang w:val="ru-RU"/>
              </w:rPr>
            </w:pPr>
            <w:r>
              <w:rPr>
                <w:lang w:val="ru-RU"/>
              </w:rPr>
              <w:t>1</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620EDE"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E15561"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955875" w14:textId="77777777" w:rsidR="00395E82" w:rsidRDefault="00395E82">
            <w:pPr>
              <w:spacing w:after="0"/>
              <w:ind w:left="135"/>
              <w:rPr>
                <w:lang w:val="ru-RU"/>
              </w:rPr>
            </w:pPr>
          </w:p>
        </w:tc>
      </w:tr>
      <w:tr w:rsidR="00395E82" w14:paraId="73181DA4"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0646D7" w14:textId="77777777" w:rsidR="00395E82" w:rsidRDefault="00054C4B">
            <w:pPr>
              <w:spacing w:after="0"/>
              <w:rPr>
                <w:lang w:val="ru-RU"/>
              </w:rPr>
            </w:pPr>
            <w:r>
              <w:rPr>
                <w:rFonts w:ascii="Times New Roman" w:hAnsi="Times New Roman"/>
                <w:color w:val="000000"/>
                <w:sz w:val="24"/>
                <w:lang w:val="ru-RU"/>
              </w:rPr>
              <w:t>41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7D86726"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Покупки: одежда, обувь и продукты питания. Использование при формулировании собственных высказываний, ключевых слов, плана.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F9C365"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C9C212"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27183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8D8AA35"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067DE1" w14:textId="77777777" w:rsidR="00395E82" w:rsidRDefault="00395E82">
            <w:pPr>
              <w:spacing w:after="0"/>
              <w:ind w:left="135"/>
              <w:rPr>
                <w:lang w:val="ru-RU"/>
              </w:rPr>
            </w:pPr>
          </w:p>
        </w:tc>
      </w:tr>
      <w:tr w:rsidR="00395E82" w14:paraId="2D5F04DF"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3614FC" w14:textId="77777777" w:rsidR="00395E82" w:rsidRDefault="00054C4B">
            <w:pPr>
              <w:spacing w:after="0"/>
            </w:pPr>
            <w:r>
              <w:rPr>
                <w:rFonts w:ascii="Times New Roman" w:hAnsi="Times New Roman"/>
                <w:color w:val="000000"/>
                <w:sz w:val="24"/>
              </w:rPr>
              <w:t>42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D003D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Обобщение по теме «Покупки: одежда, обувь и продукты питания.»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создание устных связных монологических высказываний с использованием основных коммуникативных типов речи: краткое изложение результатов выполненной проектной работы.</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F30A939"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D8C02E"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5181B3"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E97376"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FF61FD" w14:textId="77777777" w:rsidR="00395E82" w:rsidRDefault="00395E82">
            <w:pPr>
              <w:spacing w:after="0"/>
              <w:ind w:left="135"/>
              <w:rPr>
                <w:lang w:val="ru-RU"/>
              </w:rPr>
            </w:pPr>
          </w:p>
        </w:tc>
      </w:tr>
      <w:tr w:rsidR="00395E82" w14:paraId="5E219C0E"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4AB04F" w14:textId="77777777" w:rsidR="00395E82" w:rsidRDefault="00054C4B">
            <w:pPr>
              <w:spacing w:after="0"/>
              <w:rPr>
                <w:lang w:val="ru-RU"/>
              </w:rPr>
            </w:pPr>
            <w:r>
              <w:rPr>
                <w:rFonts w:ascii="Times New Roman" w:hAnsi="Times New Roman"/>
                <w:color w:val="000000"/>
                <w:sz w:val="24"/>
                <w:lang w:val="ru-RU"/>
              </w:rPr>
              <w:t>43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5AA39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Школа, школьная жизнь (школьные клубы и внеурочные занятия). При непосредственном общении: понимание на слух речи учителя и одноклассников и вербальная (невербальная) реакция на услышанное.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437A8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BF70BE"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55069B"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EB637E"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454A3EE" w14:textId="77777777" w:rsidR="00395E82" w:rsidRDefault="00395E82">
            <w:pPr>
              <w:spacing w:after="0"/>
              <w:ind w:left="135"/>
            </w:pPr>
          </w:p>
        </w:tc>
      </w:tr>
      <w:tr w:rsidR="00395E82" w:rsidRPr="00AF38A4" w14:paraId="58BD363B"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6CA093" w14:textId="77777777" w:rsidR="00395E82" w:rsidRDefault="00054C4B">
            <w:pPr>
              <w:spacing w:after="0"/>
            </w:pPr>
            <w:r>
              <w:rPr>
                <w:rFonts w:ascii="Times New Roman" w:hAnsi="Times New Roman"/>
                <w:color w:val="000000"/>
                <w:sz w:val="24"/>
              </w:rPr>
              <w:t>44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58F8E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Школа, школьная жизнь (изучаемые предметы). Развитие умения читать про себя и понимать несложные аутентичные тексты разных жанров и стилей, содержащие </w:t>
            </w:r>
            <w:r>
              <w:rPr>
                <w:rFonts w:ascii="Times New Roman" w:hAnsi="Times New Roman" w:cs="Times New Roman"/>
                <w:color w:val="000000"/>
                <w:sz w:val="24"/>
                <w:szCs w:val="24"/>
                <w:lang w:val="ru-RU"/>
              </w:rPr>
              <w:lastRenderedPageBreak/>
              <w:t>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452678D"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5B62B2"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E5EB4E"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80E25B"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278A0C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6"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/835312</w:t>
              </w:r>
              <w:r>
                <w:rPr>
                  <w:rStyle w:val="a4"/>
                  <w:rFonts w:ascii="Times New Roman" w:hAnsi="Times New Roman"/>
                  <w:color w:val="0000FF"/>
                </w:rPr>
                <w:t>aa</w:t>
              </w:r>
            </w:hyperlink>
          </w:p>
        </w:tc>
      </w:tr>
      <w:tr w:rsidR="00395E82" w:rsidRPr="00AF38A4" w14:paraId="175C7434"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D64EE5" w14:textId="77777777" w:rsidR="00395E82" w:rsidRDefault="00054C4B">
            <w:pPr>
              <w:spacing w:after="0"/>
              <w:rPr>
                <w:lang w:val="ru-RU"/>
              </w:rPr>
            </w:pPr>
            <w:r>
              <w:rPr>
                <w:rFonts w:ascii="Times New Roman" w:hAnsi="Times New Roman"/>
                <w:color w:val="000000"/>
                <w:sz w:val="24"/>
                <w:lang w:val="ru-RU"/>
              </w:rPr>
              <w:t>45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9DA2BF"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Школа, школьная жизнь (любимый предмет).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создание устных связных монологических высказываний с использованием основных коммуникативных типов речи: повествование (сообщение).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796775"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82C6D2"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1265E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DBC28E"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CC39CA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7"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/83530</w:t>
              </w:r>
              <w:r>
                <w:rPr>
                  <w:rStyle w:val="a4"/>
                  <w:rFonts w:ascii="Times New Roman" w:hAnsi="Times New Roman"/>
                  <w:color w:val="0000FF"/>
                </w:rPr>
                <w:t>a</w:t>
              </w:r>
              <w:r>
                <w:rPr>
                  <w:rStyle w:val="a4"/>
                  <w:rFonts w:ascii="Times New Roman" w:hAnsi="Times New Roman"/>
                  <w:color w:val="0000FF"/>
                  <w:lang w:val="ru-RU"/>
                </w:rPr>
                <w:t>30</w:t>
              </w:r>
            </w:hyperlink>
          </w:p>
        </w:tc>
      </w:tr>
      <w:tr w:rsidR="00395E82" w:rsidRPr="00AF38A4" w14:paraId="0E5C2266"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E2ACB5" w14:textId="77777777" w:rsidR="00395E82" w:rsidRDefault="00054C4B">
            <w:pPr>
              <w:spacing w:after="0"/>
            </w:pPr>
            <w:r>
              <w:rPr>
                <w:rFonts w:ascii="Times New Roman" w:hAnsi="Times New Roman"/>
                <w:color w:val="000000"/>
                <w:sz w:val="24"/>
              </w:rPr>
              <w:t>46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086FF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Школа, школьная жизнь (правила поведения в школе). Чтение с пониманием нужной (запрашиваемой) информации предполагает умение находить в прочитанном тексте и понимать запрашиваемую информацию.</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BC839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11136A"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22C85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6D5F30"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E9B89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8"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/8353117</w:t>
              </w:r>
              <w:r>
                <w:rPr>
                  <w:rStyle w:val="a4"/>
                  <w:rFonts w:ascii="Times New Roman" w:hAnsi="Times New Roman"/>
                  <w:color w:val="0000FF"/>
                </w:rPr>
                <w:t>e</w:t>
              </w:r>
            </w:hyperlink>
          </w:p>
        </w:tc>
      </w:tr>
      <w:tr w:rsidR="00395E82" w14:paraId="67708C52"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A061D7" w14:textId="77777777" w:rsidR="00395E82" w:rsidRDefault="00054C4B">
            <w:pPr>
              <w:spacing w:after="0"/>
            </w:pPr>
            <w:r>
              <w:rPr>
                <w:rFonts w:ascii="Times New Roman" w:hAnsi="Times New Roman"/>
                <w:color w:val="000000"/>
                <w:sz w:val="24"/>
              </w:rPr>
              <w:t>47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6D67D8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Школа, школьная жизнь (посещение библиотеки). 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9B5B39"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075ABF"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311E58"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65B7FC"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502A38" w14:textId="77777777" w:rsidR="00395E82" w:rsidRDefault="00395E82">
            <w:pPr>
              <w:spacing w:after="0"/>
              <w:ind w:left="135"/>
              <w:rPr>
                <w:lang w:val="ru-RU"/>
              </w:rPr>
            </w:pPr>
          </w:p>
        </w:tc>
      </w:tr>
      <w:tr w:rsidR="00395E82" w14:paraId="215523F9"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C407CB" w14:textId="77777777" w:rsidR="00395E82" w:rsidRDefault="00054C4B">
            <w:pPr>
              <w:spacing w:after="0"/>
              <w:rPr>
                <w:lang w:val="ru-RU"/>
              </w:rPr>
            </w:pPr>
            <w:r>
              <w:rPr>
                <w:rFonts w:ascii="Times New Roman" w:hAnsi="Times New Roman"/>
                <w:color w:val="000000"/>
                <w:sz w:val="24"/>
                <w:lang w:val="ru-RU"/>
              </w:rPr>
              <w:t>48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6BE710"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Школа, школьная жизнь (школьная форма). При непосредственном общении: понимание на слух речи учителя и </w:t>
            </w:r>
            <w:r>
              <w:rPr>
                <w:rFonts w:ascii="Times New Roman" w:hAnsi="Times New Roman" w:cs="Times New Roman"/>
                <w:color w:val="000000"/>
                <w:sz w:val="24"/>
                <w:szCs w:val="24"/>
                <w:lang w:val="ru-RU"/>
              </w:rPr>
              <w:lastRenderedPageBreak/>
              <w:t>одноклассников и вербальная (невербальная) реакция на услышанное.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8C355E"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E82800"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533B1A"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0F29A3"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2BD4036" w14:textId="77777777" w:rsidR="00395E82" w:rsidRDefault="00395E82">
            <w:pPr>
              <w:spacing w:after="0"/>
              <w:ind w:left="135"/>
              <w:rPr>
                <w:lang w:val="ru-RU"/>
              </w:rPr>
            </w:pPr>
          </w:p>
        </w:tc>
      </w:tr>
      <w:tr w:rsidR="00395E82" w:rsidRPr="00AF38A4" w14:paraId="0501539B"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51BE74" w14:textId="77777777" w:rsidR="00395E82" w:rsidRDefault="00054C4B">
            <w:pPr>
              <w:spacing w:after="0"/>
              <w:rPr>
                <w:lang w:val="ru-RU"/>
              </w:rPr>
            </w:pPr>
            <w:r>
              <w:rPr>
                <w:rFonts w:ascii="Times New Roman" w:hAnsi="Times New Roman"/>
                <w:color w:val="000000"/>
                <w:sz w:val="24"/>
                <w:lang w:val="ru-RU"/>
              </w:rPr>
              <w:t>49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044E6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«Школа, школьная жизнь (переписка с зарубежными сверстниками).» Развитие умений письменной речи: заполнение анкет и формуляров: сообщение о себе основных сведений в соответствии с нормами, принятыми в стране (странах) изучаемого языка.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413662"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5D053CC"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2B9F3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88B0BE"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EF12AB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3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/83531</w:t>
              </w:r>
              <w:r>
                <w:rPr>
                  <w:rStyle w:val="a4"/>
                  <w:rFonts w:ascii="Times New Roman" w:hAnsi="Times New Roman"/>
                  <w:color w:val="0000FF"/>
                </w:rPr>
                <w:t>c</w:t>
              </w:r>
              <w:r>
                <w:rPr>
                  <w:rStyle w:val="a4"/>
                  <w:rFonts w:ascii="Times New Roman" w:hAnsi="Times New Roman"/>
                  <w:color w:val="0000FF"/>
                  <w:lang w:val="ru-RU"/>
                </w:rPr>
                <w:t>3</w:t>
              </w:r>
              <w:r>
                <w:rPr>
                  <w:rStyle w:val="a4"/>
                  <w:rFonts w:ascii="Times New Roman" w:hAnsi="Times New Roman"/>
                  <w:color w:val="0000FF"/>
                </w:rPr>
                <w:t>c</w:t>
              </w:r>
            </w:hyperlink>
          </w:p>
        </w:tc>
      </w:tr>
      <w:tr w:rsidR="00395E82" w:rsidRPr="00AF38A4" w14:paraId="289F7FB9"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F1049A" w14:textId="77777777" w:rsidR="00395E82" w:rsidRDefault="00054C4B">
            <w:pPr>
              <w:spacing w:after="0"/>
            </w:pPr>
            <w:r>
              <w:rPr>
                <w:rFonts w:ascii="Times New Roman" w:hAnsi="Times New Roman"/>
                <w:color w:val="000000"/>
                <w:sz w:val="24"/>
              </w:rPr>
              <w:t>50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4A50A1"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Контроль по теме «Школа, школьная жизнь (переписка с зарубежными сверстниками).» Развитие умений письменной речи: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03EB50"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66FFBB" w14:textId="77777777" w:rsidR="00395E82" w:rsidRDefault="00054C4B">
            <w:pPr>
              <w:spacing w:after="0"/>
              <w:ind w:left="135"/>
              <w:jc w:val="center"/>
              <w:rPr>
                <w:lang w:val="ru-RU"/>
              </w:rPr>
            </w:pPr>
            <w:r>
              <w:rPr>
                <w:rFonts w:ascii="Times New Roman" w:hAnsi="Times New Roman"/>
                <w:color w:val="000000"/>
                <w:sz w:val="24"/>
                <w:lang w:val="ru-RU"/>
              </w:rPr>
              <w:t>1</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6D6E19"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2566CD"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2E57AA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4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/83531</w:t>
              </w:r>
              <w:r>
                <w:rPr>
                  <w:rStyle w:val="a4"/>
                  <w:rFonts w:ascii="Times New Roman" w:hAnsi="Times New Roman"/>
                  <w:color w:val="0000FF"/>
                </w:rPr>
                <w:t>c</w:t>
              </w:r>
              <w:r>
                <w:rPr>
                  <w:rStyle w:val="a4"/>
                  <w:rFonts w:ascii="Times New Roman" w:hAnsi="Times New Roman"/>
                  <w:color w:val="0000FF"/>
                  <w:lang w:val="ru-RU"/>
                </w:rPr>
                <w:t>3</w:t>
              </w:r>
              <w:r>
                <w:rPr>
                  <w:rStyle w:val="a4"/>
                  <w:rFonts w:ascii="Times New Roman" w:hAnsi="Times New Roman"/>
                  <w:color w:val="0000FF"/>
                </w:rPr>
                <w:t>c</w:t>
              </w:r>
            </w:hyperlink>
          </w:p>
        </w:tc>
      </w:tr>
      <w:tr w:rsidR="00395E82" w14:paraId="2F3CAA9B"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9F3A1A2" w14:textId="77777777" w:rsidR="00395E82" w:rsidRDefault="00054C4B">
            <w:pPr>
              <w:spacing w:after="0"/>
              <w:rPr>
                <w:lang w:val="ru-RU"/>
              </w:rPr>
            </w:pPr>
            <w:r>
              <w:rPr>
                <w:rFonts w:ascii="Times New Roman" w:hAnsi="Times New Roman"/>
                <w:color w:val="000000"/>
                <w:sz w:val="24"/>
                <w:lang w:val="ru-RU"/>
              </w:rPr>
              <w:t>51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28C6F4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Каникулы в различное время года. Предложения с конструкцией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be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going</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 инфинитив и формы </w:t>
            </w:r>
            <w:r>
              <w:rPr>
                <w:rFonts w:ascii="Times New Roman" w:hAnsi="Times New Roman" w:cs="Times New Roman"/>
                <w:color w:val="000000"/>
                <w:sz w:val="24"/>
                <w:szCs w:val="24"/>
              </w:rPr>
              <w:t>Future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Simple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и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Continuous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для выражения будущего действия.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95A11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751CA9E"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D6F26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1D4B0D"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D52D6F" w14:textId="77777777" w:rsidR="00395E82" w:rsidRDefault="00395E82">
            <w:pPr>
              <w:spacing w:after="0"/>
              <w:ind w:left="135"/>
            </w:pPr>
          </w:p>
        </w:tc>
      </w:tr>
      <w:tr w:rsidR="00395E82" w14:paraId="1AA466A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69C763" w14:textId="77777777" w:rsidR="00395E82" w:rsidRDefault="00054C4B">
            <w:pPr>
              <w:spacing w:after="0"/>
            </w:pPr>
            <w:r>
              <w:rPr>
                <w:rFonts w:ascii="Times New Roman" w:hAnsi="Times New Roman"/>
                <w:color w:val="000000"/>
                <w:sz w:val="24"/>
              </w:rPr>
              <w:t>52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12FAF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Каникулы в различное время года. Предложения с конструкцией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be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going</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to</w:t>
            </w:r>
            <w:r>
              <w:rPr>
                <w:rFonts w:ascii="Times New Roman" w:hAnsi="Times New Roman" w:cs="Times New Roman"/>
                <w:color w:val="000000"/>
                <w:sz w:val="24"/>
                <w:szCs w:val="24"/>
                <w:lang w:val="ru-RU"/>
              </w:rPr>
              <w:t xml:space="preserve"> + инфинитив и формы </w:t>
            </w:r>
            <w:r>
              <w:rPr>
                <w:rFonts w:ascii="Times New Roman" w:hAnsi="Times New Roman" w:cs="Times New Roman"/>
                <w:color w:val="000000"/>
                <w:sz w:val="24"/>
                <w:szCs w:val="24"/>
              </w:rPr>
              <w:t>Future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Simple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и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Continuous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Tense</w:t>
            </w:r>
            <w:r>
              <w:rPr>
                <w:rFonts w:ascii="Times New Roman" w:hAnsi="Times New Roman" w:cs="Times New Roman"/>
                <w:color w:val="000000"/>
                <w:sz w:val="24"/>
                <w:szCs w:val="24"/>
                <w:lang w:val="ru-RU"/>
              </w:rPr>
              <w:t xml:space="preserve"> для выражения будущего действия.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32424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246266"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EDFB208"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6BDA19D"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EDF387" w14:textId="77777777" w:rsidR="00395E82" w:rsidRDefault="00395E82">
            <w:pPr>
              <w:spacing w:after="0"/>
              <w:ind w:left="135"/>
            </w:pPr>
          </w:p>
        </w:tc>
      </w:tr>
      <w:tr w:rsidR="00395E82" w:rsidRPr="00AF38A4" w14:paraId="640ED0A5"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003AC27" w14:textId="77777777" w:rsidR="00395E82" w:rsidRDefault="00054C4B">
            <w:pPr>
              <w:spacing w:after="0"/>
            </w:pPr>
            <w:r>
              <w:rPr>
                <w:rFonts w:ascii="Times New Roman" w:hAnsi="Times New Roman"/>
                <w:color w:val="000000"/>
                <w:sz w:val="24"/>
              </w:rPr>
              <w:t>53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7F01B9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Путешествия по России и зарубежным странам. Развитие коммуникативных 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а именно умений вести: диалог этикетного характера, диалог-</w:t>
            </w:r>
            <w:r>
              <w:rPr>
                <w:rFonts w:ascii="Times New Roman" w:hAnsi="Times New Roman" w:cs="Times New Roman"/>
                <w:color w:val="000000"/>
                <w:sz w:val="24"/>
                <w:szCs w:val="24"/>
                <w:lang w:val="ru-RU"/>
              </w:rPr>
              <w:lastRenderedPageBreak/>
              <w:t>побуждение к действию, диалог-расспрос, комбинированный диалог, включающий различные виды диалогов:</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5EB436"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346557"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209FD5"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0A0976D"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DE23C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4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/83531</w:t>
              </w:r>
              <w:r>
                <w:rPr>
                  <w:rStyle w:val="a4"/>
                  <w:rFonts w:ascii="Times New Roman" w:hAnsi="Times New Roman"/>
                  <w:color w:val="0000FF"/>
                </w:rPr>
                <w:t>d</w:t>
              </w:r>
              <w:r>
                <w:rPr>
                  <w:rStyle w:val="a4"/>
                  <w:rFonts w:ascii="Times New Roman" w:hAnsi="Times New Roman"/>
                  <w:color w:val="0000FF"/>
                  <w:lang w:val="ru-RU"/>
                </w:rPr>
                <w:t>5</w:t>
              </w:r>
              <w:r>
                <w:rPr>
                  <w:rStyle w:val="a4"/>
                  <w:rFonts w:ascii="Times New Roman" w:hAnsi="Times New Roman"/>
                  <w:color w:val="0000FF"/>
                </w:rPr>
                <w:t>e</w:t>
              </w:r>
            </w:hyperlink>
          </w:p>
        </w:tc>
      </w:tr>
      <w:tr w:rsidR="00395E82" w14:paraId="5EBFE60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7673DDB" w14:textId="77777777" w:rsidR="00395E82" w:rsidRDefault="00054C4B">
            <w:pPr>
              <w:spacing w:after="0"/>
            </w:pPr>
            <w:r>
              <w:rPr>
                <w:rFonts w:ascii="Times New Roman" w:hAnsi="Times New Roman"/>
                <w:color w:val="000000"/>
                <w:sz w:val="24"/>
              </w:rPr>
              <w:t>54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BCD453"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Путешествия по России и зарубежным странам (открытка с отдыха). Развитие умений:</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писать свои имя и фамилию, а также имена и фамилии своих родственников и друзей на английском языке;</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правильно оформлять свой адрес на английском языке (в анкете).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2A3ED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BA3513"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A92C163"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11E89B"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153C88" w14:textId="77777777" w:rsidR="00395E82" w:rsidRDefault="00395E82">
            <w:pPr>
              <w:spacing w:after="0"/>
              <w:ind w:left="135"/>
            </w:pPr>
          </w:p>
        </w:tc>
      </w:tr>
      <w:tr w:rsidR="00395E82" w14:paraId="7E406917"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E966DB" w14:textId="77777777" w:rsidR="00395E82" w:rsidRDefault="00054C4B">
            <w:pPr>
              <w:spacing w:after="0"/>
            </w:pPr>
            <w:r>
              <w:rPr>
                <w:rFonts w:ascii="Times New Roman" w:hAnsi="Times New Roman"/>
                <w:color w:val="000000"/>
                <w:sz w:val="24"/>
              </w:rPr>
              <w:t>55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1B82C6"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Каникулы в различное время года (парки развлечений).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74CE01"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50FF8AC"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C39F2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BD4547"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71791C8" w14:textId="77777777" w:rsidR="00395E82" w:rsidRDefault="00395E82">
            <w:pPr>
              <w:spacing w:after="0"/>
              <w:ind w:left="135"/>
              <w:rPr>
                <w:lang w:val="ru-RU"/>
              </w:rPr>
            </w:pPr>
          </w:p>
        </w:tc>
      </w:tr>
      <w:tr w:rsidR="00395E82" w14:paraId="7AEC55C4"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0C837B" w14:textId="77777777" w:rsidR="00395E82" w:rsidRDefault="00054C4B">
            <w:pPr>
              <w:spacing w:after="0"/>
              <w:rPr>
                <w:lang w:val="ru-RU"/>
              </w:rPr>
            </w:pPr>
            <w:r>
              <w:rPr>
                <w:rFonts w:ascii="Times New Roman" w:hAnsi="Times New Roman"/>
                <w:color w:val="000000"/>
                <w:sz w:val="24"/>
                <w:lang w:val="ru-RU"/>
              </w:rPr>
              <w:t>56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1CBD5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Каникулы в различное время года (тематический парк). 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 Различение на слух, без фонематических ошибок, ведущих к сбою в коммуникации, </w:t>
            </w:r>
            <w:r>
              <w:rPr>
                <w:rFonts w:ascii="Times New Roman" w:hAnsi="Times New Roman" w:cs="Times New Roman"/>
                <w:color w:val="000000"/>
                <w:sz w:val="24"/>
                <w:szCs w:val="24"/>
                <w:lang w:val="ru-RU"/>
              </w:rPr>
              <w:lastRenderedPageBreak/>
              <w:t>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0992453"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135CF1"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E16CC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1614D6"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2A1ECC" w14:textId="77777777" w:rsidR="00395E82" w:rsidRDefault="00395E82">
            <w:pPr>
              <w:spacing w:after="0"/>
              <w:ind w:left="135"/>
              <w:rPr>
                <w:lang w:val="ru-RU"/>
              </w:rPr>
            </w:pPr>
          </w:p>
        </w:tc>
      </w:tr>
      <w:tr w:rsidR="00395E82" w14:paraId="652D2E5E"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A3425A" w14:textId="77777777" w:rsidR="00395E82" w:rsidRDefault="00054C4B">
            <w:pPr>
              <w:spacing w:after="0"/>
              <w:rPr>
                <w:lang w:val="ru-RU"/>
              </w:rPr>
            </w:pPr>
            <w:r>
              <w:rPr>
                <w:rFonts w:ascii="Times New Roman" w:hAnsi="Times New Roman"/>
                <w:color w:val="000000"/>
                <w:sz w:val="24"/>
                <w:lang w:val="ru-RU"/>
              </w:rPr>
              <w:t>57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35642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Каникулы в различное время года.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50878E"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6D4CCB"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27EB7B"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817817"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E90336" w14:textId="77777777" w:rsidR="00395E82" w:rsidRDefault="00395E82">
            <w:pPr>
              <w:spacing w:after="0"/>
              <w:ind w:left="135"/>
              <w:rPr>
                <w:lang w:val="ru-RU"/>
              </w:rPr>
            </w:pPr>
          </w:p>
        </w:tc>
      </w:tr>
      <w:tr w:rsidR="00395E82" w14:paraId="1CDAB0A2"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58C0D1" w14:textId="77777777" w:rsidR="00395E82" w:rsidRDefault="00054C4B">
            <w:pPr>
              <w:spacing w:after="0"/>
              <w:rPr>
                <w:lang w:val="ru-RU"/>
              </w:rPr>
            </w:pPr>
            <w:r>
              <w:rPr>
                <w:rFonts w:ascii="Times New Roman" w:hAnsi="Times New Roman"/>
                <w:color w:val="000000"/>
                <w:sz w:val="24"/>
                <w:lang w:val="ru-RU"/>
              </w:rPr>
              <w:t>58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E9BE4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Каникулы в различное время года (правила безопасности на отдыхе). Развитие умений письменной речи: создание небольшого письменного высказывания с использованием образца, плана, таблицы. Объём письменного высказывания – до 90 слов.</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35BE6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D54A22"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89CB5A"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4AFCBB"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BCE853F" w14:textId="77777777" w:rsidR="00395E82" w:rsidRDefault="00395E82">
            <w:pPr>
              <w:spacing w:after="0"/>
              <w:ind w:left="135"/>
            </w:pPr>
          </w:p>
        </w:tc>
      </w:tr>
      <w:tr w:rsidR="00395E82" w:rsidRPr="00AF38A4" w14:paraId="3DD415FF"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B6FC2A" w14:textId="77777777" w:rsidR="00395E82" w:rsidRDefault="00054C4B">
            <w:pPr>
              <w:spacing w:after="0"/>
            </w:pPr>
            <w:r>
              <w:rPr>
                <w:rFonts w:ascii="Times New Roman" w:hAnsi="Times New Roman"/>
                <w:color w:val="000000"/>
                <w:sz w:val="24"/>
              </w:rPr>
              <w:t>59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2F48B6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«Каникулы в различное время года. Виды отдыха. Путешествия по России и зарубежным странам.» 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94FECE"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FFFF80"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7F9A31A"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EF2C880"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02CF3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42"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/83532</w:t>
              </w:r>
              <w:r>
                <w:rPr>
                  <w:rStyle w:val="a4"/>
                  <w:rFonts w:ascii="Times New Roman" w:hAnsi="Times New Roman"/>
                  <w:color w:val="0000FF"/>
                </w:rPr>
                <w:t>d</w:t>
              </w:r>
              <w:r>
                <w:rPr>
                  <w:rStyle w:val="a4"/>
                  <w:rFonts w:ascii="Times New Roman" w:hAnsi="Times New Roman"/>
                  <w:color w:val="0000FF"/>
                  <w:lang w:val="ru-RU"/>
                </w:rPr>
                <w:t>08</w:t>
              </w:r>
            </w:hyperlink>
          </w:p>
        </w:tc>
      </w:tr>
      <w:tr w:rsidR="00395E82" w:rsidRPr="00AF38A4" w14:paraId="48DC2B1A"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5CA724" w14:textId="77777777" w:rsidR="00395E82" w:rsidRDefault="00054C4B">
            <w:pPr>
              <w:spacing w:after="0"/>
              <w:rPr>
                <w:lang w:val="ru-RU"/>
              </w:rPr>
            </w:pPr>
            <w:r>
              <w:rPr>
                <w:rFonts w:ascii="Times New Roman" w:hAnsi="Times New Roman"/>
                <w:color w:val="000000"/>
                <w:sz w:val="24"/>
                <w:lang w:val="ru-RU"/>
              </w:rPr>
              <w:t>60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84B8D6"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Контроль по теме «Каникулы в </w:t>
            </w:r>
            <w:r>
              <w:rPr>
                <w:rFonts w:ascii="Times New Roman" w:hAnsi="Times New Roman" w:cs="Times New Roman"/>
                <w:color w:val="000000"/>
                <w:sz w:val="24"/>
                <w:szCs w:val="24"/>
                <w:lang w:val="ru-RU"/>
              </w:rPr>
              <w:lastRenderedPageBreak/>
              <w:t>различное время года. Виды отдыха. Путешествия по России и зарубежным странам.» 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B3E2C0"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70EC701"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CF5306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4DC9DC"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45E7D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43"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/83532</w:t>
              </w:r>
              <w:r>
                <w:rPr>
                  <w:rStyle w:val="a4"/>
                  <w:rFonts w:ascii="Times New Roman" w:hAnsi="Times New Roman"/>
                  <w:color w:val="0000FF"/>
                </w:rPr>
                <w:t>d</w:t>
              </w:r>
              <w:r>
                <w:rPr>
                  <w:rStyle w:val="a4"/>
                  <w:rFonts w:ascii="Times New Roman" w:hAnsi="Times New Roman"/>
                  <w:color w:val="0000FF"/>
                  <w:lang w:val="ru-RU"/>
                </w:rPr>
                <w:t>08</w:t>
              </w:r>
            </w:hyperlink>
          </w:p>
        </w:tc>
      </w:tr>
      <w:tr w:rsidR="00395E82" w:rsidRPr="00AF38A4" w14:paraId="3B7EDC07"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16E51EC" w14:textId="77777777" w:rsidR="00395E82" w:rsidRDefault="00054C4B">
            <w:pPr>
              <w:spacing w:after="0"/>
            </w:pPr>
            <w:r>
              <w:rPr>
                <w:rFonts w:ascii="Times New Roman" w:hAnsi="Times New Roman"/>
                <w:color w:val="000000"/>
                <w:sz w:val="24"/>
              </w:rPr>
              <w:lastRenderedPageBreak/>
              <w:t>61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499D8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Природа. Климат (погода). 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2D393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F96991"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53D769"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27BBB05"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FC2B3F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44"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/835338</w:t>
              </w:r>
              <w:r>
                <w:rPr>
                  <w:rStyle w:val="a4"/>
                  <w:rFonts w:ascii="Times New Roman" w:hAnsi="Times New Roman"/>
                  <w:color w:val="0000FF"/>
                </w:rPr>
                <w:t>a</w:t>
              </w:r>
              <w:r>
                <w:rPr>
                  <w:rStyle w:val="a4"/>
                  <w:rFonts w:ascii="Times New Roman" w:hAnsi="Times New Roman"/>
                  <w:color w:val="0000FF"/>
                  <w:lang w:val="ru-RU"/>
                </w:rPr>
                <w:t>2</w:t>
              </w:r>
            </w:hyperlink>
          </w:p>
        </w:tc>
      </w:tr>
      <w:tr w:rsidR="00395E82" w:rsidRPr="00AF38A4" w14:paraId="299B8D8B"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CBD575" w14:textId="77777777" w:rsidR="00395E82" w:rsidRDefault="00054C4B">
            <w:pPr>
              <w:spacing w:after="0"/>
              <w:rPr>
                <w:lang w:val="ru-RU"/>
              </w:rPr>
            </w:pPr>
            <w:r>
              <w:rPr>
                <w:rFonts w:ascii="Times New Roman" w:hAnsi="Times New Roman"/>
                <w:color w:val="000000"/>
                <w:sz w:val="24"/>
                <w:lang w:val="ru-RU"/>
              </w:rPr>
              <w:t>62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C8A5FA"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Природа. Климат (погода). 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940B56"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83BFD4"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6313D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0FCE131"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057F69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45"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/83533</w:t>
              </w:r>
              <w:r>
                <w:rPr>
                  <w:rStyle w:val="a4"/>
                  <w:rFonts w:ascii="Times New Roman" w:hAnsi="Times New Roman"/>
                  <w:color w:val="0000FF"/>
                </w:rPr>
                <w:t>d</w:t>
              </w:r>
              <w:r>
                <w:rPr>
                  <w:rStyle w:val="a4"/>
                  <w:rFonts w:ascii="Times New Roman" w:hAnsi="Times New Roman"/>
                  <w:color w:val="0000FF"/>
                  <w:lang w:val="ru-RU"/>
                </w:rPr>
                <w:t>2</w:t>
              </w:r>
              <w:r>
                <w:rPr>
                  <w:rStyle w:val="a4"/>
                  <w:rFonts w:ascii="Times New Roman" w:hAnsi="Times New Roman"/>
                  <w:color w:val="0000FF"/>
                </w:rPr>
                <w:t>a</w:t>
              </w:r>
            </w:hyperlink>
          </w:p>
        </w:tc>
      </w:tr>
      <w:tr w:rsidR="00395E82" w:rsidRPr="00AF38A4" w14:paraId="76144F09"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91D80D" w14:textId="77777777" w:rsidR="00395E82" w:rsidRDefault="00054C4B">
            <w:pPr>
              <w:spacing w:after="0"/>
              <w:rPr>
                <w:lang w:val="ru-RU"/>
              </w:rPr>
            </w:pPr>
            <w:r>
              <w:rPr>
                <w:rFonts w:ascii="Times New Roman" w:hAnsi="Times New Roman"/>
                <w:color w:val="000000"/>
                <w:sz w:val="24"/>
                <w:lang w:val="ru-RU"/>
              </w:rPr>
              <w:t>63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1A3A4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Природа (заботимся об окружающей среде).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 xml:space="preserve">списывание текста и выписывание из него </w:t>
            </w:r>
            <w:r>
              <w:rPr>
                <w:rFonts w:ascii="Times New Roman" w:hAnsi="Times New Roman" w:cs="Times New Roman"/>
                <w:color w:val="000000"/>
                <w:sz w:val="24"/>
                <w:szCs w:val="24"/>
                <w:lang w:val="ru-RU"/>
              </w:rPr>
              <w:lastRenderedPageBreak/>
              <w:t>слов, словосочетаний, предложений в соответствии с решаемой коммуникативной задачей, составление плана прочитанного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3B4BB3"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D406EA"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1A26A3"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E48F6C9"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30400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46"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/83533564</w:t>
              </w:r>
            </w:hyperlink>
          </w:p>
        </w:tc>
      </w:tr>
      <w:tr w:rsidR="00395E82" w14:paraId="3CE0C119"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42902F6" w14:textId="77777777" w:rsidR="00395E82" w:rsidRDefault="00054C4B">
            <w:pPr>
              <w:spacing w:after="0"/>
            </w:pPr>
            <w:r>
              <w:rPr>
                <w:rFonts w:ascii="Times New Roman" w:hAnsi="Times New Roman"/>
                <w:color w:val="000000"/>
                <w:sz w:val="24"/>
              </w:rPr>
              <w:t>64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63400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Природа: дикие и домашние животные (в зоопарке и заповеднике). 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E9D24C3"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983836"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3B1549E"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082BE8"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893C72" w14:textId="77777777" w:rsidR="00395E82" w:rsidRDefault="00395E82">
            <w:pPr>
              <w:spacing w:after="0"/>
              <w:ind w:left="135"/>
              <w:rPr>
                <w:lang w:val="ru-RU"/>
              </w:rPr>
            </w:pPr>
          </w:p>
        </w:tc>
      </w:tr>
      <w:tr w:rsidR="00395E82" w:rsidRPr="00AF38A4" w14:paraId="3D92B4B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5CB433" w14:textId="77777777" w:rsidR="00395E82" w:rsidRDefault="00054C4B">
            <w:pPr>
              <w:spacing w:after="0"/>
              <w:rPr>
                <w:lang w:val="ru-RU"/>
              </w:rPr>
            </w:pPr>
            <w:r>
              <w:rPr>
                <w:rFonts w:ascii="Times New Roman" w:hAnsi="Times New Roman"/>
                <w:color w:val="000000"/>
                <w:sz w:val="24"/>
                <w:lang w:val="ru-RU"/>
              </w:rPr>
              <w:t>65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079D36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Природа: дикие и домашние животные (национальные парки).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AF1BAF"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C5F48B"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9436EF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048D83"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B5B2A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47"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/8352827</w:t>
              </w:r>
              <w:r>
                <w:rPr>
                  <w:rStyle w:val="a4"/>
                  <w:rFonts w:ascii="Times New Roman" w:hAnsi="Times New Roman"/>
                  <w:color w:val="0000FF"/>
                </w:rPr>
                <w:t>c</w:t>
              </w:r>
            </w:hyperlink>
          </w:p>
        </w:tc>
      </w:tr>
      <w:tr w:rsidR="00395E82" w:rsidRPr="00AF38A4" w14:paraId="0697930E"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2C7FDE" w14:textId="77777777" w:rsidR="00395E82" w:rsidRDefault="00054C4B">
            <w:pPr>
              <w:spacing w:after="0"/>
            </w:pPr>
            <w:r>
              <w:rPr>
                <w:rFonts w:ascii="Times New Roman" w:hAnsi="Times New Roman"/>
                <w:color w:val="000000"/>
                <w:sz w:val="24"/>
              </w:rPr>
              <w:t>66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322CE3"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Природа (важные проблемы экологии). Основные способы словообразования:</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аффиксация:</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 xml:space="preserve">образование имён существительных при помощи префикса </w:t>
            </w:r>
            <w:r>
              <w:rPr>
                <w:rFonts w:ascii="Times New Roman" w:hAnsi="Times New Roman" w:cs="Times New Roman"/>
                <w:color w:val="000000"/>
                <w:sz w:val="24"/>
                <w:szCs w:val="24"/>
              </w:rPr>
              <w:t>un</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unreality</w:t>
            </w:r>
            <w:r>
              <w:rPr>
                <w:rFonts w:ascii="Times New Roman" w:hAnsi="Times New Roman" w:cs="Times New Roman"/>
                <w:color w:val="000000"/>
                <w:sz w:val="24"/>
                <w:szCs w:val="24"/>
                <w:lang w:val="ru-RU"/>
              </w:rPr>
              <w:t>) и при помощи суффиксов: -</w:t>
            </w:r>
            <w:r>
              <w:rPr>
                <w:rFonts w:ascii="Times New Roman" w:hAnsi="Times New Roman" w:cs="Times New Roman"/>
                <w:color w:val="000000"/>
                <w:sz w:val="24"/>
                <w:szCs w:val="24"/>
              </w:rPr>
              <w:t>ment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development</w:t>
            </w:r>
            <w:r>
              <w:rPr>
                <w:rFonts w:ascii="Times New Roman" w:hAnsi="Times New Roman" w:cs="Times New Roman"/>
                <w:color w:val="000000"/>
                <w:sz w:val="24"/>
                <w:szCs w:val="24"/>
                <w:lang w:val="ru-RU"/>
              </w:rPr>
              <w:t>), -</w:t>
            </w:r>
            <w:r>
              <w:rPr>
                <w:rFonts w:ascii="Times New Roman" w:hAnsi="Times New Roman" w:cs="Times New Roman"/>
                <w:color w:val="000000"/>
                <w:sz w:val="24"/>
                <w:szCs w:val="24"/>
              </w:rPr>
              <w:t>ness</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darkness</w:t>
            </w:r>
            <w:r>
              <w:rPr>
                <w:rFonts w:ascii="Times New Roman" w:hAnsi="Times New Roman" w:cs="Times New Roman"/>
                <w:color w:val="000000"/>
                <w:sz w:val="24"/>
                <w:szCs w:val="24"/>
                <w:lang w:val="ru-RU"/>
              </w:rPr>
              <w:t>);</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F0ADA5"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428117"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35F0349"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F0DB646"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16827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48"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/83533</w:t>
              </w:r>
              <w:r>
                <w:rPr>
                  <w:rStyle w:val="a4"/>
                  <w:rFonts w:ascii="Times New Roman" w:hAnsi="Times New Roman"/>
                  <w:color w:val="0000FF"/>
                </w:rPr>
                <w:t>b</w:t>
              </w:r>
              <w:r>
                <w:rPr>
                  <w:rStyle w:val="a4"/>
                  <w:rFonts w:ascii="Times New Roman" w:hAnsi="Times New Roman"/>
                  <w:color w:val="0000FF"/>
                  <w:lang w:val="ru-RU"/>
                </w:rPr>
                <w:t>4</w:t>
              </w:r>
              <w:r>
                <w:rPr>
                  <w:rStyle w:val="a4"/>
                  <w:rFonts w:ascii="Times New Roman" w:hAnsi="Times New Roman"/>
                  <w:color w:val="0000FF"/>
                </w:rPr>
                <w:t>a</w:t>
              </w:r>
            </w:hyperlink>
            <w:r>
              <w:rPr>
                <w:rFonts w:ascii="Times New Roman" w:hAnsi="Times New Roman"/>
                <w:color w:val="000000"/>
                <w:sz w:val="24"/>
                <w:lang w:val="ru-RU"/>
              </w:rPr>
              <w:t xml:space="preserve"> </w:t>
            </w:r>
            <w:hyperlink r:id="rId24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/83533</w:t>
              </w:r>
              <w:r>
                <w:rPr>
                  <w:rStyle w:val="a4"/>
                  <w:rFonts w:ascii="Times New Roman" w:hAnsi="Times New Roman"/>
                  <w:color w:val="0000FF"/>
                </w:rPr>
                <w:t>a</w:t>
              </w:r>
              <w:r>
                <w:rPr>
                  <w:rStyle w:val="a4"/>
                  <w:rFonts w:ascii="Times New Roman" w:hAnsi="Times New Roman"/>
                  <w:color w:val="0000FF"/>
                  <w:lang w:val="ru-RU"/>
                </w:rPr>
                <w:t>14</w:t>
              </w:r>
            </w:hyperlink>
          </w:p>
        </w:tc>
      </w:tr>
      <w:tr w:rsidR="00395E82" w14:paraId="10C33B94"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F13DC0" w14:textId="77777777" w:rsidR="00395E82" w:rsidRDefault="00054C4B">
            <w:pPr>
              <w:spacing w:after="0"/>
            </w:pPr>
            <w:r>
              <w:rPr>
                <w:rFonts w:ascii="Times New Roman" w:hAnsi="Times New Roman"/>
                <w:color w:val="000000"/>
                <w:sz w:val="24"/>
              </w:rPr>
              <w:t>67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DADB6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Природа (флора и фауна). Многозначные лексические единицы. Синонимы. Антонимы. Интернациональные слова. Наиболее частотные фразовые глаголы.</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B1F9A38"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66C18BB"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BFD953A"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529D01"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5DD50E" w14:textId="77777777" w:rsidR="00395E82" w:rsidRDefault="00395E82">
            <w:pPr>
              <w:spacing w:after="0"/>
              <w:ind w:left="135"/>
              <w:rPr>
                <w:lang w:val="ru-RU"/>
              </w:rPr>
            </w:pPr>
          </w:p>
        </w:tc>
      </w:tr>
      <w:tr w:rsidR="00395E82" w14:paraId="40C89F8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D146CD" w14:textId="77777777" w:rsidR="00395E82" w:rsidRDefault="00054C4B">
            <w:pPr>
              <w:spacing w:after="0"/>
              <w:rPr>
                <w:lang w:val="ru-RU"/>
              </w:rPr>
            </w:pPr>
            <w:r>
              <w:rPr>
                <w:rFonts w:ascii="Times New Roman" w:hAnsi="Times New Roman"/>
                <w:color w:val="000000"/>
                <w:sz w:val="24"/>
                <w:lang w:val="ru-RU"/>
              </w:rPr>
              <w:t>68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95FC7D"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Обобщение по теме «Природа (флора и фауна).» Многозначные лексические </w:t>
            </w:r>
            <w:r>
              <w:rPr>
                <w:rFonts w:ascii="Times New Roman" w:hAnsi="Times New Roman" w:cs="Times New Roman"/>
                <w:color w:val="000000"/>
                <w:sz w:val="24"/>
                <w:szCs w:val="24"/>
                <w:lang w:val="ru-RU"/>
              </w:rPr>
              <w:lastRenderedPageBreak/>
              <w:t>единицы. Синонимы. Антонимы. Интернациональные слова. Наиболее частотные фразовые глаголы.</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043554"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7EC357"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18A2B2"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264216"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4C1FB0B" w14:textId="77777777" w:rsidR="00395E82" w:rsidRDefault="00395E82">
            <w:pPr>
              <w:spacing w:after="0"/>
              <w:ind w:left="135"/>
              <w:rPr>
                <w:lang w:val="ru-RU"/>
              </w:rPr>
            </w:pPr>
          </w:p>
        </w:tc>
      </w:tr>
      <w:tr w:rsidR="00395E82" w:rsidRPr="00AF38A4" w14:paraId="108A6D2A"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9DB3CB" w14:textId="77777777" w:rsidR="00395E82" w:rsidRDefault="00054C4B">
            <w:pPr>
              <w:spacing w:after="0"/>
              <w:rPr>
                <w:lang w:val="ru-RU"/>
              </w:rPr>
            </w:pPr>
            <w:r>
              <w:rPr>
                <w:rFonts w:ascii="Times New Roman" w:hAnsi="Times New Roman"/>
                <w:color w:val="000000"/>
                <w:sz w:val="24"/>
                <w:lang w:val="ru-RU"/>
              </w:rPr>
              <w:t>69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C076F34"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(особенности). Предложения со сложным дополнением (</w:t>
            </w:r>
            <w:r>
              <w:rPr>
                <w:rFonts w:ascii="Times New Roman" w:hAnsi="Times New Roman" w:cs="Times New Roman"/>
                <w:color w:val="000000"/>
                <w:sz w:val="24"/>
                <w:szCs w:val="24"/>
              </w:rPr>
              <w:t>Complex</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Object</w:t>
            </w:r>
            <w:r>
              <w:rPr>
                <w:rFonts w:ascii="Times New Roman" w:hAnsi="Times New Roman" w:cs="Times New Roman"/>
                <w:color w:val="000000"/>
                <w:sz w:val="24"/>
                <w:szCs w:val="24"/>
                <w:lang w:val="ru-RU"/>
              </w:rPr>
              <w:t>). Условные предложения реального (</w:t>
            </w:r>
            <w:r>
              <w:rPr>
                <w:rFonts w:ascii="Times New Roman" w:hAnsi="Times New Roman" w:cs="Times New Roman"/>
                <w:color w:val="000000"/>
                <w:sz w:val="24"/>
                <w:szCs w:val="24"/>
              </w:rPr>
              <w:t>Conditional</w:t>
            </w:r>
            <w:r>
              <w:rPr>
                <w:rFonts w:ascii="Times New Roman" w:hAnsi="Times New Roman" w:cs="Times New Roman"/>
                <w:color w:val="000000"/>
                <w:sz w:val="24"/>
                <w:szCs w:val="24"/>
                <w:lang w:val="ru-RU"/>
              </w:rPr>
              <w:t xml:space="preserve"> 0, </w:t>
            </w:r>
            <w:r>
              <w:rPr>
                <w:rFonts w:ascii="Times New Roman" w:hAnsi="Times New Roman" w:cs="Times New Roman"/>
                <w:color w:val="000000"/>
                <w:sz w:val="24"/>
                <w:szCs w:val="24"/>
              </w:rPr>
              <w:t>Conditional</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I</w:t>
            </w:r>
            <w:r>
              <w:rPr>
                <w:rFonts w:ascii="Times New Roman" w:hAnsi="Times New Roman" w:cs="Times New Roman"/>
                <w:color w:val="000000"/>
                <w:sz w:val="24"/>
                <w:szCs w:val="24"/>
                <w:lang w:val="ru-RU"/>
              </w:rPr>
              <w:t>) характера.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41EC7D"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1A6601"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C8121A"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6B2BD6"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7D9A0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5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/835340</w:t>
              </w:r>
              <w:r>
                <w:rPr>
                  <w:rStyle w:val="a4"/>
                  <w:rFonts w:ascii="Times New Roman" w:hAnsi="Times New Roman"/>
                  <w:color w:val="0000FF"/>
                </w:rPr>
                <w:t>a</w:t>
              </w:r>
              <w:r>
                <w:rPr>
                  <w:rStyle w:val="a4"/>
                  <w:rFonts w:ascii="Times New Roman" w:hAnsi="Times New Roman"/>
                  <w:color w:val="0000FF"/>
                  <w:lang w:val="ru-RU"/>
                </w:rPr>
                <w:t>4</w:t>
              </w:r>
            </w:hyperlink>
            <w:r>
              <w:rPr>
                <w:rFonts w:ascii="Times New Roman" w:hAnsi="Times New Roman"/>
                <w:color w:val="000000"/>
                <w:sz w:val="24"/>
                <w:lang w:val="ru-RU"/>
              </w:rPr>
              <w:t xml:space="preserve"> </w:t>
            </w:r>
            <w:hyperlink r:id="rId25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/83533</w:t>
              </w:r>
              <w:r>
                <w:rPr>
                  <w:rStyle w:val="a4"/>
                  <w:rFonts w:ascii="Times New Roman" w:hAnsi="Times New Roman"/>
                  <w:color w:val="0000FF"/>
                </w:rPr>
                <w:t>e</w:t>
              </w:r>
              <w:r>
                <w:rPr>
                  <w:rStyle w:val="a4"/>
                  <w:rFonts w:ascii="Times New Roman" w:hAnsi="Times New Roman"/>
                  <w:color w:val="0000FF"/>
                  <w:lang w:val="ru-RU"/>
                </w:rPr>
                <w:t>42</w:t>
              </w:r>
            </w:hyperlink>
            <w:r>
              <w:rPr>
                <w:rFonts w:ascii="Times New Roman" w:hAnsi="Times New Roman"/>
                <w:color w:val="000000"/>
                <w:sz w:val="24"/>
                <w:lang w:val="ru-RU"/>
              </w:rPr>
              <w:t xml:space="preserve"> </w:t>
            </w:r>
            <w:hyperlink r:id="rId252"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/83533</w:t>
              </w:r>
              <w:r>
                <w:rPr>
                  <w:rStyle w:val="a4"/>
                  <w:rFonts w:ascii="Times New Roman" w:hAnsi="Times New Roman"/>
                  <w:color w:val="0000FF"/>
                </w:rPr>
                <w:t>f</w:t>
              </w:r>
              <w:r>
                <w:rPr>
                  <w:rStyle w:val="a4"/>
                  <w:rFonts w:ascii="Times New Roman" w:hAnsi="Times New Roman"/>
                  <w:color w:val="0000FF"/>
                  <w:lang w:val="ru-RU"/>
                </w:rPr>
                <w:t>78</w:t>
              </w:r>
            </w:hyperlink>
          </w:p>
        </w:tc>
      </w:tr>
      <w:tr w:rsidR="00395E82" w14:paraId="64B9015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8A9257" w14:textId="77777777" w:rsidR="00395E82" w:rsidRDefault="00054C4B">
            <w:pPr>
              <w:spacing w:after="0"/>
            </w:pPr>
            <w:r>
              <w:rPr>
                <w:rFonts w:ascii="Times New Roman" w:hAnsi="Times New Roman"/>
                <w:color w:val="000000"/>
                <w:sz w:val="24"/>
              </w:rPr>
              <w:t>70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1CE24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(плюсы и минусы). Предложения со сложным дополнением (</w:t>
            </w:r>
            <w:r>
              <w:rPr>
                <w:rFonts w:ascii="Times New Roman" w:hAnsi="Times New Roman" w:cs="Times New Roman"/>
                <w:color w:val="000000"/>
                <w:sz w:val="24"/>
                <w:szCs w:val="24"/>
              </w:rPr>
              <w:t>Complex</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Object</w:t>
            </w:r>
            <w:r>
              <w:rPr>
                <w:rFonts w:ascii="Times New Roman" w:hAnsi="Times New Roman" w:cs="Times New Roman"/>
                <w:color w:val="000000"/>
                <w:sz w:val="24"/>
                <w:szCs w:val="24"/>
                <w:lang w:val="ru-RU"/>
              </w:rPr>
              <w:t>). Условные предложения реального (</w:t>
            </w:r>
            <w:r>
              <w:rPr>
                <w:rFonts w:ascii="Times New Roman" w:hAnsi="Times New Roman" w:cs="Times New Roman"/>
                <w:color w:val="000000"/>
                <w:sz w:val="24"/>
                <w:szCs w:val="24"/>
              </w:rPr>
              <w:t>Conditional</w:t>
            </w:r>
            <w:r>
              <w:rPr>
                <w:rFonts w:ascii="Times New Roman" w:hAnsi="Times New Roman" w:cs="Times New Roman"/>
                <w:color w:val="000000"/>
                <w:sz w:val="24"/>
                <w:szCs w:val="24"/>
                <w:lang w:val="ru-RU"/>
              </w:rPr>
              <w:t xml:space="preserve"> 0, </w:t>
            </w:r>
            <w:r>
              <w:rPr>
                <w:rFonts w:ascii="Times New Roman" w:hAnsi="Times New Roman" w:cs="Times New Roman"/>
                <w:color w:val="000000"/>
                <w:sz w:val="24"/>
                <w:szCs w:val="24"/>
              </w:rPr>
              <w:t>Conditional</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I</w:t>
            </w:r>
            <w:r>
              <w:rPr>
                <w:rFonts w:ascii="Times New Roman" w:hAnsi="Times New Roman" w:cs="Times New Roman"/>
                <w:color w:val="000000"/>
                <w:sz w:val="24"/>
                <w:szCs w:val="24"/>
                <w:lang w:val="ru-RU"/>
              </w:rPr>
              <w:t>) характера.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21B35C"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EEA83AC"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5CA409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1DACCA"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7A8E7C" w14:textId="77777777" w:rsidR="00395E82" w:rsidRDefault="00395E82">
            <w:pPr>
              <w:spacing w:after="0"/>
              <w:ind w:left="135"/>
              <w:rPr>
                <w:lang w:val="ru-RU"/>
              </w:rPr>
            </w:pPr>
          </w:p>
        </w:tc>
      </w:tr>
      <w:tr w:rsidR="00395E82" w14:paraId="19632EB1"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8763037" w14:textId="77777777" w:rsidR="00395E82" w:rsidRDefault="00054C4B">
            <w:pPr>
              <w:spacing w:after="0"/>
              <w:rPr>
                <w:lang w:val="ru-RU"/>
              </w:rPr>
            </w:pPr>
            <w:r>
              <w:rPr>
                <w:rFonts w:ascii="Times New Roman" w:hAnsi="Times New Roman"/>
                <w:color w:val="000000"/>
                <w:sz w:val="24"/>
                <w:lang w:val="ru-RU"/>
              </w:rPr>
              <w:t>71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24893E"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(проблемы безопасности). Предложения со сложным дополнением (</w:t>
            </w:r>
            <w:r>
              <w:rPr>
                <w:rFonts w:ascii="Times New Roman" w:hAnsi="Times New Roman" w:cs="Times New Roman"/>
                <w:color w:val="000000"/>
                <w:sz w:val="24"/>
                <w:szCs w:val="24"/>
              </w:rPr>
              <w:t>Complex</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Object</w:t>
            </w:r>
            <w:r>
              <w:rPr>
                <w:rFonts w:ascii="Times New Roman" w:hAnsi="Times New Roman" w:cs="Times New Roman"/>
                <w:color w:val="000000"/>
                <w:sz w:val="24"/>
                <w:szCs w:val="24"/>
                <w:lang w:val="ru-RU"/>
              </w:rPr>
              <w:t>). Условные предложения реального (</w:t>
            </w:r>
            <w:r>
              <w:rPr>
                <w:rFonts w:ascii="Times New Roman" w:hAnsi="Times New Roman" w:cs="Times New Roman"/>
                <w:color w:val="000000"/>
                <w:sz w:val="24"/>
                <w:szCs w:val="24"/>
              </w:rPr>
              <w:t>Conditional</w:t>
            </w:r>
            <w:r>
              <w:rPr>
                <w:rFonts w:ascii="Times New Roman" w:hAnsi="Times New Roman" w:cs="Times New Roman"/>
                <w:color w:val="000000"/>
                <w:sz w:val="24"/>
                <w:szCs w:val="24"/>
                <w:lang w:val="ru-RU"/>
              </w:rPr>
              <w:t xml:space="preserve"> 0, </w:t>
            </w:r>
            <w:r>
              <w:rPr>
                <w:rFonts w:ascii="Times New Roman" w:hAnsi="Times New Roman" w:cs="Times New Roman"/>
                <w:color w:val="000000"/>
                <w:sz w:val="24"/>
                <w:szCs w:val="24"/>
              </w:rPr>
              <w:t>Conditional</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I</w:t>
            </w:r>
            <w:r>
              <w:rPr>
                <w:rFonts w:ascii="Times New Roman" w:hAnsi="Times New Roman" w:cs="Times New Roman"/>
                <w:color w:val="000000"/>
                <w:sz w:val="24"/>
                <w:szCs w:val="24"/>
                <w:lang w:val="ru-RU"/>
              </w:rPr>
              <w:t>) характера.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B1F280"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AB116A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BFE68E"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FCAB28"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3EE1A4" w14:textId="77777777" w:rsidR="00395E82" w:rsidRDefault="00395E82">
            <w:pPr>
              <w:spacing w:after="0"/>
              <w:ind w:left="135"/>
              <w:rPr>
                <w:lang w:val="ru-RU"/>
              </w:rPr>
            </w:pPr>
          </w:p>
        </w:tc>
      </w:tr>
      <w:tr w:rsidR="00395E82" w14:paraId="3214E445"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D02F52D" w14:textId="77777777" w:rsidR="00395E82" w:rsidRDefault="00054C4B">
            <w:pPr>
              <w:spacing w:after="0"/>
              <w:rPr>
                <w:lang w:val="ru-RU"/>
              </w:rPr>
            </w:pPr>
            <w:r>
              <w:rPr>
                <w:rFonts w:ascii="Times New Roman" w:hAnsi="Times New Roman"/>
                <w:color w:val="000000"/>
                <w:sz w:val="24"/>
                <w:lang w:val="ru-RU"/>
              </w:rPr>
              <w:t>72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846DA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(правила безопасности). 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46F834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0AF116"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CFB3BB"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2EE57F"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272DCE" w14:textId="77777777" w:rsidR="00395E82" w:rsidRDefault="00395E82">
            <w:pPr>
              <w:spacing w:after="0"/>
              <w:ind w:left="135"/>
            </w:pPr>
          </w:p>
        </w:tc>
      </w:tr>
      <w:tr w:rsidR="00395E82" w14:paraId="2071E0BE"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85F9E4" w14:textId="77777777" w:rsidR="00395E82" w:rsidRDefault="00054C4B">
            <w:pPr>
              <w:spacing w:after="0"/>
            </w:pPr>
            <w:r>
              <w:rPr>
                <w:rFonts w:ascii="Times New Roman" w:hAnsi="Times New Roman"/>
                <w:color w:val="000000"/>
                <w:sz w:val="24"/>
              </w:rPr>
              <w:t>73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D07CF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Жизнь в городе и сельской местности (городской транспорт). Переспрашивать, просить повторить, уточняя значение незнакомых слов.</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56E11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068654"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5BFCD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E00748A"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83AC32" w14:textId="77777777" w:rsidR="00395E82" w:rsidRDefault="00395E82">
            <w:pPr>
              <w:spacing w:after="0"/>
              <w:ind w:left="135"/>
              <w:rPr>
                <w:lang w:val="ru-RU"/>
              </w:rPr>
            </w:pPr>
          </w:p>
        </w:tc>
      </w:tr>
      <w:tr w:rsidR="00395E82" w14:paraId="618E6AA1"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C7A60D" w14:textId="77777777" w:rsidR="00395E82" w:rsidRDefault="00054C4B">
            <w:pPr>
              <w:spacing w:after="0"/>
              <w:rPr>
                <w:lang w:val="ru-RU"/>
              </w:rPr>
            </w:pPr>
            <w:r>
              <w:rPr>
                <w:rFonts w:ascii="Times New Roman" w:hAnsi="Times New Roman"/>
                <w:color w:val="000000"/>
                <w:sz w:val="24"/>
                <w:lang w:val="ru-RU"/>
              </w:rPr>
              <w:t>74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3A101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Жизнь в городе и сельской местности (настоящее и будущее). Сравнение (в том </w:t>
            </w:r>
            <w:r>
              <w:rPr>
                <w:rFonts w:ascii="Times New Roman" w:hAnsi="Times New Roman" w:cs="Times New Roman"/>
                <w:color w:val="000000"/>
                <w:sz w:val="24"/>
                <w:szCs w:val="24"/>
                <w:lang w:val="ru-RU"/>
              </w:rPr>
              <w:lastRenderedPageBreak/>
              <w:t xml:space="preserve">числе установление основания для сравнения) объектов, явлений, процессов, их элементов и основных функций в рамках изученной тематики. Модальный глагол </w:t>
            </w:r>
            <w:r>
              <w:rPr>
                <w:rFonts w:ascii="Times New Roman" w:hAnsi="Times New Roman" w:cs="Times New Roman"/>
                <w:color w:val="000000"/>
                <w:sz w:val="24"/>
                <w:szCs w:val="24"/>
              </w:rPr>
              <w:t>might</w:t>
            </w:r>
            <w:r>
              <w:rPr>
                <w:rFonts w:ascii="Times New Roman" w:hAnsi="Times New Roman" w:cs="Times New Roman"/>
                <w:color w:val="000000"/>
                <w:sz w:val="24"/>
                <w:szCs w:val="24"/>
                <w:lang w:val="ru-RU"/>
              </w:rPr>
              <w:t>.</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876A17"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8FDCF3E"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04640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7E2699"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9BB57E" w14:textId="77777777" w:rsidR="00395E82" w:rsidRDefault="00395E82">
            <w:pPr>
              <w:spacing w:after="0"/>
              <w:ind w:left="135"/>
              <w:rPr>
                <w:lang w:val="ru-RU"/>
              </w:rPr>
            </w:pPr>
          </w:p>
        </w:tc>
      </w:tr>
      <w:tr w:rsidR="00395E82" w14:paraId="5CD60B01"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F9D83BF" w14:textId="77777777" w:rsidR="00395E82" w:rsidRDefault="00054C4B">
            <w:pPr>
              <w:spacing w:after="0"/>
              <w:rPr>
                <w:lang w:val="ru-RU"/>
              </w:rPr>
            </w:pPr>
            <w:r>
              <w:rPr>
                <w:rFonts w:ascii="Times New Roman" w:hAnsi="Times New Roman"/>
                <w:color w:val="000000"/>
                <w:sz w:val="24"/>
                <w:lang w:val="ru-RU"/>
              </w:rPr>
              <w:t>75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D40762"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Описание родного города (села). (приводим наш район в порядок).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92C2202"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D214D50"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9FE4D0"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199EA8"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7E87B7B" w14:textId="77777777" w:rsidR="00395E82" w:rsidRDefault="00395E82">
            <w:pPr>
              <w:spacing w:after="0"/>
              <w:ind w:left="135"/>
            </w:pPr>
          </w:p>
        </w:tc>
      </w:tr>
      <w:tr w:rsidR="00395E82" w:rsidRPr="00AF38A4" w14:paraId="6467FFB2"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70FFBB" w14:textId="77777777" w:rsidR="00395E82" w:rsidRDefault="00054C4B">
            <w:pPr>
              <w:spacing w:after="0"/>
            </w:pPr>
            <w:r>
              <w:rPr>
                <w:rFonts w:ascii="Times New Roman" w:hAnsi="Times New Roman"/>
                <w:color w:val="000000"/>
                <w:sz w:val="24"/>
              </w:rPr>
              <w:t>76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0F5EA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«Жизнь  в городе и сельской местности. Описание родного города (села). Транспорт. Использование при формулировании собственных высказываний, ключевых слов, плана.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AF35EF"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B5090A"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2877CF"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7891C5C"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211EAC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53"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/8353422</w:t>
              </w:r>
              <w:r>
                <w:rPr>
                  <w:rStyle w:val="a4"/>
                  <w:rFonts w:ascii="Times New Roman" w:hAnsi="Times New Roman"/>
                  <w:color w:val="0000FF"/>
                </w:rPr>
                <w:t>a</w:t>
              </w:r>
            </w:hyperlink>
          </w:p>
        </w:tc>
      </w:tr>
      <w:tr w:rsidR="00395E82" w:rsidRPr="00AF38A4" w14:paraId="5E62123E"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4C94D19" w14:textId="77777777" w:rsidR="00395E82" w:rsidRDefault="00054C4B">
            <w:pPr>
              <w:spacing w:after="0"/>
            </w:pPr>
            <w:r>
              <w:rPr>
                <w:rFonts w:ascii="Times New Roman" w:hAnsi="Times New Roman"/>
                <w:color w:val="000000"/>
                <w:sz w:val="24"/>
              </w:rPr>
              <w:t>77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99F6E1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Контроль по теме «Природа; дикие и домашние животные. Климат и погода» Жизнь  в городе и сельской местности. Описание родного города (села). Транспорт 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4FDA3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673A36E"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51B449"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7E4224"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BC2EF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54"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/83534360</w:t>
              </w:r>
            </w:hyperlink>
          </w:p>
        </w:tc>
      </w:tr>
      <w:tr w:rsidR="00395E82" w14:paraId="7EF84F80"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362B8ED" w14:textId="77777777" w:rsidR="00395E82" w:rsidRDefault="00054C4B">
            <w:pPr>
              <w:spacing w:after="0"/>
            </w:pPr>
            <w:r>
              <w:rPr>
                <w:rFonts w:ascii="Times New Roman" w:hAnsi="Times New Roman"/>
                <w:color w:val="000000"/>
                <w:sz w:val="24"/>
              </w:rPr>
              <w:t>78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5D453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Средства массовой информации (новостные ресурсы). Правильное написание изученных слов.</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E356F8D"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0557E1"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091CB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9E96DB"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E0E2041" w14:textId="77777777" w:rsidR="00395E82" w:rsidRDefault="00395E82">
            <w:pPr>
              <w:spacing w:after="0"/>
              <w:ind w:left="135"/>
              <w:rPr>
                <w:lang w:val="ru-RU"/>
              </w:rPr>
            </w:pPr>
          </w:p>
        </w:tc>
      </w:tr>
      <w:tr w:rsidR="00395E82" w:rsidRPr="00AF38A4" w14:paraId="11D469A3"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70EE54D" w14:textId="77777777" w:rsidR="00395E82" w:rsidRDefault="00054C4B">
            <w:pPr>
              <w:spacing w:after="0"/>
              <w:rPr>
                <w:lang w:val="ru-RU"/>
              </w:rPr>
            </w:pPr>
            <w:r>
              <w:rPr>
                <w:rFonts w:ascii="Times New Roman" w:hAnsi="Times New Roman"/>
                <w:color w:val="000000"/>
                <w:sz w:val="24"/>
                <w:lang w:val="ru-RU"/>
              </w:rPr>
              <w:t>79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7F81E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Средства массовой информации (газеты). Различение на слух, без </w:t>
            </w:r>
            <w:r>
              <w:rPr>
                <w:rFonts w:ascii="Times New Roman" w:hAnsi="Times New Roman" w:cs="Times New Roman"/>
                <w:color w:val="000000"/>
                <w:sz w:val="24"/>
                <w:szCs w:val="24"/>
                <w:lang w:val="ru-RU"/>
              </w:rPr>
              <w:lastRenderedPageBreak/>
              <w:t>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3A861D4"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DBDB7B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3EB09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A087B86"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779D2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55"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/83529</w:t>
              </w:r>
              <w:r>
                <w:rPr>
                  <w:rStyle w:val="a4"/>
                  <w:rFonts w:ascii="Times New Roman" w:hAnsi="Times New Roman"/>
                  <w:color w:val="0000FF"/>
                </w:rPr>
                <w:t>a</w:t>
              </w:r>
              <w:r>
                <w:rPr>
                  <w:rStyle w:val="a4"/>
                  <w:rFonts w:ascii="Times New Roman" w:hAnsi="Times New Roman"/>
                  <w:color w:val="0000FF"/>
                  <w:lang w:val="ru-RU"/>
                </w:rPr>
                <w:t>78</w:t>
              </w:r>
            </w:hyperlink>
          </w:p>
        </w:tc>
      </w:tr>
      <w:tr w:rsidR="00395E82" w:rsidRPr="00AF38A4" w14:paraId="0A39383E"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CE559D9" w14:textId="77777777" w:rsidR="00395E82" w:rsidRDefault="00054C4B">
            <w:pPr>
              <w:spacing w:after="0"/>
            </w:pPr>
            <w:r>
              <w:rPr>
                <w:rFonts w:ascii="Times New Roman" w:hAnsi="Times New Roman"/>
                <w:color w:val="000000"/>
                <w:sz w:val="24"/>
              </w:rPr>
              <w:t>80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B4A630"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Средства массовой информации (журналы). Основные способы словообразования: словосложение: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E583670"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92D269A"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2EB977"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8DC3B3"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99901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56"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/83529</w:t>
              </w:r>
              <w:r>
                <w:rPr>
                  <w:rStyle w:val="a4"/>
                  <w:rFonts w:ascii="Times New Roman" w:hAnsi="Times New Roman"/>
                  <w:color w:val="0000FF"/>
                </w:rPr>
                <w:t>a</w:t>
              </w:r>
              <w:r>
                <w:rPr>
                  <w:rStyle w:val="a4"/>
                  <w:rFonts w:ascii="Times New Roman" w:hAnsi="Times New Roman"/>
                  <w:color w:val="0000FF"/>
                  <w:lang w:val="ru-RU"/>
                </w:rPr>
                <w:t>79</w:t>
              </w:r>
            </w:hyperlink>
          </w:p>
        </w:tc>
      </w:tr>
      <w:tr w:rsidR="00395E82" w:rsidRPr="00AF38A4" w14:paraId="0D34EE78"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2F685B" w14:textId="77777777" w:rsidR="00395E82" w:rsidRDefault="00054C4B">
            <w:pPr>
              <w:spacing w:after="0"/>
              <w:rPr>
                <w:lang w:val="ru-RU"/>
              </w:rPr>
            </w:pPr>
            <w:r>
              <w:rPr>
                <w:rFonts w:ascii="Times New Roman" w:hAnsi="Times New Roman"/>
                <w:color w:val="000000"/>
                <w:sz w:val="24"/>
                <w:lang w:val="ru-RU"/>
              </w:rPr>
              <w:t>81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5C34FF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Средства массовой информации (телевидение). Развитие умений письменной речи:</w:t>
            </w:r>
          </w:p>
          <w:p w14:paraId="70E06A1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 Глаголы в наиболее употребительных формах страдательного залога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Past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Simple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Passive</w:t>
            </w:r>
            <w:r>
              <w:rPr>
                <w:rFonts w:ascii="Times New Roman" w:hAnsi="Times New Roman" w:cs="Times New Roman"/>
                <w:color w:val="000000"/>
                <w:sz w:val="24"/>
                <w:szCs w:val="24"/>
                <w:lang w:val="ru-RU"/>
              </w:rPr>
              <w:t>).</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52AB47"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81A22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377B08"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D779DD9"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EF73A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57"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/83529884</w:t>
              </w:r>
            </w:hyperlink>
          </w:p>
        </w:tc>
      </w:tr>
      <w:tr w:rsidR="00395E82" w:rsidRPr="00AF38A4" w14:paraId="319F297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AD1D6D" w14:textId="77777777" w:rsidR="00395E82" w:rsidRDefault="00054C4B">
            <w:pPr>
              <w:spacing w:after="0"/>
              <w:rPr>
                <w:lang w:val="ru-RU"/>
              </w:rPr>
            </w:pPr>
            <w:r>
              <w:rPr>
                <w:rFonts w:ascii="Times New Roman" w:hAnsi="Times New Roman"/>
                <w:color w:val="000000"/>
                <w:sz w:val="24"/>
                <w:lang w:val="ru-RU"/>
              </w:rPr>
              <w:t>82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4EC26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Средства массовой информации (радио). 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 Глаголы в наиболее употребительных </w:t>
            </w:r>
            <w:r>
              <w:rPr>
                <w:rFonts w:ascii="Times New Roman" w:hAnsi="Times New Roman" w:cs="Times New Roman"/>
                <w:color w:val="000000"/>
                <w:sz w:val="24"/>
                <w:szCs w:val="24"/>
                <w:lang w:val="ru-RU"/>
              </w:rPr>
              <w:lastRenderedPageBreak/>
              <w:t>формах страдательного залога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Past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Simple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Passive</w:t>
            </w:r>
            <w:r>
              <w:rPr>
                <w:rFonts w:ascii="Times New Roman" w:hAnsi="Times New Roman" w:cs="Times New Roman"/>
                <w:color w:val="000000"/>
                <w:sz w:val="24"/>
                <w:szCs w:val="24"/>
                <w:lang w:val="ru-RU"/>
              </w:rPr>
              <w:t>). Предлоги, употребляемые с глаголами в страдательном залоге.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84C129"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DF31044"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0C400C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A5DD64A"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CF2973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58"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/83529</w:t>
              </w:r>
              <w:r>
                <w:rPr>
                  <w:rStyle w:val="a4"/>
                  <w:rFonts w:ascii="Times New Roman" w:hAnsi="Times New Roman"/>
                  <w:color w:val="0000FF"/>
                </w:rPr>
                <w:t>bfe</w:t>
              </w:r>
            </w:hyperlink>
          </w:p>
        </w:tc>
      </w:tr>
      <w:tr w:rsidR="00395E82" w:rsidRPr="00AF38A4" w14:paraId="3A75AFBB"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2076F76" w14:textId="77777777" w:rsidR="00395E82" w:rsidRDefault="00054C4B">
            <w:pPr>
              <w:spacing w:after="0"/>
              <w:rPr>
                <w:lang w:val="ru-RU"/>
              </w:rPr>
            </w:pPr>
            <w:r>
              <w:rPr>
                <w:rFonts w:ascii="Times New Roman" w:hAnsi="Times New Roman"/>
                <w:color w:val="000000"/>
                <w:sz w:val="24"/>
                <w:lang w:val="ru-RU"/>
              </w:rPr>
              <w:t>83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24BCD8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Средства массовой информации (интернет). Развитие умений письменной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 Глаголы в наиболее употребительных формах страдательного залога (</w:t>
            </w:r>
            <w:r>
              <w:rPr>
                <w:rFonts w:ascii="Times New Roman" w:hAnsi="Times New Roman" w:cs="Times New Roman"/>
                <w:color w:val="000000"/>
                <w:sz w:val="24"/>
                <w:szCs w:val="24"/>
              </w:rPr>
              <w:t>Present</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Past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Simple</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Passive</w:t>
            </w:r>
            <w:r>
              <w:rPr>
                <w:rFonts w:ascii="Times New Roman" w:hAnsi="Times New Roman" w:cs="Times New Roman"/>
                <w:color w:val="000000"/>
                <w:sz w:val="24"/>
                <w:szCs w:val="24"/>
                <w:lang w:val="ru-RU"/>
              </w:rPr>
              <w:t>). Предлоги, употребляемые с глаголами в страдательном залоге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11938DF"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A781A6"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825B7D0"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097FBB"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75E24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5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/83529582</w:t>
              </w:r>
            </w:hyperlink>
            <w:r>
              <w:rPr>
                <w:rFonts w:ascii="Times New Roman" w:hAnsi="Times New Roman"/>
                <w:color w:val="000000"/>
                <w:sz w:val="24"/>
                <w:lang w:val="ru-RU"/>
              </w:rPr>
              <w:t xml:space="preserve"> </w:t>
            </w:r>
            <w:hyperlink r:id="rId26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/83534496</w:t>
              </w:r>
            </w:hyperlink>
            <w:r>
              <w:rPr>
                <w:rFonts w:ascii="Times New Roman" w:hAnsi="Times New Roman"/>
                <w:color w:val="000000"/>
                <w:sz w:val="24"/>
                <w:lang w:val="ru-RU"/>
              </w:rPr>
              <w:t xml:space="preserve"> </w:t>
            </w:r>
            <w:hyperlink r:id="rId26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/83534838</w:t>
              </w:r>
            </w:hyperlink>
            <w:r>
              <w:rPr>
                <w:rFonts w:ascii="Times New Roman" w:hAnsi="Times New Roman"/>
                <w:color w:val="000000"/>
                <w:sz w:val="24"/>
                <w:lang w:val="ru-RU"/>
              </w:rPr>
              <w:t xml:space="preserve"> </w:t>
            </w:r>
            <w:hyperlink r:id="rId262"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w:t>
              </w:r>
              <w:r>
                <w:rPr>
                  <w:rStyle w:val="a4"/>
                  <w:rFonts w:ascii="Times New Roman" w:hAnsi="Times New Roman"/>
                  <w:color w:val="0000FF"/>
                </w:rPr>
                <w:t>b</w:t>
              </w:r>
              <w:r>
                <w:rPr>
                  <w:rStyle w:val="a4"/>
                  <w:rFonts w:ascii="Times New Roman" w:hAnsi="Times New Roman"/>
                  <w:color w:val="0000FF"/>
                  <w:lang w:val="ru-RU"/>
                </w:rPr>
                <w:t>08</w:t>
              </w:r>
            </w:hyperlink>
          </w:p>
        </w:tc>
      </w:tr>
      <w:tr w:rsidR="00395E82" w:rsidRPr="00AF38A4" w14:paraId="0CCA58C6"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FE363C9" w14:textId="77777777" w:rsidR="00395E82" w:rsidRDefault="00054C4B">
            <w:pPr>
              <w:spacing w:after="0"/>
            </w:pPr>
            <w:r>
              <w:rPr>
                <w:rFonts w:ascii="Times New Roman" w:hAnsi="Times New Roman"/>
                <w:color w:val="000000"/>
                <w:sz w:val="24"/>
              </w:rPr>
              <w:t>84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1780177"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Обобщение по теме «Средства массовой информации.» Развитие коммуникативных 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3DD1E34" w14:textId="77777777" w:rsidR="00395E82" w:rsidRDefault="00054C4B">
            <w:pPr>
              <w:spacing w:after="0"/>
              <w:ind w:left="135"/>
              <w:jc w:val="center"/>
              <w:rPr>
                <w:lang w:val="ru-RU"/>
              </w:rP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DC80EA"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4A6A8B"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3E65906"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F1FED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63"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/83529</w:t>
              </w:r>
              <w:r>
                <w:rPr>
                  <w:rStyle w:val="a4"/>
                  <w:rFonts w:ascii="Times New Roman" w:hAnsi="Times New Roman"/>
                  <w:color w:val="0000FF"/>
                </w:rPr>
                <w:t>d</w:t>
              </w:r>
              <w:r>
                <w:rPr>
                  <w:rStyle w:val="a4"/>
                  <w:rFonts w:ascii="Times New Roman" w:hAnsi="Times New Roman"/>
                  <w:color w:val="0000FF"/>
                  <w:lang w:val="ru-RU"/>
                </w:rPr>
                <w:t>8</w:t>
              </w:r>
              <w:r>
                <w:rPr>
                  <w:rStyle w:val="a4"/>
                  <w:rFonts w:ascii="Times New Roman" w:hAnsi="Times New Roman"/>
                  <w:color w:val="0000FF"/>
                </w:rPr>
                <w:t>e</w:t>
              </w:r>
            </w:hyperlink>
            <w:r>
              <w:rPr>
                <w:rFonts w:ascii="Times New Roman" w:hAnsi="Times New Roman"/>
                <w:color w:val="000000"/>
                <w:sz w:val="24"/>
                <w:lang w:val="ru-RU"/>
              </w:rPr>
              <w:t xml:space="preserve"> </w:t>
            </w:r>
            <w:hyperlink r:id="rId264"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/835349</w:t>
              </w:r>
              <w:r>
                <w:rPr>
                  <w:rStyle w:val="a4"/>
                  <w:rFonts w:ascii="Times New Roman" w:hAnsi="Times New Roman"/>
                  <w:color w:val="0000FF"/>
                </w:rPr>
                <w:t>d</w:t>
              </w:r>
              <w:r>
                <w:rPr>
                  <w:rStyle w:val="a4"/>
                  <w:rFonts w:ascii="Times New Roman" w:hAnsi="Times New Roman"/>
                  <w:color w:val="0000FF"/>
                  <w:lang w:val="ru-RU"/>
                </w:rPr>
                <w:t>2</w:t>
              </w:r>
            </w:hyperlink>
          </w:p>
        </w:tc>
      </w:tr>
      <w:tr w:rsidR="00395E82" w14:paraId="0EE68D4A"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9BC4F2A" w14:textId="77777777" w:rsidR="00395E82" w:rsidRDefault="00054C4B">
            <w:pPr>
              <w:spacing w:after="0"/>
            </w:pPr>
            <w:r>
              <w:rPr>
                <w:rFonts w:ascii="Times New Roman" w:hAnsi="Times New Roman"/>
                <w:color w:val="000000"/>
                <w:sz w:val="24"/>
              </w:rPr>
              <w:t>85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35D0A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Контроль по теме «Средства массовой информации.»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 xml:space="preserve">создание устных связных монологических высказываний с использованием основных </w:t>
            </w:r>
            <w:r>
              <w:rPr>
                <w:rFonts w:ascii="Times New Roman" w:hAnsi="Times New Roman" w:cs="Times New Roman"/>
                <w:color w:val="000000"/>
                <w:sz w:val="24"/>
                <w:szCs w:val="24"/>
                <w:lang w:val="ru-RU"/>
              </w:rPr>
              <w:lastRenderedPageBreak/>
              <w:t>коммуникативных типов речи: изложение (пересказ) основного содержания, прочитанного (прослушанного)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393758F"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B11BA53" w14:textId="77777777" w:rsidR="00395E82" w:rsidRDefault="00054C4B">
            <w:pPr>
              <w:spacing w:after="0"/>
              <w:ind w:left="135"/>
              <w:jc w:val="center"/>
              <w:rPr>
                <w:lang w:val="ru-RU"/>
              </w:rPr>
            </w:pPr>
            <w:r>
              <w:rPr>
                <w:rFonts w:ascii="Times New Roman" w:hAnsi="Times New Roman"/>
                <w:color w:val="000000"/>
                <w:sz w:val="24"/>
                <w:lang w:val="ru-RU"/>
              </w:rPr>
              <w:t xml:space="preserve"> 1</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25F80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A880A7"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C5C6048" w14:textId="77777777" w:rsidR="00395E82" w:rsidRDefault="00395E82">
            <w:pPr>
              <w:spacing w:after="0"/>
              <w:ind w:left="135"/>
              <w:rPr>
                <w:lang w:val="ru-RU"/>
              </w:rPr>
            </w:pPr>
          </w:p>
        </w:tc>
      </w:tr>
      <w:tr w:rsidR="00395E82" w:rsidRPr="00AF38A4" w14:paraId="5E0C1E98"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DC70F46" w14:textId="77777777" w:rsidR="00395E82" w:rsidRDefault="00054C4B">
            <w:pPr>
              <w:spacing w:after="0"/>
              <w:rPr>
                <w:lang w:val="ru-RU"/>
              </w:rPr>
            </w:pPr>
            <w:r>
              <w:rPr>
                <w:rFonts w:ascii="Times New Roman" w:hAnsi="Times New Roman"/>
                <w:color w:val="000000"/>
                <w:sz w:val="24"/>
                <w:lang w:val="ru-RU"/>
              </w:rPr>
              <w:t>86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A1BD8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Страна (страны) изучаемого языка (географическое положение, столицы, население). 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FF0E0BA"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6E9FCA4"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98DD479"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1D2F4D"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7AC74D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65"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w:t>
              </w:r>
              <w:r>
                <w:rPr>
                  <w:rStyle w:val="a4"/>
                  <w:rFonts w:ascii="Times New Roman" w:hAnsi="Times New Roman"/>
                  <w:color w:val="0000FF"/>
                </w:rPr>
                <w:t>c</w:t>
              </w:r>
              <w:r>
                <w:rPr>
                  <w:rStyle w:val="a4"/>
                  <w:rFonts w:ascii="Times New Roman" w:hAnsi="Times New Roman"/>
                  <w:color w:val="0000FF"/>
                  <w:lang w:val="ru-RU"/>
                </w:rPr>
                <w:t>16</w:t>
              </w:r>
            </w:hyperlink>
            <w:r>
              <w:rPr>
                <w:rFonts w:ascii="Times New Roman" w:hAnsi="Times New Roman"/>
                <w:color w:val="000000"/>
                <w:sz w:val="24"/>
                <w:lang w:val="ru-RU"/>
              </w:rPr>
              <w:t xml:space="preserve"> </w:t>
            </w:r>
            <w:hyperlink r:id="rId266"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/8353599</w:t>
              </w:r>
              <w:r>
                <w:rPr>
                  <w:rStyle w:val="a4"/>
                  <w:rFonts w:ascii="Times New Roman" w:hAnsi="Times New Roman"/>
                  <w:color w:val="0000FF"/>
                </w:rPr>
                <w:t>a</w:t>
              </w:r>
            </w:hyperlink>
          </w:p>
        </w:tc>
      </w:tr>
      <w:tr w:rsidR="00395E82" w:rsidRPr="00AF38A4" w14:paraId="1D1DEB40"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1FEA508" w14:textId="77777777" w:rsidR="00395E82" w:rsidRDefault="00054C4B">
            <w:pPr>
              <w:spacing w:after="0"/>
            </w:pPr>
            <w:r>
              <w:rPr>
                <w:rFonts w:ascii="Times New Roman" w:hAnsi="Times New Roman"/>
                <w:color w:val="000000"/>
                <w:sz w:val="24"/>
              </w:rPr>
              <w:t>87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0DE863"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Родная страна (географическое положение, столицы, население). Наречия, совпадающие по форме с прилагательными (</w:t>
            </w:r>
            <w:r>
              <w:rPr>
                <w:rFonts w:ascii="Times New Roman" w:hAnsi="Times New Roman" w:cs="Times New Roman"/>
                <w:color w:val="000000"/>
                <w:sz w:val="24"/>
                <w:szCs w:val="24"/>
              </w:rPr>
              <w:t>fast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high</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early</w:t>
            </w:r>
            <w:r>
              <w:rPr>
                <w:rFonts w:ascii="Times New Roman" w:hAnsi="Times New Roman" w:cs="Times New Roman"/>
                <w:color w:val="000000"/>
                <w:sz w:val="24"/>
                <w:szCs w:val="24"/>
                <w:lang w:val="ru-RU"/>
              </w:rPr>
              <w:t>). 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D991EE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643E813"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2AFE69"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6EF65C"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EDF6B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67"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w:t>
              </w:r>
              <w:r>
                <w:rPr>
                  <w:rStyle w:val="a4"/>
                  <w:rFonts w:ascii="Times New Roman" w:hAnsi="Times New Roman"/>
                  <w:color w:val="0000FF"/>
                </w:rPr>
                <w:t>edc</w:t>
              </w:r>
            </w:hyperlink>
            <w:r>
              <w:rPr>
                <w:rFonts w:ascii="Times New Roman" w:hAnsi="Times New Roman"/>
                <w:color w:val="000000"/>
                <w:sz w:val="24"/>
                <w:lang w:val="ru-RU"/>
              </w:rPr>
              <w:t xml:space="preserve"> </w:t>
            </w:r>
            <w:hyperlink r:id="rId268"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/8353536</w:t>
              </w:r>
              <w:r>
                <w:rPr>
                  <w:rStyle w:val="a4"/>
                  <w:rFonts w:ascii="Times New Roman" w:hAnsi="Times New Roman"/>
                  <w:color w:val="0000FF"/>
                </w:rPr>
                <w:t>e</w:t>
              </w:r>
            </w:hyperlink>
            <w:r>
              <w:rPr>
                <w:rFonts w:ascii="Times New Roman" w:hAnsi="Times New Roman"/>
                <w:color w:val="000000"/>
                <w:sz w:val="24"/>
                <w:lang w:val="ru-RU"/>
              </w:rPr>
              <w:t xml:space="preserve"> </w:t>
            </w:r>
            <w:hyperlink r:id="rId26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/8353579</w:t>
              </w:r>
              <w:r>
                <w:rPr>
                  <w:rStyle w:val="a4"/>
                  <w:rFonts w:ascii="Times New Roman" w:hAnsi="Times New Roman"/>
                  <w:color w:val="0000FF"/>
                </w:rPr>
                <w:t>c</w:t>
              </w:r>
            </w:hyperlink>
            <w:r>
              <w:rPr>
                <w:rFonts w:ascii="Times New Roman" w:hAnsi="Times New Roman"/>
                <w:color w:val="000000"/>
                <w:sz w:val="24"/>
                <w:lang w:val="ru-RU"/>
              </w:rPr>
              <w:t xml:space="preserve"> </w:t>
            </w:r>
            <w:hyperlink r:id="rId27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/8353599</w:t>
              </w:r>
              <w:r>
                <w:rPr>
                  <w:rStyle w:val="a4"/>
                  <w:rFonts w:ascii="Times New Roman" w:hAnsi="Times New Roman"/>
                  <w:color w:val="0000FF"/>
                </w:rPr>
                <w:t>a</w:t>
              </w:r>
            </w:hyperlink>
          </w:p>
        </w:tc>
      </w:tr>
      <w:tr w:rsidR="00395E82" w:rsidRPr="00AF38A4" w14:paraId="17261B5C"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FD6AEE6" w14:textId="77777777" w:rsidR="00395E82" w:rsidRDefault="00054C4B">
            <w:pPr>
              <w:spacing w:after="0"/>
            </w:pPr>
            <w:r>
              <w:rPr>
                <w:rFonts w:ascii="Times New Roman" w:hAnsi="Times New Roman"/>
                <w:color w:val="000000"/>
                <w:sz w:val="24"/>
              </w:rPr>
              <w:t>88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006D53"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Страна (страны) изучаемого языка (традиции, обычаи). Наречия, совпадающие по форме с прилагательными (</w:t>
            </w:r>
            <w:r>
              <w:rPr>
                <w:rFonts w:ascii="Times New Roman" w:hAnsi="Times New Roman" w:cs="Times New Roman"/>
                <w:color w:val="000000"/>
                <w:sz w:val="24"/>
                <w:szCs w:val="24"/>
              </w:rPr>
              <w:t>fast</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high</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early</w:t>
            </w:r>
            <w:r>
              <w:rPr>
                <w:rFonts w:ascii="Times New Roman" w:hAnsi="Times New Roman" w:cs="Times New Roman"/>
                <w:color w:val="000000"/>
                <w:sz w:val="24"/>
                <w:szCs w:val="24"/>
                <w:lang w:val="ru-RU"/>
              </w:rPr>
              <w:t xml:space="preserve">). Социокультурный портрет родной страны и страны (стран) изучаемого языка: знакомство с традициями проведения </w:t>
            </w:r>
            <w:r>
              <w:rPr>
                <w:rFonts w:ascii="Times New Roman" w:hAnsi="Times New Roman" w:cs="Times New Roman"/>
                <w:color w:val="000000"/>
                <w:sz w:val="24"/>
                <w:szCs w:val="24"/>
                <w:lang w:val="ru-RU"/>
              </w:rPr>
              <w:lastRenderedPageBreak/>
              <w:t>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D6EAC5E"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9D77A3A"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78C203"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5B7B6BF"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3EA861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7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/83535120</w:t>
              </w:r>
            </w:hyperlink>
          </w:p>
        </w:tc>
      </w:tr>
      <w:tr w:rsidR="00395E82" w:rsidRPr="00AF38A4" w14:paraId="66210354"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F46274" w14:textId="77777777" w:rsidR="00395E82" w:rsidRDefault="00054C4B">
            <w:pPr>
              <w:spacing w:after="0"/>
              <w:rPr>
                <w:lang w:val="ru-RU"/>
              </w:rPr>
            </w:pPr>
            <w:r>
              <w:rPr>
                <w:rFonts w:ascii="Times New Roman" w:hAnsi="Times New Roman"/>
                <w:color w:val="000000"/>
                <w:sz w:val="24"/>
                <w:lang w:val="ru-RU"/>
              </w:rPr>
              <w:t>89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71C14C"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Родная страна (традиции, обычаи) Количественные числительные для обозначения больших чисел (до 1 000 000). Развитие умений кратко представлять Россию и страну (страны) изучаемого языка.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11738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48AB420"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2D099E"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2D6ABA6"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83AA1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72"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/83535558</w:t>
              </w:r>
            </w:hyperlink>
            <w:r>
              <w:rPr>
                <w:rFonts w:ascii="Times New Roman" w:hAnsi="Times New Roman"/>
                <w:color w:val="000000"/>
                <w:sz w:val="24"/>
                <w:lang w:val="ru-RU"/>
              </w:rPr>
              <w:t xml:space="preserve"> </w:t>
            </w:r>
            <w:hyperlink r:id="rId273"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/83535008</w:t>
              </w:r>
            </w:hyperlink>
            <w:r>
              <w:rPr>
                <w:rFonts w:ascii="Times New Roman" w:hAnsi="Times New Roman"/>
                <w:color w:val="000000"/>
                <w:sz w:val="24"/>
                <w:lang w:val="ru-RU"/>
              </w:rPr>
              <w:t xml:space="preserve"> </w:t>
            </w:r>
            <w:hyperlink r:id="rId274"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/83534</w:t>
              </w:r>
              <w:r>
                <w:rPr>
                  <w:rStyle w:val="a4"/>
                  <w:rFonts w:ascii="Times New Roman" w:hAnsi="Times New Roman"/>
                  <w:color w:val="0000FF"/>
                </w:rPr>
                <w:t>d</w:t>
              </w:r>
              <w:r>
                <w:rPr>
                  <w:rStyle w:val="a4"/>
                  <w:rFonts w:ascii="Times New Roman" w:hAnsi="Times New Roman"/>
                  <w:color w:val="0000FF"/>
                  <w:lang w:val="ru-RU"/>
                </w:rPr>
                <w:t>42</w:t>
              </w:r>
            </w:hyperlink>
          </w:p>
        </w:tc>
      </w:tr>
      <w:tr w:rsidR="00395E82" w:rsidRPr="00AF38A4" w14:paraId="3D92B930"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899897" w14:textId="77777777" w:rsidR="00395E82" w:rsidRDefault="00054C4B">
            <w:pPr>
              <w:spacing w:after="0"/>
            </w:pPr>
            <w:r>
              <w:rPr>
                <w:rFonts w:ascii="Times New Roman" w:hAnsi="Times New Roman"/>
                <w:color w:val="000000"/>
                <w:sz w:val="24"/>
              </w:rPr>
              <w:t>90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AFA1FD"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Родная страна и страна (страны) изучаемого языка (страницы истории) Количественные числительные для обозначения больших чисел (до 1 000 000). Развитие умений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4E6252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C2D0704"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672EBD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CF34BC"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26D3A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75"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af</w:t>
              </w:r>
              <w:r>
                <w:rPr>
                  <w:rStyle w:val="a4"/>
                  <w:rFonts w:ascii="Times New Roman" w:hAnsi="Times New Roman"/>
                  <w:color w:val="0000FF"/>
                  <w:lang w:val="ru-RU"/>
                </w:rPr>
                <w:t>04</w:t>
              </w:r>
            </w:hyperlink>
            <w:r>
              <w:rPr>
                <w:rFonts w:ascii="Times New Roman" w:hAnsi="Times New Roman"/>
                <w:color w:val="000000"/>
                <w:sz w:val="24"/>
                <w:lang w:val="ru-RU"/>
              </w:rPr>
              <w:t xml:space="preserve"> </w:t>
            </w:r>
            <w:hyperlink r:id="rId276"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w:t>
              </w:r>
              <w:r>
                <w:rPr>
                  <w:rStyle w:val="a4"/>
                  <w:rFonts w:ascii="Times New Roman" w:hAnsi="Times New Roman"/>
                  <w:color w:val="0000FF"/>
                </w:rPr>
                <w:t>c</w:t>
              </w:r>
              <w:r>
                <w:rPr>
                  <w:rStyle w:val="a4"/>
                  <w:rFonts w:ascii="Times New Roman" w:hAnsi="Times New Roman"/>
                  <w:color w:val="0000FF"/>
                  <w:lang w:val="ru-RU"/>
                </w:rPr>
                <w:t>4</w:t>
              </w:r>
              <w:r>
                <w:rPr>
                  <w:rStyle w:val="a4"/>
                  <w:rFonts w:ascii="Times New Roman" w:hAnsi="Times New Roman"/>
                  <w:color w:val="0000FF"/>
                </w:rPr>
                <w:t>c</w:t>
              </w:r>
            </w:hyperlink>
          </w:p>
        </w:tc>
      </w:tr>
      <w:tr w:rsidR="00395E82" w:rsidRPr="00AF38A4" w14:paraId="589372DC"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D73926" w14:textId="77777777" w:rsidR="00395E82" w:rsidRDefault="00054C4B">
            <w:pPr>
              <w:spacing w:after="0"/>
            </w:pPr>
            <w:r>
              <w:rPr>
                <w:rFonts w:ascii="Times New Roman" w:hAnsi="Times New Roman"/>
                <w:color w:val="000000"/>
                <w:sz w:val="24"/>
              </w:rPr>
              <w:t>91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BB845BE"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Обобщение по теме «Родная страна и страна (страны) изучаемого языка (языковые особенности).» 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75842D3"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0083FF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78BB49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9CAD80"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B8BF6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77"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/8352</w:t>
              </w:r>
              <w:r>
                <w:rPr>
                  <w:rStyle w:val="a4"/>
                  <w:rFonts w:ascii="Times New Roman" w:hAnsi="Times New Roman"/>
                  <w:color w:val="0000FF"/>
                </w:rPr>
                <w:t>a</w:t>
              </w:r>
              <w:r>
                <w:rPr>
                  <w:rStyle w:val="a4"/>
                  <w:rFonts w:ascii="Times New Roman" w:hAnsi="Times New Roman"/>
                  <w:color w:val="0000FF"/>
                  <w:lang w:val="ru-RU"/>
                </w:rPr>
                <w:t>202</w:t>
              </w:r>
            </w:hyperlink>
          </w:p>
        </w:tc>
      </w:tr>
      <w:tr w:rsidR="00395E82" w:rsidRPr="00AF38A4" w14:paraId="1B28CCBE"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BAA54B7" w14:textId="77777777" w:rsidR="00395E82" w:rsidRDefault="00054C4B">
            <w:pPr>
              <w:spacing w:after="0"/>
              <w:rPr>
                <w:lang w:val="ru-RU"/>
              </w:rPr>
            </w:pPr>
            <w:r>
              <w:rPr>
                <w:rFonts w:ascii="Times New Roman" w:hAnsi="Times New Roman"/>
                <w:color w:val="000000"/>
                <w:sz w:val="24"/>
                <w:lang w:val="ru-RU"/>
              </w:rPr>
              <w:t>92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080AE72" w14:textId="77777777" w:rsidR="00395E82" w:rsidRDefault="00CD7E18" w:rsidP="00CD7E18">
            <w:pPr>
              <w:spacing w:after="0" w:line="264" w:lineRule="auto"/>
              <w:jc w:val="both"/>
              <w:rPr>
                <w:rFonts w:ascii="Times New Roman" w:hAnsi="Times New Roman" w:cs="Times New Roman"/>
                <w:b/>
                <w:bCs/>
                <w:color w:val="000000"/>
                <w:sz w:val="24"/>
                <w:szCs w:val="24"/>
                <w:lang w:val="ru-RU"/>
              </w:rPr>
            </w:pPr>
            <w:r>
              <w:rPr>
                <w:rFonts w:ascii="Times New Roman" w:hAnsi="Times New Roman" w:cs="Times New Roman"/>
                <w:b/>
                <w:bCs/>
                <w:color w:val="000000"/>
                <w:sz w:val="24"/>
                <w:szCs w:val="24"/>
                <w:lang w:val="ru-RU"/>
              </w:rPr>
              <w:t xml:space="preserve">Промежуточная аттестация </w:t>
            </w:r>
            <w:r w:rsidR="00054C4B">
              <w:rPr>
                <w:rFonts w:ascii="Times New Roman" w:hAnsi="Times New Roman" w:cs="Times New Roman"/>
                <w:b/>
                <w:bCs/>
                <w:color w:val="000000"/>
                <w:sz w:val="24"/>
                <w:szCs w:val="24"/>
                <w:lang w:val="ru-RU"/>
              </w:rPr>
              <w:t xml:space="preserve">Итоговая </w:t>
            </w:r>
            <w:r>
              <w:rPr>
                <w:rFonts w:ascii="Times New Roman" w:hAnsi="Times New Roman" w:cs="Times New Roman"/>
                <w:b/>
                <w:bCs/>
                <w:color w:val="000000"/>
                <w:sz w:val="24"/>
                <w:szCs w:val="24"/>
                <w:lang w:val="ru-RU"/>
              </w:rPr>
              <w:t xml:space="preserve">контрольная </w:t>
            </w:r>
            <w:r w:rsidR="00054C4B">
              <w:rPr>
                <w:rFonts w:ascii="Times New Roman" w:hAnsi="Times New Roman" w:cs="Times New Roman"/>
                <w:b/>
                <w:bCs/>
                <w:color w:val="000000"/>
                <w:sz w:val="24"/>
                <w:szCs w:val="24"/>
                <w:lang w:val="ru-RU"/>
              </w:rPr>
              <w:t>работа.</w:t>
            </w:r>
          </w:p>
          <w:p w14:paraId="23B12D92" w14:textId="77777777" w:rsidR="00395E82" w:rsidRDefault="00395E82">
            <w:pPr>
              <w:spacing w:after="0" w:line="264" w:lineRule="auto"/>
              <w:ind w:firstLine="600"/>
              <w:jc w:val="both"/>
              <w:rPr>
                <w:rFonts w:ascii="Times New Roman" w:hAnsi="Times New Roman" w:cs="Times New Roman"/>
                <w:sz w:val="24"/>
                <w:szCs w:val="24"/>
                <w:lang w:val="ru-RU"/>
              </w:rPr>
            </w:pP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F2E11EE"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72B3C7" w14:textId="77777777" w:rsidR="00395E82" w:rsidRDefault="00054C4B">
            <w:pPr>
              <w:spacing w:after="0"/>
              <w:ind w:left="135"/>
              <w:jc w:val="center"/>
              <w:rPr>
                <w:lang w:val="ru-RU"/>
              </w:rPr>
            </w:pPr>
            <w:r>
              <w:rPr>
                <w:lang w:val="ru-RU"/>
              </w:rPr>
              <w:t>1</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C67846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A4E41B9"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73C30C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78"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w:t>
              </w:r>
              <w:r>
                <w:rPr>
                  <w:rStyle w:val="a4"/>
                  <w:rFonts w:ascii="Times New Roman" w:hAnsi="Times New Roman"/>
                  <w:color w:val="0000FF"/>
                </w:rPr>
                <w:t>b</w:t>
              </w:r>
              <w:r>
                <w:rPr>
                  <w:rStyle w:val="a4"/>
                  <w:rFonts w:ascii="Times New Roman" w:hAnsi="Times New Roman"/>
                  <w:color w:val="0000FF"/>
                  <w:lang w:val="ru-RU"/>
                </w:rPr>
                <w:t>16</w:t>
              </w:r>
            </w:hyperlink>
          </w:p>
        </w:tc>
      </w:tr>
      <w:tr w:rsidR="00395E82" w:rsidRPr="00AF38A4" w14:paraId="0F22E74B"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7434535" w14:textId="77777777" w:rsidR="00395E82" w:rsidRDefault="00054C4B">
            <w:pPr>
              <w:spacing w:after="0"/>
            </w:pPr>
            <w:r>
              <w:rPr>
                <w:rFonts w:ascii="Times New Roman" w:hAnsi="Times New Roman"/>
                <w:color w:val="000000"/>
                <w:sz w:val="24"/>
              </w:rPr>
              <w:t>93</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AC2ADDD" w14:textId="77777777" w:rsidR="00395E82" w:rsidRDefault="00054C4B">
            <w:pPr>
              <w:spacing w:after="0"/>
              <w:ind w:left="135"/>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Выдающиеся люди страны (стран) изучаемого языка. </w:t>
            </w:r>
            <w:r>
              <w:rPr>
                <w:rFonts w:ascii="Times New Roman" w:hAnsi="Times New Roman" w:cs="Times New Roman"/>
                <w:color w:val="000000"/>
                <w:sz w:val="24"/>
                <w:szCs w:val="24"/>
              </w:rPr>
              <w:t>(</w:t>
            </w:r>
            <w:r>
              <w:rPr>
                <w:rFonts w:ascii="Times New Roman" w:hAnsi="Times New Roman" w:cs="Times New Roman"/>
                <w:color w:val="000000"/>
                <w:sz w:val="24"/>
                <w:szCs w:val="24"/>
                <w:lang w:val="ru-RU"/>
              </w:rPr>
              <w:t>писатели</w:t>
            </w:r>
            <w:r>
              <w:rPr>
                <w:rFonts w:ascii="Times New Roman" w:hAnsi="Times New Roman" w:cs="Times New Roman"/>
                <w:color w:val="000000"/>
                <w:sz w:val="24"/>
                <w:szCs w:val="24"/>
              </w:rPr>
              <w:t xml:space="preserve">). Местоимения other/another, both, all, one. </w:t>
            </w:r>
            <w:r>
              <w:rPr>
                <w:rFonts w:ascii="Times New Roman" w:hAnsi="Times New Roman" w:cs="Times New Roman"/>
                <w:color w:val="000000"/>
                <w:sz w:val="24"/>
                <w:szCs w:val="24"/>
                <w:lang w:val="ru-RU"/>
              </w:rPr>
              <w:t>Чтение с полным пониманием предполагает полное и точное понимание информации, представленной в тексте, в эксплицитной (явной) форме.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994C62F"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B83DD2E"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CC8FAF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550939F"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F3C15F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7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w:t>
              </w:r>
              <w:r>
                <w:rPr>
                  <w:rStyle w:val="a4"/>
                  <w:rFonts w:ascii="Times New Roman" w:hAnsi="Times New Roman"/>
                  <w:color w:val="0000FF"/>
                </w:rPr>
                <w:t>b</w:t>
              </w:r>
              <w:r>
                <w:rPr>
                  <w:rStyle w:val="a4"/>
                  <w:rFonts w:ascii="Times New Roman" w:hAnsi="Times New Roman"/>
                  <w:color w:val="0000FF"/>
                  <w:lang w:val="ru-RU"/>
                </w:rPr>
                <w:t>16</w:t>
              </w:r>
            </w:hyperlink>
          </w:p>
        </w:tc>
      </w:tr>
      <w:tr w:rsidR="00395E82" w:rsidRPr="00AF38A4" w14:paraId="64C587A1"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90FDDD2" w14:textId="77777777" w:rsidR="00395E82" w:rsidRDefault="00054C4B">
            <w:pPr>
              <w:spacing w:after="0"/>
            </w:pPr>
            <w:r>
              <w:rPr>
                <w:rFonts w:ascii="Times New Roman" w:hAnsi="Times New Roman"/>
                <w:color w:val="000000"/>
                <w:sz w:val="24"/>
              </w:rPr>
              <w:t>94</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BD9643"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Выдающиеся люди страны (стран) изучаемого языка. </w:t>
            </w:r>
            <w:r>
              <w:rPr>
                <w:rFonts w:ascii="Times New Roman" w:hAnsi="Times New Roman" w:cs="Times New Roman"/>
                <w:color w:val="000000"/>
                <w:sz w:val="24"/>
                <w:szCs w:val="24"/>
              </w:rPr>
              <w:t>(</w:t>
            </w:r>
            <w:r>
              <w:rPr>
                <w:rFonts w:ascii="Times New Roman" w:hAnsi="Times New Roman" w:cs="Times New Roman"/>
                <w:color w:val="000000"/>
                <w:sz w:val="24"/>
                <w:szCs w:val="24"/>
                <w:lang w:val="ru-RU"/>
              </w:rPr>
              <w:t>писатели</w:t>
            </w:r>
            <w:r>
              <w:rPr>
                <w:rFonts w:ascii="Times New Roman" w:hAnsi="Times New Roman" w:cs="Times New Roman"/>
                <w:color w:val="000000"/>
                <w:sz w:val="24"/>
                <w:szCs w:val="24"/>
              </w:rPr>
              <w:t xml:space="preserve">). Местоимения other/another, both, all, one. </w:t>
            </w:r>
            <w:r>
              <w:rPr>
                <w:rFonts w:ascii="Times New Roman" w:hAnsi="Times New Roman" w:cs="Times New Roman"/>
                <w:color w:val="000000"/>
                <w:sz w:val="24"/>
                <w:szCs w:val="24"/>
                <w:lang w:val="ru-RU"/>
              </w:rPr>
              <w:t>Чтение с полным пониманием предполагает полное и точное понимание информации, представленной в тексте, в эксплицитной (явной) форме.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43A3B12"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8F8D3E4"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CE5B991"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0C9AD5"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9CCF3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8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w:t>
              </w:r>
              <w:r>
                <w:rPr>
                  <w:rStyle w:val="a4"/>
                  <w:rFonts w:ascii="Times New Roman" w:hAnsi="Times New Roman"/>
                  <w:color w:val="0000FF"/>
                </w:rPr>
                <w:t>f</w:t>
              </w:r>
              <w:r>
                <w:rPr>
                  <w:rStyle w:val="a4"/>
                  <w:rFonts w:ascii="Times New Roman" w:hAnsi="Times New Roman"/>
                  <w:color w:val="0000FF"/>
                  <w:lang w:val="ru-RU"/>
                </w:rPr>
                <w:t>1</w:t>
              </w:r>
              <w:r>
                <w:rPr>
                  <w:rStyle w:val="a4"/>
                  <w:rFonts w:ascii="Times New Roman" w:hAnsi="Times New Roman"/>
                  <w:color w:val="0000FF"/>
                </w:rPr>
                <w:t>c</w:t>
              </w:r>
            </w:hyperlink>
          </w:p>
        </w:tc>
      </w:tr>
      <w:tr w:rsidR="00395E82" w:rsidRPr="00AF38A4" w14:paraId="2594A327"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8F11CDC" w14:textId="77777777" w:rsidR="00395E82" w:rsidRDefault="00054C4B">
            <w:pPr>
              <w:spacing w:after="0"/>
              <w:rPr>
                <w:lang w:val="ru-RU"/>
              </w:rPr>
            </w:pPr>
            <w:r>
              <w:rPr>
                <w:rFonts w:ascii="Times New Roman" w:hAnsi="Times New Roman"/>
                <w:color w:val="000000"/>
                <w:sz w:val="24"/>
                <w:lang w:val="ru-RU"/>
              </w:rPr>
              <w:t>95</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4ECD09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Выдающиеся люди страны (стран) изучаемого языка (писатели, известные произведения). Местоимения </w:t>
            </w:r>
            <w:r>
              <w:rPr>
                <w:rFonts w:ascii="Times New Roman" w:hAnsi="Times New Roman" w:cs="Times New Roman"/>
                <w:color w:val="000000"/>
                <w:sz w:val="24"/>
                <w:szCs w:val="24"/>
              </w:rPr>
              <w:t>other</w:t>
            </w:r>
            <w:r>
              <w:rPr>
                <w:rFonts w:ascii="Times New Roman" w:hAnsi="Times New Roman" w:cs="Times New Roman"/>
                <w:color w:val="000000"/>
                <w:sz w:val="24"/>
                <w:szCs w:val="24"/>
                <w:lang w:val="ru-RU"/>
              </w:rPr>
              <w:t>/</w:t>
            </w:r>
            <w:r>
              <w:rPr>
                <w:rFonts w:ascii="Times New Roman" w:hAnsi="Times New Roman" w:cs="Times New Roman"/>
                <w:color w:val="000000"/>
                <w:sz w:val="24"/>
                <w:szCs w:val="24"/>
              </w:rPr>
              <w:t>another</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both</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all</w:t>
            </w:r>
            <w:r>
              <w:rPr>
                <w:rFonts w:ascii="Times New Roman" w:hAnsi="Times New Roman" w:cs="Times New Roman"/>
                <w:color w:val="000000"/>
                <w:sz w:val="24"/>
                <w:szCs w:val="24"/>
                <w:lang w:val="ru-RU"/>
              </w:rPr>
              <w:t xml:space="preserve">, </w:t>
            </w:r>
            <w:r>
              <w:rPr>
                <w:rFonts w:ascii="Times New Roman" w:hAnsi="Times New Roman" w:cs="Times New Roman"/>
                <w:color w:val="000000"/>
                <w:sz w:val="24"/>
                <w:szCs w:val="24"/>
              </w:rPr>
              <w:t>one</w:t>
            </w:r>
            <w:r>
              <w:rPr>
                <w:rFonts w:ascii="Times New Roman" w:hAnsi="Times New Roman" w:cs="Times New Roman"/>
                <w:color w:val="000000"/>
                <w:sz w:val="24"/>
                <w:szCs w:val="24"/>
                <w:lang w:val="ru-RU"/>
              </w:rPr>
              <w:t>.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0AA17F"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EE255E9"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C069E24"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4EDA464"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BC87DF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81"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w:t>
              </w:r>
              <w:r>
                <w:rPr>
                  <w:rStyle w:val="a4"/>
                  <w:rFonts w:ascii="Times New Roman" w:hAnsi="Times New Roman"/>
                  <w:color w:val="0000FF"/>
                </w:rPr>
                <w:t>f</w:t>
              </w:r>
              <w:r>
                <w:rPr>
                  <w:rStyle w:val="a4"/>
                  <w:rFonts w:ascii="Times New Roman" w:hAnsi="Times New Roman"/>
                  <w:color w:val="0000FF"/>
                  <w:lang w:val="ru-RU"/>
                </w:rPr>
                <w:t>1</w:t>
              </w:r>
              <w:r>
                <w:rPr>
                  <w:rStyle w:val="a4"/>
                  <w:rFonts w:ascii="Times New Roman" w:hAnsi="Times New Roman"/>
                  <w:color w:val="0000FF"/>
                </w:rPr>
                <w:t>c</w:t>
              </w:r>
            </w:hyperlink>
          </w:p>
        </w:tc>
      </w:tr>
      <w:tr w:rsidR="00395E82" w:rsidRPr="00AF38A4" w14:paraId="2BC7A82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43DAC5" w14:textId="77777777" w:rsidR="00395E82" w:rsidRDefault="00054C4B">
            <w:pPr>
              <w:spacing w:after="0"/>
            </w:pPr>
            <w:r>
              <w:rPr>
                <w:rFonts w:ascii="Times New Roman" w:hAnsi="Times New Roman"/>
                <w:color w:val="000000"/>
                <w:sz w:val="24"/>
              </w:rPr>
              <w:t>96</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02C9BF9"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Выдающиеся люди страны (стран) изучаемого языка (поэты). Развитие коммуникативных 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xml:space="preserve">,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 Развитие коммуникативных умений </w:t>
            </w:r>
            <w:r>
              <w:rPr>
                <w:rFonts w:ascii="Times New Roman" w:hAnsi="Times New Roman" w:cs="Times New Roman"/>
                <w:color w:val="000000"/>
                <w:sz w:val="24"/>
                <w:szCs w:val="24"/>
                <w:u w:val="single"/>
                <w:lang w:val="ru-RU"/>
              </w:rPr>
              <w:t>диалогической речи</w:t>
            </w:r>
            <w:r>
              <w:rPr>
                <w:rFonts w:ascii="Times New Roman" w:hAnsi="Times New Roman" w:cs="Times New Roman"/>
                <w:color w:val="000000"/>
                <w:sz w:val="24"/>
                <w:szCs w:val="24"/>
                <w:lang w:val="ru-RU"/>
              </w:rPr>
              <w:t xml:space="preserve">, а именно умений вести: диалог </w:t>
            </w:r>
            <w:r>
              <w:rPr>
                <w:rFonts w:ascii="Times New Roman" w:hAnsi="Times New Roman" w:cs="Times New Roman"/>
                <w:color w:val="000000"/>
                <w:sz w:val="24"/>
                <w:szCs w:val="24"/>
                <w:lang w:val="ru-RU"/>
              </w:rPr>
              <w:lastRenderedPageBreak/>
              <w:t>этикетного характера, диалог-побуждение к действию, диалог-расспрос, комбинированный диалог, включающий различные виды диалогов.</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686239"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18CD21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2657F3A"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ACE7BA3"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E69CC1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82"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w:t>
              </w:r>
              <w:r>
                <w:rPr>
                  <w:rStyle w:val="a4"/>
                  <w:rFonts w:ascii="Times New Roman" w:hAnsi="Times New Roman"/>
                  <w:color w:val="0000FF"/>
                </w:rPr>
                <w:t>d</w:t>
              </w:r>
              <w:r>
                <w:rPr>
                  <w:rStyle w:val="a4"/>
                  <w:rFonts w:ascii="Times New Roman" w:hAnsi="Times New Roman"/>
                  <w:color w:val="0000FF"/>
                  <w:lang w:val="ru-RU"/>
                </w:rPr>
                <w:t>8</w:t>
              </w:r>
              <w:r>
                <w:rPr>
                  <w:rStyle w:val="a4"/>
                  <w:rFonts w:ascii="Times New Roman" w:hAnsi="Times New Roman"/>
                  <w:color w:val="0000FF"/>
                </w:rPr>
                <w:t>c</w:t>
              </w:r>
            </w:hyperlink>
          </w:p>
        </w:tc>
      </w:tr>
      <w:tr w:rsidR="00395E82" w:rsidRPr="00AF38A4" w14:paraId="15806941"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8B8D6B" w14:textId="77777777" w:rsidR="00395E82" w:rsidRDefault="00054C4B">
            <w:pPr>
              <w:spacing w:after="0"/>
              <w:rPr>
                <w:lang w:val="ru-RU"/>
              </w:rPr>
            </w:pPr>
            <w:r>
              <w:rPr>
                <w:rFonts w:ascii="Times New Roman" w:hAnsi="Times New Roman"/>
                <w:color w:val="000000"/>
                <w:sz w:val="24"/>
                <w:lang w:val="ru-RU"/>
              </w:rPr>
              <w:t>97</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BD1381"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Выдающиеся люди страны (стран) изучаемого языка (учёные). 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1A224F3"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47061DB"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666F7D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73E882A"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4FA685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83"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/83536296</w:t>
              </w:r>
            </w:hyperlink>
          </w:p>
        </w:tc>
      </w:tr>
      <w:tr w:rsidR="00395E82" w:rsidRPr="00AF38A4" w14:paraId="55E4275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A52B22F" w14:textId="77777777" w:rsidR="00395E82" w:rsidRDefault="00054C4B">
            <w:pPr>
              <w:spacing w:after="0"/>
            </w:pPr>
            <w:r>
              <w:rPr>
                <w:rFonts w:ascii="Times New Roman" w:hAnsi="Times New Roman"/>
                <w:color w:val="000000"/>
                <w:sz w:val="24"/>
              </w:rPr>
              <w:t>98</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18AB188"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Выдающиеся люди страны (стран) изучаемого языка (спортсмены, актёры). 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0C97D01"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CD7DF5"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265FDBD"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C41E6B"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CFB1C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84"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/8353616</w:t>
              </w:r>
              <w:r>
                <w:rPr>
                  <w:rStyle w:val="a4"/>
                  <w:rFonts w:ascii="Times New Roman" w:hAnsi="Times New Roman"/>
                  <w:color w:val="0000FF"/>
                </w:rPr>
                <w:t>a</w:t>
              </w:r>
            </w:hyperlink>
          </w:p>
        </w:tc>
      </w:tr>
      <w:tr w:rsidR="00395E82" w:rsidRPr="00AF38A4" w14:paraId="74266726"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C6EF3B" w14:textId="77777777" w:rsidR="00395E82" w:rsidRDefault="00054C4B">
            <w:pPr>
              <w:spacing w:after="0"/>
              <w:rPr>
                <w:lang w:val="ru-RU"/>
              </w:rPr>
            </w:pPr>
            <w:r>
              <w:rPr>
                <w:rFonts w:ascii="Times New Roman" w:hAnsi="Times New Roman"/>
                <w:color w:val="000000"/>
                <w:sz w:val="24"/>
                <w:lang w:val="ru-RU"/>
              </w:rPr>
              <w:t>99</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6D4791B"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Выдающиеся люди родной страны (спортсмены, актёры).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создание устных связных монологических высказываний с использованием основных коммуникативных типов речи:</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 xml:space="preserve">описание (предмета, местности, внешности и одежды человека), в том числе характеристика (черты характера реального человека или </w:t>
            </w:r>
            <w:r>
              <w:rPr>
                <w:rFonts w:ascii="Times New Roman" w:hAnsi="Times New Roman" w:cs="Times New Roman"/>
                <w:color w:val="000000"/>
                <w:sz w:val="24"/>
                <w:szCs w:val="24"/>
                <w:lang w:val="ru-RU"/>
              </w:rPr>
              <w:lastRenderedPageBreak/>
              <w:t>литературного персонажа);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36F660"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7967420"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1F1D2C2"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52F2A40"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D74C7E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85"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/8353616</w:t>
              </w:r>
              <w:r>
                <w:rPr>
                  <w:rStyle w:val="a4"/>
                  <w:rFonts w:ascii="Times New Roman" w:hAnsi="Times New Roman"/>
                  <w:color w:val="0000FF"/>
                </w:rPr>
                <w:t>a</w:t>
              </w:r>
            </w:hyperlink>
            <w:r>
              <w:rPr>
                <w:rFonts w:ascii="Times New Roman" w:hAnsi="Times New Roman"/>
                <w:color w:val="000000"/>
                <w:sz w:val="24"/>
                <w:lang w:val="ru-RU"/>
              </w:rPr>
              <w:t xml:space="preserve"> </w:t>
            </w:r>
            <w:hyperlink r:id="rId286"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/835363</w:t>
              </w:r>
              <w:r>
                <w:rPr>
                  <w:rStyle w:val="a4"/>
                  <w:rFonts w:ascii="Times New Roman" w:hAnsi="Times New Roman"/>
                  <w:color w:val="0000FF"/>
                </w:rPr>
                <w:t>b</w:t>
              </w:r>
              <w:r>
                <w:rPr>
                  <w:rStyle w:val="a4"/>
                  <w:rFonts w:ascii="Times New Roman" w:hAnsi="Times New Roman"/>
                  <w:color w:val="0000FF"/>
                  <w:lang w:val="ru-RU"/>
                </w:rPr>
                <w:t>8</w:t>
              </w:r>
            </w:hyperlink>
          </w:p>
        </w:tc>
      </w:tr>
      <w:tr w:rsidR="00395E82" w:rsidRPr="00AF38A4" w14:paraId="2D85C5ED"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500269" w14:textId="77777777" w:rsidR="00395E82" w:rsidRDefault="00054C4B">
            <w:pPr>
              <w:spacing w:after="0"/>
            </w:pPr>
            <w:r>
              <w:rPr>
                <w:rFonts w:ascii="Times New Roman" w:hAnsi="Times New Roman"/>
                <w:color w:val="000000"/>
                <w:sz w:val="24"/>
              </w:rPr>
              <w:t>100</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8793550"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Выдающиеся люди родной страны (писатели, поэты). 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CFEF642"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C3A3306"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FC4528F"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69A00892"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B75B3F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87"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w:t>
              </w:r>
              <w:r>
                <w:rPr>
                  <w:rStyle w:val="a4"/>
                  <w:rFonts w:ascii="Times New Roman" w:hAnsi="Times New Roman"/>
                  <w:color w:val="0000FF"/>
                </w:rPr>
                <w:t>f</w:t>
              </w:r>
              <w:r>
                <w:rPr>
                  <w:rStyle w:val="a4"/>
                  <w:rFonts w:ascii="Times New Roman" w:hAnsi="Times New Roman"/>
                  <w:color w:val="0000FF"/>
                  <w:lang w:val="ru-RU"/>
                </w:rPr>
                <w:t>1</w:t>
              </w:r>
              <w:r>
                <w:rPr>
                  <w:rStyle w:val="a4"/>
                  <w:rFonts w:ascii="Times New Roman" w:hAnsi="Times New Roman"/>
                  <w:color w:val="0000FF"/>
                </w:rPr>
                <w:t>c</w:t>
              </w:r>
            </w:hyperlink>
            <w:r>
              <w:rPr>
                <w:rFonts w:ascii="Times New Roman" w:hAnsi="Times New Roman"/>
                <w:color w:val="000000"/>
                <w:sz w:val="24"/>
                <w:lang w:val="ru-RU"/>
              </w:rPr>
              <w:t xml:space="preserve"> </w:t>
            </w:r>
            <w:hyperlink r:id="rId288"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/83535</w:t>
              </w:r>
              <w:r>
                <w:rPr>
                  <w:rStyle w:val="a4"/>
                  <w:rFonts w:ascii="Times New Roman" w:hAnsi="Times New Roman"/>
                  <w:color w:val="0000FF"/>
                </w:rPr>
                <w:t>d</w:t>
              </w:r>
              <w:r>
                <w:rPr>
                  <w:rStyle w:val="a4"/>
                  <w:rFonts w:ascii="Times New Roman" w:hAnsi="Times New Roman"/>
                  <w:color w:val="0000FF"/>
                  <w:lang w:val="ru-RU"/>
                </w:rPr>
                <w:t>8</w:t>
              </w:r>
              <w:r>
                <w:rPr>
                  <w:rStyle w:val="a4"/>
                  <w:rFonts w:ascii="Times New Roman" w:hAnsi="Times New Roman"/>
                  <w:color w:val="0000FF"/>
                </w:rPr>
                <w:t>c</w:t>
              </w:r>
            </w:hyperlink>
          </w:p>
        </w:tc>
      </w:tr>
      <w:tr w:rsidR="00395E82" w:rsidRPr="00AF38A4" w14:paraId="76CAAE16"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006DB9C" w14:textId="77777777" w:rsidR="00395E82" w:rsidRDefault="00054C4B">
            <w:pPr>
              <w:spacing w:after="0"/>
            </w:pPr>
            <w:r>
              <w:rPr>
                <w:rFonts w:ascii="Times New Roman" w:hAnsi="Times New Roman"/>
                <w:color w:val="000000"/>
                <w:sz w:val="24"/>
              </w:rPr>
              <w:t>101</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223A03A"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 xml:space="preserve">Обобщение по теме «Выдающиеся люди родной страны и страны (стран) изучаемого языка.  Развитие умений кратко рассказывать о выдающихся людях родной страны и страны (стран) изучаемого языка (учёных, писателях, поэтах, спортсменах). Развитие коммуникативных умений </w:t>
            </w:r>
            <w:r>
              <w:rPr>
                <w:rFonts w:ascii="Times New Roman" w:hAnsi="Times New Roman" w:cs="Times New Roman"/>
                <w:color w:val="000000"/>
                <w:sz w:val="24"/>
                <w:szCs w:val="24"/>
                <w:u w:val="single"/>
                <w:lang w:val="ru-RU"/>
              </w:rPr>
              <w:t>монологической речи</w:t>
            </w:r>
            <w:r>
              <w:rPr>
                <w:rFonts w:ascii="Times New Roman" w:hAnsi="Times New Roman" w:cs="Times New Roman"/>
                <w:color w:val="000000"/>
                <w:sz w:val="24"/>
                <w:szCs w:val="24"/>
                <w:lang w:val="ru-RU"/>
              </w:rPr>
              <w:t>:</w:t>
            </w:r>
            <w:r>
              <w:rPr>
                <w:rFonts w:ascii="Times New Roman" w:hAnsi="Times New Roman" w:cs="Times New Roman"/>
                <w:sz w:val="24"/>
                <w:szCs w:val="24"/>
                <w:lang w:val="ru-RU"/>
              </w:rPr>
              <w:t xml:space="preserve"> </w:t>
            </w:r>
            <w:r>
              <w:rPr>
                <w:rFonts w:ascii="Times New Roman" w:hAnsi="Times New Roman" w:cs="Times New Roman"/>
                <w:color w:val="000000"/>
                <w:sz w:val="24"/>
                <w:szCs w:val="24"/>
                <w:lang w:val="ru-RU"/>
              </w:rPr>
              <w:t>создание устных связных монологических высказываний с использованием основных коммуникативных типов речи: повествование (сообщение)</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BC69F85"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DE29F9D" w14:textId="77777777" w:rsidR="00395E82" w:rsidRDefault="00395E82">
            <w:pPr>
              <w:spacing w:after="0"/>
              <w:ind w:left="135"/>
              <w:jc w:val="center"/>
              <w:rPr>
                <w:lang w:val="ru-RU"/>
              </w:rPr>
            </w:pP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A120BE6"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15F436E" w14:textId="77777777" w:rsidR="00395E82" w:rsidRDefault="00395E82">
            <w:pPr>
              <w:spacing w:after="0"/>
              <w:ind w:left="135"/>
              <w:rPr>
                <w:lang w:val="ru-RU"/>
              </w:rPr>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EAABAB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89"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/8353658</w:t>
              </w:r>
              <w:r>
                <w:rPr>
                  <w:rStyle w:val="a4"/>
                  <w:rFonts w:ascii="Times New Roman" w:hAnsi="Times New Roman"/>
                  <w:color w:val="0000FF"/>
                </w:rPr>
                <w:t>e</w:t>
              </w:r>
            </w:hyperlink>
          </w:p>
        </w:tc>
      </w:tr>
      <w:tr w:rsidR="00395E82" w:rsidRPr="00AF38A4" w14:paraId="141C8992" w14:textId="77777777">
        <w:trPr>
          <w:trHeight w:val="144"/>
        </w:trPr>
        <w:tc>
          <w:tcPr>
            <w:tcW w:w="416"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5885827E" w14:textId="77777777" w:rsidR="00395E82" w:rsidRDefault="00054C4B">
            <w:pPr>
              <w:spacing w:after="0"/>
              <w:rPr>
                <w:lang w:val="ru-RU"/>
              </w:rPr>
            </w:pPr>
            <w:r>
              <w:rPr>
                <w:rFonts w:ascii="Times New Roman" w:hAnsi="Times New Roman"/>
                <w:color w:val="000000"/>
                <w:sz w:val="24"/>
                <w:lang w:val="ru-RU"/>
              </w:rPr>
              <w:t>102</w:t>
            </w:r>
          </w:p>
        </w:tc>
        <w:tc>
          <w:tcPr>
            <w:tcW w:w="4019"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14EC0965" w14:textId="77777777" w:rsidR="00395E82" w:rsidRDefault="00054C4B">
            <w:pPr>
              <w:spacing w:after="0" w:line="264" w:lineRule="auto"/>
              <w:ind w:firstLine="600"/>
              <w:jc w:val="both"/>
              <w:rPr>
                <w:rFonts w:ascii="Times New Roman" w:hAnsi="Times New Roman" w:cs="Times New Roman"/>
                <w:sz w:val="24"/>
                <w:szCs w:val="24"/>
                <w:lang w:val="ru-RU"/>
              </w:rPr>
            </w:pPr>
            <w:r>
              <w:rPr>
                <w:rFonts w:ascii="Times New Roman" w:hAnsi="Times New Roman" w:cs="Times New Roman"/>
                <w:color w:val="000000"/>
                <w:sz w:val="24"/>
                <w:szCs w:val="24"/>
                <w:lang w:val="ru-RU"/>
              </w:rPr>
              <w:t>Контроль по теме «Выдающиеся люди родной страны и страны (стран) изучаемого языка.  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72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E31379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12D8148"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49C56532" w14:textId="77777777" w:rsidR="00395E82" w:rsidRDefault="00395E82">
            <w:pPr>
              <w:spacing w:after="0"/>
              <w:ind w:left="135"/>
              <w:jc w:val="center"/>
              <w:rPr>
                <w:lang w:val="ru-RU"/>
              </w:rPr>
            </w:pPr>
          </w:p>
        </w:tc>
        <w:tc>
          <w:tcPr>
            <w:tcW w:w="1054"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C8184A" w14:textId="77777777" w:rsidR="00395E82" w:rsidRDefault="00395E82">
            <w:pPr>
              <w:spacing w:after="0"/>
              <w:ind w:left="135"/>
            </w:pPr>
          </w:p>
        </w:tc>
        <w:tc>
          <w:tcPr>
            <w:tcW w:w="185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B58AE1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90" w:history="1">
              <w:r>
                <w:rPr>
                  <w:rStyle w:val="a4"/>
                  <w:rFonts w:ascii="Times New Roman" w:hAnsi="Times New Roman"/>
                  <w:color w:val="0000FF"/>
                </w:rPr>
                <w:t>https</w:t>
              </w:r>
              <w:r>
                <w:rPr>
                  <w:rStyle w:val="a4"/>
                  <w:rFonts w:ascii="Times New Roman" w:hAnsi="Times New Roman"/>
                  <w:color w:val="0000FF"/>
                  <w:lang w:val="ru-RU"/>
                </w:rPr>
                <w:t>://</w:t>
              </w:r>
              <w:r>
                <w:rPr>
                  <w:rStyle w:val="a4"/>
                  <w:rFonts w:ascii="Times New Roman" w:hAnsi="Times New Roman"/>
                  <w:color w:val="0000FF"/>
                </w:rPr>
                <w:t>m</w:t>
              </w:r>
              <w:r>
                <w:rPr>
                  <w:rStyle w:val="a4"/>
                  <w:rFonts w:ascii="Times New Roman" w:hAnsi="Times New Roman"/>
                  <w:color w:val="0000FF"/>
                  <w:lang w:val="ru-RU"/>
                </w:rPr>
                <w:t>.</w:t>
              </w:r>
              <w:r>
                <w:rPr>
                  <w:rStyle w:val="a4"/>
                  <w:rFonts w:ascii="Times New Roman" w:hAnsi="Times New Roman"/>
                  <w:color w:val="0000FF"/>
                </w:rPr>
                <w:t>edsoo</w:t>
              </w:r>
              <w:r>
                <w:rPr>
                  <w:rStyle w:val="a4"/>
                  <w:rFonts w:ascii="Times New Roman" w:hAnsi="Times New Roman"/>
                  <w:color w:val="0000FF"/>
                  <w:lang w:val="ru-RU"/>
                </w:rPr>
                <w:t>.</w:t>
              </w:r>
              <w:r>
                <w:rPr>
                  <w:rStyle w:val="a4"/>
                  <w:rFonts w:ascii="Times New Roman" w:hAnsi="Times New Roman"/>
                  <w:color w:val="0000FF"/>
                </w:rPr>
                <w:t>ru</w:t>
              </w:r>
              <w:r>
                <w:rPr>
                  <w:rStyle w:val="a4"/>
                  <w:rFonts w:ascii="Times New Roman" w:hAnsi="Times New Roman"/>
                  <w:color w:val="0000FF"/>
                  <w:lang w:val="ru-RU"/>
                </w:rPr>
                <w:t>/8353658</w:t>
              </w:r>
              <w:r>
                <w:rPr>
                  <w:rStyle w:val="a4"/>
                  <w:rFonts w:ascii="Times New Roman" w:hAnsi="Times New Roman"/>
                  <w:color w:val="0000FF"/>
                </w:rPr>
                <w:t>e</w:t>
              </w:r>
            </w:hyperlink>
          </w:p>
        </w:tc>
      </w:tr>
      <w:tr w:rsidR="00395E82" w14:paraId="7EFC43DB" w14:textId="77777777">
        <w:trPr>
          <w:trHeight w:val="144"/>
        </w:trPr>
        <w:tc>
          <w:tcPr>
            <w:tcW w:w="0" w:type="auto"/>
            <w:gridSpan w:val="2"/>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5D66368" w14:textId="77777777" w:rsidR="00395E82" w:rsidRDefault="00054C4B">
            <w:pPr>
              <w:spacing w:after="0"/>
              <w:ind w:left="135"/>
              <w:rPr>
                <w:lang w:val="ru-RU"/>
              </w:rPr>
            </w:pPr>
            <w:r>
              <w:rPr>
                <w:rFonts w:ascii="Times New Roman" w:hAnsi="Times New Roman"/>
                <w:color w:val="000000"/>
                <w:sz w:val="24"/>
                <w:lang w:val="ru-RU"/>
              </w:rPr>
              <w:lastRenderedPageBreak/>
              <w:t>ОБЩЕЕ КОЛИЧЕСТВО ЧАСОВ ПО ПРОГРАММЕ</w:t>
            </w:r>
          </w:p>
        </w:tc>
        <w:tc>
          <w:tcPr>
            <w:tcW w:w="1135"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2CB05D8E"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02"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0501E316" w14:textId="77777777" w:rsidR="00395E82" w:rsidRDefault="00054C4B">
            <w:pPr>
              <w:spacing w:after="0"/>
              <w:ind w:left="135"/>
              <w:jc w:val="center"/>
              <w:rPr>
                <w:lang w:val="ru-RU"/>
              </w:rPr>
            </w:pPr>
            <w:r>
              <w:rPr>
                <w:rFonts w:ascii="Times New Roman" w:hAnsi="Times New Roman"/>
                <w:color w:val="000000"/>
                <w:sz w:val="24"/>
                <w:lang w:val="ru-RU"/>
              </w:rPr>
              <w:t>10</w:t>
            </w:r>
          </w:p>
        </w:tc>
        <w:tc>
          <w:tcPr>
            <w:tcW w:w="1510" w:type="dxa"/>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347175F2" w14:textId="77777777" w:rsidR="00395E82" w:rsidRDefault="00054C4B">
            <w:pPr>
              <w:spacing w:after="0"/>
              <w:ind w:left="135"/>
              <w:jc w:val="center"/>
            </w:pPr>
            <w:r>
              <w:rPr>
                <w:rFonts w:ascii="Times New Roman" w:hAnsi="Times New Roman"/>
                <w:color w:val="000000"/>
                <w:sz w:val="24"/>
              </w:rPr>
              <w:t xml:space="preserve"> 0 </w:t>
            </w:r>
          </w:p>
        </w:tc>
        <w:tc>
          <w:tcPr>
            <w:tcW w:w="0" w:type="auto"/>
            <w:gridSpan w:val="2"/>
            <w:tcBorders>
              <w:top w:val="single" w:sz="4" w:space="0" w:color="auto"/>
              <w:left w:val="single" w:sz="4" w:space="0" w:color="auto"/>
              <w:bottom w:val="single" w:sz="4" w:space="0" w:color="auto"/>
              <w:right w:val="single" w:sz="4" w:space="0" w:color="auto"/>
            </w:tcBorders>
            <w:tcMar>
              <w:top w:w="50" w:type="dxa"/>
              <w:left w:w="100" w:type="dxa"/>
              <w:bottom w:w="0" w:type="dxa"/>
              <w:right w:w="108" w:type="dxa"/>
            </w:tcMar>
            <w:vAlign w:val="center"/>
          </w:tcPr>
          <w:p w14:paraId="7FC68C2B" w14:textId="77777777" w:rsidR="00395E82" w:rsidRDefault="00395E82"/>
        </w:tc>
      </w:tr>
    </w:tbl>
    <w:p w14:paraId="3241FDC3" w14:textId="77777777" w:rsidR="00CD7E18" w:rsidRPr="00AE0D03" w:rsidRDefault="00CD7E18">
      <w:pPr>
        <w:rPr>
          <w:lang w:val="ru-RU"/>
        </w:rPr>
      </w:pPr>
    </w:p>
    <w:p w14:paraId="28B0F34A" w14:textId="77777777" w:rsidR="00CD7E18" w:rsidRDefault="00CD7E18"/>
    <w:p w14:paraId="7659C1FB" w14:textId="77777777" w:rsidR="00AF38A4" w:rsidRDefault="00AF38A4">
      <w:pPr>
        <w:spacing w:after="0"/>
        <w:rPr>
          <w:rFonts w:ascii="Times New Roman" w:hAnsi="Times New Roman"/>
          <w:b/>
          <w:color w:val="000000"/>
          <w:sz w:val="28"/>
        </w:rPr>
      </w:pPr>
      <w:bookmarkStart w:id="6" w:name="_Hlk176806807"/>
    </w:p>
    <w:p w14:paraId="2EB3DA6F" w14:textId="77777777" w:rsidR="00AF38A4" w:rsidRDefault="00AF38A4">
      <w:pPr>
        <w:spacing w:after="0"/>
        <w:rPr>
          <w:rFonts w:ascii="Times New Roman" w:hAnsi="Times New Roman"/>
          <w:b/>
          <w:color w:val="000000"/>
          <w:sz w:val="28"/>
        </w:rPr>
      </w:pPr>
    </w:p>
    <w:p w14:paraId="6DB85A2B" w14:textId="77777777" w:rsidR="00AF38A4" w:rsidRDefault="00AF38A4">
      <w:pPr>
        <w:spacing w:after="0"/>
        <w:rPr>
          <w:rFonts w:ascii="Times New Roman" w:hAnsi="Times New Roman"/>
          <w:b/>
          <w:color w:val="000000"/>
          <w:sz w:val="28"/>
        </w:rPr>
      </w:pPr>
    </w:p>
    <w:p w14:paraId="3A38E724" w14:textId="77777777" w:rsidR="00AF38A4" w:rsidRDefault="00AF38A4">
      <w:pPr>
        <w:spacing w:after="0"/>
        <w:rPr>
          <w:rFonts w:ascii="Times New Roman" w:hAnsi="Times New Roman"/>
          <w:b/>
          <w:color w:val="000000"/>
          <w:sz w:val="28"/>
        </w:rPr>
      </w:pPr>
    </w:p>
    <w:p w14:paraId="37FAD105" w14:textId="77777777" w:rsidR="00AF38A4" w:rsidRDefault="00AF38A4">
      <w:pPr>
        <w:spacing w:after="0"/>
        <w:rPr>
          <w:rFonts w:ascii="Times New Roman" w:hAnsi="Times New Roman"/>
          <w:b/>
          <w:color w:val="000000"/>
          <w:sz w:val="28"/>
        </w:rPr>
      </w:pPr>
    </w:p>
    <w:p w14:paraId="7FEB7086" w14:textId="77777777" w:rsidR="00AF38A4" w:rsidRDefault="00AF38A4">
      <w:pPr>
        <w:spacing w:after="0"/>
        <w:rPr>
          <w:rFonts w:ascii="Times New Roman" w:hAnsi="Times New Roman"/>
          <w:b/>
          <w:color w:val="000000"/>
          <w:sz w:val="28"/>
        </w:rPr>
      </w:pPr>
    </w:p>
    <w:p w14:paraId="2F3D54B7" w14:textId="77777777" w:rsidR="00AF38A4" w:rsidRDefault="00AF38A4">
      <w:pPr>
        <w:spacing w:after="0"/>
        <w:rPr>
          <w:rFonts w:ascii="Times New Roman" w:hAnsi="Times New Roman"/>
          <w:b/>
          <w:color w:val="000000"/>
          <w:sz w:val="28"/>
        </w:rPr>
      </w:pPr>
    </w:p>
    <w:p w14:paraId="7DA29973" w14:textId="77777777" w:rsidR="00AF38A4" w:rsidRDefault="00AF38A4">
      <w:pPr>
        <w:spacing w:after="0"/>
        <w:rPr>
          <w:rFonts w:ascii="Times New Roman" w:hAnsi="Times New Roman"/>
          <w:b/>
          <w:color w:val="000000"/>
          <w:sz w:val="28"/>
        </w:rPr>
      </w:pPr>
    </w:p>
    <w:p w14:paraId="4697F57D" w14:textId="77777777" w:rsidR="00AF38A4" w:rsidRDefault="00AF38A4">
      <w:pPr>
        <w:spacing w:after="0"/>
        <w:rPr>
          <w:rFonts w:ascii="Times New Roman" w:hAnsi="Times New Roman"/>
          <w:b/>
          <w:color w:val="000000"/>
          <w:sz w:val="28"/>
        </w:rPr>
      </w:pPr>
    </w:p>
    <w:p w14:paraId="0CA49506" w14:textId="77777777" w:rsidR="00AF38A4" w:rsidRDefault="00AF38A4">
      <w:pPr>
        <w:spacing w:after="0"/>
        <w:rPr>
          <w:rFonts w:ascii="Times New Roman" w:hAnsi="Times New Roman"/>
          <w:b/>
          <w:color w:val="000000"/>
          <w:sz w:val="28"/>
        </w:rPr>
      </w:pPr>
    </w:p>
    <w:p w14:paraId="0C4904C1" w14:textId="77777777" w:rsidR="00AF38A4" w:rsidRDefault="00AF38A4">
      <w:pPr>
        <w:spacing w:after="0"/>
        <w:rPr>
          <w:rFonts w:ascii="Times New Roman" w:hAnsi="Times New Roman"/>
          <w:b/>
          <w:color w:val="000000"/>
          <w:sz w:val="28"/>
        </w:rPr>
      </w:pPr>
    </w:p>
    <w:p w14:paraId="2E109174" w14:textId="77777777" w:rsidR="00AF38A4" w:rsidRDefault="00AF38A4">
      <w:pPr>
        <w:spacing w:after="0"/>
        <w:rPr>
          <w:rFonts w:ascii="Times New Roman" w:hAnsi="Times New Roman"/>
          <w:b/>
          <w:color w:val="000000"/>
          <w:sz w:val="28"/>
        </w:rPr>
      </w:pPr>
    </w:p>
    <w:p w14:paraId="0632A00B" w14:textId="77777777" w:rsidR="00AF38A4" w:rsidRDefault="00AF38A4">
      <w:pPr>
        <w:spacing w:after="0"/>
        <w:rPr>
          <w:rFonts w:ascii="Times New Roman" w:hAnsi="Times New Roman"/>
          <w:b/>
          <w:color w:val="000000"/>
          <w:sz w:val="28"/>
        </w:rPr>
      </w:pPr>
    </w:p>
    <w:p w14:paraId="2C34A21C" w14:textId="77777777" w:rsidR="00AF38A4" w:rsidRDefault="00AF38A4">
      <w:pPr>
        <w:spacing w:after="0"/>
        <w:rPr>
          <w:rFonts w:ascii="Times New Roman" w:hAnsi="Times New Roman"/>
          <w:b/>
          <w:color w:val="000000"/>
          <w:sz w:val="28"/>
        </w:rPr>
      </w:pPr>
    </w:p>
    <w:p w14:paraId="62116B04" w14:textId="77777777" w:rsidR="00AF38A4" w:rsidRDefault="00AF38A4">
      <w:pPr>
        <w:spacing w:after="0"/>
        <w:rPr>
          <w:rFonts w:ascii="Times New Roman" w:hAnsi="Times New Roman"/>
          <w:b/>
          <w:color w:val="000000"/>
          <w:sz w:val="28"/>
        </w:rPr>
      </w:pPr>
    </w:p>
    <w:p w14:paraId="22DAA954" w14:textId="77777777" w:rsidR="00AF38A4" w:rsidRDefault="00AF38A4">
      <w:pPr>
        <w:spacing w:after="0"/>
        <w:rPr>
          <w:rFonts w:ascii="Times New Roman" w:hAnsi="Times New Roman"/>
          <w:b/>
          <w:color w:val="000000"/>
          <w:sz w:val="28"/>
        </w:rPr>
      </w:pPr>
    </w:p>
    <w:p w14:paraId="1A4CB9B0" w14:textId="77777777" w:rsidR="00AF38A4" w:rsidRDefault="00AF38A4">
      <w:pPr>
        <w:spacing w:after="0"/>
        <w:rPr>
          <w:rFonts w:ascii="Times New Roman" w:hAnsi="Times New Roman"/>
          <w:b/>
          <w:color w:val="000000"/>
          <w:sz w:val="28"/>
        </w:rPr>
      </w:pPr>
    </w:p>
    <w:p w14:paraId="16186603" w14:textId="77777777" w:rsidR="00AF38A4" w:rsidRDefault="00AF38A4">
      <w:pPr>
        <w:spacing w:after="0"/>
        <w:rPr>
          <w:rFonts w:ascii="Times New Roman" w:hAnsi="Times New Roman"/>
          <w:b/>
          <w:color w:val="000000"/>
          <w:sz w:val="28"/>
        </w:rPr>
      </w:pPr>
    </w:p>
    <w:p w14:paraId="59E3A642" w14:textId="77777777" w:rsidR="00AF38A4" w:rsidRDefault="00AF38A4">
      <w:pPr>
        <w:spacing w:after="0"/>
        <w:rPr>
          <w:rFonts w:ascii="Times New Roman" w:hAnsi="Times New Roman"/>
          <w:b/>
          <w:color w:val="000000"/>
          <w:sz w:val="28"/>
        </w:rPr>
      </w:pPr>
    </w:p>
    <w:p w14:paraId="5548FA3F" w14:textId="77777777" w:rsidR="00AF38A4" w:rsidRDefault="00AF38A4">
      <w:pPr>
        <w:spacing w:after="0"/>
        <w:rPr>
          <w:rFonts w:ascii="Times New Roman" w:hAnsi="Times New Roman"/>
          <w:b/>
          <w:color w:val="000000"/>
          <w:sz w:val="28"/>
        </w:rPr>
      </w:pPr>
    </w:p>
    <w:p w14:paraId="20D37DF3" w14:textId="77777777" w:rsidR="00AF38A4" w:rsidRDefault="00AF38A4">
      <w:pPr>
        <w:spacing w:after="0"/>
        <w:rPr>
          <w:rFonts w:ascii="Times New Roman" w:hAnsi="Times New Roman"/>
          <w:b/>
          <w:color w:val="000000"/>
          <w:sz w:val="28"/>
        </w:rPr>
      </w:pPr>
    </w:p>
    <w:p w14:paraId="7299EC4D" w14:textId="77777777" w:rsidR="00AF38A4" w:rsidRDefault="00AF38A4">
      <w:pPr>
        <w:spacing w:after="0"/>
        <w:rPr>
          <w:rFonts w:ascii="Times New Roman" w:hAnsi="Times New Roman"/>
          <w:b/>
          <w:color w:val="000000"/>
          <w:sz w:val="28"/>
        </w:rPr>
      </w:pPr>
    </w:p>
    <w:p w14:paraId="463D2460" w14:textId="77777777" w:rsidR="00AF38A4" w:rsidRDefault="00AF38A4">
      <w:pPr>
        <w:spacing w:after="0"/>
        <w:rPr>
          <w:rFonts w:ascii="Times New Roman" w:hAnsi="Times New Roman"/>
          <w:b/>
          <w:color w:val="000000"/>
          <w:sz w:val="28"/>
        </w:rPr>
      </w:pPr>
    </w:p>
    <w:p w14:paraId="2459705A" w14:textId="77777777" w:rsidR="00AF38A4" w:rsidRDefault="00AF38A4">
      <w:pPr>
        <w:spacing w:after="0"/>
        <w:rPr>
          <w:rFonts w:ascii="Times New Roman" w:hAnsi="Times New Roman"/>
          <w:b/>
          <w:color w:val="000000"/>
          <w:sz w:val="28"/>
        </w:rPr>
      </w:pPr>
    </w:p>
    <w:p w14:paraId="7D4E73B9" w14:textId="77777777" w:rsidR="00AF38A4" w:rsidRDefault="00AF38A4">
      <w:pPr>
        <w:spacing w:after="0"/>
        <w:rPr>
          <w:rFonts w:ascii="Times New Roman" w:hAnsi="Times New Roman"/>
          <w:b/>
          <w:color w:val="000000"/>
          <w:sz w:val="28"/>
        </w:rPr>
      </w:pPr>
    </w:p>
    <w:p w14:paraId="2772225E" w14:textId="46A8973B" w:rsidR="00395E82" w:rsidRDefault="00054C4B">
      <w:pPr>
        <w:spacing w:after="0"/>
      </w:pPr>
      <w:r>
        <w:rPr>
          <w:rFonts w:ascii="Times New Roman" w:hAnsi="Times New Roman"/>
          <w:b/>
          <w:color w:val="000000"/>
          <w:sz w:val="28"/>
        </w:rPr>
        <w:t xml:space="preserve">8 КЛАСС </w:t>
      </w: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0"/>
        <w:gridCol w:w="3136"/>
        <w:gridCol w:w="919"/>
        <w:gridCol w:w="1781"/>
        <w:gridCol w:w="1711"/>
        <w:gridCol w:w="1442"/>
        <w:gridCol w:w="4163"/>
      </w:tblGrid>
      <w:tr w:rsidR="00395E82" w14:paraId="647FA666" w14:textId="77777777">
        <w:trPr>
          <w:trHeight w:val="144"/>
          <w:tblCellSpacing w:w="0" w:type="dxa"/>
        </w:trPr>
        <w:tc>
          <w:tcPr>
            <w:tcW w:w="670" w:type="dxa"/>
            <w:vMerge w:val="restart"/>
            <w:tcMar>
              <w:top w:w="50" w:type="dxa"/>
              <w:left w:w="100" w:type="dxa"/>
            </w:tcMar>
            <w:vAlign w:val="center"/>
          </w:tcPr>
          <w:p w14:paraId="609D4ABC" w14:textId="77777777" w:rsidR="00395E82" w:rsidRDefault="00054C4B">
            <w:pPr>
              <w:spacing w:after="0"/>
              <w:ind w:left="135"/>
            </w:pPr>
            <w:r>
              <w:rPr>
                <w:rFonts w:ascii="Times New Roman" w:hAnsi="Times New Roman"/>
                <w:b/>
                <w:color w:val="000000"/>
                <w:sz w:val="24"/>
              </w:rPr>
              <w:t xml:space="preserve">№ п/п </w:t>
            </w:r>
          </w:p>
          <w:p w14:paraId="0D48FF4B" w14:textId="77777777" w:rsidR="00395E82" w:rsidRDefault="00395E82">
            <w:pPr>
              <w:spacing w:after="0"/>
              <w:ind w:left="135"/>
            </w:pPr>
          </w:p>
        </w:tc>
        <w:tc>
          <w:tcPr>
            <w:tcW w:w="3136" w:type="dxa"/>
            <w:vMerge w:val="restart"/>
            <w:tcMar>
              <w:top w:w="50" w:type="dxa"/>
              <w:left w:w="100" w:type="dxa"/>
            </w:tcMar>
            <w:vAlign w:val="center"/>
          </w:tcPr>
          <w:p w14:paraId="4476906D" w14:textId="77777777" w:rsidR="00395E82" w:rsidRDefault="00054C4B">
            <w:pPr>
              <w:spacing w:after="0"/>
              <w:ind w:left="135"/>
            </w:pPr>
            <w:r>
              <w:rPr>
                <w:rFonts w:ascii="Times New Roman" w:hAnsi="Times New Roman"/>
                <w:b/>
                <w:color w:val="000000"/>
                <w:sz w:val="24"/>
              </w:rPr>
              <w:t xml:space="preserve">Тема урока </w:t>
            </w:r>
          </w:p>
          <w:p w14:paraId="138F7792" w14:textId="77777777" w:rsidR="00395E82" w:rsidRDefault="00395E82">
            <w:pPr>
              <w:spacing w:after="0"/>
              <w:ind w:left="135"/>
            </w:pPr>
          </w:p>
        </w:tc>
        <w:tc>
          <w:tcPr>
            <w:tcW w:w="4411" w:type="dxa"/>
            <w:gridSpan w:val="3"/>
            <w:tcMar>
              <w:top w:w="50" w:type="dxa"/>
              <w:left w:w="100" w:type="dxa"/>
            </w:tcMar>
            <w:vAlign w:val="center"/>
          </w:tcPr>
          <w:p w14:paraId="01EAEAF1" w14:textId="77777777" w:rsidR="00395E82" w:rsidRDefault="00054C4B">
            <w:pPr>
              <w:spacing w:after="0"/>
            </w:pPr>
            <w:r>
              <w:rPr>
                <w:rFonts w:ascii="Times New Roman" w:hAnsi="Times New Roman"/>
                <w:b/>
                <w:color w:val="000000"/>
                <w:sz w:val="24"/>
              </w:rPr>
              <w:t>Количество часов</w:t>
            </w:r>
          </w:p>
        </w:tc>
        <w:tc>
          <w:tcPr>
            <w:tcW w:w="1442" w:type="dxa"/>
            <w:vMerge w:val="restart"/>
            <w:tcMar>
              <w:top w:w="50" w:type="dxa"/>
              <w:left w:w="100" w:type="dxa"/>
            </w:tcMar>
            <w:vAlign w:val="center"/>
          </w:tcPr>
          <w:p w14:paraId="2C43DD4B" w14:textId="77777777" w:rsidR="00395E82" w:rsidRDefault="00054C4B">
            <w:pPr>
              <w:spacing w:after="0"/>
              <w:ind w:left="135"/>
            </w:pPr>
            <w:r>
              <w:rPr>
                <w:rFonts w:ascii="Times New Roman" w:hAnsi="Times New Roman"/>
                <w:b/>
                <w:color w:val="000000"/>
                <w:sz w:val="24"/>
              </w:rPr>
              <w:t xml:space="preserve">Дата изучения </w:t>
            </w:r>
          </w:p>
          <w:p w14:paraId="428D5380" w14:textId="77777777" w:rsidR="00395E82" w:rsidRDefault="00395E82">
            <w:pPr>
              <w:spacing w:after="0"/>
              <w:ind w:left="135"/>
            </w:pPr>
          </w:p>
        </w:tc>
        <w:tc>
          <w:tcPr>
            <w:tcW w:w="4163" w:type="dxa"/>
            <w:vMerge w:val="restart"/>
            <w:tcMar>
              <w:top w:w="50" w:type="dxa"/>
              <w:left w:w="100" w:type="dxa"/>
            </w:tcMar>
            <w:vAlign w:val="center"/>
          </w:tcPr>
          <w:p w14:paraId="42C92A65" w14:textId="77777777" w:rsidR="00395E82" w:rsidRDefault="00054C4B">
            <w:pPr>
              <w:spacing w:after="0"/>
              <w:ind w:left="135"/>
            </w:pPr>
            <w:r>
              <w:rPr>
                <w:rFonts w:ascii="Times New Roman" w:hAnsi="Times New Roman"/>
                <w:b/>
                <w:color w:val="000000"/>
                <w:sz w:val="24"/>
              </w:rPr>
              <w:t xml:space="preserve">Электронные цифровые образовательные ресурсы </w:t>
            </w:r>
          </w:p>
          <w:p w14:paraId="3A6C36D0" w14:textId="77777777" w:rsidR="00395E82" w:rsidRDefault="00395E82">
            <w:pPr>
              <w:spacing w:after="0"/>
              <w:ind w:left="135"/>
            </w:pPr>
          </w:p>
        </w:tc>
      </w:tr>
      <w:tr w:rsidR="00395E82" w14:paraId="2F145AEE" w14:textId="77777777">
        <w:trPr>
          <w:trHeight w:val="144"/>
          <w:tblCellSpacing w:w="0" w:type="dxa"/>
        </w:trPr>
        <w:tc>
          <w:tcPr>
            <w:tcW w:w="670" w:type="dxa"/>
            <w:vMerge/>
            <w:tcMar>
              <w:top w:w="50" w:type="dxa"/>
              <w:left w:w="100" w:type="dxa"/>
            </w:tcMar>
          </w:tcPr>
          <w:p w14:paraId="101F72EC" w14:textId="77777777" w:rsidR="00395E82" w:rsidRDefault="00395E82"/>
        </w:tc>
        <w:tc>
          <w:tcPr>
            <w:tcW w:w="3136" w:type="dxa"/>
            <w:vMerge/>
            <w:tcMar>
              <w:top w:w="50" w:type="dxa"/>
              <w:left w:w="100" w:type="dxa"/>
            </w:tcMar>
          </w:tcPr>
          <w:p w14:paraId="21886F60" w14:textId="77777777" w:rsidR="00395E82" w:rsidRDefault="00395E82"/>
        </w:tc>
        <w:tc>
          <w:tcPr>
            <w:tcW w:w="919" w:type="dxa"/>
            <w:tcMar>
              <w:top w:w="50" w:type="dxa"/>
              <w:left w:w="100" w:type="dxa"/>
            </w:tcMar>
            <w:vAlign w:val="center"/>
          </w:tcPr>
          <w:p w14:paraId="0A256CBA" w14:textId="77777777" w:rsidR="00395E82" w:rsidRDefault="00054C4B">
            <w:pPr>
              <w:spacing w:after="0"/>
              <w:ind w:left="135"/>
            </w:pPr>
            <w:r>
              <w:rPr>
                <w:rFonts w:ascii="Times New Roman" w:hAnsi="Times New Roman"/>
                <w:b/>
                <w:color w:val="000000"/>
                <w:sz w:val="24"/>
              </w:rPr>
              <w:t xml:space="preserve">Всего </w:t>
            </w:r>
          </w:p>
          <w:p w14:paraId="58C8CD8C" w14:textId="77777777" w:rsidR="00395E82" w:rsidRDefault="00395E82">
            <w:pPr>
              <w:spacing w:after="0"/>
              <w:ind w:left="135"/>
            </w:pPr>
          </w:p>
        </w:tc>
        <w:tc>
          <w:tcPr>
            <w:tcW w:w="1781" w:type="dxa"/>
            <w:tcMar>
              <w:top w:w="50" w:type="dxa"/>
              <w:left w:w="100" w:type="dxa"/>
            </w:tcMar>
            <w:vAlign w:val="center"/>
          </w:tcPr>
          <w:p w14:paraId="2A82539F" w14:textId="77777777" w:rsidR="00395E82" w:rsidRDefault="00054C4B">
            <w:pPr>
              <w:spacing w:after="0"/>
              <w:ind w:left="135"/>
            </w:pPr>
            <w:r>
              <w:rPr>
                <w:rFonts w:ascii="Times New Roman" w:hAnsi="Times New Roman"/>
                <w:b/>
                <w:color w:val="000000"/>
                <w:sz w:val="24"/>
              </w:rPr>
              <w:t xml:space="preserve">Контрольные работы </w:t>
            </w:r>
          </w:p>
          <w:p w14:paraId="64CEB37B" w14:textId="77777777" w:rsidR="00395E82" w:rsidRDefault="00395E82">
            <w:pPr>
              <w:spacing w:after="0"/>
              <w:ind w:left="135"/>
            </w:pPr>
          </w:p>
        </w:tc>
        <w:tc>
          <w:tcPr>
            <w:tcW w:w="1711" w:type="dxa"/>
            <w:tcMar>
              <w:top w:w="50" w:type="dxa"/>
              <w:left w:w="100" w:type="dxa"/>
            </w:tcMar>
            <w:vAlign w:val="center"/>
          </w:tcPr>
          <w:p w14:paraId="68C862C7" w14:textId="77777777" w:rsidR="00395E82" w:rsidRDefault="00054C4B">
            <w:pPr>
              <w:spacing w:after="0"/>
              <w:ind w:left="135"/>
            </w:pPr>
            <w:r>
              <w:rPr>
                <w:rFonts w:ascii="Times New Roman" w:hAnsi="Times New Roman"/>
                <w:b/>
                <w:color w:val="000000"/>
                <w:sz w:val="24"/>
              </w:rPr>
              <w:t xml:space="preserve">Практические работы </w:t>
            </w:r>
          </w:p>
          <w:p w14:paraId="6A82581D" w14:textId="77777777" w:rsidR="00395E82" w:rsidRDefault="00395E82">
            <w:pPr>
              <w:spacing w:after="0"/>
              <w:ind w:left="135"/>
            </w:pPr>
          </w:p>
        </w:tc>
        <w:tc>
          <w:tcPr>
            <w:tcW w:w="1442" w:type="dxa"/>
            <w:vMerge/>
            <w:tcMar>
              <w:top w:w="50" w:type="dxa"/>
              <w:left w:w="100" w:type="dxa"/>
            </w:tcMar>
          </w:tcPr>
          <w:p w14:paraId="257B38FD" w14:textId="77777777" w:rsidR="00395E82" w:rsidRDefault="00395E82"/>
        </w:tc>
        <w:tc>
          <w:tcPr>
            <w:tcW w:w="4163" w:type="dxa"/>
            <w:vMerge/>
            <w:tcMar>
              <w:top w:w="50" w:type="dxa"/>
              <w:left w:w="100" w:type="dxa"/>
            </w:tcMar>
          </w:tcPr>
          <w:p w14:paraId="0345FD55" w14:textId="77777777" w:rsidR="00395E82" w:rsidRDefault="00395E82"/>
        </w:tc>
      </w:tr>
      <w:tr w:rsidR="00395E82" w:rsidRPr="00AF38A4" w14:paraId="646007D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AF12704"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72AB07"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Взаимоотношения в семье и с друзьями (общение с друзьями) 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A181EEE"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A67862C"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0932D8A"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946BBA8" w14:textId="77777777" w:rsidR="00395E82" w:rsidRDefault="00395E82">
            <w:pPr>
              <w:spacing w:after="0"/>
              <w:ind w:left="135"/>
            </w:pPr>
          </w:p>
        </w:tc>
        <w:tc>
          <w:tcPr>
            <w:tcW w:w="4163" w:type="dxa"/>
            <w:tcMar>
              <w:top w:w="50" w:type="dxa"/>
              <w:left w:w="100" w:type="dxa"/>
            </w:tcMar>
            <w:vAlign w:val="center"/>
          </w:tcPr>
          <w:p w14:paraId="399A028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9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/835366</w:t>
              </w:r>
              <w:r>
                <w:rPr>
                  <w:rFonts w:ascii="Times New Roman" w:hAnsi="Times New Roman"/>
                  <w:color w:val="0000FF"/>
                  <w:u w:val="single"/>
                </w:rPr>
                <w:t>ec</w:t>
              </w:r>
            </w:hyperlink>
            <w:r>
              <w:rPr>
                <w:rFonts w:ascii="Times New Roman" w:hAnsi="Times New Roman"/>
                <w:color w:val="000000"/>
                <w:sz w:val="24"/>
                <w:lang w:val="ru-RU"/>
              </w:rPr>
              <w:t xml:space="preserve"> </w:t>
            </w:r>
            <w:hyperlink r:id="rId29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/8353731</w:t>
              </w:r>
              <w:r>
                <w:rPr>
                  <w:rFonts w:ascii="Times New Roman" w:hAnsi="Times New Roman"/>
                  <w:color w:val="0000FF"/>
                  <w:u w:val="single"/>
                </w:rPr>
                <w:t>c</w:t>
              </w:r>
            </w:hyperlink>
            <w:r>
              <w:rPr>
                <w:rFonts w:ascii="Times New Roman" w:hAnsi="Times New Roman"/>
                <w:color w:val="000000"/>
                <w:sz w:val="24"/>
                <w:lang w:val="ru-RU"/>
              </w:rPr>
              <w:t xml:space="preserve"> </w:t>
            </w:r>
            <w:hyperlink r:id="rId29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/83537074</w:t>
              </w:r>
            </w:hyperlink>
          </w:p>
        </w:tc>
      </w:tr>
      <w:tr w:rsidR="00395E82" w14:paraId="0336C6E9"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319237C"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673333A"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Взаимоотношения в семье и с друзьями (знакомство со сверстниками) диалог-побуждение к действию: обращаться с просьбой, вежливо соглашаться (не соглашаться) выполнить просьбу, приглашать собеседника к совместной </w:t>
            </w:r>
            <w:r>
              <w:rPr>
                <w:rFonts w:ascii="Times New Roman" w:hAnsi="Times New Roman" w:cs="Times New Roman"/>
                <w:sz w:val="24"/>
                <w:szCs w:val="24"/>
                <w:lang w:val="ru-RU"/>
              </w:rPr>
              <w:lastRenderedPageBreak/>
              <w:t>деятельности, вежливо соглашаться (не соглашаться) на предложение собеседника, объясняя причину своего решения;</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C80F01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98883A4"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52F1521"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A4A51B4" w14:textId="77777777" w:rsidR="00395E82" w:rsidRDefault="00395E82">
            <w:pPr>
              <w:spacing w:after="0"/>
              <w:ind w:left="135"/>
            </w:pPr>
          </w:p>
        </w:tc>
        <w:tc>
          <w:tcPr>
            <w:tcW w:w="4163" w:type="dxa"/>
            <w:tcMar>
              <w:top w:w="50" w:type="dxa"/>
              <w:left w:w="100" w:type="dxa"/>
            </w:tcMar>
            <w:vAlign w:val="center"/>
          </w:tcPr>
          <w:p w14:paraId="202D4181" w14:textId="77777777" w:rsidR="00395E82" w:rsidRDefault="00AF38A4">
            <w:pPr>
              <w:spacing w:after="0"/>
              <w:ind w:left="135"/>
            </w:pPr>
            <w:hyperlink r:id="rId294" w:history="1">
              <w:r w:rsidR="00054C4B">
                <w:rPr>
                  <w:rStyle w:val="a4"/>
                </w:rPr>
                <w:t>http://lessons.study.ru</w:t>
              </w:r>
            </w:hyperlink>
          </w:p>
        </w:tc>
      </w:tr>
      <w:tr w:rsidR="00395E82" w14:paraId="0780DC6F"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779925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EFE834"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Взаимоотношения в семье и с друзьями (вежливое общение) Развитие коммуникативных умений монологической речи:</w:t>
            </w:r>
          </w:p>
          <w:p w14:paraId="37ABE024"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создание устных связных монологических высказываний с использованием основных коммуникативных типов речи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7C2A955"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1E6FD11"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587512F"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3427A5F" w14:textId="77777777" w:rsidR="00395E82" w:rsidRDefault="00395E82">
            <w:pPr>
              <w:spacing w:after="0"/>
              <w:ind w:left="135"/>
            </w:pPr>
          </w:p>
        </w:tc>
        <w:tc>
          <w:tcPr>
            <w:tcW w:w="4163" w:type="dxa"/>
            <w:tcMar>
              <w:top w:w="50" w:type="dxa"/>
              <w:left w:w="100" w:type="dxa"/>
            </w:tcMar>
            <w:vAlign w:val="center"/>
          </w:tcPr>
          <w:p w14:paraId="085D89EC" w14:textId="77777777" w:rsidR="00395E82" w:rsidRDefault="00AF38A4">
            <w:pPr>
              <w:spacing w:after="0"/>
              <w:ind w:left="135"/>
            </w:pPr>
            <w:hyperlink r:id="rId295" w:history="1">
              <w:r w:rsidR="00054C4B">
                <w:rPr>
                  <w:rStyle w:val="a4"/>
                </w:rPr>
                <w:t>https://wordwall.net/ru/community/english</w:t>
              </w:r>
            </w:hyperlink>
          </w:p>
        </w:tc>
      </w:tr>
      <w:tr w:rsidR="00395E82" w14:paraId="369B04A6"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5953C8D"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940F03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Взаимоотношения в семье и с друзьями (семейные праздники)</w:t>
            </w:r>
          </w:p>
          <w:p w14:paraId="4B4B9B7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изложение (пересказ) основного содержания, прочитанного (прослушанного) текста;</w:t>
            </w:r>
          </w:p>
          <w:p w14:paraId="2E98BE7D"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составление рассказа по картинкам;</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4D07E1A"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828A3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3FDCAA8"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A5464F9" w14:textId="77777777" w:rsidR="00395E82" w:rsidRDefault="00395E82">
            <w:pPr>
              <w:spacing w:after="0"/>
              <w:ind w:left="135"/>
            </w:pPr>
          </w:p>
        </w:tc>
        <w:tc>
          <w:tcPr>
            <w:tcW w:w="4163" w:type="dxa"/>
            <w:tcMar>
              <w:top w:w="50" w:type="dxa"/>
              <w:left w:w="100" w:type="dxa"/>
            </w:tcMar>
            <w:vAlign w:val="center"/>
          </w:tcPr>
          <w:p w14:paraId="22B28B69" w14:textId="77777777" w:rsidR="00395E82" w:rsidRDefault="00AF38A4">
            <w:pPr>
              <w:spacing w:after="0"/>
              <w:ind w:left="135"/>
            </w:pPr>
            <w:hyperlink r:id="rId296" w:history="1">
              <w:r w:rsidR="00054C4B">
                <w:rPr>
                  <w:rStyle w:val="a4"/>
                </w:rPr>
                <w:t>http://lessons.study.ru</w:t>
              </w:r>
            </w:hyperlink>
          </w:p>
        </w:tc>
      </w:tr>
      <w:tr w:rsidR="00395E82" w14:paraId="782E29F6"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40E3569"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023E691"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Взаимоотношения в семье и с друзьями (поздравление с </w:t>
            </w:r>
            <w:r>
              <w:rPr>
                <w:rFonts w:ascii="Times New Roman" w:hAnsi="Times New Roman" w:cs="Times New Roman"/>
                <w:sz w:val="24"/>
                <w:szCs w:val="24"/>
                <w:lang w:val="ru-RU"/>
              </w:rPr>
              <w:lastRenderedPageBreak/>
              <w:t>праздниками) 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C513864"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2ED4DDD"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4D0E296"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C918362" w14:textId="77777777" w:rsidR="00395E82" w:rsidRDefault="00395E82">
            <w:pPr>
              <w:spacing w:after="0"/>
              <w:ind w:left="135"/>
            </w:pPr>
          </w:p>
        </w:tc>
        <w:tc>
          <w:tcPr>
            <w:tcW w:w="4163" w:type="dxa"/>
            <w:tcMar>
              <w:top w:w="50" w:type="dxa"/>
              <w:left w:w="100" w:type="dxa"/>
            </w:tcMar>
            <w:vAlign w:val="center"/>
          </w:tcPr>
          <w:p w14:paraId="256A4036" w14:textId="77777777" w:rsidR="00395E82" w:rsidRDefault="00AF38A4">
            <w:pPr>
              <w:spacing w:after="0"/>
              <w:ind w:left="135"/>
            </w:pPr>
            <w:hyperlink r:id="rId297" w:history="1">
              <w:r w:rsidR="00054C4B">
                <w:rPr>
                  <w:rStyle w:val="a4"/>
                </w:rPr>
                <w:t>https://wordwall.net/ru/community/english</w:t>
              </w:r>
            </w:hyperlink>
          </w:p>
        </w:tc>
      </w:tr>
      <w:tr w:rsidR="00395E82" w:rsidRPr="00AF38A4" w14:paraId="4B5F5388"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0CB41C"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86665D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Взаимоотношения в семье и с друзьями (возникновение конфликтов) Тексты для аудирования: диалог (беседа), высказывания собеседников в ситуациях повседневного общения, рассказ, сообщение информационного характера.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B5D065A"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AC97519"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D9E2816"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7748BF6" w14:textId="77777777" w:rsidR="00395E82" w:rsidRDefault="00395E82">
            <w:pPr>
              <w:spacing w:after="0"/>
              <w:ind w:left="135"/>
            </w:pPr>
          </w:p>
        </w:tc>
        <w:tc>
          <w:tcPr>
            <w:tcW w:w="4163" w:type="dxa"/>
            <w:tcMar>
              <w:top w:w="50" w:type="dxa"/>
              <w:left w:w="100" w:type="dxa"/>
            </w:tcMar>
            <w:vAlign w:val="center"/>
          </w:tcPr>
          <w:p w14:paraId="2D2A508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29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/83536930</w:t>
              </w:r>
            </w:hyperlink>
            <w:r>
              <w:rPr>
                <w:rFonts w:ascii="Times New Roman" w:hAnsi="Times New Roman"/>
                <w:color w:val="000000"/>
                <w:sz w:val="24"/>
                <w:lang w:val="ru-RU"/>
              </w:rPr>
              <w:t xml:space="preserve"> </w:t>
            </w:r>
            <w:hyperlink r:id="rId29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/83537196</w:t>
              </w:r>
            </w:hyperlink>
            <w:r>
              <w:rPr>
                <w:rFonts w:ascii="Times New Roman" w:hAnsi="Times New Roman"/>
                <w:color w:val="000000"/>
                <w:sz w:val="24"/>
                <w:lang w:val="ru-RU"/>
              </w:rPr>
              <w:t xml:space="preserve"> </w:t>
            </w:r>
            <w:hyperlink r:id="rId30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/83536</w:t>
              </w:r>
              <w:r>
                <w:rPr>
                  <w:rFonts w:ascii="Times New Roman" w:hAnsi="Times New Roman"/>
                  <w:color w:val="0000FF"/>
                  <w:u w:val="single"/>
                </w:rPr>
                <w:t>aa</w:t>
              </w:r>
              <w:r>
                <w:rPr>
                  <w:rFonts w:ascii="Times New Roman" w:hAnsi="Times New Roman"/>
                  <w:color w:val="0000FF"/>
                  <w:u w:val="single"/>
                  <w:lang w:val="ru-RU"/>
                </w:rPr>
                <w:t>2</w:t>
              </w:r>
            </w:hyperlink>
            <w:r>
              <w:rPr>
                <w:rFonts w:ascii="Times New Roman" w:hAnsi="Times New Roman"/>
                <w:color w:val="000000"/>
                <w:sz w:val="24"/>
                <w:lang w:val="ru-RU"/>
              </w:rPr>
              <w:t xml:space="preserve"> </w:t>
            </w:r>
            <w:hyperlink r:id="rId30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c</w:t>
              </w:r>
              <w:r>
                <w:rPr>
                  <w:rFonts w:ascii="Times New Roman" w:hAnsi="Times New Roman"/>
                  <w:color w:val="0000FF"/>
                  <w:u w:val="single"/>
                  <w:lang w:val="ru-RU"/>
                </w:rPr>
                <w:t>0</w:t>
              </w:r>
              <w:r>
                <w:rPr>
                  <w:rFonts w:ascii="Times New Roman" w:hAnsi="Times New Roman"/>
                  <w:color w:val="0000FF"/>
                  <w:u w:val="single"/>
                </w:rPr>
                <w:t>ca</w:t>
              </w:r>
            </w:hyperlink>
            <w:r>
              <w:rPr>
                <w:rFonts w:ascii="Times New Roman" w:hAnsi="Times New Roman"/>
                <w:color w:val="000000"/>
                <w:sz w:val="24"/>
                <w:lang w:val="ru-RU"/>
              </w:rPr>
              <w:t xml:space="preserve"> </w:t>
            </w:r>
            <w:hyperlink r:id="rId30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bd</w:t>
              </w:r>
              <w:r>
                <w:rPr>
                  <w:rFonts w:ascii="Times New Roman" w:hAnsi="Times New Roman"/>
                  <w:color w:val="0000FF"/>
                  <w:u w:val="single"/>
                  <w:lang w:val="ru-RU"/>
                </w:rPr>
                <w:t>3</w:t>
              </w:r>
              <w:r>
                <w:rPr>
                  <w:rFonts w:ascii="Times New Roman" w:hAnsi="Times New Roman"/>
                  <w:color w:val="0000FF"/>
                  <w:u w:val="single"/>
                </w:rPr>
                <w:t>c</w:t>
              </w:r>
            </w:hyperlink>
            <w:r>
              <w:rPr>
                <w:rFonts w:ascii="Times New Roman" w:hAnsi="Times New Roman"/>
                <w:color w:val="000000"/>
                <w:sz w:val="24"/>
                <w:lang w:val="ru-RU"/>
              </w:rPr>
              <w:t xml:space="preserve"> </w:t>
            </w:r>
            <w:hyperlink r:id="rId30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c</w:t>
              </w:r>
              <w:r>
                <w:rPr>
                  <w:rFonts w:ascii="Times New Roman" w:hAnsi="Times New Roman"/>
                  <w:color w:val="0000FF"/>
                  <w:u w:val="single"/>
                  <w:lang w:val="ru-RU"/>
                </w:rPr>
                <w:t>49</w:t>
              </w:r>
              <w:r>
                <w:rPr>
                  <w:rFonts w:ascii="Times New Roman" w:hAnsi="Times New Roman"/>
                  <w:color w:val="0000FF"/>
                  <w:u w:val="single"/>
                </w:rPr>
                <w:t>e</w:t>
              </w:r>
            </w:hyperlink>
            <w:r>
              <w:rPr>
                <w:rFonts w:ascii="Times New Roman" w:hAnsi="Times New Roman"/>
                <w:color w:val="000000"/>
                <w:sz w:val="24"/>
                <w:lang w:val="ru-RU"/>
              </w:rPr>
              <w:t xml:space="preserve"> </w:t>
            </w:r>
            <w:hyperlink r:id="rId30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ca</w:t>
              </w:r>
              <w:r>
                <w:rPr>
                  <w:rFonts w:ascii="Times New Roman" w:hAnsi="Times New Roman"/>
                  <w:color w:val="0000FF"/>
                  <w:u w:val="single"/>
                  <w:lang w:val="ru-RU"/>
                </w:rPr>
                <w:t>5</w:t>
              </w:r>
              <w:r>
                <w:rPr>
                  <w:rFonts w:ascii="Times New Roman" w:hAnsi="Times New Roman"/>
                  <w:color w:val="0000FF"/>
                  <w:u w:val="single"/>
                </w:rPr>
                <w:t>c</w:t>
              </w:r>
            </w:hyperlink>
          </w:p>
        </w:tc>
      </w:tr>
      <w:tr w:rsidR="00395E82" w:rsidRPr="00AF38A4" w14:paraId="429AEFA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3146D1D"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1AAA9CE"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Взаимоотношения в семье и с друзьями (разрешение конфликтов) Развитие умения читать про себя и понимать несложные аутентичные тексты разных жанров и стилей.</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B412D7C"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E7ACC3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7F9D9B7"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721F2A3" w14:textId="77777777" w:rsidR="00395E82" w:rsidRDefault="00395E82">
            <w:pPr>
              <w:spacing w:after="0"/>
              <w:ind w:left="135"/>
            </w:pPr>
          </w:p>
        </w:tc>
        <w:tc>
          <w:tcPr>
            <w:tcW w:w="4163" w:type="dxa"/>
            <w:tcMar>
              <w:top w:w="50" w:type="dxa"/>
              <w:left w:w="100" w:type="dxa"/>
            </w:tcMar>
            <w:vAlign w:val="center"/>
          </w:tcPr>
          <w:p w14:paraId="0C6610B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0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/8353680</w:t>
              </w:r>
              <w:r>
                <w:rPr>
                  <w:rFonts w:ascii="Times New Roman" w:hAnsi="Times New Roman"/>
                  <w:color w:val="0000FF"/>
                  <w:u w:val="single"/>
                </w:rPr>
                <w:t>e</w:t>
              </w:r>
            </w:hyperlink>
            <w:r>
              <w:rPr>
                <w:rFonts w:ascii="Times New Roman" w:hAnsi="Times New Roman"/>
                <w:color w:val="000000"/>
                <w:sz w:val="24"/>
                <w:lang w:val="ru-RU"/>
              </w:rPr>
              <w:t xml:space="preserve"> </w:t>
            </w:r>
            <w:hyperlink r:id="rId30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/83536</w:t>
              </w:r>
              <w:r>
                <w:rPr>
                  <w:rFonts w:ascii="Times New Roman" w:hAnsi="Times New Roman"/>
                  <w:color w:val="0000FF"/>
                  <w:u w:val="single"/>
                </w:rPr>
                <w:t>cfa</w:t>
              </w:r>
            </w:hyperlink>
            <w:r>
              <w:rPr>
                <w:rFonts w:ascii="Times New Roman" w:hAnsi="Times New Roman"/>
                <w:color w:val="000000"/>
                <w:sz w:val="24"/>
                <w:lang w:val="ru-RU"/>
              </w:rPr>
              <w:t xml:space="preserve"> </w:t>
            </w:r>
            <w:hyperlink r:id="rId30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bef</w:t>
              </w:r>
              <w:r>
                <w:rPr>
                  <w:rFonts w:ascii="Times New Roman" w:hAnsi="Times New Roman"/>
                  <w:color w:val="0000FF"/>
                  <w:u w:val="single"/>
                  <w:lang w:val="ru-RU"/>
                </w:rPr>
                <w:t>4</w:t>
              </w:r>
            </w:hyperlink>
            <w:r>
              <w:rPr>
                <w:rFonts w:ascii="Times New Roman" w:hAnsi="Times New Roman"/>
                <w:color w:val="000000"/>
                <w:sz w:val="24"/>
                <w:lang w:val="ru-RU"/>
              </w:rPr>
              <w:t xml:space="preserve"> </w:t>
            </w:r>
            <w:hyperlink r:id="rId30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c</w:t>
              </w:r>
              <w:r>
                <w:rPr>
                  <w:rFonts w:ascii="Times New Roman" w:hAnsi="Times New Roman"/>
                  <w:color w:val="0000FF"/>
                  <w:u w:val="single"/>
                  <w:lang w:val="ru-RU"/>
                </w:rPr>
                <w:t>30</w:t>
              </w:r>
              <w:r>
                <w:rPr>
                  <w:rFonts w:ascii="Times New Roman" w:hAnsi="Times New Roman"/>
                  <w:color w:val="0000FF"/>
                  <w:u w:val="single"/>
                </w:rPr>
                <w:t>e</w:t>
              </w:r>
            </w:hyperlink>
          </w:p>
        </w:tc>
      </w:tr>
      <w:tr w:rsidR="00395E82" w:rsidRPr="00AF38A4" w14:paraId="70F6628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CE7B619"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lastRenderedPageBreak/>
              <w:t>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041C947"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Обобщение по теме "Взаимоотношения в семье и с друзьями" 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6D38DB9"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CF0BF76"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AEDCFC2"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04820A9" w14:textId="77777777" w:rsidR="00395E82" w:rsidRDefault="00395E82">
            <w:pPr>
              <w:spacing w:after="0"/>
              <w:ind w:left="135"/>
            </w:pPr>
          </w:p>
        </w:tc>
        <w:tc>
          <w:tcPr>
            <w:tcW w:w="4163" w:type="dxa"/>
            <w:tcMar>
              <w:top w:w="50" w:type="dxa"/>
              <w:left w:w="100" w:type="dxa"/>
            </w:tcMar>
            <w:vAlign w:val="center"/>
          </w:tcPr>
          <w:p w14:paraId="1A19F5C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0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/83537466</w:t>
              </w:r>
            </w:hyperlink>
          </w:p>
        </w:tc>
      </w:tr>
      <w:tr w:rsidR="00395E82" w:rsidRPr="00AF38A4" w14:paraId="24117738"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72DC3D5"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1BE9B9E" w14:textId="77777777" w:rsidR="00395E82" w:rsidRDefault="00054C4B" w:rsidP="00CD7E18">
            <w:pPr>
              <w:rPr>
                <w:rFonts w:ascii="Times New Roman" w:hAnsi="Times New Roman" w:cs="Times New Roman"/>
                <w:sz w:val="24"/>
                <w:szCs w:val="24"/>
                <w:lang w:val="ru-RU"/>
              </w:rPr>
            </w:pPr>
            <w:r>
              <w:rPr>
                <w:rFonts w:ascii="Times New Roman" w:hAnsi="Times New Roman" w:cs="Times New Roman"/>
                <w:b/>
                <w:bCs/>
                <w:sz w:val="24"/>
                <w:szCs w:val="24"/>
                <w:lang w:val="ru-RU"/>
              </w:rPr>
              <w:t xml:space="preserve">Входная </w:t>
            </w:r>
            <w:r w:rsidR="00CD7E18">
              <w:rPr>
                <w:rFonts w:ascii="Times New Roman" w:hAnsi="Times New Roman" w:cs="Times New Roman"/>
                <w:b/>
                <w:bCs/>
                <w:sz w:val="24"/>
                <w:szCs w:val="24"/>
                <w:lang w:val="ru-RU"/>
              </w:rPr>
              <w:t xml:space="preserve">контрольная </w:t>
            </w:r>
            <w:r>
              <w:rPr>
                <w:rFonts w:ascii="Times New Roman" w:hAnsi="Times New Roman" w:cs="Times New Roman"/>
                <w:b/>
                <w:bCs/>
                <w:sz w:val="24"/>
                <w:szCs w:val="24"/>
                <w:lang w:val="ru-RU"/>
              </w:rPr>
              <w:t>работа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864E30D"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1673DD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 xml:space="preserve"> 1 </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0BD46D0"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3852793F" w14:textId="77777777" w:rsidR="00395E82" w:rsidRDefault="00395E82">
            <w:pPr>
              <w:spacing w:after="0"/>
              <w:ind w:left="135"/>
            </w:pPr>
          </w:p>
        </w:tc>
        <w:tc>
          <w:tcPr>
            <w:tcW w:w="4163" w:type="dxa"/>
            <w:tcMar>
              <w:top w:w="50" w:type="dxa"/>
              <w:left w:w="100" w:type="dxa"/>
            </w:tcMar>
            <w:vAlign w:val="center"/>
          </w:tcPr>
          <w:p w14:paraId="4F023E0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1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/83537466</w:t>
              </w:r>
            </w:hyperlink>
          </w:p>
        </w:tc>
      </w:tr>
      <w:tr w:rsidR="00395E82" w:rsidRPr="00AF38A4" w14:paraId="51CF6382"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D17646D"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574959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Внешность и характер человека (литературного персонажа). (черты характера) Чтение с пониманием нужной (интересующей, запрашиваемой) информации предполагает </w:t>
            </w:r>
            <w:r>
              <w:rPr>
                <w:rFonts w:ascii="Times New Roman" w:hAnsi="Times New Roman" w:cs="Times New Roman"/>
                <w:sz w:val="24"/>
                <w:szCs w:val="24"/>
                <w:lang w:val="ru-RU"/>
              </w:rPr>
              <w:lastRenderedPageBreak/>
              <w:t>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49AD210"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279895A"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B971DDB"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F61446E" w14:textId="77777777" w:rsidR="00395E82" w:rsidRDefault="00395E82">
            <w:pPr>
              <w:spacing w:after="0"/>
              <w:ind w:left="135"/>
            </w:pPr>
          </w:p>
        </w:tc>
        <w:tc>
          <w:tcPr>
            <w:tcW w:w="4163" w:type="dxa"/>
            <w:tcMar>
              <w:top w:w="50" w:type="dxa"/>
              <w:left w:w="100" w:type="dxa"/>
            </w:tcMar>
            <w:vAlign w:val="center"/>
          </w:tcPr>
          <w:p w14:paraId="018B232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1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/8353759</w:t>
              </w:r>
              <w:r>
                <w:rPr>
                  <w:rFonts w:ascii="Times New Roman" w:hAnsi="Times New Roman"/>
                  <w:color w:val="0000FF"/>
                  <w:u w:val="single"/>
                </w:rPr>
                <w:t>c</w:t>
              </w:r>
            </w:hyperlink>
            <w:r>
              <w:rPr>
                <w:rFonts w:ascii="Times New Roman" w:hAnsi="Times New Roman"/>
                <w:color w:val="000000"/>
                <w:sz w:val="24"/>
                <w:lang w:val="ru-RU"/>
              </w:rPr>
              <w:t xml:space="preserve"> </w:t>
            </w:r>
            <w:hyperlink r:id="rId31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/83537754</w:t>
              </w:r>
            </w:hyperlink>
          </w:p>
        </w:tc>
      </w:tr>
      <w:tr w:rsidR="00395E82" w14:paraId="7147C1D4"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C2946C0"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68BEE7E"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Внешность и характер человека (литературного персонажа). (описание внешности). Чтение несплошных текстов (таблиц, диаграмм, схем) и понимание представленной в них информации.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1494132"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2570AE2"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049535A"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80F4F9B" w14:textId="77777777" w:rsidR="00395E82" w:rsidRDefault="00395E82">
            <w:pPr>
              <w:spacing w:after="0"/>
              <w:ind w:left="135"/>
            </w:pPr>
          </w:p>
        </w:tc>
        <w:tc>
          <w:tcPr>
            <w:tcW w:w="4163" w:type="dxa"/>
            <w:tcMar>
              <w:top w:w="50" w:type="dxa"/>
              <w:left w:w="100" w:type="dxa"/>
            </w:tcMar>
            <w:vAlign w:val="center"/>
          </w:tcPr>
          <w:p w14:paraId="1E6DB1B9" w14:textId="77777777" w:rsidR="00395E82" w:rsidRDefault="00AF38A4">
            <w:pPr>
              <w:spacing w:after="0"/>
              <w:ind w:left="135"/>
            </w:pPr>
            <w:hyperlink r:id="rId313" w:history="1">
              <w:r w:rsidR="00054C4B">
                <w:rPr>
                  <w:rStyle w:val="a4"/>
                </w:rPr>
                <w:t>https://wordwall.net/ru/community/english</w:t>
              </w:r>
            </w:hyperlink>
          </w:p>
        </w:tc>
      </w:tr>
      <w:tr w:rsidR="00395E82" w14:paraId="6ADF3D46"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8E3DA33"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836BDDB"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Внешность и характер человека (литературного персонажа). (описание членов семьи и друзей) Развитие умений письменной речи:</w:t>
            </w:r>
          </w:p>
          <w:p w14:paraId="371E408B"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составление плана (тезисов) устного или письменного сообщения;</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9EE100"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2A81EF"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9C78BDD"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74D4F30" w14:textId="77777777" w:rsidR="00395E82" w:rsidRDefault="00395E82">
            <w:pPr>
              <w:spacing w:after="0"/>
              <w:ind w:left="135"/>
            </w:pPr>
          </w:p>
        </w:tc>
        <w:tc>
          <w:tcPr>
            <w:tcW w:w="4163" w:type="dxa"/>
            <w:tcMar>
              <w:top w:w="50" w:type="dxa"/>
              <w:left w:w="100" w:type="dxa"/>
            </w:tcMar>
            <w:vAlign w:val="center"/>
          </w:tcPr>
          <w:p w14:paraId="7BE3BD39" w14:textId="77777777" w:rsidR="00395E82" w:rsidRDefault="00AF38A4">
            <w:pPr>
              <w:spacing w:after="0"/>
              <w:ind w:left="135"/>
            </w:pPr>
            <w:hyperlink r:id="rId314" w:history="1">
              <w:r w:rsidR="00054C4B">
                <w:rPr>
                  <w:rStyle w:val="a4"/>
                </w:rPr>
                <w:t>http://lessons.study.ru</w:t>
              </w:r>
            </w:hyperlink>
          </w:p>
        </w:tc>
      </w:tr>
      <w:tr w:rsidR="00395E82" w14:paraId="1BA8F6D8"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13E9327"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lastRenderedPageBreak/>
              <w:t>13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8A0083A"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Внешность и характер человека (литературного персонажа). (сравнение)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68505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2E001F0"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6B71B39"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399C14AD" w14:textId="77777777" w:rsidR="00395E82" w:rsidRDefault="00395E82">
            <w:pPr>
              <w:spacing w:after="0"/>
              <w:ind w:left="135"/>
            </w:pPr>
          </w:p>
        </w:tc>
        <w:tc>
          <w:tcPr>
            <w:tcW w:w="4163" w:type="dxa"/>
            <w:tcMar>
              <w:top w:w="50" w:type="dxa"/>
              <w:left w:w="100" w:type="dxa"/>
            </w:tcMar>
            <w:vAlign w:val="center"/>
          </w:tcPr>
          <w:p w14:paraId="33D208D1" w14:textId="77777777" w:rsidR="00395E82" w:rsidRDefault="00AF38A4">
            <w:pPr>
              <w:spacing w:after="0"/>
              <w:ind w:left="135"/>
            </w:pPr>
            <w:hyperlink r:id="rId315" w:history="1">
              <w:r w:rsidR="00054C4B">
                <w:rPr>
                  <w:rStyle w:val="a4"/>
                </w:rPr>
                <w:t>https://wordwall.net/ru/community/english</w:t>
              </w:r>
            </w:hyperlink>
          </w:p>
        </w:tc>
      </w:tr>
      <w:tr w:rsidR="00395E82" w14:paraId="4CB1CED2"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C1289CC"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E3D1BF8"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Внешность и характер человека (литературного персонажа). (описание персонажа). 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966D028"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84C9147"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C6E4FA6"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EF25AB7" w14:textId="77777777" w:rsidR="00395E82" w:rsidRDefault="00395E82">
            <w:pPr>
              <w:spacing w:after="0"/>
              <w:ind w:left="135"/>
            </w:pPr>
          </w:p>
        </w:tc>
        <w:tc>
          <w:tcPr>
            <w:tcW w:w="4163" w:type="dxa"/>
            <w:tcMar>
              <w:top w:w="50" w:type="dxa"/>
              <w:left w:w="100" w:type="dxa"/>
            </w:tcMar>
            <w:vAlign w:val="center"/>
          </w:tcPr>
          <w:p w14:paraId="528ED5ED" w14:textId="77777777" w:rsidR="00395E82" w:rsidRDefault="00AF38A4">
            <w:pPr>
              <w:spacing w:after="0"/>
              <w:ind w:left="135"/>
            </w:pPr>
            <w:hyperlink r:id="rId316" w:history="1">
              <w:r w:rsidR="00054C4B">
                <w:rPr>
                  <w:rStyle w:val="a4"/>
                </w:rPr>
                <w:t>http://lessons.study.ru</w:t>
              </w:r>
            </w:hyperlink>
          </w:p>
        </w:tc>
      </w:tr>
      <w:tr w:rsidR="00395E82" w14:paraId="349C64A7"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C583371"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EBA582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Внешность и характер человека (литературного персонажа). (внешность и внутренний мир) Тексты для чтения вслух: сообщение информационного </w:t>
            </w:r>
            <w:r>
              <w:rPr>
                <w:rFonts w:ascii="Times New Roman" w:hAnsi="Times New Roman" w:cs="Times New Roman"/>
                <w:sz w:val="24"/>
                <w:szCs w:val="24"/>
                <w:lang w:val="ru-RU"/>
              </w:rPr>
              <w:lastRenderedPageBreak/>
              <w:t>характера, отрывок из статьи научно-популярного характера, рассказ, диалог (беседа).</w:t>
            </w:r>
          </w:p>
          <w:p w14:paraId="0DD3E147"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Объём текста для чтения вслух – до 110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4761ADE"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1F1615C"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430CE6D"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0F6C1ACB" w14:textId="77777777" w:rsidR="00395E82" w:rsidRDefault="00395E82">
            <w:pPr>
              <w:spacing w:after="0"/>
              <w:ind w:left="135"/>
            </w:pPr>
          </w:p>
        </w:tc>
        <w:tc>
          <w:tcPr>
            <w:tcW w:w="4163" w:type="dxa"/>
            <w:tcMar>
              <w:top w:w="50" w:type="dxa"/>
              <w:left w:w="100" w:type="dxa"/>
            </w:tcMar>
            <w:vAlign w:val="center"/>
          </w:tcPr>
          <w:p w14:paraId="414CA680" w14:textId="77777777" w:rsidR="00395E82" w:rsidRDefault="00AF38A4">
            <w:pPr>
              <w:spacing w:after="0"/>
              <w:ind w:left="135"/>
            </w:pPr>
            <w:hyperlink r:id="rId317" w:history="1">
              <w:r w:rsidR="00054C4B">
                <w:rPr>
                  <w:rStyle w:val="a4"/>
                </w:rPr>
                <w:t>https://wordwall.net/ru/community/english</w:t>
              </w:r>
            </w:hyperlink>
          </w:p>
        </w:tc>
      </w:tr>
      <w:tr w:rsidR="00395E82" w14:paraId="2E65C3E5"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ECE2093"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4C4934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Внешность и характер человека (литературного персонажа). (описание знаменитости)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453BA07"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B147C48"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BF0928D"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732EE22" w14:textId="77777777" w:rsidR="00395E82" w:rsidRDefault="00395E82">
            <w:pPr>
              <w:spacing w:after="0"/>
              <w:ind w:left="135"/>
            </w:pPr>
          </w:p>
        </w:tc>
        <w:tc>
          <w:tcPr>
            <w:tcW w:w="4163" w:type="dxa"/>
            <w:tcMar>
              <w:top w:w="50" w:type="dxa"/>
              <w:left w:w="100" w:type="dxa"/>
            </w:tcMar>
            <w:vAlign w:val="center"/>
          </w:tcPr>
          <w:p w14:paraId="07E67010" w14:textId="77777777" w:rsidR="00395E82" w:rsidRDefault="00AF38A4">
            <w:pPr>
              <w:spacing w:after="0"/>
              <w:ind w:left="135"/>
            </w:pPr>
            <w:hyperlink r:id="rId318" w:history="1">
              <w:r w:rsidR="00054C4B">
                <w:rPr>
                  <w:rStyle w:val="a4"/>
                </w:rPr>
                <w:t>https://wordwall.net/ru/community/english</w:t>
              </w:r>
            </w:hyperlink>
          </w:p>
        </w:tc>
      </w:tr>
      <w:tr w:rsidR="00395E82" w:rsidRPr="00AF38A4" w14:paraId="147E2A86"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118F6D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5C371DA"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Обобщение по теме "Внешность и характер человека (литературного персонажа)" создание небольшого письменного высказывания с использованием образца, плана, таблицы и (или) </w:t>
            </w:r>
            <w:r>
              <w:rPr>
                <w:rFonts w:ascii="Times New Roman" w:hAnsi="Times New Roman" w:cs="Times New Roman"/>
                <w:sz w:val="24"/>
                <w:szCs w:val="24"/>
                <w:lang w:val="ru-RU"/>
              </w:rPr>
              <w:lastRenderedPageBreak/>
              <w:t>прочитанного (прослушанного) текста. Объём письменного высказывания – до 110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5F36B72"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66DD78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EF2D540"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4EBC55A" w14:textId="77777777" w:rsidR="00395E82" w:rsidRDefault="00395E82">
            <w:pPr>
              <w:spacing w:after="0"/>
              <w:ind w:left="135"/>
            </w:pPr>
          </w:p>
        </w:tc>
        <w:tc>
          <w:tcPr>
            <w:tcW w:w="4163" w:type="dxa"/>
            <w:tcMar>
              <w:top w:w="50" w:type="dxa"/>
              <w:left w:w="100" w:type="dxa"/>
            </w:tcMar>
            <w:vAlign w:val="center"/>
          </w:tcPr>
          <w:p w14:paraId="73FEE40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1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w:t>
              </w:r>
              <w:r>
                <w:rPr>
                  <w:rFonts w:ascii="Times New Roman" w:hAnsi="Times New Roman"/>
                  <w:color w:val="0000FF"/>
                  <w:u w:val="single"/>
                </w:rPr>
                <w:t>aa</w:t>
              </w:r>
              <w:r>
                <w:rPr>
                  <w:rFonts w:ascii="Times New Roman" w:hAnsi="Times New Roman"/>
                  <w:color w:val="0000FF"/>
                  <w:u w:val="single"/>
                  <w:lang w:val="ru-RU"/>
                </w:rPr>
                <w:t>6</w:t>
              </w:r>
            </w:hyperlink>
          </w:p>
        </w:tc>
      </w:tr>
      <w:tr w:rsidR="00395E82" w:rsidRPr="00AF38A4" w14:paraId="7B6C9CE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7320BA7"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5F5EF9D"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Контроль по теме "Внешность и характер человека (литературного персонажа)" 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6F65418"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304F270"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1</w:t>
            </w:r>
            <w:r>
              <w:rPr>
                <w:rFonts w:ascii="Times New Roman" w:hAnsi="Times New Roman" w:cs="Times New Roman"/>
                <w:sz w:val="24"/>
                <w:szCs w:val="24"/>
              </w:rPr>
              <w:t xml:space="preserve"> </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FD584BB"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3D51F62A" w14:textId="77777777" w:rsidR="00395E82" w:rsidRDefault="00395E82">
            <w:pPr>
              <w:spacing w:after="0"/>
              <w:ind w:left="135"/>
            </w:pPr>
          </w:p>
        </w:tc>
        <w:tc>
          <w:tcPr>
            <w:tcW w:w="4163" w:type="dxa"/>
            <w:tcMar>
              <w:top w:w="50" w:type="dxa"/>
              <w:left w:w="100" w:type="dxa"/>
            </w:tcMar>
            <w:vAlign w:val="center"/>
          </w:tcPr>
          <w:p w14:paraId="0C5D896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2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w:t>
              </w:r>
              <w:r>
                <w:rPr>
                  <w:rFonts w:ascii="Times New Roman" w:hAnsi="Times New Roman"/>
                  <w:color w:val="0000FF"/>
                  <w:u w:val="single"/>
                </w:rPr>
                <w:t>aa</w:t>
              </w:r>
              <w:r>
                <w:rPr>
                  <w:rFonts w:ascii="Times New Roman" w:hAnsi="Times New Roman"/>
                  <w:color w:val="0000FF"/>
                  <w:u w:val="single"/>
                  <w:lang w:val="ru-RU"/>
                </w:rPr>
                <w:t>6</w:t>
              </w:r>
            </w:hyperlink>
          </w:p>
        </w:tc>
      </w:tr>
      <w:tr w:rsidR="00395E82" w:rsidRPr="00AF38A4" w14:paraId="102FAC9C"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0CBAF52"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111A431"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Досуг и увлечения (хобби) современного подростка (мода) Правильное написание изученных слов.</w:t>
            </w:r>
          </w:p>
          <w:p w14:paraId="4CD4EFF9"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w:t>
            </w:r>
            <w:r>
              <w:rPr>
                <w:rFonts w:ascii="Times New Roman" w:hAnsi="Times New Roman" w:cs="Times New Roman"/>
                <w:sz w:val="24"/>
                <w:szCs w:val="24"/>
                <w:lang w:val="ru-RU"/>
              </w:rPr>
              <w:lastRenderedPageBreak/>
              <w:t>(например, в английском языке: firstly/first of all, secondly, finally; on the one hand, on the other hand), апострофа.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0070D2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99182DD"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E563A5D"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D09F911" w14:textId="77777777" w:rsidR="00395E82" w:rsidRDefault="00395E82">
            <w:pPr>
              <w:spacing w:after="0"/>
              <w:ind w:left="135"/>
            </w:pPr>
          </w:p>
        </w:tc>
        <w:tc>
          <w:tcPr>
            <w:tcW w:w="4163" w:type="dxa"/>
            <w:tcMar>
              <w:top w:w="50" w:type="dxa"/>
              <w:left w:w="100" w:type="dxa"/>
            </w:tcMar>
            <w:vAlign w:val="center"/>
          </w:tcPr>
          <w:p w14:paraId="02A507F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2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/835388</w:t>
              </w:r>
              <w:r>
                <w:rPr>
                  <w:rFonts w:ascii="Times New Roman" w:hAnsi="Times New Roman"/>
                  <w:color w:val="0000FF"/>
                  <w:u w:val="single"/>
                </w:rPr>
                <w:t>a</w:t>
              </w:r>
              <w:r>
                <w:rPr>
                  <w:rFonts w:ascii="Times New Roman" w:hAnsi="Times New Roman"/>
                  <w:color w:val="0000FF"/>
                  <w:u w:val="single"/>
                  <w:lang w:val="ru-RU"/>
                </w:rPr>
                <w:t>2</w:t>
              </w:r>
            </w:hyperlink>
          </w:p>
        </w:tc>
      </w:tr>
      <w:tr w:rsidR="00395E82" w:rsidRPr="00AF38A4" w14:paraId="35A1F9EF"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FFD854A"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BEF1D3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Досуг и увлечения (хобби) современного подростка (жизнь онлайн) Основные способы словообразования:</w:t>
            </w:r>
          </w:p>
          <w:p w14:paraId="6F4146D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аффиксация:</w:t>
            </w:r>
          </w:p>
          <w:p w14:paraId="36484B60"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образование имен существительных при помощи суффиксов: -ance/-ence (performance/residence), -ity (activity); -ship (friendship);</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E80799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1C670C5"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4E1359E"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ED2D893" w14:textId="77777777" w:rsidR="00395E82" w:rsidRDefault="00395E82">
            <w:pPr>
              <w:spacing w:after="0"/>
              <w:ind w:left="135"/>
            </w:pPr>
          </w:p>
        </w:tc>
        <w:tc>
          <w:tcPr>
            <w:tcW w:w="4163" w:type="dxa"/>
            <w:tcMar>
              <w:top w:w="50" w:type="dxa"/>
              <w:left w:w="100" w:type="dxa"/>
            </w:tcMar>
            <w:vAlign w:val="center"/>
          </w:tcPr>
          <w:p w14:paraId="69CB41A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2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/8353798</w:t>
              </w:r>
              <w:r>
                <w:rPr>
                  <w:rFonts w:ascii="Times New Roman" w:hAnsi="Times New Roman"/>
                  <w:color w:val="0000FF"/>
                  <w:u w:val="single"/>
                </w:rPr>
                <w:t>e</w:t>
              </w:r>
            </w:hyperlink>
            <w:r>
              <w:rPr>
                <w:rFonts w:ascii="Times New Roman" w:hAnsi="Times New Roman"/>
                <w:color w:val="000000"/>
                <w:sz w:val="24"/>
                <w:lang w:val="ru-RU"/>
              </w:rPr>
              <w:t xml:space="preserve"> </w:t>
            </w:r>
            <w:hyperlink r:id="rId32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w:t>
              </w:r>
              <w:r>
                <w:rPr>
                  <w:rFonts w:ascii="Times New Roman" w:hAnsi="Times New Roman"/>
                  <w:color w:val="0000FF"/>
                  <w:u w:val="single"/>
                </w:rPr>
                <w:t>fe</w:t>
              </w:r>
              <w:r>
                <w:rPr>
                  <w:rFonts w:ascii="Times New Roman" w:hAnsi="Times New Roman"/>
                  <w:color w:val="0000FF"/>
                  <w:u w:val="single"/>
                  <w:lang w:val="ru-RU"/>
                </w:rPr>
                <w:t>2</w:t>
              </w:r>
            </w:hyperlink>
          </w:p>
        </w:tc>
      </w:tr>
      <w:tr w:rsidR="00395E82" w:rsidRPr="00AF38A4" w14:paraId="62A7F22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1FE18F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C11B9F1"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Досуг и увлечения (хобби) современного подростка (необычные увлечения) образование имен прилагательных при помощи -ed и -ing (interested/interesting);</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F171B15"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476C7DF"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BDEAEA6"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8DEDADC" w14:textId="77777777" w:rsidR="00395E82" w:rsidRDefault="00395E82">
            <w:pPr>
              <w:spacing w:after="0"/>
              <w:ind w:left="135"/>
            </w:pPr>
          </w:p>
        </w:tc>
        <w:tc>
          <w:tcPr>
            <w:tcW w:w="4163" w:type="dxa"/>
            <w:tcMar>
              <w:top w:w="50" w:type="dxa"/>
              <w:left w:w="100" w:type="dxa"/>
            </w:tcMar>
            <w:vAlign w:val="center"/>
          </w:tcPr>
          <w:p w14:paraId="187F31D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2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e</w:t>
              </w:r>
              <w:r>
                <w:rPr>
                  <w:rFonts w:ascii="Times New Roman" w:hAnsi="Times New Roman"/>
                  <w:color w:val="0000FF"/>
                  <w:u w:val="single"/>
                  <w:lang w:val="ru-RU"/>
                </w:rPr>
                <w:t>00</w:t>
              </w:r>
              <w:r>
                <w:rPr>
                  <w:rFonts w:ascii="Times New Roman" w:hAnsi="Times New Roman"/>
                  <w:color w:val="0000FF"/>
                  <w:u w:val="single"/>
                </w:rPr>
                <w:t>a</w:t>
              </w:r>
            </w:hyperlink>
          </w:p>
        </w:tc>
      </w:tr>
      <w:tr w:rsidR="00395E82" w:rsidRPr="00AF38A4" w14:paraId="4AC1F6DD"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0009A7A"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23326E5"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Досуг и увлечения (хобби) современного подростка (занятия в свободное время). Многозначные лексические единицы. </w:t>
            </w:r>
            <w:r>
              <w:rPr>
                <w:rFonts w:ascii="Times New Roman" w:hAnsi="Times New Roman" w:cs="Times New Roman"/>
                <w:sz w:val="24"/>
                <w:szCs w:val="24"/>
                <w:lang w:val="ru-RU"/>
              </w:rPr>
              <w:lastRenderedPageBreak/>
              <w:t>Синонимы. Антонимы. Интернациональные слова. Наиболее частотные фразовые глаголы. Сокращения и аббревиатуры.</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F67DA3C"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E2C0EB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B3DFB17"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3D6956B" w14:textId="77777777" w:rsidR="00395E82" w:rsidRDefault="00395E82">
            <w:pPr>
              <w:spacing w:after="0"/>
              <w:ind w:left="135"/>
            </w:pPr>
          </w:p>
        </w:tc>
        <w:tc>
          <w:tcPr>
            <w:tcW w:w="4163" w:type="dxa"/>
            <w:tcMar>
              <w:top w:w="50" w:type="dxa"/>
              <w:left w:w="100" w:type="dxa"/>
            </w:tcMar>
            <w:vAlign w:val="center"/>
          </w:tcPr>
          <w:p w14:paraId="0A2F119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2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/83537</w:t>
              </w:r>
              <w:r>
                <w:rPr>
                  <w:rFonts w:ascii="Times New Roman" w:hAnsi="Times New Roman"/>
                  <w:color w:val="0000FF"/>
                  <w:u w:val="single"/>
                </w:rPr>
                <w:t>bc</w:t>
              </w:r>
              <w:r>
                <w:rPr>
                  <w:rFonts w:ascii="Times New Roman" w:hAnsi="Times New Roman"/>
                  <w:color w:val="0000FF"/>
                  <w:u w:val="single"/>
                  <w:lang w:val="ru-RU"/>
                </w:rPr>
                <w:t>8</w:t>
              </w:r>
            </w:hyperlink>
            <w:r>
              <w:rPr>
                <w:rFonts w:ascii="Times New Roman" w:hAnsi="Times New Roman"/>
                <w:color w:val="000000"/>
                <w:sz w:val="24"/>
                <w:lang w:val="ru-RU"/>
              </w:rPr>
              <w:t xml:space="preserve"> </w:t>
            </w:r>
            <w:hyperlink r:id="rId32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/83538140</w:t>
              </w:r>
            </w:hyperlink>
          </w:p>
        </w:tc>
      </w:tr>
      <w:tr w:rsidR="00395E82" w:rsidRPr="00AF38A4" w14:paraId="726FF87E"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E285A8C"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2673AB"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Досуг и увлечения (хобби) современного подростка (компьютер). Повествовательные (утвердительные и отрицательные), вопросительные и побудительные предложения в косвенной речи в настоящем и прошедшем времени.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730338D"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F366630"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4FB2198"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1449C1B" w14:textId="77777777" w:rsidR="00395E82" w:rsidRDefault="00395E82">
            <w:pPr>
              <w:spacing w:after="0"/>
              <w:ind w:left="135"/>
            </w:pPr>
          </w:p>
        </w:tc>
        <w:tc>
          <w:tcPr>
            <w:tcW w:w="4163" w:type="dxa"/>
            <w:tcMar>
              <w:top w:w="50" w:type="dxa"/>
              <w:left w:w="100" w:type="dxa"/>
            </w:tcMar>
            <w:vAlign w:val="center"/>
          </w:tcPr>
          <w:p w14:paraId="7025BA7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2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/83538</w:t>
              </w:r>
              <w:r>
                <w:rPr>
                  <w:rFonts w:ascii="Times New Roman" w:hAnsi="Times New Roman"/>
                  <w:color w:val="0000FF"/>
                  <w:u w:val="single"/>
                </w:rPr>
                <w:t>d</w:t>
              </w:r>
              <w:r>
                <w:rPr>
                  <w:rFonts w:ascii="Times New Roman" w:hAnsi="Times New Roman"/>
                  <w:color w:val="0000FF"/>
                  <w:u w:val="single"/>
                  <w:lang w:val="ru-RU"/>
                </w:rPr>
                <w:t>3</w:t>
              </w:r>
              <w:r>
                <w:rPr>
                  <w:rFonts w:ascii="Times New Roman" w:hAnsi="Times New Roman"/>
                  <w:color w:val="0000FF"/>
                  <w:u w:val="single"/>
                </w:rPr>
                <w:t>e</w:t>
              </w:r>
            </w:hyperlink>
          </w:p>
        </w:tc>
      </w:tr>
      <w:tr w:rsidR="00395E82" w:rsidRPr="00AF38A4" w14:paraId="4238790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C9CE4B2"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9FE624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Обобщение по теме "Досуг и увлечения (хобби) современного подростка (чтение, кино, театр, музей, спорт, музыка)" Конструкции с глаголами на -ing: to love/hate doing something.</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F0DCB15"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F34DDC9"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A2D5D49"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9607756" w14:textId="77777777" w:rsidR="00395E82" w:rsidRDefault="00395E82">
            <w:pPr>
              <w:spacing w:after="0"/>
              <w:ind w:left="135"/>
            </w:pPr>
          </w:p>
        </w:tc>
        <w:tc>
          <w:tcPr>
            <w:tcW w:w="4163" w:type="dxa"/>
            <w:tcMar>
              <w:top w:w="50" w:type="dxa"/>
              <w:left w:w="100" w:type="dxa"/>
            </w:tcMar>
            <w:vAlign w:val="center"/>
          </w:tcPr>
          <w:p w14:paraId="74CEF27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2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/83538</w:t>
              </w:r>
              <w:r>
                <w:rPr>
                  <w:rFonts w:ascii="Times New Roman" w:hAnsi="Times New Roman"/>
                  <w:color w:val="0000FF"/>
                  <w:u w:val="single"/>
                </w:rPr>
                <w:t>d</w:t>
              </w:r>
              <w:r>
                <w:rPr>
                  <w:rFonts w:ascii="Times New Roman" w:hAnsi="Times New Roman"/>
                  <w:color w:val="0000FF"/>
                  <w:u w:val="single"/>
                  <w:lang w:val="ru-RU"/>
                </w:rPr>
                <w:t>3</w:t>
              </w:r>
              <w:r>
                <w:rPr>
                  <w:rFonts w:ascii="Times New Roman" w:hAnsi="Times New Roman"/>
                  <w:color w:val="0000FF"/>
                  <w:u w:val="single"/>
                </w:rPr>
                <w:t>e</w:t>
              </w:r>
            </w:hyperlink>
          </w:p>
        </w:tc>
      </w:tr>
      <w:tr w:rsidR="00395E82" w:rsidRPr="00AF38A4" w14:paraId="49CBB446"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B86D0A4"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DFEDCA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Здоровый образ жизни (сбалансированное питание) Все типы вопросительных предложений в Past Perfect </w:t>
            </w:r>
            <w:r>
              <w:rPr>
                <w:rFonts w:ascii="Times New Roman" w:hAnsi="Times New Roman" w:cs="Times New Roman"/>
                <w:sz w:val="24"/>
                <w:szCs w:val="24"/>
                <w:lang w:val="ru-RU"/>
              </w:rPr>
              <w:lastRenderedPageBreak/>
              <w:t>Tense. Согласование времен в рамках сложного предложения.</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5649C0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FC3C2A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40FDE15"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FC79BCC" w14:textId="77777777" w:rsidR="00395E82" w:rsidRDefault="00395E82">
            <w:pPr>
              <w:spacing w:after="0"/>
              <w:ind w:left="135"/>
            </w:pPr>
          </w:p>
        </w:tc>
        <w:tc>
          <w:tcPr>
            <w:tcW w:w="4163" w:type="dxa"/>
            <w:tcMar>
              <w:top w:w="50" w:type="dxa"/>
              <w:left w:w="100" w:type="dxa"/>
            </w:tcMar>
            <w:vAlign w:val="center"/>
          </w:tcPr>
          <w:p w14:paraId="27B0EEF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2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/83538</w:t>
              </w:r>
              <w:r>
                <w:rPr>
                  <w:rFonts w:ascii="Times New Roman" w:hAnsi="Times New Roman"/>
                  <w:color w:val="0000FF"/>
                  <w:u w:val="single"/>
                </w:rPr>
                <w:t>eec</w:t>
              </w:r>
            </w:hyperlink>
            <w:r>
              <w:rPr>
                <w:rFonts w:ascii="Times New Roman" w:hAnsi="Times New Roman"/>
                <w:color w:val="000000"/>
                <w:sz w:val="24"/>
                <w:lang w:val="ru-RU"/>
              </w:rPr>
              <w:t xml:space="preserve"> </w:t>
            </w:r>
            <w:hyperlink r:id="rId33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a</w:t>
              </w:r>
              <w:r>
                <w:rPr>
                  <w:rFonts w:ascii="Times New Roman" w:hAnsi="Times New Roman"/>
                  <w:color w:val="0000FF"/>
                  <w:u w:val="single"/>
                  <w:lang w:val="ru-RU"/>
                </w:rPr>
                <w:t>5</w:t>
              </w:r>
              <w:r>
                <w:rPr>
                  <w:rFonts w:ascii="Times New Roman" w:hAnsi="Times New Roman"/>
                  <w:color w:val="0000FF"/>
                  <w:u w:val="single"/>
                </w:rPr>
                <w:t>b</w:t>
              </w:r>
              <w:r>
                <w:rPr>
                  <w:rFonts w:ascii="Times New Roman" w:hAnsi="Times New Roman"/>
                  <w:color w:val="0000FF"/>
                  <w:u w:val="single"/>
                  <w:lang w:val="ru-RU"/>
                </w:rPr>
                <w:t>2</w:t>
              </w:r>
            </w:hyperlink>
            <w:r>
              <w:rPr>
                <w:rFonts w:ascii="Times New Roman" w:hAnsi="Times New Roman"/>
                <w:color w:val="000000"/>
                <w:sz w:val="24"/>
                <w:lang w:val="ru-RU"/>
              </w:rPr>
              <w:t xml:space="preserve"> </w:t>
            </w:r>
            <w:hyperlink r:id="rId33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/8353986</w:t>
              </w:r>
              <w:r>
                <w:rPr>
                  <w:rFonts w:ascii="Times New Roman" w:hAnsi="Times New Roman"/>
                  <w:color w:val="0000FF"/>
                  <w:u w:val="single"/>
                </w:rPr>
                <w:t>a</w:t>
              </w:r>
            </w:hyperlink>
          </w:p>
        </w:tc>
      </w:tr>
      <w:tr w:rsidR="00395E82" w:rsidRPr="00AF38A4" w14:paraId="26541D1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6CFACA9"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81F90F6"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Здоровый образ жизни (питание школьников). Конструкции</w:t>
            </w:r>
            <w:r>
              <w:rPr>
                <w:rFonts w:ascii="Times New Roman" w:hAnsi="Times New Roman" w:cs="Times New Roman"/>
                <w:sz w:val="24"/>
                <w:szCs w:val="24"/>
              </w:rPr>
              <w:t xml:space="preserve"> be/get used to + </w:t>
            </w:r>
            <w:r>
              <w:rPr>
                <w:rFonts w:ascii="Times New Roman" w:hAnsi="Times New Roman" w:cs="Times New Roman"/>
                <w:sz w:val="24"/>
                <w:szCs w:val="24"/>
                <w:lang w:val="ru-RU"/>
              </w:rPr>
              <w:t>инфинитив</w:t>
            </w:r>
            <w:r>
              <w:rPr>
                <w:rFonts w:ascii="Times New Roman" w:hAnsi="Times New Roman" w:cs="Times New Roman"/>
                <w:sz w:val="24"/>
                <w:szCs w:val="24"/>
              </w:rPr>
              <w:t xml:space="preserve"> </w:t>
            </w:r>
            <w:r>
              <w:rPr>
                <w:rFonts w:ascii="Times New Roman" w:hAnsi="Times New Roman" w:cs="Times New Roman"/>
                <w:sz w:val="24"/>
                <w:szCs w:val="24"/>
                <w:lang w:val="ru-RU"/>
              </w:rPr>
              <w:t>глагола</w:t>
            </w:r>
            <w:r>
              <w:rPr>
                <w:rFonts w:ascii="Times New Roman" w:hAnsi="Times New Roman" w:cs="Times New Roman"/>
                <w:sz w:val="24"/>
                <w:szCs w:val="24"/>
              </w:rPr>
              <w:t xml:space="preserve">, be/get used to + </w:t>
            </w:r>
            <w:r>
              <w:rPr>
                <w:rFonts w:ascii="Times New Roman" w:hAnsi="Times New Roman" w:cs="Times New Roman"/>
                <w:sz w:val="24"/>
                <w:szCs w:val="24"/>
                <w:lang w:val="ru-RU"/>
              </w:rPr>
              <w:t>инфинитив</w:t>
            </w:r>
            <w:r>
              <w:rPr>
                <w:rFonts w:ascii="Times New Roman" w:hAnsi="Times New Roman" w:cs="Times New Roman"/>
                <w:sz w:val="24"/>
                <w:szCs w:val="24"/>
              </w:rPr>
              <w:t xml:space="preserve"> </w:t>
            </w:r>
            <w:r>
              <w:rPr>
                <w:rFonts w:ascii="Times New Roman" w:hAnsi="Times New Roman" w:cs="Times New Roman"/>
                <w:sz w:val="24"/>
                <w:szCs w:val="24"/>
                <w:lang w:val="ru-RU"/>
              </w:rPr>
              <w:t>глагол</w:t>
            </w:r>
            <w:r>
              <w:rPr>
                <w:rFonts w:ascii="Times New Roman" w:hAnsi="Times New Roman" w:cs="Times New Roman"/>
                <w:sz w:val="24"/>
                <w:szCs w:val="24"/>
              </w:rPr>
              <w:t>, be/get used to doing something, be/get used to something.</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E08DE5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 xml:space="preserve"> 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547B468"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AE0E813"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01340922" w14:textId="77777777" w:rsidR="00395E82" w:rsidRDefault="00395E82">
            <w:pPr>
              <w:spacing w:after="0"/>
              <w:ind w:left="135"/>
            </w:pPr>
          </w:p>
        </w:tc>
        <w:tc>
          <w:tcPr>
            <w:tcW w:w="4163" w:type="dxa"/>
            <w:tcMar>
              <w:top w:w="50" w:type="dxa"/>
              <w:left w:w="100" w:type="dxa"/>
            </w:tcMar>
            <w:vAlign w:val="center"/>
          </w:tcPr>
          <w:p w14:paraId="444F03D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3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/83539040</w:t>
              </w:r>
            </w:hyperlink>
          </w:p>
        </w:tc>
      </w:tr>
      <w:tr w:rsidR="00395E82" w:rsidRPr="00AF38A4" w14:paraId="15EF011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3EBC3B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6BFC8E1"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Здоровый</w:t>
            </w:r>
            <w:r>
              <w:rPr>
                <w:rFonts w:ascii="Times New Roman" w:hAnsi="Times New Roman" w:cs="Times New Roman"/>
                <w:sz w:val="24"/>
                <w:szCs w:val="24"/>
              </w:rPr>
              <w:t xml:space="preserve"> </w:t>
            </w:r>
            <w:r>
              <w:rPr>
                <w:rFonts w:ascii="Times New Roman" w:hAnsi="Times New Roman" w:cs="Times New Roman"/>
                <w:sz w:val="24"/>
                <w:szCs w:val="24"/>
                <w:lang w:val="ru-RU"/>
              </w:rPr>
              <w:t>образ</w:t>
            </w:r>
            <w:r>
              <w:rPr>
                <w:rFonts w:ascii="Times New Roman" w:hAnsi="Times New Roman" w:cs="Times New Roman"/>
                <w:sz w:val="24"/>
                <w:szCs w:val="24"/>
              </w:rPr>
              <w:t xml:space="preserve"> </w:t>
            </w:r>
            <w:r>
              <w:rPr>
                <w:rFonts w:ascii="Times New Roman" w:hAnsi="Times New Roman" w:cs="Times New Roman"/>
                <w:sz w:val="24"/>
                <w:szCs w:val="24"/>
                <w:lang w:val="ru-RU"/>
              </w:rPr>
              <w:t>жизни</w:t>
            </w:r>
            <w:r>
              <w:rPr>
                <w:rFonts w:ascii="Times New Roman" w:hAnsi="Times New Roman" w:cs="Times New Roman"/>
                <w:sz w:val="24"/>
                <w:szCs w:val="24"/>
              </w:rPr>
              <w:t xml:space="preserve"> (</w:t>
            </w:r>
            <w:r>
              <w:rPr>
                <w:rFonts w:ascii="Times New Roman" w:hAnsi="Times New Roman" w:cs="Times New Roman"/>
                <w:sz w:val="24"/>
                <w:szCs w:val="24"/>
                <w:lang w:val="ru-RU"/>
              </w:rPr>
              <w:t>рецепты</w:t>
            </w:r>
            <w:r>
              <w:rPr>
                <w:rFonts w:ascii="Times New Roman" w:hAnsi="Times New Roman" w:cs="Times New Roman"/>
                <w:sz w:val="24"/>
                <w:szCs w:val="24"/>
              </w:rPr>
              <w:t xml:space="preserve"> </w:t>
            </w:r>
            <w:r>
              <w:rPr>
                <w:rFonts w:ascii="Times New Roman" w:hAnsi="Times New Roman" w:cs="Times New Roman"/>
                <w:sz w:val="24"/>
                <w:szCs w:val="24"/>
                <w:lang w:val="ru-RU"/>
              </w:rPr>
              <w:t>здорового</w:t>
            </w:r>
            <w:r>
              <w:rPr>
                <w:rFonts w:ascii="Times New Roman" w:hAnsi="Times New Roman" w:cs="Times New Roman"/>
                <w:sz w:val="24"/>
                <w:szCs w:val="24"/>
              </w:rPr>
              <w:t xml:space="preserve"> </w:t>
            </w:r>
            <w:r>
              <w:rPr>
                <w:rFonts w:ascii="Times New Roman" w:hAnsi="Times New Roman" w:cs="Times New Roman"/>
                <w:sz w:val="24"/>
                <w:szCs w:val="24"/>
                <w:lang w:val="ru-RU"/>
              </w:rPr>
              <w:t>питания</w:t>
            </w:r>
            <w:r>
              <w:rPr>
                <w:rFonts w:ascii="Times New Roman" w:hAnsi="Times New Roman" w:cs="Times New Roman"/>
                <w:sz w:val="24"/>
                <w:szCs w:val="24"/>
              </w:rPr>
              <w:t xml:space="preserve">) </w:t>
            </w:r>
            <w:r>
              <w:rPr>
                <w:rFonts w:ascii="Times New Roman" w:hAnsi="Times New Roman" w:cs="Times New Roman"/>
                <w:sz w:val="24"/>
                <w:szCs w:val="24"/>
                <w:lang w:val="ru-RU"/>
              </w:rPr>
              <w:t>Конструкции</w:t>
            </w:r>
            <w:r>
              <w:rPr>
                <w:rFonts w:ascii="Times New Roman" w:hAnsi="Times New Roman" w:cs="Times New Roman"/>
                <w:sz w:val="24"/>
                <w:szCs w:val="24"/>
              </w:rPr>
              <w:t xml:space="preserve"> c </w:t>
            </w:r>
            <w:r>
              <w:rPr>
                <w:rFonts w:ascii="Times New Roman" w:hAnsi="Times New Roman" w:cs="Times New Roman"/>
                <w:sz w:val="24"/>
                <w:szCs w:val="24"/>
                <w:lang w:val="ru-RU"/>
              </w:rPr>
              <w:t>глаголами</w:t>
            </w:r>
            <w:r>
              <w:rPr>
                <w:rFonts w:ascii="Times New Roman" w:hAnsi="Times New Roman" w:cs="Times New Roman"/>
                <w:sz w:val="24"/>
                <w:szCs w:val="24"/>
              </w:rPr>
              <w:t xml:space="preserve"> to stop, to remember, to forget (</w:t>
            </w:r>
            <w:r>
              <w:rPr>
                <w:rFonts w:ascii="Times New Roman" w:hAnsi="Times New Roman" w:cs="Times New Roman"/>
                <w:sz w:val="24"/>
                <w:szCs w:val="24"/>
                <w:lang w:val="ru-RU"/>
              </w:rPr>
              <w:t>разница</w:t>
            </w:r>
            <w:r>
              <w:rPr>
                <w:rFonts w:ascii="Times New Roman" w:hAnsi="Times New Roman" w:cs="Times New Roman"/>
                <w:sz w:val="24"/>
                <w:szCs w:val="24"/>
              </w:rPr>
              <w:t xml:space="preserve"> </w:t>
            </w:r>
            <w:r>
              <w:rPr>
                <w:rFonts w:ascii="Times New Roman" w:hAnsi="Times New Roman" w:cs="Times New Roman"/>
                <w:sz w:val="24"/>
                <w:szCs w:val="24"/>
                <w:lang w:val="ru-RU"/>
              </w:rPr>
              <w:t>в</w:t>
            </w:r>
            <w:r>
              <w:rPr>
                <w:rFonts w:ascii="Times New Roman" w:hAnsi="Times New Roman" w:cs="Times New Roman"/>
                <w:sz w:val="24"/>
                <w:szCs w:val="24"/>
              </w:rPr>
              <w:t xml:space="preserve"> </w:t>
            </w:r>
            <w:r>
              <w:rPr>
                <w:rFonts w:ascii="Times New Roman" w:hAnsi="Times New Roman" w:cs="Times New Roman"/>
                <w:sz w:val="24"/>
                <w:szCs w:val="24"/>
                <w:lang w:val="ru-RU"/>
              </w:rPr>
              <w:t>значении</w:t>
            </w:r>
            <w:r>
              <w:rPr>
                <w:rFonts w:ascii="Times New Roman" w:hAnsi="Times New Roman" w:cs="Times New Roman"/>
                <w:sz w:val="24"/>
                <w:szCs w:val="24"/>
              </w:rPr>
              <w:t xml:space="preserve"> to stop doing smth </w:t>
            </w:r>
            <w:r>
              <w:rPr>
                <w:rFonts w:ascii="Times New Roman" w:hAnsi="Times New Roman" w:cs="Times New Roman"/>
                <w:sz w:val="24"/>
                <w:szCs w:val="24"/>
                <w:lang w:val="ru-RU"/>
              </w:rPr>
              <w:t>и</w:t>
            </w:r>
            <w:r>
              <w:rPr>
                <w:rFonts w:ascii="Times New Roman" w:hAnsi="Times New Roman" w:cs="Times New Roman"/>
                <w:sz w:val="24"/>
                <w:szCs w:val="24"/>
              </w:rPr>
              <w:t xml:space="preserve"> to stop to do smth).</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68A1637"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 xml:space="preserve"> 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A82F17A"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C76C9B0"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4241BDC" w14:textId="77777777" w:rsidR="00395E82" w:rsidRDefault="00395E82">
            <w:pPr>
              <w:spacing w:after="0"/>
              <w:ind w:left="135"/>
            </w:pPr>
          </w:p>
        </w:tc>
        <w:tc>
          <w:tcPr>
            <w:tcW w:w="4163" w:type="dxa"/>
            <w:tcMar>
              <w:top w:w="50" w:type="dxa"/>
              <w:left w:w="100" w:type="dxa"/>
            </w:tcMar>
            <w:vAlign w:val="center"/>
          </w:tcPr>
          <w:p w14:paraId="384DA63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3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/83539180</w:t>
              </w:r>
            </w:hyperlink>
          </w:p>
        </w:tc>
      </w:tr>
      <w:tr w:rsidR="00395E82" w:rsidRPr="00AF38A4" w14:paraId="545AA4D7"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D08EF00"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AC59636"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Здоровый образ жизни (спорт). Модальные глаголы в косвенной речи в настоящем и прошедшем времени.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9206CD5"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BFC11B3"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03FF6A4"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0E5B9BB" w14:textId="77777777" w:rsidR="00395E82" w:rsidRDefault="00395E82">
            <w:pPr>
              <w:spacing w:after="0"/>
              <w:ind w:left="135"/>
            </w:pPr>
          </w:p>
        </w:tc>
        <w:tc>
          <w:tcPr>
            <w:tcW w:w="4163" w:type="dxa"/>
            <w:tcMar>
              <w:top w:w="50" w:type="dxa"/>
              <w:left w:w="100" w:type="dxa"/>
            </w:tcMar>
            <w:vAlign w:val="center"/>
          </w:tcPr>
          <w:p w14:paraId="3813381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3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/83539522</w:t>
              </w:r>
            </w:hyperlink>
            <w:r>
              <w:rPr>
                <w:rFonts w:ascii="Times New Roman" w:hAnsi="Times New Roman"/>
                <w:color w:val="000000"/>
                <w:sz w:val="24"/>
                <w:lang w:val="ru-RU"/>
              </w:rPr>
              <w:t xml:space="preserve"> </w:t>
            </w:r>
            <w:hyperlink r:id="rId33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/83539</w:t>
              </w:r>
              <w:r>
                <w:rPr>
                  <w:rFonts w:ascii="Times New Roman" w:hAnsi="Times New Roman"/>
                  <w:color w:val="0000FF"/>
                  <w:u w:val="single"/>
                </w:rPr>
                <w:t>d</w:t>
              </w:r>
              <w:r>
                <w:rPr>
                  <w:rFonts w:ascii="Times New Roman" w:hAnsi="Times New Roman"/>
                  <w:color w:val="0000FF"/>
                  <w:u w:val="single"/>
                  <w:lang w:val="ru-RU"/>
                </w:rPr>
                <w:t>42</w:t>
              </w:r>
            </w:hyperlink>
          </w:p>
        </w:tc>
      </w:tr>
      <w:tr w:rsidR="00395E82" w:rsidRPr="00AF38A4" w14:paraId="7972DCCC"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4729C94"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29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BEDB6C1"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Здоровый образ жизни (популярные виды спорта). Неличные формы глагола (инфинитив, герундий, причастия настоящего и </w:t>
            </w:r>
            <w:r>
              <w:rPr>
                <w:rFonts w:ascii="Times New Roman" w:hAnsi="Times New Roman" w:cs="Times New Roman"/>
                <w:sz w:val="24"/>
                <w:szCs w:val="24"/>
                <w:lang w:val="ru-RU"/>
              </w:rPr>
              <w:lastRenderedPageBreak/>
              <w:t>прошедшего времени).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988CD8C"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0425FFA"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68FE25"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FEAA2E3" w14:textId="77777777" w:rsidR="00395E82" w:rsidRDefault="00395E82">
            <w:pPr>
              <w:spacing w:after="0"/>
              <w:ind w:left="135"/>
            </w:pPr>
          </w:p>
        </w:tc>
        <w:tc>
          <w:tcPr>
            <w:tcW w:w="4163" w:type="dxa"/>
            <w:tcMar>
              <w:top w:w="50" w:type="dxa"/>
              <w:left w:w="100" w:type="dxa"/>
            </w:tcMar>
            <w:vAlign w:val="center"/>
          </w:tcPr>
          <w:p w14:paraId="6777C94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3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/835392</w:t>
              </w:r>
              <w:r>
                <w:rPr>
                  <w:rFonts w:ascii="Times New Roman" w:hAnsi="Times New Roman"/>
                  <w:color w:val="0000FF"/>
                  <w:u w:val="single"/>
                </w:rPr>
                <w:t>d</w:t>
              </w:r>
              <w:r>
                <w:rPr>
                  <w:rFonts w:ascii="Times New Roman" w:hAnsi="Times New Roman"/>
                  <w:color w:val="0000FF"/>
                  <w:u w:val="single"/>
                  <w:lang w:val="ru-RU"/>
                </w:rPr>
                <w:t>4</w:t>
              </w:r>
            </w:hyperlink>
            <w:r>
              <w:rPr>
                <w:rFonts w:ascii="Times New Roman" w:hAnsi="Times New Roman"/>
                <w:color w:val="000000"/>
                <w:sz w:val="24"/>
                <w:lang w:val="ru-RU"/>
              </w:rPr>
              <w:t xml:space="preserve"> </w:t>
            </w:r>
            <w:hyperlink r:id="rId33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/83539</w:t>
              </w:r>
              <w:r>
                <w:rPr>
                  <w:rFonts w:ascii="Times New Roman" w:hAnsi="Times New Roman"/>
                  <w:color w:val="0000FF"/>
                  <w:u w:val="single"/>
                </w:rPr>
                <w:t>b</w:t>
              </w:r>
              <w:r>
                <w:rPr>
                  <w:rFonts w:ascii="Times New Roman" w:hAnsi="Times New Roman"/>
                  <w:color w:val="0000FF"/>
                  <w:u w:val="single"/>
                  <w:lang w:val="ru-RU"/>
                </w:rPr>
                <w:t>4</w:t>
              </w:r>
              <w:r>
                <w:rPr>
                  <w:rFonts w:ascii="Times New Roman" w:hAnsi="Times New Roman"/>
                  <w:color w:val="0000FF"/>
                  <w:u w:val="single"/>
                </w:rPr>
                <w:t>e</w:t>
              </w:r>
            </w:hyperlink>
            <w:r>
              <w:rPr>
                <w:rFonts w:ascii="Times New Roman" w:hAnsi="Times New Roman"/>
                <w:color w:val="000000"/>
                <w:sz w:val="24"/>
                <w:lang w:val="ru-RU"/>
              </w:rPr>
              <w:t xml:space="preserve"> </w:t>
            </w:r>
            <w:hyperlink r:id="rId33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/83539</w:t>
              </w:r>
              <w:r>
                <w:rPr>
                  <w:rFonts w:ascii="Times New Roman" w:hAnsi="Times New Roman"/>
                  <w:color w:val="0000FF"/>
                  <w:u w:val="single"/>
                </w:rPr>
                <w:t>f</w:t>
              </w:r>
              <w:r>
                <w:rPr>
                  <w:rFonts w:ascii="Times New Roman" w:hAnsi="Times New Roman"/>
                  <w:color w:val="0000FF"/>
                  <w:u w:val="single"/>
                  <w:lang w:val="ru-RU"/>
                </w:rPr>
                <w:t>18</w:t>
              </w:r>
            </w:hyperlink>
            <w:r>
              <w:rPr>
                <w:rFonts w:ascii="Times New Roman" w:hAnsi="Times New Roman"/>
                <w:color w:val="000000"/>
                <w:sz w:val="24"/>
                <w:lang w:val="ru-RU"/>
              </w:rPr>
              <w:t xml:space="preserve"> </w:t>
            </w:r>
            <w:hyperlink r:id="rId33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a</w:t>
              </w:r>
              <w:r>
                <w:rPr>
                  <w:rFonts w:ascii="Times New Roman" w:hAnsi="Times New Roman"/>
                  <w:color w:val="0000FF"/>
                  <w:u w:val="single"/>
                  <w:lang w:val="ru-RU"/>
                </w:rPr>
                <w:t>7</w:t>
              </w:r>
              <w:r>
                <w:rPr>
                  <w:rFonts w:ascii="Times New Roman" w:hAnsi="Times New Roman"/>
                  <w:color w:val="0000FF"/>
                  <w:u w:val="single"/>
                </w:rPr>
                <w:t>b</w:t>
              </w:r>
              <w:r>
                <w:rPr>
                  <w:rFonts w:ascii="Times New Roman" w:hAnsi="Times New Roman"/>
                  <w:color w:val="0000FF"/>
                  <w:u w:val="single"/>
                  <w:lang w:val="ru-RU"/>
                </w:rPr>
                <w:t>0</w:t>
              </w:r>
            </w:hyperlink>
          </w:p>
        </w:tc>
      </w:tr>
      <w:tr w:rsidR="00395E82" w:rsidRPr="00AF38A4" w14:paraId="3FA53EBC"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68D7D0A"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02B715"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Здоровый образ жизни (фитнес). 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C36814A"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20AB37F"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F94F125"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FF3E264" w14:textId="77777777" w:rsidR="00395E82" w:rsidRDefault="00395E82">
            <w:pPr>
              <w:spacing w:after="0"/>
              <w:ind w:left="135"/>
            </w:pPr>
          </w:p>
        </w:tc>
        <w:tc>
          <w:tcPr>
            <w:tcW w:w="4163" w:type="dxa"/>
            <w:tcMar>
              <w:top w:w="50" w:type="dxa"/>
              <w:left w:w="100" w:type="dxa"/>
            </w:tcMar>
            <w:vAlign w:val="center"/>
          </w:tcPr>
          <w:p w14:paraId="4A41213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4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a</w:t>
              </w:r>
              <w:r>
                <w:rPr>
                  <w:rFonts w:ascii="Times New Roman" w:hAnsi="Times New Roman"/>
                  <w:color w:val="0000FF"/>
                  <w:u w:val="single"/>
                  <w:lang w:val="ru-RU"/>
                </w:rPr>
                <w:t>9</w:t>
              </w:r>
              <w:r>
                <w:rPr>
                  <w:rFonts w:ascii="Times New Roman" w:hAnsi="Times New Roman"/>
                  <w:color w:val="0000FF"/>
                  <w:u w:val="single"/>
                </w:rPr>
                <w:t>e</w:t>
              </w:r>
              <w:r>
                <w:rPr>
                  <w:rFonts w:ascii="Times New Roman" w:hAnsi="Times New Roman"/>
                  <w:color w:val="0000FF"/>
                  <w:u w:val="single"/>
                  <w:lang w:val="ru-RU"/>
                </w:rPr>
                <w:t>0</w:t>
              </w:r>
            </w:hyperlink>
            <w:r>
              <w:rPr>
                <w:rFonts w:ascii="Times New Roman" w:hAnsi="Times New Roman"/>
                <w:color w:val="000000"/>
                <w:sz w:val="24"/>
                <w:lang w:val="ru-RU"/>
              </w:rPr>
              <w:t xml:space="preserve"> </w:t>
            </w:r>
            <w:hyperlink r:id="rId34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/835396</w:t>
              </w:r>
              <w:r>
                <w:rPr>
                  <w:rFonts w:ascii="Times New Roman" w:hAnsi="Times New Roman"/>
                  <w:color w:val="0000FF"/>
                  <w:u w:val="single"/>
                </w:rPr>
                <w:t>d</w:t>
              </w:r>
              <w:r>
                <w:rPr>
                  <w:rFonts w:ascii="Times New Roman" w:hAnsi="Times New Roman"/>
                  <w:color w:val="0000FF"/>
                  <w:u w:val="single"/>
                  <w:lang w:val="ru-RU"/>
                </w:rPr>
                <w:t>0</w:t>
              </w:r>
            </w:hyperlink>
          </w:p>
        </w:tc>
      </w:tr>
      <w:tr w:rsidR="00395E82" w:rsidRPr="00AF38A4" w14:paraId="76EC68F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1648BC3"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9528D08"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Здоровый образ жизни (мой любимый вид спорта)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EF959E6"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EFABF45"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4889781"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728F6BE" w14:textId="77777777" w:rsidR="00395E82" w:rsidRDefault="00395E82">
            <w:pPr>
              <w:spacing w:after="0"/>
              <w:ind w:left="135"/>
            </w:pPr>
          </w:p>
        </w:tc>
        <w:tc>
          <w:tcPr>
            <w:tcW w:w="4163" w:type="dxa"/>
            <w:tcMar>
              <w:top w:w="50" w:type="dxa"/>
              <w:left w:w="100" w:type="dxa"/>
            </w:tcMar>
            <w:vAlign w:val="center"/>
          </w:tcPr>
          <w:p w14:paraId="798ED0C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4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a</w:t>
              </w:r>
              <w:r>
                <w:rPr>
                  <w:rFonts w:ascii="Times New Roman" w:hAnsi="Times New Roman"/>
                  <w:color w:val="0000FF"/>
                  <w:u w:val="single"/>
                  <w:lang w:val="ru-RU"/>
                </w:rPr>
                <w:t>10</w:t>
              </w:r>
              <w:r>
                <w:rPr>
                  <w:rFonts w:ascii="Times New Roman" w:hAnsi="Times New Roman"/>
                  <w:color w:val="0000FF"/>
                  <w:u w:val="single"/>
                </w:rPr>
                <w:t>c</w:t>
              </w:r>
            </w:hyperlink>
          </w:p>
        </w:tc>
      </w:tr>
      <w:tr w:rsidR="00395E82" w:rsidRPr="00AF38A4" w14:paraId="6D07E44F"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682A8C2"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91182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Здоровый образ жизни (спортивная символика)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2579B49"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5ECE535"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C220A1C"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0EA9548" w14:textId="77777777" w:rsidR="00395E82" w:rsidRDefault="00395E82">
            <w:pPr>
              <w:spacing w:after="0"/>
              <w:ind w:left="135"/>
            </w:pPr>
          </w:p>
        </w:tc>
        <w:tc>
          <w:tcPr>
            <w:tcW w:w="4163" w:type="dxa"/>
            <w:tcMar>
              <w:top w:w="50" w:type="dxa"/>
              <w:left w:w="100" w:type="dxa"/>
            </w:tcMar>
            <w:vAlign w:val="center"/>
          </w:tcPr>
          <w:p w14:paraId="226DE57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4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a</w:t>
              </w:r>
              <w:r>
                <w:rPr>
                  <w:rFonts w:ascii="Times New Roman" w:hAnsi="Times New Roman"/>
                  <w:color w:val="0000FF"/>
                  <w:u w:val="single"/>
                  <w:lang w:val="ru-RU"/>
                </w:rPr>
                <w:t>3</w:t>
              </w:r>
              <w:r>
                <w:rPr>
                  <w:rFonts w:ascii="Times New Roman" w:hAnsi="Times New Roman"/>
                  <w:color w:val="0000FF"/>
                  <w:u w:val="single"/>
                </w:rPr>
                <w:t>aa</w:t>
              </w:r>
            </w:hyperlink>
          </w:p>
        </w:tc>
      </w:tr>
      <w:tr w:rsidR="00395E82" w:rsidRPr="00AF38A4" w14:paraId="44D52738"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2CE96BE"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A79F488"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Обобщение по теме "Здоровый образ жизни: режим труда и отдыха, фитнес, сбалансированное питание. </w:t>
            </w:r>
            <w:r>
              <w:rPr>
                <w:rFonts w:ascii="Times New Roman" w:hAnsi="Times New Roman" w:cs="Times New Roman"/>
                <w:sz w:val="24"/>
                <w:szCs w:val="24"/>
              </w:rPr>
              <w:t>Посещение врача"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3A6C26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 xml:space="preserve"> 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F7C9759"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9C7186E"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60131C3" w14:textId="77777777" w:rsidR="00395E82" w:rsidRDefault="00395E82">
            <w:pPr>
              <w:spacing w:after="0"/>
              <w:ind w:left="135"/>
            </w:pPr>
          </w:p>
        </w:tc>
        <w:tc>
          <w:tcPr>
            <w:tcW w:w="4163" w:type="dxa"/>
            <w:tcMar>
              <w:top w:w="50" w:type="dxa"/>
              <w:left w:w="100" w:type="dxa"/>
            </w:tcMar>
            <w:vAlign w:val="center"/>
          </w:tcPr>
          <w:p w14:paraId="56DF052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4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ac</w:t>
              </w:r>
              <w:r>
                <w:rPr>
                  <w:rFonts w:ascii="Times New Roman" w:hAnsi="Times New Roman"/>
                  <w:color w:val="0000FF"/>
                  <w:u w:val="single"/>
                  <w:lang w:val="ru-RU"/>
                </w:rPr>
                <w:t>92</w:t>
              </w:r>
            </w:hyperlink>
          </w:p>
        </w:tc>
      </w:tr>
      <w:tr w:rsidR="00395E82" w:rsidRPr="00AF38A4" w14:paraId="14063A58"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04E73D3"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CBE2F62"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Контроль по темам "Досуг и увлечения (хобби) современного подростка (чтение, кино, театр, музей, спорт, музыка)" и </w:t>
            </w:r>
            <w:r>
              <w:rPr>
                <w:rFonts w:ascii="Times New Roman" w:hAnsi="Times New Roman" w:cs="Times New Roman"/>
                <w:sz w:val="24"/>
                <w:szCs w:val="24"/>
                <w:lang w:val="ru-RU"/>
              </w:rPr>
              <w:lastRenderedPageBreak/>
              <w:t xml:space="preserve">"Здоровый образ жизни: режим труда и отдыха, фитнес, сбалансированное питание. </w:t>
            </w:r>
            <w:r>
              <w:rPr>
                <w:rFonts w:ascii="Times New Roman" w:hAnsi="Times New Roman" w:cs="Times New Roman"/>
                <w:sz w:val="24"/>
                <w:szCs w:val="24"/>
              </w:rPr>
              <w:t>Посещение врача"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72C9240"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lastRenderedPageBreak/>
              <w:t xml:space="preserve"> 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3F37E50"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rPr>
              <w:t xml:space="preserve"> </w:t>
            </w:r>
            <w:r>
              <w:rPr>
                <w:rFonts w:ascii="Times New Roman" w:hAnsi="Times New Roman" w:cs="Times New Roman"/>
                <w:sz w:val="24"/>
                <w:szCs w:val="24"/>
                <w:lang w:val="ru-RU"/>
              </w:rPr>
              <w:t>1</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F418D76"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0DCF63C" w14:textId="77777777" w:rsidR="00395E82" w:rsidRDefault="00395E82">
            <w:pPr>
              <w:spacing w:after="0"/>
              <w:ind w:left="135"/>
            </w:pPr>
          </w:p>
        </w:tc>
        <w:tc>
          <w:tcPr>
            <w:tcW w:w="4163" w:type="dxa"/>
            <w:tcMar>
              <w:top w:w="50" w:type="dxa"/>
              <w:left w:w="100" w:type="dxa"/>
            </w:tcMar>
            <w:vAlign w:val="center"/>
          </w:tcPr>
          <w:p w14:paraId="07DF13C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4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ac</w:t>
              </w:r>
              <w:r>
                <w:rPr>
                  <w:rFonts w:ascii="Times New Roman" w:hAnsi="Times New Roman"/>
                  <w:color w:val="0000FF"/>
                  <w:u w:val="single"/>
                  <w:lang w:val="ru-RU"/>
                </w:rPr>
                <w:t>92</w:t>
              </w:r>
            </w:hyperlink>
          </w:p>
        </w:tc>
      </w:tr>
      <w:tr w:rsidR="00395E82" w14:paraId="17B8E6CA"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DF90A4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60C042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Покупки: одежда, обувь и продукты питания (виды магазинов). 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6076AFC"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5A02F33"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3F6F80"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5A54F47" w14:textId="77777777" w:rsidR="00395E82" w:rsidRDefault="00395E82">
            <w:pPr>
              <w:spacing w:after="0"/>
              <w:ind w:left="135"/>
            </w:pPr>
          </w:p>
        </w:tc>
        <w:tc>
          <w:tcPr>
            <w:tcW w:w="4163" w:type="dxa"/>
            <w:tcMar>
              <w:top w:w="50" w:type="dxa"/>
              <w:left w:w="100" w:type="dxa"/>
            </w:tcMar>
            <w:vAlign w:val="center"/>
          </w:tcPr>
          <w:p w14:paraId="71DF1F19" w14:textId="77777777" w:rsidR="00395E82" w:rsidRDefault="00AF38A4">
            <w:pPr>
              <w:spacing w:after="0"/>
              <w:ind w:left="135"/>
            </w:pPr>
            <w:hyperlink r:id="rId346" w:history="1">
              <w:r w:rsidR="00054C4B">
                <w:rPr>
                  <w:rStyle w:val="a4"/>
                </w:rPr>
                <w:t>https://wordwall.net/ru/community/english</w:t>
              </w:r>
            </w:hyperlink>
          </w:p>
        </w:tc>
      </w:tr>
      <w:tr w:rsidR="00395E82" w14:paraId="22257BA1"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B7A8BA8"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74C6F5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Покупки: одежда, обувь и продукты питания (в магазине). Развитие коммуникативных умений монологической речи:</w:t>
            </w:r>
          </w:p>
          <w:p w14:paraId="6A57549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создание устных связных монологических высказываний с использованием основных коммуникативных типов </w:t>
            </w:r>
            <w:r>
              <w:rPr>
                <w:rFonts w:ascii="Times New Roman" w:hAnsi="Times New Roman" w:cs="Times New Roman"/>
                <w:sz w:val="24"/>
                <w:szCs w:val="24"/>
                <w:lang w:val="ru-RU"/>
              </w:rPr>
              <w:lastRenderedPageBreak/>
              <w:t>речи: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355CAE0"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D54C3E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7ED18B1"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DD8FDC4" w14:textId="77777777" w:rsidR="00395E82" w:rsidRDefault="00395E82">
            <w:pPr>
              <w:spacing w:after="0"/>
              <w:ind w:left="135"/>
            </w:pPr>
          </w:p>
        </w:tc>
        <w:tc>
          <w:tcPr>
            <w:tcW w:w="4163" w:type="dxa"/>
            <w:tcMar>
              <w:top w:w="50" w:type="dxa"/>
              <w:left w:w="100" w:type="dxa"/>
            </w:tcMar>
            <w:vAlign w:val="center"/>
          </w:tcPr>
          <w:p w14:paraId="288C1C46" w14:textId="77777777" w:rsidR="00395E82" w:rsidRDefault="00AF38A4">
            <w:pPr>
              <w:spacing w:after="0"/>
              <w:ind w:left="135"/>
            </w:pPr>
            <w:hyperlink r:id="rId347" w:history="1">
              <w:r w:rsidR="00054C4B">
                <w:rPr>
                  <w:rStyle w:val="a4"/>
                </w:rPr>
                <w:t>https://wordwall.net/ru/community/english</w:t>
              </w:r>
            </w:hyperlink>
          </w:p>
        </w:tc>
      </w:tr>
      <w:tr w:rsidR="00395E82" w14:paraId="48F39567"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3048CE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09F5E34"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Покупки: одежда, обувь и продукты питания (покупки на рынке) выражение и аргументирование своего мнения по отношению к услышанному (прочитанному);</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CEDBF43"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7CF6D64"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BA47F80"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0BC3A2D" w14:textId="77777777" w:rsidR="00395E82" w:rsidRDefault="00395E82">
            <w:pPr>
              <w:spacing w:after="0"/>
              <w:ind w:left="135"/>
            </w:pPr>
          </w:p>
        </w:tc>
        <w:tc>
          <w:tcPr>
            <w:tcW w:w="4163" w:type="dxa"/>
            <w:tcMar>
              <w:top w:w="50" w:type="dxa"/>
              <w:left w:w="100" w:type="dxa"/>
            </w:tcMar>
            <w:vAlign w:val="center"/>
          </w:tcPr>
          <w:p w14:paraId="7010A0BE" w14:textId="77777777" w:rsidR="00395E82" w:rsidRDefault="00AF38A4">
            <w:pPr>
              <w:spacing w:after="0"/>
              <w:ind w:left="135"/>
            </w:pPr>
            <w:hyperlink r:id="rId348" w:history="1">
              <w:r w:rsidR="00054C4B">
                <w:rPr>
                  <w:rStyle w:val="a4"/>
                </w:rPr>
                <w:t>https://wordwall.net/ru/community/english</w:t>
              </w:r>
            </w:hyperlink>
          </w:p>
        </w:tc>
      </w:tr>
      <w:tr w:rsidR="00395E82" w14:paraId="531C71DC"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3B77E5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17694FD"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Покупки: одежда, обувь и продукты питания (описание покупок).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D3E8F64"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40FD54F"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E76F36B"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46520CA" w14:textId="77777777" w:rsidR="00395E82" w:rsidRDefault="00395E82">
            <w:pPr>
              <w:spacing w:after="0"/>
              <w:ind w:left="135"/>
            </w:pPr>
          </w:p>
        </w:tc>
        <w:tc>
          <w:tcPr>
            <w:tcW w:w="4163" w:type="dxa"/>
            <w:tcMar>
              <w:top w:w="50" w:type="dxa"/>
              <w:left w:w="100" w:type="dxa"/>
            </w:tcMar>
            <w:vAlign w:val="center"/>
          </w:tcPr>
          <w:p w14:paraId="66A7EC2D" w14:textId="77777777" w:rsidR="00395E82" w:rsidRDefault="00AF38A4">
            <w:pPr>
              <w:spacing w:after="0"/>
              <w:ind w:left="135"/>
            </w:pPr>
            <w:hyperlink r:id="rId349" w:history="1">
              <w:r w:rsidR="00054C4B">
                <w:rPr>
                  <w:rStyle w:val="a4"/>
                </w:rPr>
                <w:t>https://wordwall.net/ru/community/english</w:t>
              </w:r>
            </w:hyperlink>
          </w:p>
        </w:tc>
      </w:tr>
      <w:tr w:rsidR="00395E82" w14:paraId="5E47C58E"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548D3E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39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5F5E343"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Покупки: одежда, обувь и продукты питания (покупка подарков). Аудирование с пониманием нужной (интересующей, запрашиваемой) информации предполагает умение выделять нужную </w:t>
            </w:r>
            <w:r>
              <w:rPr>
                <w:rFonts w:ascii="Times New Roman" w:hAnsi="Times New Roman" w:cs="Times New Roman"/>
                <w:sz w:val="24"/>
                <w:szCs w:val="24"/>
                <w:lang w:val="ru-RU"/>
              </w:rPr>
              <w:lastRenderedPageBreak/>
              <w:t>(интересующую, запрашиваемую) информацию, представленную в эксплицитной (явной) форме, в воспринимаемом на слух тексте.</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51C70D5"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F218002"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338A466"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F077E19" w14:textId="77777777" w:rsidR="00395E82" w:rsidRDefault="00395E82">
            <w:pPr>
              <w:spacing w:after="0"/>
              <w:ind w:left="135"/>
            </w:pPr>
          </w:p>
        </w:tc>
        <w:tc>
          <w:tcPr>
            <w:tcW w:w="4163" w:type="dxa"/>
            <w:tcMar>
              <w:top w:w="50" w:type="dxa"/>
              <w:left w:w="100" w:type="dxa"/>
            </w:tcMar>
            <w:vAlign w:val="center"/>
          </w:tcPr>
          <w:p w14:paraId="4D7D62E5" w14:textId="77777777" w:rsidR="00395E82" w:rsidRDefault="00AF38A4">
            <w:pPr>
              <w:spacing w:after="0"/>
              <w:ind w:left="135"/>
            </w:pPr>
            <w:hyperlink r:id="rId350" w:history="1">
              <w:r w:rsidR="00054C4B">
                <w:rPr>
                  <w:rStyle w:val="a4"/>
                </w:rPr>
                <w:t>https://wordwall.net/ru/community/english</w:t>
              </w:r>
            </w:hyperlink>
          </w:p>
        </w:tc>
      </w:tr>
      <w:tr w:rsidR="00395E82" w14:paraId="4C34FCA4"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272B4AD"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58A0D65"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Покупки: одежда, обувь и продукты питания (одежда и обувь). Тексты для аудирования: диалог (беседа), высказывания собеседников в ситуациях повседневного общения, рассказ, сообщение информационного характера.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C30862E"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C985CCF" w14:textId="77777777" w:rsidR="00395E82" w:rsidRDefault="00395E82">
            <w:pPr>
              <w:rPr>
                <w:rFonts w:ascii="Times New Roman" w:hAnsi="Times New Roman" w:cs="Times New Roman"/>
                <w:sz w:val="24"/>
                <w:szCs w:val="24"/>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C2D2E14"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C4D9249" w14:textId="77777777" w:rsidR="00395E82" w:rsidRDefault="00395E82">
            <w:pPr>
              <w:spacing w:after="0"/>
              <w:ind w:left="135"/>
            </w:pPr>
          </w:p>
        </w:tc>
        <w:tc>
          <w:tcPr>
            <w:tcW w:w="4163" w:type="dxa"/>
            <w:tcMar>
              <w:top w:w="50" w:type="dxa"/>
              <w:left w:w="100" w:type="dxa"/>
            </w:tcMar>
            <w:vAlign w:val="center"/>
          </w:tcPr>
          <w:p w14:paraId="46F1FAF2" w14:textId="77777777" w:rsidR="00395E82" w:rsidRDefault="00AF38A4">
            <w:pPr>
              <w:spacing w:after="0"/>
              <w:ind w:left="135"/>
            </w:pPr>
            <w:hyperlink r:id="rId351" w:history="1">
              <w:r w:rsidR="00054C4B">
                <w:rPr>
                  <w:rStyle w:val="a4"/>
                </w:rPr>
                <w:t>https://wordwall.net/ru/community/english</w:t>
              </w:r>
            </w:hyperlink>
          </w:p>
        </w:tc>
      </w:tr>
      <w:tr w:rsidR="00395E82" w14:paraId="010A5FB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7CCFA8B"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DB46D99"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Обобщение по теме "Покупки: одежда, обувь и продукты питания. Карманные деньги". Смысловое чтение</w:t>
            </w:r>
          </w:p>
          <w:p w14:paraId="0DDD9540"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Развитие умения читать про себя и понимать несложные аутентичные тексты разных жанров и стилей.</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8B365BC"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5529A96"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D015CA9"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84C9603" w14:textId="77777777" w:rsidR="00395E82" w:rsidRDefault="00395E82">
            <w:pPr>
              <w:spacing w:after="0"/>
              <w:ind w:left="135"/>
            </w:pPr>
          </w:p>
        </w:tc>
        <w:tc>
          <w:tcPr>
            <w:tcW w:w="4163" w:type="dxa"/>
            <w:tcMar>
              <w:top w:w="50" w:type="dxa"/>
              <w:left w:w="100" w:type="dxa"/>
            </w:tcMar>
            <w:vAlign w:val="center"/>
          </w:tcPr>
          <w:p w14:paraId="1D23CA08" w14:textId="77777777" w:rsidR="00395E82" w:rsidRDefault="00AF38A4">
            <w:pPr>
              <w:spacing w:after="0"/>
              <w:ind w:left="135"/>
            </w:pPr>
            <w:hyperlink r:id="rId352" w:history="1">
              <w:r w:rsidR="00054C4B">
                <w:rPr>
                  <w:rStyle w:val="a4"/>
                </w:rPr>
                <w:t>https://wordwall.net/ru/community/english</w:t>
              </w:r>
            </w:hyperlink>
          </w:p>
        </w:tc>
      </w:tr>
      <w:tr w:rsidR="00395E82" w14:paraId="670ECDC2"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605A10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1005FD2" w14:textId="77777777" w:rsidR="00395E82" w:rsidRDefault="00054C4B" w:rsidP="00CD7E18">
            <w:pPr>
              <w:rPr>
                <w:rFonts w:ascii="Times New Roman" w:hAnsi="Times New Roman" w:cs="Times New Roman"/>
                <w:sz w:val="24"/>
                <w:szCs w:val="24"/>
                <w:lang w:val="ru-RU"/>
              </w:rPr>
            </w:pPr>
            <w:r>
              <w:rPr>
                <w:rFonts w:ascii="Times New Roman" w:hAnsi="Times New Roman" w:cs="Times New Roman"/>
                <w:b/>
                <w:bCs/>
                <w:sz w:val="24"/>
                <w:szCs w:val="24"/>
                <w:lang w:val="ru-RU"/>
              </w:rPr>
              <w:t xml:space="preserve">Полугодовая </w:t>
            </w:r>
            <w:r w:rsidR="00CD7E18">
              <w:rPr>
                <w:rFonts w:ascii="Times New Roman" w:hAnsi="Times New Roman" w:cs="Times New Roman"/>
                <w:b/>
                <w:bCs/>
                <w:sz w:val="24"/>
                <w:szCs w:val="24"/>
                <w:lang w:val="ru-RU"/>
              </w:rPr>
              <w:t xml:space="preserve">контрольная </w:t>
            </w:r>
            <w:r>
              <w:rPr>
                <w:rFonts w:ascii="Times New Roman" w:hAnsi="Times New Roman" w:cs="Times New Roman"/>
                <w:b/>
                <w:bCs/>
                <w:sz w:val="24"/>
                <w:szCs w:val="24"/>
                <w:lang w:val="ru-RU"/>
              </w:rPr>
              <w:t>работа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668B013"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937869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rPr>
              <w:t xml:space="preserve"> </w:t>
            </w:r>
            <w:r>
              <w:rPr>
                <w:rFonts w:ascii="Times New Roman" w:hAnsi="Times New Roman" w:cs="Times New Roman"/>
                <w:sz w:val="24"/>
                <w:szCs w:val="24"/>
                <w:lang w:val="ru-RU"/>
              </w:rPr>
              <w:t>1</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233C543"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723481D" w14:textId="77777777" w:rsidR="00395E82" w:rsidRDefault="00395E82">
            <w:pPr>
              <w:spacing w:after="0"/>
              <w:ind w:left="135"/>
            </w:pPr>
          </w:p>
        </w:tc>
        <w:tc>
          <w:tcPr>
            <w:tcW w:w="4163" w:type="dxa"/>
            <w:tcMar>
              <w:top w:w="50" w:type="dxa"/>
              <w:left w:w="100" w:type="dxa"/>
            </w:tcMar>
            <w:vAlign w:val="center"/>
          </w:tcPr>
          <w:p w14:paraId="3F92352D" w14:textId="77777777" w:rsidR="00395E82" w:rsidRDefault="00AF38A4">
            <w:pPr>
              <w:spacing w:after="0"/>
              <w:ind w:left="135"/>
            </w:pPr>
            <w:hyperlink r:id="rId353" w:history="1">
              <w:r w:rsidR="00054C4B">
                <w:rPr>
                  <w:rStyle w:val="a4"/>
                </w:rPr>
                <w:t>https://wordwall.net/ru/community/english</w:t>
              </w:r>
            </w:hyperlink>
          </w:p>
        </w:tc>
      </w:tr>
      <w:tr w:rsidR="00395E82" w:rsidRPr="00AF38A4" w14:paraId="721EBCED"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F87BD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lastRenderedPageBreak/>
              <w:t>43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0B4DF2D"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Школа, школьная жизнь (любимые предметы). 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5E26790"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9ABCB37"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E9FE25B"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36BBB40C" w14:textId="77777777" w:rsidR="00395E82" w:rsidRDefault="00395E82">
            <w:pPr>
              <w:spacing w:after="0"/>
              <w:ind w:left="135"/>
            </w:pPr>
          </w:p>
        </w:tc>
        <w:tc>
          <w:tcPr>
            <w:tcW w:w="4163" w:type="dxa"/>
            <w:tcMar>
              <w:top w:w="50" w:type="dxa"/>
              <w:left w:w="100" w:type="dxa"/>
            </w:tcMar>
            <w:vAlign w:val="center"/>
          </w:tcPr>
          <w:p w14:paraId="59F6F4E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5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/83531</w:t>
              </w:r>
              <w:r>
                <w:rPr>
                  <w:rFonts w:ascii="Times New Roman" w:hAnsi="Times New Roman"/>
                  <w:color w:val="0000FF"/>
                  <w:u w:val="single"/>
                </w:rPr>
                <w:t>ab</w:t>
              </w:r>
              <w:r>
                <w:rPr>
                  <w:rFonts w:ascii="Times New Roman" w:hAnsi="Times New Roman"/>
                  <w:color w:val="0000FF"/>
                  <w:u w:val="single"/>
                  <w:lang w:val="ru-RU"/>
                </w:rPr>
                <w:t>6</w:t>
              </w:r>
            </w:hyperlink>
          </w:p>
        </w:tc>
      </w:tr>
      <w:tr w:rsidR="00395E82" w:rsidRPr="00AF38A4" w14:paraId="1305D20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042BCF9"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B584D16"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Школа, школьная жизнь (взаимоотношения в школе). Развитие умений письменной речи:</w:t>
            </w:r>
          </w:p>
          <w:p w14:paraId="45921A69"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составление плана (тезисов) устного или письменного сообщения. заполнение анкет и формуляров: сообщение о себе основных сведений в соответствии с нормами, принятыми в стране (странах) изучаемого языка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10C0AA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6029B91"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D16C1CB"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D158AD2" w14:textId="77777777" w:rsidR="00395E82" w:rsidRDefault="00395E82">
            <w:pPr>
              <w:spacing w:after="0"/>
              <w:ind w:left="135"/>
            </w:pPr>
          </w:p>
        </w:tc>
        <w:tc>
          <w:tcPr>
            <w:tcW w:w="4163" w:type="dxa"/>
            <w:tcMar>
              <w:top w:w="50" w:type="dxa"/>
              <w:left w:w="100" w:type="dxa"/>
            </w:tcMar>
            <w:vAlign w:val="center"/>
          </w:tcPr>
          <w:p w14:paraId="6E7B80B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5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cde</w:t>
              </w:r>
              <w:r>
                <w:rPr>
                  <w:rFonts w:ascii="Times New Roman" w:hAnsi="Times New Roman"/>
                  <w:color w:val="0000FF"/>
                  <w:u w:val="single"/>
                  <w:lang w:val="ru-RU"/>
                </w:rPr>
                <w:t>0</w:t>
              </w:r>
            </w:hyperlink>
          </w:p>
        </w:tc>
      </w:tr>
      <w:tr w:rsidR="00395E82" w14:paraId="4835231F"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156755C"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CE1341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Школа, школьная жизнь (международные обмены </w:t>
            </w:r>
            <w:r>
              <w:rPr>
                <w:rFonts w:ascii="Times New Roman" w:hAnsi="Times New Roman" w:cs="Times New Roman"/>
                <w:sz w:val="24"/>
                <w:szCs w:val="24"/>
                <w:lang w:val="ru-RU"/>
              </w:rPr>
              <w:lastRenderedPageBreak/>
              <w:t>для школьников). 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69774B9"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B65C369"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A0663B0"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22B6141" w14:textId="77777777" w:rsidR="00395E82" w:rsidRDefault="00395E82">
            <w:pPr>
              <w:spacing w:after="0"/>
              <w:ind w:left="135"/>
            </w:pPr>
          </w:p>
        </w:tc>
        <w:tc>
          <w:tcPr>
            <w:tcW w:w="4163" w:type="dxa"/>
            <w:tcMar>
              <w:top w:w="50" w:type="dxa"/>
              <w:left w:w="100" w:type="dxa"/>
            </w:tcMar>
            <w:vAlign w:val="center"/>
          </w:tcPr>
          <w:p w14:paraId="353EE071" w14:textId="77777777" w:rsidR="00395E82" w:rsidRDefault="00AF38A4">
            <w:pPr>
              <w:spacing w:after="0"/>
              <w:ind w:left="135"/>
            </w:pPr>
            <w:hyperlink r:id="rId356" w:history="1">
              <w:r w:rsidR="00054C4B">
                <w:rPr>
                  <w:rStyle w:val="a4"/>
                </w:rPr>
                <w:t>https://wordwall.net/ru/community/english</w:t>
              </w:r>
            </w:hyperlink>
          </w:p>
        </w:tc>
      </w:tr>
      <w:tr w:rsidR="00395E82" w:rsidRPr="00AF38A4" w14:paraId="680A2B65"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9912E75"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1B02250"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Школа, школьная жизнь (школьные будни). Тексты для чтения вслух: сообщение информационного характера, отрывок из статьи научно-популярного характера, рассказ, диалог (беседа).</w:t>
            </w:r>
          </w:p>
          <w:p w14:paraId="2D210871"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Объём текста для чтения вслух – до 110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74DA56C"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8D0204A"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3737A9E"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033E109" w14:textId="77777777" w:rsidR="00395E82" w:rsidRDefault="00395E82">
            <w:pPr>
              <w:spacing w:after="0"/>
              <w:ind w:left="135"/>
            </w:pPr>
          </w:p>
        </w:tc>
        <w:tc>
          <w:tcPr>
            <w:tcW w:w="4163" w:type="dxa"/>
            <w:tcMar>
              <w:top w:w="50" w:type="dxa"/>
              <w:left w:w="100" w:type="dxa"/>
            </w:tcMar>
            <w:vAlign w:val="center"/>
          </w:tcPr>
          <w:p w14:paraId="314CBD6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5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/83530</w:t>
              </w:r>
              <w:r>
                <w:rPr>
                  <w:rFonts w:ascii="Times New Roman" w:hAnsi="Times New Roman"/>
                  <w:color w:val="0000FF"/>
                  <w:u w:val="single"/>
                </w:rPr>
                <w:t>c</w:t>
              </w:r>
              <w:r>
                <w:rPr>
                  <w:rFonts w:ascii="Times New Roman" w:hAnsi="Times New Roman"/>
                  <w:color w:val="0000FF"/>
                  <w:u w:val="single"/>
                  <w:lang w:val="ru-RU"/>
                </w:rPr>
                <w:t>06</w:t>
              </w:r>
            </w:hyperlink>
            <w:r>
              <w:rPr>
                <w:rFonts w:ascii="Times New Roman" w:hAnsi="Times New Roman"/>
                <w:color w:val="000000"/>
                <w:sz w:val="24"/>
                <w:lang w:val="ru-RU"/>
              </w:rPr>
              <w:t xml:space="preserve"> </w:t>
            </w:r>
            <w:hyperlink r:id="rId35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/83530</w:t>
              </w:r>
              <w:r>
                <w:rPr>
                  <w:rFonts w:ascii="Times New Roman" w:hAnsi="Times New Roman"/>
                  <w:color w:val="0000FF"/>
                  <w:u w:val="single"/>
                </w:rPr>
                <w:t>d</w:t>
              </w:r>
              <w:r>
                <w:rPr>
                  <w:rFonts w:ascii="Times New Roman" w:hAnsi="Times New Roman"/>
                  <w:color w:val="0000FF"/>
                  <w:u w:val="single"/>
                  <w:lang w:val="ru-RU"/>
                </w:rPr>
                <w:t>78</w:t>
              </w:r>
            </w:hyperlink>
            <w:r>
              <w:rPr>
                <w:rFonts w:ascii="Times New Roman" w:hAnsi="Times New Roman"/>
                <w:color w:val="000000"/>
                <w:sz w:val="24"/>
                <w:lang w:val="ru-RU"/>
              </w:rPr>
              <w:t xml:space="preserve"> </w:t>
            </w:r>
            <w:hyperlink r:id="rId35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/83530</w:t>
              </w:r>
              <w:r>
                <w:rPr>
                  <w:rFonts w:ascii="Times New Roman" w:hAnsi="Times New Roman"/>
                  <w:color w:val="0000FF"/>
                  <w:u w:val="single"/>
                </w:rPr>
                <w:t>e</w:t>
              </w:r>
              <w:r>
                <w:rPr>
                  <w:rFonts w:ascii="Times New Roman" w:hAnsi="Times New Roman"/>
                  <w:color w:val="0000FF"/>
                  <w:u w:val="single"/>
                  <w:lang w:val="ru-RU"/>
                </w:rPr>
                <w:t>9</w:t>
              </w:r>
              <w:r>
                <w:rPr>
                  <w:rFonts w:ascii="Times New Roman" w:hAnsi="Times New Roman"/>
                  <w:color w:val="0000FF"/>
                  <w:u w:val="single"/>
                </w:rPr>
                <w:t>a</w:t>
              </w:r>
            </w:hyperlink>
            <w:r>
              <w:rPr>
                <w:rFonts w:ascii="Times New Roman" w:hAnsi="Times New Roman"/>
                <w:color w:val="000000"/>
                <w:sz w:val="24"/>
                <w:lang w:val="ru-RU"/>
              </w:rPr>
              <w:t xml:space="preserve"> </w:t>
            </w:r>
            <w:hyperlink r:id="rId36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/83530166</w:t>
              </w:r>
            </w:hyperlink>
            <w:r>
              <w:rPr>
                <w:rFonts w:ascii="Times New Roman" w:hAnsi="Times New Roman"/>
                <w:color w:val="000000"/>
                <w:sz w:val="24"/>
                <w:lang w:val="ru-RU"/>
              </w:rPr>
              <w:t xml:space="preserve"> </w:t>
            </w:r>
            <w:hyperlink r:id="rId36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b</w:t>
              </w:r>
              <w:r>
                <w:rPr>
                  <w:rFonts w:ascii="Times New Roman" w:hAnsi="Times New Roman"/>
                  <w:color w:val="0000FF"/>
                  <w:u w:val="single"/>
                  <w:lang w:val="ru-RU"/>
                </w:rPr>
                <w:t>660</w:t>
              </w:r>
            </w:hyperlink>
          </w:p>
        </w:tc>
      </w:tr>
      <w:tr w:rsidR="00395E82" w:rsidRPr="00AF38A4" w14:paraId="5456D28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92FB6E1"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687B2DF"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Школа, школьная жизнь (использование интернета). Основные способы словообразования:</w:t>
            </w:r>
          </w:p>
          <w:p w14:paraId="7EE60CBE"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аффиксация:</w:t>
            </w:r>
          </w:p>
          <w:p w14:paraId="5A83DF44"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образование имен существительных при помощи суффиксов: -</w:t>
            </w:r>
            <w:r>
              <w:rPr>
                <w:rFonts w:ascii="Times New Roman" w:hAnsi="Times New Roman" w:cs="Times New Roman"/>
                <w:sz w:val="24"/>
                <w:szCs w:val="24"/>
              </w:rPr>
              <w:t>ance</w:t>
            </w:r>
            <w:r>
              <w:rPr>
                <w:rFonts w:ascii="Times New Roman" w:hAnsi="Times New Roman" w:cs="Times New Roman"/>
                <w:sz w:val="24"/>
                <w:szCs w:val="24"/>
                <w:lang w:val="ru-RU"/>
              </w:rPr>
              <w:t>/-</w:t>
            </w:r>
            <w:r>
              <w:rPr>
                <w:rFonts w:ascii="Times New Roman" w:hAnsi="Times New Roman" w:cs="Times New Roman"/>
                <w:sz w:val="24"/>
                <w:szCs w:val="24"/>
              </w:rPr>
              <w:lastRenderedPageBreak/>
              <w:t>ence</w:t>
            </w:r>
            <w:r>
              <w:rPr>
                <w:rFonts w:ascii="Times New Roman" w:hAnsi="Times New Roman" w:cs="Times New Roman"/>
                <w:sz w:val="24"/>
                <w:szCs w:val="24"/>
                <w:lang w:val="ru-RU"/>
              </w:rPr>
              <w:t xml:space="preserve"> (</w:t>
            </w:r>
            <w:r>
              <w:rPr>
                <w:rFonts w:ascii="Times New Roman" w:hAnsi="Times New Roman" w:cs="Times New Roman"/>
                <w:sz w:val="24"/>
                <w:szCs w:val="24"/>
              </w:rPr>
              <w:t>performance</w:t>
            </w:r>
            <w:r>
              <w:rPr>
                <w:rFonts w:ascii="Times New Roman" w:hAnsi="Times New Roman" w:cs="Times New Roman"/>
                <w:sz w:val="24"/>
                <w:szCs w:val="24"/>
                <w:lang w:val="ru-RU"/>
              </w:rPr>
              <w:t>/</w:t>
            </w:r>
            <w:r>
              <w:rPr>
                <w:rFonts w:ascii="Times New Roman" w:hAnsi="Times New Roman" w:cs="Times New Roman"/>
                <w:sz w:val="24"/>
                <w:szCs w:val="24"/>
              </w:rPr>
              <w:t>residence</w:t>
            </w:r>
            <w:r>
              <w:rPr>
                <w:rFonts w:ascii="Times New Roman" w:hAnsi="Times New Roman" w:cs="Times New Roman"/>
                <w:sz w:val="24"/>
                <w:szCs w:val="24"/>
                <w:lang w:val="ru-RU"/>
              </w:rPr>
              <w:t>), -</w:t>
            </w:r>
            <w:r>
              <w:rPr>
                <w:rFonts w:ascii="Times New Roman" w:hAnsi="Times New Roman" w:cs="Times New Roman"/>
                <w:sz w:val="24"/>
                <w:szCs w:val="24"/>
              </w:rPr>
              <w:t>ity</w:t>
            </w:r>
            <w:r>
              <w:rPr>
                <w:rFonts w:ascii="Times New Roman" w:hAnsi="Times New Roman" w:cs="Times New Roman"/>
                <w:sz w:val="24"/>
                <w:szCs w:val="24"/>
                <w:lang w:val="ru-RU"/>
              </w:rPr>
              <w:t xml:space="preserve"> (</w:t>
            </w:r>
            <w:r>
              <w:rPr>
                <w:rFonts w:ascii="Times New Roman" w:hAnsi="Times New Roman" w:cs="Times New Roman"/>
                <w:sz w:val="24"/>
                <w:szCs w:val="24"/>
              </w:rPr>
              <w:t>activity</w:t>
            </w:r>
            <w:r>
              <w:rPr>
                <w:rFonts w:ascii="Times New Roman" w:hAnsi="Times New Roman" w:cs="Times New Roman"/>
                <w:sz w:val="24"/>
                <w:szCs w:val="24"/>
                <w:lang w:val="ru-RU"/>
              </w:rPr>
              <w:t>); -</w:t>
            </w:r>
            <w:r>
              <w:rPr>
                <w:rFonts w:ascii="Times New Roman" w:hAnsi="Times New Roman" w:cs="Times New Roman"/>
                <w:sz w:val="24"/>
                <w:szCs w:val="24"/>
              </w:rPr>
              <w:t>ship</w:t>
            </w:r>
            <w:r>
              <w:rPr>
                <w:rFonts w:ascii="Times New Roman" w:hAnsi="Times New Roman" w:cs="Times New Roman"/>
                <w:sz w:val="24"/>
                <w:szCs w:val="24"/>
                <w:lang w:val="ru-RU"/>
              </w:rPr>
              <w:t xml:space="preserve"> (</w:t>
            </w:r>
            <w:r>
              <w:rPr>
                <w:rFonts w:ascii="Times New Roman" w:hAnsi="Times New Roman" w:cs="Times New Roman"/>
                <w:sz w:val="24"/>
                <w:szCs w:val="24"/>
              </w:rPr>
              <w:t>friendship</w:t>
            </w:r>
            <w:r>
              <w:rPr>
                <w:rFonts w:ascii="Times New Roman" w:hAnsi="Times New Roman" w:cs="Times New Roman"/>
                <w:sz w:val="24"/>
                <w:szCs w:val="24"/>
                <w:lang w:val="ru-RU"/>
              </w:rPr>
              <w:t>);</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019127E"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CE716A2"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85C1ACC"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07CC4B3" w14:textId="77777777" w:rsidR="00395E82" w:rsidRDefault="00395E82">
            <w:pPr>
              <w:spacing w:after="0"/>
              <w:ind w:left="135"/>
            </w:pPr>
          </w:p>
        </w:tc>
        <w:tc>
          <w:tcPr>
            <w:tcW w:w="4163" w:type="dxa"/>
            <w:tcMar>
              <w:top w:w="50" w:type="dxa"/>
              <w:left w:w="100" w:type="dxa"/>
            </w:tcMar>
            <w:vAlign w:val="center"/>
          </w:tcPr>
          <w:p w14:paraId="0D92D08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6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/835304</w:t>
              </w:r>
              <w:r>
                <w:rPr>
                  <w:rFonts w:ascii="Times New Roman" w:hAnsi="Times New Roman"/>
                  <w:color w:val="0000FF"/>
                  <w:u w:val="single"/>
                </w:rPr>
                <w:t>e</w:t>
              </w:r>
              <w:r>
                <w:rPr>
                  <w:rFonts w:ascii="Times New Roman" w:hAnsi="Times New Roman"/>
                  <w:color w:val="0000FF"/>
                  <w:u w:val="single"/>
                  <w:lang w:val="ru-RU"/>
                </w:rPr>
                <w:t>0</w:t>
              </w:r>
            </w:hyperlink>
            <w:r>
              <w:rPr>
                <w:rFonts w:ascii="Times New Roman" w:hAnsi="Times New Roman"/>
                <w:color w:val="000000"/>
                <w:sz w:val="24"/>
                <w:lang w:val="ru-RU"/>
              </w:rPr>
              <w:t xml:space="preserve"> </w:t>
            </w:r>
            <w:hyperlink r:id="rId36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ae</w:t>
              </w:r>
              <w:r>
                <w:rPr>
                  <w:rFonts w:ascii="Times New Roman" w:hAnsi="Times New Roman"/>
                  <w:color w:val="0000FF"/>
                  <w:u w:val="single"/>
                  <w:lang w:val="ru-RU"/>
                </w:rPr>
                <w:t>68</w:t>
              </w:r>
            </w:hyperlink>
          </w:p>
        </w:tc>
      </w:tr>
      <w:tr w:rsidR="00395E82" w:rsidRPr="00AF38A4" w14:paraId="3937D16F"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1D6D504"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9B6C3B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Школа, школьная жизнь (онлайн-обучение). Многозначные лексические единицы. Синонимы. Антонимы. Интернациональные слова. Наиболее частотные фразовые глаголы. Сокращения и аббревиатуры.</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37FCF81"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94830EC"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189BC41"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C07E061" w14:textId="77777777" w:rsidR="00395E82" w:rsidRDefault="00395E82">
            <w:pPr>
              <w:spacing w:after="0"/>
              <w:ind w:left="135"/>
            </w:pPr>
          </w:p>
        </w:tc>
        <w:tc>
          <w:tcPr>
            <w:tcW w:w="4163" w:type="dxa"/>
            <w:tcMar>
              <w:top w:w="50" w:type="dxa"/>
              <w:left w:w="100" w:type="dxa"/>
            </w:tcMar>
            <w:vAlign w:val="center"/>
          </w:tcPr>
          <w:p w14:paraId="3537D01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6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ebc</w:t>
              </w:r>
              <w:r>
                <w:rPr>
                  <w:rFonts w:ascii="Times New Roman" w:hAnsi="Times New Roman"/>
                  <w:color w:val="0000FF"/>
                  <w:u w:val="single"/>
                  <w:lang w:val="ru-RU"/>
                </w:rPr>
                <w:t>6</w:t>
              </w:r>
            </w:hyperlink>
          </w:p>
        </w:tc>
      </w:tr>
      <w:tr w:rsidR="00395E82" w14:paraId="38B3DA0E"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D6A748E"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49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8062E45"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Школа, школьная жизнь (экзамены) Повествовательные (утвердительные и отрицательные), вопросительные и побудительные предложения в косвенной речи в настоящем и прошедшем времени.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2A003B"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657B83D"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43F014"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F5DE2BE" w14:textId="77777777" w:rsidR="00395E82" w:rsidRDefault="00395E82">
            <w:pPr>
              <w:spacing w:after="0"/>
              <w:ind w:left="135"/>
            </w:pPr>
          </w:p>
        </w:tc>
        <w:tc>
          <w:tcPr>
            <w:tcW w:w="4163" w:type="dxa"/>
            <w:tcMar>
              <w:top w:w="50" w:type="dxa"/>
              <w:left w:w="100" w:type="dxa"/>
            </w:tcMar>
            <w:vAlign w:val="center"/>
          </w:tcPr>
          <w:p w14:paraId="3FD064B2" w14:textId="77777777" w:rsidR="00395E82" w:rsidRDefault="00AF38A4">
            <w:pPr>
              <w:spacing w:after="0"/>
              <w:ind w:left="135"/>
            </w:pPr>
            <w:hyperlink r:id="rId365" w:history="1">
              <w:r w:rsidR="00054C4B">
                <w:rPr>
                  <w:rStyle w:val="a4"/>
                </w:rPr>
                <w:t>https://wordwall.net/ru/community/english</w:t>
              </w:r>
            </w:hyperlink>
          </w:p>
        </w:tc>
      </w:tr>
      <w:tr w:rsidR="00395E82" w14:paraId="5B2FBBC5"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6C1194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50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8F4DDD1"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Школа, школьная жизнь (проект). Конструкции с глаголами на -ing: to love/hate doing something.</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4EE66E8"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8EE8CCD"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29C68FF"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574ADEB" w14:textId="77777777" w:rsidR="00395E82" w:rsidRDefault="00395E82">
            <w:pPr>
              <w:spacing w:after="0"/>
              <w:ind w:left="135"/>
            </w:pPr>
          </w:p>
        </w:tc>
        <w:tc>
          <w:tcPr>
            <w:tcW w:w="4163" w:type="dxa"/>
            <w:tcMar>
              <w:top w:w="50" w:type="dxa"/>
              <w:left w:w="100" w:type="dxa"/>
            </w:tcMar>
            <w:vAlign w:val="center"/>
          </w:tcPr>
          <w:p w14:paraId="2840DB74" w14:textId="77777777" w:rsidR="00395E82" w:rsidRDefault="00AF38A4">
            <w:pPr>
              <w:spacing w:after="0"/>
              <w:ind w:left="135"/>
            </w:pPr>
            <w:hyperlink r:id="rId366" w:history="1">
              <w:r w:rsidR="00054C4B">
                <w:rPr>
                  <w:rStyle w:val="a4"/>
                </w:rPr>
                <w:t>https://wordwall.net/ru/community/english</w:t>
              </w:r>
            </w:hyperlink>
          </w:p>
        </w:tc>
      </w:tr>
      <w:tr w:rsidR="00395E82" w14:paraId="0103A4EF"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1434B1C"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51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DA54325"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Обобщение по теме "Школа, школьная жизнь, </w:t>
            </w:r>
            <w:r>
              <w:rPr>
                <w:rFonts w:ascii="Times New Roman" w:hAnsi="Times New Roman" w:cs="Times New Roman"/>
                <w:sz w:val="24"/>
                <w:szCs w:val="24"/>
                <w:lang w:val="ru-RU"/>
              </w:rPr>
              <w:lastRenderedPageBreak/>
              <w:t>школьная форма, изучаемые предметы и отношение к ним. Посещение школьной библиотеки (ресурсного центра). Переписка с зарубежными сверстниками". Неличные формы глагола (инфинитив, герундий, причастия настоящего и прошедшего времени).</w:t>
            </w:r>
          </w:p>
          <w:p w14:paraId="680DB157"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Наречия too – enough.</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0593AB5"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lastRenderedPageBreak/>
              <w:t xml:space="preserve"> 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A2E255F"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75C6B7A"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3F94097A" w14:textId="77777777" w:rsidR="00395E82" w:rsidRDefault="00395E82">
            <w:pPr>
              <w:spacing w:after="0"/>
              <w:ind w:left="135"/>
            </w:pPr>
          </w:p>
        </w:tc>
        <w:tc>
          <w:tcPr>
            <w:tcW w:w="4163" w:type="dxa"/>
            <w:tcMar>
              <w:top w:w="50" w:type="dxa"/>
              <w:left w:w="100" w:type="dxa"/>
            </w:tcMar>
            <w:vAlign w:val="center"/>
          </w:tcPr>
          <w:p w14:paraId="2D3C6536" w14:textId="77777777" w:rsidR="00395E82" w:rsidRDefault="00AF38A4">
            <w:pPr>
              <w:spacing w:after="0"/>
              <w:ind w:left="135"/>
            </w:pPr>
            <w:hyperlink r:id="rId367" w:history="1">
              <w:r w:rsidR="00054C4B">
                <w:rPr>
                  <w:rStyle w:val="a4"/>
                </w:rPr>
                <w:t>https://wordwall.net/ru/community/english</w:t>
              </w:r>
            </w:hyperlink>
          </w:p>
        </w:tc>
      </w:tr>
      <w:tr w:rsidR="00395E82" w14:paraId="42868099"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3DB0FE9"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52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5FE222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Контроль по теме "Школа, школьная жизнь, школьная форма, изучаемые предметы и отношение к ним. Посещение школьной библиотеки (ресурсного центра). Переписка с зарубежными сверстниками". 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1703214"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83DD48D"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1</w:t>
            </w:r>
            <w:r>
              <w:rPr>
                <w:rFonts w:ascii="Times New Roman" w:hAnsi="Times New Roman" w:cs="Times New Roman"/>
                <w:sz w:val="24"/>
                <w:szCs w:val="24"/>
              </w:rPr>
              <w:t xml:space="preserve"> </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70FFED6"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0BB01869" w14:textId="77777777" w:rsidR="00395E82" w:rsidRDefault="00395E82">
            <w:pPr>
              <w:spacing w:after="0"/>
              <w:ind w:left="135"/>
            </w:pPr>
          </w:p>
        </w:tc>
        <w:tc>
          <w:tcPr>
            <w:tcW w:w="4163" w:type="dxa"/>
            <w:tcMar>
              <w:top w:w="50" w:type="dxa"/>
              <w:left w:w="100" w:type="dxa"/>
            </w:tcMar>
            <w:vAlign w:val="center"/>
          </w:tcPr>
          <w:p w14:paraId="7DA51E40" w14:textId="77777777" w:rsidR="00395E82" w:rsidRDefault="00AF38A4">
            <w:pPr>
              <w:spacing w:after="0"/>
              <w:ind w:left="135"/>
            </w:pPr>
            <w:hyperlink r:id="rId368" w:history="1">
              <w:r w:rsidR="00054C4B">
                <w:rPr>
                  <w:rStyle w:val="a4"/>
                </w:rPr>
                <w:t>https://wordwall.net/ru/community/english</w:t>
              </w:r>
            </w:hyperlink>
          </w:p>
        </w:tc>
      </w:tr>
      <w:tr w:rsidR="00395E82" w:rsidRPr="00AF38A4" w14:paraId="206154B4"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005775"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lastRenderedPageBreak/>
              <w:t>53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127F03B"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Виды отдыха в различное время года. Путешествия по России и зарубежным странам (виды путешествий). 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437E147"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ECA0C19"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83F1AD5"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07F5520C" w14:textId="77777777" w:rsidR="00395E82" w:rsidRDefault="00395E82">
            <w:pPr>
              <w:spacing w:after="0"/>
              <w:ind w:left="135"/>
            </w:pPr>
          </w:p>
        </w:tc>
        <w:tc>
          <w:tcPr>
            <w:tcW w:w="4163" w:type="dxa"/>
            <w:tcMar>
              <w:top w:w="50" w:type="dxa"/>
              <w:left w:w="100" w:type="dxa"/>
            </w:tcMar>
            <w:vAlign w:val="center"/>
          </w:tcPr>
          <w:p w14:paraId="695942B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6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/8353204</w:t>
              </w:r>
              <w:r>
                <w:rPr>
                  <w:rFonts w:ascii="Times New Roman" w:hAnsi="Times New Roman"/>
                  <w:color w:val="0000FF"/>
                  <w:u w:val="single"/>
                </w:rPr>
                <w:t>c</w:t>
              </w:r>
            </w:hyperlink>
          </w:p>
        </w:tc>
      </w:tr>
      <w:tr w:rsidR="00395E82" w:rsidRPr="00AF38A4" w14:paraId="06AF9102"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FB3849"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54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AB1984"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Виды отдыха в различное время года. Путешествия по России и зарубежным странам (занятия на отдыхе). Соблюдение нормы вежливости в межкультурном общении.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EFEC45B"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BFA403"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903CF79"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23B1A44" w14:textId="77777777" w:rsidR="00395E82" w:rsidRDefault="00395E82">
            <w:pPr>
              <w:spacing w:after="0"/>
              <w:ind w:left="135"/>
            </w:pPr>
          </w:p>
        </w:tc>
        <w:tc>
          <w:tcPr>
            <w:tcW w:w="4163" w:type="dxa"/>
            <w:tcMar>
              <w:top w:w="50" w:type="dxa"/>
              <w:left w:w="100" w:type="dxa"/>
            </w:tcMar>
            <w:vAlign w:val="center"/>
          </w:tcPr>
          <w:p w14:paraId="106B7D3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7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w:t>
              </w:r>
              <w:r>
                <w:rPr>
                  <w:rFonts w:ascii="Times New Roman" w:hAnsi="Times New Roman"/>
                  <w:color w:val="0000FF"/>
                  <w:u w:val="single"/>
                  <w:lang w:val="ru-RU"/>
                </w:rPr>
                <w:t>2</w:t>
              </w:r>
              <w:r>
                <w:rPr>
                  <w:rFonts w:ascii="Times New Roman" w:hAnsi="Times New Roman"/>
                  <w:color w:val="0000FF"/>
                  <w:u w:val="single"/>
                </w:rPr>
                <w:t>fc</w:t>
              </w:r>
            </w:hyperlink>
            <w:r>
              <w:rPr>
                <w:rFonts w:ascii="Times New Roman" w:hAnsi="Times New Roman"/>
                <w:color w:val="000000"/>
                <w:sz w:val="24"/>
                <w:lang w:val="ru-RU"/>
              </w:rPr>
              <w:t xml:space="preserve"> </w:t>
            </w:r>
            <w:hyperlink r:id="rId37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w:t>
              </w:r>
              <w:r>
                <w:rPr>
                  <w:rFonts w:ascii="Times New Roman" w:hAnsi="Times New Roman"/>
                  <w:color w:val="0000FF"/>
                  <w:u w:val="single"/>
                  <w:lang w:val="ru-RU"/>
                </w:rPr>
                <w:t>086</w:t>
              </w:r>
            </w:hyperlink>
          </w:p>
        </w:tc>
      </w:tr>
      <w:tr w:rsidR="00395E82" w14:paraId="590CB09B"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85AAE07"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55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9D31423"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Виды отдыха в различное время года. Путешествия по России и зарубежным странам (трудности в путешествиях). Знание социокультурного портрета родной страны и страны (стран) изучаемого языка: символики, достопримечательностей, культурных особенностей </w:t>
            </w:r>
            <w:r>
              <w:rPr>
                <w:rFonts w:ascii="Times New Roman" w:hAnsi="Times New Roman" w:cs="Times New Roman"/>
                <w:sz w:val="24"/>
                <w:szCs w:val="24"/>
                <w:lang w:val="ru-RU"/>
              </w:rPr>
              <w:lastRenderedPageBreak/>
              <w:t>(национальные праздники, традиции), образцов поэзии и прозы, доступных в языковом отношении.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1B87B7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D66AFD8"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774E335"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0A3D5E45" w14:textId="77777777" w:rsidR="00395E82" w:rsidRDefault="00395E82">
            <w:pPr>
              <w:spacing w:after="0"/>
              <w:ind w:left="135"/>
            </w:pPr>
          </w:p>
        </w:tc>
        <w:tc>
          <w:tcPr>
            <w:tcW w:w="4163" w:type="dxa"/>
            <w:tcMar>
              <w:top w:w="50" w:type="dxa"/>
              <w:left w:w="100" w:type="dxa"/>
            </w:tcMar>
            <w:vAlign w:val="center"/>
          </w:tcPr>
          <w:p w14:paraId="6F5633C3" w14:textId="77777777" w:rsidR="00395E82" w:rsidRDefault="00AF38A4">
            <w:pPr>
              <w:spacing w:after="0"/>
              <w:ind w:left="135"/>
            </w:pPr>
            <w:hyperlink r:id="rId372" w:history="1">
              <w:r w:rsidR="00054C4B">
                <w:rPr>
                  <w:rStyle w:val="a4"/>
                </w:rPr>
                <w:t>https://wordwall.net/ru/community/english</w:t>
              </w:r>
            </w:hyperlink>
          </w:p>
        </w:tc>
      </w:tr>
      <w:tr w:rsidR="00395E82" w:rsidRPr="00AF38A4" w14:paraId="00DB6D49"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6E01262"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56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D2E1EE7"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Виды отдыха в различное время года. Путешествия по России и зарубежным странам (различные туры) Модальные глаголы в косвенной речи в настоящем и прошедшем времени.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D6473F0"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1C086F2"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205B3B4"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FCBC64C" w14:textId="77777777" w:rsidR="00395E82" w:rsidRDefault="00395E82">
            <w:pPr>
              <w:spacing w:after="0"/>
              <w:ind w:left="135"/>
            </w:pPr>
          </w:p>
        </w:tc>
        <w:tc>
          <w:tcPr>
            <w:tcW w:w="4163" w:type="dxa"/>
            <w:tcMar>
              <w:top w:w="50" w:type="dxa"/>
              <w:left w:w="100" w:type="dxa"/>
            </w:tcMar>
            <w:vAlign w:val="center"/>
          </w:tcPr>
          <w:p w14:paraId="77833D8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7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w:t>
              </w:r>
              <w:r>
                <w:rPr>
                  <w:rFonts w:ascii="Times New Roman" w:hAnsi="Times New Roman"/>
                  <w:color w:val="0000FF"/>
                  <w:u w:val="single"/>
                  <w:lang w:val="ru-RU"/>
                </w:rPr>
                <w:t>1</w:t>
              </w:r>
              <w:r>
                <w:rPr>
                  <w:rFonts w:ascii="Times New Roman" w:hAnsi="Times New Roman"/>
                  <w:color w:val="0000FF"/>
                  <w:u w:val="single"/>
                </w:rPr>
                <w:t>c</w:t>
              </w:r>
              <w:r>
                <w:rPr>
                  <w:rFonts w:ascii="Times New Roman" w:hAnsi="Times New Roman"/>
                  <w:color w:val="0000FF"/>
                  <w:u w:val="single"/>
                  <w:lang w:val="ru-RU"/>
                </w:rPr>
                <w:t>6</w:t>
              </w:r>
            </w:hyperlink>
          </w:p>
        </w:tc>
      </w:tr>
      <w:tr w:rsidR="00395E82" w:rsidRPr="00AF38A4" w14:paraId="1B48164A"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CFC40E3"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57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4524D95"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Обобщение по теме "Виды отдыха в различное время года. Путешествия по России и зарубежным странам". Неличные формы глагола (инфинитив, герундий, причастия настоящего и прошедшего времени).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47741F2"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E299B49"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D37061A"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2F1F155" w14:textId="77777777" w:rsidR="00395E82" w:rsidRDefault="00395E82">
            <w:pPr>
              <w:spacing w:after="0"/>
              <w:ind w:left="135"/>
            </w:pPr>
          </w:p>
        </w:tc>
        <w:tc>
          <w:tcPr>
            <w:tcW w:w="4163" w:type="dxa"/>
            <w:tcMar>
              <w:top w:w="50" w:type="dxa"/>
              <w:left w:w="100" w:type="dxa"/>
            </w:tcMar>
            <w:vAlign w:val="center"/>
          </w:tcPr>
          <w:p w14:paraId="36C4143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7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w:t>
              </w:r>
              <w:r>
                <w:rPr>
                  <w:rFonts w:ascii="Times New Roman" w:hAnsi="Times New Roman"/>
                  <w:color w:val="0000FF"/>
                  <w:u w:val="single"/>
                  <w:lang w:val="ru-RU"/>
                </w:rPr>
                <w:t>54</w:t>
              </w:r>
              <w:r>
                <w:rPr>
                  <w:rFonts w:ascii="Times New Roman" w:hAnsi="Times New Roman"/>
                  <w:color w:val="0000FF"/>
                  <w:u w:val="single"/>
                </w:rPr>
                <w:t>a</w:t>
              </w:r>
            </w:hyperlink>
          </w:p>
        </w:tc>
      </w:tr>
      <w:tr w:rsidR="00395E82" w:rsidRPr="00AF38A4" w14:paraId="3092FF51"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78BD0FA"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58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9DCD43A"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Контроль по теме "Виды отдыха в различное время года. Путешествия по России и зарубежным странам". Конструкции</w:t>
            </w:r>
            <w:r>
              <w:rPr>
                <w:rFonts w:ascii="Times New Roman" w:hAnsi="Times New Roman" w:cs="Times New Roman"/>
                <w:sz w:val="24"/>
                <w:szCs w:val="24"/>
              </w:rPr>
              <w:t xml:space="preserve">, </w:t>
            </w:r>
            <w:r>
              <w:rPr>
                <w:rFonts w:ascii="Times New Roman" w:hAnsi="Times New Roman" w:cs="Times New Roman"/>
                <w:sz w:val="24"/>
                <w:szCs w:val="24"/>
                <w:lang w:val="ru-RU"/>
              </w:rPr>
              <w:t>содержащие</w:t>
            </w:r>
            <w:r>
              <w:rPr>
                <w:rFonts w:ascii="Times New Roman" w:hAnsi="Times New Roman" w:cs="Times New Roman"/>
                <w:sz w:val="24"/>
                <w:szCs w:val="24"/>
              </w:rPr>
              <w:t xml:space="preserve"> </w:t>
            </w:r>
            <w:r>
              <w:rPr>
                <w:rFonts w:ascii="Times New Roman" w:hAnsi="Times New Roman" w:cs="Times New Roman"/>
                <w:sz w:val="24"/>
                <w:szCs w:val="24"/>
                <w:lang w:val="ru-RU"/>
              </w:rPr>
              <w:t>глаголы</w:t>
            </w:r>
            <w:r>
              <w:rPr>
                <w:rFonts w:ascii="Times New Roman" w:hAnsi="Times New Roman" w:cs="Times New Roman"/>
                <w:sz w:val="24"/>
                <w:szCs w:val="24"/>
              </w:rPr>
              <w:t>-</w:t>
            </w:r>
            <w:r>
              <w:rPr>
                <w:rFonts w:ascii="Times New Roman" w:hAnsi="Times New Roman" w:cs="Times New Roman"/>
                <w:sz w:val="24"/>
                <w:szCs w:val="24"/>
                <w:lang w:val="ru-RU"/>
              </w:rPr>
              <w:t>связки</w:t>
            </w:r>
            <w:r>
              <w:rPr>
                <w:rFonts w:ascii="Times New Roman" w:hAnsi="Times New Roman" w:cs="Times New Roman"/>
                <w:sz w:val="24"/>
                <w:szCs w:val="24"/>
              </w:rPr>
              <w:t xml:space="preserve"> to be/to look/to feel/to seem.</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7C65A88"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 xml:space="preserve"> 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F8C0CB8"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rPr>
              <w:t xml:space="preserve"> </w:t>
            </w:r>
            <w:r>
              <w:rPr>
                <w:rFonts w:ascii="Times New Roman" w:hAnsi="Times New Roman" w:cs="Times New Roman"/>
                <w:sz w:val="24"/>
                <w:szCs w:val="24"/>
                <w:lang w:val="ru-RU"/>
              </w:rPr>
              <w:t>1</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AD0A552"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0162F04B" w14:textId="77777777" w:rsidR="00395E82" w:rsidRDefault="00395E82">
            <w:pPr>
              <w:spacing w:after="0"/>
              <w:ind w:left="135"/>
            </w:pPr>
          </w:p>
        </w:tc>
        <w:tc>
          <w:tcPr>
            <w:tcW w:w="4163" w:type="dxa"/>
            <w:tcMar>
              <w:top w:w="50" w:type="dxa"/>
              <w:left w:w="100" w:type="dxa"/>
            </w:tcMar>
            <w:vAlign w:val="center"/>
          </w:tcPr>
          <w:p w14:paraId="4BA914E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7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w:t>
              </w:r>
              <w:r>
                <w:rPr>
                  <w:rFonts w:ascii="Times New Roman" w:hAnsi="Times New Roman"/>
                  <w:color w:val="0000FF"/>
                  <w:u w:val="single"/>
                  <w:lang w:val="ru-RU"/>
                </w:rPr>
                <w:t>54</w:t>
              </w:r>
              <w:r>
                <w:rPr>
                  <w:rFonts w:ascii="Times New Roman" w:hAnsi="Times New Roman"/>
                  <w:color w:val="0000FF"/>
                  <w:u w:val="single"/>
                </w:rPr>
                <w:t>a</w:t>
              </w:r>
            </w:hyperlink>
          </w:p>
        </w:tc>
      </w:tr>
      <w:tr w:rsidR="00395E82" w14:paraId="698A4D2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25983D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lastRenderedPageBreak/>
              <w:t>59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F24B365"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Проблемы экологии (перерабатываемые материалы). 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E02D1B5"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D33C015"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55CA95D"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EDA366B" w14:textId="77777777" w:rsidR="00395E82" w:rsidRDefault="00395E82">
            <w:pPr>
              <w:spacing w:after="0"/>
              <w:ind w:left="135"/>
            </w:pPr>
          </w:p>
        </w:tc>
        <w:tc>
          <w:tcPr>
            <w:tcW w:w="4163" w:type="dxa"/>
            <w:tcMar>
              <w:top w:w="50" w:type="dxa"/>
              <w:left w:w="100" w:type="dxa"/>
            </w:tcMar>
            <w:vAlign w:val="center"/>
          </w:tcPr>
          <w:p w14:paraId="0466745A" w14:textId="77777777" w:rsidR="00395E82" w:rsidRDefault="00AF38A4">
            <w:pPr>
              <w:spacing w:after="0"/>
              <w:ind w:left="135"/>
            </w:pPr>
            <w:hyperlink r:id="rId376" w:history="1">
              <w:r w:rsidR="00054C4B">
                <w:rPr>
                  <w:rStyle w:val="a4"/>
                </w:rPr>
                <w:t>https://wordwall.net/ru/community/english</w:t>
              </w:r>
            </w:hyperlink>
          </w:p>
        </w:tc>
      </w:tr>
      <w:tr w:rsidR="00395E82" w14:paraId="79458D5F"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9BDB9C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E8E3DB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Проблемы экологии (экологичные материалы). 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w:t>
            </w:r>
            <w:r>
              <w:rPr>
                <w:rFonts w:ascii="Times New Roman" w:hAnsi="Times New Roman" w:cs="Times New Roman"/>
                <w:sz w:val="24"/>
                <w:szCs w:val="24"/>
                <w:lang w:val="ru-RU"/>
              </w:rPr>
              <w:lastRenderedPageBreak/>
              <w:t>коммуникативной задачи.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1E1CD7A"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E9485E1"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2E0EA4B"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9892C1D" w14:textId="77777777" w:rsidR="00395E82" w:rsidRDefault="00395E82">
            <w:pPr>
              <w:spacing w:after="0"/>
              <w:ind w:left="135"/>
            </w:pPr>
          </w:p>
        </w:tc>
        <w:tc>
          <w:tcPr>
            <w:tcW w:w="4163" w:type="dxa"/>
            <w:tcMar>
              <w:top w:w="50" w:type="dxa"/>
              <w:left w:w="100" w:type="dxa"/>
            </w:tcMar>
            <w:vAlign w:val="center"/>
          </w:tcPr>
          <w:p w14:paraId="4E6E51D1" w14:textId="77777777" w:rsidR="00395E82" w:rsidRDefault="00AF38A4">
            <w:pPr>
              <w:spacing w:after="0"/>
              <w:ind w:left="135"/>
            </w:pPr>
            <w:hyperlink r:id="rId377" w:history="1">
              <w:r w:rsidR="00054C4B">
                <w:rPr>
                  <w:rStyle w:val="a4"/>
                </w:rPr>
                <w:t>https://wordwall.net/ru/community/english</w:t>
              </w:r>
            </w:hyperlink>
          </w:p>
        </w:tc>
      </w:tr>
      <w:tr w:rsidR="00395E82" w14:paraId="0B4089A4"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C4D7C87"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3AF5389"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Природа. Стихийные бедствия (виды природных катастроф). Тексты для аудирования: диалог (беседа), высказывания собеседников в ситуациях повседневного общения, рассказ, сообщение информационного характера.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824786D"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A2CB647"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59A2F9"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9CE1ADA" w14:textId="77777777" w:rsidR="00395E82" w:rsidRDefault="00395E82">
            <w:pPr>
              <w:spacing w:after="0"/>
              <w:ind w:left="135"/>
            </w:pPr>
          </w:p>
        </w:tc>
        <w:tc>
          <w:tcPr>
            <w:tcW w:w="4163" w:type="dxa"/>
            <w:tcMar>
              <w:top w:w="50" w:type="dxa"/>
              <w:left w:w="100" w:type="dxa"/>
            </w:tcMar>
            <w:vAlign w:val="center"/>
          </w:tcPr>
          <w:p w14:paraId="12E8E25B" w14:textId="77777777" w:rsidR="00395E82" w:rsidRDefault="00AF38A4">
            <w:pPr>
              <w:spacing w:after="0"/>
              <w:ind w:left="135"/>
            </w:pPr>
            <w:hyperlink r:id="rId378" w:history="1">
              <w:r w:rsidR="00054C4B">
                <w:rPr>
                  <w:rStyle w:val="a4"/>
                </w:rPr>
                <w:t>https://wordwall.net/ru/community/english</w:t>
              </w:r>
            </w:hyperlink>
          </w:p>
        </w:tc>
      </w:tr>
      <w:tr w:rsidR="00395E82" w14:paraId="78B6D8DB"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5ECFE1E"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FDD9ED0"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Природа. Стихийные бедствия (последствия природных катастроф). 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4226A33"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7512229"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984D7F"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3E1C95E" w14:textId="77777777" w:rsidR="00395E82" w:rsidRDefault="00395E82">
            <w:pPr>
              <w:spacing w:after="0"/>
              <w:ind w:left="135"/>
            </w:pPr>
          </w:p>
        </w:tc>
        <w:tc>
          <w:tcPr>
            <w:tcW w:w="4163" w:type="dxa"/>
            <w:tcMar>
              <w:top w:w="50" w:type="dxa"/>
              <w:left w:w="100" w:type="dxa"/>
            </w:tcMar>
            <w:vAlign w:val="center"/>
          </w:tcPr>
          <w:p w14:paraId="17F6F8E3" w14:textId="77777777" w:rsidR="00395E82" w:rsidRDefault="00AF38A4">
            <w:pPr>
              <w:spacing w:after="0"/>
              <w:ind w:left="135"/>
            </w:pPr>
            <w:hyperlink r:id="rId379" w:history="1">
              <w:r w:rsidR="00054C4B">
                <w:rPr>
                  <w:rStyle w:val="a4"/>
                </w:rPr>
                <w:t>https://wordwall.net/ru/community/english</w:t>
              </w:r>
            </w:hyperlink>
          </w:p>
        </w:tc>
      </w:tr>
      <w:tr w:rsidR="00395E82" w14:paraId="2E2FAEDA"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9AA32D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16CF729"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Природа. Стихийные бедствия (причины возникновения). Тексты для чтения вслух: сообщение информационного характера, отрывок из статьи научно-популярного </w:t>
            </w:r>
            <w:r>
              <w:rPr>
                <w:rFonts w:ascii="Times New Roman" w:hAnsi="Times New Roman" w:cs="Times New Roman"/>
                <w:sz w:val="24"/>
                <w:szCs w:val="24"/>
                <w:lang w:val="ru-RU"/>
              </w:rPr>
              <w:lastRenderedPageBreak/>
              <w:t>характера, рассказ, диалог (беседа).</w:t>
            </w:r>
          </w:p>
          <w:p w14:paraId="3C52BB4F"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Объём текста для чтения вслух – до 110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CE89041"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0F2DD31"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1C5088"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94A3FEE" w14:textId="77777777" w:rsidR="00395E82" w:rsidRDefault="00395E82">
            <w:pPr>
              <w:spacing w:after="0"/>
              <w:ind w:left="135"/>
            </w:pPr>
          </w:p>
        </w:tc>
        <w:tc>
          <w:tcPr>
            <w:tcW w:w="4163" w:type="dxa"/>
            <w:tcMar>
              <w:top w:w="50" w:type="dxa"/>
              <w:left w:w="100" w:type="dxa"/>
            </w:tcMar>
            <w:vAlign w:val="center"/>
          </w:tcPr>
          <w:p w14:paraId="60837516" w14:textId="77777777" w:rsidR="00395E82" w:rsidRDefault="00AF38A4">
            <w:pPr>
              <w:spacing w:after="0"/>
              <w:ind w:left="135"/>
            </w:pPr>
            <w:hyperlink r:id="rId380" w:history="1">
              <w:r w:rsidR="00054C4B">
                <w:rPr>
                  <w:rStyle w:val="a4"/>
                </w:rPr>
                <w:t>https://wordwall.net/ru/community/english</w:t>
              </w:r>
            </w:hyperlink>
          </w:p>
        </w:tc>
      </w:tr>
      <w:tr w:rsidR="00395E82" w:rsidRPr="00AF38A4" w14:paraId="214363C6"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6539D3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0C30D6B"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Природа (глобальные вызовы). Чтение несплошных текстов (таблиц, диаграмм, схем) и понимание представленной в них информации. </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5E66B75"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3B53A14"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A81D6A6"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2147FC9" w14:textId="77777777" w:rsidR="00395E82" w:rsidRDefault="00395E82">
            <w:pPr>
              <w:spacing w:after="0"/>
              <w:ind w:left="135"/>
            </w:pPr>
          </w:p>
        </w:tc>
        <w:tc>
          <w:tcPr>
            <w:tcW w:w="4163" w:type="dxa"/>
            <w:tcMar>
              <w:top w:w="50" w:type="dxa"/>
              <w:left w:w="100" w:type="dxa"/>
            </w:tcMar>
            <w:vAlign w:val="center"/>
          </w:tcPr>
          <w:p w14:paraId="277727E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8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d</w:t>
              </w:r>
              <w:r>
                <w:rPr>
                  <w:rFonts w:ascii="Times New Roman" w:hAnsi="Times New Roman"/>
                  <w:color w:val="0000FF"/>
                  <w:u w:val="single"/>
                  <w:lang w:val="ru-RU"/>
                </w:rPr>
                <w:t>500</w:t>
              </w:r>
            </w:hyperlink>
          </w:p>
        </w:tc>
      </w:tr>
      <w:tr w:rsidR="00395E82" w14:paraId="04BCCC58"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1577102"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297178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Природа (климат, погода). образование глагола от имени существительного (a present – to present);</w:t>
            </w:r>
          </w:p>
          <w:p w14:paraId="796F03B6"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образование имени существительного от прилагательного (rich – the rich);</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2EE639E"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E707099"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A9C935F"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3CE6BAB" w14:textId="77777777" w:rsidR="00395E82" w:rsidRDefault="00395E82">
            <w:pPr>
              <w:spacing w:after="0"/>
              <w:ind w:left="135"/>
            </w:pPr>
          </w:p>
        </w:tc>
        <w:tc>
          <w:tcPr>
            <w:tcW w:w="4163" w:type="dxa"/>
            <w:tcMar>
              <w:top w:w="50" w:type="dxa"/>
              <w:left w:w="100" w:type="dxa"/>
            </w:tcMar>
            <w:vAlign w:val="center"/>
          </w:tcPr>
          <w:p w14:paraId="410555E3" w14:textId="77777777" w:rsidR="00395E82" w:rsidRDefault="00AF38A4">
            <w:pPr>
              <w:spacing w:after="0"/>
              <w:ind w:left="135"/>
            </w:pPr>
            <w:hyperlink r:id="rId382" w:history="1">
              <w:r w:rsidR="00054C4B">
                <w:rPr>
                  <w:rStyle w:val="a4"/>
                </w:rPr>
                <w:t>https://wordwall.net/ru/community/english</w:t>
              </w:r>
            </w:hyperlink>
          </w:p>
        </w:tc>
      </w:tr>
      <w:tr w:rsidR="00395E82" w:rsidRPr="00AF38A4" w14:paraId="30B76581"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9F80E81"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C515018"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Природа (флора и фауна). Повествовательные (утвердительные и отрицательные), вопросительные и побудительные предложения в косвенной речи в настоящем и прошедшем времени.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67A6B67"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1774195"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71BD202"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3154919C" w14:textId="77777777" w:rsidR="00395E82" w:rsidRDefault="00395E82">
            <w:pPr>
              <w:spacing w:after="0"/>
              <w:ind w:left="135"/>
            </w:pPr>
          </w:p>
        </w:tc>
        <w:tc>
          <w:tcPr>
            <w:tcW w:w="4163" w:type="dxa"/>
            <w:tcMar>
              <w:top w:w="50" w:type="dxa"/>
              <w:left w:w="100" w:type="dxa"/>
            </w:tcMar>
            <w:vAlign w:val="center"/>
          </w:tcPr>
          <w:p w14:paraId="1462E35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8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d</w:t>
              </w:r>
              <w:r>
                <w:rPr>
                  <w:rFonts w:ascii="Times New Roman" w:hAnsi="Times New Roman"/>
                  <w:color w:val="0000FF"/>
                  <w:u w:val="single"/>
                  <w:lang w:val="ru-RU"/>
                </w:rPr>
                <w:t>258</w:t>
              </w:r>
            </w:hyperlink>
          </w:p>
        </w:tc>
      </w:tr>
      <w:tr w:rsidR="00395E82" w:rsidRPr="00AF38A4" w14:paraId="43AB6D05"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6BDDFDB"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lastRenderedPageBreak/>
              <w:t>67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418DCE"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Природа (природные памятники в опасности). Развитие умения читать про себя и понимать несложные аутентичные тексты разных жанров и стилей</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6E9E8FC"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69BDA86"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41B0B64"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C90C475" w14:textId="77777777" w:rsidR="00395E82" w:rsidRDefault="00395E82">
            <w:pPr>
              <w:spacing w:after="0"/>
              <w:ind w:left="135"/>
            </w:pPr>
          </w:p>
        </w:tc>
        <w:tc>
          <w:tcPr>
            <w:tcW w:w="4163" w:type="dxa"/>
            <w:tcMar>
              <w:top w:w="50" w:type="dxa"/>
              <w:left w:w="100" w:type="dxa"/>
            </w:tcMar>
            <w:vAlign w:val="center"/>
          </w:tcPr>
          <w:p w14:paraId="38CDA12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8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ced</w:t>
              </w:r>
              <w:r>
                <w:rPr>
                  <w:rFonts w:ascii="Times New Roman" w:hAnsi="Times New Roman"/>
                  <w:color w:val="0000FF"/>
                  <w:u w:val="single"/>
                  <w:lang w:val="ru-RU"/>
                </w:rPr>
                <w:t>4</w:t>
              </w:r>
            </w:hyperlink>
          </w:p>
        </w:tc>
      </w:tr>
      <w:tr w:rsidR="00395E82" w14:paraId="7DD0D978"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282203A"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51B0884"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Природа (редкие животные). 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92299AE"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F6E6714"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9752CF4"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F4A5971" w14:textId="77777777" w:rsidR="00395E82" w:rsidRDefault="00395E82">
            <w:pPr>
              <w:spacing w:after="0"/>
              <w:ind w:left="135"/>
            </w:pPr>
          </w:p>
        </w:tc>
        <w:tc>
          <w:tcPr>
            <w:tcW w:w="4163" w:type="dxa"/>
            <w:tcMar>
              <w:top w:w="50" w:type="dxa"/>
              <w:left w:w="100" w:type="dxa"/>
            </w:tcMar>
            <w:vAlign w:val="center"/>
          </w:tcPr>
          <w:p w14:paraId="425624DC" w14:textId="77777777" w:rsidR="00395E82" w:rsidRDefault="00AF38A4">
            <w:pPr>
              <w:spacing w:after="0"/>
              <w:ind w:left="135"/>
            </w:pPr>
            <w:hyperlink r:id="rId385" w:history="1">
              <w:r w:rsidR="00054C4B">
                <w:rPr>
                  <w:rStyle w:val="a4"/>
                </w:rPr>
                <w:t>https://wordwall.net/ru/community/english</w:t>
              </w:r>
            </w:hyperlink>
          </w:p>
        </w:tc>
      </w:tr>
      <w:tr w:rsidR="00395E82" w:rsidRPr="00AF38A4" w14:paraId="35FAC444"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33D0B8"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69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EDB140F"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Проблемы экологии (волонтерское экологическое движение). Тексты для чтения: интервью, диалог (беседа), рассказ, отрывок из художественного произведения, отрывок из </w:t>
            </w:r>
            <w:r>
              <w:rPr>
                <w:rFonts w:ascii="Times New Roman" w:hAnsi="Times New Roman" w:cs="Times New Roman"/>
                <w:sz w:val="24"/>
                <w:szCs w:val="24"/>
                <w:lang w:val="ru-RU"/>
              </w:rPr>
              <w:lastRenderedPageBreak/>
              <w:t>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59D6EE5"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3B43350"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3216207"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02BA517B" w14:textId="77777777" w:rsidR="00395E82" w:rsidRDefault="00395E82">
            <w:pPr>
              <w:spacing w:after="0"/>
              <w:ind w:left="135"/>
            </w:pPr>
          </w:p>
        </w:tc>
        <w:tc>
          <w:tcPr>
            <w:tcW w:w="4163" w:type="dxa"/>
            <w:tcMar>
              <w:top w:w="50" w:type="dxa"/>
              <w:left w:w="100" w:type="dxa"/>
            </w:tcMar>
            <w:vAlign w:val="center"/>
          </w:tcPr>
          <w:p w14:paraId="40D4923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8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d</w:t>
              </w:r>
              <w:r>
                <w:rPr>
                  <w:rFonts w:ascii="Times New Roman" w:hAnsi="Times New Roman"/>
                  <w:color w:val="0000FF"/>
                  <w:u w:val="single"/>
                  <w:lang w:val="ru-RU"/>
                </w:rPr>
                <w:t>6</w:t>
              </w:r>
              <w:r>
                <w:rPr>
                  <w:rFonts w:ascii="Times New Roman" w:hAnsi="Times New Roman"/>
                  <w:color w:val="0000FF"/>
                  <w:u w:val="single"/>
                </w:rPr>
                <w:t>e</w:t>
              </w:r>
              <w:r>
                <w:rPr>
                  <w:rFonts w:ascii="Times New Roman" w:hAnsi="Times New Roman"/>
                  <w:color w:val="0000FF"/>
                  <w:u w:val="single"/>
                  <w:lang w:val="ru-RU"/>
                </w:rPr>
                <w:t>0</w:t>
              </w:r>
            </w:hyperlink>
            <w:r>
              <w:rPr>
                <w:rFonts w:ascii="Times New Roman" w:hAnsi="Times New Roman"/>
                <w:color w:val="000000"/>
                <w:sz w:val="24"/>
                <w:lang w:val="ru-RU"/>
              </w:rPr>
              <w:t xml:space="preserve"> </w:t>
            </w:r>
            <w:hyperlink r:id="rId38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d</w:t>
              </w:r>
              <w:r>
                <w:rPr>
                  <w:rFonts w:ascii="Times New Roman" w:hAnsi="Times New Roman"/>
                  <w:color w:val="0000FF"/>
                  <w:u w:val="single"/>
                  <w:lang w:val="ru-RU"/>
                </w:rPr>
                <w:t>80</w:t>
              </w:r>
              <w:r>
                <w:rPr>
                  <w:rFonts w:ascii="Times New Roman" w:hAnsi="Times New Roman"/>
                  <w:color w:val="0000FF"/>
                  <w:u w:val="single"/>
                </w:rPr>
                <w:t>c</w:t>
              </w:r>
            </w:hyperlink>
            <w:r>
              <w:rPr>
                <w:rFonts w:ascii="Times New Roman" w:hAnsi="Times New Roman"/>
                <w:color w:val="000000"/>
                <w:sz w:val="24"/>
                <w:lang w:val="ru-RU"/>
              </w:rPr>
              <w:t xml:space="preserve"> </w:t>
            </w:r>
            <w:hyperlink r:id="rId38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d</w:t>
              </w:r>
              <w:r>
                <w:rPr>
                  <w:rFonts w:ascii="Times New Roman" w:hAnsi="Times New Roman"/>
                  <w:color w:val="0000FF"/>
                  <w:u w:val="single"/>
                  <w:lang w:val="ru-RU"/>
                </w:rPr>
                <w:t>92</w:t>
              </w:r>
              <w:r>
                <w:rPr>
                  <w:rFonts w:ascii="Times New Roman" w:hAnsi="Times New Roman"/>
                  <w:color w:val="0000FF"/>
                  <w:u w:val="single"/>
                </w:rPr>
                <w:t>e</w:t>
              </w:r>
            </w:hyperlink>
            <w:r>
              <w:rPr>
                <w:rFonts w:ascii="Times New Roman" w:hAnsi="Times New Roman"/>
                <w:color w:val="000000"/>
                <w:sz w:val="24"/>
                <w:lang w:val="ru-RU"/>
              </w:rPr>
              <w:t xml:space="preserve"> </w:t>
            </w:r>
            <w:hyperlink r:id="rId38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cd</w:t>
              </w:r>
              <w:r>
                <w:rPr>
                  <w:rFonts w:ascii="Times New Roman" w:hAnsi="Times New Roman"/>
                  <w:color w:val="0000FF"/>
                  <w:u w:val="single"/>
                  <w:lang w:val="ru-RU"/>
                </w:rPr>
                <w:t>1</w:t>
              </w:r>
              <w:r>
                <w:rPr>
                  <w:rFonts w:ascii="Times New Roman" w:hAnsi="Times New Roman"/>
                  <w:color w:val="0000FF"/>
                  <w:u w:val="single"/>
                </w:rPr>
                <w:t>c</w:t>
              </w:r>
            </w:hyperlink>
          </w:p>
        </w:tc>
      </w:tr>
      <w:tr w:rsidR="00395E82" w:rsidRPr="00AF38A4" w14:paraId="736BB294"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0484595"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FA26003"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Обобщение по теме "Природа: флора и фауна. Проблемы экологии. Климат, погода. Стихийные бедствия"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34A28BC"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F097F60"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A685FDD"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13280E5" w14:textId="77777777" w:rsidR="00395E82" w:rsidRDefault="00395E82">
            <w:pPr>
              <w:spacing w:after="0"/>
              <w:ind w:left="135"/>
            </w:pPr>
          </w:p>
        </w:tc>
        <w:tc>
          <w:tcPr>
            <w:tcW w:w="4163" w:type="dxa"/>
            <w:tcMar>
              <w:top w:w="50" w:type="dxa"/>
              <w:left w:w="100" w:type="dxa"/>
            </w:tcMar>
            <w:vAlign w:val="center"/>
          </w:tcPr>
          <w:p w14:paraId="4987A25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9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d</w:t>
              </w:r>
              <w:r>
                <w:rPr>
                  <w:rFonts w:ascii="Times New Roman" w:hAnsi="Times New Roman"/>
                  <w:color w:val="0000FF"/>
                  <w:u w:val="single"/>
                  <w:lang w:val="ru-RU"/>
                </w:rPr>
                <w:t>3</w:t>
              </w:r>
              <w:r>
                <w:rPr>
                  <w:rFonts w:ascii="Times New Roman" w:hAnsi="Times New Roman"/>
                  <w:color w:val="0000FF"/>
                  <w:u w:val="single"/>
                </w:rPr>
                <w:t>b</w:t>
              </w:r>
              <w:r>
                <w:rPr>
                  <w:rFonts w:ascii="Times New Roman" w:hAnsi="Times New Roman"/>
                  <w:color w:val="0000FF"/>
                  <w:u w:val="single"/>
                  <w:lang w:val="ru-RU"/>
                </w:rPr>
                <w:t>6</w:t>
              </w:r>
            </w:hyperlink>
          </w:p>
        </w:tc>
      </w:tr>
      <w:tr w:rsidR="00395E82" w14:paraId="224A845F"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5AEC2D8"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C757B50"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Контроль по теме "Природа: флора и фауна. Проблемы экологии. Климат, погода. Стихийные бедствия" Правильное написание изученных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208714B"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8EF4427"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1</w:t>
            </w:r>
            <w:r>
              <w:rPr>
                <w:rFonts w:ascii="Times New Roman" w:hAnsi="Times New Roman" w:cs="Times New Roman"/>
                <w:sz w:val="24"/>
                <w:szCs w:val="24"/>
              </w:rPr>
              <w:t xml:space="preserve"> </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E167A51"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0F5F2981" w14:textId="77777777" w:rsidR="00395E82" w:rsidRDefault="00395E82">
            <w:pPr>
              <w:spacing w:after="0"/>
              <w:ind w:left="135"/>
            </w:pPr>
          </w:p>
        </w:tc>
        <w:tc>
          <w:tcPr>
            <w:tcW w:w="4163" w:type="dxa"/>
            <w:tcMar>
              <w:top w:w="50" w:type="dxa"/>
              <w:left w:w="100" w:type="dxa"/>
            </w:tcMar>
            <w:vAlign w:val="center"/>
          </w:tcPr>
          <w:p w14:paraId="50C7F68E" w14:textId="77777777" w:rsidR="00395E82" w:rsidRDefault="00AF38A4">
            <w:pPr>
              <w:spacing w:after="0"/>
              <w:ind w:left="135"/>
            </w:pPr>
            <w:hyperlink r:id="rId391" w:history="1">
              <w:r w:rsidR="00054C4B">
                <w:rPr>
                  <w:rStyle w:val="a4"/>
                </w:rPr>
                <w:t>https://wordwall.net/ru/community/english</w:t>
              </w:r>
            </w:hyperlink>
          </w:p>
        </w:tc>
      </w:tr>
      <w:tr w:rsidR="00395E82" w14:paraId="22411EA2"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FC501BC"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3E05F3D"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Условия проживания в городской/сельской местности (транспорт). Аудирование с пониманием </w:t>
            </w:r>
            <w:r>
              <w:rPr>
                <w:rFonts w:ascii="Times New Roman" w:hAnsi="Times New Roman" w:cs="Times New Roman"/>
                <w:sz w:val="24"/>
                <w:szCs w:val="24"/>
                <w:lang w:val="ru-RU"/>
              </w:rPr>
              <w:lastRenderedPageBreak/>
              <w:t>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1B28E1D"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A02B80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55B38BD"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79C9415" w14:textId="77777777" w:rsidR="00395E82" w:rsidRDefault="00395E82">
            <w:pPr>
              <w:spacing w:after="0"/>
              <w:ind w:left="135"/>
            </w:pPr>
          </w:p>
        </w:tc>
        <w:tc>
          <w:tcPr>
            <w:tcW w:w="4163" w:type="dxa"/>
            <w:tcMar>
              <w:top w:w="50" w:type="dxa"/>
              <w:left w:w="100" w:type="dxa"/>
            </w:tcMar>
            <w:vAlign w:val="center"/>
          </w:tcPr>
          <w:p w14:paraId="2CE9D946" w14:textId="77777777" w:rsidR="00395E82" w:rsidRDefault="00AF38A4">
            <w:pPr>
              <w:spacing w:after="0"/>
              <w:ind w:left="135"/>
            </w:pPr>
            <w:hyperlink r:id="rId392" w:history="1">
              <w:r w:rsidR="00054C4B">
                <w:rPr>
                  <w:rStyle w:val="a4"/>
                </w:rPr>
                <w:t>https://wordwall.net/ru/community/english</w:t>
              </w:r>
            </w:hyperlink>
          </w:p>
        </w:tc>
      </w:tr>
      <w:tr w:rsidR="00395E82" w14:paraId="635374C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740FC47"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31AF7F3"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Условия проживания в городской/сельской местности (история транспорта). образование имен существительных при помощи суффиксов: -ance/-ence (performance/residence), -ity (activity); -ship (friendship);</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CA6FC0B"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2018E0"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3670BEA"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340CEDF" w14:textId="77777777" w:rsidR="00395E82" w:rsidRDefault="00395E82">
            <w:pPr>
              <w:spacing w:after="0"/>
              <w:ind w:left="135"/>
            </w:pPr>
          </w:p>
        </w:tc>
        <w:tc>
          <w:tcPr>
            <w:tcW w:w="4163" w:type="dxa"/>
            <w:tcMar>
              <w:top w:w="50" w:type="dxa"/>
              <w:left w:w="100" w:type="dxa"/>
            </w:tcMar>
            <w:vAlign w:val="center"/>
          </w:tcPr>
          <w:p w14:paraId="184D2A10" w14:textId="77777777" w:rsidR="00395E82" w:rsidRDefault="00AF38A4">
            <w:pPr>
              <w:spacing w:after="0"/>
              <w:ind w:left="135"/>
            </w:pPr>
            <w:hyperlink r:id="rId393" w:history="1">
              <w:r w:rsidR="00054C4B">
                <w:rPr>
                  <w:rStyle w:val="a4"/>
                </w:rPr>
                <w:t>https://wordwall.net/ru/community/english</w:t>
              </w:r>
            </w:hyperlink>
          </w:p>
        </w:tc>
      </w:tr>
      <w:tr w:rsidR="00395E82" w14:paraId="304320B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3B34B9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0677ECD"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Условия проживания в городской/сельской местности (современный транспорт). образование имен прилагательных при помощи префикса inter- (international);</w:t>
            </w:r>
          </w:p>
          <w:p w14:paraId="7D7858FC"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образование имен прилагательных при помощи -ed и -ing </w:t>
            </w:r>
            <w:r>
              <w:rPr>
                <w:rFonts w:ascii="Times New Roman" w:hAnsi="Times New Roman" w:cs="Times New Roman"/>
                <w:sz w:val="24"/>
                <w:szCs w:val="24"/>
                <w:lang w:val="ru-RU"/>
              </w:rPr>
              <w:lastRenderedPageBreak/>
              <w:t>(interested/interesting);</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CFAA593"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6AEACC8"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62726DB"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70A9439" w14:textId="77777777" w:rsidR="00395E82" w:rsidRDefault="00395E82">
            <w:pPr>
              <w:spacing w:after="0"/>
              <w:ind w:left="135"/>
            </w:pPr>
          </w:p>
        </w:tc>
        <w:tc>
          <w:tcPr>
            <w:tcW w:w="4163" w:type="dxa"/>
            <w:tcMar>
              <w:top w:w="50" w:type="dxa"/>
              <w:left w:w="100" w:type="dxa"/>
            </w:tcMar>
            <w:vAlign w:val="center"/>
          </w:tcPr>
          <w:p w14:paraId="4BE52181" w14:textId="77777777" w:rsidR="00395E82" w:rsidRDefault="00AF38A4">
            <w:pPr>
              <w:spacing w:after="0"/>
              <w:ind w:left="135"/>
            </w:pPr>
            <w:hyperlink r:id="rId394" w:history="1">
              <w:r w:rsidR="00054C4B">
                <w:rPr>
                  <w:rStyle w:val="a4"/>
                </w:rPr>
                <w:t>https://wordwall.net/ru/community/english</w:t>
              </w:r>
            </w:hyperlink>
          </w:p>
        </w:tc>
      </w:tr>
      <w:tr w:rsidR="00395E82" w:rsidRPr="00AF38A4" w14:paraId="63AB966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A49DD13"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B2F347"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Условия проживания в городской/сельской местности (утилизация мусора). Многозначные лексические единицы. Синонимы. Антонимы. Интернациональные слова. Наиболее частотные фразовые глаголы. Сокращения и аббревиатуры.</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22BA84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FE4BD68"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5432F66"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D7E3631" w14:textId="77777777" w:rsidR="00395E82" w:rsidRDefault="00395E82">
            <w:pPr>
              <w:spacing w:after="0"/>
              <w:ind w:left="135"/>
            </w:pPr>
          </w:p>
        </w:tc>
        <w:tc>
          <w:tcPr>
            <w:tcW w:w="4163" w:type="dxa"/>
            <w:tcMar>
              <w:top w:w="50" w:type="dxa"/>
              <w:left w:w="100" w:type="dxa"/>
            </w:tcMar>
            <w:vAlign w:val="center"/>
          </w:tcPr>
          <w:p w14:paraId="1DF1E35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9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d</w:t>
              </w:r>
              <w:r>
                <w:rPr>
                  <w:rFonts w:ascii="Times New Roman" w:hAnsi="Times New Roman"/>
                  <w:color w:val="0000FF"/>
                  <w:u w:val="single"/>
                  <w:lang w:val="ru-RU"/>
                </w:rPr>
                <w:t>0</w:t>
              </w:r>
              <w:r>
                <w:rPr>
                  <w:rFonts w:ascii="Times New Roman" w:hAnsi="Times New Roman"/>
                  <w:color w:val="0000FF"/>
                  <w:u w:val="single"/>
                </w:rPr>
                <w:t>a</w:t>
              </w:r>
              <w:r>
                <w:rPr>
                  <w:rFonts w:ascii="Times New Roman" w:hAnsi="Times New Roman"/>
                  <w:color w:val="0000FF"/>
                  <w:u w:val="single"/>
                  <w:lang w:val="ru-RU"/>
                </w:rPr>
                <w:t>0</w:t>
              </w:r>
            </w:hyperlink>
          </w:p>
        </w:tc>
      </w:tr>
      <w:tr w:rsidR="00395E82" w:rsidRPr="00AF38A4" w14:paraId="130EF46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8B531A0"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A3DA2E9"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Обобщение по теме "Условия проживания в городской/сельской местности. Транспорт". Модальные глаголы в косвенной речи в настоящем и прошедшем времени.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99FB20A"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E7E0AF7"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4777DB3"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71DF8F2" w14:textId="77777777" w:rsidR="00395E82" w:rsidRDefault="00395E82">
            <w:pPr>
              <w:spacing w:after="0"/>
              <w:ind w:left="135"/>
            </w:pPr>
          </w:p>
        </w:tc>
        <w:tc>
          <w:tcPr>
            <w:tcW w:w="4163" w:type="dxa"/>
            <w:tcMar>
              <w:top w:w="50" w:type="dxa"/>
              <w:left w:w="100" w:type="dxa"/>
            </w:tcMar>
            <w:vAlign w:val="center"/>
          </w:tcPr>
          <w:p w14:paraId="73E4293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9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ded</w:t>
              </w:r>
              <w:r>
                <w:rPr>
                  <w:rFonts w:ascii="Times New Roman" w:hAnsi="Times New Roman"/>
                  <w:color w:val="0000FF"/>
                  <w:u w:val="single"/>
                  <w:lang w:val="ru-RU"/>
                </w:rPr>
                <w:t>8</w:t>
              </w:r>
            </w:hyperlink>
          </w:p>
        </w:tc>
      </w:tr>
      <w:tr w:rsidR="00395E82" w:rsidRPr="00AF38A4" w14:paraId="442F7572"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FC22ABE"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6EE9E6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Контроль по теме "Условия проживания в городской/сельской местности. Транспорт". заполнение анкет и формуляров: сообщение о себе основных сведений в соответствии с нормами, принятыми в стране </w:t>
            </w:r>
            <w:r>
              <w:rPr>
                <w:rFonts w:ascii="Times New Roman" w:hAnsi="Times New Roman" w:cs="Times New Roman"/>
                <w:sz w:val="24"/>
                <w:szCs w:val="24"/>
                <w:lang w:val="ru-RU"/>
              </w:rPr>
              <w:lastRenderedPageBreak/>
              <w:t>(странах) изучаемого языка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B3EC388"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1E01F83"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rPr>
              <w:t xml:space="preserve"> </w:t>
            </w:r>
            <w:r>
              <w:rPr>
                <w:rFonts w:ascii="Times New Roman" w:hAnsi="Times New Roman" w:cs="Times New Roman"/>
                <w:sz w:val="24"/>
                <w:szCs w:val="24"/>
                <w:lang w:val="ru-RU"/>
              </w:rPr>
              <w:t>1</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E2595AB"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2EB99FC" w14:textId="77777777" w:rsidR="00395E82" w:rsidRDefault="00395E82">
            <w:pPr>
              <w:spacing w:after="0"/>
              <w:ind w:left="135"/>
            </w:pPr>
          </w:p>
        </w:tc>
        <w:tc>
          <w:tcPr>
            <w:tcW w:w="4163" w:type="dxa"/>
            <w:tcMar>
              <w:top w:w="50" w:type="dxa"/>
              <w:left w:w="100" w:type="dxa"/>
            </w:tcMar>
            <w:vAlign w:val="center"/>
          </w:tcPr>
          <w:p w14:paraId="037F42B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9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ded</w:t>
              </w:r>
              <w:r>
                <w:rPr>
                  <w:rFonts w:ascii="Times New Roman" w:hAnsi="Times New Roman"/>
                  <w:color w:val="0000FF"/>
                  <w:u w:val="single"/>
                  <w:lang w:val="ru-RU"/>
                </w:rPr>
                <w:t>8</w:t>
              </w:r>
            </w:hyperlink>
          </w:p>
        </w:tc>
      </w:tr>
      <w:tr w:rsidR="00395E82" w14:paraId="029E5C79"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BB95FC4"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19BDBBD"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Средства массовой информации (влияние СМИ).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349AD1E"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C830802"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9D6D95F"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25DBE2B" w14:textId="77777777" w:rsidR="00395E82" w:rsidRDefault="00395E82">
            <w:pPr>
              <w:spacing w:after="0"/>
              <w:ind w:left="135"/>
            </w:pPr>
          </w:p>
        </w:tc>
        <w:tc>
          <w:tcPr>
            <w:tcW w:w="4163" w:type="dxa"/>
            <w:tcMar>
              <w:top w:w="50" w:type="dxa"/>
              <w:left w:w="100" w:type="dxa"/>
            </w:tcMar>
            <w:vAlign w:val="center"/>
          </w:tcPr>
          <w:p w14:paraId="41555B5A" w14:textId="77777777" w:rsidR="00395E82" w:rsidRDefault="00AF38A4">
            <w:pPr>
              <w:spacing w:after="0"/>
              <w:ind w:left="135"/>
            </w:pPr>
            <w:hyperlink r:id="rId398" w:history="1">
              <w:r w:rsidR="00054C4B">
                <w:rPr>
                  <w:rStyle w:val="a4"/>
                </w:rPr>
                <w:t>https://wordwall.net/ru/community/english</w:t>
              </w:r>
            </w:hyperlink>
          </w:p>
        </w:tc>
      </w:tr>
      <w:tr w:rsidR="00395E82" w:rsidRPr="00AF38A4" w14:paraId="6BB1B631"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04E3A18"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79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4175DAD"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Средства массовой информации (современные СМИ). 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F716DB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D8BFF32"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EC9ED97"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3AC9E2F" w14:textId="77777777" w:rsidR="00395E82" w:rsidRDefault="00395E82">
            <w:pPr>
              <w:spacing w:after="0"/>
              <w:ind w:left="135"/>
            </w:pPr>
          </w:p>
        </w:tc>
        <w:tc>
          <w:tcPr>
            <w:tcW w:w="4163" w:type="dxa"/>
            <w:tcMar>
              <w:top w:w="50" w:type="dxa"/>
              <w:left w:w="100" w:type="dxa"/>
            </w:tcMar>
            <w:vAlign w:val="center"/>
          </w:tcPr>
          <w:p w14:paraId="203D534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39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w:t>
              </w:r>
              <w:r>
                <w:rPr>
                  <w:rFonts w:ascii="Times New Roman" w:hAnsi="Times New Roman"/>
                  <w:color w:val="0000FF"/>
                  <w:u w:val="single"/>
                  <w:lang w:val="ru-RU"/>
                </w:rPr>
                <w:t>77</w:t>
              </w:r>
              <w:r>
                <w:rPr>
                  <w:rFonts w:ascii="Times New Roman" w:hAnsi="Times New Roman"/>
                  <w:color w:val="0000FF"/>
                  <w:u w:val="single"/>
                </w:rPr>
                <w:t>a</w:t>
              </w:r>
            </w:hyperlink>
          </w:p>
        </w:tc>
      </w:tr>
      <w:tr w:rsidR="00395E82" w:rsidRPr="00AF38A4" w14:paraId="71D73C95"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BA7745B"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22798F6"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Средства массовой информации (медиаграмотность). При непосредственном общении: понимание на слух речи учителя и </w:t>
            </w:r>
            <w:r>
              <w:rPr>
                <w:rFonts w:ascii="Times New Roman" w:hAnsi="Times New Roman" w:cs="Times New Roman"/>
                <w:sz w:val="24"/>
                <w:szCs w:val="24"/>
                <w:lang w:val="ru-RU"/>
              </w:rPr>
              <w:lastRenderedPageBreak/>
              <w:t>одноклассников и вербальная (невербальная) реакция на услышанное, использование переспрос или просьбу повторить для уточнения отдельных деталей.</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423B6EF"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92DD70E"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E9FF19A"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39047FA8" w14:textId="77777777" w:rsidR="00395E82" w:rsidRDefault="00395E82">
            <w:pPr>
              <w:spacing w:after="0"/>
              <w:ind w:left="135"/>
            </w:pPr>
          </w:p>
        </w:tc>
        <w:tc>
          <w:tcPr>
            <w:tcW w:w="4163" w:type="dxa"/>
            <w:tcMar>
              <w:top w:w="50" w:type="dxa"/>
              <w:left w:w="100" w:type="dxa"/>
            </w:tcMar>
            <w:vAlign w:val="center"/>
          </w:tcPr>
          <w:p w14:paraId="7CA21A4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0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w:t>
              </w:r>
              <w:r>
                <w:rPr>
                  <w:rFonts w:ascii="Times New Roman" w:hAnsi="Times New Roman"/>
                  <w:color w:val="0000FF"/>
                  <w:u w:val="single"/>
                  <w:lang w:val="ru-RU"/>
                </w:rPr>
                <w:t>662</w:t>
              </w:r>
            </w:hyperlink>
          </w:p>
        </w:tc>
      </w:tr>
      <w:tr w:rsidR="00395E82" w:rsidRPr="00AF38A4" w14:paraId="1B9C25AE"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93C06DA"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EDFDA99"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Средства массовой информации (интернет). 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CD1EDA9"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C972A37"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3B2DD7"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F5A4AE0" w14:textId="77777777" w:rsidR="00395E82" w:rsidRDefault="00395E82">
            <w:pPr>
              <w:spacing w:after="0"/>
              <w:ind w:left="135"/>
            </w:pPr>
          </w:p>
        </w:tc>
        <w:tc>
          <w:tcPr>
            <w:tcW w:w="4163" w:type="dxa"/>
            <w:tcMar>
              <w:top w:w="50" w:type="dxa"/>
              <w:left w:w="100" w:type="dxa"/>
            </w:tcMar>
            <w:vAlign w:val="center"/>
          </w:tcPr>
          <w:p w14:paraId="25F74EF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0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ea</w:t>
              </w:r>
              <w:r>
                <w:rPr>
                  <w:rFonts w:ascii="Times New Roman" w:hAnsi="Times New Roman"/>
                  <w:color w:val="0000FF"/>
                  <w:u w:val="single"/>
                  <w:lang w:val="ru-RU"/>
                </w:rPr>
                <w:t>7</w:t>
              </w:r>
              <w:r>
                <w:rPr>
                  <w:rFonts w:ascii="Times New Roman" w:hAnsi="Times New Roman"/>
                  <w:color w:val="0000FF"/>
                  <w:u w:val="single"/>
                </w:rPr>
                <w:t>c</w:t>
              </w:r>
            </w:hyperlink>
          </w:p>
        </w:tc>
      </w:tr>
      <w:tr w:rsidR="00395E82" w:rsidRPr="00AF38A4" w14:paraId="5CA7EA47"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5E4B8B"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C84EA56"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Средства массовой информации (сетевые ресурсы). Тексты для аудирования: диалог (беседа), высказывания собеседников в ситуациях повседневного общения, рассказ, сообщение информационного </w:t>
            </w:r>
            <w:r>
              <w:rPr>
                <w:rFonts w:ascii="Times New Roman" w:hAnsi="Times New Roman" w:cs="Times New Roman"/>
                <w:sz w:val="24"/>
                <w:szCs w:val="24"/>
                <w:lang w:val="ru-RU"/>
              </w:rPr>
              <w:lastRenderedPageBreak/>
              <w:t>характера.</w:t>
            </w:r>
          </w:p>
          <w:p w14:paraId="221ED317"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Время звучания текста (текстов) для аудирования – до 2 минут</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394D7C6"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026862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0F60525"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930615E" w14:textId="77777777" w:rsidR="00395E82" w:rsidRDefault="00395E82">
            <w:pPr>
              <w:spacing w:after="0"/>
              <w:ind w:left="135"/>
            </w:pPr>
          </w:p>
        </w:tc>
        <w:tc>
          <w:tcPr>
            <w:tcW w:w="4163" w:type="dxa"/>
            <w:tcMar>
              <w:top w:w="50" w:type="dxa"/>
              <w:left w:w="100" w:type="dxa"/>
            </w:tcMar>
            <w:vAlign w:val="center"/>
          </w:tcPr>
          <w:p w14:paraId="40140F9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0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ece</w:t>
              </w:r>
              <w:r>
                <w:rPr>
                  <w:rFonts w:ascii="Times New Roman" w:hAnsi="Times New Roman"/>
                  <w:color w:val="0000FF"/>
                  <w:u w:val="single"/>
                  <w:lang w:val="ru-RU"/>
                </w:rPr>
                <w:t>8</w:t>
              </w:r>
            </w:hyperlink>
          </w:p>
        </w:tc>
      </w:tr>
      <w:tr w:rsidR="00395E82" w:rsidRPr="00AF38A4" w14:paraId="7A02D3BD"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0D38361"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D63F50F"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Обобщение по теме "Средства массовой информации (телевидение, радио, пресса, Интернет)". 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EBD0B9A"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572F3E6"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603C068"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8F92760" w14:textId="77777777" w:rsidR="00395E82" w:rsidRDefault="00395E82">
            <w:pPr>
              <w:spacing w:after="0"/>
              <w:ind w:left="135"/>
            </w:pPr>
          </w:p>
        </w:tc>
        <w:tc>
          <w:tcPr>
            <w:tcW w:w="4163" w:type="dxa"/>
            <w:tcMar>
              <w:top w:w="50" w:type="dxa"/>
              <w:left w:w="100" w:type="dxa"/>
            </w:tcMar>
            <w:vAlign w:val="center"/>
          </w:tcPr>
          <w:p w14:paraId="396886A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0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ee</w:t>
              </w:r>
              <w:r>
                <w:rPr>
                  <w:rFonts w:ascii="Times New Roman" w:hAnsi="Times New Roman"/>
                  <w:color w:val="0000FF"/>
                  <w:u w:val="single"/>
                  <w:lang w:val="ru-RU"/>
                </w:rPr>
                <w:t>0</w:t>
              </w:r>
              <w:r>
                <w:rPr>
                  <w:rFonts w:ascii="Times New Roman" w:hAnsi="Times New Roman"/>
                  <w:color w:val="0000FF"/>
                  <w:u w:val="single"/>
                </w:rPr>
                <w:t>a</w:t>
              </w:r>
            </w:hyperlink>
          </w:p>
        </w:tc>
      </w:tr>
      <w:tr w:rsidR="00395E82" w:rsidRPr="00AF38A4" w14:paraId="008D01B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981EB66"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8309E11"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Контроль по теме "Средства массовой информации (телевидение, </w:t>
            </w:r>
            <w:r>
              <w:rPr>
                <w:rFonts w:ascii="Times New Roman" w:hAnsi="Times New Roman" w:cs="Times New Roman"/>
                <w:sz w:val="24"/>
                <w:szCs w:val="24"/>
                <w:lang w:val="ru-RU"/>
              </w:rPr>
              <w:lastRenderedPageBreak/>
              <w:t>радио, пресса, Интернет)". Чтение с полным пониманием содержания несложных аутентичных текстов, содержащих отдельные неизученные языковые явления.</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C2CCF3D"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E172190"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rPr>
              <w:t xml:space="preserve"> </w:t>
            </w:r>
            <w:r>
              <w:rPr>
                <w:rFonts w:ascii="Times New Roman" w:hAnsi="Times New Roman" w:cs="Times New Roman"/>
                <w:sz w:val="24"/>
                <w:szCs w:val="24"/>
                <w:lang w:val="ru-RU"/>
              </w:rPr>
              <w:t>1</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86F7950"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78DD066" w14:textId="77777777" w:rsidR="00395E82" w:rsidRDefault="00395E82">
            <w:pPr>
              <w:spacing w:after="0"/>
              <w:ind w:left="135"/>
            </w:pPr>
          </w:p>
        </w:tc>
        <w:tc>
          <w:tcPr>
            <w:tcW w:w="4163" w:type="dxa"/>
            <w:tcMar>
              <w:top w:w="50" w:type="dxa"/>
              <w:left w:w="100" w:type="dxa"/>
            </w:tcMar>
            <w:vAlign w:val="center"/>
          </w:tcPr>
          <w:p w14:paraId="3680A6D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0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ee</w:t>
              </w:r>
              <w:r>
                <w:rPr>
                  <w:rFonts w:ascii="Times New Roman" w:hAnsi="Times New Roman"/>
                  <w:color w:val="0000FF"/>
                  <w:u w:val="single"/>
                  <w:lang w:val="ru-RU"/>
                </w:rPr>
                <w:t>0</w:t>
              </w:r>
              <w:r>
                <w:rPr>
                  <w:rFonts w:ascii="Times New Roman" w:hAnsi="Times New Roman"/>
                  <w:color w:val="0000FF"/>
                  <w:u w:val="single"/>
                </w:rPr>
                <w:t>a</w:t>
              </w:r>
            </w:hyperlink>
          </w:p>
        </w:tc>
      </w:tr>
      <w:tr w:rsidR="00395E82" w:rsidRPr="00AF38A4" w14:paraId="3452C747"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C867B47"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E34316F"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Страна (страны) изучаемого языка (культурные особенности). Тексты для чтения вслух: сообщение информационного характера, отрывок из статьи научно-популярного характера, рассказ, диалог (беседа).</w:t>
            </w:r>
          </w:p>
          <w:p w14:paraId="035917B7"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Объём текста для чтения вслух – до 110 слов.</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BEF774A"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CC00102"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CF3B398"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C3DB073" w14:textId="77777777" w:rsidR="00395E82" w:rsidRDefault="00395E82">
            <w:pPr>
              <w:spacing w:after="0"/>
              <w:ind w:left="135"/>
            </w:pPr>
          </w:p>
        </w:tc>
        <w:tc>
          <w:tcPr>
            <w:tcW w:w="4163" w:type="dxa"/>
            <w:tcMar>
              <w:top w:w="50" w:type="dxa"/>
              <w:left w:w="100" w:type="dxa"/>
            </w:tcMar>
            <w:vAlign w:val="center"/>
          </w:tcPr>
          <w:p w14:paraId="45A70AB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0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ef</w:t>
              </w:r>
              <w:r>
                <w:rPr>
                  <w:rFonts w:ascii="Times New Roman" w:hAnsi="Times New Roman"/>
                  <w:color w:val="0000FF"/>
                  <w:u w:val="single"/>
                  <w:lang w:val="ru-RU"/>
                </w:rPr>
                <w:t>22</w:t>
              </w:r>
            </w:hyperlink>
            <w:r>
              <w:rPr>
                <w:rFonts w:ascii="Times New Roman" w:hAnsi="Times New Roman"/>
                <w:color w:val="000000"/>
                <w:sz w:val="24"/>
                <w:lang w:val="ru-RU"/>
              </w:rPr>
              <w:t xml:space="preserve"> </w:t>
            </w:r>
            <w:hyperlink r:id="rId40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f</w:t>
              </w:r>
              <w:r>
                <w:rPr>
                  <w:rFonts w:ascii="Times New Roman" w:hAnsi="Times New Roman"/>
                  <w:color w:val="0000FF"/>
                  <w:u w:val="single"/>
                  <w:lang w:val="ru-RU"/>
                </w:rPr>
                <w:t>044</w:t>
              </w:r>
            </w:hyperlink>
          </w:p>
        </w:tc>
      </w:tr>
      <w:tr w:rsidR="00395E82" w14:paraId="04AE3328"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6B3BC7E"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853157A"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Родная страна и страна (страны) изучаемого языка (деньги).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w:t>
            </w:r>
            <w:r>
              <w:rPr>
                <w:rFonts w:ascii="Times New Roman" w:hAnsi="Times New Roman" w:cs="Times New Roman"/>
                <w:sz w:val="24"/>
                <w:szCs w:val="24"/>
                <w:lang w:val="ru-RU"/>
              </w:rPr>
              <w:lastRenderedPageBreak/>
              <w:t>английском языке нормы лексической сочетаемости.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66BABC8"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BA9F5E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24BFF2E"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8895424" w14:textId="77777777" w:rsidR="00395E82" w:rsidRDefault="00395E82">
            <w:pPr>
              <w:spacing w:after="0"/>
              <w:ind w:left="135"/>
            </w:pPr>
          </w:p>
        </w:tc>
        <w:tc>
          <w:tcPr>
            <w:tcW w:w="4163" w:type="dxa"/>
            <w:tcMar>
              <w:top w:w="50" w:type="dxa"/>
              <w:left w:w="100" w:type="dxa"/>
            </w:tcMar>
            <w:vAlign w:val="center"/>
          </w:tcPr>
          <w:p w14:paraId="376DA70B" w14:textId="77777777" w:rsidR="00395E82" w:rsidRDefault="00395E82">
            <w:pPr>
              <w:spacing w:after="0"/>
              <w:ind w:left="135"/>
            </w:pPr>
          </w:p>
        </w:tc>
      </w:tr>
      <w:tr w:rsidR="00395E82" w14:paraId="3265E892"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9ED370F"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C6616C4"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rPr>
              <w:t>C</w:t>
            </w:r>
            <w:r>
              <w:rPr>
                <w:rFonts w:ascii="Times New Roman" w:hAnsi="Times New Roman" w:cs="Times New Roman"/>
                <w:sz w:val="24"/>
                <w:szCs w:val="24"/>
                <w:lang w:val="ru-RU"/>
              </w:rPr>
              <w:t>трана (страны) изучаемого языка (традиционная одежда). Распознавание и употребление в устной и письменной речи изученных морфологических форм и синтаксических конструкций английского языка.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3840849"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B3EC35E"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1D9C7BC"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AD0684A" w14:textId="77777777" w:rsidR="00395E82" w:rsidRDefault="00395E82">
            <w:pPr>
              <w:spacing w:after="0"/>
              <w:ind w:left="135"/>
            </w:pPr>
          </w:p>
        </w:tc>
        <w:tc>
          <w:tcPr>
            <w:tcW w:w="4163" w:type="dxa"/>
            <w:tcMar>
              <w:top w:w="50" w:type="dxa"/>
              <w:left w:w="100" w:type="dxa"/>
            </w:tcMar>
            <w:vAlign w:val="center"/>
          </w:tcPr>
          <w:p w14:paraId="383DB56D" w14:textId="77777777" w:rsidR="00395E82" w:rsidRDefault="00395E82">
            <w:pPr>
              <w:spacing w:after="0"/>
              <w:ind w:left="135"/>
            </w:pPr>
          </w:p>
        </w:tc>
      </w:tr>
      <w:tr w:rsidR="00395E82" w:rsidRPr="00AF38A4" w14:paraId="469B769B"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A97F7F1"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30F964C"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Родная страна и страна (страны) изучаемого языка (достопримечательности). Предложения</w:t>
            </w:r>
            <w:r>
              <w:rPr>
                <w:rFonts w:ascii="Times New Roman" w:hAnsi="Times New Roman" w:cs="Times New Roman"/>
                <w:sz w:val="24"/>
                <w:szCs w:val="24"/>
              </w:rPr>
              <w:t xml:space="preserve"> </w:t>
            </w:r>
            <w:r>
              <w:rPr>
                <w:rFonts w:ascii="Times New Roman" w:hAnsi="Times New Roman" w:cs="Times New Roman"/>
                <w:sz w:val="24"/>
                <w:szCs w:val="24"/>
                <w:lang w:val="ru-RU"/>
              </w:rPr>
              <w:t>со</w:t>
            </w:r>
            <w:r>
              <w:rPr>
                <w:rFonts w:ascii="Times New Roman" w:hAnsi="Times New Roman" w:cs="Times New Roman"/>
                <w:sz w:val="24"/>
                <w:szCs w:val="24"/>
              </w:rPr>
              <w:t xml:space="preserve"> </w:t>
            </w:r>
            <w:r>
              <w:rPr>
                <w:rFonts w:ascii="Times New Roman" w:hAnsi="Times New Roman" w:cs="Times New Roman"/>
                <w:sz w:val="24"/>
                <w:szCs w:val="24"/>
                <w:lang w:val="ru-RU"/>
              </w:rPr>
              <w:t>сложным</w:t>
            </w:r>
            <w:r>
              <w:rPr>
                <w:rFonts w:ascii="Times New Roman" w:hAnsi="Times New Roman" w:cs="Times New Roman"/>
                <w:sz w:val="24"/>
                <w:szCs w:val="24"/>
              </w:rPr>
              <w:t xml:space="preserve"> </w:t>
            </w:r>
            <w:r>
              <w:rPr>
                <w:rFonts w:ascii="Times New Roman" w:hAnsi="Times New Roman" w:cs="Times New Roman"/>
                <w:sz w:val="24"/>
                <w:szCs w:val="24"/>
                <w:lang w:val="ru-RU"/>
              </w:rPr>
              <w:t>дополнением</w:t>
            </w:r>
            <w:r>
              <w:rPr>
                <w:rFonts w:ascii="Times New Roman" w:hAnsi="Times New Roman" w:cs="Times New Roman"/>
                <w:sz w:val="24"/>
                <w:szCs w:val="24"/>
              </w:rPr>
              <w:t xml:space="preserve"> (Complex Object) (I saw her cross/crossing the road.).</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8058880"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 xml:space="preserve"> 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7525464"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C7C7283"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D41CF41" w14:textId="77777777" w:rsidR="00395E82" w:rsidRDefault="00395E82">
            <w:pPr>
              <w:spacing w:after="0"/>
              <w:ind w:left="135"/>
            </w:pPr>
          </w:p>
        </w:tc>
        <w:tc>
          <w:tcPr>
            <w:tcW w:w="4163" w:type="dxa"/>
            <w:tcMar>
              <w:top w:w="50" w:type="dxa"/>
              <w:left w:w="100" w:type="dxa"/>
            </w:tcMar>
            <w:vAlign w:val="center"/>
          </w:tcPr>
          <w:p w14:paraId="00B8A4E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0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f</w:t>
              </w:r>
              <w:r>
                <w:rPr>
                  <w:rFonts w:ascii="Times New Roman" w:hAnsi="Times New Roman"/>
                  <w:color w:val="0000FF"/>
                  <w:u w:val="single"/>
                  <w:lang w:val="ru-RU"/>
                </w:rPr>
                <w:t>698</w:t>
              </w:r>
            </w:hyperlink>
          </w:p>
        </w:tc>
      </w:tr>
      <w:tr w:rsidR="00395E82" w:rsidRPr="00AF38A4" w14:paraId="317247FD"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521EABB"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89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136E5BF"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Родная страна (культурные особенности). Согласование подлежащего, выраженного собирательным существительным (family, police) со сказуемым.</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21893C0"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3E8EB8B"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9A0EF38"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4E05F8E5" w14:textId="77777777" w:rsidR="00395E82" w:rsidRDefault="00395E82">
            <w:pPr>
              <w:spacing w:after="0"/>
              <w:ind w:left="135"/>
            </w:pPr>
          </w:p>
        </w:tc>
        <w:tc>
          <w:tcPr>
            <w:tcW w:w="4163" w:type="dxa"/>
            <w:tcMar>
              <w:top w:w="50" w:type="dxa"/>
              <w:left w:w="100" w:type="dxa"/>
            </w:tcMar>
            <w:vAlign w:val="center"/>
          </w:tcPr>
          <w:p w14:paraId="562A57A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0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f</w:t>
              </w:r>
              <w:r>
                <w:rPr>
                  <w:rFonts w:ascii="Times New Roman" w:hAnsi="Times New Roman"/>
                  <w:color w:val="0000FF"/>
                  <w:u w:val="single"/>
                  <w:lang w:val="ru-RU"/>
                </w:rPr>
                <w:t>558</w:t>
              </w:r>
            </w:hyperlink>
          </w:p>
        </w:tc>
      </w:tr>
      <w:tr w:rsidR="00395E82" w:rsidRPr="00AF38A4" w14:paraId="698FCBE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8407AF9"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CBA4F91"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Родная страна и страна (страны) изучаемого языка (национальная кухня). Конструкции</w:t>
            </w:r>
            <w:r>
              <w:rPr>
                <w:rFonts w:ascii="Times New Roman" w:hAnsi="Times New Roman" w:cs="Times New Roman"/>
                <w:sz w:val="24"/>
                <w:szCs w:val="24"/>
              </w:rPr>
              <w:t xml:space="preserve"> be/get used to </w:t>
            </w:r>
            <w:r>
              <w:rPr>
                <w:rFonts w:ascii="Times New Roman" w:hAnsi="Times New Roman" w:cs="Times New Roman"/>
                <w:sz w:val="24"/>
                <w:szCs w:val="24"/>
              </w:rPr>
              <w:lastRenderedPageBreak/>
              <w:t xml:space="preserve">+ </w:t>
            </w:r>
            <w:r>
              <w:rPr>
                <w:rFonts w:ascii="Times New Roman" w:hAnsi="Times New Roman" w:cs="Times New Roman"/>
                <w:sz w:val="24"/>
                <w:szCs w:val="24"/>
                <w:lang w:val="ru-RU"/>
              </w:rPr>
              <w:t>инфинитив</w:t>
            </w:r>
            <w:r>
              <w:rPr>
                <w:rFonts w:ascii="Times New Roman" w:hAnsi="Times New Roman" w:cs="Times New Roman"/>
                <w:sz w:val="24"/>
                <w:szCs w:val="24"/>
              </w:rPr>
              <w:t xml:space="preserve"> </w:t>
            </w:r>
            <w:r>
              <w:rPr>
                <w:rFonts w:ascii="Times New Roman" w:hAnsi="Times New Roman" w:cs="Times New Roman"/>
                <w:sz w:val="24"/>
                <w:szCs w:val="24"/>
                <w:lang w:val="ru-RU"/>
              </w:rPr>
              <w:t>глагола</w:t>
            </w:r>
            <w:r>
              <w:rPr>
                <w:rFonts w:ascii="Times New Roman" w:hAnsi="Times New Roman" w:cs="Times New Roman"/>
                <w:sz w:val="24"/>
                <w:szCs w:val="24"/>
              </w:rPr>
              <w:t xml:space="preserve">, be/get used to + </w:t>
            </w:r>
            <w:r>
              <w:rPr>
                <w:rFonts w:ascii="Times New Roman" w:hAnsi="Times New Roman" w:cs="Times New Roman"/>
                <w:sz w:val="24"/>
                <w:szCs w:val="24"/>
                <w:lang w:val="ru-RU"/>
              </w:rPr>
              <w:t>инфинитив</w:t>
            </w:r>
            <w:r>
              <w:rPr>
                <w:rFonts w:ascii="Times New Roman" w:hAnsi="Times New Roman" w:cs="Times New Roman"/>
                <w:sz w:val="24"/>
                <w:szCs w:val="24"/>
              </w:rPr>
              <w:t xml:space="preserve"> </w:t>
            </w:r>
            <w:r>
              <w:rPr>
                <w:rFonts w:ascii="Times New Roman" w:hAnsi="Times New Roman" w:cs="Times New Roman"/>
                <w:sz w:val="24"/>
                <w:szCs w:val="24"/>
                <w:lang w:val="ru-RU"/>
              </w:rPr>
              <w:t>глагол</w:t>
            </w:r>
            <w:r>
              <w:rPr>
                <w:rFonts w:ascii="Times New Roman" w:hAnsi="Times New Roman" w:cs="Times New Roman"/>
                <w:sz w:val="24"/>
                <w:szCs w:val="24"/>
              </w:rPr>
              <w:t xml:space="preserve">, be/get used to doing something, be/get used to something. </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28B2E7E"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lastRenderedPageBreak/>
              <w:t xml:space="preserve"> 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0834FD2"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89A0009"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07003476" w14:textId="77777777" w:rsidR="00395E82" w:rsidRDefault="00395E82">
            <w:pPr>
              <w:spacing w:after="0"/>
              <w:ind w:left="135"/>
            </w:pPr>
          </w:p>
        </w:tc>
        <w:tc>
          <w:tcPr>
            <w:tcW w:w="4163" w:type="dxa"/>
            <w:tcMar>
              <w:top w:w="50" w:type="dxa"/>
              <w:left w:w="100" w:type="dxa"/>
            </w:tcMar>
            <w:vAlign w:val="center"/>
          </w:tcPr>
          <w:p w14:paraId="2DE9488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0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f</w:t>
              </w:r>
              <w:r>
                <w:rPr>
                  <w:rFonts w:ascii="Times New Roman" w:hAnsi="Times New Roman"/>
                  <w:color w:val="0000FF"/>
                  <w:u w:val="single"/>
                  <w:lang w:val="ru-RU"/>
                </w:rPr>
                <w:t>004</w:t>
              </w:r>
            </w:hyperlink>
            <w:r>
              <w:rPr>
                <w:rFonts w:ascii="Times New Roman" w:hAnsi="Times New Roman"/>
                <w:color w:val="000000"/>
                <w:sz w:val="24"/>
                <w:lang w:val="ru-RU"/>
              </w:rPr>
              <w:t xml:space="preserve"> </w:t>
            </w:r>
            <w:hyperlink r:id="rId41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/8352366</w:t>
              </w:r>
              <w:r>
                <w:rPr>
                  <w:rFonts w:ascii="Times New Roman" w:hAnsi="Times New Roman"/>
                  <w:color w:val="0000FF"/>
                  <w:u w:val="single"/>
                </w:rPr>
                <w:t>e</w:t>
              </w:r>
            </w:hyperlink>
            <w:r>
              <w:rPr>
                <w:rFonts w:ascii="Times New Roman" w:hAnsi="Times New Roman"/>
                <w:color w:val="000000"/>
                <w:sz w:val="24"/>
                <w:lang w:val="ru-RU"/>
              </w:rPr>
              <w:t xml:space="preserve"> </w:t>
            </w:r>
            <w:hyperlink r:id="rId41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/83523786</w:t>
              </w:r>
            </w:hyperlink>
          </w:p>
        </w:tc>
      </w:tr>
      <w:tr w:rsidR="00395E82" w:rsidRPr="00AF38A4" w14:paraId="0DC467A3"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C8DBECC"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4DD713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Родная страна (национальная одежда). Глаголы в видо-временных формах действительного залога в изъявительном наклонении (Past Perfect Tense, Present Perfect Continuous Tense, Future-in-the-Past).</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E4C8A3D"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96048C4"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DD42B65"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5F919143" w14:textId="77777777" w:rsidR="00395E82" w:rsidRDefault="00395E82">
            <w:pPr>
              <w:spacing w:after="0"/>
              <w:ind w:left="135"/>
            </w:pPr>
          </w:p>
        </w:tc>
        <w:tc>
          <w:tcPr>
            <w:tcW w:w="4163" w:type="dxa"/>
            <w:tcMar>
              <w:top w:w="50" w:type="dxa"/>
              <w:left w:w="100" w:type="dxa"/>
            </w:tcMar>
            <w:vAlign w:val="center"/>
          </w:tcPr>
          <w:p w14:paraId="6E7EB3C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1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f</w:t>
              </w:r>
              <w:r>
                <w:rPr>
                  <w:rFonts w:ascii="Times New Roman" w:hAnsi="Times New Roman"/>
                  <w:color w:val="0000FF"/>
                  <w:u w:val="single"/>
                  <w:lang w:val="ru-RU"/>
                </w:rPr>
                <w:t>558</w:t>
              </w:r>
            </w:hyperlink>
          </w:p>
        </w:tc>
      </w:tr>
      <w:tr w:rsidR="00395E82" w14:paraId="5C43973D"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2C8997A"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4B4BF2E"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Родная страна и страна (страны) изучаемого языка (традиции, обычаи). Модальные глаголы в косвенной речи в настоящем и прошедшем времени.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51703BB"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F6E35E"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07D5D1A"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4695AA7" w14:textId="77777777" w:rsidR="00395E82" w:rsidRDefault="00395E82">
            <w:pPr>
              <w:spacing w:after="0"/>
              <w:ind w:left="135"/>
            </w:pPr>
          </w:p>
        </w:tc>
        <w:tc>
          <w:tcPr>
            <w:tcW w:w="4163" w:type="dxa"/>
            <w:tcMar>
              <w:top w:w="50" w:type="dxa"/>
              <w:left w:w="100" w:type="dxa"/>
            </w:tcMar>
            <w:vAlign w:val="center"/>
          </w:tcPr>
          <w:p w14:paraId="38C798F4" w14:textId="77777777" w:rsidR="00395E82" w:rsidRDefault="00AF38A4">
            <w:pPr>
              <w:spacing w:after="0"/>
              <w:ind w:left="135"/>
            </w:pPr>
            <w:hyperlink r:id="rId413" w:history="1">
              <w:r w:rsidR="00054C4B">
                <w:rPr>
                  <w:rStyle w:val="a4"/>
                </w:rPr>
                <w:t>https://wordwall.net/ru/community/english</w:t>
              </w:r>
            </w:hyperlink>
          </w:p>
        </w:tc>
      </w:tr>
      <w:tr w:rsidR="00395E82" w14:paraId="21001642"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80DEDC2"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93</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966E2D9"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Родная страна и страна (страны) изучаемого языка (культурное наследие). Осуществление межличностного и межкультурного общения с использованием знаний о национально-культурных особенностях своей страны </w:t>
            </w:r>
            <w:r>
              <w:rPr>
                <w:rFonts w:ascii="Times New Roman" w:hAnsi="Times New Roman" w:cs="Times New Roman"/>
                <w:sz w:val="24"/>
                <w:szCs w:val="24"/>
                <w:lang w:val="ru-RU"/>
              </w:rPr>
              <w:lastRenderedPageBreak/>
              <w:t>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B198197"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C8D40C4"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1FA80E9"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2303F16" w14:textId="77777777" w:rsidR="00395E82" w:rsidRDefault="00395E82">
            <w:pPr>
              <w:spacing w:after="0"/>
              <w:ind w:left="135"/>
            </w:pPr>
          </w:p>
        </w:tc>
        <w:tc>
          <w:tcPr>
            <w:tcW w:w="4163" w:type="dxa"/>
            <w:tcMar>
              <w:top w:w="50" w:type="dxa"/>
              <w:left w:w="100" w:type="dxa"/>
            </w:tcMar>
            <w:vAlign w:val="center"/>
          </w:tcPr>
          <w:p w14:paraId="3FF12408" w14:textId="77777777" w:rsidR="00395E82" w:rsidRDefault="00AF38A4">
            <w:pPr>
              <w:spacing w:after="0"/>
              <w:ind w:left="135"/>
            </w:pPr>
            <w:hyperlink r:id="rId414" w:history="1">
              <w:r w:rsidR="00054C4B">
                <w:rPr>
                  <w:rStyle w:val="a4"/>
                </w:rPr>
                <w:t>https://wordwall.net/ru/community/english</w:t>
              </w:r>
            </w:hyperlink>
          </w:p>
        </w:tc>
      </w:tr>
      <w:tr w:rsidR="00395E82" w14:paraId="7B59D8D9"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B62A32B"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94</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21A5D26"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Родная страна и страна (страны) изучаемого языка (образование). 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8743AF2"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E061BF8"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B6BF2EE"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7535546" w14:textId="77777777" w:rsidR="00395E82" w:rsidRDefault="00395E82">
            <w:pPr>
              <w:spacing w:after="0"/>
              <w:ind w:left="135"/>
            </w:pPr>
          </w:p>
        </w:tc>
        <w:tc>
          <w:tcPr>
            <w:tcW w:w="4163" w:type="dxa"/>
            <w:tcMar>
              <w:top w:w="50" w:type="dxa"/>
              <w:left w:w="100" w:type="dxa"/>
            </w:tcMar>
            <w:vAlign w:val="center"/>
          </w:tcPr>
          <w:p w14:paraId="02FB3CD8" w14:textId="77777777" w:rsidR="00395E82" w:rsidRDefault="00AF38A4">
            <w:pPr>
              <w:spacing w:after="0"/>
              <w:ind w:left="135"/>
            </w:pPr>
            <w:hyperlink r:id="rId415" w:history="1">
              <w:r w:rsidR="00054C4B">
                <w:rPr>
                  <w:rStyle w:val="a4"/>
                </w:rPr>
                <w:t>https://wordwall.net/ru/community/english</w:t>
              </w:r>
            </w:hyperlink>
          </w:p>
        </w:tc>
      </w:tr>
      <w:tr w:rsidR="00395E82" w:rsidRPr="00AF38A4" w14:paraId="683FAEF0"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0E0E762"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95</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F197066"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w:t>
            </w:r>
            <w:r>
              <w:rPr>
                <w:rFonts w:ascii="Times New Roman" w:hAnsi="Times New Roman" w:cs="Times New Roman"/>
                <w:sz w:val="24"/>
                <w:szCs w:val="24"/>
                <w:lang w:val="ru-RU"/>
              </w:rPr>
              <w:lastRenderedPageBreak/>
              <w:t>культурные особенности.(национальные праздники, традиции, обычаи)". 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DF9ABB4"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E3D1080"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7AEDEDC"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2AA86807" w14:textId="77777777" w:rsidR="00395E82" w:rsidRDefault="00395E82">
            <w:pPr>
              <w:spacing w:after="0"/>
              <w:ind w:left="135"/>
            </w:pPr>
          </w:p>
        </w:tc>
        <w:tc>
          <w:tcPr>
            <w:tcW w:w="4163" w:type="dxa"/>
            <w:tcMar>
              <w:top w:w="50" w:type="dxa"/>
              <w:left w:w="100" w:type="dxa"/>
            </w:tcMar>
            <w:vAlign w:val="center"/>
          </w:tcPr>
          <w:p w14:paraId="19ABA0A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1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fa</w:t>
              </w:r>
              <w:r>
                <w:rPr>
                  <w:rFonts w:ascii="Times New Roman" w:hAnsi="Times New Roman"/>
                  <w:color w:val="0000FF"/>
                  <w:u w:val="single"/>
                  <w:lang w:val="ru-RU"/>
                </w:rPr>
                <w:t>26</w:t>
              </w:r>
            </w:hyperlink>
          </w:p>
        </w:tc>
      </w:tr>
      <w:tr w:rsidR="00395E82" w:rsidRPr="00AF38A4" w14:paraId="6D1A99CD"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E271FD3"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96</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DFCDE68"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Выдающиеся люди родной страны и страны (стран) изучаемого языка (знаменитые путешественники). кратко представлять Россию и страну (страны) изучаемого языка (культурные явления, события, достопримечательности);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8ED2642"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CE169CC"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EA49D50"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C33D69D" w14:textId="77777777" w:rsidR="00395E82" w:rsidRDefault="00395E82">
            <w:pPr>
              <w:spacing w:after="0"/>
              <w:ind w:left="135"/>
            </w:pPr>
          </w:p>
        </w:tc>
        <w:tc>
          <w:tcPr>
            <w:tcW w:w="4163" w:type="dxa"/>
            <w:tcMar>
              <w:top w:w="50" w:type="dxa"/>
              <w:left w:w="100" w:type="dxa"/>
            </w:tcMar>
            <w:vAlign w:val="center"/>
          </w:tcPr>
          <w:p w14:paraId="0BBD02A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1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w:t>
              </w:r>
              <w:r>
                <w:rPr>
                  <w:rFonts w:ascii="Times New Roman" w:hAnsi="Times New Roman"/>
                  <w:color w:val="0000FF"/>
                  <w:u w:val="single"/>
                </w:rPr>
                <w:t>fa</w:t>
              </w:r>
              <w:r>
                <w:rPr>
                  <w:rFonts w:ascii="Times New Roman" w:hAnsi="Times New Roman"/>
                  <w:color w:val="0000FF"/>
                  <w:u w:val="single"/>
                  <w:lang w:val="ru-RU"/>
                </w:rPr>
                <w:t>26</w:t>
              </w:r>
            </w:hyperlink>
          </w:p>
        </w:tc>
      </w:tr>
      <w:tr w:rsidR="00395E82" w:rsidRPr="00AF38A4" w14:paraId="40BB48F9"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08B39F8"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97</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83BB988"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Выдающиеся люди родной страны (учёные). 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w:t>
            </w:r>
            <w:r>
              <w:rPr>
                <w:rFonts w:ascii="Times New Roman" w:hAnsi="Times New Roman" w:cs="Times New Roman"/>
                <w:sz w:val="24"/>
                <w:szCs w:val="24"/>
                <w:lang w:val="ru-RU"/>
              </w:rPr>
              <w:lastRenderedPageBreak/>
              <w:t>людях);</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6497976"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BC582A6"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33211E4"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72E52DC5" w14:textId="77777777" w:rsidR="00395E82" w:rsidRDefault="00395E82">
            <w:pPr>
              <w:spacing w:after="0"/>
              <w:ind w:left="135"/>
            </w:pPr>
          </w:p>
        </w:tc>
        <w:tc>
          <w:tcPr>
            <w:tcW w:w="4163" w:type="dxa"/>
            <w:tcMar>
              <w:top w:w="50" w:type="dxa"/>
              <w:left w:w="100" w:type="dxa"/>
            </w:tcMar>
            <w:vAlign w:val="center"/>
          </w:tcPr>
          <w:p w14:paraId="5D19C58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1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/83526</w:t>
              </w:r>
              <w:r>
                <w:rPr>
                  <w:rFonts w:ascii="Times New Roman" w:hAnsi="Times New Roman"/>
                  <w:color w:val="0000FF"/>
                  <w:u w:val="single"/>
                </w:rPr>
                <w:t>a</w:t>
              </w:r>
              <w:r>
                <w:rPr>
                  <w:rFonts w:ascii="Times New Roman" w:hAnsi="Times New Roman"/>
                  <w:color w:val="0000FF"/>
                  <w:u w:val="single"/>
                  <w:lang w:val="ru-RU"/>
                </w:rPr>
                <w:t>1</w:t>
              </w:r>
              <w:r>
                <w:rPr>
                  <w:rFonts w:ascii="Times New Roman" w:hAnsi="Times New Roman"/>
                  <w:color w:val="0000FF"/>
                  <w:u w:val="single"/>
                </w:rPr>
                <w:t>c</w:t>
              </w:r>
            </w:hyperlink>
            <w:r>
              <w:rPr>
                <w:rFonts w:ascii="Times New Roman" w:hAnsi="Times New Roman"/>
                <w:color w:val="000000"/>
                <w:sz w:val="24"/>
                <w:lang w:val="ru-RU"/>
              </w:rPr>
              <w:t xml:space="preserve"> </w:t>
            </w:r>
            <w:hyperlink r:id="rId41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/83526</w:t>
              </w:r>
              <w:r>
                <w:rPr>
                  <w:rFonts w:ascii="Times New Roman" w:hAnsi="Times New Roman"/>
                  <w:color w:val="0000FF"/>
                  <w:u w:val="single"/>
                </w:rPr>
                <w:t>f</w:t>
              </w:r>
              <w:r>
                <w:rPr>
                  <w:rFonts w:ascii="Times New Roman" w:hAnsi="Times New Roman"/>
                  <w:color w:val="0000FF"/>
                  <w:u w:val="single"/>
                  <w:lang w:val="ru-RU"/>
                </w:rPr>
                <w:t>08</w:t>
              </w:r>
            </w:hyperlink>
            <w:r>
              <w:rPr>
                <w:rFonts w:ascii="Times New Roman" w:hAnsi="Times New Roman"/>
                <w:color w:val="000000"/>
                <w:sz w:val="24"/>
                <w:lang w:val="ru-RU"/>
              </w:rPr>
              <w:t xml:space="preserve"> </w:t>
            </w:r>
            <w:hyperlink r:id="rId42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/835270</w:t>
              </w:r>
              <w:r>
                <w:rPr>
                  <w:rFonts w:ascii="Times New Roman" w:hAnsi="Times New Roman"/>
                  <w:color w:val="0000FF"/>
                  <w:u w:val="single"/>
                </w:rPr>
                <w:t>c</w:t>
              </w:r>
              <w:r>
                <w:rPr>
                  <w:rFonts w:ascii="Times New Roman" w:hAnsi="Times New Roman"/>
                  <w:color w:val="0000FF"/>
                  <w:u w:val="single"/>
                  <w:lang w:val="ru-RU"/>
                </w:rPr>
                <w:t>0</w:t>
              </w:r>
            </w:hyperlink>
          </w:p>
        </w:tc>
      </w:tr>
      <w:tr w:rsidR="00395E82" w:rsidRPr="00CD7E18" w14:paraId="4809B4E6"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BEB4123"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98</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B2EBCE6" w14:textId="77777777" w:rsidR="00395E82" w:rsidRDefault="00CD7E18" w:rsidP="00CD7E18">
            <w:pPr>
              <w:rPr>
                <w:rFonts w:ascii="Times New Roman" w:hAnsi="Times New Roman" w:cs="Times New Roman"/>
                <w:sz w:val="24"/>
                <w:szCs w:val="24"/>
                <w:lang w:val="ru-RU"/>
              </w:rPr>
            </w:pPr>
            <w:r>
              <w:rPr>
                <w:rFonts w:ascii="Times New Roman" w:hAnsi="Times New Roman" w:cs="Times New Roman"/>
                <w:b/>
                <w:bCs/>
                <w:sz w:val="24"/>
                <w:szCs w:val="24"/>
                <w:lang w:val="ru-RU"/>
              </w:rPr>
              <w:t xml:space="preserve">Промежуточная аттестация. </w:t>
            </w:r>
            <w:r w:rsidR="00054C4B">
              <w:rPr>
                <w:rFonts w:ascii="Times New Roman" w:hAnsi="Times New Roman" w:cs="Times New Roman"/>
                <w:b/>
                <w:bCs/>
                <w:sz w:val="24"/>
                <w:szCs w:val="24"/>
                <w:lang w:val="ru-RU"/>
              </w:rPr>
              <w:t xml:space="preserve">Итоговая </w:t>
            </w:r>
            <w:r>
              <w:rPr>
                <w:rFonts w:ascii="Times New Roman" w:hAnsi="Times New Roman" w:cs="Times New Roman"/>
                <w:b/>
                <w:bCs/>
                <w:sz w:val="24"/>
                <w:szCs w:val="24"/>
                <w:lang w:val="ru-RU"/>
              </w:rPr>
              <w:t xml:space="preserve">контрольная </w:t>
            </w:r>
            <w:r w:rsidR="00054C4B">
              <w:rPr>
                <w:rFonts w:ascii="Times New Roman" w:hAnsi="Times New Roman" w:cs="Times New Roman"/>
                <w:b/>
                <w:bCs/>
                <w:sz w:val="24"/>
                <w:szCs w:val="24"/>
                <w:lang w:val="ru-RU"/>
              </w:rPr>
              <w:t>работа</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B118DAA" w14:textId="77777777" w:rsidR="00395E82" w:rsidRPr="00CD7E18"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 </w:t>
            </w:r>
            <w:r w:rsidRPr="00CD7E18">
              <w:rPr>
                <w:rFonts w:ascii="Times New Roman" w:hAnsi="Times New Roman" w:cs="Times New Roman"/>
                <w:sz w:val="24"/>
                <w:szCs w:val="24"/>
                <w:lang w:val="ru-RU"/>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B745886"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1</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974D522"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12216BFF" w14:textId="77777777" w:rsidR="00395E82" w:rsidRPr="00CD7E18" w:rsidRDefault="00395E82">
            <w:pPr>
              <w:spacing w:after="0"/>
              <w:ind w:left="135"/>
              <w:rPr>
                <w:lang w:val="ru-RU"/>
              </w:rPr>
            </w:pPr>
          </w:p>
        </w:tc>
        <w:tc>
          <w:tcPr>
            <w:tcW w:w="4163" w:type="dxa"/>
            <w:tcMar>
              <w:top w:w="50" w:type="dxa"/>
              <w:left w:w="100" w:type="dxa"/>
            </w:tcMar>
            <w:vAlign w:val="center"/>
          </w:tcPr>
          <w:p w14:paraId="2738C5D1" w14:textId="77777777" w:rsidR="00395E82" w:rsidRPr="00CD7E18" w:rsidRDefault="00395E82">
            <w:pPr>
              <w:spacing w:after="0"/>
              <w:ind w:left="135"/>
              <w:rPr>
                <w:lang w:val="ru-RU"/>
              </w:rPr>
            </w:pPr>
          </w:p>
        </w:tc>
      </w:tr>
      <w:tr w:rsidR="00395E82" w14:paraId="3FC004CF"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76DAA74" w14:textId="77777777" w:rsidR="00395E82" w:rsidRPr="00CD7E18" w:rsidRDefault="00054C4B">
            <w:pPr>
              <w:rPr>
                <w:rFonts w:ascii="Times New Roman" w:hAnsi="Times New Roman" w:cs="Times New Roman"/>
                <w:sz w:val="24"/>
                <w:szCs w:val="24"/>
                <w:lang w:val="ru-RU"/>
              </w:rPr>
            </w:pPr>
            <w:r w:rsidRPr="00CD7E18">
              <w:rPr>
                <w:rFonts w:ascii="Times New Roman" w:hAnsi="Times New Roman" w:cs="Times New Roman"/>
                <w:sz w:val="24"/>
                <w:szCs w:val="24"/>
                <w:lang w:val="ru-RU"/>
              </w:rPr>
              <w:t>99</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5310840"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Выдающиеся люди родной страны и страны (стран) изучаемого языка (писатели, поэты). Чтение несплошных текстов (таблиц, диаграмм, схем) и понимание представленной в них информации.</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5162623"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DC1F0F7" w14:textId="77777777" w:rsidR="00395E82" w:rsidRDefault="00395E82">
            <w:pPr>
              <w:rPr>
                <w:rFonts w:ascii="Times New Roman" w:hAnsi="Times New Roman" w:cs="Times New Roman"/>
                <w:sz w:val="24"/>
                <w:szCs w:val="24"/>
                <w:lang w:val="ru-RU"/>
              </w:rPr>
            </w:pP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4463549" w14:textId="77777777" w:rsidR="00395E82" w:rsidRDefault="00395E82">
            <w:pPr>
              <w:rPr>
                <w:rFonts w:ascii="Times New Roman" w:hAnsi="Times New Roman" w:cs="Times New Roman"/>
                <w:sz w:val="24"/>
                <w:szCs w:val="24"/>
                <w:lang w:val="ru-RU"/>
              </w:rPr>
            </w:pPr>
          </w:p>
        </w:tc>
        <w:tc>
          <w:tcPr>
            <w:tcW w:w="1442" w:type="dxa"/>
            <w:tcMar>
              <w:top w:w="50" w:type="dxa"/>
              <w:left w:w="100" w:type="dxa"/>
            </w:tcMar>
            <w:vAlign w:val="center"/>
          </w:tcPr>
          <w:p w14:paraId="6476E73E" w14:textId="77777777" w:rsidR="00395E82" w:rsidRDefault="00395E82">
            <w:pPr>
              <w:spacing w:after="0"/>
              <w:ind w:left="135"/>
            </w:pPr>
          </w:p>
        </w:tc>
        <w:tc>
          <w:tcPr>
            <w:tcW w:w="4163" w:type="dxa"/>
            <w:tcMar>
              <w:top w:w="50" w:type="dxa"/>
              <w:left w:w="100" w:type="dxa"/>
            </w:tcMar>
            <w:vAlign w:val="center"/>
          </w:tcPr>
          <w:p w14:paraId="4092186E" w14:textId="77777777" w:rsidR="00395E82" w:rsidRDefault="00395E82">
            <w:pPr>
              <w:spacing w:after="0"/>
              <w:ind w:left="135"/>
            </w:pPr>
          </w:p>
        </w:tc>
      </w:tr>
      <w:tr w:rsidR="00395E82" w14:paraId="4531B29C"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48552AA"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100</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9C118F3"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Выдающиеся люди родной страны и страны (стран) изучаемого языка (нобелевские лауреаты). </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FE71046"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E6819C8"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0</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AB1EB04"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0</w:t>
            </w:r>
          </w:p>
        </w:tc>
        <w:tc>
          <w:tcPr>
            <w:tcW w:w="1442" w:type="dxa"/>
            <w:tcMar>
              <w:top w:w="50" w:type="dxa"/>
              <w:left w:w="100" w:type="dxa"/>
            </w:tcMar>
            <w:vAlign w:val="center"/>
          </w:tcPr>
          <w:p w14:paraId="4691DEBB" w14:textId="77777777" w:rsidR="00395E82" w:rsidRDefault="00395E82">
            <w:pPr>
              <w:spacing w:after="0"/>
              <w:ind w:left="135"/>
            </w:pPr>
          </w:p>
        </w:tc>
        <w:tc>
          <w:tcPr>
            <w:tcW w:w="4163" w:type="dxa"/>
            <w:tcMar>
              <w:top w:w="50" w:type="dxa"/>
              <w:left w:w="100" w:type="dxa"/>
            </w:tcMar>
            <w:vAlign w:val="center"/>
          </w:tcPr>
          <w:p w14:paraId="651A8373" w14:textId="77777777" w:rsidR="00395E82" w:rsidRDefault="00395E82">
            <w:pPr>
              <w:spacing w:after="0"/>
              <w:ind w:left="135"/>
            </w:pPr>
          </w:p>
        </w:tc>
      </w:tr>
      <w:tr w:rsidR="00395E82" w:rsidRPr="00AF38A4" w14:paraId="1DE6537E"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E9DF0BA"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101</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C28D22F"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Обобщение по теме "Выдающиеся люди родной страны и страны (стран) изучаемого языка: учёные, писатели, поэты, художники, музыканты, спортсмены". Аудирование с пониманием нужной (интересующей, запрашиваемой) информации предполагает умение выделять нужную (интересующую, </w:t>
            </w:r>
            <w:r>
              <w:rPr>
                <w:rFonts w:ascii="Times New Roman" w:hAnsi="Times New Roman" w:cs="Times New Roman"/>
                <w:sz w:val="24"/>
                <w:szCs w:val="24"/>
                <w:lang w:val="ru-RU"/>
              </w:rPr>
              <w:lastRenderedPageBreak/>
              <w:t>запрашиваемую) информацию, представленную в эксплицитной (явной) форме, в воспринимаемом на слух тексте.</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5141AE9"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5F591B35"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0</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7875B3CA"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0</w:t>
            </w:r>
          </w:p>
        </w:tc>
        <w:tc>
          <w:tcPr>
            <w:tcW w:w="1442" w:type="dxa"/>
            <w:tcMar>
              <w:top w:w="50" w:type="dxa"/>
              <w:left w:w="100" w:type="dxa"/>
            </w:tcMar>
            <w:vAlign w:val="center"/>
          </w:tcPr>
          <w:p w14:paraId="567F5008" w14:textId="77777777" w:rsidR="00395E82" w:rsidRDefault="00395E82">
            <w:pPr>
              <w:spacing w:after="0"/>
              <w:ind w:left="135"/>
            </w:pPr>
          </w:p>
        </w:tc>
        <w:tc>
          <w:tcPr>
            <w:tcW w:w="4163" w:type="dxa"/>
            <w:tcMar>
              <w:top w:w="50" w:type="dxa"/>
              <w:left w:w="100" w:type="dxa"/>
            </w:tcMar>
            <w:vAlign w:val="center"/>
          </w:tcPr>
          <w:p w14:paraId="6D2E224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2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/83540494</w:t>
              </w:r>
            </w:hyperlink>
          </w:p>
        </w:tc>
      </w:tr>
      <w:tr w:rsidR="00395E82" w:rsidRPr="00AF38A4" w14:paraId="59161CA1" w14:textId="77777777">
        <w:trPr>
          <w:trHeight w:val="144"/>
          <w:tblCellSpacing w:w="0" w:type="dxa"/>
        </w:trPr>
        <w:tc>
          <w:tcPr>
            <w:tcW w:w="670"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81DBDC0"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102</w:t>
            </w:r>
          </w:p>
        </w:tc>
        <w:tc>
          <w:tcPr>
            <w:tcW w:w="3136"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18053257"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 и "Выдающиеся люди родной страны и страны (стран) изучаемого языка: учёные, писатели, поэты, художники, музыканты, спортсмены". 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1A68E0F1"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 xml:space="preserve">Время звучания текста (текстов) для аудирования – </w:t>
            </w:r>
            <w:r>
              <w:rPr>
                <w:rFonts w:ascii="Times New Roman" w:hAnsi="Times New Roman" w:cs="Times New Roman"/>
                <w:sz w:val="24"/>
                <w:szCs w:val="24"/>
                <w:lang w:val="ru-RU"/>
              </w:rPr>
              <w:lastRenderedPageBreak/>
              <w:t>до 2 минут.</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48A2CE8"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lastRenderedPageBreak/>
              <w:t xml:space="preserve"> </w:t>
            </w:r>
            <w:r>
              <w:rPr>
                <w:rFonts w:ascii="Times New Roman" w:hAnsi="Times New Roman" w:cs="Times New Roman"/>
                <w:sz w:val="24"/>
                <w:szCs w:val="24"/>
              </w:rPr>
              <w:t xml:space="preserve">1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03E99255"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rPr>
              <w:t xml:space="preserve"> </w:t>
            </w:r>
            <w:r>
              <w:rPr>
                <w:rFonts w:ascii="Times New Roman" w:hAnsi="Times New Roman" w:cs="Times New Roman"/>
                <w:sz w:val="24"/>
                <w:szCs w:val="24"/>
                <w:lang w:val="ru-RU"/>
              </w:rPr>
              <w:t>1</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329F766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0</w:t>
            </w:r>
          </w:p>
        </w:tc>
        <w:tc>
          <w:tcPr>
            <w:tcW w:w="1442" w:type="dxa"/>
            <w:tcMar>
              <w:top w:w="50" w:type="dxa"/>
              <w:left w:w="100" w:type="dxa"/>
            </w:tcMar>
            <w:vAlign w:val="center"/>
          </w:tcPr>
          <w:p w14:paraId="2A8D6D96" w14:textId="77777777" w:rsidR="00395E82" w:rsidRDefault="00395E82">
            <w:pPr>
              <w:spacing w:after="0"/>
              <w:ind w:left="135"/>
            </w:pPr>
          </w:p>
        </w:tc>
        <w:tc>
          <w:tcPr>
            <w:tcW w:w="4163" w:type="dxa"/>
            <w:tcMar>
              <w:top w:w="50" w:type="dxa"/>
              <w:left w:w="100" w:type="dxa"/>
            </w:tcMar>
            <w:vAlign w:val="center"/>
          </w:tcPr>
          <w:p w14:paraId="0EB1E11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2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/83540494</w:t>
              </w:r>
            </w:hyperlink>
          </w:p>
        </w:tc>
      </w:tr>
      <w:tr w:rsidR="00395E82" w14:paraId="734AC60F" w14:textId="77777777">
        <w:trPr>
          <w:trHeight w:val="144"/>
          <w:tblCellSpacing w:w="0" w:type="dxa"/>
        </w:trPr>
        <w:tc>
          <w:tcPr>
            <w:tcW w:w="3806" w:type="dxa"/>
            <w:gridSpan w:val="2"/>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055396F"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lang w:val="ru-RU"/>
              </w:rPr>
              <w:t>ОБЩЕЕ КОЛИЧЕСТВО ЧАСОВ ПО ПРОГРАММЕ</w:t>
            </w:r>
          </w:p>
        </w:tc>
        <w:tc>
          <w:tcPr>
            <w:tcW w:w="919"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20893536" w14:textId="77777777" w:rsidR="00395E82" w:rsidRDefault="00054C4B">
            <w:pPr>
              <w:rPr>
                <w:rFonts w:ascii="Times New Roman" w:hAnsi="Times New Roman" w:cs="Times New Roman"/>
                <w:sz w:val="24"/>
                <w:szCs w:val="24"/>
              </w:rPr>
            </w:pPr>
            <w:r>
              <w:rPr>
                <w:rFonts w:ascii="Times New Roman" w:hAnsi="Times New Roman" w:cs="Times New Roman"/>
                <w:sz w:val="24"/>
                <w:szCs w:val="24"/>
                <w:lang w:val="ru-RU"/>
              </w:rPr>
              <w:t xml:space="preserve"> </w:t>
            </w:r>
            <w:r>
              <w:rPr>
                <w:rFonts w:ascii="Times New Roman" w:hAnsi="Times New Roman" w:cs="Times New Roman"/>
                <w:sz w:val="24"/>
                <w:szCs w:val="24"/>
              </w:rPr>
              <w:t xml:space="preserve">102 </w:t>
            </w:r>
          </w:p>
        </w:tc>
        <w:tc>
          <w:tcPr>
            <w:tcW w:w="178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4ACB22F2" w14:textId="77777777" w:rsidR="00395E82" w:rsidRDefault="00054C4B">
            <w:pPr>
              <w:rPr>
                <w:rFonts w:ascii="Times New Roman" w:hAnsi="Times New Roman" w:cs="Times New Roman"/>
                <w:sz w:val="24"/>
                <w:szCs w:val="24"/>
                <w:lang w:val="ru-RU"/>
              </w:rPr>
            </w:pPr>
            <w:r>
              <w:rPr>
                <w:rFonts w:ascii="Times New Roman" w:hAnsi="Times New Roman" w:cs="Times New Roman"/>
                <w:sz w:val="24"/>
                <w:szCs w:val="24"/>
              </w:rPr>
              <w:t xml:space="preserve"> </w:t>
            </w:r>
            <w:r>
              <w:rPr>
                <w:rFonts w:ascii="Times New Roman" w:hAnsi="Times New Roman" w:cs="Times New Roman"/>
                <w:sz w:val="24"/>
                <w:szCs w:val="24"/>
                <w:lang w:val="ru-RU"/>
              </w:rPr>
              <w:t>10</w:t>
            </w:r>
          </w:p>
        </w:tc>
        <w:tc>
          <w:tcPr>
            <w:tcW w:w="1711" w:type="dxa"/>
            <w:tcBorders>
              <w:top w:val="single" w:sz="4" w:space="0" w:color="auto"/>
              <w:left w:val="single" w:sz="4" w:space="0" w:color="auto"/>
              <w:bottom w:val="single" w:sz="4" w:space="0" w:color="auto"/>
              <w:right w:val="single" w:sz="4" w:space="0" w:color="auto"/>
            </w:tcBorders>
            <w:tcMar>
              <w:top w:w="50" w:type="dxa"/>
              <w:left w:w="100" w:type="dxa"/>
            </w:tcMar>
            <w:vAlign w:val="center"/>
          </w:tcPr>
          <w:p w14:paraId="6E087EF2" w14:textId="77777777" w:rsidR="00395E82" w:rsidRDefault="00054C4B">
            <w:pPr>
              <w:rPr>
                <w:rFonts w:ascii="Times New Roman" w:hAnsi="Times New Roman" w:cs="Times New Roman"/>
                <w:sz w:val="24"/>
                <w:szCs w:val="24"/>
              </w:rPr>
            </w:pPr>
            <w:r>
              <w:rPr>
                <w:rFonts w:ascii="Times New Roman" w:hAnsi="Times New Roman" w:cs="Times New Roman"/>
                <w:sz w:val="24"/>
                <w:szCs w:val="24"/>
              </w:rPr>
              <w:t xml:space="preserve"> 0 </w:t>
            </w:r>
          </w:p>
        </w:tc>
        <w:tc>
          <w:tcPr>
            <w:tcW w:w="5605" w:type="dxa"/>
            <w:gridSpan w:val="2"/>
            <w:tcMar>
              <w:top w:w="50" w:type="dxa"/>
              <w:left w:w="100" w:type="dxa"/>
            </w:tcMar>
            <w:vAlign w:val="center"/>
          </w:tcPr>
          <w:p w14:paraId="56FAEC5E" w14:textId="77777777" w:rsidR="00395E82" w:rsidRDefault="00395E82"/>
        </w:tc>
      </w:tr>
    </w:tbl>
    <w:p w14:paraId="169D2D94" w14:textId="77777777" w:rsidR="00395E82" w:rsidRDefault="00395E82"/>
    <w:p w14:paraId="26EA519F" w14:textId="77777777" w:rsidR="00395E82" w:rsidRDefault="00395E82"/>
    <w:p w14:paraId="064A05D9" w14:textId="77777777" w:rsidR="00395E82" w:rsidRDefault="00395E82"/>
    <w:p w14:paraId="60CF1B70" w14:textId="77777777" w:rsidR="00395E82" w:rsidRDefault="00395E82"/>
    <w:p w14:paraId="045C8E14" w14:textId="77777777" w:rsidR="00395E82" w:rsidRDefault="00395E82"/>
    <w:p w14:paraId="6DC34870" w14:textId="4CBE9D81" w:rsidR="00395E82" w:rsidRDefault="00395E82"/>
    <w:p w14:paraId="47AD4D5B" w14:textId="5E7D80B0" w:rsidR="00AF38A4" w:rsidRDefault="00AF38A4"/>
    <w:p w14:paraId="0FBEB79B" w14:textId="22967CB8" w:rsidR="00AF38A4" w:rsidRDefault="00AF38A4"/>
    <w:p w14:paraId="023B564B" w14:textId="396A3E9B" w:rsidR="00AF38A4" w:rsidRDefault="00AF38A4"/>
    <w:p w14:paraId="3BF0A577" w14:textId="1A0898F4" w:rsidR="00AF38A4" w:rsidRDefault="00AF38A4"/>
    <w:p w14:paraId="56E0907F" w14:textId="00143966" w:rsidR="00AF38A4" w:rsidRDefault="00AF38A4"/>
    <w:p w14:paraId="22EAA8B1" w14:textId="1F564F58" w:rsidR="00AF38A4" w:rsidRDefault="00AF38A4"/>
    <w:p w14:paraId="4D2E9731" w14:textId="0F6B23CC" w:rsidR="00AF38A4" w:rsidRDefault="00AF38A4"/>
    <w:p w14:paraId="1C48F94A" w14:textId="36905DDB" w:rsidR="00AF38A4" w:rsidRDefault="00AF38A4"/>
    <w:p w14:paraId="5B6D6975" w14:textId="0F73919D" w:rsidR="00AF38A4" w:rsidRDefault="00AF38A4"/>
    <w:p w14:paraId="5FA5DAEC" w14:textId="78CC73FC" w:rsidR="00AF38A4" w:rsidRDefault="00AF38A4"/>
    <w:p w14:paraId="568A8C19" w14:textId="1C2D772C" w:rsidR="00AF38A4" w:rsidRDefault="00AF38A4"/>
    <w:p w14:paraId="17418F87" w14:textId="77777777" w:rsidR="00AF38A4" w:rsidRDefault="00AF38A4"/>
    <w:p w14:paraId="77BEF336" w14:textId="77777777" w:rsidR="00395E82" w:rsidRDefault="00054C4B">
      <w:pPr>
        <w:spacing w:after="0"/>
        <w:ind w:left="120"/>
      </w:pPr>
      <w:r>
        <w:rPr>
          <w:rFonts w:ascii="Times New Roman" w:hAnsi="Times New Roman"/>
          <w:b/>
          <w:color w:val="000000"/>
          <w:sz w:val="28"/>
        </w:rPr>
        <w:lastRenderedPageBreak/>
        <w:t xml:space="preserve"> 9 КЛАСС </w:t>
      </w:r>
    </w:p>
    <w:tbl>
      <w:tblPr>
        <w:tblpPr w:leftFromText="180" w:rightFromText="180" w:vertAnchor="text" w:horzAnchor="page" w:tblpX="1687" w:tblpY="367"/>
        <w:tblOverlap w:val="never"/>
        <w:tblW w:w="14276" w:type="dxa"/>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1"/>
        <w:gridCol w:w="4399"/>
        <w:gridCol w:w="1055"/>
        <w:gridCol w:w="1861"/>
        <w:gridCol w:w="1930"/>
        <w:gridCol w:w="1367"/>
        <w:gridCol w:w="2893"/>
      </w:tblGrid>
      <w:tr w:rsidR="00395E82" w14:paraId="265E36F5" w14:textId="77777777">
        <w:trPr>
          <w:trHeight w:val="144"/>
          <w:tblCellSpacing w:w="0" w:type="dxa"/>
        </w:trPr>
        <w:tc>
          <w:tcPr>
            <w:tcW w:w="775" w:type="dxa"/>
            <w:vMerge w:val="restart"/>
            <w:tcMar>
              <w:top w:w="50" w:type="dxa"/>
              <w:left w:w="100" w:type="dxa"/>
            </w:tcMar>
            <w:vAlign w:val="center"/>
          </w:tcPr>
          <w:p w14:paraId="738548A3" w14:textId="77777777" w:rsidR="00395E82" w:rsidRDefault="00054C4B">
            <w:pPr>
              <w:spacing w:after="0"/>
              <w:ind w:left="135"/>
            </w:pPr>
            <w:r>
              <w:rPr>
                <w:rFonts w:ascii="Times New Roman" w:hAnsi="Times New Roman"/>
                <w:b/>
                <w:color w:val="000000"/>
                <w:sz w:val="24"/>
              </w:rPr>
              <w:t xml:space="preserve">№ п/п </w:t>
            </w:r>
          </w:p>
          <w:p w14:paraId="5B409651" w14:textId="77777777" w:rsidR="00395E82" w:rsidRDefault="00395E82">
            <w:pPr>
              <w:spacing w:after="0"/>
              <w:ind w:left="135"/>
            </w:pPr>
          </w:p>
        </w:tc>
        <w:tc>
          <w:tcPr>
            <w:tcW w:w="4456" w:type="dxa"/>
            <w:vMerge w:val="restart"/>
            <w:tcMar>
              <w:top w:w="50" w:type="dxa"/>
              <w:left w:w="100" w:type="dxa"/>
            </w:tcMar>
            <w:vAlign w:val="center"/>
          </w:tcPr>
          <w:p w14:paraId="57D37A11" w14:textId="77777777" w:rsidR="00395E82" w:rsidRDefault="00054C4B">
            <w:pPr>
              <w:spacing w:after="0"/>
              <w:ind w:left="135"/>
            </w:pPr>
            <w:r>
              <w:rPr>
                <w:rFonts w:ascii="Times New Roman" w:hAnsi="Times New Roman"/>
                <w:b/>
                <w:color w:val="000000"/>
                <w:sz w:val="24"/>
              </w:rPr>
              <w:t xml:space="preserve">Тема урока </w:t>
            </w:r>
          </w:p>
          <w:p w14:paraId="66FEB371" w14:textId="77777777" w:rsidR="00395E82" w:rsidRDefault="00395E82">
            <w:pPr>
              <w:spacing w:after="0"/>
              <w:ind w:left="135"/>
            </w:pPr>
          </w:p>
        </w:tc>
        <w:tc>
          <w:tcPr>
            <w:tcW w:w="4785" w:type="dxa"/>
            <w:gridSpan w:val="3"/>
            <w:tcMar>
              <w:top w:w="50" w:type="dxa"/>
              <w:left w:w="100" w:type="dxa"/>
            </w:tcMar>
            <w:vAlign w:val="center"/>
          </w:tcPr>
          <w:p w14:paraId="5436EB03" w14:textId="77777777" w:rsidR="00395E82" w:rsidRDefault="00054C4B">
            <w:pPr>
              <w:spacing w:after="0"/>
            </w:pPr>
            <w:r>
              <w:rPr>
                <w:rFonts w:ascii="Times New Roman" w:hAnsi="Times New Roman"/>
                <w:b/>
                <w:color w:val="000000"/>
                <w:sz w:val="24"/>
              </w:rPr>
              <w:t>Количество часов</w:t>
            </w:r>
          </w:p>
        </w:tc>
        <w:tc>
          <w:tcPr>
            <w:tcW w:w="1367" w:type="dxa"/>
            <w:vMerge w:val="restart"/>
            <w:tcMar>
              <w:top w:w="50" w:type="dxa"/>
              <w:left w:w="100" w:type="dxa"/>
            </w:tcMar>
            <w:vAlign w:val="center"/>
          </w:tcPr>
          <w:p w14:paraId="59E2C0AF" w14:textId="77777777" w:rsidR="00395E82" w:rsidRDefault="00054C4B">
            <w:pPr>
              <w:spacing w:after="0"/>
              <w:ind w:left="135"/>
            </w:pPr>
            <w:r>
              <w:rPr>
                <w:rFonts w:ascii="Times New Roman" w:hAnsi="Times New Roman"/>
                <w:b/>
                <w:color w:val="000000"/>
                <w:sz w:val="24"/>
              </w:rPr>
              <w:t xml:space="preserve">Дата изучения </w:t>
            </w:r>
          </w:p>
          <w:p w14:paraId="6B06D74F" w14:textId="77777777" w:rsidR="00395E82" w:rsidRDefault="00395E82">
            <w:pPr>
              <w:spacing w:after="0"/>
              <w:ind w:left="135"/>
            </w:pPr>
          </w:p>
        </w:tc>
        <w:tc>
          <w:tcPr>
            <w:tcW w:w="2893" w:type="dxa"/>
            <w:vMerge w:val="restart"/>
            <w:tcMar>
              <w:top w:w="50" w:type="dxa"/>
              <w:left w:w="100" w:type="dxa"/>
            </w:tcMar>
            <w:vAlign w:val="center"/>
          </w:tcPr>
          <w:p w14:paraId="007ED475" w14:textId="77777777" w:rsidR="00395E82" w:rsidRDefault="00054C4B">
            <w:pPr>
              <w:spacing w:after="0"/>
              <w:ind w:left="135"/>
            </w:pPr>
            <w:r>
              <w:rPr>
                <w:rFonts w:ascii="Times New Roman" w:hAnsi="Times New Roman"/>
                <w:b/>
                <w:color w:val="000000"/>
                <w:sz w:val="24"/>
              </w:rPr>
              <w:t xml:space="preserve">Электронные цифровые образовательные ресурсы </w:t>
            </w:r>
          </w:p>
          <w:p w14:paraId="1CA94F91" w14:textId="77777777" w:rsidR="00395E82" w:rsidRDefault="00395E82">
            <w:pPr>
              <w:spacing w:after="0"/>
              <w:ind w:left="135"/>
            </w:pPr>
          </w:p>
        </w:tc>
      </w:tr>
      <w:tr w:rsidR="00395E82" w14:paraId="7BAB3A1F" w14:textId="77777777">
        <w:trPr>
          <w:trHeight w:val="144"/>
          <w:tblCellSpacing w:w="0" w:type="dxa"/>
        </w:trPr>
        <w:tc>
          <w:tcPr>
            <w:tcW w:w="775" w:type="dxa"/>
            <w:vMerge/>
            <w:tcMar>
              <w:top w:w="50" w:type="dxa"/>
              <w:left w:w="100" w:type="dxa"/>
            </w:tcMar>
          </w:tcPr>
          <w:p w14:paraId="076F2CB6" w14:textId="77777777" w:rsidR="00395E82" w:rsidRDefault="00395E82"/>
        </w:tc>
        <w:tc>
          <w:tcPr>
            <w:tcW w:w="4456" w:type="dxa"/>
            <w:vMerge/>
            <w:tcMar>
              <w:top w:w="50" w:type="dxa"/>
              <w:left w:w="100" w:type="dxa"/>
            </w:tcMar>
          </w:tcPr>
          <w:p w14:paraId="4F12F9D3" w14:textId="77777777" w:rsidR="00395E82" w:rsidRDefault="00395E82"/>
        </w:tc>
        <w:tc>
          <w:tcPr>
            <w:tcW w:w="1060" w:type="dxa"/>
            <w:tcMar>
              <w:top w:w="50" w:type="dxa"/>
              <w:left w:w="100" w:type="dxa"/>
            </w:tcMar>
            <w:vAlign w:val="center"/>
          </w:tcPr>
          <w:p w14:paraId="26070296" w14:textId="77777777" w:rsidR="00395E82" w:rsidRDefault="00054C4B">
            <w:pPr>
              <w:spacing w:after="0"/>
              <w:ind w:left="135"/>
            </w:pPr>
            <w:r>
              <w:rPr>
                <w:rFonts w:ascii="Times New Roman" w:hAnsi="Times New Roman"/>
                <w:b/>
                <w:color w:val="000000"/>
                <w:sz w:val="24"/>
              </w:rPr>
              <w:t xml:space="preserve">Всего </w:t>
            </w:r>
          </w:p>
          <w:p w14:paraId="75FAF813" w14:textId="77777777" w:rsidR="00395E82" w:rsidRDefault="00395E82">
            <w:pPr>
              <w:spacing w:after="0"/>
              <w:ind w:left="135"/>
            </w:pPr>
          </w:p>
        </w:tc>
        <w:tc>
          <w:tcPr>
            <w:tcW w:w="1829" w:type="dxa"/>
            <w:tcMar>
              <w:top w:w="50" w:type="dxa"/>
              <w:left w:w="100" w:type="dxa"/>
            </w:tcMar>
            <w:vAlign w:val="center"/>
          </w:tcPr>
          <w:p w14:paraId="380BEAF6" w14:textId="77777777" w:rsidR="00395E82" w:rsidRDefault="00054C4B">
            <w:pPr>
              <w:spacing w:after="0"/>
              <w:ind w:left="135"/>
            </w:pPr>
            <w:r>
              <w:rPr>
                <w:rFonts w:ascii="Times New Roman" w:hAnsi="Times New Roman"/>
                <w:b/>
                <w:color w:val="000000"/>
                <w:sz w:val="24"/>
              </w:rPr>
              <w:t xml:space="preserve">Контрольные работы </w:t>
            </w:r>
          </w:p>
          <w:p w14:paraId="3C41B529" w14:textId="77777777" w:rsidR="00395E82" w:rsidRDefault="00395E82">
            <w:pPr>
              <w:spacing w:after="0"/>
              <w:ind w:left="135"/>
            </w:pPr>
          </w:p>
        </w:tc>
        <w:tc>
          <w:tcPr>
            <w:tcW w:w="1896" w:type="dxa"/>
            <w:tcMar>
              <w:top w:w="50" w:type="dxa"/>
              <w:left w:w="100" w:type="dxa"/>
            </w:tcMar>
            <w:vAlign w:val="center"/>
          </w:tcPr>
          <w:p w14:paraId="3FCFBEE9" w14:textId="77777777" w:rsidR="00395E82" w:rsidRDefault="00054C4B">
            <w:pPr>
              <w:spacing w:after="0"/>
              <w:ind w:left="135"/>
            </w:pPr>
            <w:r>
              <w:rPr>
                <w:rFonts w:ascii="Times New Roman" w:hAnsi="Times New Roman"/>
                <w:b/>
                <w:color w:val="000000"/>
                <w:sz w:val="24"/>
              </w:rPr>
              <w:t xml:space="preserve">Практические работы </w:t>
            </w:r>
          </w:p>
          <w:p w14:paraId="1FDBC265" w14:textId="77777777" w:rsidR="00395E82" w:rsidRDefault="00395E82">
            <w:pPr>
              <w:spacing w:after="0"/>
              <w:ind w:left="135"/>
            </w:pPr>
          </w:p>
        </w:tc>
        <w:tc>
          <w:tcPr>
            <w:tcW w:w="1367" w:type="dxa"/>
            <w:vMerge/>
            <w:tcMar>
              <w:top w:w="50" w:type="dxa"/>
              <w:left w:w="100" w:type="dxa"/>
            </w:tcMar>
          </w:tcPr>
          <w:p w14:paraId="4CBD56AF" w14:textId="77777777" w:rsidR="00395E82" w:rsidRDefault="00395E82"/>
        </w:tc>
        <w:tc>
          <w:tcPr>
            <w:tcW w:w="2893" w:type="dxa"/>
            <w:vMerge/>
            <w:tcMar>
              <w:top w:w="50" w:type="dxa"/>
              <w:left w:w="100" w:type="dxa"/>
            </w:tcMar>
          </w:tcPr>
          <w:p w14:paraId="16B3680B" w14:textId="77777777" w:rsidR="00395E82" w:rsidRDefault="00395E82"/>
        </w:tc>
      </w:tr>
      <w:tr w:rsidR="00395E82" w:rsidRPr="00AF38A4" w14:paraId="7C76A036" w14:textId="77777777">
        <w:trPr>
          <w:trHeight w:val="144"/>
          <w:tblCellSpacing w:w="0" w:type="dxa"/>
        </w:trPr>
        <w:tc>
          <w:tcPr>
            <w:tcW w:w="775" w:type="dxa"/>
            <w:tcMar>
              <w:top w:w="50" w:type="dxa"/>
              <w:left w:w="100" w:type="dxa"/>
            </w:tcMar>
            <w:vAlign w:val="center"/>
          </w:tcPr>
          <w:p w14:paraId="72E1A614" w14:textId="77777777" w:rsidR="00395E82" w:rsidRDefault="00054C4B">
            <w:pPr>
              <w:spacing w:after="0"/>
            </w:pPr>
            <w:r>
              <w:rPr>
                <w:rFonts w:ascii="Times New Roman" w:hAnsi="Times New Roman"/>
                <w:color w:val="000000"/>
                <w:sz w:val="24"/>
              </w:rPr>
              <w:t>1</w:t>
            </w:r>
          </w:p>
        </w:tc>
        <w:tc>
          <w:tcPr>
            <w:tcW w:w="4456" w:type="dxa"/>
            <w:tcMar>
              <w:top w:w="50" w:type="dxa"/>
              <w:left w:w="100" w:type="dxa"/>
            </w:tcMar>
            <w:vAlign w:val="center"/>
          </w:tcPr>
          <w:p w14:paraId="55AD3FFB" w14:textId="77777777" w:rsidR="00395E82" w:rsidRDefault="00054C4B">
            <w:pPr>
              <w:spacing w:after="0"/>
              <w:ind w:left="135"/>
              <w:rPr>
                <w:lang w:val="ru-RU"/>
              </w:rPr>
            </w:pPr>
            <w:r>
              <w:rPr>
                <w:rFonts w:ascii="Times New Roman" w:hAnsi="Times New Roman"/>
                <w:color w:val="000000"/>
                <w:sz w:val="24"/>
                <w:lang w:val="ru-RU"/>
              </w:rPr>
              <w:t>Взаимоотношения в семье и с друзьями. Конфликты и их разрешение (семейные праздники: рождество и новый год). 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tc>
        <w:tc>
          <w:tcPr>
            <w:tcW w:w="1060" w:type="dxa"/>
            <w:tcMar>
              <w:top w:w="50" w:type="dxa"/>
              <w:left w:w="100" w:type="dxa"/>
            </w:tcMar>
            <w:vAlign w:val="center"/>
          </w:tcPr>
          <w:p w14:paraId="727C5D9E"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282063A5" w14:textId="77777777" w:rsidR="00395E82" w:rsidRDefault="00395E82">
            <w:pPr>
              <w:spacing w:after="0"/>
              <w:ind w:left="135"/>
              <w:jc w:val="center"/>
              <w:rPr>
                <w:lang w:val="ru-RU"/>
              </w:rPr>
            </w:pPr>
          </w:p>
        </w:tc>
        <w:tc>
          <w:tcPr>
            <w:tcW w:w="1896" w:type="dxa"/>
            <w:tcMar>
              <w:top w:w="50" w:type="dxa"/>
              <w:left w:w="100" w:type="dxa"/>
            </w:tcMar>
            <w:vAlign w:val="center"/>
          </w:tcPr>
          <w:p w14:paraId="7D9B847C" w14:textId="77777777" w:rsidR="00395E82" w:rsidRDefault="00395E82">
            <w:pPr>
              <w:spacing w:after="0"/>
              <w:ind w:left="135"/>
              <w:jc w:val="center"/>
              <w:rPr>
                <w:lang w:val="ru-RU"/>
              </w:rPr>
            </w:pPr>
          </w:p>
        </w:tc>
        <w:tc>
          <w:tcPr>
            <w:tcW w:w="1367" w:type="dxa"/>
            <w:tcMar>
              <w:top w:w="50" w:type="dxa"/>
              <w:left w:w="100" w:type="dxa"/>
            </w:tcMar>
            <w:vAlign w:val="center"/>
          </w:tcPr>
          <w:p w14:paraId="52367731" w14:textId="77777777" w:rsidR="00395E82" w:rsidRDefault="00395E82">
            <w:pPr>
              <w:spacing w:after="0"/>
              <w:ind w:left="135"/>
            </w:pPr>
          </w:p>
        </w:tc>
        <w:tc>
          <w:tcPr>
            <w:tcW w:w="2893" w:type="dxa"/>
            <w:tcMar>
              <w:top w:w="50" w:type="dxa"/>
              <w:left w:w="100" w:type="dxa"/>
            </w:tcMar>
            <w:vAlign w:val="center"/>
          </w:tcPr>
          <w:p w14:paraId="0E876D3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2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/835407</w:t>
              </w:r>
              <w:r>
                <w:rPr>
                  <w:rFonts w:ascii="Times New Roman" w:hAnsi="Times New Roman"/>
                  <w:color w:val="0000FF"/>
                  <w:u w:val="single"/>
                </w:rPr>
                <w:t>f</w:t>
              </w:r>
              <w:r>
                <w:rPr>
                  <w:rFonts w:ascii="Times New Roman" w:hAnsi="Times New Roman"/>
                  <w:color w:val="0000FF"/>
                  <w:u w:val="single"/>
                  <w:lang w:val="ru-RU"/>
                </w:rPr>
                <w:t>0</w:t>
              </w:r>
            </w:hyperlink>
          </w:p>
        </w:tc>
      </w:tr>
      <w:tr w:rsidR="00395E82" w:rsidRPr="00AF38A4" w14:paraId="296B9183" w14:textId="77777777">
        <w:trPr>
          <w:trHeight w:val="144"/>
          <w:tblCellSpacing w:w="0" w:type="dxa"/>
        </w:trPr>
        <w:tc>
          <w:tcPr>
            <w:tcW w:w="775" w:type="dxa"/>
            <w:tcMar>
              <w:top w:w="50" w:type="dxa"/>
              <w:left w:w="100" w:type="dxa"/>
            </w:tcMar>
            <w:vAlign w:val="center"/>
          </w:tcPr>
          <w:p w14:paraId="6DED3CC3" w14:textId="77777777" w:rsidR="00395E82" w:rsidRPr="005267DA" w:rsidRDefault="005267DA">
            <w:pPr>
              <w:spacing w:after="0"/>
              <w:rPr>
                <w:lang w:val="ru-RU"/>
              </w:rPr>
            </w:pPr>
            <w:r>
              <w:rPr>
                <w:lang w:val="ru-RU"/>
              </w:rPr>
              <w:t>2</w:t>
            </w:r>
          </w:p>
        </w:tc>
        <w:tc>
          <w:tcPr>
            <w:tcW w:w="4456" w:type="dxa"/>
            <w:tcMar>
              <w:top w:w="50" w:type="dxa"/>
              <w:left w:w="100" w:type="dxa"/>
            </w:tcMar>
            <w:vAlign w:val="center"/>
          </w:tcPr>
          <w:p w14:paraId="4140FC80" w14:textId="77777777" w:rsidR="00395E82" w:rsidRDefault="00054C4B">
            <w:pPr>
              <w:spacing w:after="0"/>
              <w:ind w:left="135"/>
              <w:rPr>
                <w:lang w:val="ru-RU"/>
              </w:rPr>
            </w:pPr>
            <w:r>
              <w:rPr>
                <w:rFonts w:ascii="Times New Roman" w:hAnsi="Times New Roman"/>
                <w:color w:val="000000"/>
                <w:sz w:val="24"/>
                <w:lang w:val="ru-RU"/>
              </w:rPr>
              <w:t>Взаимоотношения в семье и с друзьями. Конфликты и их разрешение (семейные праздники: день рождения). диалог-обмен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tc>
        <w:tc>
          <w:tcPr>
            <w:tcW w:w="1060" w:type="dxa"/>
            <w:tcMar>
              <w:top w:w="50" w:type="dxa"/>
              <w:left w:w="100" w:type="dxa"/>
            </w:tcMar>
            <w:vAlign w:val="center"/>
          </w:tcPr>
          <w:p w14:paraId="7523977C" w14:textId="77777777" w:rsidR="00395E82" w:rsidRDefault="005267DA">
            <w:pPr>
              <w:spacing w:after="0"/>
              <w:ind w:left="135"/>
              <w:jc w:val="center"/>
            </w:pPr>
            <w:r>
              <w:rPr>
                <w:rFonts w:ascii="Times New Roman" w:hAnsi="Times New Roman"/>
                <w:color w:val="000000"/>
                <w:sz w:val="24"/>
                <w:lang w:val="ru-RU"/>
              </w:rPr>
              <w:t>1</w:t>
            </w:r>
            <w:r w:rsidR="00054C4B">
              <w:rPr>
                <w:rFonts w:ascii="Times New Roman" w:hAnsi="Times New Roman"/>
                <w:color w:val="000000"/>
                <w:sz w:val="24"/>
                <w:lang w:val="ru-RU"/>
              </w:rPr>
              <w:t xml:space="preserve"> </w:t>
            </w:r>
          </w:p>
        </w:tc>
        <w:tc>
          <w:tcPr>
            <w:tcW w:w="1829" w:type="dxa"/>
            <w:tcMar>
              <w:top w:w="50" w:type="dxa"/>
              <w:left w:w="100" w:type="dxa"/>
            </w:tcMar>
            <w:vAlign w:val="center"/>
          </w:tcPr>
          <w:p w14:paraId="717759D8" w14:textId="77777777" w:rsidR="00395E82" w:rsidRDefault="00395E82">
            <w:pPr>
              <w:spacing w:after="0"/>
              <w:ind w:left="135"/>
              <w:jc w:val="center"/>
              <w:rPr>
                <w:lang w:val="ru-RU"/>
              </w:rPr>
            </w:pPr>
          </w:p>
        </w:tc>
        <w:tc>
          <w:tcPr>
            <w:tcW w:w="1896" w:type="dxa"/>
            <w:tcMar>
              <w:top w:w="50" w:type="dxa"/>
              <w:left w:w="100" w:type="dxa"/>
            </w:tcMar>
            <w:vAlign w:val="center"/>
          </w:tcPr>
          <w:p w14:paraId="0ABE9F98" w14:textId="77777777" w:rsidR="00395E82" w:rsidRDefault="00395E82">
            <w:pPr>
              <w:spacing w:after="0"/>
              <w:ind w:left="135"/>
              <w:jc w:val="center"/>
              <w:rPr>
                <w:lang w:val="ru-RU"/>
              </w:rPr>
            </w:pPr>
          </w:p>
        </w:tc>
        <w:tc>
          <w:tcPr>
            <w:tcW w:w="1367" w:type="dxa"/>
            <w:tcMar>
              <w:top w:w="50" w:type="dxa"/>
              <w:left w:w="100" w:type="dxa"/>
            </w:tcMar>
            <w:vAlign w:val="center"/>
          </w:tcPr>
          <w:p w14:paraId="4DFD41E4" w14:textId="77777777" w:rsidR="00395E82" w:rsidRDefault="00395E82">
            <w:pPr>
              <w:spacing w:after="0"/>
              <w:ind w:left="135"/>
            </w:pPr>
          </w:p>
        </w:tc>
        <w:tc>
          <w:tcPr>
            <w:tcW w:w="2893" w:type="dxa"/>
            <w:tcMar>
              <w:top w:w="50" w:type="dxa"/>
              <w:left w:w="100" w:type="dxa"/>
            </w:tcMar>
            <w:vAlign w:val="center"/>
          </w:tcPr>
          <w:p w14:paraId="07D5A01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2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/835407</w:t>
              </w:r>
              <w:r>
                <w:rPr>
                  <w:rFonts w:ascii="Times New Roman" w:hAnsi="Times New Roman"/>
                  <w:color w:val="0000FF"/>
                  <w:u w:val="single"/>
                </w:rPr>
                <w:t>f</w:t>
              </w:r>
              <w:r>
                <w:rPr>
                  <w:rFonts w:ascii="Times New Roman" w:hAnsi="Times New Roman"/>
                  <w:color w:val="0000FF"/>
                  <w:u w:val="single"/>
                  <w:lang w:val="ru-RU"/>
                </w:rPr>
                <w:t>0</w:t>
              </w:r>
            </w:hyperlink>
          </w:p>
        </w:tc>
      </w:tr>
      <w:tr w:rsidR="00395E82" w14:paraId="1612508A" w14:textId="77777777">
        <w:trPr>
          <w:trHeight w:val="144"/>
          <w:tblCellSpacing w:w="0" w:type="dxa"/>
        </w:trPr>
        <w:tc>
          <w:tcPr>
            <w:tcW w:w="775" w:type="dxa"/>
            <w:tcMar>
              <w:top w:w="50" w:type="dxa"/>
              <w:left w:w="100" w:type="dxa"/>
            </w:tcMar>
            <w:vAlign w:val="center"/>
          </w:tcPr>
          <w:p w14:paraId="1EBA0B6F" w14:textId="77777777" w:rsidR="00395E82" w:rsidRDefault="00054C4B">
            <w:pPr>
              <w:spacing w:after="0"/>
            </w:pPr>
            <w:r>
              <w:rPr>
                <w:rFonts w:ascii="Times New Roman" w:hAnsi="Times New Roman"/>
                <w:color w:val="000000"/>
                <w:sz w:val="24"/>
              </w:rPr>
              <w:t>3</w:t>
            </w:r>
          </w:p>
        </w:tc>
        <w:tc>
          <w:tcPr>
            <w:tcW w:w="4456" w:type="dxa"/>
            <w:tcMar>
              <w:top w:w="50" w:type="dxa"/>
              <w:left w:w="100" w:type="dxa"/>
            </w:tcMar>
            <w:vAlign w:val="center"/>
          </w:tcPr>
          <w:p w14:paraId="625567AE" w14:textId="77777777" w:rsidR="00395E82" w:rsidRDefault="00054C4B">
            <w:pPr>
              <w:spacing w:after="0"/>
              <w:ind w:left="135"/>
              <w:rPr>
                <w:lang w:val="ru-RU"/>
              </w:rPr>
            </w:pPr>
            <w:r>
              <w:rPr>
                <w:rFonts w:ascii="Times New Roman" w:hAnsi="Times New Roman"/>
                <w:color w:val="000000"/>
                <w:sz w:val="24"/>
                <w:lang w:val="ru-RU"/>
              </w:rPr>
              <w:t xml:space="preserve">Взаимоотношения в семье и с </w:t>
            </w:r>
            <w:r>
              <w:rPr>
                <w:rFonts w:ascii="Times New Roman" w:hAnsi="Times New Roman"/>
                <w:color w:val="000000"/>
                <w:sz w:val="24"/>
                <w:lang w:val="ru-RU"/>
              </w:rPr>
              <w:lastRenderedPageBreak/>
              <w:t>друзьями. Конфликты и их разрешение (место жительства). 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tc>
        <w:tc>
          <w:tcPr>
            <w:tcW w:w="1060" w:type="dxa"/>
            <w:tcMar>
              <w:top w:w="50" w:type="dxa"/>
              <w:left w:w="100" w:type="dxa"/>
            </w:tcMar>
            <w:vAlign w:val="center"/>
          </w:tcPr>
          <w:p w14:paraId="01776D8F"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5DB2B747" w14:textId="77777777" w:rsidR="00395E82" w:rsidRDefault="00395E82">
            <w:pPr>
              <w:spacing w:after="0"/>
              <w:ind w:left="135"/>
              <w:jc w:val="center"/>
              <w:rPr>
                <w:lang w:val="ru-RU"/>
              </w:rPr>
            </w:pPr>
          </w:p>
        </w:tc>
        <w:tc>
          <w:tcPr>
            <w:tcW w:w="1896" w:type="dxa"/>
            <w:tcMar>
              <w:top w:w="50" w:type="dxa"/>
              <w:left w:w="100" w:type="dxa"/>
            </w:tcMar>
            <w:vAlign w:val="center"/>
          </w:tcPr>
          <w:p w14:paraId="2C2DFEB4" w14:textId="77777777" w:rsidR="00395E82" w:rsidRDefault="00395E82">
            <w:pPr>
              <w:spacing w:after="0"/>
              <w:ind w:left="135"/>
              <w:jc w:val="center"/>
              <w:rPr>
                <w:lang w:val="ru-RU"/>
              </w:rPr>
            </w:pPr>
          </w:p>
        </w:tc>
        <w:tc>
          <w:tcPr>
            <w:tcW w:w="1367" w:type="dxa"/>
            <w:tcMar>
              <w:top w:w="50" w:type="dxa"/>
              <w:left w:w="100" w:type="dxa"/>
            </w:tcMar>
            <w:vAlign w:val="center"/>
          </w:tcPr>
          <w:p w14:paraId="7B911182" w14:textId="77777777" w:rsidR="00395E82" w:rsidRDefault="00395E82">
            <w:pPr>
              <w:spacing w:after="0"/>
              <w:ind w:left="135"/>
            </w:pPr>
          </w:p>
        </w:tc>
        <w:tc>
          <w:tcPr>
            <w:tcW w:w="2893" w:type="dxa"/>
            <w:tcMar>
              <w:top w:w="50" w:type="dxa"/>
              <w:left w:w="100" w:type="dxa"/>
            </w:tcMar>
            <w:vAlign w:val="center"/>
          </w:tcPr>
          <w:p w14:paraId="0759AB6E" w14:textId="77777777" w:rsidR="00395E82" w:rsidRDefault="00054C4B">
            <w:pPr>
              <w:spacing w:after="0"/>
              <w:ind w:left="135"/>
            </w:pPr>
            <w:r>
              <w:t>https://wordwall.net/ru</w:t>
            </w:r>
          </w:p>
        </w:tc>
      </w:tr>
      <w:tr w:rsidR="00395E82" w14:paraId="40D5BB34" w14:textId="77777777">
        <w:trPr>
          <w:trHeight w:val="144"/>
          <w:tblCellSpacing w:w="0" w:type="dxa"/>
        </w:trPr>
        <w:tc>
          <w:tcPr>
            <w:tcW w:w="775" w:type="dxa"/>
            <w:tcMar>
              <w:top w:w="50" w:type="dxa"/>
              <w:left w:w="100" w:type="dxa"/>
            </w:tcMar>
            <w:vAlign w:val="center"/>
          </w:tcPr>
          <w:p w14:paraId="57A86CBD" w14:textId="77777777" w:rsidR="00395E82" w:rsidRDefault="00054C4B">
            <w:pPr>
              <w:spacing w:after="0"/>
            </w:pPr>
            <w:r>
              <w:rPr>
                <w:rFonts w:ascii="Times New Roman" w:hAnsi="Times New Roman"/>
                <w:color w:val="000000"/>
                <w:sz w:val="24"/>
              </w:rPr>
              <w:t>4</w:t>
            </w:r>
          </w:p>
        </w:tc>
        <w:tc>
          <w:tcPr>
            <w:tcW w:w="4456" w:type="dxa"/>
            <w:tcMar>
              <w:top w:w="50" w:type="dxa"/>
              <w:left w:w="100" w:type="dxa"/>
            </w:tcMar>
            <w:vAlign w:val="center"/>
          </w:tcPr>
          <w:p w14:paraId="736067BF"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Взаимоотношения в семье и с друзьями. Конфликты и их разрешение (обязанности по дому). изложение (пересказ) основного содержания прочитанного (прослушанного) текста с выражением своего отношения к событиям и фактам, изложенным в тексте;</w:t>
            </w:r>
          </w:p>
        </w:tc>
        <w:tc>
          <w:tcPr>
            <w:tcW w:w="1060" w:type="dxa"/>
            <w:tcMar>
              <w:top w:w="50" w:type="dxa"/>
              <w:left w:w="100" w:type="dxa"/>
            </w:tcMar>
            <w:vAlign w:val="center"/>
          </w:tcPr>
          <w:p w14:paraId="54790977"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426CF678" w14:textId="77777777" w:rsidR="00395E82" w:rsidRDefault="00395E82">
            <w:pPr>
              <w:spacing w:after="0"/>
              <w:ind w:left="135"/>
              <w:jc w:val="center"/>
              <w:rPr>
                <w:lang w:val="ru-RU"/>
              </w:rPr>
            </w:pPr>
          </w:p>
        </w:tc>
        <w:tc>
          <w:tcPr>
            <w:tcW w:w="1896" w:type="dxa"/>
            <w:tcMar>
              <w:top w:w="50" w:type="dxa"/>
              <w:left w:w="100" w:type="dxa"/>
            </w:tcMar>
            <w:vAlign w:val="center"/>
          </w:tcPr>
          <w:p w14:paraId="69382412" w14:textId="77777777" w:rsidR="00395E82" w:rsidRDefault="00395E82">
            <w:pPr>
              <w:spacing w:after="0"/>
              <w:ind w:left="135"/>
              <w:jc w:val="center"/>
              <w:rPr>
                <w:lang w:val="ru-RU"/>
              </w:rPr>
            </w:pPr>
          </w:p>
        </w:tc>
        <w:tc>
          <w:tcPr>
            <w:tcW w:w="1367" w:type="dxa"/>
            <w:tcMar>
              <w:top w:w="50" w:type="dxa"/>
              <w:left w:w="100" w:type="dxa"/>
            </w:tcMar>
            <w:vAlign w:val="center"/>
          </w:tcPr>
          <w:p w14:paraId="29CCB582" w14:textId="77777777" w:rsidR="00395E82" w:rsidRDefault="00395E82">
            <w:pPr>
              <w:spacing w:after="0"/>
              <w:ind w:left="135"/>
              <w:rPr>
                <w:lang w:val="ru-RU"/>
              </w:rPr>
            </w:pPr>
          </w:p>
        </w:tc>
        <w:tc>
          <w:tcPr>
            <w:tcW w:w="2893" w:type="dxa"/>
            <w:tcMar>
              <w:top w:w="50" w:type="dxa"/>
              <w:left w:w="100" w:type="dxa"/>
            </w:tcMar>
            <w:vAlign w:val="center"/>
          </w:tcPr>
          <w:p w14:paraId="2D5C1671" w14:textId="77777777" w:rsidR="00395E82" w:rsidRDefault="00AF38A4">
            <w:pPr>
              <w:spacing w:after="0"/>
              <w:ind w:left="135"/>
              <w:rPr>
                <w:lang w:val="ru-RU"/>
              </w:rPr>
            </w:pPr>
            <w:hyperlink r:id="rId425" w:history="1">
              <w:r w:rsidR="00054C4B">
                <w:rPr>
                  <w:rStyle w:val="a4"/>
                  <w:lang w:val="ru-RU"/>
                </w:rPr>
                <w:t>https://wordwall.net/ru</w:t>
              </w:r>
            </w:hyperlink>
          </w:p>
        </w:tc>
      </w:tr>
      <w:tr w:rsidR="00395E82" w14:paraId="7CF5315A" w14:textId="77777777">
        <w:trPr>
          <w:trHeight w:val="144"/>
          <w:tblCellSpacing w:w="0" w:type="dxa"/>
        </w:trPr>
        <w:tc>
          <w:tcPr>
            <w:tcW w:w="775" w:type="dxa"/>
            <w:tcMar>
              <w:top w:w="50" w:type="dxa"/>
              <w:left w:w="100" w:type="dxa"/>
            </w:tcMar>
            <w:vAlign w:val="center"/>
          </w:tcPr>
          <w:p w14:paraId="627B7EAC" w14:textId="77777777" w:rsidR="00395E82" w:rsidRDefault="00054C4B">
            <w:pPr>
              <w:spacing w:after="0"/>
              <w:rPr>
                <w:lang w:val="ru-RU"/>
              </w:rPr>
            </w:pPr>
            <w:r>
              <w:rPr>
                <w:rFonts w:ascii="Times New Roman" w:hAnsi="Times New Roman"/>
                <w:color w:val="000000"/>
                <w:sz w:val="24"/>
                <w:lang w:val="ru-RU"/>
              </w:rPr>
              <w:t>5</w:t>
            </w:r>
          </w:p>
        </w:tc>
        <w:tc>
          <w:tcPr>
            <w:tcW w:w="4456" w:type="dxa"/>
            <w:tcMar>
              <w:top w:w="50" w:type="dxa"/>
              <w:left w:w="100" w:type="dxa"/>
            </w:tcMar>
            <w:vAlign w:val="center"/>
          </w:tcPr>
          <w:p w14:paraId="36B782F2" w14:textId="77777777" w:rsidR="00395E82" w:rsidRDefault="00054C4B">
            <w:pPr>
              <w:spacing w:after="0"/>
              <w:ind w:left="135"/>
              <w:rPr>
                <w:lang w:val="ru-RU"/>
              </w:rPr>
            </w:pPr>
            <w:r>
              <w:rPr>
                <w:rFonts w:ascii="Times New Roman" w:hAnsi="Times New Roman"/>
                <w:color w:val="000000"/>
                <w:sz w:val="24"/>
                <w:lang w:val="ru-RU"/>
              </w:rPr>
              <w:t>Взаимоотношения в семье и с друзьями. Конфликты и их разрешение (распределение домашних обязанностей). 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c>
          <w:tcPr>
            <w:tcW w:w="1060" w:type="dxa"/>
            <w:tcMar>
              <w:top w:w="50" w:type="dxa"/>
              <w:left w:w="100" w:type="dxa"/>
            </w:tcMar>
            <w:vAlign w:val="center"/>
          </w:tcPr>
          <w:p w14:paraId="39275E6C"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365E2D47" w14:textId="77777777" w:rsidR="00395E82" w:rsidRDefault="00395E82">
            <w:pPr>
              <w:spacing w:after="0"/>
              <w:ind w:left="135"/>
              <w:jc w:val="center"/>
              <w:rPr>
                <w:lang w:val="ru-RU"/>
              </w:rPr>
            </w:pPr>
          </w:p>
        </w:tc>
        <w:tc>
          <w:tcPr>
            <w:tcW w:w="1896" w:type="dxa"/>
            <w:tcMar>
              <w:top w:w="50" w:type="dxa"/>
              <w:left w:w="100" w:type="dxa"/>
            </w:tcMar>
            <w:vAlign w:val="center"/>
          </w:tcPr>
          <w:p w14:paraId="55FBC0AD" w14:textId="77777777" w:rsidR="00395E82" w:rsidRDefault="00395E82">
            <w:pPr>
              <w:spacing w:after="0"/>
              <w:ind w:left="135"/>
              <w:jc w:val="center"/>
              <w:rPr>
                <w:lang w:val="ru-RU"/>
              </w:rPr>
            </w:pPr>
          </w:p>
        </w:tc>
        <w:tc>
          <w:tcPr>
            <w:tcW w:w="1367" w:type="dxa"/>
            <w:tcMar>
              <w:top w:w="50" w:type="dxa"/>
              <w:left w:w="100" w:type="dxa"/>
            </w:tcMar>
            <w:vAlign w:val="center"/>
          </w:tcPr>
          <w:p w14:paraId="361B9C6B" w14:textId="77777777" w:rsidR="00395E82" w:rsidRDefault="00395E82">
            <w:pPr>
              <w:spacing w:after="0"/>
              <w:ind w:left="135"/>
              <w:rPr>
                <w:lang w:val="ru-RU"/>
              </w:rPr>
            </w:pPr>
          </w:p>
        </w:tc>
        <w:tc>
          <w:tcPr>
            <w:tcW w:w="2893" w:type="dxa"/>
            <w:tcMar>
              <w:top w:w="50" w:type="dxa"/>
              <w:left w:w="100" w:type="dxa"/>
            </w:tcMar>
            <w:vAlign w:val="center"/>
          </w:tcPr>
          <w:p w14:paraId="5C4C7A1A" w14:textId="77777777" w:rsidR="00395E82" w:rsidRDefault="00AF38A4">
            <w:pPr>
              <w:spacing w:after="0"/>
              <w:ind w:left="135"/>
              <w:rPr>
                <w:lang w:val="ru-RU"/>
              </w:rPr>
            </w:pPr>
            <w:hyperlink r:id="rId426" w:history="1">
              <w:r w:rsidR="00054C4B">
                <w:rPr>
                  <w:rStyle w:val="a4"/>
                  <w:lang w:val="ru-RU"/>
                </w:rPr>
                <w:t>https://wordwall.net/ru</w:t>
              </w:r>
            </w:hyperlink>
          </w:p>
        </w:tc>
      </w:tr>
      <w:tr w:rsidR="00395E82" w:rsidRPr="00AF38A4" w14:paraId="58E73D64" w14:textId="77777777">
        <w:trPr>
          <w:trHeight w:val="144"/>
          <w:tblCellSpacing w:w="0" w:type="dxa"/>
        </w:trPr>
        <w:tc>
          <w:tcPr>
            <w:tcW w:w="775" w:type="dxa"/>
            <w:tcMar>
              <w:top w:w="50" w:type="dxa"/>
              <w:left w:w="100" w:type="dxa"/>
            </w:tcMar>
            <w:vAlign w:val="center"/>
          </w:tcPr>
          <w:p w14:paraId="657337D7" w14:textId="77777777" w:rsidR="00395E82" w:rsidRDefault="00054C4B">
            <w:pPr>
              <w:spacing w:after="0"/>
            </w:pPr>
            <w:r>
              <w:rPr>
                <w:rFonts w:ascii="Times New Roman" w:hAnsi="Times New Roman"/>
                <w:color w:val="000000"/>
                <w:sz w:val="24"/>
              </w:rPr>
              <w:t>6</w:t>
            </w:r>
          </w:p>
        </w:tc>
        <w:tc>
          <w:tcPr>
            <w:tcW w:w="4456" w:type="dxa"/>
            <w:tcMar>
              <w:top w:w="50" w:type="dxa"/>
              <w:left w:w="100" w:type="dxa"/>
            </w:tcMar>
            <w:vAlign w:val="center"/>
          </w:tcPr>
          <w:p w14:paraId="10320D8C" w14:textId="77777777" w:rsidR="00395E82" w:rsidRDefault="00054C4B">
            <w:pPr>
              <w:spacing w:after="0"/>
              <w:ind w:left="135"/>
              <w:rPr>
                <w:lang w:val="ru-RU"/>
              </w:rPr>
            </w:pPr>
            <w:r>
              <w:rPr>
                <w:rFonts w:ascii="Times New Roman" w:hAnsi="Times New Roman"/>
                <w:color w:val="000000"/>
                <w:sz w:val="24"/>
                <w:lang w:val="ru-RU"/>
              </w:rPr>
              <w:t xml:space="preserve">Взаимоотношения в семье и с </w:t>
            </w:r>
            <w:r>
              <w:rPr>
                <w:rFonts w:ascii="Times New Roman" w:hAnsi="Times New Roman"/>
                <w:color w:val="000000"/>
                <w:sz w:val="24"/>
                <w:lang w:val="ru-RU"/>
              </w:rPr>
              <w:lastRenderedPageBreak/>
              <w:t>друзьями. Конфликты и их разрешение (взаимоотношения в семье). Тексты для аудирования: диалог (беседа), высказывания собеседников в ситуациях повседневного общения, рассказ, сообщение информационного характера.</w:t>
            </w:r>
          </w:p>
        </w:tc>
        <w:tc>
          <w:tcPr>
            <w:tcW w:w="1060" w:type="dxa"/>
            <w:tcMar>
              <w:top w:w="50" w:type="dxa"/>
              <w:left w:w="100" w:type="dxa"/>
            </w:tcMar>
            <w:vAlign w:val="center"/>
          </w:tcPr>
          <w:p w14:paraId="6B3E708D"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5570B002" w14:textId="77777777" w:rsidR="00395E82" w:rsidRDefault="00395E82">
            <w:pPr>
              <w:spacing w:after="0"/>
              <w:ind w:left="135"/>
              <w:jc w:val="center"/>
              <w:rPr>
                <w:lang w:val="ru-RU"/>
              </w:rPr>
            </w:pPr>
          </w:p>
        </w:tc>
        <w:tc>
          <w:tcPr>
            <w:tcW w:w="1896" w:type="dxa"/>
            <w:tcMar>
              <w:top w:w="50" w:type="dxa"/>
              <w:left w:w="100" w:type="dxa"/>
            </w:tcMar>
            <w:vAlign w:val="center"/>
          </w:tcPr>
          <w:p w14:paraId="5F1D0E06" w14:textId="77777777" w:rsidR="00395E82" w:rsidRDefault="00395E82">
            <w:pPr>
              <w:spacing w:after="0"/>
              <w:ind w:left="135"/>
              <w:jc w:val="center"/>
              <w:rPr>
                <w:lang w:val="ru-RU"/>
              </w:rPr>
            </w:pPr>
          </w:p>
        </w:tc>
        <w:tc>
          <w:tcPr>
            <w:tcW w:w="1367" w:type="dxa"/>
            <w:tcMar>
              <w:top w:w="50" w:type="dxa"/>
              <w:left w:w="100" w:type="dxa"/>
            </w:tcMar>
            <w:vAlign w:val="center"/>
          </w:tcPr>
          <w:p w14:paraId="78AFD916" w14:textId="77777777" w:rsidR="00395E82" w:rsidRDefault="00395E82">
            <w:pPr>
              <w:spacing w:after="0"/>
              <w:ind w:left="135"/>
            </w:pPr>
          </w:p>
        </w:tc>
        <w:tc>
          <w:tcPr>
            <w:tcW w:w="2893" w:type="dxa"/>
            <w:tcMar>
              <w:top w:w="50" w:type="dxa"/>
              <w:left w:w="100" w:type="dxa"/>
            </w:tcMar>
            <w:vAlign w:val="center"/>
          </w:tcPr>
          <w:p w14:paraId="0D282A3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2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/83541254</w:t>
              </w:r>
            </w:hyperlink>
          </w:p>
        </w:tc>
      </w:tr>
      <w:tr w:rsidR="00395E82" w:rsidRPr="00AF38A4" w14:paraId="4A76F8F0" w14:textId="77777777">
        <w:trPr>
          <w:trHeight w:val="144"/>
          <w:tblCellSpacing w:w="0" w:type="dxa"/>
        </w:trPr>
        <w:tc>
          <w:tcPr>
            <w:tcW w:w="775" w:type="dxa"/>
            <w:tcMar>
              <w:top w:w="50" w:type="dxa"/>
              <w:left w:w="100" w:type="dxa"/>
            </w:tcMar>
            <w:vAlign w:val="center"/>
          </w:tcPr>
          <w:p w14:paraId="3A2B09E2" w14:textId="77777777" w:rsidR="00395E82" w:rsidRDefault="00054C4B">
            <w:pPr>
              <w:spacing w:after="0"/>
            </w:pPr>
            <w:r>
              <w:rPr>
                <w:rFonts w:ascii="Times New Roman" w:hAnsi="Times New Roman"/>
                <w:color w:val="000000"/>
                <w:sz w:val="24"/>
              </w:rPr>
              <w:lastRenderedPageBreak/>
              <w:t>7</w:t>
            </w:r>
          </w:p>
        </w:tc>
        <w:tc>
          <w:tcPr>
            <w:tcW w:w="4456" w:type="dxa"/>
            <w:tcMar>
              <w:top w:w="50" w:type="dxa"/>
              <w:left w:w="100" w:type="dxa"/>
            </w:tcMar>
            <w:vAlign w:val="center"/>
          </w:tcPr>
          <w:p w14:paraId="2026F3CD" w14:textId="77777777" w:rsidR="00395E82" w:rsidRDefault="00054C4B">
            <w:pPr>
              <w:spacing w:after="0"/>
              <w:ind w:left="135"/>
              <w:rPr>
                <w:lang w:val="ru-RU"/>
              </w:rPr>
            </w:pPr>
            <w:r>
              <w:rPr>
                <w:rFonts w:ascii="Times New Roman" w:hAnsi="Times New Roman"/>
                <w:color w:val="000000"/>
                <w:sz w:val="24"/>
                <w:lang w:val="ru-RU"/>
              </w:rPr>
              <w:t>Взаимоотношения в семье и с друзьями. Конфликты и их разрешение (решение конфликтов). 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tc>
        <w:tc>
          <w:tcPr>
            <w:tcW w:w="1060" w:type="dxa"/>
            <w:tcMar>
              <w:top w:w="50" w:type="dxa"/>
              <w:left w:w="100" w:type="dxa"/>
            </w:tcMar>
            <w:vAlign w:val="center"/>
          </w:tcPr>
          <w:p w14:paraId="1163CB01"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3C6F9C70" w14:textId="77777777" w:rsidR="00395E82" w:rsidRDefault="00395E82">
            <w:pPr>
              <w:spacing w:after="0"/>
              <w:ind w:left="135"/>
              <w:jc w:val="center"/>
              <w:rPr>
                <w:lang w:val="ru-RU"/>
              </w:rPr>
            </w:pPr>
          </w:p>
        </w:tc>
        <w:tc>
          <w:tcPr>
            <w:tcW w:w="1896" w:type="dxa"/>
            <w:tcMar>
              <w:top w:w="50" w:type="dxa"/>
              <w:left w:w="100" w:type="dxa"/>
            </w:tcMar>
            <w:vAlign w:val="center"/>
          </w:tcPr>
          <w:p w14:paraId="20D13B92" w14:textId="77777777" w:rsidR="00395E82" w:rsidRDefault="00395E82">
            <w:pPr>
              <w:spacing w:after="0"/>
              <w:ind w:left="135"/>
              <w:jc w:val="center"/>
              <w:rPr>
                <w:lang w:val="ru-RU"/>
              </w:rPr>
            </w:pPr>
          </w:p>
        </w:tc>
        <w:tc>
          <w:tcPr>
            <w:tcW w:w="1367" w:type="dxa"/>
            <w:tcMar>
              <w:top w:w="50" w:type="dxa"/>
              <w:left w:w="100" w:type="dxa"/>
            </w:tcMar>
            <w:vAlign w:val="center"/>
          </w:tcPr>
          <w:p w14:paraId="15E72370" w14:textId="77777777" w:rsidR="00395E82" w:rsidRDefault="00395E82">
            <w:pPr>
              <w:spacing w:after="0"/>
              <w:ind w:left="135"/>
            </w:pPr>
          </w:p>
        </w:tc>
        <w:tc>
          <w:tcPr>
            <w:tcW w:w="2893" w:type="dxa"/>
            <w:tcMar>
              <w:top w:w="50" w:type="dxa"/>
              <w:left w:w="100" w:type="dxa"/>
            </w:tcMar>
            <w:vAlign w:val="center"/>
          </w:tcPr>
          <w:p w14:paraId="5F47398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2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/8354107</w:t>
              </w:r>
              <w:r>
                <w:rPr>
                  <w:rFonts w:ascii="Times New Roman" w:hAnsi="Times New Roman"/>
                  <w:color w:val="0000FF"/>
                  <w:u w:val="single"/>
                </w:rPr>
                <w:t>e</w:t>
              </w:r>
            </w:hyperlink>
          </w:p>
        </w:tc>
      </w:tr>
      <w:tr w:rsidR="00395E82" w14:paraId="4E8C2498" w14:textId="77777777">
        <w:trPr>
          <w:trHeight w:val="144"/>
          <w:tblCellSpacing w:w="0" w:type="dxa"/>
        </w:trPr>
        <w:tc>
          <w:tcPr>
            <w:tcW w:w="775" w:type="dxa"/>
            <w:tcMar>
              <w:top w:w="50" w:type="dxa"/>
              <w:left w:w="100" w:type="dxa"/>
            </w:tcMar>
            <w:vAlign w:val="center"/>
          </w:tcPr>
          <w:p w14:paraId="5138E38E" w14:textId="77777777" w:rsidR="00395E82" w:rsidRDefault="00054C4B">
            <w:pPr>
              <w:spacing w:after="0"/>
            </w:pPr>
            <w:r>
              <w:rPr>
                <w:rFonts w:ascii="Times New Roman" w:hAnsi="Times New Roman"/>
                <w:color w:val="000000"/>
                <w:sz w:val="24"/>
              </w:rPr>
              <w:t>8</w:t>
            </w:r>
          </w:p>
        </w:tc>
        <w:tc>
          <w:tcPr>
            <w:tcW w:w="4456" w:type="dxa"/>
            <w:tcMar>
              <w:top w:w="50" w:type="dxa"/>
              <w:left w:w="100" w:type="dxa"/>
            </w:tcMar>
            <w:vAlign w:val="center"/>
          </w:tcPr>
          <w:p w14:paraId="0E7EACA9" w14:textId="77777777" w:rsidR="00395E82" w:rsidRDefault="00054C4B">
            <w:pPr>
              <w:spacing w:after="0"/>
              <w:ind w:left="135"/>
              <w:rPr>
                <w:lang w:val="ru-RU"/>
              </w:rPr>
            </w:pPr>
            <w:r>
              <w:rPr>
                <w:rFonts w:ascii="Times New Roman" w:hAnsi="Times New Roman"/>
                <w:color w:val="000000"/>
                <w:sz w:val="24"/>
                <w:lang w:val="ru-RU"/>
              </w:rPr>
              <w:t xml:space="preserve">Взаимоотношения в семье и с друзьями. Конфликты и их разрешение (общение с соседями). 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w:t>
            </w:r>
            <w:r>
              <w:rPr>
                <w:rFonts w:ascii="Times New Roman" w:hAnsi="Times New Roman"/>
                <w:color w:val="000000"/>
                <w:sz w:val="24"/>
                <w:lang w:val="ru-RU"/>
              </w:rPr>
              <w:lastRenderedPageBreak/>
              <w:t>заголовку (началу текста)</w:t>
            </w:r>
          </w:p>
        </w:tc>
        <w:tc>
          <w:tcPr>
            <w:tcW w:w="1060" w:type="dxa"/>
            <w:tcMar>
              <w:top w:w="50" w:type="dxa"/>
              <w:left w:w="100" w:type="dxa"/>
            </w:tcMar>
            <w:vAlign w:val="center"/>
          </w:tcPr>
          <w:p w14:paraId="2CB27C5A"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565961EF" w14:textId="77777777" w:rsidR="00395E82" w:rsidRDefault="00395E82">
            <w:pPr>
              <w:spacing w:after="0"/>
              <w:ind w:left="135"/>
              <w:jc w:val="center"/>
              <w:rPr>
                <w:lang w:val="ru-RU"/>
              </w:rPr>
            </w:pPr>
          </w:p>
        </w:tc>
        <w:tc>
          <w:tcPr>
            <w:tcW w:w="1896" w:type="dxa"/>
            <w:tcMar>
              <w:top w:w="50" w:type="dxa"/>
              <w:left w:w="100" w:type="dxa"/>
            </w:tcMar>
            <w:vAlign w:val="center"/>
          </w:tcPr>
          <w:p w14:paraId="3E0EF47A" w14:textId="77777777" w:rsidR="00395E82" w:rsidRDefault="00395E82">
            <w:pPr>
              <w:spacing w:after="0"/>
              <w:ind w:left="135"/>
              <w:jc w:val="center"/>
              <w:rPr>
                <w:lang w:val="ru-RU"/>
              </w:rPr>
            </w:pPr>
          </w:p>
        </w:tc>
        <w:tc>
          <w:tcPr>
            <w:tcW w:w="1367" w:type="dxa"/>
            <w:tcMar>
              <w:top w:w="50" w:type="dxa"/>
              <w:left w:w="100" w:type="dxa"/>
            </w:tcMar>
            <w:vAlign w:val="center"/>
          </w:tcPr>
          <w:p w14:paraId="5EC5C050" w14:textId="77777777" w:rsidR="00395E82" w:rsidRDefault="00395E82">
            <w:pPr>
              <w:spacing w:after="0"/>
              <w:ind w:left="135"/>
            </w:pPr>
          </w:p>
        </w:tc>
        <w:tc>
          <w:tcPr>
            <w:tcW w:w="2893" w:type="dxa"/>
            <w:tcMar>
              <w:top w:w="50" w:type="dxa"/>
              <w:left w:w="100" w:type="dxa"/>
            </w:tcMar>
            <w:vAlign w:val="center"/>
          </w:tcPr>
          <w:p w14:paraId="636FAEA7" w14:textId="77777777" w:rsidR="00395E82" w:rsidRDefault="00054C4B">
            <w:pPr>
              <w:spacing w:after="0"/>
              <w:ind w:left="135"/>
            </w:pPr>
            <w:r>
              <w:t>https://wordwall.net/ru</w:t>
            </w:r>
          </w:p>
        </w:tc>
      </w:tr>
      <w:tr w:rsidR="00395E82" w14:paraId="44F3A115" w14:textId="77777777">
        <w:trPr>
          <w:trHeight w:val="144"/>
          <w:tblCellSpacing w:w="0" w:type="dxa"/>
        </w:trPr>
        <w:tc>
          <w:tcPr>
            <w:tcW w:w="775" w:type="dxa"/>
            <w:tcMar>
              <w:top w:w="50" w:type="dxa"/>
              <w:left w:w="100" w:type="dxa"/>
            </w:tcMar>
            <w:vAlign w:val="center"/>
          </w:tcPr>
          <w:p w14:paraId="7164B295" w14:textId="77777777" w:rsidR="00395E82" w:rsidRDefault="00054C4B">
            <w:pPr>
              <w:spacing w:after="0"/>
            </w:pPr>
            <w:r>
              <w:rPr>
                <w:rFonts w:ascii="Times New Roman" w:hAnsi="Times New Roman"/>
                <w:color w:val="000000"/>
                <w:sz w:val="24"/>
              </w:rPr>
              <w:t>9</w:t>
            </w:r>
          </w:p>
        </w:tc>
        <w:tc>
          <w:tcPr>
            <w:tcW w:w="4456" w:type="dxa"/>
            <w:tcMar>
              <w:top w:w="50" w:type="dxa"/>
              <w:left w:w="100" w:type="dxa"/>
            </w:tcMar>
            <w:vAlign w:val="center"/>
          </w:tcPr>
          <w:p w14:paraId="3F23F664" w14:textId="77777777" w:rsidR="00395E82" w:rsidRDefault="00054C4B">
            <w:pPr>
              <w:spacing w:after="0"/>
              <w:ind w:left="135"/>
              <w:rPr>
                <w:lang w:val="ru-RU"/>
              </w:rPr>
            </w:pPr>
            <w:r>
              <w:rPr>
                <w:rFonts w:ascii="Times New Roman" w:hAnsi="Times New Roman"/>
                <w:color w:val="000000"/>
                <w:sz w:val="24"/>
                <w:lang w:val="ru-RU"/>
              </w:rPr>
              <w:t xml:space="preserve">Взаимоотношения в семье и с друзьями. Конфликты и их разрешение (проблемы и их решение) </w:t>
            </w:r>
          </w:p>
        </w:tc>
        <w:tc>
          <w:tcPr>
            <w:tcW w:w="1060" w:type="dxa"/>
            <w:tcMar>
              <w:top w:w="50" w:type="dxa"/>
              <w:left w:w="100" w:type="dxa"/>
            </w:tcMar>
            <w:vAlign w:val="center"/>
          </w:tcPr>
          <w:p w14:paraId="61B02255"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3D220613" w14:textId="77777777" w:rsidR="00395E82" w:rsidRDefault="00395E82">
            <w:pPr>
              <w:spacing w:after="0"/>
              <w:ind w:left="135"/>
              <w:jc w:val="center"/>
              <w:rPr>
                <w:lang w:val="ru-RU"/>
              </w:rPr>
            </w:pPr>
          </w:p>
        </w:tc>
        <w:tc>
          <w:tcPr>
            <w:tcW w:w="1896" w:type="dxa"/>
            <w:tcMar>
              <w:top w:w="50" w:type="dxa"/>
              <w:left w:w="100" w:type="dxa"/>
            </w:tcMar>
            <w:vAlign w:val="center"/>
          </w:tcPr>
          <w:p w14:paraId="5D4FCFA8" w14:textId="77777777" w:rsidR="00395E82" w:rsidRDefault="00395E82">
            <w:pPr>
              <w:spacing w:after="0"/>
              <w:ind w:left="135"/>
              <w:jc w:val="center"/>
              <w:rPr>
                <w:lang w:val="ru-RU"/>
              </w:rPr>
            </w:pPr>
          </w:p>
        </w:tc>
        <w:tc>
          <w:tcPr>
            <w:tcW w:w="1367" w:type="dxa"/>
            <w:tcMar>
              <w:top w:w="50" w:type="dxa"/>
              <w:left w:w="100" w:type="dxa"/>
            </w:tcMar>
            <w:vAlign w:val="center"/>
          </w:tcPr>
          <w:p w14:paraId="59DE482E" w14:textId="77777777" w:rsidR="00395E82" w:rsidRDefault="00395E82">
            <w:pPr>
              <w:spacing w:after="0"/>
              <w:ind w:left="135"/>
              <w:rPr>
                <w:lang w:val="ru-RU"/>
              </w:rPr>
            </w:pPr>
          </w:p>
        </w:tc>
        <w:tc>
          <w:tcPr>
            <w:tcW w:w="2893" w:type="dxa"/>
            <w:tcMar>
              <w:top w:w="50" w:type="dxa"/>
              <w:left w:w="100" w:type="dxa"/>
            </w:tcMar>
            <w:vAlign w:val="center"/>
          </w:tcPr>
          <w:p w14:paraId="3F83F8FC" w14:textId="77777777" w:rsidR="00395E82" w:rsidRDefault="00395E82">
            <w:pPr>
              <w:spacing w:after="0"/>
              <w:ind w:left="135"/>
            </w:pPr>
          </w:p>
        </w:tc>
      </w:tr>
      <w:tr w:rsidR="00395E82" w:rsidRPr="00AF38A4" w14:paraId="3512D3B7" w14:textId="77777777">
        <w:trPr>
          <w:trHeight w:val="144"/>
          <w:tblCellSpacing w:w="0" w:type="dxa"/>
        </w:trPr>
        <w:tc>
          <w:tcPr>
            <w:tcW w:w="775" w:type="dxa"/>
            <w:tcMar>
              <w:top w:w="50" w:type="dxa"/>
              <w:left w:w="100" w:type="dxa"/>
            </w:tcMar>
            <w:vAlign w:val="center"/>
          </w:tcPr>
          <w:p w14:paraId="51776BAF" w14:textId="77777777" w:rsidR="00395E82" w:rsidRDefault="00054C4B">
            <w:pPr>
              <w:spacing w:after="0"/>
            </w:pPr>
            <w:r>
              <w:rPr>
                <w:rFonts w:ascii="Times New Roman" w:hAnsi="Times New Roman"/>
                <w:color w:val="000000"/>
                <w:sz w:val="24"/>
              </w:rPr>
              <w:t>10</w:t>
            </w:r>
          </w:p>
        </w:tc>
        <w:tc>
          <w:tcPr>
            <w:tcW w:w="4456" w:type="dxa"/>
            <w:tcMar>
              <w:top w:w="50" w:type="dxa"/>
              <w:left w:w="100" w:type="dxa"/>
            </w:tcMar>
            <w:vAlign w:val="center"/>
          </w:tcPr>
          <w:p w14:paraId="6D6AF63B" w14:textId="77777777" w:rsidR="00395E82" w:rsidRDefault="00054C4B">
            <w:pPr>
              <w:spacing w:after="0"/>
              <w:ind w:left="135"/>
              <w:rPr>
                <w:lang w:val="ru-RU"/>
              </w:rPr>
            </w:pPr>
            <w:r>
              <w:rPr>
                <w:rFonts w:ascii="Times New Roman" w:hAnsi="Times New Roman"/>
                <w:color w:val="000000"/>
                <w:sz w:val="24"/>
                <w:lang w:val="ru-RU"/>
              </w:rPr>
              <w:t>Обобщение по теме "Взаимоотношения в семье и с друзьями. Конфликты и их разрешение". 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tc>
        <w:tc>
          <w:tcPr>
            <w:tcW w:w="1060" w:type="dxa"/>
            <w:tcMar>
              <w:top w:w="50" w:type="dxa"/>
              <w:left w:w="100" w:type="dxa"/>
            </w:tcMar>
            <w:vAlign w:val="center"/>
          </w:tcPr>
          <w:p w14:paraId="3B753796"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1AE23C9A" w14:textId="77777777" w:rsidR="00395E82" w:rsidRDefault="00395E82">
            <w:pPr>
              <w:spacing w:after="0"/>
              <w:ind w:left="135"/>
              <w:jc w:val="center"/>
              <w:rPr>
                <w:lang w:val="ru-RU"/>
              </w:rPr>
            </w:pPr>
          </w:p>
        </w:tc>
        <w:tc>
          <w:tcPr>
            <w:tcW w:w="1896" w:type="dxa"/>
            <w:tcMar>
              <w:top w:w="50" w:type="dxa"/>
              <w:left w:w="100" w:type="dxa"/>
            </w:tcMar>
            <w:vAlign w:val="center"/>
          </w:tcPr>
          <w:p w14:paraId="743BA1E1" w14:textId="77777777" w:rsidR="00395E82" w:rsidRDefault="00395E82">
            <w:pPr>
              <w:spacing w:after="0"/>
              <w:ind w:left="135"/>
              <w:jc w:val="center"/>
              <w:rPr>
                <w:lang w:val="ru-RU"/>
              </w:rPr>
            </w:pPr>
          </w:p>
        </w:tc>
        <w:tc>
          <w:tcPr>
            <w:tcW w:w="1367" w:type="dxa"/>
            <w:tcMar>
              <w:top w:w="50" w:type="dxa"/>
              <w:left w:w="100" w:type="dxa"/>
            </w:tcMar>
            <w:vAlign w:val="center"/>
          </w:tcPr>
          <w:p w14:paraId="2EBE2EF3" w14:textId="77777777" w:rsidR="00395E82" w:rsidRDefault="00395E82">
            <w:pPr>
              <w:spacing w:after="0"/>
              <w:ind w:left="135"/>
              <w:rPr>
                <w:lang w:val="ru-RU"/>
              </w:rPr>
            </w:pPr>
          </w:p>
        </w:tc>
        <w:tc>
          <w:tcPr>
            <w:tcW w:w="2893" w:type="dxa"/>
            <w:tcMar>
              <w:top w:w="50" w:type="dxa"/>
              <w:left w:w="100" w:type="dxa"/>
            </w:tcMar>
            <w:vAlign w:val="center"/>
          </w:tcPr>
          <w:p w14:paraId="511BDDA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2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/8354138</w:t>
              </w:r>
              <w:r>
                <w:rPr>
                  <w:rFonts w:ascii="Times New Roman" w:hAnsi="Times New Roman"/>
                  <w:color w:val="0000FF"/>
                  <w:u w:val="single"/>
                </w:rPr>
                <w:t>a</w:t>
              </w:r>
            </w:hyperlink>
          </w:p>
        </w:tc>
      </w:tr>
      <w:tr w:rsidR="00395E82" w:rsidRPr="00AF38A4" w14:paraId="357377E9" w14:textId="77777777">
        <w:trPr>
          <w:trHeight w:val="144"/>
          <w:tblCellSpacing w:w="0" w:type="dxa"/>
        </w:trPr>
        <w:tc>
          <w:tcPr>
            <w:tcW w:w="775" w:type="dxa"/>
            <w:tcMar>
              <w:top w:w="50" w:type="dxa"/>
              <w:left w:w="100" w:type="dxa"/>
            </w:tcMar>
            <w:vAlign w:val="center"/>
          </w:tcPr>
          <w:p w14:paraId="2E50E5FA" w14:textId="77777777" w:rsidR="00395E82" w:rsidRDefault="00054C4B">
            <w:pPr>
              <w:spacing w:after="0"/>
              <w:rPr>
                <w:lang w:val="ru-RU"/>
              </w:rPr>
            </w:pPr>
            <w:r>
              <w:rPr>
                <w:rFonts w:ascii="Times New Roman" w:hAnsi="Times New Roman"/>
                <w:color w:val="000000"/>
                <w:sz w:val="24"/>
                <w:lang w:val="ru-RU"/>
              </w:rPr>
              <w:t>11</w:t>
            </w:r>
          </w:p>
        </w:tc>
        <w:tc>
          <w:tcPr>
            <w:tcW w:w="4456" w:type="dxa"/>
            <w:tcMar>
              <w:top w:w="50" w:type="dxa"/>
              <w:left w:w="100" w:type="dxa"/>
            </w:tcMar>
            <w:vAlign w:val="center"/>
          </w:tcPr>
          <w:p w14:paraId="70938122" w14:textId="77777777" w:rsidR="00395E82" w:rsidRDefault="00054C4B" w:rsidP="005267DA">
            <w:pPr>
              <w:spacing w:after="0"/>
              <w:ind w:left="135"/>
              <w:rPr>
                <w:lang w:val="ru-RU"/>
              </w:rPr>
            </w:pPr>
            <w:r>
              <w:rPr>
                <w:rFonts w:ascii="Times New Roman" w:hAnsi="Times New Roman"/>
                <w:b/>
                <w:bCs/>
                <w:color w:val="000000"/>
                <w:sz w:val="24"/>
                <w:lang w:val="ru-RU"/>
              </w:rPr>
              <w:t xml:space="preserve">Входная </w:t>
            </w:r>
            <w:r w:rsidR="005267DA">
              <w:rPr>
                <w:rFonts w:ascii="Times New Roman" w:hAnsi="Times New Roman"/>
                <w:b/>
                <w:bCs/>
                <w:color w:val="000000"/>
                <w:sz w:val="24"/>
                <w:lang w:val="ru-RU"/>
              </w:rPr>
              <w:t xml:space="preserve">контрольная </w:t>
            </w:r>
            <w:r>
              <w:rPr>
                <w:rFonts w:ascii="Times New Roman" w:hAnsi="Times New Roman"/>
                <w:b/>
                <w:bCs/>
                <w:color w:val="000000"/>
                <w:sz w:val="24"/>
                <w:lang w:val="ru-RU"/>
              </w:rPr>
              <w:t>работа</w:t>
            </w:r>
          </w:p>
        </w:tc>
        <w:tc>
          <w:tcPr>
            <w:tcW w:w="1060" w:type="dxa"/>
            <w:tcMar>
              <w:top w:w="50" w:type="dxa"/>
              <w:left w:w="100" w:type="dxa"/>
            </w:tcMar>
            <w:vAlign w:val="center"/>
          </w:tcPr>
          <w:p w14:paraId="65CDE2F8"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26893A68" w14:textId="77777777" w:rsidR="00395E82" w:rsidRDefault="00054C4B">
            <w:pPr>
              <w:spacing w:after="0"/>
              <w:ind w:left="135"/>
              <w:jc w:val="center"/>
              <w:rPr>
                <w:lang w:val="ru-RU"/>
              </w:rPr>
            </w:pPr>
            <w:r>
              <w:rPr>
                <w:rFonts w:ascii="Times New Roman" w:hAnsi="Times New Roman"/>
                <w:color w:val="000000"/>
                <w:sz w:val="24"/>
                <w:lang w:val="ru-RU"/>
              </w:rPr>
              <w:t>1</w:t>
            </w:r>
          </w:p>
        </w:tc>
        <w:tc>
          <w:tcPr>
            <w:tcW w:w="1896" w:type="dxa"/>
            <w:tcMar>
              <w:top w:w="50" w:type="dxa"/>
              <w:left w:w="100" w:type="dxa"/>
            </w:tcMar>
            <w:vAlign w:val="center"/>
          </w:tcPr>
          <w:p w14:paraId="79927A59" w14:textId="77777777" w:rsidR="00395E82" w:rsidRDefault="00395E82">
            <w:pPr>
              <w:spacing w:after="0"/>
              <w:ind w:left="135"/>
              <w:jc w:val="center"/>
              <w:rPr>
                <w:lang w:val="ru-RU"/>
              </w:rPr>
            </w:pPr>
          </w:p>
        </w:tc>
        <w:tc>
          <w:tcPr>
            <w:tcW w:w="1367" w:type="dxa"/>
            <w:tcMar>
              <w:top w:w="50" w:type="dxa"/>
              <w:left w:w="100" w:type="dxa"/>
            </w:tcMar>
            <w:vAlign w:val="center"/>
          </w:tcPr>
          <w:p w14:paraId="036CAEFB" w14:textId="77777777" w:rsidR="00395E82" w:rsidRDefault="00395E82">
            <w:pPr>
              <w:spacing w:after="0"/>
              <w:ind w:left="135"/>
              <w:rPr>
                <w:lang w:val="ru-RU"/>
              </w:rPr>
            </w:pPr>
          </w:p>
        </w:tc>
        <w:tc>
          <w:tcPr>
            <w:tcW w:w="2893" w:type="dxa"/>
            <w:tcMar>
              <w:top w:w="50" w:type="dxa"/>
              <w:left w:w="100" w:type="dxa"/>
            </w:tcMar>
            <w:vAlign w:val="center"/>
          </w:tcPr>
          <w:p w14:paraId="7B81966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3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/8354138</w:t>
              </w:r>
              <w:r>
                <w:rPr>
                  <w:rFonts w:ascii="Times New Roman" w:hAnsi="Times New Roman"/>
                  <w:color w:val="0000FF"/>
                  <w:u w:val="single"/>
                </w:rPr>
                <w:t>a</w:t>
              </w:r>
            </w:hyperlink>
          </w:p>
        </w:tc>
      </w:tr>
      <w:tr w:rsidR="00395E82" w14:paraId="37A2291B" w14:textId="77777777">
        <w:trPr>
          <w:trHeight w:val="144"/>
          <w:tblCellSpacing w:w="0" w:type="dxa"/>
        </w:trPr>
        <w:tc>
          <w:tcPr>
            <w:tcW w:w="775" w:type="dxa"/>
            <w:tcMar>
              <w:top w:w="50" w:type="dxa"/>
              <w:left w:w="100" w:type="dxa"/>
            </w:tcMar>
            <w:vAlign w:val="center"/>
          </w:tcPr>
          <w:p w14:paraId="29CBE99B" w14:textId="77777777" w:rsidR="00395E82" w:rsidRDefault="00054C4B">
            <w:pPr>
              <w:spacing w:after="0"/>
              <w:rPr>
                <w:lang w:val="ru-RU"/>
              </w:rPr>
            </w:pPr>
            <w:r>
              <w:rPr>
                <w:rFonts w:ascii="Times New Roman" w:hAnsi="Times New Roman"/>
                <w:color w:val="000000"/>
                <w:sz w:val="24"/>
                <w:lang w:val="ru-RU"/>
              </w:rPr>
              <w:t>12</w:t>
            </w:r>
          </w:p>
        </w:tc>
        <w:tc>
          <w:tcPr>
            <w:tcW w:w="4456" w:type="dxa"/>
            <w:tcMar>
              <w:top w:w="50" w:type="dxa"/>
              <w:left w:w="100" w:type="dxa"/>
            </w:tcMar>
            <w:vAlign w:val="center"/>
          </w:tcPr>
          <w:p w14:paraId="0ECDAF7C" w14:textId="77777777" w:rsidR="00395E82" w:rsidRDefault="00054C4B">
            <w:pPr>
              <w:spacing w:after="0"/>
              <w:ind w:left="135"/>
              <w:rPr>
                <w:lang w:val="ru-RU"/>
              </w:rPr>
            </w:pPr>
            <w:r>
              <w:rPr>
                <w:rFonts w:ascii="Times New Roman" w:hAnsi="Times New Roman"/>
                <w:color w:val="000000"/>
                <w:sz w:val="24"/>
                <w:lang w:val="ru-RU"/>
              </w:rPr>
              <w:t>Внешность и характер человека (литературного персонажа) (описание, сравнение)</w:t>
            </w:r>
            <w:r>
              <w:rPr>
                <w:lang w:val="ru-RU"/>
              </w:rPr>
              <w:t xml:space="preserve"> </w:t>
            </w:r>
            <w:r>
              <w:rPr>
                <w:rFonts w:ascii="Times New Roman" w:hAnsi="Times New Roman"/>
                <w:color w:val="000000"/>
                <w:sz w:val="24"/>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tc>
        <w:tc>
          <w:tcPr>
            <w:tcW w:w="1060" w:type="dxa"/>
            <w:tcMar>
              <w:top w:w="50" w:type="dxa"/>
              <w:left w:w="100" w:type="dxa"/>
            </w:tcMar>
            <w:vAlign w:val="center"/>
          </w:tcPr>
          <w:p w14:paraId="03D1E92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26EA9DD1" w14:textId="77777777" w:rsidR="00395E82" w:rsidRDefault="00395E82">
            <w:pPr>
              <w:spacing w:after="0"/>
              <w:ind w:left="135"/>
              <w:jc w:val="center"/>
              <w:rPr>
                <w:lang w:val="ru-RU"/>
              </w:rPr>
            </w:pPr>
          </w:p>
        </w:tc>
        <w:tc>
          <w:tcPr>
            <w:tcW w:w="1896" w:type="dxa"/>
            <w:tcMar>
              <w:top w:w="50" w:type="dxa"/>
              <w:left w:w="100" w:type="dxa"/>
            </w:tcMar>
            <w:vAlign w:val="center"/>
          </w:tcPr>
          <w:p w14:paraId="11B51F30" w14:textId="77777777" w:rsidR="00395E82" w:rsidRDefault="00395E82">
            <w:pPr>
              <w:spacing w:after="0"/>
              <w:ind w:left="135"/>
              <w:jc w:val="center"/>
              <w:rPr>
                <w:lang w:val="ru-RU"/>
              </w:rPr>
            </w:pPr>
          </w:p>
        </w:tc>
        <w:tc>
          <w:tcPr>
            <w:tcW w:w="1367" w:type="dxa"/>
            <w:tcMar>
              <w:top w:w="50" w:type="dxa"/>
              <w:left w:w="100" w:type="dxa"/>
            </w:tcMar>
            <w:vAlign w:val="center"/>
          </w:tcPr>
          <w:p w14:paraId="6C7A3A1E" w14:textId="77777777" w:rsidR="00395E82" w:rsidRDefault="00395E82">
            <w:pPr>
              <w:spacing w:after="0"/>
              <w:ind w:left="135"/>
            </w:pPr>
          </w:p>
        </w:tc>
        <w:tc>
          <w:tcPr>
            <w:tcW w:w="2893" w:type="dxa"/>
            <w:tcMar>
              <w:top w:w="50" w:type="dxa"/>
              <w:left w:w="100" w:type="dxa"/>
            </w:tcMar>
            <w:vAlign w:val="center"/>
          </w:tcPr>
          <w:p w14:paraId="28148E41" w14:textId="77777777" w:rsidR="00395E82" w:rsidRDefault="00054C4B">
            <w:pPr>
              <w:spacing w:after="0"/>
              <w:ind w:left="135"/>
            </w:pPr>
            <w:r>
              <w:t>https://wordwall.net/ru</w:t>
            </w:r>
          </w:p>
        </w:tc>
      </w:tr>
      <w:tr w:rsidR="00395E82" w14:paraId="7347988D" w14:textId="77777777">
        <w:trPr>
          <w:trHeight w:val="144"/>
          <w:tblCellSpacing w:w="0" w:type="dxa"/>
        </w:trPr>
        <w:tc>
          <w:tcPr>
            <w:tcW w:w="775" w:type="dxa"/>
            <w:tcMar>
              <w:top w:w="50" w:type="dxa"/>
              <w:left w:w="100" w:type="dxa"/>
            </w:tcMar>
            <w:vAlign w:val="center"/>
          </w:tcPr>
          <w:p w14:paraId="630FD450" w14:textId="77777777" w:rsidR="00395E82" w:rsidRDefault="00054C4B">
            <w:pPr>
              <w:spacing w:after="0"/>
            </w:pPr>
            <w:r>
              <w:rPr>
                <w:rFonts w:ascii="Times New Roman" w:hAnsi="Times New Roman"/>
                <w:color w:val="000000"/>
                <w:sz w:val="24"/>
              </w:rPr>
              <w:t>13</w:t>
            </w:r>
          </w:p>
        </w:tc>
        <w:tc>
          <w:tcPr>
            <w:tcW w:w="4456" w:type="dxa"/>
            <w:tcMar>
              <w:top w:w="50" w:type="dxa"/>
              <w:left w:w="100" w:type="dxa"/>
            </w:tcMar>
            <w:vAlign w:val="center"/>
          </w:tcPr>
          <w:p w14:paraId="7150E34A"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Внешность и характер человека (литературного персонажа) (описание литературного персонажа) Развитие умений письменной речи:</w:t>
            </w:r>
          </w:p>
          <w:p w14:paraId="472C931B" w14:textId="77777777" w:rsidR="00395E82" w:rsidRDefault="00054C4B">
            <w:pPr>
              <w:spacing w:after="0"/>
              <w:ind w:left="135"/>
              <w:rPr>
                <w:lang w:val="ru-RU"/>
              </w:rPr>
            </w:pPr>
            <w:r>
              <w:rPr>
                <w:rFonts w:ascii="Times New Roman" w:hAnsi="Times New Roman"/>
                <w:color w:val="000000"/>
                <w:sz w:val="24"/>
                <w:lang w:val="ru-RU"/>
              </w:rPr>
              <w:t>составление плана (тезисов) устного или письменного сообщения;</w:t>
            </w:r>
          </w:p>
        </w:tc>
        <w:tc>
          <w:tcPr>
            <w:tcW w:w="1060" w:type="dxa"/>
            <w:tcMar>
              <w:top w:w="50" w:type="dxa"/>
              <w:left w:w="100" w:type="dxa"/>
            </w:tcMar>
            <w:vAlign w:val="center"/>
          </w:tcPr>
          <w:p w14:paraId="14144B2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6993D090" w14:textId="77777777" w:rsidR="00395E82" w:rsidRDefault="00395E82">
            <w:pPr>
              <w:spacing w:after="0"/>
              <w:ind w:left="135"/>
              <w:jc w:val="center"/>
              <w:rPr>
                <w:lang w:val="ru-RU"/>
              </w:rPr>
            </w:pPr>
          </w:p>
        </w:tc>
        <w:tc>
          <w:tcPr>
            <w:tcW w:w="1896" w:type="dxa"/>
            <w:tcMar>
              <w:top w:w="50" w:type="dxa"/>
              <w:left w:w="100" w:type="dxa"/>
            </w:tcMar>
            <w:vAlign w:val="center"/>
          </w:tcPr>
          <w:p w14:paraId="66B50365" w14:textId="77777777" w:rsidR="00395E82" w:rsidRDefault="00395E82">
            <w:pPr>
              <w:spacing w:after="0"/>
              <w:ind w:left="135"/>
              <w:jc w:val="center"/>
              <w:rPr>
                <w:lang w:val="ru-RU"/>
              </w:rPr>
            </w:pPr>
          </w:p>
        </w:tc>
        <w:tc>
          <w:tcPr>
            <w:tcW w:w="1367" w:type="dxa"/>
            <w:tcMar>
              <w:top w:w="50" w:type="dxa"/>
              <w:left w:w="100" w:type="dxa"/>
            </w:tcMar>
            <w:vAlign w:val="center"/>
          </w:tcPr>
          <w:p w14:paraId="495026C9" w14:textId="77777777" w:rsidR="00395E82" w:rsidRDefault="00395E82">
            <w:pPr>
              <w:spacing w:after="0"/>
              <w:ind w:left="135"/>
            </w:pPr>
          </w:p>
        </w:tc>
        <w:tc>
          <w:tcPr>
            <w:tcW w:w="2893" w:type="dxa"/>
            <w:tcMar>
              <w:top w:w="50" w:type="dxa"/>
              <w:left w:w="100" w:type="dxa"/>
            </w:tcMar>
            <w:vAlign w:val="center"/>
          </w:tcPr>
          <w:p w14:paraId="22ECD8D8" w14:textId="77777777" w:rsidR="00395E82" w:rsidRDefault="00054C4B">
            <w:pPr>
              <w:spacing w:after="0"/>
              <w:ind w:left="135"/>
            </w:pPr>
            <w:r>
              <w:t>https://wordwall.net/ru</w:t>
            </w:r>
          </w:p>
        </w:tc>
      </w:tr>
      <w:tr w:rsidR="00395E82" w:rsidRPr="00AF38A4" w14:paraId="17696039" w14:textId="77777777">
        <w:trPr>
          <w:trHeight w:val="144"/>
          <w:tblCellSpacing w:w="0" w:type="dxa"/>
        </w:trPr>
        <w:tc>
          <w:tcPr>
            <w:tcW w:w="775" w:type="dxa"/>
            <w:tcMar>
              <w:top w:w="50" w:type="dxa"/>
              <w:left w:w="100" w:type="dxa"/>
            </w:tcMar>
            <w:vAlign w:val="center"/>
          </w:tcPr>
          <w:p w14:paraId="1CB4615F" w14:textId="77777777" w:rsidR="00395E82" w:rsidRDefault="00054C4B">
            <w:pPr>
              <w:spacing w:after="0"/>
            </w:pPr>
            <w:r>
              <w:rPr>
                <w:rFonts w:ascii="Times New Roman" w:hAnsi="Times New Roman"/>
                <w:color w:val="000000"/>
                <w:sz w:val="24"/>
              </w:rPr>
              <w:t>14</w:t>
            </w:r>
          </w:p>
        </w:tc>
        <w:tc>
          <w:tcPr>
            <w:tcW w:w="4456" w:type="dxa"/>
            <w:tcMar>
              <w:top w:w="50" w:type="dxa"/>
              <w:left w:w="100" w:type="dxa"/>
            </w:tcMar>
            <w:vAlign w:val="center"/>
          </w:tcPr>
          <w:p w14:paraId="4F082EA3" w14:textId="77777777" w:rsidR="00395E82" w:rsidRDefault="00054C4B">
            <w:pPr>
              <w:spacing w:after="0"/>
              <w:ind w:left="135"/>
              <w:rPr>
                <w:lang w:val="ru-RU"/>
              </w:rPr>
            </w:pPr>
            <w:r>
              <w:rPr>
                <w:rFonts w:ascii="Times New Roman" w:hAnsi="Times New Roman"/>
                <w:color w:val="000000"/>
                <w:sz w:val="24"/>
                <w:lang w:val="ru-RU"/>
              </w:rPr>
              <w:t xml:space="preserve">Внешность и характер человека (литературного персонажа) (описание </w:t>
            </w:r>
            <w:r>
              <w:rPr>
                <w:rFonts w:ascii="Times New Roman" w:hAnsi="Times New Roman"/>
                <w:color w:val="000000"/>
                <w:sz w:val="24"/>
                <w:lang w:val="ru-RU"/>
              </w:rPr>
              <w:lastRenderedPageBreak/>
              <w:t>личных качеств).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tc>
        <w:tc>
          <w:tcPr>
            <w:tcW w:w="1060" w:type="dxa"/>
            <w:tcMar>
              <w:top w:w="50" w:type="dxa"/>
              <w:left w:w="100" w:type="dxa"/>
            </w:tcMar>
            <w:vAlign w:val="center"/>
          </w:tcPr>
          <w:p w14:paraId="07F1F4BE"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6846C21C" w14:textId="77777777" w:rsidR="00395E82" w:rsidRDefault="00395E82">
            <w:pPr>
              <w:spacing w:after="0"/>
              <w:ind w:left="135"/>
              <w:jc w:val="center"/>
              <w:rPr>
                <w:lang w:val="ru-RU"/>
              </w:rPr>
            </w:pPr>
          </w:p>
        </w:tc>
        <w:tc>
          <w:tcPr>
            <w:tcW w:w="1896" w:type="dxa"/>
            <w:tcMar>
              <w:top w:w="50" w:type="dxa"/>
              <w:left w:w="100" w:type="dxa"/>
            </w:tcMar>
            <w:vAlign w:val="center"/>
          </w:tcPr>
          <w:p w14:paraId="7D91A900" w14:textId="77777777" w:rsidR="00395E82" w:rsidRDefault="00395E82">
            <w:pPr>
              <w:spacing w:after="0"/>
              <w:ind w:left="135"/>
              <w:jc w:val="center"/>
              <w:rPr>
                <w:lang w:val="ru-RU"/>
              </w:rPr>
            </w:pPr>
          </w:p>
        </w:tc>
        <w:tc>
          <w:tcPr>
            <w:tcW w:w="1367" w:type="dxa"/>
            <w:tcMar>
              <w:top w:w="50" w:type="dxa"/>
              <w:left w:w="100" w:type="dxa"/>
            </w:tcMar>
            <w:vAlign w:val="center"/>
          </w:tcPr>
          <w:p w14:paraId="580D565E" w14:textId="77777777" w:rsidR="00395E82" w:rsidRDefault="00395E82">
            <w:pPr>
              <w:spacing w:after="0"/>
              <w:ind w:left="135"/>
              <w:rPr>
                <w:lang w:val="ru-RU"/>
              </w:rPr>
            </w:pPr>
          </w:p>
        </w:tc>
        <w:tc>
          <w:tcPr>
            <w:tcW w:w="2893" w:type="dxa"/>
            <w:tcMar>
              <w:top w:w="50" w:type="dxa"/>
              <w:left w:w="100" w:type="dxa"/>
            </w:tcMar>
            <w:vAlign w:val="center"/>
          </w:tcPr>
          <w:p w14:paraId="12B7273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3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/835419</w:t>
              </w:r>
              <w:r>
                <w:rPr>
                  <w:rFonts w:ascii="Times New Roman" w:hAnsi="Times New Roman"/>
                  <w:color w:val="0000FF"/>
                  <w:u w:val="single"/>
                </w:rPr>
                <w:t>f</w:t>
              </w:r>
              <w:r>
                <w:rPr>
                  <w:rFonts w:ascii="Times New Roman" w:hAnsi="Times New Roman"/>
                  <w:color w:val="0000FF"/>
                  <w:u w:val="single"/>
                  <w:lang w:val="ru-RU"/>
                </w:rPr>
                <w:t>2</w:t>
              </w:r>
            </w:hyperlink>
          </w:p>
        </w:tc>
      </w:tr>
      <w:tr w:rsidR="00395E82" w:rsidRPr="00AF38A4" w14:paraId="46371E6D" w14:textId="77777777">
        <w:trPr>
          <w:trHeight w:val="144"/>
          <w:tblCellSpacing w:w="0" w:type="dxa"/>
        </w:trPr>
        <w:tc>
          <w:tcPr>
            <w:tcW w:w="775" w:type="dxa"/>
            <w:tcMar>
              <w:top w:w="50" w:type="dxa"/>
              <w:left w:w="100" w:type="dxa"/>
            </w:tcMar>
            <w:vAlign w:val="center"/>
          </w:tcPr>
          <w:p w14:paraId="409D375C" w14:textId="77777777" w:rsidR="00395E82" w:rsidRDefault="00054C4B">
            <w:pPr>
              <w:spacing w:after="0"/>
              <w:rPr>
                <w:lang w:val="ru-RU"/>
              </w:rPr>
            </w:pPr>
            <w:r>
              <w:rPr>
                <w:rFonts w:ascii="Times New Roman" w:hAnsi="Times New Roman"/>
                <w:color w:val="000000"/>
                <w:sz w:val="24"/>
                <w:lang w:val="ru-RU"/>
              </w:rPr>
              <w:t>15</w:t>
            </w:r>
          </w:p>
        </w:tc>
        <w:tc>
          <w:tcPr>
            <w:tcW w:w="4456" w:type="dxa"/>
            <w:tcMar>
              <w:top w:w="50" w:type="dxa"/>
              <w:left w:w="100" w:type="dxa"/>
            </w:tcMar>
            <w:vAlign w:val="center"/>
          </w:tcPr>
          <w:p w14:paraId="6A61974A" w14:textId="77777777" w:rsidR="00395E82" w:rsidRDefault="00054C4B">
            <w:pPr>
              <w:spacing w:after="0"/>
              <w:ind w:left="135"/>
              <w:rPr>
                <w:lang w:val="ru-RU"/>
              </w:rPr>
            </w:pPr>
            <w:r>
              <w:rPr>
                <w:rFonts w:ascii="Times New Roman" w:hAnsi="Times New Roman"/>
                <w:color w:val="000000"/>
                <w:sz w:val="24"/>
                <w:lang w:val="ru-RU"/>
              </w:rPr>
              <w:t>Обобщение по теме "Внешность и характер человека (литературного персонажа)". Различение на слух британского и американского вариантов произношения в прослушанных текстах или услышанных высказываниях.</w:t>
            </w:r>
          </w:p>
        </w:tc>
        <w:tc>
          <w:tcPr>
            <w:tcW w:w="1060" w:type="dxa"/>
            <w:tcMar>
              <w:top w:w="50" w:type="dxa"/>
              <w:left w:w="100" w:type="dxa"/>
            </w:tcMar>
            <w:vAlign w:val="center"/>
          </w:tcPr>
          <w:p w14:paraId="3CF5EE0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41B9CEA6" w14:textId="77777777" w:rsidR="00395E82" w:rsidRDefault="00395E82">
            <w:pPr>
              <w:spacing w:after="0"/>
              <w:ind w:left="135"/>
              <w:jc w:val="center"/>
              <w:rPr>
                <w:lang w:val="ru-RU"/>
              </w:rPr>
            </w:pPr>
          </w:p>
        </w:tc>
        <w:tc>
          <w:tcPr>
            <w:tcW w:w="1896" w:type="dxa"/>
            <w:tcMar>
              <w:top w:w="50" w:type="dxa"/>
              <w:left w:w="100" w:type="dxa"/>
            </w:tcMar>
            <w:vAlign w:val="center"/>
          </w:tcPr>
          <w:p w14:paraId="1039880E" w14:textId="77777777" w:rsidR="00395E82" w:rsidRDefault="00395E82">
            <w:pPr>
              <w:spacing w:after="0"/>
              <w:ind w:left="135"/>
              <w:jc w:val="center"/>
              <w:rPr>
                <w:lang w:val="ru-RU"/>
              </w:rPr>
            </w:pPr>
          </w:p>
        </w:tc>
        <w:tc>
          <w:tcPr>
            <w:tcW w:w="1367" w:type="dxa"/>
            <w:tcMar>
              <w:top w:w="50" w:type="dxa"/>
              <w:left w:w="100" w:type="dxa"/>
            </w:tcMar>
            <w:vAlign w:val="center"/>
          </w:tcPr>
          <w:p w14:paraId="0A253B16" w14:textId="77777777" w:rsidR="00395E82" w:rsidRDefault="00395E82">
            <w:pPr>
              <w:spacing w:after="0"/>
              <w:ind w:left="135"/>
            </w:pPr>
          </w:p>
        </w:tc>
        <w:tc>
          <w:tcPr>
            <w:tcW w:w="2893" w:type="dxa"/>
            <w:tcMar>
              <w:top w:w="50" w:type="dxa"/>
              <w:left w:w="100" w:type="dxa"/>
            </w:tcMar>
            <w:vAlign w:val="center"/>
          </w:tcPr>
          <w:p w14:paraId="51585EB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3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/83541</w:t>
              </w:r>
              <w:r>
                <w:rPr>
                  <w:rFonts w:ascii="Times New Roman" w:hAnsi="Times New Roman"/>
                  <w:color w:val="0000FF"/>
                  <w:u w:val="single"/>
                </w:rPr>
                <w:t>b</w:t>
              </w:r>
              <w:r>
                <w:rPr>
                  <w:rFonts w:ascii="Times New Roman" w:hAnsi="Times New Roman"/>
                  <w:color w:val="0000FF"/>
                  <w:u w:val="single"/>
                  <w:lang w:val="ru-RU"/>
                </w:rPr>
                <w:t>82</w:t>
              </w:r>
            </w:hyperlink>
          </w:p>
        </w:tc>
      </w:tr>
      <w:tr w:rsidR="00395E82" w:rsidRPr="00AF38A4" w14:paraId="30EC990B" w14:textId="77777777">
        <w:trPr>
          <w:trHeight w:val="144"/>
          <w:tblCellSpacing w:w="0" w:type="dxa"/>
        </w:trPr>
        <w:tc>
          <w:tcPr>
            <w:tcW w:w="775" w:type="dxa"/>
            <w:tcMar>
              <w:top w:w="50" w:type="dxa"/>
              <w:left w:w="100" w:type="dxa"/>
            </w:tcMar>
            <w:vAlign w:val="center"/>
          </w:tcPr>
          <w:p w14:paraId="4B97040E" w14:textId="77777777" w:rsidR="00395E82" w:rsidRDefault="00054C4B">
            <w:pPr>
              <w:spacing w:after="0"/>
            </w:pPr>
            <w:r>
              <w:rPr>
                <w:rFonts w:ascii="Times New Roman" w:hAnsi="Times New Roman"/>
                <w:color w:val="000000"/>
                <w:sz w:val="24"/>
              </w:rPr>
              <w:t>16</w:t>
            </w:r>
          </w:p>
        </w:tc>
        <w:tc>
          <w:tcPr>
            <w:tcW w:w="4456" w:type="dxa"/>
            <w:tcMar>
              <w:top w:w="50" w:type="dxa"/>
              <w:left w:w="100" w:type="dxa"/>
            </w:tcMar>
            <w:vAlign w:val="center"/>
          </w:tcPr>
          <w:p w14:paraId="7B83595C"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Контроль по теме "Внешность и характер человека (литературного персонажа)". Распознавание и употребление в устной и письменной речи изученных морфологических форм и синтаксических конструкций английского языка.</w:t>
            </w:r>
          </w:p>
          <w:p w14:paraId="79081B2D" w14:textId="77777777" w:rsidR="00395E82" w:rsidRDefault="00054C4B">
            <w:pPr>
              <w:spacing w:after="0"/>
              <w:ind w:left="135"/>
            </w:pPr>
            <w:r>
              <w:rPr>
                <w:rFonts w:ascii="Times New Roman" w:hAnsi="Times New Roman"/>
                <w:color w:val="000000"/>
                <w:sz w:val="24"/>
                <w:lang w:val="ru-RU"/>
              </w:rPr>
              <w:t>Предложения</w:t>
            </w:r>
            <w:r>
              <w:rPr>
                <w:rFonts w:ascii="Times New Roman" w:hAnsi="Times New Roman"/>
                <w:color w:val="000000"/>
                <w:sz w:val="24"/>
              </w:rPr>
              <w:t xml:space="preserve"> </w:t>
            </w:r>
            <w:r>
              <w:rPr>
                <w:rFonts w:ascii="Times New Roman" w:hAnsi="Times New Roman"/>
                <w:color w:val="000000"/>
                <w:sz w:val="24"/>
                <w:lang w:val="ru-RU"/>
              </w:rPr>
              <w:t>со</w:t>
            </w:r>
            <w:r>
              <w:rPr>
                <w:rFonts w:ascii="Times New Roman" w:hAnsi="Times New Roman"/>
                <w:color w:val="000000"/>
                <w:sz w:val="24"/>
              </w:rPr>
              <w:t xml:space="preserve"> </w:t>
            </w:r>
            <w:r>
              <w:rPr>
                <w:rFonts w:ascii="Times New Roman" w:hAnsi="Times New Roman"/>
                <w:color w:val="000000"/>
                <w:sz w:val="24"/>
                <w:lang w:val="ru-RU"/>
              </w:rPr>
              <w:t>сложным</w:t>
            </w:r>
            <w:r>
              <w:rPr>
                <w:rFonts w:ascii="Times New Roman" w:hAnsi="Times New Roman"/>
                <w:color w:val="000000"/>
                <w:sz w:val="24"/>
              </w:rPr>
              <w:t xml:space="preserve"> </w:t>
            </w:r>
            <w:r>
              <w:rPr>
                <w:rFonts w:ascii="Times New Roman" w:hAnsi="Times New Roman"/>
                <w:color w:val="000000"/>
                <w:sz w:val="24"/>
                <w:lang w:val="ru-RU"/>
              </w:rPr>
              <w:t>дополнением</w:t>
            </w:r>
            <w:r>
              <w:rPr>
                <w:rFonts w:ascii="Times New Roman" w:hAnsi="Times New Roman"/>
                <w:color w:val="000000"/>
                <w:sz w:val="24"/>
              </w:rPr>
              <w:t xml:space="preserve"> (Complex Object) (I want to have my hair cut.).</w:t>
            </w:r>
          </w:p>
        </w:tc>
        <w:tc>
          <w:tcPr>
            <w:tcW w:w="1060" w:type="dxa"/>
            <w:tcMar>
              <w:top w:w="50" w:type="dxa"/>
              <w:left w:w="100" w:type="dxa"/>
            </w:tcMar>
            <w:vAlign w:val="center"/>
          </w:tcPr>
          <w:p w14:paraId="470777D2"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 xml:space="preserve">1 </w:t>
            </w:r>
          </w:p>
        </w:tc>
        <w:tc>
          <w:tcPr>
            <w:tcW w:w="1829" w:type="dxa"/>
            <w:tcMar>
              <w:top w:w="50" w:type="dxa"/>
              <w:left w:w="100" w:type="dxa"/>
            </w:tcMar>
            <w:vAlign w:val="center"/>
          </w:tcPr>
          <w:p w14:paraId="048C917A"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96" w:type="dxa"/>
            <w:tcMar>
              <w:top w:w="50" w:type="dxa"/>
              <w:left w:w="100" w:type="dxa"/>
            </w:tcMar>
            <w:vAlign w:val="center"/>
          </w:tcPr>
          <w:p w14:paraId="1FB5B529" w14:textId="77777777" w:rsidR="00395E82" w:rsidRDefault="00395E82">
            <w:pPr>
              <w:spacing w:after="0"/>
              <w:ind w:left="135"/>
              <w:jc w:val="center"/>
              <w:rPr>
                <w:lang w:val="ru-RU"/>
              </w:rPr>
            </w:pPr>
          </w:p>
        </w:tc>
        <w:tc>
          <w:tcPr>
            <w:tcW w:w="1367" w:type="dxa"/>
            <w:tcMar>
              <w:top w:w="50" w:type="dxa"/>
              <w:left w:w="100" w:type="dxa"/>
            </w:tcMar>
            <w:vAlign w:val="center"/>
          </w:tcPr>
          <w:p w14:paraId="18F3B672" w14:textId="77777777" w:rsidR="00395E82" w:rsidRDefault="00395E82">
            <w:pPr>
              <w:spacing w:after="0"/>
              <w:ind w:left="135"/>
              <w:rPr>
                <w:lang w:val="ru-RU"/>
              </w:rPr>
            </w:pPr>
          </w:p>
        </w:tc>
        <w:tc>
          <w:tcPr>
            <w:tcW w:w="2893" w:type="dxa"/>
            <w:tcMar>
              <w:top w:w="50" w:type="dxa"/>
              <w:left w:w="100" w:type="dxa"/>
            </w:tcMar>
            <w:vAlign w:val="center"/>
          </w:tcPr>
          <w:p w14:paraId="58AAF10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3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/83541</w:t>
              </w:r>
              <w:r>
                <w:rPr>
                  <w:rFonts w:ascii="Times New Roman" w:hAnsi="Times New Roman"/>
                  <w:color w:val="0000FF"/>
                  <w:u w:val="single"/>
                </w:rPr>
                <w:t>b</w:t>
              </w:r>
              <w:r>
                <w:rPr>
                  <w:rFonts w:ascii="Times New Roman" w:hAnsi="Times New Roman"/>
                  <w:color w:val="0000FF"/>
                  <w:u w:val="single"/>
                  <w:lang w:val="ru-RU"/>
                </w:rPr>
                <w:t>82</w:t>
              </w:r>
            </w:hyperlink>
          </w:p>
        </w:tc>
      </w:tr>
      <w:tr w:rsidR="00395E82" w14:paraId="73A29389" w14:textId="77777777">
        <w:trPr>
          <w:trHeight w:val="144"/>
          <w:tblCellSpacing w:w="0" w:type="dxa"/>
        </w:trPr>
        <w:tc>
          <w:tcPr>
            <w:tcW w:w="775" w:type="dxa"/>
            <w:tcMar>
              <w:top w:w="50" w:type="dxa"/>
              <w:left w:w="100" w:type="dxa"/>
            </w:tcMar>
            <w:vAlign w:val="center"/>
          </w:tcPr>
          <w:p w14:paraId="7FB80120" w14:textId="77777777" w:rsidR="00395E82" w:rsidRDefault="00054C4B">
            <w:pPr>
              <w:spacing w:after="0"/>
              <w:rPr>
                <w:lang w:val="ru-RU"/>
              </w:rPr>
            </w:pPr>
            <w:r>
              <w:rPr>
                <w:rFonts w:ascii="Times New Roman" w:hAnsi="Times New Roman"/>
                <w:color w:val="000000"/>
                <w:sz w:val="24"/>
                <w:lang w:val="ru-RU"/>
              </w:rPr>
              <w:t>17</w:t>
            </w:r>
          </w:p>
        </w:tc>
        <w:tc>
          <w:tcPr>
            <w:tcW w:w="4456" w:type="dxa"/>
            <w:tcMar>
              <w:top w:w="50" w:type="dxa"/>
              <w:left w:w="100" w:type="dxa"/>
            </w:tcMar>
            <w:vAlign w:val="center"/>
          </w:tcPr>
          <w:p w14:paraId="5110296D" w14:textId="77777777" w:rsidR="00395E82" w:rsidRDefault="00054C4B">
            <w:pPr>
              <w:spacing w:after="0"/>
              <w:ind w:left="135"/>
              <w:rPr>
                <w:lang w:val="ru-RU"/>
              </w:rPr>
            </w:pPr>
            <w:r>
              <w:rPr>
                <w:rFonts w:ascii="Times New Roman" w:hAnsi="Times New Roman"/>
                <w:color w:val="000000"/>
                <w:sz w:val="24"/>
                <w:lang w:val="ru-RU"/>
              </w:rPr>
              <w:t xml:space="preserve">Досуг и увлечения (хобби) современного подростка (живопись). 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w:t>
            </w:r>
            <w:r>
              <w:rPr>
                <w:rFonts w:ascii="Times New Roman" w:hAnsi="Times New Roman"/>
                <w:color w:val="000000"/>
                <w:sz w:val="24"/>
                <w:lang w:val="ru-RU"/>
              </w:rPr>
              <w:lastRenderedPageBreak/>
              <w:t>страдательного залога (Present/Past Simple Passive, Present Perfect Passive).</w:t>
            </w:r>
          </w:p>
        </w:tc>
        <w:tc>
          <w:tcPr>
            <w:tcW w:w="1060" w:type="dxa"/>
            <w:tcMar>
              <w:top w:w="50" w:type="dxa"/>
              <w:left w:w="100" w:type="dxa"/>
            </w:tcMar>
            <w:vAlign w:val="center"/>
          </w:tcPr>
          <w:p w14:paraId="74121DBA"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760B4E52" w14:textId="77777777" w:rsidR="00395E82" w:rsidRDefault="00395E82">
            <w:pPr>
              <w:spacing w:after="0"/>
              <w:ind w:left="135"/>
              <w:jc w:val="center"/>
              <w:rPr>
                <w:lang w:val="ru-RU"/>
              </w:rPr>
            </w:pPr>
          </w:p>
        </w:tc>
        <w:tc>
          <w:tcPr>
            <w:tcW w:w="1896" w:type="dxa"/>
            <w:tcMar>
              <w:top w:w="50" w:type="dxa"/>
              <w:left w:w="100" w:type="dxa"/>
            </w:tcMar>
            <w:vAlign w:val="center"/>
          </w:tcPr>
          <w:p w14:paraId="2AC89368" w14:textId="77777777" w:rsidR="00395E82" w:rsidRDefault="00395E82">
            <w:pPr>
              <w:spacing w:after="0"/>
              <w:ind w:left="135"/>
              <w:jc w:val="center"/>
              <w:rPr>
                <w:lang w:val="ru-RU"/>
              </w:rPr>
            </w:pPr>
          </w:p>
        </w:tc>
        <w:tc>
          <w:tcPr>
            <w:tcW w:w="1367" w:type="dxa"/>
            <w:tcMar>
              <w:top w:w="50" w:type="dxa"/>
              <w:left w:w="100" w:type="dxa"/>
            </w:tcMar>
            <w:vAlign w:val="center"/>
          </w:tcPr>
          <w:p w14:paraId="6BCBBABF" w14:textId="77777777" w:rsidR="00395E82" w:rsidRDefault="00395E82">
            <w:pPr>
              <w:spacing w:after="0"/>
              <w:ind w:left="135"/>
            </w:pPr>
          </w:p>
        </w:tc>
        <w:tc>
          <w:tcPr>
            <w:tcW w:w="2893" w:type="dxa"/>
            <w:tcMar>
              <w:top w:w="50" w:type="dxa"/>
              <w:left w:w="100" w:type="dxa"/>
            </w:tcMar>
            <w:vAlign w:val="center"/>
          </w:tcPr>
          <w:p w14:paraId="01C8138C" w14:textId="77777777" w:rsidR="00395E82" w:rsidRDefault="00054C4B">
            <w:pPr>
              <w:spacing w:after="0"/>
              <w:ind w:left="135"/>
            </w:pPr>
            <w:r>
              <w:t>https://wordwall.net/ru</w:t>
            </w:r>
          </w:p>
        </w:tc>
      </w:tr>
      <w:tr w:rsidR="00395E82" w14:paraId="79BF3422" w14:textId="77777777">
        <w:trPr>
          <w:trHeight w:val="144"/>
          <w:tblCellSpacing w:w="0" w:type="dxa"/>
        </w:trPr>
        <w:tc>
          <w:tcPr>
            <w:tcW w:w="775" w:type="dxa"/>
            <w:tcMar>
              <w:top w:w="50" w:type="dxa"/>
              <w:left w:w="100" w:type="dxa"/>
            </w:tcMar>
            <w:vAlign w:val="center"/>
          </w:tcPr>
          <w:p w14:paraId="3F02D905" w14:textId="77777777" w:rsidR="00395E82" w:rsidRDefault="00054C4B">
            <w:pPr>
              <w:spacing w:after="0"/>
            </w:pPr>
            <w:r>
              <w:rPr>
                <w:rFonts w:ascii="Times New Roman" w:hAnsi="Times New Roman"/>
                <w:color w:val="000000"/>
                <w:sz w:val="24"/>
              </w:rPr>
              <w:t>18</w:t>
            </w:r>
          </w:p>
        </w:tc>
        <w:tc>
          <w:tcPr>
            <w:tcW w:w="4456" w:type="dxa"/>
            <w:tcMar>
              <w:top w:w="50" w:type="dxa"/>
              <w:left w:w="100" w:type="dxa"/>
            </w:tcMar>
            <w:vAlign w:val="center"/>
          </w:tcPr>
          <w:p w14:paraId="6B4C7519" w14:textId="77777777" w:rsidR="00395E82" w:rsidRDefault="00054C4B">
            <w:pPr>
              <w:spacing w:after="0"/>
              <w:ind w:left="135"/>
              <w:rPr>
                <w:lang w:val="ru-RU"/>
              </w:rPr>
            </w:pPr>
            <w:r>
              <w:rPr>
                <w:rFonts w:ascii="Times New Roman" w:hAnsi="Times New Roman"/>
                <w:color w:val="000000"/>
                <w:sz w:val="24"/>
                <w:lang w:val="ru-RU"/>
              </w:rPr>
              <w:t>Досуг и увлечения (хобби) современного подростка (направления живописи). 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tc>
        <w:tc>
          <w:tcPr>
            <w:tcW w:w="1060" w:type="dxa"/>
            <w:tcMar>
              <w:top w:w="50" w:type="dxa"/>
              <w:left w:w="100" w:type="dxa"/>
            </w:tcMar>
            <w:vAlign w:val="center"/>
          </w:tcPr>
          <w:p w14:paraId="6F352994"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65890960" w14:textId="77777777" w:rsidR="00395E82" w:rsidRDefault="00395E82">
            <w:pPr>
              <w:spacing w:after="0"/>
              <w:ind w:left="135"/>
              <w:jc w:val="center"/>
              <w:rPr>
                <w:lang w:val="ru-RU"/>
              </w:rPr>
            </w:pPr>
          </w:p>
        </w:tc>
        <w:tc>
          <w:tcPr>
            <w:tcW w:w="1896" w:type="dxa"/>
            <w:tcMar>
              <w:top w:w="50" w:type="dxa"/>
              <w:left w:w="100" w:type="dxa"/>
            </w:tcMar>
            <w:vAlign w:val="center"/>
          </w:tcPr>
          <w:p w14:paraId="55399665" w14:textId="77777777" w:rsidR="00395E82" w:rsidRDefault="00395E82">
            <w:pPr>
              <w:spacing w:after="0"/>
              <w:ind w:left="135"/>
              <w:jc w:val="center"/>
              <w:rPr>
                <w:lang w:val="ru-RU"/>
              </w:rPr>
            </w:pPr>
          </w:p>
        </w:tc>
        <w:tc>
          <w:tcPr>
            <w:tcW w:w="1367" w:type="dxa"/>
            <w:tcMar>
              <w:top w:w="50" w:type="dxa"/>
              <w:left w:w="100" w:type="dxa"/>
            </w:tcMar>
            <w:vAlign w:val="center"/>
          </w:tcPr>
          <w:p w14:paraId="1D4B7776" w14:textId="77777777" w:rsidR="00395E82" w:rsidRDefault="00395E82">
            <w:pPr>
              <w:spacing w:after="0"/>
              <w:ind w:left="135"/>
              <w:rPr>
                <w:lang w:val="ru-RU"/>
              </w:rPr>
            </w:pPr>
          </w:p>
        </w:tc>
        <w:tc>
          <w:tcPr>
            <w:tcW w:w="2893" w:type="dxa"/>
            <w:tcMar>
              <w:top w:w="50" w:type="dxa"/>
              <w:left w:w="100" w:type="dxa"/>
            </w:tcMar>
            <w:vAlign w:val="center"/>
          </w:tcPr>
          <w:p w14:paraId="7332AA61" w14:textId="77777777" w:rsidR="00395E82" w:rsidRDefault="00054C4B">
            <w:pPr>
              <w:spacing w:after="0"/>
              <w:ind w:left="135"/>
              <w:rPr>
                <w:lang w:val="ru-RU"/>
              </w:rPr>
            </w:pPr>
            <w:r>
              <w:rPr>
                <w:lang w:val="ru-RU"/>
              </w:rPr>
              <w:t>https://wordwall.net/ru</w:t>
            </w:r>
          </w:p>
        </w:tc>
      </w:tr>
      <w:tr w:rsidR="00395E82" w14:paraId="32832386" w14:textId="77777777">
        <w:trPr>
          <w:trHeight w:val="144"/>
          <w:tblCellSpacing w:w="0" w:type="dxa"/>
        </w:trPr>
        <w:tc>
          <w:tcPr>
            <w:tcW w:w="775" w:type="dxa"/>
            <w:tcMar>
              <w:top w:w="50" w:type="dxa"/>
              <w:left w:w="100" w:type="dxa"/>
            </w:tcMar>
            <w:vAlign w:val="center"/>
          </w:tcPr>
          <w:p w14:paraId="374007F2" w14:textId="77777777" w:rsidR="00395E82" w:rsidRDefault="00054C4B">
            <w:pPr>
              <w:spacing w:after="0"/>
              <w:rPr>
                <w:lang w:val="ru-RU"/>
              </w:rPr>
            </w:pPr>
            <w:r>
              <w:rPr>
                <w:rFonts w:ascii="Times New Roman" w:hAnsi="Times New Roman"/>
                <w:color w:val="000000"/>
                <w:sz w:val="24"/>
                <w:lang w:val="ru-RU"/>
              </w:rPr>
              <w:t>19</w:t>
            </w:r>
          </w:p>
        </w:tc>
        <w:tc>
          <w:tcPr>
            <w:tcW w:w="4456" w:type="dxa"/>
            <w:tcMar>
              <w:top w:w="50" w:type="dxa"/>
              <w:left w:w="100" w:type="dxa"/>
            </w:tcMar>
            <w:vAlign w:val="center"/>
          </w:tcPr>
          <w:p w14:paraId="2E7D91AD" w14:textId="77777777" w:rsidR="00395E82" w:rsidRDefault="00054C4B">
            <w:pPr>
              <w:spacing w:after="0"/>
              <w:ind w:left="135"/>
              <w:rPr>
                <w:lang w:val="ru-RU"/>
              </w:rPr>
            </w:pPr>
            <w:r>
              <w:rPr>
                <w:rFonts w:ascii="Times New Roman" w:hAnsi="Times New Roman"/>
                <w:color w:val="000000"/>
                <w:sz w:val="24"/>
                <w:lang w:val="ru-RU"/>
              </w:rPr>
              <w:t>Досуг и увлечения (хобби) современного подростка (технологии: проблемы) Различение на слух британского и американского вариантов произношения в прослушанных текстах или услышанных высказываниях.</w:t>
            </w:r>
          </w:p>
        </w:tc>
        <w:tc>
          <w:tcPr>
            <w:tcW w:w="1060" w:type="dxa"/>
            <w:tcMar>
              <w:top w:w="50" w:type="dxa"/>
              <w:left w:w="100" w:type="dxa"/>
            </w:tcMar>
            <w:vAlign w:val="center"/>
          </w:tcPr>
          <w:p w14:paraId="224A6D9F"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1C5C2316" w14:textId="77777777" w:rsidR="00395E82" w:rsidRDefault="00395E82">
            <w:pPr>
              <w:spacing w:after="0"/>
              <w:ind w:left="135"/>
              <w:jc w:val="center"/>
              <w:rPr>
                <w:lang w:val="ru-RU"/>
              </w:rPr>
            </w:pPr>
          </w:p>
        </w:tc>
        <w:tc>
          <w:tcPr>
            <w:tcW w:w="1896" w:type="dxa"/>
            <w:tcMar>
              <w:top w:w="50" w:type="dxa"/>
              <w:left w:w="100" w:type="dxa"/>
            </w:tcMar>
            <w:vAlign w:val="center"/>
          </w:tcPr>
          <w:p w14:paraId="15BAD0EC" w14:textId="77777777" w:rsidR="00395E82" w:rsidRDefault="00395E82">
            <w:pPr>
              <w:spacing w:after="0"/>
              <w:ind w:left="135"/>
              <w:jc w:val="center"/>
              <w:rPr>
                <w:lang w:val="ru-RU"/>
              </w:rPr>
            </w:pPr>
          </w:p>
        </w:tc>
        <w:tc>
          <w:tcPr>
            <w:tcW w:w="1367" w:type="dxa"/>
            <w:tcMar>
              <w:top w:w="50" w:type="dxa"/>
              <w:left w:w="100" w:type="dxa"/>
            </w:tcMar>
            <w:vAlign w:val="center"/>
          </w:tcPr>
          <w:p w14:paraId="3AED9D9D" w14:textId="77777777" w:rsidR="00395E82" w:rsidRDefault="00395E82">
            <w:pPr>
              <w:spacing w:after="0"/>
              <w:ind w:left="135"/>
              <w:rPr>
                <w:lang w:val="ru-RU"/>
              </w:rPr>
            </w:pPr>
          </w:p>
        </w:tc>
        <w:tc>
          <w:tcPr>
            <w:tcW w:w="2893" w:type="dxa"/>
            <w:tcMar>
              <w:top w:w="50" w:type="dxa"/>
              <w:left w:w="100" w:type="dxa"/>
            </w:tcMar>
            <w:vAlign w:val="center"/>
          </w:tcPr>
          <w:p w14:paraId="48C46C7F" w14:textId="77777777" w:rsidR="00395E82" w:rsidRDefault="00AF38A4">
            <w:pPr>
              <w:spacing w:after="0"/>
              <w:ind w:left="135"/>
              <w:rPr>
                <w:lang w:val="ru-RU"/>
              </w:rPr>
            </w:pPr>
            <w:hyperlink r:id="rId434" w:history="1">
              <w:r w:rsidR="00054C4B">
                <w:rPr>
                  <w:rStyle w:val="a4"/>
                  <w:lang w:val="ru-RU"/>
                </w:rPr>
                <w:t>https://wordwall.net/ru</w:t>
              </w:r>
            </w:hyperlink>
          </w:p>
        </w:tc>
      </w:tr>
      <w:tr w:rsidR="00395E82" w14:paraId="423285FD" w14:textId="77777777">
        <w:trPr>
          <w:trHeight w:val="144"/>
          <w:tblCellSpacing w:w="0" w:type="dxa"/>
        </w:trPr>
        <w:tc>
          <w:tcPr>
            <w:tcW w:w="775" w:type="dxa"/>
            <w:tcMar>
              <w:top w:w="50" w:type="dxa"/>
              <w:left w:w="100" w:type="dxa"/>
            </w:tcMar>
            <w:vAlign w:val="center"/>
          </w:tcPr>
          <w:p w14:paraId="6BF687EB" w14:textId="77777777" w:rsidR="00395E82" w:rsidRDefault="00054C4B">
            <w:pPr>
              <w:spacing w:after="0"/>
              <w:rPr>
                <w:lang w:val="ru-RU"/>
              </w:rPr>
            </w:pPr>
            <w:r>
              <w:rPr>
                <w:rFonts w:ascii="Times New Roman" w:hAnsi="Times New Roman"/>
                <w:color w:val="000000"/>
                <w:sz w:val="24"/>
                <w:lang w:val="ru-RU"/>
              </w:rPr>
              <w:t>20</w:t>
            </w:r>
          </w:p>
        </w:tc>
        <w:tc>
          <w:tcPr>
            <w:tcW w:w="4456" w:type="dxa"/>
            <w:tcMar>
              <w:top w:w="50" w:type="dxa"/>
              <w:left w:w="100" w:type="dxa"/>
            </w:tcMar>
            <w:vAlign w:val="center"/>
          </w:tcPr>
          <w:p w14:paraId="6BC94412"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Досуг и увлечения (хобби) современного подростка (компьютерные программы). Графика, орфография и пунктуация</w:t>
            </w:r>
          </w:p>
          <w:p w14:paraId="23455091" w14:textId="77777777" w:rsidR="00395E82" w:rsidRDefault="00054C4B">
            <w:pPr>
              <w:spacing w:after="0"/>
              <w:ind w:left="135"/>
              <w:rPr>
                <w:lang w:val="ru-RU"/>
              </w:rPr>
            </w:pPr>
            <w:r>
              <w:rPr>
                <w:rFonts w:ascii="Times New Roman" w:hAnsi="Times New Roman"/>
                <w:color w:val="000000"/>
                <w:sz w:val="24"/>
                <w:lang w:val="ru-RU"/>
              </w:rPr>
              <w:t>Правильное написание изученных слов.</w:t>
            </w:r>
          </w:p>
        </w:tc>
        <w:tc>
          <w:tcPr>
            <w:tcW w:w="1060" w:type="dxa"/>
            <w:tcMar>
              <w:top w:w="50" w:type="dxa"/>
              <w:left w:w="100" w:type="dxa"/>
            </w:tcMar>
            <w:vAlign w:val="center"/>
          </w:tcPr>
          <w:p w14:paraId="35307F0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2086EE4A" w14:textId="77777777" w:rsidR="00395E82" w:rsidRDefault="00395E82">
            <w:pPr>
              <w:spacing w:after="0"/>
              <w:ind w:left="135"/>
              <w:jc w:val="center"/>
              <w:rPr>
                <w:lang w:val="ru-RU"/>
              </w:rPr>
            </w:pPr>
          </w:p>
        </w:tc>
        <w:tc>
          <w:tcPr>
            <w:tcW w:w="1896" w:type="dxa"/>
            <w:tcMar>
              <w:top w:w="50" w:type="dxa"/>
              <w:left w:w="100" w:type="dxa"/>
            </w:tcMar>
            <w:vAlign w:val="center"/>
          </w:tcPr>
          <w:p w14:paraId="73705B2E" w14:textId="77777777" w:rsidR="00395E82" w:rsidRDefault="00395E82">
            <w:pPr>
              <w:spacing w:after="0"/>
              <w:ind w:left="135"/>
              <w:jc w:val="center"/>
              <w:rPr>
                <w:lang w:val="ru-RU"/>
              </w:rPr>
            </w:pPr>
          </w:p>
        </w:tc>
        <w:tc>
          <w:tcPr>
            <w:tcW w:w="1367" w:type="dxa"/>
            <w:tcMar>
              <w:top w:w="50" w:type="dxa"/>
              <w:left w:w="100" w:type="dxa"/>
            </w:tcMar>
            <w:vAlign w:val="center"/>
          </w:tcPr>
          <w:p w14:paraId="3866ECCC" w14:textId="77777777" w:rsidR="00395E82" w:rsidRDefault="00395E82">
            <w:pPr>
              <w:spacing w:after="0"/>
              <w:ind w:left="135"/>
            </w:pPr>
          </w:p>
        </w:tc>
        <w:tc>
          <w:tcPr>
            <w:tcW w:w="2893" w:type="dxa"/>
            <w:tcMar>
              <w:top w:w="50" w:type="dxa"/>
              <w:left w:w="100" w:type="dxa"/>
            </w:tcMar>
            <w:vAlign w:val="center"/>
          </w:tcPr>
          <w:p w14:paraId="5F9715F7" w14:textId="77777777" w:rsidR="00395E82" w:rsidRDefault="00AF38A4">
            <w:pPr>
              <w:spacing w:after="0"/>
              <w:ind w:left="135"/>
            </w:pPr>
            <w:hyperlink r:id="rId435" w:history="1">
              <w:r w:rsidR="00054C4B">
                <w:rPr>
                  <w:rStyle w:val="a4"/>
                </w:rPr>
                <w:t>https://wordwall.net/ru</w:t>
              </w:r>
            </w:hyperlink>
          </w:p>
        </w:tc>
      </w:tr>
      <w:tr w:rsidR="00395E82" w:rsidRPr="00AF38A4" w14:paraId="45466C3B" w14:textId="77777777">
        <w:trPr>
          <w:trHeight w:val="144"/>
          <w:tblCellSpacing w:w="0" w:type="dxa"/>
        </w:trPr>
        <w:tc>
          <w:tcPr>
            <w:tcW w:w="775" w:type="dxa"/>
            <w:tcMar>
              <w:top w:w="50" w:type="dxa"/>
              <w:left w:w="100" w:type="dxa"/>
            </w:tcMar>
            <w:vAlign w:val="center"/>
          </w:tcPr>
          <w:p w14:paraId="274B0BE9" w14:textId="77777777" w:rsidR="00395E82" w:rsidRDefault="00054C4B">
            <w:pPr>
              <w:spacing w:after="0"/>
            </w:pPr>
            <w:r>
              <w:rPr>
                <w:rFonts w:ascii="Times New Roman" w:hAnsi="Times New Roman"/>
                <w:color w:val="000000"/>
                <w:sz w:val="24"/>
              </w:rPr>
              <w:t>21</w:t>
            </w:r>
          </w:p>
        </w:tc>
        <w:tc>
          <w:tcPr>
            <w:tcW w:w="4456" w:type="dxa"/>
            <w:tcMar>
              <w:top w:w="50" w:type="dxa"/>
              <w:left w:w="100" w:type="dxa"/>
            </w:tcMar>
            <w:vAlign w:val="center"/>
          </w:tcPr>
          <w:p w14:paraId="0514AAB0" w14:textId="77777777" w:rsidR="00395E82" w:rsidRDefault="00054C4B">
            <w:pPr>
              <w:spacing w:after="0"/>
              <w:ind w:left="135"/>
              <w:rPr>
                <w:lang w:val="ru-RU"/>
              </w:rPr>
            </w:pPr>
            <w:r>
              <w:rPr>
                <w:rFonts w:ascii="Times New Roman" w:hAnsi="Times New Roman"/>
                <w:color w:val="000000"/>
                <w:sz w:val="24"/>
                <w:lang w:val="ru-RU"/>
              </w:rPr>
              <w:t xml:space="preserve">Досуг и увлечения (хобби) современного подростка (компьютерные игры). </w:t>
            </w:r>
            <w:r>
              <w:rPr>
                <w:lang w:val="ru-RU"/>
              </w:rPr>
              <w:t xml:space="preserve"> </w:t>
            </w:r>
            <w:r>
              <w:rPr>
                <w:rFonts w:ascii="Times New Roman" w:hAnsi="Times New Roman"/>
                <w:color w:val="000000"/>
                <w:sz w:val="24"/>
                <w:lang w:val="ru-RU"/>
              </w:rPr>
              <w:t xml:space="preserve">Создание небольшого письменного высказывания с использованием образца, плана, таблицы и (или) прочитанного/прослушанного текста </w:t>
            </w:r>
            <w:r>
              <w:rPr>
                <w:rFonts w:ascii="Times New Roman" w:hAnsi="Times New Roman"/>
                <w:color w:val="000000"/>
                <w:sz w:val="24"/>
                <w:lang w:val="ru-RU"/>
              </w:rPr>
              <w:lastRenderedPageBreak/>
              <w:t>(объём письменного высказывания – до 120 слов)</w:t>
            </w:r>
          </w:p>
        </w:tc>
        <w:tc>
          <w:tcPr>
            <w:tcW w:w="1060" w:type="dxa"/>
            <w:tcMar>
              <w:top w:w="50" w:type="dxa"/>
              <w:left w:w="100" w:type="dxa"/>
            </w:tcMar>
            <w:vAlign w:val="center"/>
          </w:tcPr>
          <w:p w14:paraId="04E4C888"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57EDAB6C" w14:textId="77777777" w:rsidR="00395E82" w:rsidRDefault="00395E82">
            <w:pPr>
              <w:spacing w:after="0"/>
              <w:ind w:left="135"/>
              <w:jc w:val="center"/>
              <w:rPr>
                <w:lang w:val="ru-RU"/>
              </w:rPr>
            </w:pPr>
          </w:p>
        </w:tc>
        <w:tc>
          <w:tcPr>
            <w:tcW w:w="1896" w:type="dxa"/>
            <w:tcMar>
              <w:top w:w="50" w:type="dxa"/>
              <w:left w:w="100" w:type="dxa"/>
            </w:tcMar>
            <w:vAlign w:val="center"/>
          </w:tcPr>
          <w:p w14:paraId="53D639E8" w14:textId="77777777" w:rsidR="00395E82" w:rsidRDefault="00395E82">
            <w:pPr>
              <w:spacing w:after="0"/>
              <w:ind w:left="135"/>
              <w:jc w:val="center"/>
              <w:rPr>
                <w:lang w:val="ru-RU"/>
              </w:rPr>
            </w:pPr>
          </w:p>
        </w:tc>
        <w:tc>
          <w:tcPr>
            <w:tcW w:w="1367" w:type="dxa"/>
            <w:tcMar>
              <w:top w:w="50" w:type="dxa"/>
              <w:left w:w="100" w:type="dxa"/>
            </w:tcMar>
            <w:vAlign w:val="center"/>
          </w:tcPr>
          <w:p w14:paraId="5C7853CB" w14:textId="77777777" w:rsidR="00395E82" w:rsidRDefault="00395E82">
            <w:pPr>
              <w:spacing w:after="0"/>
              <w:ind w:left="135"/>
              <w:rPr>
                <w:lang w:val="ru-RU"/>
              </w:rPr>
            </w:pPr>
          </w:p>
        </w:tc>
        <w:tc>
          <w:tcPr>
            <w:tcW w:w="2893" w:type="dxa"/>
            <w:tcMar>
              <w:top w:w="50" w:type="dxa"/>
              <w:left w:w="100" w:type="dxa"/>
            </w:tcMar>
            <w:vAlign w:val="center"/>
          </w:tcPr>
          <w:p w14:paraId="0F337CC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3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/83542866</w:t>
              </w:r>
            </w:hyperlink>
          </w:p>
        </w:tc>
      </w:tr>
      <w:tr w:rsidR="00395E82" w:rsidRPr="00AF38A4" w14:paraId="6519F09B" w14:textId="77777777">
        <w:trPr>
          <w:trHeight w:val="144"/>
          <w:tblCellSpacing w:w="0" w:type="dxa"/>
        </w:trPr>
        <w:tc>
          <w:tcPr>
            <w:tcW w:w="775" w:type="dxa"/>
            <w:tcMar>
              <w:top w:w="50" w:type="dxa"/>
              <w:left w:w="100" w:type="dxa"/>
            </w:tcMar>
            <w:vAlign w:val="center"/>
          </w:tcPr>
          <w:p w14:paraId="39B2E508" w14:textId="77777777" w:rsidR="00395E82" w:rsidRDefault="00054C4B">
            <w:pPr>
              <w:spacing w:after="0"/>
            </w:pPr>
            <w:r>
              <w:rPr>
                <w:rFonts w:ascii="Times New Roman" w:hAnsi="Times New Roman"/>
                <w:color w:val="000000"/>
                <w:sz w:val="24"/>
              </w:rPr>
              <w:t>22</w:t>
            </w:r>
          </w:p>
        </w:tc>
        <w:tc>
          <w:tcPr>
            <w:tcW w:w="4456" w:type="dxa"/>
            <w:tcMar>
              <w:top w:w="50" w:type="dxa"/>
              <w:left w:w="100" w:type="dxa"/>
            </w:tcMar>
            <w:vAlign w:val="center"/>
          </w:tcPr>
          <w:p w14:paraId="1F093654" w14:textId="77777777" w:rsidR="00395E82" w:rsidRDefault="00054C4B">
            <w:pPr>
              <w:spacing w:after="0"/>
              <w:ind w:left="135"/>
              <w:rPr>
                <w:lang w:val="ru-RU"/>
              </w:rPr>
            </w:pPr>
            <w:r>
              <w:rPr>
                <w:rFonts w:ascii="Times New Roman" w:hAnsi="Times New Roman"/>
                <w:color w:val="000000"/>
                <w:sz w:val="24"/>
                <w:lang w:val="ru-RU"/>
              </w:rPr>
              <w:t>Досуг и увлечения (хобби) современного подростка (технологии в нашей жизни)</w:t>
            </w:r>
            <w:r>
              <w:rPr>
                <w:lang w:val="ru-RU"/>
              </w:rPr>
              <w:t xml:space="preserve"> </w:t>
            </w:r>
            <w:r>
              <w:rPr>
                <w:rFonts w:ascii="Times New Roman" w:hAnsi="Times New Roman"/>
                <w:color w:val="000000"/>
                <w:sz w:val="24"/>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tc>
        <w:tc>
          <w:tcPr>
            <w:tcW w:w="1060" w:type="dxa"/>
            <w:tcMar>
              <w:top w:w="50" w:type="dxa"/>
              <w:left w:w="100" w:type="dxa"/>
            </w:tcMar>
            <w:vAlign w:val="center"/>
          </w:tcPr>
          <w:p w14:paraId="3F7606D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2DF217AA" w14:textId="77777777" w:rsidR="00395E82" w:rsidRDefault="00395E82">
            <w:pPr>
              <w:spacing w:after="0"/>
              <w:ind w:left="135"/>
              <w:jc w:val="center"/>
              <w:rPr>
                <w:lang w:val="ru-RU"/>
              </w:rPr>
            </w:pPr>
          </w:p>
        </w:tc>
        <w:tc>
          <w:tcPr>
            <w:tcW w:w="1896" w:type="dxa"/>
            <w:tcMar>
              <w:top w:w="50" w:type="dxa"/>
              <w:left w:w="100" w:type="dxa"/>
            </w:tcMar>
            <w:vAlign w:val="center"/>
          </w:tcPr>
          <w:p w14:paraId="3B82A442" w14:textId="77777777" w:rsidR="00395E82" w:rsidRDefault="00395E82">
            <w:pPr>
              <w:spacing w:after="0"/>
              <w:ind w:left="135"/>
              <w:jc w:val="center"/>
              <w:rPr>
                <w:lang w:val="ru-RU"/>
              </w:rPr>
            </w:pPr>
          </w:p>
        </w:tc>
        <w:tc>
          <w:tcPr>
            <w:tcW w:w="1367" w:type="dxa"/>
            <w:tcMar>
              <w:top w:w="50" w:type="dxa"/>
              <w:left w:w="100" w:type="dxa"/>
            </w:tcMar>
            <w:vAlign w:val="center"/>
          </w:tcPr>
          <w:p w14:paraId="1DE4471A" w14:textId="77777777" w:rsidR="00395E82" w:rsidRDefault="00395E82">
            <w:pPr>
              <w:spacing w:after="0"/>
              <w:ind w:left="135"/>
            </w:pPr>
          </w:p>
        </w:tc>
        <w:tc>
          <w:tcPr>
            <w:tcW w:w="2893" w:type="dxa"/>
            <w:tcMar>
              <w:top w:w="50" w:type="dxa"/>
              <w:left w:w="100" w:type="dxa"/>
            </w:tcMar>
            <w:vAlign w:val="center"/>
          </w:tcPr>
          <w:p w14:paraId="5988831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3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/83542262</w:t>
              </w:r>
            </w:hyperlink>
          </w:p>
        </w:tc>
      </w:tr>
      <w:tr w:rsidR="00395E82" w14:paraId="1707E756" w14:textId="77777777">
        <w:trPr>
          <w:trHeight w:val="144"/>
          <w:tblCellSpacing w:w="0" w:type="dxa"/>
        </w:trPr>
        <w:tc>
          <w:tcPr>
            <w:tcW w:w="775" w:type="dxa"/>
            <w:tcMar>
              <w:top w:w="50" w:type="dxa"/>
              <w:left w:w="100" w:type="dxa"/>
            </w:tcMar>
            <w:vAlign w:val="center"/>
          </w:tcPr>
          <w:p w14:paraId="2F304FB0" w14:textId="77777777" w:rsidR="00395E82" w:rsidRDefault="00054C4B">
            <w:pPr>
              <w:spacing w:after="0"/>
            </w:pPr>
            <w:r>
              <w:rPr>
                <w:rFonts w:ascii="Times New Roman" w:hAnsi="Times New Roman"/>
                <w:color w:val="000000"/>
                <w:sz w:val="24"/>
              </w:rPr>
              <w:t>23</w:t>
            </w:r>
          </w:p>
        </w:tc>
        <w:tc>
          <w:tcPr>
            <w:tcW w:w="4456" w:type="dxa"/>
            <w:tcMar>
              <w:top w:w="50" w:type="dxa"/>
              <w:left w:w="100" w:type="dxa"/>
            </w:tcMar>
            <w:vAlign w:val="center"/>
          </w:tcPr>
          <w:p w14:paraId="6B6DE38F"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Досуг и увлечения (хобби) современного подростка (виды искусства) Развитие умений письменной речи:</w:t>
            </w:r>
          </w:p>
          <w:p w14:paraId="71BFCFDF" w14:textId="77777777" w:rsidR="00395E82" w:rsidRDefault="00054C4B">
            <w:pPr>
              <w:spacing w:after="0"/>
              <w:ind w:left="135"/>
              <w:rPr>
                <w:lang w:val="ru-RU"/>
              </w:rPr>
            </w:pPr>
            <w:r>
              <w:rPr>
                <w:rFonts w:ascii="Times New Roman" w:hAnsi="Times New Roman"/>
                <w:color w:val="000000"/>
                <w:sz w:val="24"/>
                <w:lang w:val="ru-RU"/>
              </w:rPr>
              <w:t>составление плана (тезисов) устного или письменного сообщения;</w:t>
            </w:r>
          </w:p>
        </w:tc>
        <w:tc>
          <w:tcPr>
            <w:tcW w:w="1060" w:type="dxa"/>
            <w:tcMar>
              <w:top w:w="50" w:type="dxa"/>
              <w:left w:w="100" w:type="dxa"/>
            </w:tcMar>
            <w:vAlign w:val="center"/>
          </w:tcPr>
          <w:p w14:paraId="66967FA4"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36ABAA7E" w14:textId="77777777" w:rsidR="00395E82" w:rsidRDefault="00395E82">
            <w:pPr>
              <w:spacing w:after="0"/>
              <w:ind w:left="135"/>
              <w:jc w:val="center"/>
              <w:rPr>
                <w:lang w:val="ru-RU"/>
              </w:rPr>
            </w:pPr>
          </w:p>
        </w:tc>
        <w:tc>
          <w:tcPr>
            <w:tcW w:w="1896" w:type="dxa"/>
            <w:tcMar>
              <w:top w:w="50" w:type="dxa"/>
              <w:left w:w="100" w:type="dxa"/>
            </w:tcMar>
            <w:vAlign w:val="center"/>
          </w:tcPr>
          <w:p w14:paraId="72B87D89" w14:textId="77777777" w:rsidR="00395E82" w:rsidRDefault="00395E82">
            <w:pPr>
              <w:spacing w:after="0"/>
              <w:ind w:left="135"/>
              <w:jc w:val="center"/>
              <w:rPr>
                <w:lang w:val="ru-RU"/>
              </w:rPr>
            </w:pPr>
          </w:p>
        </w:tc>
        <w:tc>
          <w:tcPr>
            <w:tcW w:w="1367" w:type="dxa"/>
            <w:tcMar>
              <w:top w:w="50" w:type="dxa"/>
              <w:left w:w="100" w:type="dxa"/>
            </w:tcMar>
            <w:vAlign w:val="center"/>
          </w:tcPr>
          <w:p w14:paraId="2AB4E1D7" w14:textId="77777777" w:rsidR="00395E82" w:rsidRDefault="00395E82">
            <w:pPr>
              <w:spacing w:after="0"/>
              <w:ind w:left="135"/>
            </w:pPr>
          </w:p>
        </w:tc>
        <w:tc>
          <w:tcPr>
            <w:tcW w:w="2893" w:type="dxa"/>
            <w:tcMar>
              <w:top w:w="50" w:type="dxa"/>
              <w:left w:w="100" w:type="dxa"/>
            </w:tcMar>
            <w:vAlign w:val="center"/>
          </w:tcPr>
          <w:p w14:paraId="7848AC53" w14:textId="77777777" w:rsidR="00395E82" w:rsidRDefault="00054C4B">
            <w:pPr>
              <w:spacing w:after="0"/>
              <w:ind w:left="135"/>
            </w:pPr>
            <w:r>
              <w:t>https://wordwall.net/ru</w:t>
            </w:r>
          </w:p>
        </w:tc>
      </w:tr>
      <w:tr w:rsidR="00395E82" w14:paraId="69C60D46" w14:textId="77777777">
        <w:trPr>
          <w:trHeight w:val="144"/>
          <w:tblCellSpacing w:w="0" w:type="dxa"/>
        </w:trPr>
        <w:tc>
          <w:tcPr>
            <w:tcW w:w="775" w:type="dxa"/>
            <w:tcMar>
              <w:top w:w="50" w:type="dxa"/>
              <w:left w:w="100" w:type="dxa"/>
            </w:tcMar>
            <w:vAlign w:val="center"/>
          </w:tcPr>
          <w:p w14:paraId="25429966" w14:textId="77777777" w:rsidR="00395E82" w:rsidRDefault="00054C4B">
            <w:pPr>
              <w:spacing w:after="0"/>
            </w:pPr>
            <w:r>
              <w:rPr>
                <w:rFonts w:ascii="Times New Roman" w:hAnsi="Times New Roman"/>
                <w:color w:val="000000"/>
                <w:sz w:val="24"/>
              </w:rPr>
              <w:t>24</w:t>
            </w:r>
          </w:p>
        </w:tc>
        <w:tc>
          <w:tcPr>
            <w:tcW w:w="4456" w:type="dxa"/>
            <w:tcMar>
              <w:top w:w="50" w:type="dxa"/>
              <w:left w:w="100" w:type="dxa"/>
            </w:tcMar>
            <w:vAlign w:val="center"/>
          </w:tcPr>
          <w:p w14:paraId="070398A7" w14:textId="77777777" w:rsidR="00395E82" w:rsidRDefault="00054C4B">
            <w:pPr>
              <w:spacing w:after="0"/>
              <w:ind w:left="135"/>
              <w:rPr>
                <w:lang w:val="ru-RU"/>
              </w:rPr>
            </w:pPr>
            <w:r>
              <w:rPr>
                <w:rFonts w:ascii="Times New Roman" w:hAnsi="Times New Roman"/>
                <w:color w:val="000000"/>
                <w:sz w:val="24"/>
                <w:lang w:val="ru-RU"/>
              </w:rPr>
              <w:t>Досуг и увлечения (хобби) современного подростка (музыка).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tc>
        <w:tc>
          <w:tcPr>
            <w:tcW w:w="1060" w:type="dxa"/>
            <w:tcMar>
              <w:top w:w="50" w:type="dxa"/>
              <w:left w:w="100" w:type="dxa"/>
            </w:tcMar>
            <w:vAlign w:val="center"/>
          </w:tcPr>
          <w:p w14:paraId="3003F3C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22AC8445" w14:textId="77777777" w:rsidR="00395E82" w:rsidRDefault="00395E82">
            <w:pPr>
              <w:spacing w:after="0"/>
              <w:ind w:left="135"/>
              <w:jc w:val="center"/>
              <w:rPr>
                <w:lang w:val="ru-RU"/>
              </w:rPr>
            </w:pPr>
          </w:p>
        </w:tc>
        <w:tc>
          <w:tcPr>
            <w:tcW w:w="1896" w:type="dxa"/>
            <w:tcMar>
              <w:top w:w="50" w:type="dxa"/>
              <w:left w:w="100" w:type="dxa"/>
            </w:tcMar>
            <w:vAlign w:val="center"/>
          </w:tcPr>
          <w:p w14:paraId="4F5B1685" w14:textId="77777777" w:rsidR="00395E82" w:rsidRDefault="00395E82">
            <w:pPr>
              <w:spacing w:after="0"/>
              <w:ind w:left="135"/>
              <w:jc w:val="center"/>
              <w:rPr>
                <w:lang w:val="ru-RU"/>
              </w:rPr>
            </w:pPr>
          </w:p>
        </w:tc>
        <w:tc>
          <w:tcPr>
            <w:tcW w:w="1367" w:type="dxa"/>
            <w:tcMar>
              <w:top w:w="50" w:type="dxa"/>
              <w:left w:w="100" w:type="dxa"/>
            </w:tcMar>
            <w:vAlign w:val="center"/>
          </w:tcPr>
          <w:p w14:paraId="747BC2C8" w14:textId="77777777" w:rsidR="00395E82" w:rsidRDefault="00395E82">
            <w:pPr>
              <w:spacing w:after="0"/>
              <w:ind w:left="135"/>
              <w:rPr>
                <w:lang w:val="ru-RU"/>
              </w:rPr>
            </w:pPr>
          </w:p>
        </w:tc>
        <w:tc>
          <w:tcPr>
            <w:tcW w:w="2893" w:type="dxa"/>
            <w:tcMar>
              <w:top w:w="50" w:type="dxa"/>
              <w:left w:w="100" w:type="dxa"/>
            </w:tcMar>
            <w:vAlign w:val="center"/>
          </w:tcPr>
          <w:p w14:paraId="4AEC6406" w14:textId="77777777" w:rsidR="00395E82" w:rsidRDefault="00054C4B">
            <w:pPr>
              <w:spacing w:after="0"/>
              <w:ind w:left="135"/>
              <w:rPr>
                <w:lang w:val="ru-RU"/>
              </w:rPr>
            </w:pPr>
            <w:r>
              <w:rPr>
                <w:lang w:val="ru-RU"/>
              </w:rPr>
              <w:t>https://wordwall.net/ru</w:t>
            </w:r>
          </w:p>
        </w:tc>
      </w:tr>
      <w:tr w:rsidR="00395E82" w14:paraId="4C7EF07C" w14:textId="77777777">
        <w:trPr>
          <w:trHeight w:val="144"/>
          <w:tblCellSpacing w:w="0" w:type="dxa"/>
        </w:trPr>
        <w:tc>
          <w:tcPr>
            <w:tcW w:w="775" w:type="dxa"/>
            <w:tcMar>
              <w:top w:w="50" w:type="dxa"/>
              <w:left w:w="100" w:type="dxa"/>
            </w:tcMar>
            <w:vAlign w:val="center"/>
          </w:tcPr>
          <w:p w14:paraId="6DF82120" w14:textId="77777777" w:rsidR="00395E82" w:rsidRDefault="00054C4B">
            <w:pPr>
              <w:spacing w:after="0"/>
              <w:rPr>
                <w:lang w:val="ru-RU"/>
              </w:rPr>
            </w:pPr>
            <w:r>
              <w:rPr>
                <w:rFonts w:ascii="Times New Roman" w:hAnsi="Times New Roman"/>
                <w:color w:val="000000"/>
                <w:sz w:val="24"/>
                <w:lang w:val="ru-RU"/>
              </w:rPr>
              <w:t>25</w:t>
            </w:r>
          </w:p>
        </w:tc>
        <w:tc>
          <w:tcPr>
            <w:tcW w:w="4456" w:type="dxa"/>
            <w:tcMar>
              <w:top w:w="50" w:type="dxa"/>
              <w:left w:w="100" w:type="dxa"/>
            </w:tcMar>
            <w:vAlign w:val="center"/>
          </w:tcPr>
          <w:p w14:paraId="631BBBA3"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Досуг и увлечения (хобби) современного подростка (кино)  Распознавание и употребление в устной и письменной речи изученных морфологических форм и синтаксических конструкций английского языка.</w:t>
            </w:r>
          </w:p>
          <w:p w14:paraId="39FA5586" w14:textId="77777777" w:rsidR="00395E82" w:rsidRDefault="00054C4B">
            <w:pPr>
              <w:spacing w:after="0"/>
              <w:ind w:left="135"/>
            </w:pPr>
            <w:r>
              <w:rPr>
                <w:rFonts w:ascii="Times New Roman" w:hAnsi="Times New Roman"/>
                <w:color w:val="000000"/>
                <w:sz w:val="24"/>
                <w:lang w:val="ru-RU"/>
              </w:rPr>
              <w:lastRenderedPageBreak/>
              <w:t>Предложения</w:t>
            </w:r>
            <w:r>
              <w:rPr>
                <w:rFonts w:ascii="Times New Roman" w:hAnsi="Times New Roman"/>
                <w:color w:val="000000"/>
                <w:sz w:val="24"/>
              </w:rPr>
              <w:t xml:space="preserve"> </w:t>
            </w:r>
            <w:r>
              <w:rPr>
                <w:rFonts w:ascii="Times New Roman" w:hAnsi="Times New Roman"/>
                <w:color w:val="000000"/>
                <w:sz w:val="24"/>
                <w:lang w:val="ru-RU"/>
              </w:rPr>
              <w:t>со</w:t>
            </w:r>
            <w:r>
              <w:rPr>
                <w:rFonts w:ascii="Times New Roman" w:hAnsi="Times New Roman"/>
                <w:color w:val="000000"/>
                <w:sz w:val="24"/>
              </w:rPr>
              <w:t xml:space="preserve"> </w:t>
            </w:r>
            <w:r>
              <w:rPr>
                <w:rFonts w:ascii="Times New Roman" w:hAnsi="Times New Roman"/>
                <w:color w:val="000000"/>
                <w:sz w:val="24"/>
                <w:lang w:val="ru-RU"/>
              </w:rPr>
              <w:t>сложным</w:t>
            </w:r>
            <w:r>
              <w:rPr>
                <w:rFonts w:ascii="Times New Roman" w:hAnsi="Times New Roman"/>
                <w:color w:val="000000"/>
                <w:sz w:val="24"/>
              </w:rPr>
              <w:t xml:space="preserve"> </w:t>
            </w:r>
            <w:r>
              <w:rPr>
                <w:rFonts w:ascii="Times New Roman" w:hAnsi="Times New Roman"/>
                <w:color w:val="000000"/>
                <w:sz w:val="24"/>
                <w:lang w:val="ru-RU"/>
              </w:rPr>
              <w:t>дополнением</w:t>
            </w:r>
            <w:r>
              <w:rPr>
                <w:rFonts w:ascii="Times New Roman" w:hAnsi="Times New Roman"/>
                <w:color w:val="000000"/>
                <w:sz w:val="24"/>
              </w:rPr>
              <w:t xml:space="preserve"> (Complex Object) (I want to have my hair cut.).</w:t>
            </w:r>
          </w:p>
        </w:tc>
        <w:tc>
          <w:tcPr>
            <w:tcW w:w="1060" w:type="dxa"/>
            <w:tcMar>
              <w:top w:w="50" w:type="dxa"/>
              <w:left w:w="100" w:type="dxa"/>
            </w:tcMar>
            <w:vAlign w:val="center"/>
          </w:tcPr>
          <w:p w14:paraId="53AFD271" w14:textId="77777777" w:rsidR="00395E82" w:rsidRDefault="00054C4B">
            <w:pPr>
              <w:spacing w:after="0"/>
              <w:ind w:left="135"/>
              <w:jc w:val="center"/>
              <w:rPr>
                <w:lang w:val="ru-RU"/>
              </w:rPr>
            </w:pPr>
            <w:r>
              <w:rPr>
                <w:rFonts w:ascii="Times New Roman" w:hAnsi="Times New Roman"/>
                <w:color w:val="000000"/>
                <w:sz w:val="24"/>
              </w:rPr>
              <w:lastRenderedPageBreak/>
              <w:t xml:space="preserve"> </w:t>
            </w:r>
            <w:r>
              <w:rPr>
                <w:rFonts w:ascii="Times New Roman" w:hAnsi="Times New Roman"/>
                <w:color w:val="000000"/>
                <w:sz w:val="24"/>
                <w:lang w:val="ru-RU"/>
              </w:rPr>
              <w:t xml:space="preserve">1 </w:t>
            </w:r>
          </w:p>
        </w:tc>
        <w:tc>
          <w:tcPr>
            <w:tcW w:w="1829" w:type="dxa"/>
            <w:tcMar>
              <w:top w:w="50" w:type="dxa"/>
              <w:left w:w="100" w:type="dxa"/>
            </w:tcMar>
            <w:vAlign w:val="center"/>
          </w:tcPr>
          <w:p w14:paraId="1B290DF2" w14:textId="77777777" w:rsidR="00395E82" w:rsidRDefault="00395E82">
            <w:pPr>
              <w:spacing w:after="0"/>
              <w:ind w:left="135"/>
              <w:jc w:val="center"/>
              <w:rPr>
                <w:lang w:val="ru-RU"/>
              </w:rPr>
            </w:pPr>
          </w:p>
        </w:tc>
        <w:tc>
          <w:tcPr>
            <w:tcW w:w="1896" w:type="dxa"/>
            <w:tcMar>
              <w:top w:w="50" w:type="dxa"/>
              <w:left w:w="100" w:type="dxa"/>
            </w:tcMar>
            <w:vAlign w:val="center"/>
          </w:tcPr>
          <w:p w14:paraId="1108CF0A" w14:textId="77777777" w:rsidR="00395E82" w:rsidRDefault="00395E82">
            <w:pPr>
              <w:spacing w:after="0"/>
              <w:ind w:left="135"/>
              <w:jc w:val="center"/>
              <w:rPr>
                <w:lang w:val="ru-RU"/>
              </w:rPr>
            </w:pPr>
          </w:p>
        </w:tc>
        <w:tc>
          <w:tcPr>
            <w:tcW w:w="1367" w:type="dxa"/>
            <w:tcMar>
              <w:top w:w="50" w:type="dxa"/>
              <w:left w:w="100" w:type="dxa"/>
            </w:tcMar>
            <w:vAlign w:val="center"/>
          </w:tcPr>
          <w:p w14:paraId="19FB691C" w14:textId="77777777" w:rsidR="00395E82" w:rsidRDefault="00395E82">
            <w:pPr>
              <w:spacing w:after="0"/>
              <w:ind w:left="135"/>
              <w:rPr>
                <w:lang w:val="ru-RU"/>
              </w:rPr>
            </w:pPr>
          </w:p>
        </w:tc>
        <w:tc>
          <w:tcPr>
            <w:tcW w:w="2893" w:type="dxa"/>
            <w:tcMar>
              <w:top w:w="50" w:type="dxa"/>
              <w:left w:w="100" w:type="dxa"/>
            </w:tcMar>
            <w:vAlign w:val="center"/>
          </w:tcPr>
          <w:p w14:paraId="5CFC0CAB" w14:textId="77777777" w:rsidR="00395E82" w:rsidRDefault="00054C4B">
            <w:pPr>
              <w:spacing w:after="0"/>
              <w:ind w:left="135"/>
              <w:rPr>
                <w:lang w:val="ru-RU"/>
              </w:rPr>
            </w:pPr>
            <w:r>
              <w:rPr>
                <w:lang w:val="ru-RU"/>
              </w:rPr>
              <w:t>https://wordwall.net/ru</w:t>
            </w:r>
          </w:p>
        </w:tc>
      </w:tr>
      <w:tr w:rsidR="00395E82" w:rsidRPr="00AF38A4" w14:paraId="6DE623F9" w14:textId="77777777">
        <w:trPr>
          <w:trHeight w:val="144"/>
          <w:tblCellSpacing w:w="0" w:type="dxa"/>
        </w:trPr>
        <w:tc>
          <w:tcPr>
            <w:tcW w:w="775" w:type="dxa"/>
            <w:tcMar>
              <w:top w:w="50" w:type="dxa"/>
              <w:left w:w="100" w:type="dxa"/>
            </w:tcMar>
            <w:vAlign w:val="center"/>
          </w:tcPr>
          <w:p w14:paraId="3CDCA242" w14:textId="77777777" w:rsidR="00395E82" w:rsidRDefault="00054C4B">
            <w:pPr>
              <w:spacing w:after="0"/>
              <w:rPr>
                <w:lang w:val="ru-RU"/>
              </w:rPr>
            </w:pPr>
            <w:r>
              <w:rPr>
                <w:rFonts w:ascii="Times New Roman" w:hAnsi="Times New Roman"/>
                <w:color w:val="000000"/>
                <w:sz w:val="24"/>
                <w:lang w:val="ru-RU"/>
              </w:rPr>
              <w:t>26</w:t>
            </w:r>
          </w:p>
        </w:tc>
        <w:tc>
          <w:tcPr>
            <w:tcW w:w="4456" w:type="dxa"/>
            <w:tcMar>
              <w:top w:w="50" w:type="dxa"/>
              <w:left w:w="100" w:type="dxa"/>
            </w:tcMar>
            <w:vAlign w:val="center"/>
          </w:tcPr>
          <w:p w14:paraId="77499650"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Досуг и увлечения (хобби) современного подростка (чтение). Тексты для чтения вслух: сообщение информационного характера, отрывок из статьи научно-популярного характера, рассказ, диалог (беседа).</w:t>
            </w:r>
          </w:p>
          <w:p w14:paraId="5D18812F" w14:textId="77777777" w:rsidR="00395E82" w:rsidRDefault="00054C4B">
            <w:pPr>
              <w:spacing w:after="0"/>
              <w:ind w:left="135"/>
              <w:rPr>
                <w:lang w:val="ru-RU"/>
              </w:rPr>
            </w:pPr>
            <w:r>
              <w:rPr>
                <w:rFonts w:ascii="Times New Roman" w:hAnsi="Times New Roman"/>
                <w:color w:val="000000"/>
                <w:sz w:val="24"/>
                <w:lang w:val="ru-RU"/>
              </w:rPr>
              <w:t>Объём текста для чтения вслух – до 110 слов.</w:t>
            </w:r>
          </w:p>
        </w:tc>
        <w:tc>
          <w:tcPr>
            <w:tcW w:w="1060" w:type="dxa"/>
            <w:tcMar>
              <w:top w:w="50" w:type="dxa"/>
              <w:left w:w="100" w:type="dxa"/>
            </w:tcMar>
            <w:vAlign w:val="center"/>
          </w:tcPr>
          <w:p w14:paraId="1020C75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548AF65E" w14:textId="77777777" w:rsidR="00395E82" w:rsidRDefault="00395E82">
            <w:pPr>
              <w:spacing w:after="0"/>
              <w:ind w:left="135"/>
              <w:jc w:val="center"/>
              <w:rPr>
                <w:lang w:val="ru-RU"/>
              </w:rPr>
            </w:pPr>
          </w:p>
        </w:tc>
        <w:tc>
          <w:tcPr>
            <w:tcW w:w="1896" w:type="dxa"/>
            <w:tcMar>
              <w:top w:w="50" w:type="dxa"/>
              <w:left w:w="100" w:type="dxa"/>
            </w:tcMar>
            <w:vAlign w:val="center"/>
          </w:tcPr>
          <w:p w14:paraId="721A57BA" w14:textId="77777777" w:rsidR="00395E82" w:rsidRDefault="00395E82">
            <w:pPr>
              <w:spacing w:after="0"/>
              <w:ind w:left="135"/>
              <w:jc w:val="center"/>
              <w:rPr>
                <w:lang w:val="ru-RU"/>
              </w:rPr>
            </w:pPr>
          </w:p>
        </w:tc>
        <w:tc>
          <w:tcPr>
            <w:tcW w:w="1367" w:type="dxa"/>
            <w:tcMar>
              <w:top w:w="50" w:type="dxa"/>
              <w:left w:w="100" w:type="dxa"/>
            </w:tcMar>
            <w:vAlign w:val="center"/>
          </w:tcPr>
          <w:p w14:paraId="77A463C4" w14:textId="77777777" w:rsidR="00395E82" w:rsidRDefault="00395E82">
            <w:pPr>
              <w:spacing w:after="0"/>
              <w:ind w:left="135"/>
            </w:pPr>
          </w:p>
        </w:tc>
        <w:tc>
          <w:tcPr>
            <w:tcW w:w="2893" w:type="dxa"/>
            <w:tcMar>
              <w:top w:w="50" w:type="dxa"/>
              <w:left w:w="100" w:type="dxa"/>
            </w:tcMar>
            <w:vAlign w:val="center"/>
          </w:tcPr>
          <w:p w14:paraId="7894574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3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/8354253</w:t>
              </w:r>
              <w:r>
                <w:rPr>
                  <w:rFonts w:ascii="Times New Roman" w:hAnsi="Times New Roman"/>
                  <w:color w:val="0000FF"/>
                  <w:u w:val="single"/>
                </w:rPr>
                <w:t>c</w:t>
              </w:r>
            </w:hyperlink>
          </w:p>
        </w:tc>
      </w:tr>
      <w:tr w:rsidR="00395E82" w:rsidRPr="00AF38A4" w14:paraId="22EFFEC4" w14:textId="77777777">
        <w:trPr>
          <w:trHeight w:val="144"/>
          <w:tblCellSpacing w:w="0" w:type="dxa"/>
        </w:trPr>
        <w:tc>
          <w:tcPr>
            <w:tcW w:w="775" w:type="dxa"/>
            <w:tcMar>
              <w:top w:w="50" w:type="dxa"/>
              <w:left w:w="100" w:type="dxa"/>
            </w:tcMar>
            <w:vAlign w:val="center"/>
          </w:tcPr>
          <w:p w14:paraId="30FF032A" w14:textId="77777777" w:rsidR="00395E82" w:rsidRDefault="00054C4B">
            <w:pPr>
              <w:spacing w:after="0"/>
            </w:pPr>
            <w:r>
              <w:rPr>
                <w:rFonts w:ascii="Times New Roman" w:hAnsi="Times New Roman"/>
                <w:color w:val="000000"/>
                <w:sz w:val="24"/>
              </w:rPr>
              <w:t>27</w:t>
            </w:r>
          </w:p>
        </w:tc>
        <w:tc>
          <w:tcPr>
            <w:tcW w:w="4456" w:type="dxa"/>
            <w:tcMar>
              <w:top w:w="50" w:type="dxa"/>
              <w:left w:w="100" w:type="dxa"/>
            </w:tcMar>
            <w:vAlign w:val="center"/>
          </w:tcPr>
          <w:p w14:paraId="422937E7"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Досуг и увлечения (хобби) современного подростка (волонтёрское движение).</w:t>
            </w:r>
            <w:r>
              <w:rPr>
                <w:lang w:val="ru-RU"/>
              </w:rPr>
              <w:t xml:space="preserve"> </w:t>
            </w:r>
            <w:r>
              <w:rPr>
                <w:rFonts w:ascii="Times New Roman" w:hAnsi="Times New Roman"/>
                <w:color w:val="000000"/>
                <w:sz w:val="24"/>
                <w:lang w:val="ru-RU"/>
              </w:rPr>
              <w:t>Условные предложения нереального характера (Conditional II).</w:t>
            </w:r>
          </w:p>
          <w:p w14:paraId="425263FF" w14:textId="77777777" w:rsidR="00395E82" w:rsidRDefault="00054C4B">
            <w:pPr>
              <w:spacing w:after="0"/>
              <w:ind w:left="135"/>
              <w:rPr>
                <w:lang w:val="ru-RU"/>
              </w:rPr>
            </w:pPr>
            <w:r>
              <w:rPr>
                <w:rFonts w:ascii="Times New Roman" w:hAnsi="Times New Roman"/>
                <w:color w:val="000000"/>
                <w:sz w:val="24"/>
                <w:lang w:val="ru-RU"/>
              </w:rPr>
              <w:t>Конструкции для выражения предпочтения I prefer …/I’d prefer …/I’d rather ….</w:t>
            </w:r>
          </w:p>
        </w:tc>
        <w:tc>
          <w:tcPr>
            <w:tcW w:w="1060" w:type="dxa"/>
            <w:tcMar>
              <w:top w:w="50" w:type="dxa"/>
              <w:left w:w="100" w:type="dxa"/>
            </w:tcMar>
            <w:vAlign w:val="center"/>
          </w:tcPr>
          <w:p w14:paraId="6DD307A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53D864BC" w14:textId="77777777" w:rsidR="00395E82" w:rsidRDefault="00395E82">
            <w:pPr>
              <w:spacing w:after="0"/>
              <w:ind w:left="135"/>
              <w:jc w:val="center"/>
              <w:rPr>
                <w:lang w:val="ru-RU"/>
              </w:rPr>
            </w:pPr>
          </w:p>
        </w:tc>
        <w:tc>
          <w:tcPr>
            <w:tcW w:w="1896" w:type="dxa"/>
            <w:tcMar>
              <w:top w:w="50" w:type="dxa"/>
              <w:left w:w="100" w:type="dxa"/>
            </w:tcMar>
            <w:vAlign w:val="center"/>
          </w:tcPr>
          <w:p w14:paraId="2F9D5172" w14:textId="77777777" w:rsidR="00395E82" w:rsidRDefault="00395E82">
            <w:pPr>
              <w:spacing w:after="0"/>
              <w:ind w:left="135"/>
              <w:jc w:val="center"/>
              <w:rPr>
                <w:lang w:val="ru-RU"/>
              </w:rPr>
            </w:pPr>
          </w:p>
        </w:tc>
        <w:tc>
          <w:tcPr>
            <w:tcW w:w="1367" w:type="dxa"/>
            <w:tcMar>
              <w:top w:w="50" w:type="dxa"/>
              <w:left w:w="100" w:type="dxa"/>
            </w:tcMar>
            <w:vAlign w:val="center"/>
          </w:tcPr>
          <w:p w14:paraId="414A5164" w14:textId="77777777" w:rsidR="00395E82" w:rsidRDefault="00395E82">
            <w:pPr>
              <w:spacing w:after="0"/>
              <w:ind w:left="135"/>
            </w:pPr>
          </w:p>
        </w:tc>
        <w:tc>
          <w:tcPr>
            <w:tcW w:w="2893" w:type="dxa"/>
            <w:tcMar>
              <w:top w:w="50" w:type="dxa"/>
              <w:left w:w="100" w:type="dxa"/>
            </w:tcMar>
            <w:vAlign w:val="center"/>
          </w:tcPr>
          <w:p w14:paraId="5B212E0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3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/83541</w:t>
              </w:r>
              <w:r>
                <w:rPr>
                  <w:rFonts w:ascii="Times New Roman" w:hAnsi="Times New Roman"/>
                  <w:color w:val="0000FF"/>
                  <w:u w:val="single"/>
                </w:rPr>
                <w:t>ee</w:t>
              </w:r>
              <w:r>
                <w:rPr>
                  <w:rFonts w:ascii="Times New Roman" w:hAnsi="Times New Roman"/>
                  <w:color w:val="0000FF"/>
                  <w:u w:val="single"/>
                  <w:lang w:val="ru-RU"/>
                </w:rPr>
                <w:t>8</w:t>
              </w:r>
            </w:hyperlink>
          </w:p>
        </w:tc>
      </w:tr>
      <w:tr w:rsidR="00395E82" w14:paraId="39776D41" w14:textId="77777777">
        <w:trPr>
          <w:trHeight w:val="144"/>
          <w:tblCellSpacing w:w="0" w:type="dxa"/>
        </w:trPr>
        <w:tc>
          <w:tcPr>
            <w:tcW w:w="775" w:type="dxa"/>
            <w:tcMar>
              <w:top w:w="50" w:type="dxa"/>
              <w:left w:w="100" w:type="dxa"/>
            </w:tcMar>
            <w:vAlign w:val="center"/>
          </w:tcPr>
          <w:p w14:paraId="6C0D6377" w14:textId="77777777" w:rsidR="00395E82" w:rsidRDefault="00054C4B">
            <w:pPr>
              <w:spacing w:after="0"/>
            </w:pPr>
            <w:r>
              <w:rPr>
                <w:rFonts w:ascii="Times New Roman" w:hAnsi="Times New Roman"/>
                <w:color w:val="000000"/>
                <w:sz w:val="24"/>
              </w:rPr>
              <w:t>28</w:t>
            </w:r>
          </w:p>
        </w:tc>
        <w:tc>
          <w:tcPr>
            <w:tcW w:w="4456" w:type="dxa"/>
            <w:tcMar>
              <w:top w:w="50" w:type="dxa"/>
              <w:left w:w="100" w:type="dxa"/>
            </w:tcMar>
            <w:vAlign w:val="center"/>
          </w:tcPr>
          <w:p w14:paraId="58ADCA42"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Досуг и увлечения (хобби) современного подростка (преданность своему увлечению). Конструкция I wish ….</w:t>
            </w:r>
          </w:p>
          <w:p w14:paraId="1E3533E6" w14:textId="77777777" w:rsidR="00395E82" w:rsidRDefault="00054C4B">
            <w:pPr>
              <w:spacing w:after="0"/>
              <w:ind w:left="135"/>
              <w:rPr>
                <w:lang w:val="ru-RU"/>
              </w:rPr>
            </w:pPr>
            <w:r>
              <w:rPr>
                <w:rFonts w:ascii="Times New Roman" w:hAnsi="Times New Roman"/>
                <w:color w:val="000000"/>
                <w:sz w:val="24"/>
                <w:lang w:val="ru-RU"/>
              </w:rPr>
              <w:t>Предложения с конструкцией either … or, neither … nor.</w:t>
            </w:r>
          </w:p>
        </w:tc>
        <w:tc>
          <w:tcPr>
            <w:tcW w:w="1060" w:type="dxa"/>
            <w:tcMar>
              <w:top w:w="50" w:type="dxa"/>
              <w:left w:w="100" w:type="dxa"/>
            </w:tcMar>
            <w:vAlign w:val="center"/>
          </w:tcPr>
          <w:p w14:paraId="7A14C3EF"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09ADAFAC" w14:textId="77777777" w:rsidR="00395E82" w:rsidRDefault="00395E82">
            <w:pPr>
              <w:spacing w:after="0"/>
              <w:ind w:left="135"/>
              <w:jc w:val="center"/>
              <w:rPr>
                <w:lang w:val="ru-RU"/>
              </w:rPr>
            </w:pPr>
          </w:p>
        </w:tc>
        <w:tc>
          <w:tcPr>
            <w:tcW w:w="1896" w:type="dxa"/>
            <w:tcMar>
              <w:top w:w="50" w:type="dxa"/>
              <w:left w:w="100" w:type="dxa"/>
            </w:tcMar>
            <w:vAlign w:val="center"/>
          </w:tcPr>
          <w:p w14:paraId="67391919" w14:textId="77777777" w:rsidR="00395E82" w:rsidRDefault="00395E82">
            <w:pPr>
              <w:spacing w:after="0"/>
              <w:ind w:left="135"/>
              <w:jc w:val="center"/>
              <w:rPr>
                <w:lang w:val="ru-RU"/>
              </w:rPr>
            </w:pPr>
          </w:p>
        </w:tc>
        <w:tc>
          <w:tcPr>
            <w:tcW w:w="1367" w:type="dxa"/>
            <w:tcMar>
              <w:top w:w="50" w:type="dxa"/>
              <w:left w:w="100" w:type="dxa"/>
            </w:tcMar>
            <w:vAlign w:val="center"/>
          </w:tcPr>
          <w:p w14:paraId="1484B617" w14:textId="77777777" w:rsidR="00395E82" w:rsidRDefault="00395E82">
            <w:pPr>
              <w:spacing w:after="0"/>
              <w:ind w:left="135"/>
              <w:rPr>
                <w:lang w:val="ru-RU"/>
              </w:rPr>
            </w:pPr>
          </w:p>
        </w:tc>
        <w:tc>
          <w:tcPr>
            <w:tcW w:w="2893" w:type="dxa"/>
            <w:tcMar>
              <w:top w:w="50" w:type="dxa"/>
              <w:left w:w="100" w:type="dxa"/>
            </w:tcMar>
            <w:vAlign w:val="center"/>
          </w:tcPr>
          <w:p w14:paraId="424A5A4F" w14:textId="77777777" w:rsidR="00395E82" w:rsidRDefault="00054C4B">
            <w:pPr>
              <w:spacing w:after="0"/>
              <w:ind w:left="135"/>
              <w:rPr>
                <w:lang w:val="ru-RU"/>
              </w:rPr>
            </w:pPr>
            <w:r>
              <w:rPr>
                <w:lang w:val="ru-RU"/>
              </w:rPr>
              <w:t>https://wordwall.net/ru</w:t>
            </w:r>
          </w:p>
        </w:tc>
      </w:tr>
      <w:tr w:rsidR="00395E82" w:rsidRPr="00AF38A4" w14:paraId="61228A4D" w14:textId="77777777">
        <w:trPr>
          <w:trHeight w:val="144"/>
          <w:tblCellSpacing w:w="0" w:type="dxa"/>
        </w:trPr>
        <w:tc>
          <w:tcPr>
            <w:tcW w:w="775" w:type="dxa"/>
            <w:tcMar>
              <w:top w:w="50" w:type="dxa"/>
              <w:left w:w="100" w:type="dxa"/>
            </w:tcMar>
            <w:vAlign w:val="center"/>
          </w:tcPr>
          <w:p w14:paraId="35A72750" w14:textId="77777777" w:rsidR="00395E82" w:rsidRDefault="00054C4B">
            <w:pPr>
              <w:spacing w:after="0"/>
              <w:rPr>
                <w:lang w:val="ru-RU"/>
              </w:rPr>
            </w:pPr>
            <w:r>
              <w:rPr>
                <w:rFonts w:ascii="Times New Roman" w:hAnsi="Times New Roman"/>
                <w:color w:val="000000"/>
                <w:sz w:val="24"/>
                <w:lang w:val="ru-RU"/>
              </w:rPr>
              <w:t>29</w:t>
            </w:r>
          </w:p>
        </w:tc>
        <w:tc>
          <w:tcPr>
            <w:tcW w:w="4456" w:type="dxa"/>
            <w:tcMar>
              <w:top w:w="50" w:type="dxa"/>
              <w:left w:w="100" w:type="dxa"/>
            </w:tcMar>
            <w:vAlign w:val="center"/>
          </w:tcPr>
          <w:p w14:paraId="689BF397" w14:textId="77777777" w:rsidR="00395E82" w:rsidRDefault="00054C4B">
            <w:pPr>
              <w:spacing w:after="0"/>
              <w:ind w:left="135"/>
              <w:rPr>
                <w:lang w:val="ru-RU"/>
              </w:rPr>
            </w:pPr>
            <w:r>
              <w:rPr>
                <w:rFonts w:ascii="Times New Roman" w:hAnsi="Times New Roman"/>
                <w:color w:val="000000"/>
                <w:sz w:val="24"/>
                <w:lang w:val="ru-RU"/>
              </w:rPr>
              <w:t xml:space="preserve">Обобщение по теме "Досуг и увлечения (хобби) современного подростка (чтение, кино, театр, музыка, музей, спорт, живопись; компьютерные игры). Роль книги в жизни подростка". Распознавание и </w:t>
            </w:r>
            <w:r>
              <w:rPr>
                <w:rFonts w:ascii="Times New Roman" w:hAnsi="Times New Roman"/>
                <w:color w:val="000000"/>
                <w:sz w:val="24"/>
                <w:lang w:val="ru-RU"/>
              </w:rPr>
              <w:lastRenderedPageBreak/>
              <w:t>употребление в устной и письменной речи различных средств связи для обеспечения логичности и целостности высказывания.</w:t>
            </w:r>
          </w:p>
        </w:tc>
        <w:tc>
          <w:tcPr>
            <w:tcW w:w="1060" w:type="dxa"/>
            <w:tcMar>
              <w:top w:w="50" w:type="dxa"/>
              <w:left w:w="100" w:type="dxa"/>
            </w:tcMar>
            <w:vAlign w:val="center"/>
          </w:tcPr>
          <w:p w14:paraId="41DCC54B"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4D899521" w14:textId="77777777" w:rsidR="00395E82" w:rsidRDefault="00395E82">
            <w:pPr>
              <w:spacing w:after="0"/>
              <w:ind w:left="135"/>
              <w:jc w:val="center"/>
              <w:rPr>
                <w:lang w:val="ru-RU"/>
              </w:rPr>
            </w:pPr>
          </w:p>
        </w:tc>
        <w:tc>
          <w:tcPr>
            <w:tcW w:w="1896" w:type="dxa"/>
            <w:tcMar>
              <w:top w:w="50" w:type="dxa"/>
              <w:left w:w="100" w:type="dxa"/>
            </w:tcMar>
            <w:vAlign w:val="center"/>
          </w:tcPr>
          <w:p w14:paraId="322AE662" w14:textId="77777777" w:rsidR="00395E82" w:rsidRDefault="00395E82">
            <w:pPr>
              <w:spacing w:after="0"/>
              <w:ind w:left="135"/>
              <w:jc w:val="center"/>
              <w:rPr>
                <w:lang w:val="ru-RU"/>
              </w:rPr>
            </w:pPr>
          </w:p>
        </w:tc>
        <w:tc>
          <w:tcPr>
            <w:tcW w:w="1367" w:type="dxa"/>
            <w:tcMar>
              <w:top w:w="50" w:type="dxa"/>
              <w:left w:w="100" w:type="dxa"/>
            </w:tcMar>
            <w:vAlign w:val="center"/>
          </w:tcPr>
          <w:p w14:paraId="32D51DD0" w14:textId="77777777" w:rsidR="00395E82" w:rsidRDefault="00395E82">
            <w:pPr>
              <w:spacing w:after="0"/>
              <w:ind w:left="135"/>
              <w:rPr>
                <w:lang w:val="ru-RU"/>
              </w:rPr>
            </w:pPr>
          </w:p>
        </w:tc>
        <w:tc>
          <w:tcPr>
            <w:tcW w:w="2893" w:type="dxa"/>
            <w:tcMar>
              <w:top w:w="50" w:type="dxa"/>
              <w:left w:w="100" w:type="dxa"/>
            </w:tcMar>
            <w:vAlign w:val="center"/>
          </w:tcPr>
          <w:p w14:paraId="34E570B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/83542</w:t>
              </w:r>
              <w:r>
                <w:rPr>
                  <w:rFonts w:ascii="Times New Roman" w:hAnsi="Times New Roman"/>
                  <w:color w:val="0000FF"/>
                  <w:u w:val="single"/>
                </w:rPr>
                <w:t>c</w:t>
              </w:r>
              <w:r>
                <w:rPr>
                  <w:rFonts w:ascii="Times New Roman" w:hAnsi="Times New Roman"/>
                  <w:color w:val="0000FF"/>
                  <w:u w:val="single"/>
                  <w:lang w:val="ru-RU"/>
                </w:rPr>
                <w:t>80</w:t>
              </w:r>
            </w:hyperlink>
          </w:p>
        </w:tc>
      </w:tr>
      <w:tr w:rsidR="00395E82" w:rsidRPr="00AF38A4" w14:paraId="51A67CCE" w14:textId="77777777">
        <w:trPr>
          <w:trHeight w:val="144"/>
          <w:tblCellSpacing w:w="0" w:type="dxa"/>
        </w:trPr>
        <w:tc>
          <w:tcPr>
            <w:tcW w:w="775" w:type="dxa"/>
            <w:tcMar>
              <w:top w:w="50" w:type="dxa"/>
              <w:left w:w="100" w:type="dxa"/>
            </w:tcMar>
            <w:vAlign w:val="center"/>
          </w:tcPr>
          <w:p w14:paraId="05209A0C" w14:textId="77777777" w:rsidR="00395E82" w:rsidRDefault="00054C4B">
            <w:pPr>
              <w:spacing w:after="0"/>
              <w:rPr>
                <w:lang w:val="ru-RU"/>
              </w:rPr>
            </w:pPr>
            <w:r>
              <w:rPr>
                <w:rFonts w:ascii="Times New Roman" w:hAnsi="Times New Roman"/>
                <w:color w:val="000000"/>
                <w:sz w:val="24"/>
                <w:lang w:val="ru-RU"/>
              </w:rPr>
              <w:t>30</w:t>
            </w:r>
          </w:p>
        </w:tc>
        <w:tc>
          <w:tcPr>
            <w:tcW w:w="4456" w:type="dxa"/>
            <w:tcMar>
              <w:top w:w="50" w:type="dxa"/>
              <w:left w:w="100" w:type="dxa"/>
            </w:tcMar>
            <w:vAlign w:val="center"/>
          </w:tcPr>
          <w:p w14:paraId="4EC26B51"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Контроль по теме "Досуг и увлечения (хобби) современного подростка (чтение, кино, театр, музыка, музей, спорт, живопись; компьютерные игры). Роль книги в жизни подростка". Основные способы словообразования:</w:t>
            </w:r>
          </w:p>
          <w:p w14:paraId="139BDBAB"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аффиксация:</w:t>
            </w:r>
          </w:p>
          <w:p w14:paraId="5D46EF68"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глаголов с помощью префиксов under-, over-, dis-, mis-;</w:t>
            </w:r>
          </w:p>
          <w:p w14:paraId="055B6325" w14:textId="77777777" w:rsidR="00395E82" w:rsidRDefault="00054C4B">
            <w:pPr>
              <w:spacing w:after="0"/>
              <w:ind w:left="135"/>
              <w:rPr>
                <w:lang w:val="ru-RU"/>
              </w:rPr>
            </w:pPr>
            <w:r>
              <w:rPr>
                <w:rFonts w:ascii="Times New Roman" w:hAnsi="Times New Roman"/>
                <w:color w:val="000000"/>
                <w:sz w:val="24"/>
                <w:lang w:val="ru-RU"/>
              </w:rPr>
              <w:t>имён прилагательных с помощью суффиксов -able/-ible;</w:t>
            </w:r>
          </w:p>
        </w:tc>
        <w:tc>
          <w:tcPr>
            <w:tcW w:w="1060" w:type="dxa"/>
            <w:tcMar>
              <w:top w:w="50" w:type="dxa"/>
              <w:left w:w="100" w:type="dxa"/>
            </w:tcMar>
            <w:vAlign w:val="center"/>
          </w:tcPr>
          <w:p w14:paraId="1DF7274F"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2DABC343"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96" w:type="dxa"/>
            <w:tcMar>
              <w:top w:w="50" w:type="dxa"/>
              <w:left w:w="100" w:type="dxa"/>
            </w:tcMar>
            <w:vAlign w:val="center"/>
          </w:tcPr>
          <w:p w14:paraId="316EB8B5" w14:textId="77777777" w:rsidR="00395E82" w:rsidRDefault="00395E82">
            <w:pPr>
              <w:spacing w:after="0"/>
              <w:ind w:left="135"/>
              <w:jc w:val="center"/>
              <w:rPr>
                <w:lang w:val="ru-RU"/>
              </w:rPr>
            </w:pPr>
          </w:p>
        </w:tc>
        <w:tc>
          <w:tcPr>
            <w:tcW w:w="1367" w:type="dxa"/>
            <w:tcMar>
              <w:top w:w="50" w:type="dxa"/>
              <w:left w:w="100" w:type="dxa"/>
            </w:tcMar>
            <w:vAlign w:val="center"/>
          </w:tcPr>
          <w:p w14:paraId="7FB0C9A6" w14:textId="77777777" w:rsidR="00395E82" w:rsidRDefault="00395E82">
            <w:pPr>
              <w:spacing w:after="0"/>
              <w:ind w:left="135"/>
              <w:rPr>
                <w:lang w:val="ru-RU"/>
              </w:rPr>
            </w:pPr>
          </w:p>
        </w:tc>
        <w:tc>
          <w:tcPr>
            <w:tcW w:w="2893" w:type="dxa"/>
            <w:tcMar>
              <w:top w:w="50" w:type="dxa"/>
              <w:left w:w="100" w:type="dxa"/>
            </w:tcMar>
            <w:vAlign w:val="center"/>
          </w:tcPr>
          <w:p w14:paraId="3C34D39A"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/83542</w:t>
              </w:r>
              <w:r>
                <w:rPr>
                  <w:rFonts w:ascii="Times New Roman" w:hAnsi="Times New Roman"/>
                  <w:color w:val="0000FF"/>
                  <w:u w:val="single"/>
                </w:rPr>
                <w:t>c</w:t>
              </w:r>
              <w:r>
                <w:rPr>
                  <w:rFonts w:ascii="Times New Roman" w:hAnsi="Times New Roman"/>
                  <w:color w:val="0000FF"/>
                  <w:u w:val="single"/>
                  <w:lang w:val="ru-RU"/>
                </w:rPr>
                <w:t>80</w:t>
              </w:r>
            </w:hyperlink>
          </w:p>
        </w:tc>
      </w:tr>
      <w:tr w:rsidR="00395E82" w:rsidRPr="00AF38A4" w14:paraId="522069DE" w14:textId="77777777">
        <w:trPr>
          <w:trHeight w:val="144"/>
          <w:tblCellSpacing w:w="0" w:type="dxa"/>
        </w:trPr>
        <w:tc>
          <w:tcPr>
            <w:tcW w:w="775" w:type="dxa"/>
            <w:tcMar>
              <w:top w:w="50" w:type="dxa"/>
              <w:left w:w="100" w:type="dxa"/>
            </w:tcMar>
            <w:vAlign w:val="center"/>
          </w:tcPr>
          <w:p w14:paraId="7B0EDE13" w14:textId="77777777" w:rsidR="00395E82" w:rsidRDefault="00054C4B">
            <w:pPr>
              <w:spacing w:after="0"/>
              <w:rPr>
                <w:lang w:val="ru-RU"/>
              </w:rPr>
            </w:pPr>
            <w:r>
              <w:rPr>
                <w:rFonts w:ascii="Times New Roman" w:hAnsi="Times New Roman"/>
                <w:color w:val="000000"/>
                <w:sz w:val="24"/>
                <w:lang w:val="ru-RU"/>
              </w:rPr>
              <w:t>31</w:t>
            </w:r>
          </w:p>
        </w:tc>
        <w:tc>
          <w:tcPr>
            <w:tcW w:w="4456" w:type="dxa"/>
            <w:tcMar>
              <w:top w:w="50" w:type="dxa"/>
              <w:left w:w="100" w:type="dxa"/>
            </w:tcMar>
            <w:vAlign w:val="center"/>
          </w:tcPr>
          <w:p w14:paraId="046A66AF"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Здоровый образ жизни (психологическое здоровье). Тексты для чтения вслух: сообщение информационного характера, отрывок из статьи научно-популярного характера, рассказ, диалог (беседа).</w:t>
            </w:r>
          </w:p>
          <w:p w14:paraId="00F1EAB8" w14:textId="77777777" w:rsidR="00395E82" w:rsidRDefault="00054C4B">
            <w:pPr>
              <w:spacing w:after="0"/>
              <w:ind w:left="135"/>
              <w:rPr>
                <w:lang w:val="ru-RU"/>
              </w:rPr>
            </w:pPr>
            <w:r>
              <w:rPr>
                <w:rFonts w:ascii="Times New Roman" w:hAnsi="Times New Roman"/>
                <w:color w:val="000000"/>
                <w:sz w:val="24"/>
                <w:lang w:val="ru-RU"/>
              </w:rPr>
              <w:t>Объём текста для чтения вслух – до 110 слов.</w:t>
            </w:r>
          </w:p>
        </w:tc>
        <w:tc>
          <w:tcPr>
            <w:tcW w:w="1060" w:type="dxa"/>
            <w:tcMar>
              <w:top w:w="50" w:type="dxa"/>
              <w:left w:w="100" w:type="dxa"/>
            </w:tcMar>
            <w:vAlign w:val="center"/>
          </w:tcPr>
          <w:p w14:paraId="5BC64F96"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61E816EA" w14:textId="77777777" w:rsidR="00395E82" w:rsidRDefault="00395E82">
            <w:pPr>
              <w:spacing w:after="0"/>
              <w:ind w:left="135"/>
              <w:jc w:val="center"/>
              <w:rPr>
                <w:lang w:val="ru-RU"/>
              </w:rPr>
            </w:pPr>
          </w:p>
        </w:tc>
        <w:tc>
          <w:tcPr>
            <w:tcW w:w="1896" w:type="dxa"/>
            <w:tcMar>
              <w:top w:w="50" w:type="dxa"/>
              <w:left w:w="100" w:type="dxa"/>
            </w:tcMar>
            <w:vAlign w:val="center"/>
          </w:tcPr>
          <w:p w14:paraId="1FC40A1E" w14:textId="77777777" w:rsidR="00395E82" w:rsidRDefault="00395E82">
            <w:pPr>
              <w:spacing w:after="0"/>
              <w:ind w:left="135"/>
              <w:jc w:val="center"/>
              <w:rPr>
                <w:lang w:val="ru-RU"/>
              </w:rPr>
            </w:pPr>
          </w:p>
        </w:tc>
        <w:tc>
          <w:tcPr>
            <w:tcW w:w="1367" w:type="dxa"/>
            <w:tcMar>
              <w:top w:w="50" w:type="dxa"/>
              <w:left w:w="100" w:type="dxa"/>
            </w:tcMar>
            <w:vAlign w:val="center"/>
          </w:tcPr>
          <w:p w14:paraId="3EC4E515" w14:textId="77777777" w:rsidR="00395E82" w:rsidRDefault="00395E82">
            <w:pPr>
              <w:spacing w:after="0"/>
              <w:ind w:left="135"/>
              <w:rPr>
                <w:lang w:val="ru-RU"/>
              </w:rPr>
            </w:pPr>
          </w:p>
        </w:tc>
        <w:tc>
          <w:tcPr>
            <w:tcW w:w="2893" w:type="dxa"/>
            <w:tcMar>
              <w:top w:w="50" w:type="dxa"/>
              <w:left w:w="100" w:type="dxa"/>
            </w:tcMar>
            <w:vAlign w:val="center"/>
          </w:tcPr>
          <w:p w14:paraId="22953BB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/8354336</w:t>
              </w:r>
              <w:r>
                <w:rPr>
                  <w:rFonts w:ascii="Times New Roman" w:hAnsi="Times New Roman"/>
                  <w:color w:val="0000FF"/>
                  <w:u w:val="single"/>
                </w:rPr>
                <w:t>a</w:t>
              </w:r>
            </w:hyperlink>
          </w:p>
        </w:tc>
      </w:tr>
      <w:tr w:rsidR="00395E82" w:rsidRPr="00AF38A4" w14:paraId="4FB00E95" w14:textId="77777777">
        <w:trPr>
          <w:trHeight w:val="144"/>
          <w:tblCellSpacing w:w="0" w:type="dxa"/>
        </w:trPr>
        <w:tc>
          <w:tcPr>
            <w:tcW w:w="775" w:type="dxa"/>
            <w:tcMar>
              <w:top w:w="50" w:type="dxa"/>
              <w:left w:w="100" w:type="dxa"/>
            </w:tcMar>
            <w:vAlign w:val="center"/>
          </w:tcPr>
          <w:p w14:paraId="408A3EB1" w14:textId="77777777" w:rsidR="00395E82" w:rsidRDefault="00054C4B">
            <w:pPr>
              <w:spacing w:after="0"/>
              <w:rPr>
                <w:lang w:val="ru-RU"/>
              </w:rPr>
            </w:pPr>
            <w:r>
              <w:rPr>
                <w:rFonts w:ascii="Times New Roman" w:hAnsi="Times New Roman"/>
                <w:color w:val="000000"/>
                <w:sz w:val="24"/>
                <w:lang w:val="ru-RU"/>
              </w:rPr>
              <w:t>32</w:t>
            </w:r>
          </w:p>
        </w:tc>
        <w:tc>
          <w:tcPr>
            <w:tcW w:w="4456" w:type="dxa"/>
            <w:tcMar>
              <w:top w:w="50" w:type="dxa"/>
              <w:left w:w="100" w:type="dxa"/>
            </w:tcMar>
            <w:vAlign w:val="center"/>
          </w:tcPr>
          <w:p w14:paraId="1293EC5D" w14:textId="77777777" w:rsidR="00395E82" w:rsidRDefault="00054C4B">
            <w:pPr>
              <w:spacing w:after="0"/>
              <w:ind w:left="135"/>
              <w:rPr>
                <w:lang w:val="ru-RU"/>
              </w:rPr>
            </w:pPr>
            <w:r>
              <w:rPr>
                <w:rFonts w:ascii="Times New Roman" w:hAnsi="Times New Roman"/>
                <w:color w:val="000000"/>
                <w:sz w:val="24"/>
                <w:lang w:val="ru-RU"/>
              </w:rPr>
              <w:t>Здоровый образ жизни (посещение врача). Использование при формулировании собственных высказываний, ключевых слов, плана.</w:t>
            </w:r>
          </w:p>
        </w:tc>
        <w:tc>
          <w:tcPr>
            <w:tcW w:w="1060" w:type="dxa"/>
            <w:tcMar>
              <w:top w:w="50" w:type="dxa"/>
              <w:left w:w="100" w:type="dxa"/>
            </w:tcMar>
            <w:vAlign w:val="center"/>
          </w:tcPr>
          <w:p w14:paraId="4FDF5A04"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468D2810" w14:textId="77777777" w:rsidR="00395E82" w:rsidRDefault="00395E82">
            <w:pPr>
              <w:spacing w:after="0"/>
              <w:ind w:left="135"/>
              <w:jc w:val="center"/>
              <w:rPr>
                <w:lang w:val="ru-RU"/>
              </w:rPr>
            </w:pPr>
          </w:p>
        </w:tc>
        <w:tc>
          <w:tcPr>
            <w:tcW w:w="1896" w:type="dxa"/>
            <w:tcMar>
              <w:top w:w="50" w:type="dxa"/>
              <w:left w:w="100" w:type="dxa"/>
            </w:tcMar>
            <w:vAlign w:val="center"/>
          </w:tcPr>
          <w:p w14:paraId="3046DB22" w14:textId="77777777" w:rsidR="00395E82" w:rsidRDefault="00395E82">
            <w:pPr>
              <w:spacing w:after="0"/>
              <w:ind w:left="135"/>
              <w:jc w:val="center"/>
              <w:rPr>
                <w:lang w:val="ru-RU"/>
              </w:rPr>
            </w:pPr>
          </w:p>
        </w:tc>
        <w:tc>
          <w:tcPr>
            <w:tcW w:w="1367" w:type="dxa"/>
            <w:tcMar>
              <w:top w:w="50" w:type="dxa"/>
              <w:left w:w="100" w:type="dxa"/>
            </w:tcMar>
            <w:vAlign w:val="center"/>
          </w:tcPr>
          <w:p w14:paraId="295181B7" w14:textId="77777777" w:rsidR="00395E82" w:rsidRDefault="00395E82">
            <w:pPr>
              <w:spacing w:after="0"/>
              <w:ind w:left="135"/>
            </w:pPr>
          </w:p>
        </w:tc>
        <w:tc>
          <w:tcPr>
            <w:tcW w:w="2893" w:type="dxa"/>
            <w:tcMar>
              <w:top w:w="50" w:type="dxa"/>
              <w:left w:w="100" w:type="dxa"/>
            </w:tcMar>
            <w:vAlign w:val="center"/>
          </w:tcPr>
          <w:p w14:paraId="36EA259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/8352</w:t>
              </w:r>
              <w:r>
                <w:rPr>
                  <w:rFonts w:ascii="Times New Roman" w:hAnsi="Times New Roman"/>
                  <w:color w:val="0000FF"/>
                  <w:u w:val="single"/>
                </w:rPr>
                <w:t>f</w:t>
              </w:r>
              <w:r>
                <w:rPr>
                  <w:rFonts w:ascii="Times New Roman" w:hAnsi="Times New Roman"/>
                  <w:color w:val="0000FF"/>
                  <w:u w:val="single"/>
                  <w:lang w:val="ru-RU"/>
                </w:rPr>
                <w:t>4</w:t>
              </w:r>
              <w:r>
                <w:rPr>
                  <w:rFonts w:ascii="Times New Roman" w:hAnsi="Times New Roman"/>
                  <w:color w:val="0000FF"/>
                  <w:u w:val="single"/>
                </w:rPr>
                <w:t>dc</w:t>
              </w:r>
            </w:hyperlink>
          </w:p>
        </w:tc>
      </w:tr>
      <w:tr w:rsidR="00395E82" w:rsidRPr="00AF38A4" w14:paraId="6978A3DE" w14:textId="77777777">
        <w:trPr>
          <w:trHeight w:val="144"/>
          <w:tblCellSpacing w:w="0" w:type="dxa"/>
        </w:trPr>
        <w:tc>
          <w:tcPr>
            <w:tcW w:w="775" w:type="dxa"/>
            <w:tcMar>
              <w:top w:w="50" w:type="dxa"/>
              <w:left w:w="100" w:type="dxa"/>
            </w:tcMar>
            <w:vAlign w:val="center"/>
          </w:tcPr>
          <w:p w14:paraId="302C3AFA" w14:textId="77777777" w:rsidR="00395E82" w:rsidRDefault="00054C4B">
            <w:pPr>
              <w:spacing w:after="0"/>
            </w:pPr>
            <w:r>
              <w:rPr>
                <w:rFonts w:ascii="Times New Roman" w:hAnsi="Times New Roman"/>
                <w:color w:val="000000"/>
                <w:sz w:val="24"/>
              </w:rPr>
              <w:t>33</w:t>
            </w:r>
          </w:p>
        </w:tc>
        <w:tc>
          <w:tcPr>
            <w:tcW w:w="4456" w:type="dxa"/>
            <w:tcMar>
              <w:top w:w="50" w:type="dxa"/>
              <w:left w:w="100" w:type="dxa"/>
            </w:tcMar>
            <w:vAlign w:val="center"/>
          </w:tcPr>
          <w:p w14:paraId="2BDF6249" w14:textId="77777777" w:rsidR="00395E82" w:rsidRDefault="00054C4B">
            <w:pPr>
              <w:spacing w:after="0"/>
              <w:ind w:left="135"/>
              <w:rPr>
                <w:lang w:val="ru-RU"/>
              </w:rPr>
            </w:pPr>
            <w:r>
              <w:rPr>
                <w:rFonts w:ascii="Times New Roman" w:hAnsi="Times New Roman"/>
                <w:color w:val="000000"/>
                <w:sz w:val="24"/>
                <w:lang w:val="ru-RU"/>
              </w:rPr>
              <w:t xml:space="preserve">Здоровый образ жизни (полезные привычки).  Распознавание и употребление в устной и письменной речи лексических единиц (слов, </w:t>
            </w:r>
            <w:r>
              <w:rPr>
                <w:rFonts w:ascii="Times New Roman" w:hAnsi="Times New Roman"/>
                <w:color w:val="000000"/>
                <w:sz w:val="24"/>
                <w:lang w:val="ru-RU"/>
              </w:rPr>
              <w:lastRenderedPageBreak/>
              <w:t>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1060" w:type="dxa"/>
            <w:tcMar>
              <w:top w:w="50" w:type="dxa"/>
              <w:left w:w="100" w:type="dxa"/>
            </w:tcMar>
            <w:vAlign w:val="center"/>
          </w:tcPr>
          <w:p w14:paraId="33CA5FB7"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75C6B71C" w14:textId="77777777" w:rsidR="00395E82" w:rsidRDefault="00395E82">
            <w:pPr>
              <w:spacing w:after="0"/>
              <w:ind w:left="135"/>
              <w:jc w:val="center"/>
              <w:rPr>
                <w:lang w:val="ru-RU"/>
              </w:rPr>
            </w:pPr>
          </w:p>
        </w:tc>
        <w:tc>
          <w:tcPr>
            <w:tcW w:w="1896" w:type="dxa"/>
            <w:tcMar>
              <w:top w:w="50" w:type="dxa"/>
              <w:left w:w="100" w:type="dxa"/>
            </w:tcMar>
            <w:vAlign w:val="center"/>
          </w:tcPr>
          <w:p w14:paraId="636B9FE3" w14:textId="77777777" w:rsidR="00395E82" w:rsidRDefault="00395E82">
            <w:pPr>
              <w:spacing w:after="0"/>
              <w:ind w:left="135"/>
              <w:jc w:val="center"/>
              <w:rPr>
                <w:lang w:val="ru-RU"/>
              </w:rPr>
            </w:pPr>
          </w:p>
        </w:tc>
        <w:tc>
          <w:tcPr>
            <w:tcW w:w="1367" w:type="dxa"/>
            <w:tcMar>
              <w:top w:w="50" w:type="dxa"/>
              <w:left w:w="100" w:type="dxa"/>
            </w:tcMar>
            <w:vAlign w:val="center"/>
          </w:tcPr>
          <w:p w14:paraId="32E1A4E7" w14:textId="77777777" w:rsidR="00395E82" w:rsidRDefault="00395E82">
            <w:pPr>
              <w:spacing w:after="0"/>
              <w:ind w:left="135"/>
              <w:rPr>
                <w:lang w:val="ru-RU"/>
              </w:rPr>
            </w:pPr>
          </w:p>
        </w:tc>
        <w:tc>
          <w:tcPr>
            <w:tcW w:w="2893" w:type="dxa"/>
            <w:tcMar>
              <w:top w:w="50" w:type="dxa"/>
              <w:left w:w="100" w:type="dxa"/>
            </w:tcMar>
            <w:vAlign w:val="center"/>
          </w:tcPr>
          <w:p w14:paraId="157FF8C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/835439</w:t>
              </w:r>
              <w:r>
                <w:rPr>
                  <w:rFonts w:ascii="Times New Roman" w:hAnsi="Times New Roman"/>
                  <w:color w:val="0000FF"/>
                  <w:u w:val="single"/>
                </w:rPr>
                <w:t>c</w:t>
              </w:r>
              <w:r>
                <w:rPr>
                  <w:rFonts w:ascii="Times New Roman" w:hAnsi="Times New Roman"/>
                  <w:color w:val="0000FF"/>
                  <w:u w:val="single"/>
                  <w:lang w:val="ru-RU"/>
                </w:rPr>
                <w:t>8</w:t>
              </w:r>
            </w:hyperlink>
          </w:p>
        </w:tc>
      </w:tr>
      <w:tr w:rsidR="00395E82" w:rsidRPr="00AF38A4" w14:paraId="4B64154B" w14:textId="77777777">
        <w:trPr>
          <w:trHeight w:val="144"/>
          <w:tblCellSpacing w:w="0" w:type="dxa"/>
        </w:trPr>
        <w:tc>
          <w:tcPr>
            <w:tcW w:w="775" w:type="dxa"/>
            <w:tcMar>
              <w:top w:w="50" w:type="dxa"/>
              <w:left w:w="100" w:type="dxa"/>
            </w:tcMar>
            <w:vAlign w:val="center"/>
          </w:tcPr>
          <w:p w14:paraId="54335BDB" w14:textId="77777777" w:rsidR="00395E82" w:rsidRDefault="00054C4B">
            <w:pPr>
              <w:spacing w:after="0"/>
              <w:rPr>
                <w:lang w:val="ru-RU"/>
              </w:rPr>
            </w:pPr>
            <w:r>
              <w:rPr>
                <w:rFonts w:ascii="Times New Roman" w:hAnsi="Times New Roman"/>
                <w:color w:val="000000"/>
                <w:sz w:val="24"/>
                <w:lang w:val="ru-RU"/>
              </w:rPr>
              <w:t>34</w:t>
            </w:r>
          </w:p>
        </w:tc>
        <w:tc>
          <w:tcPr>
            <w:tcW w:w="4456" w:type="dxa"/>
            <w:tcMar>
              <w:top w:w="50" w:type="dxa"/>
              <w:left w:w="100" w:type="dxa"/>
            </w:tcMar>
            <w:vAlign w:val="center"/>
          </w:tcPr>
          <w:p w14:paraId="5157C317" w14:textId="77777777" w:rsidR="00395E82" w:rsidRDefault="00054C4B">
            <w:pPr>
              <w:spacing w:after="0"/>
              <w:ind w:left="135"/>
              <w:rPr>
                <w:lang w:val="ru-RU"/>
              </w:rPr>
            </w:pPr>
            <w:r>
              <w:rPr>
                <w:rFonts w:ascii="Times New Roman" w:hAnsi="Times New Roman"/>
                <w:color w:val="000000"/>
                <w:sz w:val="24"/>
                <w:lang w:val="ru-RU"/>
              </w:rPr>
              <w:t>Здоровый образ жизни (фитнес). Распознавание и употребление в устной и письменной речи различных средств связи для обеспечения логичности и целостности высказывания.</w:t>
            </w:r>
          </w:p>
        </w:tc>
        <w:tc>
          <w:tcPr>
            <w:tcW w:w="1060" w:type="dxa"/>
            <w:tcMar>
              <w:top w:w="50" w:type="dxa"/>
              <w:left w:w="100" w:type="dxa"/>
            </w:tcMar>
            <w:vAlign w:val="center"/>
          </w:tcPr>
          <w:p w14:paraId="2EE41DBA"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00553048" w14:textId="77777777" w:rsidR="00395E82" w:rsidRDefault="00395E82">
            <w:pPr>
              <w:spacing w:after="0"/>
              <w:ind w:left="135"/>
              <w:jc w:val="center"/>
              <w:rPr>
                <w:lang w:val="ru-RU"/>
              </w:rPr>
            </w:pPr>
          </w:p>
        </w:tc>
        <w:tc>
          <w:tcPr>
            <w:tcW w:w="1896" w:type="dxa"/>
            <w:tcMar>
              <w:top w:w="50" w:type="dxa"/>
              <w:left w:w="100" w:type="dxa"/>
            </w:tcMar>
            <w:vAlign w:val="center"/>
          </w:tcPr>
          <w:p w14:paraId="5F29E71D" w14:textId="77777777" w:rsidR="00395E82" w:rsidRDefault="00395E82">
            <w:pPr>
              <w:spacing w:after="0"/>
              <w:ind w:left="135"/>
              <w:jc w:val="center"/>
              <w:rPr>
                <w:lang w:val="ru-RU"/>
              </w:rPr>
            </w:pPr>
          </w:p>
        </w:tc>
        <w:tc>
          <w:tcPr>
            <w:tcW w:w="1367" w:type="dxa"/>
            <w:tcMar>
              <w:top w:w="50" w:type="dxa"/>
              <w:left w:w="100" w:type="dxa"/>
            </w:tcMar>
            <w:vAlign w:val="center"/>
          </w:tcPr>
          <w:p w14:paraId="65941CC6" w14:textId="77777777" w:rsidR="00395E82" w:rsidRDefault="00395E82">
            <w:pPr>
              <w:spacing w:after="0"/>
              <w:ind w:left="135"/>
              <w:rPr>
                <w:lang w:val="ru-RU"/>
              </w:rPr>
            </w:pPr>
          </w:p>
        </w:tc>
        <w:tc>
          <w:tcPr>
            <w:tcW w:w="2893" w:type="dxa"/>
            <w:tcMar>
              <w:top w:w="50" w:type="dxa"/>
              <w:left w:w="100" w:type="dxa"/>
            </w:tcMar>
            <w:vAlign w:val="center"/>
          </w:tcPr>
          <w:p w14:paraId="7E20CCF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/83542</w:t>
              </w:r>
              <w:r>
                <w:rPr>
                  <w:rFonts w:ascii="Times New Roman" w:hAnsi="Times New Roman"/>
                  <w:color w:val="0000FF"/>
                  <w:u w:val="single"/>
                </w:rPr>
                <w:t>ff</w:t>
              </w:r>
              <w:r>
                <w:rPr>
                  <w:rFonts w:ascii="Times New Roman" w:hAnsi="Times New Roman"/>
                  <w:color w:val="0000FF"/>
                  <w:u w:val="single"/>
                  <w:lang w:val="ru-RU"/>
                </w:rPr>
                <w:t>0</w:t>
              </w:r>
            </w:hyperlink>
          </w:p>
        </w:tc>
      </w:tr>
      <w:tr w:rsidR="00395E82" w:rsidRPr="00AF38A4" w14:paraId="2593B771" w14:textId="77777777">
        <w:trPr>
          <w:trHeight w:val="144"/>
          <w:tblCellSpacing w:w="0" w:type="dxa"/>
        </w:trPr>
        <w:tc>
          <w:tcPr>
            <w:tcW w:w="775" w:type="dxa"/>
            <w:tcMar>
              <w:top w:w="50" w:type="dxa"/>
              <w:left w:w="100" w:type="dxa"/>
            </w:tcMar>
            <w:vAlign w:val="center"/>
          </w:tcPr>
          <w:p w14:paraId="5991B7EF" w14:textId="77777777" w:rsidR="00395E82" w:rsidRDefault="00054C4B">
            <w:pPr>
              <w:spacing w:after="0"/>
              <w:rPr>
                <w:lang w:val="ru-RU"/>
              </w:rPr>
            </w:pPr>
            <w:r>
              <w:rPr>
                <w:rFonts w:ascii="Times New Roman" w:hAnsi="Times New Roman"/>
                <w:color w:val="000000"/>
                <w:sz w:val="24"/>
                <w:lang w:val="ru-RU"/>
              </w:rPr>
              <w:t>35</w:t>
            </w:r>
          </w:p>
        </w:tc>
        <w:tc>
          <w:tcPr>
            <w:tcW w:w="4456" w:type="dxa"/>
            <w:tcMar>
              <w:top w:w="50" w:type="dxa"/>
              <w:left w:w="100" w:type="dxa"/>
            </w:tcMar>
            <w:vAlign w:val="center"/>
          </w:tcPr>
          <w:p w14:paraId="464A35EC" w14:textId="77777777" w:rsidR="00395E82" w:rsidRDefault="00054C4B">
            <w:pPr>
              <w:spacing w:after="0"/>
              <w:ind w:left="135"/>
              <w:rPr>
                <w:lang w:val="ru-RU"/>
              </w:rPr>
            </w:pPr>
            <w:r>
              <w:rPr>
                <w:rFonts w:ascii="Times New Roman" w:hAnsi="Times New Roman"/>
                <w:color w:val="000000"/>
                <w:sz w:val="24"/>
                <w:lang w:val="ru-RU"/>
              </w:rPr>
              <w:t>Здоровый образ жизни (спорт). 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p>
        </w:tc>
        <w:tc>
          <w:tcPr>
            <w:tcW w:w="1060" w:type="dxa"/>
            <w:tcMar>
              <w:top w:w="50" w:type="dxa"/>
              <w:left w:w="100" w:type="dxa"/>
            </w:tcMar>
            <w:vAlign w:val="center"/>
          </w:tcPr>
          <w:p w14:paraId="2803805E"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296063A0" w14:textId="77777777" w:rsidR="00395E82" w:rsidRDefault="00395E82">
            <w:pPr>
              <w:spacing w:after="0"/>
              <w:ind w:left="135"/>
              <w:jc w:val="center"/>
              <w:rPr>
                <w:lang w:val="ru-RU"/>
              </w:rPr>
            </w:pPr>
          </w:p>
        </w:tc>
        <w:tc>
          <w:tcPr>
            <w:tcW w:w="1896" w:type="dxa"/>
            <w:tcMar>
              <w:top w:w="50" w:type="dxa"/>
              <w:left w:w="100" w:type="dxa"/>
            </w:tcMar>
            <w:vAlign w:val="center"/>
          </w:tcPr>
          <w:p w14:paraId="71DAC3EB" w14:textId="77777777" w:rsidR="00395E82" w:rsidRDefault="00395E82">
            <w:pPr>
              <w:spacing w:after="0"/>
              <w:ind w:left="135"/>
              <w:jc w:val="center"/>
              <w:rPr>
                <w:lang w:val="ru-RU"/>
              </w:rPr>
            </w:pPr>
          </w:p>
        </w:tc>
        <w:tc>
          <w:tcPr>
            <w:tcW w:w="1367" w:type="dxa"/>
            <w:tcMar>
              <w:top w:w="50" w:type="dxa"/>
              <w:left w:w="100" w:type="dxa"/>
            </w:tcMar>
            <w:vAlign w:val="center"/>
          </w:tcPr>
          <w:p w14:paraId="709B038E" w14:textId="77777777" w:rsidR="00395E82" w:rsidRDefault="00395E82">
            <w:pPr>
              <w:spacing w:after="0"/>
              <w:ind w:left="135"/>
              <w:rPr>
                <w:lang w:val="ru-RU"/>
              </w:rPr>
            </w:pPr>
          </w:p>
        </w:tc>
        <w:tc>
          <w:tcPr>
            <w:tcW w:w="2893" w:type="dxa"/>
            <w:tcMar>
              <w:top w:w="50" w:type="dxa"/>
              <w:left w:w="100" w:type="dxa"/>
            </w:tcMar>
            <w:vAlign w:val="center"/>
          </w:tcPr>
          <w:p w14:paraId="05E4621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/835434</w:t>
              </w:r>
              <w:r>
                <w:rPr>
                  <w:rFonts w:ascii="Times New Roman" w:hAnsi="Times New Roman"/>
                  <w:color w:val="0000FF"/>
                  <w:u w:val="single"/>
                </w:rPr>
                <w:t>fa</w:t>
              </w:r>
            </w:hyperlink>
          </w:p>
        </w:tc>
      </w:tr>
      <w:tr w:rsidR="00395E82" w:rsidRPr="00AF38A4" w14:paraId="0D3D77F9" w14:textId="77777777">
        <w:trPr>
          <w:trHeight w:val="144"/>
          <w:tblCellSpacing w:w="0" w:type="dxa"/>
        </w:trPr>
        <w:tc>
          <w:tcPr>
            <w:tcW w:w="775" w:type="dxa"/>
            <w:tcMar>
              <w:top w:w="50" w:type="dxa"/>
              <w:left w:w="100" w:type="dxa"/>
            </w:tcMar>
            <w:vAlign w:val="center"/>
          </w:tcPr>
          <w:p w14:paraId="2EF12E89" w14:textId="77777777" w:rsidR="00395E82" w:rsidRDefault="00054C4B">
            <w:pPr>
              <w:spacing w:after="0"/>
              <w:rPr>
                <w:lang w:val="ru-RU"/>
              </w:rPr>
            </w:pPr>
            <w:r>
              <w:rPr>
                <w:rFonts w:ascii="Times New Roman" w:hAnsi="Times New Roman"/>
                <w:color w:val="000000"/>
                <w:sz w:val="24"/>
                <w:lang w:val="ru-RU"/>
              </w:rPr>
              <w:t>36</w:t>
            </w:r>
          </w:p>
        </w:tc>
        <w:tc>
          <w:tcPr>
            <w:tcW w:w="4456" w:type="dxa"/>
            <w:tcMar>
              <w:top w:w="50" w:type="dxa"/>
              <w:left w:w="100" w:type="dxa"/>
            </w:tcMar>
            <w:vAlign w:val="center"/>
          </w:tcPr>
          <w:p w14:paraId="7593185B" w14:textId="77777777" w:rsidR="00395E82" w:rsidRDefault="00054C4B">
            <w:pPr>
              <w:spacing w:after="0"/>
              <w:ind w:left="135"/>
              <w:rPr>
                <w:lang w:val="ru-RU"/>
              </w:rPr>
            </w:pPr>
            <w:r>
              <w:rPr>
                <w:rFonts w:ascii="Times New Roman" w:hAnsi="Times New Roman"/>
                <w:color w:val="000000"/>
                <w:sz w:val="24"/>
                <w:lang w:val="ru-RU"/>
              </w:rPr>
              <w:t>Здоровый образ жизни (личная безопасность). Тексты для чтения вслух: сообщение информационного характера, отрывок из статьи научно-популярного характера, рассказ, диалог (беседа).</w:t>
            </w:r>
          </w:p>
        </w:tc>
        <w:tc>
          <w:tcPr>
            <w:tcW w:w="1060" w:type="dxa"/>
            <w:tcMar>
              <w:top w:w="50" w:type="dxa"/>
              <w:left w:w="100" w:type="dxa"/>
            </w:tcMar>
            <w:vAlign w:val="center"/>
          </w:tcPr>
          <w:p w14:paraId="271A4C0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36E46544" w14:textId="77777777" w:rsidR="00395E82" w:rsidRDefault="00395E82">
            <w:pPr>
              <w:spacing w:after="0"/>
              <w:ind w:left="135"/>
              <w:jc w:val="center"/>
              <w:rPr>
                <w:lang w:val="ru-RU"/>
              </w:rPr>
            </w:pPr>
          </w:p>
        </w:tc>
        <w:tc>
          <w:tcPr>
            <w:tcW w:w="1896" w:type="dxa"/>
            <w:tcMar>
              <w:top w:w="50" w:type="dxa"/>
              <w:left w:w="100" w:type="dxa"/>
            </w:tcMar>
            <w:vAlign w:val="center"/>
          </w:tcPr>
          <w:p w14:paraId="730DB3AC" w14:textId="77777777" w:rsidR="00395E82" w:rsidRDefault="00395E82">
            <w:pPr>
              <w:spacing w:after="0"/>
              <w:ind w:left="135"/>
              <w:jc w:val="center"/>
              <w:rPr>
                <w:lang w:val="ru-RU"/>
              </w:rPr>
            </w:pPr>
          </w:p>
        </w:tc>
        <w:tc>
          <w:tcPr>
            <w:tcW w:w="1367" w:type="dxa"/>
            <w:tcMar>
              <w:top w:w="50" w:type="dxa"/>
              <w:left w:w="100" w:type="dxa"/>
            </w:tcMar>
            <w:vAlign w:val="center"/>
          </w:tcPr>
          <w:p w14:paraId="6FB2C2BF" w14:textId="77777777" w:rsidR="00395E82" w:rsidRDefault="00395E82">
            <w:pPr>
              <w:spacing w:after="0"/>
              <w:ind w:left="135"/>
            </w:pPr>
          </w:p>
        </w:tc>
        <w:tc>
          <w:tcPr>
            <w:tcW w:w="2893" w:type="dxa"/>
            <w:tcMar>
              <w:top w:w="50" w:type="dxa"/>
              <w:left w:w="100" w:type="dxa"/>
            </w:tcMar>
            <w:vAlign w:val="center"/>
          </w:tcPr>
          <w:p w14:paraId="37E5FD9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/83542</w:t>
              </w:r>
              <w:r>
                <w:rPr>
                  <w:rFonts w:ascii="Times New Roman" w:hAnsi="Times New Roman"/>
                  <w:color w:val="0000FF"/>
                  <w:u w:val="single"/>
                </w:rPr>
                <w:t>eb</w:t>
              </w:r>
              <w:r>
                <w:rPr>
                  <w:rFonts w:ascii="Times New Roman" w:hAnsi="Times New Roman"/>
                  <w:color w:val="0000FF"/>
                  <w:u w:val="single"/>
                  <w:lang w:val="ru-RU"/>
                </w:rPr>
                <w:t>0</w:t>
              </w:r>
            </w:hyperlink>
          </w:p>
        </w:tc>
      </w:tr>
      <w:tr w:rsidR="00395E82" w:rsidRPr="00AF38A4" w14:paraId="44E95623" w14:textId="77777777">
        <w:trPr>
          <w:trHeight w:val="144"/>
          <w:tblCellSpacing w:w="0" w:type="dxa"/>
        </w:trPr>
        <w:tc>
          <w:tcPr>
            <w:tcW w:w="775" w:type="dxa"/>
            <w:tcMar>
              <w:top w:w="50" w:type="dxa"/>
              <w:left w:w="100" w:type="dxa"/>
            </w:tcMar>
            <w:vAlign w:val="center"/>
          </w:tcPr>
          <w:p w14:paraId="0A304C33" w14:textId="77777777" w:rsidR="00395E82" w:rsidRDefault="00054C4B">
            <w:pPr>
              <w:spacing w:after="0"/>
            </w:pPr>
            <w:r>
              <w:rPr>
                <w:rFonts w:ascii="Times New Roman" w:hAnsi="Times New Roman"/>
                <w:color w:val="000000"/>
                <w:sz w:val="24"/>
              </w:rPr>
              <w:t>37</w:t>
            </w:r>
          </w:p>
        </w:tc>
        <w:tc>
          <w:tcPr>
            <w:tcW w:w="4456" w:type="dxa"/>
            <w:tcMar>
              <w:top w:w="50" w:type="dxa"/>
              <w:left w:w="100" w:type="dxa"/>
            </w:tcMar>
            <w:vAlign w:val="center"/>
          </w:tcPr>
          <w:p w14:paraId="79E7F19A" w14:textId="77777777" w:rsidR="00395E82" w:rsidRDefault="00054C4B">
            <w:pPr>
              <w:spacing w:after="0"/>
              <w:ind w:left="135"/>
              <w:rPr>
                <w:lang w:val="ru-RU"/>
              </w:rPr>
            </w:pPr>
            <w:r>
              <w:rPr>
                <w:rFonts w:ascii="Times New Roman" w:hAnsi="Times New Roman"/>
                <w:color w:val="000000"/>
                <w:sz w:val="24"/>
                <w:lang w:val="ru-RU"/>
              </w:rPr>
              <w:t xml:space="preserve">Здоровый образ жизни (экстремальный спорт). Чтение вслух небольших текстов, построенных на </w:t>
            </w:r>
            <w:r>
              <w:rPr>
                <w:rFonts w:ascii="Times New Roman" w:hAnsi="Times New Roman"/>
                <w:color w:val="000000"/>
                <w:sz w:val="24"/>
                <w:lang w:val="ru-RU"/>
              </w:rPr>
              <w:lastRenderedPageBreak/>
              <w:t>изученном языковом материале, с соблюдением правил чтения и соответствующей интонации, демонстрирующее понимание текста.</w:t>
            </w:r>
          </w:p>
        </w:tc>
        <w:tc>
          <w:tcPr>
            <w:tcW w:w="1060" w:type="dxa"/>
            <w:tcMar>
              <w:top w:w="50" w:type="dxa"/>
              <w:left w:w="100" w:type="dxa"/>
            </w:tcMar>
            <w:vAlign w:val="center"/>
          </w:tcPr>
          <w:p w14:paraId="522CA02C"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1509A250" w14:textId="77777777" w:rsidR="00395E82" w:rsidRDefault="00395E82">
            <w:pPr>
              <w:spacing w:after="0"/>
              <w:ind w:left="135"/>
              <w:jc w:val="center"/>
              <w:rPr>
                <w:lang w:val="ru-RU"/>
              </w:rPr>
            </w:pPr>
          </w:p>
        </w:tc>
        <w:tc>
          <w:tcPr>
            <w:tcW w:w="1896" w:type="dxa"/>
            <w:tcMar>
              <w:top w:w="50" w:type="dxa"/>
              <w:left w:w="100" w:type="dxa"/>
            </w:tcMar>
            <w:vAlign w:val="center"/>
          </w:tcPr>
          <w:p w14:paraId="2DA480E0" w14:textId="77777777" w:rsidR="00395E82" w:rsidRDefault="00395E82">
            <w:pPr>
              <w:spacing w:after="0"/>
              <w:ind w:left="135"/>
              <w:jc w:val="center"/>
              <w:rPr>
                <w:lang w:val="ru-RU"/>
              </w:rPr>
            </w:pPr>
          </w:p>
        </w:tc>
        <w:tc>
          <w:tcPr>
            <w:tcW w:w="1367" w:type="dxa"/>
            <w:tcMar>
              <w:top w:w="50" w:type="dxa"/>
              <w:left w:w="100" w:type="dxa"/>
            </w:tcMar>
            <w:vAlign w:val="center"/>
          </w:tcPr>
          <w:p w14:paraId="1AF0D27E" w14:textId="77777777" w:rsidR="00395E82" w:rsidRDefault="00395E82">
            <w:pPr>
              <w:spacing w:after="0"/>
              <w:ind w:left="135"/>
              <w:rPr>
                <w:lang w:val="ru-RU"/>
              </w:rPr>
            </w:pPr>
          </w:p>
        </w:tc>
        <w:tc>
          <w:tcPr>
            <w:tcW w:w="2893" w:type="dxa"/>
            <w:tcMar>
              <w:top w:w="50" w:type="dxa"/>
              <w:left w:w="100" w:type="dxa"/>
            </w:tcMar>
            <w:vAlign w:val="center"/>
          </w:tcPr>
          <w:p w14:paraId="23C7D95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/8354366</w:t>
              </w:r>
              <w:r>
                <w:rPr>
                  <w:rFonts w:ascii="Times New Roman" w:hAnsi="Times New Roman"/>
                  <w:color w:val="0000FF"/>
                  <w:u w:val="single"/>
                </w:rPr>
                <w:t>c</w:t>
              </w:r>
            </w:hyperlink>
          </w:p>
        </w:tc>
      </w:tr>
      <w:tr w:rsidR="00395E82" w:rsidRPr="00AF38A4" w14:paraId="66BD1126" w14:textId="77777777">
        <w:trPr>
          <w:trHeight w:val="144"/>
          <w:tblCellSpacing w:w="0" w:type="dxa"/>
        </w:trPr>
        <w:tc>
          <w:tcPr>
            <w:tcW w:w="775" w:type="dxa"/>
            <w:tcMar>
              <w:top w:w="50" w:type="dxa"/>
              <w:left w:w="100" w:type="dxa"/>
            </w:tcMar>
            <w:vAlign w:val="center"/>
          </w:tcPr>
          <w:p w14:paraId="469A68C3" w14:textId="77777777" w:rsidR="00395E82" w:rsidRDefault="00054C4B">
            <w:pPr>
              <w:spacing w:after="0"/>
              <w:rPr>
                <w:lang w:val="ru-RU"/>
              </w:rPr>
            </w:pPr>
            <w:r>
              <w:rPr>
                <w:rFonts w:ascii="Times New Roman" w:hAnsi="Times New Roman"/>
                <w:color w:val="000000"/>
                <w:sz w:val="24"/>
                <w:lang w:val="ru-RU"/>
              </w:rPr>
              <w:t>38</w:t>
            </w:r>
          </w:p>
        </w:tc>
        <w:tc>
          <w:tcPr>
            <w:tcW w:w="4456" w:type="dxa"/>
            <w:tcMar>
              <w:top w:w="50" w:type="dxa"/>
              <w:left w:w="100" w:type="dxa"/>
            </w:tcMar>
            <w:vAlign w:val="center"/>
          </w:tcPr>
          <w:p w14:paraId="2CB1D7D5" w14:textId="77777777" w:rsidR="00395E82" w:rsidRDefault="00054C4B">
            <w:pPr>
              <w:spacing w:after="0"/>
              <w:ind w:left="135"/>
              <w:rPr>
                <w:lang w:val="ru-RU"/>
              </w:rPr>
            </w:pPr>
            <w:r>
              <w:rPr>
                <w:rFonts w:ascii="Times New Roman" w:hAnsi="Times New Roman"/>
                <w:color w:val="000000"/>
                <w:sz w:val="24"/>
                <w:lang w:val="ru-RU"/>
              </w:rPr>
              <w:t>Здоровый образ жизни (виды экстремального спорта).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tc>
        <w:tc>
          <w:tcPr>
            <w:tcW w:w="1060" w:type="dxa"/>
            <w:tcMar>
              <w:top w:w="50" w:type="dxa"/>
              <w:left w:w="100" w:type="dxa"/>
            </w:tcMar>
            <w:vAlign w:val="center"/>
          </w:tcPr>
          <w:p w14:paraId="3DB1DBC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6B49FDA5" w14:textId="77777777" w:rsidR="00395E82" w:rsidRDefault="00395E82">
            <w:pPr>
              <w:spacing w:after="0"/>
              <w:ind w:left="135"/>
              <w:jc w:val="center"/>
              <w:rPr>
                <w:lang w:val="ru-RU"/>
              </w:rPr>
            </w:pPr>
          </w:p>
        </w:tc>
        <w:tc>
          <w:tcPr>
            <w:tcW w:w="1896" w:type="dxa"/>
            <w:tcMar>
              <w:top w:w="50" w:type="dxa"/>
              <w:left w:w="100" w:type="dxa"/>
            </w:tcMar>
            <w:vAlign w:val="center"/>
          </w:tcPr>
          <w:p w14:paraId="1094894C" w14:textId="77777777" w:rsidR="00395E82" w:rsidRDefault="00395E82">
            <w:pPr>
              <w:spacing w:after="0"/>
              <w:ind w:left="135"/>
              <w:jc w:val="center"/>
              <w:rPr>
                <w:lang w:val="ru-RU"/>
              </w:rPr>
            </w:pPr>
          </w:p>
        </w:tc>
        <w:tc>
          <w:tcPr>
            <w:tcW w:w="1367" w:type="dxa"/>
            <w:tcMar>
              <w:top w:w="50" w:type="dxa"/>
              <w:left w:w="100" w:type="dxa"/>
            </w:tcMar>
            <w:vAlign w:val="center"/>
          </w:tcPr>
          <w:p w14:paraId="2D63E0E2" w14:textId="77777777" w:rsidR="00395E82" w:rsidRDefault="00395E82">
            <w:pPr>
              <w:spacing w:after="0"/>
              <w:ind w:left="135"/>
            </w:pPr>
          </w:p>
        </w:tc>
        <w:tc>
          <w:tcPr>
            <w:tcW w:w="2893" w:type="dxa"/>
            <w:tcMar>
              <w:top w:w="50" w:type="dxa"/>
              <w:left w:w="100" w:type="dxa"/>
            </w:tcMar>
            <w:vAlign w:val="center"/>
          </w:tcPr>
          <w:p w14:paraId="6BB7016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4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/8354366</w:t>
              </w:r>
              <w:r>
                <w:rPr>
                  <w:rFonts w:ascii="Times New Roman" w:hAnsi="Times New Roman"/>
                  <w:color w:val="0000FF"/>
                  <w:u w:val="single"/>
                </w:rPr>
                <w:t>c</w:t>
              </w:r>
            </w:hyperlink>
          </w:p>
        </w:tc>
      </w:tr>
      <w:tr w:rsidR="00395E82" w:rsidRPr="00AF38A4" w14:paraId="4A0FFF95" w14:textId="77777777">
        <w:trPr>
          <w:trHeight w:val="144"/>
          <w:tblCellSpacing w:w="0" w:type="dxa"/>
        </w:trPr>
        <w:tc>
          <w:tcPr>
            <w:tcW w:w="775" w:type="dxa"/>
            <w:tcMar>
              <w:top w:w="50" w:type="dxa"/>
              <w:left w:w="100" w:type="dxa"/>
            </w:tcMar>
            <w:vAlign w:val="center"/>
          </w:tcPr>
          <w:p w14:paraId="7E47C514" w14:textId="77777777" w:rsidR="00395E82" w:rsidRDefault="00054C4B">
            <w:pPr>
              <w:spacing w:after="0"/>
            </w:pPr>
            <w:r>
              <w:rPr>
                <w:rFonts w:ascii="Times New Roman" w:hAnsi="Times New Roman"/>
                <w:color w:val="000000"/>
                <w:sz w:val="24"/>
              </w:rPr>
              <w:t>39</w:t>
            </w:r>
          </w:p>
        </w:tc>
        <w:tc>
          <w:tcPr>
            <w:tcW w:w="4456" w:type="dxa"/>
            <w:tcMar>
              <w:top w:w="50" w:type="dxa"/>
              <w:left w:w="100" w:type="dxa"/>
            </w:tcMar>
            <w:vAlign w:val="center"/>
          </w:tcPr>
          <w:p w14:paraId="22608E26" w14:textId="77777777" w:rsidR="00395E82" w:rsidRDefault="00054C4B">
            <w:pPr>
              <w:spacing w:after="0"/>
              <w:ind w:left="135"/>
              <w:rPr>
                <w:lang w:val="ru-RU"/>
              </w:rPr>
            </w:pPr>
            <w:r>
              <w:rPr>
                <w:rFonts w:ascii="Times New Roman" w:hAnsi="Times New Roman"/>
                <w:color w:val="000000"/>
                <w:sz w:val="24"/>
                <w:lang w:val="ru-RU"/>
              </w:rPr>
              <w:t>Обобщение по теме "Здоровый образ жизни: режим труда и отдыха, фитнес, сбалансированное питание. Посещение врача". заполнение таблицы с краткой фиксацией содержания прочитанного (прослушанного) текста;</w:t>
            </w:r>
          </w:p>
        </w:tc>
        <w:tc>
          <w:tcPr>
            <w:tcW w:w="1060" w:type="dxa"/>
            <w:tcMar>
              <w:top w:w="50" w:type="dxa"/>
              <w:left w:w="100" w:type="dxa"/>
            </w:tcMar>
            <w:vAlign w:val="center"/>
          </w:tcPr>
          <w:p w14:paraId="6D3A0146"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654FC07B" w14:textId="77777777" w:rsidR="00395E82" w:rsidRDefault="00395E82">
            <w:pPr>
              <w:spacing w:after="0"/>
              <w:ind w:left="135"/>
              <w:jc w:val="center"/>
              <w:rPr>
                <w:lang w:val="ru-RU"/>
              </w:rPr>
            </w:pPr>
          </w:p>
        </w:tc>
        <w:tc>
          <w:tcPr>
            <w:tcW w:w="1896" w:type="dxa"/>
            <w:tcMar>
              <w:top w:w="50" w:type="dxa"/>
              <w:left w:w="100" w:type="dxa"/>
            </w:tcMar>
            <w:vAlign w:val="center"/>
          </w:tcPr>
          <w:p w14:paraId="3F9817CF" w14:textId="77777777" w:rsidR="00395E82" w:rsidRDefault="00395E82">
            <w:pPr>
              <w:spacing w:after="0"/>
              <w:ind w:left="135"/>
              <w:jc w:val="center"/>
              <w:rPr>
                <w:lang w:val="ru-RU"/>
              </w:rPr>
            </w:pPr>
          </w:p>
        </w:tc>
        <w:tc>
          <w:tcPr>
            <w:tcW w:w="1367" w:type="dxa"/>
            <w:tcMar>
              <w:top w:w="50" w:type="dxa"/>
              <w:left w:w="100" w:type="dxa"/>
            </w:tcMar>
            <w:vAlign w:val="center"/>
          </w:tcPr>
          <w:p w14:paraId="48D633F8" w14:textId="77777777" w:rsidR="00395E82" w:rsidRDefault="00395E82">
            <w:pPr>
              <w:spacing w:after="0"/>
              <w:ind w:left="135"/>
              <w:rPr>
                <w:lang w:val="ru-RU"/>
              </w:rPr>
            </w:pPr>
          </w:p>
        </w:tc>
        <w:tc>
          <w:tcPr>
            <w:tcW w:w="2893" w:type="dxa"/>
            <w:tcMar>
              <w:top w:w="50" w:type="dxa"/>
              <w:left w:w="100" w:type="dxa"/>
            </w:tcMar>
            <w:vAlign w:val="center"/>
          </w:tcPr>
          <w:p w14:paraId="5C948DC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5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/83544346</w:t>
              </w:r>
            </w:hyperlink>
          </w:p>
        </w:tc>
      </w:tr>
      <w:tr w:rsidR="00395E82" w:rsidRPr="00AF38A4" w14:paraId="4A496D71" w14:textId="77777777">
        <w:trPr>
          <w:trHeight w:val="144"/>
          <w:tblCellSpacing w:w="0" w:type="dxa"/>
        </w:trPr>
        <w:tc>
          <w:tcPr>
            <w:tcW w:w="775" w:type="dxa"/>
            <w:tcMar>
              <w:top w:w="50" w:type="dxa"/>
              <w:left w:w="100" w:type="dxa"/>
            </w:tcMar>
            <w:vAlign w:val="center"/>
          </w:tcPr>
          <w:p w14:paraId="62CCCD5F" w14:textId="77777777" w:rsidR="00395E82" w:rsidRDefault="00054C4B">
            <w:pPr>
              <w:spacing w:after="0"/>
              <w:rPr>
                <w:lang w:val="ru-RU"/>
              </w:rPr>
            </w:pPr>
            <w:r>
              <w:rPr>
                <w:rFonts w:ascii="Times New Roman" w:hAnsi="Times New Roman"/>
                <w:color w:val="000000"/>
                <w:sz w:val="24"/>
                <w:lang w:val="ru-RU"/>
              </w:rPr>
              <w:t>40</w:t>
            </w:r>
          </w:p>
        </w:tc>
        <w:tc>
          <w:tcPr>
            <w:tcW w:w="4456" w:type="dxa"/>
            <w:tcMar>
              <w:top w:w="50" w:type="dxa"/>
              <w:left w:w="100" w:type="dxa"/>
            </w:tcMar>
            <w:vAlign w:val="center"/>
          </w:tcPr>
          <w:p w14:paraId="65EF91F9" w14:textId="77777777" w:rsidR="00395E82" w:rsidRPr="00BD70E0" w:rsidRDefault="00FC1845">
            <w:pPr>
              <w:spacing w:after="0"/>
              <w:ind w:left="135"/>
              <w:rPr>
                <w:lang w:val="ru-RU"/>
              </w:rPr>
            </w:pPr>
            <w:r>
              <w:rPr>
                <w:rFonts w:ascii="Times New Roman" w:hAnsi="Times New Roman"/>
                <w:b/>
                <w:bCs/>
                <w:color w:val="000000"/>
                <w:sz w:val="24"/>
                <w:lang w:val="ru-RU"/>
              </w:rPr>
              <w:t>Полугодовая контрольная работа</w:t>
            </w:r>
          </w:p>
        </w:tc>
        <w:tc>
          <w:tcPr>
            <w:tcW w:w="1060" w:type="dxa"/>
            <w:tcMar>
              <w:top w:w="50" w:type="dxa"/>
              <w:left w:w="100" w:type="dxa"/>
            </w:tcMar>
            <w:vAlign w:val="center"/>
          </w:tcPr>
          <w:p w14:paraId="32BFDCD8" w14:textId="77777777" w:rsidR="00395E82" w:rsidRDefault="00054C4B">
            <w:pPr>
              <w:spacing w:after="0"/>
              <w:ind w:left="135"/>
              <w:jc w:val="center"/>
            </w:pPr>
            <w:r w:rsidRPr="00BD70E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058806B7" w14:textId="77777777" w:rsidR="00395E82" w:rsidRDefault="00FC1845">
            <w:pPr>
              <w:spacing w:after="0"/>
              <w:ind w:left="135"/>
              <w:jc w:val="center"/>
              <w:rPr>
                <w:lang w:val="ru-RU"/>
              </w:rPr>
            </w:pPr>
            <w:r>
              <w:rPr>
                <w:rFonts w:ascii="Times New Roman" w:hAnsi="Times New Roman"/>
                <w:color w:val="000000"/>
                <w:sz w:val="24"/>
                <w:lang w:val="ru-RU"/>
              </w:rPr>
              <w:t>1</w:t>
            </w:r>
            <w:r w:rsidR="00054C4B">
              <w:rPr>
                <w:rFonts w:ascii="Times New Roman" w:hAnsi="Times New Roman"/>
                <w:color w:val="000000"/>
                <w:sz w:val="24"/>
              </w:rPr>
              <w:t xml:space="preserve"> </w:t>
            </w:r>
          </w:p>
        </w:tc>
        <w:tc>
          <w:tcPr>
            <w:tcW w:w="1896" w:type="dxa"/>
            <w:tcMar>
              <w:top w:w="50" w:type="dxa"/>
              <w:left w:w="100" w:type="dxa"/>
            </w:tcMar>
            <w:vAlign w:val="center"/>
          </w:tcPr>
          <w:p w14:paraId="4E764F74" w14:textId="77777777" w:rsidR="00395E82" w:rsidRDefault="00395E82">
            <w:pPr>
              <w:spacing w:after="0"/>
              <w:ind w:left="135"/>
              <w:jc w:val="center"/>
              <w:rPr>
                <w:lang w:val="ru-RU"/>
              </w:rPr>
            </w:pPr>
          </w:p>
        </w:tc>
        <w:tc>
          <w:tcPr>
            <w:tcW w:w="1367" w:type="dxa"/>
            <w:tcMar>
              <w:top w:w="50" w:type="dxa"/>
              <w:left w:w="100" w:type="dxa"/>
            </w:tcMar>
            <w:vAlign w:val="center"/>
          </w:tcPr>
          <w:p w14:paraId="2BD2FF17" w14:textId="77777777" w:rsidR="00395E82" w:rsidRDefault="00395E82">
            <w:pPr>
              <w:spacing w:after="0"/>
              <w:ind w:left="135"/>
            </w:pPr>
          </w:p>
        </w:tc>
        <w:tc>
          <w:tcPr>
            <w:tcW w:w="2893" w:type="dxa"/>
            <w:tcMar>
              <w:top w:w="50" w:type="dxa"/>
              <w:left w:w="100" w:type="dxa"/>
            </w:tcMar>
            <w:vAlign w:val="center"/>
          </w:tcPr>
          <w:p w14:paraId="5890E90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5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/83544346</w:t>
              </w:r>
            </w:hyperlink>
          </w:p>
        </w:tc>
      </w:tr>
      <w:tr w:rsidR="00395E82" w:rsidRPr="00AF38A4" w14:paraId="6E8BBA05" w14:textId="77777777">
        <w:trPr>
          <w:trHeight w:val="144"/>
          <w:tblCellSpacing w:w="0" w:type="dxa"/>
        </w:trPr>
        <w:tc>
          <w:tcPr>
            <w:tcW w:w="775" w:type="dxa"/>
            <w:tcMar>
              <w:top w:w="50" w:type="dxa"/>
              <w:left w:w="100" w:type="dxa"/>
            </w:tcMar>
            <w:vAlign w:val="center"/>
          </w:tcPr>
          <w:p w14:paraId="7DF85A18" w14:textId="77777777" w:rsidR="00395E82" w:rsidRDefault="00054C4B">
            <w:pPr>
              <w:spacing w:after="0"/>
            </w:pPr>
            <w:r>
              <w:rPr>
                <w:rFonts w:ascii="Times New Roman" w:hAnsi="Times New Roman"/>
                <w:color w:val="000000"/>
                <w:sz w:val="24"/>
              </w:rPr>
              <w:t>41</w:t>
            </w:r>
          </w:p>
        </w:tc>
        <w:tc>
          <w:tcPr>
            <w:tcW w:w="4456" w:type="dxa"/>
            <w:tcMar>
              <w:top w:w="50" w:type="dxa"/>
              <w:left w:w="100" w:type="dxa"/>
            </w:tcMar>
            <w:vAlign w:val="center"/>
          </w:tcPr>
          <w:p w14:paraId="3BA546F3"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Покупки (виды магазинов). Выражение модального значения, чувства и эмоции.</w:t>
            </w:r>
          </w:p>
          <w:p w14:paraId="4E9FB869" w14:textId="77777777" w:rsidR="00395E82" w:rsidRDefault="00054C4B">
            <w:pPr>
              <w:spacing w:after="0"/>
              <w:ind w:left="135"/>
              <w:rPr>
                <w:lang w:val="ru-RU"/>
              </w:rPr>
            </w:pPr>
            <w:r>
              <w:rPr>
                <w:rFonts w:ascii="Times New Roman" w:hAnsi="Times New Roman"/>
                <w:color w:val="000000"/>
                <w:sz w:val="24"/>
                <w:lang w:val="ru-RU"/>
              </w:rPr>
              <w:t>Различение на слух британского и американского вариантов произношения в прослушанных текстах или услышанных высказываниях.</w:t>
            </w:r>
          </w:p>
        </w:tc>
        <w:tc>
          <w:tcPr>
            <w:tcW w:w="1060" w:type="dxa"/>
            <w:tcMar>
              <w:top w:w="50" w:type="dxa"/>
              <w:left w:w="100" w:type="dxa"/>
            </w:tcMar>
            <w:vAlign w:val="center"/>
          </w:tcPr>
          <w:p w14:paraId="60726FB5"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21344B3F" w14:textId="77777777" w:rsidR="00395E82" w:rsidRDefault="00395E82">
            <w:pPr>
              <w:spacing w:after="0"/>
              <w:ind w:left="135"/>
              <w:jc w:val="center"/>
              <w:rPr>
                <w:lang w:val="ru-RU"/>
              </w:rPr>
            </w:pPr>
          </w:p>
        </w:tc>
        <w:tc>
          <w:tcPr>
            <w:tcW w:w="1896" w:type="dxa"/>
            <w:tcMar>
              <w:top w:w="50" w:type="dxa"/>
              <w:left w:w="100" w:type="dxa"/>
            </w:tcMar>
            <w:vAlign w:val="center"/>
          </w:tcPr>
          <w:p w14:paraId="6E377737" w14:textId="77777777" w:rsidR="00395E82" w:rsidRDefault="00395E82">
            <w:pPr>
              <w:spacing w:after="0"/>
              <w:ind w:left="135"/>
              <w:jc w:val="center"/>
              <w:rPr>
                <w:lang w:val="ru-RU"/>
              </w:rPr>
            </w:pPr>
          </w:p>
        </w:tc>
        <w:tc>
          <w:tcPr>
            <w:tcW w:w="1367" w:type="dxa"/>
            <w:tcMar>
              <w:top w:w="50" w:type="dxa"/>
              <w:left w:w="100" w:type="dxa"/>
            </w:tcMar>
            <w:vAlign w:val="center"/>
          </w:tcPr>
          <w:p w14:paraId="60E5762F" w14:textId="77777777" w:rsidR="00395E82" w:rsidRDefault="00395E82">
            <w:pPr>
              <w:spacing w:after="0"/>
              <w:ind w:left="135"/>
              <w:rPr>
                <w:lang w:val="ru-RU"/>
              </w:rPr>
            </w:pPr>
          </w:p>
        </w:tc>
        <w:tc>
          <w:tcPr>
            <w:tcW w:w="2893" w:type="dxa"/>
            <w:tcMar>
              <w:top w:w="50" w:type="dxa"/>
              <w:left w:w="100" w:type="dxa"/>
            </w:tcMar>
            <w:vAlign w:val="center"/>
          </w:tcPr>
          <w:p w14:paraId="5DF3D6F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5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/83541542</w:t>
              </w:r>
            </w:hyperlink>
          </w:p>
        </w:tc>
      </w:tr>
      <w:tr w:rsidR="00395E82" w14:paraId="2930A420" w14:textId="77777777">
        <w:trPr>
          <w:trHeight w:val="144"/>
          <w:tblCellSpacing w:w="0" w:type="dxa"/>
        </w:trPr>
        <w:tc>
          <w:tcPr>
            <w:tcW w:w="775" w:type="dxa"/>
            <w:tcMar>
              <w:top w:w="50" w:type="dxa"/>
              <w:left w:w="100" w:type="dxa"/>
            </w:tcMar>
            <w:vAlign w:val="center"/>
          </w:tcPr>
          <w:p w14:paraId="016C334D" w14:textId="77777777" w:rsidR="00395E82" w:rsidRDefault="00054C4B">
            <w:pPr>
              <w:spacing w:after="0"/>
              <w:rPr>
                <w:lang w:val="ru-RU"/>
              </w:rPr>
            </w:pPr>
            <w:r>
              <w:rPr>
                <w:rFonts w:ascii="Times New Roman" w:hAnsi="Times New Roman"/>
                <w:color w:val="000000"/>
                <w:sz w:val="24"/>
                <w:lang w:val="ru-RU"/>
              </w:rPr>
              <w:t>42</w:t>
            </w:r>
          </w:p>
        </w:tc>
        <w:tc>
          <w:tcPr>
            <w:tcW w:w="4456" w:type="dxa"/>
            <w:tcMar>
              <w:top w:w="50" w:type="dxa"/>
              <w:left w:w="100" w:type="dxa"/>
            </w:tcMar>
            <w:vAlign w:val="center"/>
          </w:tcPr>
          <w:p w14:paraId="2EF8D097" w14:textId="77777777" w:rsidR="00395E82" w:rsidRDefault="00054C4B">
            <w:pPr>
              <w:spacing w:after="0"/>
              <w:ind w:left="135"/>
              <w:rPr>
                <w:lang w:val="ru-RU"/>
              </w:rPr>
            </w:pPr>
            <w:r>
              <w:rPr>
                <w:rFonts w:ascii="Times New Roman" w:hAnsi="Times New Roman"/>
                <w:color w:val="000000"/>
                <w:sz w:val="24"/>
                <w:lang w:val="ru-RU"/>
              </w:rPr>
              <w:t>Покупки (покупки в интернете). Правильное написание изученных слов.</w:t>
            </w:r>
          </w:p>
        </w:tc>
        <w:tc>
          <w:tcPr>
            <w:tcW w:w="1060" w:type="dxa"/>
            <w:tcMar>
              <w:top w:w="50" w:type="dxa"/>
              <w:left w:w="100" w:type="dxa"/>
            </w:tcMar>
            <w:vAlign w:val="center"/>
          </w:tcPr>
          <w:p w14:paraId="1A66EC81"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798BBFF4" w14:textId="77777777" w:rsidR="00395E82" w:rsidRDefault="00395E82">
            <w:pPr>
              <w:spacing w:after="0"/>
              <w:ind w:left="135"/>
              <w:jc w:val="center"/>
              <w:rPr>
                <w:lang w:val="ru-RU"/>
              </w:rPr>
            </w:pPr>
          </w:p>
        </w:tc>
        <w:tc>
          <w:tcPr>
            <w:tcW w:w="1896" w:type="dxa"/>
            <w:tcMar>
              <w:top w:w="50" w:type="dxa"/>
              <w:left w:w="100" w:type="dxa"/>
            </w:tcMar>
            <w:vAlign w:val="center"/>
          </w:tcPr>
          <w:p w14:paraId="014FE6D9" w14:textId="77777777" w:rsidR="00395E82" w:rsidRDefault="00395E82">
            <w:pPr>
              <w:spacing w:after="0"/>
              <w:ind w:left="135"/>
              <w:jc w:val="center"/>
              <w:rPr>
                <w:lang w:val="ru-RU"/>
              </w:rPr>
            </w:pPr>
          </w:p>
        </w:tc>
        <w:tc>
          <w:tcPr>
            <w:tcW w:w="1367" w:type="dxa"/>
            <w:tcMar>
              <w:top w:w="50" w:type="dxa"/>
              <w:left w:w="100" w:type="dxa"/>
            </w:tcMar>
            <w:vAlign w:val="center"/>
          </w:tcPr>
          <w:p w14:paraId="7157BD9D" w14:textId="77777777" w:rsidR="00395E82" w:rsidRDefault="00395E82">
            <w:pPr>
              <w:spacing w:after="0"/>
              <w:ind w:left="135"/>
              <w:rPr>
                <w:lang w:val="ru-RU"/>
              </w:rPr>
            </w:pPr>
          </w:p>
        </w:tc>
        <w:tc>
          <w:tcPr>
            <w:tcW w:w="2893" w:type="dxa"/>
            <w:tcMar>
              <w:top w:w="50" w:type="dxa"/>
              <w:left w:w="100" w:type="dxa"/>
            </w:tcMar>
            <w:vAlign w:val="center"/>
          </w:tcPr>
          <w:p w14:paraId="4E122560" w14:textId="77777777" w:rsidR="00395E82" w:rsidRDefault="00054C4B">
            <w:pPr>
              <w:spacing w:after="0"/>
              <w:ind w:left="135"/>
              <w:rPr>
                <w:lang w:val="ru-RU"/>
              </w:rPr>
            </w:pPr>
            <w:r>
              <w:rPr>
                <w:lang w:val="ru-RU"/>
              </w:rPr>
              <w:t>https://wordwall.net/ru</w:t>
            </w:r>
          </w:p>
        </w:tc>
      </w:tr>
      <w:tr w:rsidR="00395E82" w14:paraId="47668664" w14:textId="77777777">
        <w:trPr>
          <w:trHeight w:val="144"/>
          <w:tblCellSpacing w:w="0" w:type="dxa"/>
        </w:trPr>
        <w:tc>
          <w:tcPr>
            <w:tcW w:w="775" w:type="dxa"/>
            <w:tcMar>
              <w:top w:w="50" w:type="dxa"/>
              <w:left w:w="100" w:type="dxa"/>
            </w:tcMar>
            <w:vAlign w:val="center"/>
          </w:tcPr>
          <w:p w14:paraId="4A1527B5" w14:textId="77777777" w:rsidR="00395E82" w:rsidRDefault="00054C4B">
            <w:pPr>
              <w:spacing w:after="0"/>
              <w:rPr>
                <w:lang w:val="ru-RU"/>
              </w:rPr>
            </w:pPr>
            <w:r>
              <w:rPr>
                <w:rFonts w:ascii="Times New Roman" w:hAnsi="Times New Roman"/>
                <w:color w:val="000000"/>
                <w:sz w:val="24"/>
                <w:lang w:val="ru-RU"/>
              </w:rPr>
              <w:lastRenderedPageBreak/>
              <w:t>43</w:t>
            </w:r>
          </w:p>
        </w:tc>
        <w:tc>
          <w:tcPr>
            <w:tcW w:w="4456" w:type="dxa"/>
            <w:tcMar>
              <w:top w:w="50" w:type="dxa"/>
              <w:left w:w="100" w:type="dxa"/>
            </w:tcMar>
            <w:vAlign w:val="center"/>
          </w:tcPr>
          <w:p w14:paraId="28A11A8E" w14:textId="77777777" w:rsidR="00395E82" w:rsidRDefault="00054C4B">
            <w:pPr>
              <w:spacing w:after="0"/>
              <w:ind w:left="135"/>
              <w:rPr>
                <w:lang w:val="ru-RU"/>
              </w:rPr>
            </w:pPr>
            <w:r>
              <w:rPr>
                <w:rFonts w:ascii="Times New Roman" w:hAnsi="Times New Roman"/>
                <w:color w:val="000000"/>
                <w:sz w:val="24"/>
                <w:lang w:val="ru-RU"/>
              </w:rPr>
              <w:t>Обобщение по теме "Покупки: одежда, обувь и продукты питания. Карманные деньги. Молодёжная мода". Тексты для аудирования: диалог (беседа), высказывания собеседников в ситуациях повседневного общения, рассказ, сообщение информационного характера.</w:t>
            </w:r>
          </w:p>
        </w:tc>
        <w:tc>
          <w:tcPr>
            <w:tcW w:w="1060" w:type="dxa"/>
            <w:tcMar>
              <w:top w:w="50" w:type="dxa"/>
              <w:left w:w="100" w:type="dxa"/>
            </w:tcMar>
            <w:vAlign w:val="center"/>
          </w:tcPr>
          <w:p w14:paraId="47847E38"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40EB12DE" w14:textId="77777777" w:rsidR="00395E82" w:rsidRDefault="00395E82">
            <w:pPr>
              <w:spacing w:after="0"/>
              <w:ind w:left="135"/>
              <w:jc w:val="center"/>
              <w:rPr>
                <w:lang w:val="ru-RU"/>
              </w:rPr>
            </w:pPr>
          </w:p>
        </w:tc>
        <w:tc>
          <w:tcPr>
            <w:tcW w:w="1896" w:type="dxa"/>
            <w:tcMar>
              <w:top w:w="50" w:type="dxa"/>
              <w:left w:w="100" w:type="dxa"/>
            </w:tcMar>
            <w:vAlign w:val="center"/>
          </w:tcPr>
          <w:p w14:paraId="153FB767" w14:textId="77777777" w:rsidR="00395E82" w:rsidRDefault="00395E82">
            <w:pPr>
              <w:spacing w:after="0"/>
              <w:ind w:left="135"/>
              <w:jc w:val="center"/>
              <w:rPr>
                <w:lang w:val="ru-RU"/>
              </w:rPr>
            </w:pPr>
          </w:p>
        </w:tc>
        <w:tc>
          <w:tcPr>
            <w:tcW w:w="1367" w:type="dxa"/>
            <w:tcMar>
              <w:top w:w="50" w:type="dxa"/>
              <w:left w:w="100" w:type="dxa"/>
            </w:tcMar>
            <w:vAlign w:val="center"/>
          </w:tcPr>
          <w:p w14:paraId="486B9B59" w14:textId="77777777" w:rsidR="00395E82" w:rsidRDefault="00395E82">
            <w:pPr>
              <w:spacing w:after="0"/>
              <w:ind w:left="135"/>
              <w:rPr>
                <w:lang w:val="ru-RU"/>
              </w:rPr>
            </w:pPr>
          </w:p>
        </w:tc>
        <w:tc>
          <w:tcPr>
            <w:tcW w:w="2893" w:type="dxa"/>
            <w:tcMar>
              <w:top w:w="50" w:type="dxa"/>
              <w:left w:w="100" w:type="dxa"/>
            </w:tcMar>
            <w:vAlign w:val="center"/>
          </w:tcPr>
          <w:p w14:paraId="63337042" w14:textId="77777777" w:rsidR="00395E82" w:rsidRDefault="00054C4B">
            <w:pPr>
              <w:spacing w:after="0"/>
              <w:ind w:left="135"/>
              <w:rPr>
                <w:lang w:val="ru-RU"/>
              </w:rPr>
            </w:pPr>
            <w:r>
              <w:rPr>
                <w:lang w:val="ru-RU"/>
              </w:rPr>
              <w:t>https://wordwall.net/ru</w:t>
            </w:r>
          </w:p>
        </w:tc>
      </w:tr>
      <w:tr w:rsidR="00395E82" w14:paraId="34C5C2B9" w14:textId="77777777">
        <w:trPr>
          <w:trHeight w:val="144"/>
          <w:tblCellSpacing w:w="0" w:type="dxa"/>
        </w:trPr>
        <w:tc>
          <w:tcPr>
            <w:tcW w:w="775" w:type="dxa"/>
            <w:tcMar>
              <w:top w:w="50" w:type="dxa"/>
              <w:left w:w="100" w:type="dxa"/>
            </w:tcMar>
            <w:vAlign w:val="center"/>
          </w:tcPr>
          <w:p w14:paraId="433E922E" w14:textId="77777777" w:rsidR="00395E82" w:rsidRDefault="00054C4B">
            <w:pPr>
              <w:spacing w:after="0"/>
              <w:rPr>
                <w:lang w:val="ru-RU"/>
              </w:rPr>
            </w:pPr>
            <w:r>
              <w:rPr>
                <w:rFonts w:ascii="Times New Roman" w:hAnsi="Times New Roman"/>
                <w:color w:val="000000"/>
                <w:sz w:val="24"/>
                <w:lang w:val="ru-RU"/>
              </w:rPr>
              <w:t>44</w:t>
            </w:r>
          </w:p>
        </w:tc>
        <w:tc>
          <w:tcPr>
            <w:tcW w:w="4456" w:type="dxa"/>
            <w:tcMar>
              <w:top w:w="50" w:type="dxa"/>
              <w:left w:w="100" w:type="dxa"/>
            </w:tcMar>
            <w:vAlign w:val="center"/>
          </w:tcPr>
          <w:p w14:paraId="527ABF1C" w14:textId="77777777" w:rsidR="00FC1845" w:rsidRDefault="00FC1845" w:rsidP="00FC1845">
            <w:pPr>
              <w:spacing w:after="0"/>
              <w:ind w:left="135"/>
              <w:rPr>
                <w:rFonts w:ascii="Times New Roman" w:hAnsi="Times New Roman"/>
                <w:color w:val="000000"/>
                <w:sz w:val="24"/>
                <w:lang w:val="ru-RU"/>
              </w:rPr>
            </w:pPr>
            <w:r>
              <w:rPr>
                <w:rFonts w:ascii="Times New Roman" w:hAnsi="Times New Roman"/>
                <w:color w:val="000000"/>
                <w:sz w:val="24"/>
                <w:lang w:val="ru-RU"/>
              </w:rPr>
              <w:t xml:space="preserve">Школа, школьная жизнь (изучаемые предметы и отношение к ним). </w:t>
            </w:r>
          </w:p>
          <w:p w14:paraId="4A026B30" w14:textId="77777777" w:rsidR="00FC1845" w:rsidRPr="00FC1845" w:rsidRDefault="00FC1845" w:rsidP="00FC1845">
            <w:pPr>
              <w:spacing w:after="0"/>
              <w:ind w:left="135"/>
              <w:rPr>
                <w:lang w:val="ru-RU"/>
              </w:rPr>
            </w:pPr>
            <w:r>
              <w:rPr>
                <w:rFonts w:ascii="Times New Roman" w:hAnsi="Times New Roman"/>
                <w:color w:val="000000"/>
                <w:sz w:val="24"/>
                <w:lang w:val="ru-RU"/>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59D6FE5B" w14:textId="77777777" w:rsidR="00395E82" w:rsidRPr="00FC1845" w:rsidRDefault="00395E82" w:rsidP="00FC1845">
            <w:pPr>
              <w:spacing w:after="0"/>
              <w:ind w:left="135"/>
              <w:rPr>
                <w:lang w:val="ru-RU"/>
              </w:rPr>
            </w:pPr>
          </w:p>
        </w:tc>
        <w:tc>
          <w:tcPr>
            <w:tcW w:w="1060" w:type="dxa"/>
            <w:tcMar>
              <w:top w:w="50" w:type="dxa"/>
              <w:left w:w="100" w:type="dxa"/>
            </w:tcMar>
            <w:vAlign w:val="center"/>
          </w:tcPr>
          <w:p w14:paraId="27E8D4CF" w14:textId="77777777" w:rsidR="00395E82" w:rsidRDefault="00054C4B">
            <w:pPr>
              <w:spacing w:after="0"/>
              <w:ind w:left="135"/>
              <w:jc w:val="center"/>
            </w:pPr>
            <w:r w:rsidRPr="00FC1845">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2A38C452" w14:textId="77777777" w:rsidR="00395E82" w:rsidRDefault="00054C4B">
            <w:pPr>
              <w:spacing w:after="0"/>
              <w:ind w:left="135"/>
              <w:jc w:val="center"/>
              <w:rPr>
                <w:lang w:val="ru-RU"/>
              </w:rPr>
            </w:pPr>
            <w:r>
              <w:rPr>
                <w:rFonts w:ascii="Times New Roman" w:hAnsi="Times New Roman"/>
                <w:color w:val="000000"/>
                <w:sz w:val="24"/>
              </w:rPr>
              <w:t xml:space="preserve"> </w:t>
            </w:r>
          </w:p>
        </w:tc>
        <w:tc>
          <w:tcPr>
            <w:tcW w:w="1896" w:type="dxa"/>
            <w:tcMar>
              <w:top w:w="50" w:type="dxa"/>
              <w:left w:w="100" w:type="dxa"/>
            </w:tcMar>
            <w:vAlign w:val="center"/>
          </w:tcPr>
          <w:p w14:paraId="5ED03D54" w14:textId="77777777" w:rsidR="00395E82" w:rsidRDefault="00395E82">
            <w:pPr>
              <w:spacing w:after="0"/>
              <w:ind w:left="135"/>
              <w:jc w:val="center"/>
              <w:rPr>
                <w:lang w:val="ru-RU"/>
              </w:rPr>
            </w:pPr>
          </w:p>
        </w:tc>
        <w:tc>
          <w:tcPr>
            <w:tcW w:w="1367" w:type="dxa"/>
            <w:tcMar>
              <w:top w:w="50" w:type="dxa"/>
              <w:left w:w="100" w:type="dxa"/>
            </w:tcMar>
            <w:vAlign w:val="center"/>
          </w:tcPr>
          <w:p w14:paraId="75CD9A8D" w14:textId="77777777" w:rsidR="00395E82" w:rsidRDefault="00395E82">
            <w:pPr>
              <w:spacing w:after="0"/>
              <w:ind w:left="135"/>
              <w:rPr>
                <w:lang w:val="ru-RU"/>
              </w:rPr>
            </w:pPr>
          </w:p>
        </w:tc>
        <w:tc>
          <w:tcPr>
            <w:tcW w:w="2893" w:type="dxa"/>
            <w:tcMar>
              <w:top w:w="50" w:type="dxa"/>
              <w:left w:w="100" w:type="dxa"/>
            </w:tcMar>
            <w:vAlign w:val="center"/>
          </w:tcPr>
          <w:p w14:paraId="6BAF07A9" w14:textId="77777777" w:rsidR="00395E82" w:rsidRDefault="00395E82">
            <w:pPr>
              <w:spacing w:after="0"/>
              <w:ind w:left="135"/>
            </w:pPr>
          </w:p>
        </w:tc>
      </w:tr>
      <w:tr w:rsidR="00395E82" w:rsidRPr="00AF38A4" w14:paraId="5CBE7642" w14:textId="77777777">
        <w:trPr>
          <w:trHeight w:val="144"/>
          <w:tblCellSpacing w:w="0" w:type="dxa"/>
        </w:trPr>
        <w:tc>
          <w:tcPr>
            <w:tcW w:w="775" w:type="dxa"/>
            <w:tcMar>
              <w:top w:w="50" w:type="dxa"/>
              <w:left w:w="100" w:type="dxa"/>
            </w:tcMar>
            <w:vAlign w:val="center"/>
          </w:tcPr>
          <w:p w14:paraId="21CC1571" w14:textId="77777777" w:rsidR="00395E82" w:rsidRDefault="00054C4B">
            <w:pPr>
              <w:spacing w:after="0"/>
            </w:pPr>
            <w:r>
              <w:rPr>
                <w:rFonts w:ascii="Times New Roman" w:hAnsi="Times New Roman"/>
                <w:color w:val="000000"/>
                <w:sz w:val="24"/>
              </w:rPr>
              <w:t>45</w:t>
            </w:r>
          </w:p>
        </w:tc>
        <w:tc>
          <w:tcPr>
            <w:tcW w:w="4456" w:type="dxa"/>
            <w:tcMar>
              <w:top w:w="50" w:type="dxa"/>
              <w:left w:w="100" w:type="dxa"/>
            </w:tcMar>
            <w:vAlign w:val="center"/>
          </w:tcPr>
          <w:p w14:paraId="2D5F488C"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Школа, школьная жизнь (изучаемые предметы и отношение к ним). составление рассказа по картинкам;</w:t>
            </w:r>
          </w:p>
          <w:p w14:paraId="3B6EFB0D" w14:textId="77777777" w:rsidR="00395E82" w:rsidRDefault="00054C4B">
            <w:pPr>
              <w:spacing w:after="0"/>
              <w:ind w:left="135"/>
              <w:rPr>
                <w:lang w:val="ru-RU"/>
              </w:rPr>
            </w:pPr>
            <w:r>
              <w:rPr>
                <w:rFonts w:ascii="Times New Roman" w:hAnsi="Times New Roman"/>
                <w:color w:val="000000"/>
                <w:sz w:val="24"/>
                <w:lang w:val="ru-RU"/>
              </w:rPr>
              <w:t>изложение результатов выполненной проектной работы.</w:t>
            </w:r>
          </w:p>
        </w:tc>
        <w:tc>
          <w:tcPr>
            <w:tcW w:w="1060" w:type="dxa"/>
            <w:tcMar>
              <w:top w:w="50" w:type="dxa"/>
              <w:left w:w="100" w:type="dxa"/>
            </w:tcMar>
            <w:vAlign w:val="center"/>
          </w:tcPr>
          <w:p w14:paraId="2BA1F38C"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7F0902D2" w14:textId="77777777" w:rsidR="00395E82" w:rsidRDefault="00395E82">
            <w:pPr>
              <w:spacing w:after="0"/>
              <w:ind w:left="135"/>
              <w:jc w:val="center"/>
              <w:rPr>
                <w:lang w:val="ru-RU"/>
              </w:rPr>
            </w:pPr>
          </w:p>
        </w:tc>
        <w:tc>
          <w:tcPr>
            <w:tcW w:w="1896" w:type="dxa"/>
            <w:tcMar>
              <w:top w:w="50" w:type="dxa"/>
              <w:left w:w="100" w:type="dxa"/>
            </w:tcMar>
            <w:vAlign w:val="center"/>
          </w:tcPr>
          <w:p w14:paraId="17BE1EA3" w14:textId="77777777" w:rsidR="00395E82" w:rsidRDefault="00395E82">
            <w:pPr>
              <w:spacing w:after="0"/>
              <w:ind w:left="135"/>
              <w:jc w:val="center"/>
              <w:rPr>
                <w:lang w:val="ru-RU"/>
              </w:rPr>
            </w:pPr>
          </w:p>
        </w:tc>
        <w:tc>
          <w:tcPr>
            <w:tcW w:w="1367" w:type="dxa"/>
            <w:tcMar>
              <w:top w:w="50" w:type="dxa"/>
              <w:left w:w="100" w:type="dxa"/>
            </w:tcMar>
            <w:vAlign w:val="center"/>
          </w:tcPr>
          <w:p w14:paraId="73AA1FDD" w14:textId="77777777" w:rsidR="00395E82" w:rsidRDefault="00395E82">
            <w:pPr>
              <w:spacing w:after="0"/>
              <w:ind w:left="135"/>
              <w:rPr>
                <w:lang w:val="ru-RU"/>
              </w:rPr>
            </w:pPr>
          </w:p>
        </w:tc>
        <w:tc>
          <w:tcPr>
            <w:tcW w:w="2893" w:type="dxa"/>
            <w:tcMar>
              <w:top w:w="50" w:type="dxa"/>
              <w:left w:w="100" w:type="dxa"/>
            </w:tcMar>
            <w:vAlign w:val="center"/>
          </w:tcPr>
          <w:p w14:paraId="60955A8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5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/83544832</w:t>
              </w:r>
            </w:hyperlink>
          </w:p>
        </w:tc>
      </w:tr>
      <w:tr w:rsidR="00395E82" w:rsidRPr="00AF38A4" w14:paraId="55F0AA18" w14:textId="77777777">
        <w:trPr>
          <w:trHeight w:val="144"/>
          <w:tblCellSpacing w:w="0" w:type="dxa"/>
        </w:trPr>
        <w:tc>
          <w:tcPr>
            <w:tcW w:w="775" w:type="dxa"/>
            <w:tcMar>
              <w:top w:w="50" w:type="dxa"/>
              <w:left w:w="100" w:type="dxa"/>
            </w:tcMar>
            <w:vAlign w:val="center"/>
          </w:tcPr>
          <w:p w14:paraId="11CBA8EE" w14:textId="77777777" w:rsidR="00395E82" w:rsidRDefault="00054C4B">
            <w:pPr>
              <w:spacing w:after="0"/>
              <w:rPr>
                <w:lang w:val="ru-RU"/>
              </w:rPr>
            </w:pPr>
            <w:r>
              <w:rPr>
                <w:rFonts w:ascii="Times New Roman" w:hAnsi="Times New Roman"/>
                <w:color w:val="000000"/>
                <w:sz w:val="24"/>
                <w:lang w:val="ru-RU"/>
              </w:rPr>
              <w:t>46</w:t>
            </w:r>
          </w:p>
        </w:tc>
        <w:tc>
          <w:tcPr>
            <w:tcW w:w="4456" w:type="dxa"/>
            <w:tcMar>
              <w:top w:w="50" w:type="dxa"/>
              <w:left w:w="100" w:type="dxa"/>
            </w:tcMar>
            <w:vAlign w:val="center"/>
          </w:tcPr>
          <w:p w14:paraId="4D1C7BF7" w14:textId="77777777" w:rsidR="00395E82" w:rsidRDefault="00054C4B">
            <w:pPr>
              <w:spacing w:after="0"/>
              <w:ind w:left="135"/>
              <w:rPr>
                <w:lang w:val="ru-RU"/>
              </w:rPr>
            </w:pPr>
            <w:r>
              <w:rPr>
                <w:rFonts w:ascii="Times New Roman" w:hAnsi="Times New Roman"/>
                <w:color w:val="000000"/>
                <w:sz w:val="24"/>
                <w:lang w:val="ru-RU"/>
              </w:rPr>
              <w:t>Школа, школьная жизнь (технологии в школе). 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tc>
        <w:tc>
          <w:tcPr>
            <w:tcW w:w="1060" w:type="dxa"/>
            <w:tcMar>
              <w:top w:w="50" w:type="dxa"/>
              <w:left w:w="100" w:type="dxa"/>
            </w:tcMar>
            <w:vAlign w:val="center"/>
          </w:tcPr>
          <w:p w14:paraId="58CC93D6"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3B50622B" w14:textId="77777777" w:rsidR="00395E82" w:rsidRDefault="00395E82">
            <w:pPr>
              <w:spacing w:after="0"/>
              <w:ind w:left="135"/>
              <w:jc w:val="center"/>
              <w:rPr>
                <w:lang w:val="ru-RU"/>
              </w:rPr>
            </w:pPr>
          </w:p>
        </w:tc>
        <w:tc>
          <w:tcPr>
            <w:tcW w:w="1896" w:type="dxa"/>
            <w:tcMar>
              <w:top w:w="50" w:type="dxa"/>
              <w:left w:w="100" w:type="dxa"/>
            </w:tcMar>
            <w:vAlign w:val="center"/>
          </w:tcPr>
          <w:p w14:paraId="15D2D4E7" w14:textId="77777777" w:rsidR="00395E82" w:rsidRDefault="00395E82">
            <w:pPr>
              <w:spacing w:after="0"/>
              <w:ind w:left="135"/>
              <w:jc w:val="center"/>
              <w:rPr>
                <w:lang w:val="ru-RU"/>
              </w:rPr>
            </w:pPr>
          </w:p>
        </w:tc>
        <w:tc>
          <w:tcPr>
            <w:tcW w:w="1367" w:type="dxa"/>
            <w:tcMar>
              <w:top w:w="50" w:type="dxa"/>
              <w:left w:w="100" w:type="dxa"/>
            </w:tcMar>
            <w:vAlign w:val="center"/>
          </w:tcPr>
          <w:p w14:paraId="543E6E1E" w14:textId="77777777" w:rsidR="00395E82" w:rsidRDefault="00395E82">
            <w:pPr>
              <w:spacing w:after="0"/>
              <w:ind w:left="135"/>
              <w:rPr>
                <w:lang w:val="ru-RU"/>
              </w:rPr>
            </w:pPr>
          </w:p>
        </w:tc>
        <w:tc>
          <w:tcPr>
            <w:tcW w:w="2893" w:type="dxa"/>
            <w:tcMar>
              <w:top w:w="50" w:type="dxa"/>
              <w:left w:w="100" w:type="dxa"/>
            </w:tcMar>
            <w:vAlign w:val="center"/>
          </w:tcPr>
          <w:p w14:paraId="7A136AA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5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/83530698</w:t>
              </w:r>
            </w:hyperlink>
          </w:p>
        </w:tc>
      </w:tr>
      <w:tr w:rsidR="00395E82" w14:paraId="4F7B9936" w14:textId="77777777">
        <w:trPr>
          <w:trHeight w:val="144"/>
          <w:tblCellSpacing w:w="0" w:type="dxa"/>
        </w:trPr>
        <w:tc>
          <w:tcPr>
            <w:tcW w:w="775" w:type="dxa"/>
            <w:tcMar>
              <w:top w:w="50" w:type="dxa"/>
              <w:left w:w="100" w:type="dxa"/>
            </w:tcMar>
            <w:vAlign w:val="center"/>
          </w:tcPr>
          <w:p w14:paraId="0CBA3190" w14:textId="77777777" w:rsidR="00395E82" w:rsidRDefault="00054C4B">
            <w:pPr>
              <w:spacing w:after="0"/>
              <w:rPr>
                <w:lang w:val="ru-RU"/>
              </w:rPr>
            </w:pPr>
            <w:r>
              <w:rPr>
                <w:rFonts w:ascii="Times New Roman" w:hAnsi="Times New Roman"/>
                <w:color w:val="000000"/>
                <w:sz w:val="24"/>
                <w:lang w:val="ru-RU"/>
              </w:rPr>
              <w:t>47</w:t>
            </w:r>
          </w:p>
        </w:tc>
        <w:tc>
          <w:tcPr>
            <w:tcW w:w="4456" w:type="dxa"/>
            <w:tcMar>
              <w:top w:w="50" w:type="dxa"/>
              <w:left w:w="100" w:type="dxa"/>
            </w:tcMar>
            <w:vAlign w:val="center"/>
          </w:tcPr>
          <w:p w14:paraId="5E0C28CB" w14:textId="77777777" w:rsidR="00395E82" w:rsidRDefault="00054C4B">
            <w:pPr>
              <w:spacing w:after="0"/>
              <w:ind w:left="135"/>
              <w:rPr>
                <w:lang w:val="ru-RU"/>
              </w:rPr>
            </w:pPr>
            <w:r>
              <w:rPr>
                <w:rFonts w:ascii="Times New Roman" w:hAnsi="Times New Roman"/>
                <w:color w:val="000000"/>
                <w:sz w:val="24"/>
                <w:lang w:val="ru-RU"/>
              </w:rPr>
              <w:t xml:space="preserve">Школа (переписка с зарубежными сверстниками). создание небольшого письменного высказывания с </w:t>
            </w:r>
            <w:r>
              <w:rPr>
                <w:rFonts w:ascii="Times New Roman" w:hAnsi="Times New Roman"/>
                <w:color w:val="000000"/>
                <w:sz w:val="24"/>
                <w:lang w:val="ru-RU"/>
              </w:rPr>
              <w:lastRenderedPageBreak/>
              <w:t>использованием образца, плана, таблицы и (или) прочитанного/прослушанного текста (объём письменного высказывания – до 120 слов);</w:t>
            </w:r>
          </w:p>
        </w:tc>
        <w:tc>
          <w:tcPr>
            <w:tcW w:w="1060" w:type="dxa"/>
            <w:tcMar>
              <w:top w:w="50" w:type="dxa"/>
              <w:left w:w="100" w:type="dxa"/>
            </w:tcMar>
            <w:vAlign w:val="center"/>
          </w:tcPr>
          <w:p w14:paraId="1385D887"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10D07249" w14:textId="77777777" w:rsidR="00395E82" w:rsidRDefault="00395E82">
            <w:pPr>
              <w:spacing w:after="0"/>
              <w:ind w:left="135"/>
              <w:jc w:val="center"/>
              <w:rPr>
                <w:lang w:val="ru-RU"/>
              </w:rPr>
            </w:pPr>
          </w:p>
        </w:tc>
        <w:tc>
          <w:tcPr>
            <w:tcW w:w="1896" w:type="dxa"/>
            <w:tcMar>
              <w:top w:w="50" w:type="dxa"/>
              <w:left w:w="100" w:type="dxa"/>
            </w:tcMar>
            <w:vAlign w:val="center"/>
          </w:tcPr>
          <w:p w14:paraId="27BD19B0" w14:textId="77777777" w:rsidR="00395E82" w:rsidRDefault="00395E82">
            <w:pPr>
              <w:spacing w:after="0"/>
              <w:ind w:left="135"/>
              <w:jc w:val="center"/>
              <w:rPr>
                <w:lang w:val="ru-RU"/>
              </w:rPr>
            </w:pPr>
          </w:p>
        </w:tc>
        <w:tc>
          <w:tcPr>
            <w:tcW w:w="1367" w:type="dxa"/>
            <w:tcMar>
              <w:top w:w="50" w:type="dxa"/>
              <w:left w:w="100" w:type="dxa"/>
            </w:tcMar>
            <w:vAlign w:val="center"/>
          </w:tcPr>
          <w:p w14:paraId="1C8F2D23" w14:textId="77777777" w:rsidR="00395E82" w:rsidRDefault="00395E82">
            <w:pPr>
              <w:spacing w:after="0"/>
              <w:ind w:left="135"/>
              <w:rPr>
                <w:lang w:val="ru-RU"/>
              </w:rPr>
            </w:pPr>
          </w:p>
        </w:tc>
        <w:tc>
          <w:tcPr>
            <w:tcW w:w="2893" w:type="dxa"/>
            <w:tcMar>
              <w:top w:w="50" w:type="dxa"/>
              <w:left w:w="100" w:type="dxa"/>
            </w:tcMar>
            <w:vAlign w:val="center"/>
          </w:tcPr>
          <w:p w14:paraId="3BC35408" w14:textId="77777777" w:rsidR="00395E82" w:rsidRDefault="00054C4B">
            <w:pPr>
              <w:spacing w:after="0"/>
              <w:ind w:left="135"/>
              <w:rPr>
                <w:lang w:val="ru-RU"/>
              </w:rPr>
            </w:pPr>
            <w:r>
              <w:rPr>
                <w:lang w:val="ru-RU"/>
              </w:rPr>
              <w:t>https://wordwall.net/ru</w:t>
            </w:r>
          </w:p>
        </w:tc>
      </w:tr>
      <w:tr w:rsidR="00395E82" w:rsidRPr="00AF38A4" w14:paraId="7DDFABA8" w14:textId="77777777">
        <w:trPr>
          <w:trHeight w:val="144"/>
          <w:tblCellSpacing w:w="0" w:type="dxa"/>
        </w:trPr>
        <w:tc>
          <w:tcPr>
            <w:tcW w:w="775" w:type="dxa"/>
            <w:tcMar>
              <w:top w:w="50" w:type="dxa"/>
              <w:left w:w="100" w:type="dxa"/>
            </w:tcMar>
            <w:vAlign w:val="center"/>
          </w:tcPr>
          <w:p w14:paraId="53B19272" w14:textId="77777777" w:rsidR="00395E82" w:rsidRDefault="00054C4B">
            <w:pPr>
              <w:spacing w:after="0"/>
              <w:rPr>
                <w:lang w:val="ru-RU"/>
              </w:rPr>
            </w:pPr>
            <w:r>
              <w:rPr>
                <w:rFonts w:ascii="Times New Roman" w:hAnsi="Times New Roman"/>
                <w:color w:val="000000"/>
                <w:sz w:val="24"/>
                <w:lang w:val="ru-RU"/>
              </w:rPr>
              <w:t>48</w:t>
            </w:r>
          </w:p>
        </w:tc>
        <w:tc>
          <w:tcPr>
            <w:tcW w:w="4456" w:type="dxa"/>
            <w:tcMar>
              <w:top w:w="50" w:type="dxa"/>
              <w:left w:w="100" w:type="dxa"/>
            </w:tcMar>
            <w:vAlign w:val="center"/>
          </w:tcPr>
          <w:p w14:paraId="5E4BF37B"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Обобщение по теме "Школа, школьная жизнь, изучаемые предметы и отношение к ним. Взаимоотношения в школе: проблемы и их решение. Переписка с зарубежными сверстниками". Смысловое чтение</w:t>
            </w:r>
          </w:p>
          <w:p w14:paraId="22C8AE3F" w14:textId="77777777" w:rsidR="00395E82" w:rsidRDefault="00054C4B">
            <w:pPr>
              <w:spacing w:after="0"/>
              <w:ind w:left="135"/>
              <w:rPr>
                <w:lang w:val="ru-RU"/>
              </w:rPr>
            </w:pPr>
            <w:r>
              <w:rPr>
                <w:rFonts w:ascii="Times New Roman" w:hAnsi="Times New Roman"/>
                <w:color w:val="000000"/>
                <w:sz w:val="24"/>
                <w:lang w:val="ru-RU"/>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tc>
        <w:tc>
          <w:tcPr>
            <w:tcW w:w="1060" w:type="dxa"/>
            <w:tcMar>
              <w:top w:w="50" w:type="dxa"/>
              <w:left w:w="100" w:type="dxa"/>
            </w:tcMar>
            <w:vAlign w:val="center"/>
          </w:tcPr>
          <w:p w14:paraId="07D16455"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0702C243" w14:textId="77777777" w:rsidR="00395E82" w:rsidRDefault="00395E82">
            <w:pPr>
              <w:spacing w:after="0"/>
              <w:ind w:left="135"/>
              <w:jc w:val="center"/>
              <w:rPr>
                <w:lang w:val="ru-RU"/>
              </w:rPr>
            </w:pPr>
          </w:p>
        </w:tc>
        <w:tc>
          <w:tcPr>
            <w:tcW w:w="1896" w:type="dxa"/>
            <w:tcMar>
              <w:top w:w="50" w:type="dxa"/>
              <w:left w:w="100" w:type="dxa"/>
            </w:tcMar>
            <w:vAlign w:val="center"/>
          </w:tcPr>
          <w:p w14:paraId="0FE32C5B" w14:textId="77777777" w:rsidR="00395E82" w:rsidRDefault="00395E82">
            <w:pPr>
              <w:spacing w:after="0"/>
              <w:ind w:left="135"/>
              <w:jc w:val="center"/>
              <w:rPr>
                <w:lang w:val="ru-RU"/>
              </w:rPr>
            </w:pPr>
          </w:p>
        </w:tc>
        <w:tc>
          <w:tcPr>
            <w:tcW w:w="1367" w:type="dxa"/>
            <w:tcMar>
              <w:top w:w="50" w:type="dxa"/>
              <w:left w:w="100" w:type="dxa"/>
            </w:tcMar>
            <w:vAlign w:val="center"/>
          </w:tcPr>
          <w:p w14:paraId="19295263" w14:textId="77777777" w:rsidR="00395E82" w:rsidRDefault="00395E82">
            <w:pPr>
              <w:spacing w:after="0"/>
              <w:ind w:left="135"/>
            </w:pPr>
          </w:p>
        </w:tc>
        <w:tc>
          <w:tcPr>
            <w:tcW w:w="2893" w:type="dxa"/>
            <w:tcMar>
              <w:top w:w="50" w:type="dxa"/>
              <w:left w:w="100" w:type="dxa"/>
            </w:tcMar>
            <w:vAlign w:val="center"/>
          </w:tcPr>
          <w:p w14:paraId="614A63B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5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/83545430</w:t>
              </w:r>
            </w:hyperlink>
          </w:p>
        </w:tc>
      </w:tr>
      <w:tr w:rsidR="00395E82" w:rsidRPr="00AF38A4" w14:paraId="0008FE54" w14:textId="77777777">
        <w:trPr>
          <w:trHeight w:val="144"/>
          <w:tblCellSpacing w:w="0" w:type="dxa"/>
        </w:trPr>
        <w:tc>
          <w:tcPr>
            <w:tcW w:w="775" w:type="dxa"/>
            <w:tcMar>
              <w:top w:w="50" w:type="dxa"/>
              <w:left w:w="100" w:type="dxa"/>
            </w:tcMar>
            <w:vAlign w:val="center"/>
          </w:tcPr>
          <w:p w14:paraId="08C93FE0" w14:textId="77777777" w:rsidR="00395E82" w:rsidRDefault="00054C4B">
            <w:pPr>
              <w:spacing w:after="0"/>
            </w:pPr>
            <w:r>
              <w:rPr>
                <w:rFonts w:ascii="Times New Roman" w:hAnsi="Times New Roman"/>
                <w:color w:val="000000"/>
                <w:sz w:val="24"/>
              </w:rPr>
              <w:t>49</w:t>
            </w:r>
          </w:p>
        </w:tc>
        <w:tc>
          <w:tcPr>
            <w:tcW w:w="4456" w:type="dxa"/>
            <w:tcMar>
              <w:top w:w="50" w:type="dxa"/>
              <w:left w:w="100" w:type="dxa"/>
            </w:tcMar>
            <w:vAlign w:val="center"/>
          </w:tcPr>
          <w:p w14:paraId="2BA420F5" w14:textId="77777777" w:rsidR="00395E82" w:rsidRDefault="00054C4B">
            <w:pPr>
              <w:spacing w:after="0"/>
              <w:ind w:left="135"/>
              <w:rPr>
                <w:lang w:val="ru-RU"/>
              </w:rPr>
            </w:pPr>
            <w:r>
              <w:rPr>
                <w:rFonts w:ascii="Times New Roman" w:hAnsi="Times New Roman"/>
                <w:color w:val="000000"/>
                <w:sz w:val="24"/>
                <w:lang w:val="ru-RU"/>
              </w:rPr>
              <w:t xml:space="preserve">Контроль по теме "Школа, школьная жизнь, изучаемые предметы и отношение к ним. Взаимоотношения в школе: проблемы и их решение. Переписка с зарубежными сверстниками". Чтение вслух небольших текстов, построенных на изученном языковом материале, с </w:t>
            </w:r>
            <w:r>
              <w:rPr>
                <w:rFonts w:ascii="Times New Roman" w:hAnsi="Times New Roman"/>
                <w:color w:val="000000"/>
                <w:sz w:val="24"/>
                <w:lang w:val="ru-RU"/>
              </w:rPr>
              <w:lastRenderedPageBreak/>
              <w:t>соблюдением правил чтения и соответствующей интонации, демонстрирующее понимание текста.</w:t>
            </w:r>
          </w:p>
        </w:tc>
        <w:tc>
          <w:tcPr>
            <w:tcW w:w="1060" w:type="dxa"/>
            <w:tcMar>
              <w:top w:w="50" w:type="dxa"/>
              <w:left w:w="100" w:type="dxa"/>
            </w:tcMar>
            <w:vAlign w:val="center"/>
          </w:tcPr>
          <w:p w14:paraId="529133C4"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277BBB19" w14:textId="77777777" w:rsidR="00395E82" w:rsidRDefault="00054C4B">
            <w:pPr>
              <w:spacing w:after="0"/>
              <w:ind w:left="135"/>
              <w:jc w:val="center"/>
            </w:pPr>
            <w:r>
              <w:rPr>
                <w:rFonts w:ascii="Times New Roman" w:hAnsi="Times New Roman"/>
                <w:color w:val="000000"/>
                <w:sz w:val="24"/>
                <w:lang w:val="ru-RU"/>
              </w:rPr>
              <w:t>1</w:t>
            </w:r>
            <w:r>
              <w:rPr>
                <w:rFonts w:ascii="Times New Roman" w:hAnsi="Times New Roman"/>
                <w:color w:val="000000"/>
                <w:sz w:val="24"/>
              </w:rPr>
              <w:t xml:space="preserve"> </w:t>
            </w:r>
          </w:p>
        </w:tc>
        <w:tc>
          <w:tcPr>
            <w:tcW w:w="1896" w:type="dxa"/>
            <w:tcMar>
              <w:top w:w="50" w:type="dxa"/>
              <w:left w:w="100" w:type="dxa"/>
            </w:tcMar>
            <w:vAlign w:val="center"/>
          </w:tcPr>
          <w:p w14:paraId="50C58034" w14:textId="77777777" w:rsidR="00395E82" w:rsidRDefault="00395E82">
            <w:pPr>
              <w:spacing w:after="0"/>
              <w:ind w:left="135"/>
              <w:jc w:val="center"/>
              <w:rPr>
                <w:lang w:val="ru-RU"/>
              </w:rPr>
            </w:pPr>
          </w:p>
        </w:tc>
        <w:tc>
          <w:tcPr>
            <w:tcW w:w="1367" w:type="dxa"/>
            <w:tcMar>
              <w:top w:w="50" w:type="dxa"/>
              <w:left w:w="100" w:type="dxa"/>
            </w:tcMar>
            <w:vAlign w:val="center"/>
          </w:tcPr>
          <w:p w14:paraId="43D427BA" w14:textId="77777777" w:rsidR="00395E82" w:rsidRDefault="00395E82">
            <w:pPr>
              <w:spacing w:after="0"/>
              <w:ind w:left="135"/>
            </w:pPr>
          </w:p>
        </w:tc>
        <w:tc>
          <w:tcPr>
            <w:tcW w:w="2893" w:type="dxa"/>
            <w:tcMar>
              <w:top w:w="50" w:type="dxa"/>
              <w:left w:w="100" w:type="dxa"/>
            </w:tcMar>
            <w:vAlign w:val="center"/>
          </w:tcPr>
          <w:p w14:paraId="3D04E66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5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/83545430</w:t>
              </w:r>
            </w:hyperlink>
          </w:p>
        </w:tc>
      </w:tr>
      <w:tr w:rsidR="00395E82" w14:paraId="5758B489" w14:textId="77777777">
        <w:trPr>
          <w:trHeight w:val="144"/>
          <w:tblCellSpacing w:w="0" w:type="dxa"/>
        </w:trPr>
        <w:tc>
          <w:tcPr>
            <w:tcW w:w="775" w:type="dxa"/>
            <w:tcMar>
              <w:top w:w="50" w:type="dxa"/>
              <w:left w:w="100" w:type="dxa"/>
            </w:tcMar>
            <w:vAlign w:val="center"/>
          </w:tcPr>
          <w:p w14:paraId="7411935C" w14:textId="77777777" w:rsidR="00395E82" w:rsidRDefault="00054C4B">
            <w:pPr>
              <w:spacing w:after="0"/>
            </w:pPr>
            <w:r>
              <w:rPr>
                <w:rFonts w:ascii="Times New Roman" w:hAnsi="Times New Roman"/>
                <w:color w:val="000000"/>
                <w:sz w:val="24"/>
              </w:rPr>
              <w:t>50</w:t>
            </w:r>
          </w:p>
        </w:tc>
        <w:tc>
          <w:tcPr>
            <w:tcW w:w="4456" w:type="dxa"/>
            <w:tcMar>
              <w:top w:w="50" w:type="dxa"/>
              <w:left w:w="100" w:type="dxa"/>
            </w:tcMar>
            <w:vAlign w:val="center"/>
          </w:tcPr>
          <w:p w14:paraId="614F2F20"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Виды отдыха в различное время года (фестивали). Распознавание и употребление в устной и письменной речи изученных морфологических форм и синтаксических конструкций английского языка.</w:t>
            </w:r>
          </w:p>
          <w:p w14:paraId="35CFCC19" w14:textId="77777777" w:rsidR="00395E82" w:rsidRDefault="00054C4B">
            <w:pPr>
              <w:spacing w:after="0"/>
              <w:ind w:left="135"/>
            </w:pPr>
            <w:r>
              <w:rPr>
                <w:rFonts w:ascii="Times New Roman" w:hAnsi="Times New Roman"/>
                <w:color w:val="000000"/>
                <w:sz w:val="24"/>
                <w:lang w:val="ru-RU"/>
              </w:rPr>
              <w:t>Предложения</w:t>
            </w:r>
            <w:r>
              <w:rPr>
                <w:rFonts w:ascii="Times New Roman" w:hAnsi="Times New Roman"/>
                <w:color w:val="000000"/>
                <w:sz w:val="24"/>
              </w:rPr>
              <w:t xml:space="preserve"> </w:t>
            </w:r>
            <w:r>
              <w:rPr>
                <w:rFonts w:ascii="Times New Roman" w:hAnsi="Times New Roman"/>
                <w:color w:val="000000"/>
                <w:sz w:val="24"/>
                <w:lang w:val="ru-RU"/>
              </w:rPr>
              <w:t>со</w:t>
            </w:r>
            <w:r>
              <w:rPr>
                <w:rFonts w:ascii="Times New Roman" w:hAnsi="Times New Roman"/>
                <w:color w:val="000000"/>
                <w:sz w:val="24"/>
              </w:rPr>
              <w:t xml:space="preserve"> </w:t>
            </w:r>
            <w:r>
              <w:rPr>
                <w:rFonts w:ascii="Times New Roman" w:hAnsi="Times New Roman"/>
                <w:color w:val="000000"/>
                <w:sz w:val="24"/>
                <w:lang w:val="ru-RU"/>
              </w:rPr>
              <w:t>сложным</w:t>
            </w:r>
            <w:r>
              <w:rPr>
                <w:rFonts w:ascii="Times New Roman" w:hAnsi="Times New Roman"/>
                <w:color w:val="000000"/>
                <w:sz w:val="24"/>
              </w:rPr>
              <w:t xml:space="preserve"> </w:t>
            </w:r>
            <w:r>
              <w:rPr>
                <w:rFonts w:ascii="Times New Roman" w:hAnsi="Times New Roman"/>
                <w:color w:val="000000"/>
                <w:sz w:val="24"/>
                <w:lang w:val="ru-RU"/>
              </w:rPr>
              <w:t>дополнением</w:t>
            </w:r>
            <w:r>
              <w:rPr>
                <w:rFonts w:ascii="Times New Roman" w:hAnsi="Times New Roman"/>
                <w:color w:val="000000"/>
                <w:sz w:val="24"/>
              </w:rPr>
              <w:t xml:space="preserve"> (Complex Object) (I want to have my hair cut.).</w:t>
            </w:r>
          </w:p>
        </w:tc>
        <w:tc>
          <w:tcPr>
            <w:tcW w:w="1060" w:type="dxa"/>
            <w:tcMar>
              <w:top w:w="50" w:type="dxa"/>
              <w:left w:w="100" w:type="dxa"/>
            </w:tcMar>
            <w:vAlign w:val="center"/>
          </w:tcPr>
          <w:p w14:paraId="7FD59D04" w14:textId="77777777" w:rsidR="00395E82" w:rsidRDefault="00054C4B">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14:paraId="40F59CA9" w14:textId="77777777" w:rsidR="00395E82" w:rsidRDefault="00395E82">
            <w:pPr>
              <w:spacing w:after="0"/>
              <w:ind w:left="135"/>
              <w:jc w:val="center"/>
              <w:rPr>
                <w:lang w:val="ru-RU"/>
              </w:rPr>
            </w:pPr>
          </w:p>
        </w:tc>
        <w:tc>
          <w:tcPr>
            <w:tcW w:w="1896" w:type="dxa"/>
            <w:tcMar>
              <w:top w:w="50" w:type="dxa"/>
              <w:left w:w="100" w:type="dxa"/>
            </w:tcMar>
            <w:vAlign w:val="center"/>
          </w:tcPr>
          <w:p w14:paraId="2987E320" w14:textId="77777777" w:rsidR="00395E82" w:rsidRDefault="00395E82">
            <w:pPr>
              <w:spacing w:after="0"/>
              <w:ind w:left="135"/>
              <w:jc w:val="center"/>
              <w:rPr>
                <w:lang w:val="ru-RU"/>
              </w:rPr>
            </w:pPr>
          </w:p>
        </w:tc>
        <w:tc>
          <w:tcPr>
            <w:tcW w:w="1367" w:type="dxa"/>
            <w:tcMar>
              <w:top w:w="50" w:type="dxa"/>
              <w:left w:w="100" w:type="dxa"/>
            </w:tcMar>
            <w:vAlign w:val="center"/>
          </w:tcPr>
          <w:p w14:paraId="5D211365" w14:textId="77777777" w:rsidR="00395E82" w:rsidRDefault="00395E82">
            <w:pPr>
              <w:spacing w:after="0"/>
              <w:ind w:left="135"/>
            </w:pPr>
          </w:p>
        </w:tc>
        <w:tc>
          <w:tcPr>
            <w:tcW w:w="2893" w:type="dxa"/>
            <w:tcMar>
              <w:top w:w="50" w:type="dxa"/>
              <w:left w:w="100" w:type="dxa"/>
            </w:tcMar>
            <w:vAlign w:val="center"/>
          </w:tcPr>
          <w:p w14:paraId="58F2028D" w14:textId="77777777" w:rsidR="00395E82" w:rsidRDefault="00054C4B">
            <w:pPr>
              <w:spacing w:after="0"/>
              <w:ind w:left="135"/>
            </w:pPr>
            <w:r>
              <w:t>https://wordwall.net/ru</w:t>
            </w:r>
          </w:p>
        </w:tc>
      </w:tr>
      <w:tr w:rsidR="00395E82" w14:paraId="6DBBA2D8" w14:textId="77777777">
        <w:trPr>
          <w:trHeight w:val="144"/>
          <w:tblCellSpacing w:w="0" w:type="dxa"/>
        </w:trPr>
        <w:tc>
          <w:tcPr>
            <w:tcW w:w="775" w:type="dxa"/>
            <w:tcMar>
              <w:top w:w="50" w:type="dxa"/>
              <w:left w:w="100" w:type="dxa"/>
            </w:tcMar>
            <w:vAlign w:val="center"/>
          </w:tcPr>
          <w:p w14:paraId="0112D965" w14:textId="77777777" w:rsidR="00395E82" w:rsidRDefault="00054C4B">
            <w:pPr>
              <w:spacing w:after="0"/>
            </w:pPr>
            <w:r>
              <w:rPr>
                <w:rFonts w:ascii="Times New Roman" w:hAnsi="Times New Roman"/>
                <w:color w:val="000000"/>
                <w:sz w:val="24"/>
              </w:rPr>
              <w:t>51</w:t>
            </w:r>
          </w:p>
        </w:tc>
        <w:tc>
          <w:tcPr>
            <w:tcW w:w="4456" w:type="dxa"/>
            <w:tcMar>
              <w:top w:w="50" w:type="dxa"/>
              <w:left w:w="100" w:type="dxa"/>
            </w:tcMar>
            <w:vAlign w:val="center"/>
          </w:tcPr>
          <w:p w14:paraId="4B2AA134"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Виды отдыха в различное время года (карнавалы). Тексты для чтения вслух: сообщение информационного характера, отрывок из статьи научно-популярного характера, рассказ, диалог (беседа).</w:t>
            </w:r>
          </w:p>
          <w:p w14:paraId="3D77137F" w14:textId="77777777" w:rsidR="00395E82" w:rsidRDefault="00054C4B">
            <w:pPr>
              <w:spacing w:after="0"/>
              <w:ind w:left="135"/>
              <w:rPr>
                <w:lang w:val="ru-RU"/>
              </w:rPr>
            </w:pPr>
            <w:r>
              <w:rPr>
                <w:rFonts w:ascii="Times New Roman" w:hAnsi="Times New Roman"/>
                <w:color w:val="000000"/>
                <w:sz w:val="24"/>
                <w:lang w:val="ru-RU"/>
              </w:rPr>
              <w:t>Объём текста для чтения вслух – до 110 слов.</w:t>
            </w:r>
          </w:p>
        </w:tc>
        <w:tc>
          <w:tcPr>
            <w:tcW w:w="1060" w:type="dxa"/>
            <w:tcMar>
              <w:top w:w="50" w:type="dxa"/>
              <w:left w:w="100" w:type="dxa"/>
            </w:tcMar>
            <w:vAlign w:val="center"/>
          </w:tcPr>
          <w:p w14:paraId="1C33B8A5"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073F4CB0" w14:textId="77777777" w:rsidR="00395E82" w:rsidRDefault="00395E82">
            <w:pPr>
              <w:spacing w:after="0"/>
              <w:ind w:left="135"/>
              <w:jc w:val="center"/>
              <w:rPr>
                <w:lang w:val="ru-RU"/>
              </w:rPr>
            </w:pPr>
          </w:p>
        </w:tc>
        <w:tc>
          <w:tcPr>
            <w:tcW w:w="1896" w:type="dxa"/>
            <w:tcMar>
              <w:top w:w="50" w:type="dxa"/>
              <w:left w:w="100" w:type="dxa"/>
            </w:tcMar>
            <w:vAlign w:val="center"/>
          </w:tcPr>
          <w:p w14:paraId="226DBF00" w14:textId="77777777" w:rsidR="00395E82" w:rsidRDefault="00395E82">
            <w:pPr>
              <w:spacing w:after="0"/>
              <w:ind w:left="135"/>
              <w:jc w:val="center"/>
              <w:rPr>
                <w:lang w:val="ru-RU"/>
              </w:rPr>
            </w:pPr>
          </w:p>
        </w:tc>
        <w:tc>
          <w:tcPr>
            <w:tcW w:w="1367" w:type="dxa"/>
            <w:tcMar>
              <w:top w:w="50" w:type="dxa"/>
              <w:left w:w="100" w:type="dxa"/>
            </w:tcMar>
            <w:vAlign w:val="center"/>
          </w:tcPr>
          <w:p w14:paraId="67452C47" w14:textId="77777777" w:rsidR="00395E82" w:rsidRDefault="00395E82">
            <w:pPr>
              <w:spacing w:after="0"/>
              <w:ind w:left="135"/>
              <w:rPr>
                <w:lang w:val="ru-RU"/>
              </w:rPr>
            </w:pPr>
          </w:p>
        </w:tc>
        <w:tc>
          <w:tcPr>
            <w:tcW w:w="2893" w:type="dxa"/>
            <w:tcMar>
              <w:top w:w="50" w:type="dxa"/>
              <w:left w:w="100" w:type="dxa"/>
            </w:tcMar>
            <w:vAlign w:val="center"/>
          </w:tcPr>
          <w:p w14:paraId="63C0925B" w14:textId="77777777" w:rsidR="00395E82" w:rsidRDefault="00054C4B">
            <w:pPr>
              <w:spacing w:after="0"/>
              <w:ind w:left="135"/>
              <w:rPr>
                <w:lang w:val="ru-RU"/>
              </w:rPr>
            </w:pPr>
            <w:r>
              <w:rPr>
                <w:lang w:val="ru-RU"/>
              </w:rPr>
              <w:t>https://wordwall.net/ru</w:t>
            </w:r>
          </w:p>
        </w:tc>
      </w:tr>
      <w:tr w:rsidR="00395E82" w:rsidRPr="00AF38A4" w14:paraId="65323DF7" w14:textId="77777777">
        <w:trPr>
          <w:trHeight w:val="144"/>
          <w:tblCellSpacing w:w="0" w:type="dxa"/>
        </w:trPr>
        <w:tc>
          <w:tcPr>
            <w:tcW w:w="775" w:type="dxa"/>
            <w:tcMar>
              <w:top w:w="50" w:type="dxa"/>
              <w:left w:w="100" w:type="dxa"/>
            </w:tcMar>
            <w:vAlign w:val="center"/>
          </w:tcPr>
          <w:p w14:paraId="526326FD" w14:textId="77777777" w:rsidR="00395E82" w:rsidRDefault="00054C4B">
            <w:pPr>
              <w:spacing w:after="0"/>
              <w:rPr>
                <w:lang w:val="ru-RU"/>
              </w:rPr>
            </w:pPr>
            <w:r>
              <w:rPr>
                <w:rFonts w:ascii="Times New Roman" w:hAnsi="Times New Roman"/>
                <w:color w:val="000000"/>
                <w:sz w:val="24"/>
                <w:lang w:val="ru-RU"/>
              </w:rPr>
              <w:t>52</w:t>
            </w:r>
          </w:p>
        </w:tc>
        <w:tc>
          <w:tcPr>
            <w:tcW w:w="4456" w:type="dxa"/>
            <w:tcMar>
              <w:top w:w="50" w:type="dxa"/>
              <w:left w:w="100" w:type="dxa"/>
            </w:tcMar>
            <w:vAlign w:val="center"/>
          </w:tcPr>
          <w:p w14:paraId="40DB8EC1" w14:textId="77777777" w:rsidR="00395E82" w:rsidRDefault="00054C4B">
            <w:pPr>
              <w:spacing w:after="0"/>
              <w:ind w:left="135"/>
              <w:rPr>
                <w:lang w:val="ru-RU"/>
              </w:rPr>
            </w:pPr>
            <w:r>
              <w:rPr>
                <w:rFonts w:ascii="Times New Roman" w:hAnsi="Times New Roman"/>
                <w:color w:val="000000"/>
                <w:sz w:val="24"/>
                <w:lang w:val="ru-RU"/>
              </w:rPr>
              <w:t>Виды отдыха в различное время года (занятия в свободное время). 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p>
        </w:tc>
        <w:tc>
          <w:tcPr>
            <w:tcW w:w="1060" w:type="dxa"/>
            <w:tcMar>
              <w:top w:w="50" w:type="dxa"/>
              <w:left w:w="100" w:type="dxa"/>
            </w:tcMar>
            <w:vAlign w:val="center"/>
          </w:tcPr>
          <w:p w14:paraId="42004998"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20143100" w14:textId="77777777" w:rsidR="00395E82" w:rsidRDefault="00395E82">
            <w:pPr>
              <w:spacing w:after="0"/>
              <w:ind w:left="135"/>
              <w:jc w:val="center"/>
              <w:rPr>
                <w:lang w:val="ru-RU"/>
              </w:rPr>
            </w:pPr>
          </w:p>
        </w:tc>
        <w:tc>
          <w:tcPr>
            <w:tcW w:w="1896" w:type="dxa"/>
            <w:tcMar>
              <w:top w:w="50" w:type="dxa"/>
              <w:left w:w="100" w:type="dxa"/>
            </w:tcMar>
            <w:vAlign w:val="center"/>
          </w:tcPr>
          <w:p w14:paraId="41A88C3D" w14:textId="77777777" w:rsidR="00395E82" w:rsidRDefault="00395E82">
            <w:pPr>
              <w:spacing w:after="0"/>
              <w:ind w:left="135"/>
              <w:jc w:val="center"/>
              <w:rPr>
                <w:lang w:val="ru-RU"/>
              </w:rPr>
            </w:pPr>
          </w:p>
        </w:tc>
        <w:tc>
          <w:tcPr>
            <w:tcW w:w="1367" w:type="dxa"/>
            <w:tcMar>
              <w:top w:w="50" w:type="dxa"/>
              <w:left w:w="100" w:type="dxa"/>
            </w:tcMar>
            <w:vAlign w:val="center"/>
          </w:tcPr>
          <w:p w14:paraId="7A18E5AF" w14:textId="77777777" w:rsidR="00395E82" w:rsidRDefault="00395E82">
            <w:pPr>
              <w:spacing w:after="0"/>
              <w:ind w:left="135"/>
              <w:rPr>
                <w:lang w:val="ru-RU"/>
              </w:rPr>
            </w:pPr>
          </w:p>
        </w:tc>
        <w:tc>
          <w:tcPr>
            <w:tcW w:w="2893" w:type="dxa"/>
            <w:tcMar>
              <w:top w:w="50" w:type="dxa"/>
              <w:left w:w="100" w:type="dxa"/>
            </w:tcMar>
            <w:vAlign w:val="center"/>
          </w:tcPr>
          <w:p w14:paraId="28306F8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5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w:t>
              </w:r>
              <w:r>
                <w:rPr>
                  <w:rFonts w:ascii="Times New Roman" w:hAnsi="Times New Roman"/>
                  <w:color w:val="0000FF"/>
                  <w:u w:val="single"/>
                  <w:lang w:val="ru-RU"/>
                </w:rPr>
                <w:t>9</w:t>
              </w:r>
              <w:r>
                <w:rPr>
                  <w:rFonts w:ascii="Times New Roman" w:hAnsi="Times New Roman"/>
                  <w:color w:val="0000FF"/>
                  <w:u w:val="single"/>
                </w:rPr>
                <w:t>c</w:t>
              </w:r>
              <w:r>
                <w:rPr>
                  <w:rFonts w:ascii="Times New Roman" w:hAnsi="Times New Roman"/>
                  <w:color w:val="0000FF"/>
                  <w:u w:val="single"/>
                  <w:lang w:val="ru-RU"/>
                </w:rPr>
                <w:t>16</w:t>
              </w:r>
            </w:hyperlink>
          </w:p>
        </w:tc>
      </w:tr>
      <w:tr w:rsidR="00395E82" w14:paraId="0F130D99" w14:textId="77777777">
        <w:trPr>
          <w:trHeight w:val="144"/>
          <w:tblCellSpacing w:w="0" w:type="dxa"/>
        </w:trPr>
        <w:tc>
          <w:tcPr>
            <w:tcW w:w="775" w:type="dxa"/>
            <w:tcMar>
              <w:top w:w="50" w:type="dxa"/>
              <w:left w:w="100" w:type="dxa"/>
            </w:tcMar>
            <w:vAlign w:val="center"/>
          </w:tcPr>
          <w:p w14:paraId="53801CF9" w14:textId="77777777" w:rsidR="00395E82" w:rsidRDefault="00054C4B">
            <w:pPr>
              <w:spacing w:after="0"/>
            </w:pPr>
            <w:r>
              <w:rPr>
                <w:rFonts w:ascii="Times New Roman" w:hAnsi="Times New Roman"/>
                <w:color w:val="000000"/>
                <w:sz w:val="24"/>
              </w:rPr>
              <w:lastRenderedPageBreak/>
              <w:t>53</w:t>
            </w:r>
          </w:p>
        </w:tc>
        <w:tc>
          <w:tcPr>
            <w:tcW w:w="4456" w:type="dxa"/>
            <w:tcMar>
              <w:top w:w="50" w:type="dxa"/>
              <w:left w:w="100" w:type="dxa"/>
            </w:tcMar>
            <w:vAlign w:val="center"/>
          </w:tcPr>
          <w:p w14:paraId="74E45A0A" w14:textId="77777777" w:rsidR="00395E82" w:rsidRDefault="00054C4B">
            <w:pPr>
              <w:spacing w:after="0"/>
              <w:ind w:left="135"/>
              <w:rPr>
                <w:lang w:val="ru-RU"/>
              </w:rPr>
            </w:pPr>
            <w:r>
              <w:rPr>
                <w:rFonts w:ascii="Times New Roman" w:hAnsi="Times New Roman"/>
                <w:color w:val="000000"/>
                <w:sz w:val="24"/>
                <w:lang w:val="ru-RU"/>
              </w:rPr>
              <w:t>Виды отдыха в различное время года (планы на отдых). 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tc>
        <w:tc>
          <w:tcPr>
            <w:tcW w:w="1060" w:type="dxa"/>
            <w:tcMar>
              <w:top w:w="50" w:type="dxa"/>
              <w:left w:w="100" w:type="dxa"/>
            </w:tcMar>
            <w:vAlign w:val="center"/>
          </w:tcPr>
          <w:p w14:paraId="775F2CD0"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19471915" w14:textId="77777777" w:rsidR="00395E82" w:rsidRDefault="00395E82">
            <w:pPr>
              <w:spacing w:after="0"/>
              <w:ind w:left="135"/>
              <w:jc w:val="center"/>
              <w:rPr>
                <w:lang w:val="ru-RU"/>
              </w:rPr>
            </w:pPr>
          </w:p>
        </w:tc>
        <w:tc>
          <w:tcPr>
            <w:tcW w:w="1896" w:type="dxa"/>
            <w:tcMar>
              <w:top w:w="50" w:type="dxa"/>
              <w:left w:w="100" w:type="dxa"/>
            </w:tcMar>
            <w:vAlign w:val="center"/>
          </w:tcPr>
          <w:p w14:paraId="5799F54C" w14:textId="77777777" w:rsidR="00395E82" w:rsidRDefault="00395E82">
            <w:pPr>
              <w:spacing w:after="0"/>
              <w:ind w:left="135"/>
              <w:jc w:val="center"/>
              <w:rPr>
                <w:lang w:val="ru-RU"/>
              </w:rPr>
            </w:pPr>
          </w:p>
        </w:tc>
        <w:tc>
          <w:tcPr>
            <w:tcW w:w="1367" w:type="dxa"/>
            <w:tcMar>
              <w:top w:w="50" w:type="dxa"/>
              <w:left w:w="100" w:type="dxa"/>
            </w:tcMar>
            <w:vAlign w:val="center"/>
          </w:tcPr>
          <w:p w14:paraId="48644711" w14:textId="77777777" w:rsidR="00395E82" w:rsidRDefault="00395E82">
            <w:pPr>
              <w:spacing w:after="0"/>
              <w:ind w:left="135"/>
              <w:rPr>
                <w:lang w:val="ru-RU"/>
              </w:rPr>
            </w:pPr>
          </w:p>
        </w:tc>
        <w:tc>
          <w:tcPr>
            <w:tcW w:w="2893" w:type="dxa"/>
            <w:tcMar>
              <w:top w:w="50" w:type="dxa"/>
              <w:left w:w="100" w:type="dxa"/>
            </w:tcMar>
            <w:vAlign w:val="center"/>
          </w:tcPr>
          <w:p w14:paraId="4A072494" w14:textId="77777777" w:rsidR="00395E82" w:rsidRDefault="00054C4B">
            <w:pPr>
              <w:spacing w:after="0"/>
              <w:ind w:left="135"/>
              <w:rPr>
                <w:lang w:val="ru-RU"/>
              </w:rPr>
            </w:pPr>
            <w:r>
              <w:rPr>
                <w:lang w:val="ru-RU"/>
              </w:rPr>
              <w:t>https://wordwall.net/ru</w:t>
            </w:r>
          </w:p>
        </w:tc>
      </w:tr>
      <w:tr w:rsidR="00395E82" w14:paraId="1A610CB7" w14:textId="77777777">
        <w:trPr>
          <w:trHeight w:val="144"/>
          <w:tblCellSpacing w:w="0" w:type="dxa"/>
        </w:trPr>
        <w:tc>
          <w:tcPr>
            <w:tcW w:w="775" w:type="dxa"/>
            <w:tcMar>
              <w:top w:w="50" w:type="dxa"/>
              <w:left w:w="100" w:type="dxa"/>
            </w:tcMar>
            <w:vAlign w:val="center"/>
          </w:tcPr>
          <w:p w14:paraId="68FD532A" w14:textId="77777777" w:rsidR="00395E82" w:rsidRDefault="00054C4B">
            <w:pPr>
              <w:spacing w:after="0"/>
              <w:rPr>
                <w:lang w:val="ru-RU"/>
              </w:rPr>
            </w:pPr>
            <w:r>
              <w:rPr>
                <w:rFonts w:ascii="Times New Roman" w:hAnsi="Times New Roman"/>
                <w:color w:val="000000"/>
                <w:sz w:val="24"/>
                <w:lang w:val="ru-RU"/>
              </w:rPr>
              <w:t>54</w:t>
            </w:r>
          </w:p>
        </w:tc>
        <w:tc>
          <w:tcPr>
            <w:tcW w:w="4456" w:type="dxa"/>
            <w:tcMar>
              <w:top w:w="50" w:type="dxa"/>
              <w:left w:w="100" w:type="dxa"/>
            </w:tcMar>
            <w:vAlign w:val="center"/>
          </w:tcPr>
          <w:p w14:paraId="596C4F05" w14:textId="77777777" w:rsidR="00395E82" w:rsidRDefault="00054C4B">
            <w:pPr>
              <w:spacing w:after="0"/>
              <w:ind w:left="135"/>
              <w:rPr>
                <w:lang w:val="ru-RU"/>
              </w:rPr>
            </w:pPr>
            <w:r>
              <w:rPr>
                <w:rFonts w:ascii="Times New Roman" w:hAnsi="Times New Roman"/>
                <w:color w:val="000000"/>
                <w:sz w:val="24"/>
                <w:lang w:val="ru-RU"/>
              </w:rPr>
              <w:t>Виды отдыха в различное время года (осмотр достопримечательностей). 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c>
          <w:tcPr>
            <w:tcW w:w="1060" w:type="dxa"/>
            <w:tcMar>
              <w:top w:w="50" w:type="dxa"/>
              <w:left w:w="100" w:type="dxa"/>
            </w:tcMar>
            <w:vAlign w:val="center"/>
          </w:tcPr>
          <w:p w14:paraId="2B2047B6"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106BE33E" w14:textId="77777777" w:rsidR="00395E82" w:rsidRDefault="00395E82">
            <w:pPr>
              <w:spacing w:after="0"/>
              <w:ind w:left="135"/>
              <w:jc w:val="center"/>
              <w:rPr>
                <w:lang w:val="ru-RU"/>
              </w:rPr>
            </w:pPr>
          </w:p>
        </w:tc>
        <w:tc>
          <w:tcPr>
            <w:tcW w:w="1896" w:type="dxa"/>
            <w:tcMar>
              <w:top w:w="50" w:type="dxa"/>
              <w:left w:w="100" w:type="dxa"/>
            </w:tcMar>
            <w:vAlign w:val="center"/>
          </w:tcPr>
          <w:p w14:paraId="15F97800" w14:textId="77777777" w:rsidR="00395E82" w:rsidRDefault="00395E82">
            <w:pPr>
              <w:spacing w:after="0"/>
              <w:ind w:left="135"/>
              <w:jc w:val="center"/>
              <w:rPr>
                <w:lang w:val="ru-RU"/>
              </w:rPr>
            </w:pPr>
          </w:p>
        </w:tc>
        <w:tc>
          <w:tcPr>
            <w:tcW w:w="1367" w:type="dxa"/>
            <w:tcMar>
              <w:top w:w="50" w:type="dxa"/>
              <w:left w:w="100" w:type="dxa"/>
            </w:tcMar>
            <w:vAlign w:val="center"/>
          </w:tcPr>
          <w:p w14:paraId="1E7D4D80" w14:textId="77777777" w:rsidR="00395E82" w:rsidRDefault="00395E82">
            <w:pPr>
              <w:spacing w:after="0"/>
              <w:ind w:left="135"/>
              <w:rPr>
                <w:lang w:val="ru-RU"/>
              </w:rPr>
            </w:pPr>
          </w:p>
        </w:tc>
        <w:tc>
          <w:tcPr>
            <w:tcW w:w="2893" w:type="dxa"/>
            <w:tcMar>
              <w:top w:w="50" w:type="dxa"/>
              <w:left w:w="100" w:type="dxa"/>
            </w:tcMar>
            <w:vAlign w:val="center"/>
          </w:tcPr>
          <w:p w14:paraId="4812F580" w14:textId="77777777" w:rsidR="00395E82" w:rsidRDefault="00054C4B">
            <w:pPr>
              <w:spacing w:after="0"/>
              <w:ind w:left="135"/>
              <w:rPr>
                <w:lang w:val="ru-RU"/>
              </w:rPr>
            </w:pPr>
            <w:r>
              <w:rPr>
                <w:lang w:val="ru-RU"/>
              </w:rPr>
              <w:t>https://wordwall.net/ru</w:t>
            </w:r>
          </w:p>
        </w:tc>
      </w:tr>
      <w:tr w:rsidR="00395E82" w14:paraId="7586710A" w14:textId="77777777">
        <w:trPr>
          <w:trHeight w:val="144"/>
          <w:tblCellSpacing w:w="0" w:type="dxa"/>
        </w:trPr>
        <w:tc>
          <w:tcPr>
            <w:tcW w:w="775" w:type="dxa"/>
            <w:tcMar>
              <w:top w:w="50" w:type="dxa"/>
              <w:left w:w="100" w:type="dxa"/>
            </w:tcMar>
            <w:vAlign w:val="center"/>
          </w:tcPr>
          <w:p w14:paraId="18317A76" w14:textId="77777777" w:rsidR="00395E82" w:rsidRDefault="00054C4B">
            <w:pPr>
              <w:spacing w:after="0"/>
              <w:rPr>
                <w:lang w:val="ru-RU"/>
              </w:rPr>
            </w:pPr>
            <w:r>
              <w:rPr>
                <w:rFonts w:ascii="Times New Roman" w:hAnsi="Times New Roman"/>
                <w:color w:val="000000"/>
                <w:sz w:val="24"/>
                <w:lang w:val="ru-RU"/>
              </w:rPr>
              <w:t>55</w:t>
            </w:r>
          </w:p>
        </w:tc>
        <w:tc>
          <w:tcPr>
            <w:tcW w:w="4456" w:type="dxa"/>
            <w:tcMar>
              <w:top w:w="50" w:type="dxa"/>
              <w:left w:w="100" w:type="dxa"/>
            </w:tcMar>
            <w:vAlign w:val="center"/>
          </w:tcPr>
          <w:p w14:paraId="3D33BA43" w14:textId="77777777" w:rsidR="00395E82" w:rsidRDefault="00054C4B">
            <w:pPr>
              <w:spacing w:after="0"/>
              <w:ind w:left="135"/>
              <w:rPr>
                <w:lang w:val="ru-RU"/>
              </w:rPr>
            </w:pPr>
            <w:r>
              <w:rPr>
                <w:rFonts w:ascii="Times New Roman" w:hAnsi="Times New Roman"/>
                <w:color w:val="000000"/>
                <w:sz w:val="24"/>
                <w:lang w:val="ru-RU"/>
              </w:rPr>
              <w:t>Виды отдыха в различное время года (посещение музея). 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tc>
        <w:tc>
          <w:tcPr>
            <w:tcW w:w="1060" w:type="dxa"/>
            <w:tcMar>
              <w:top w:w="50" w:type="dxa"/>
              <w:left w:w="100" w:type="dxa"/>
            </w:tcMar>
            <w:vAlign w:val="center"/>
          </w:tcPr>
          <w:p w14:paraId="047D7B6E"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5CF4CB54" w14:textId="77777777" w:rsidR="00395E82" w:rsidRDefault="00395E82">
            <w:pPr>
              <w:spacing w:after="0"/>
              <w:ind w:left="135"/>
              <w:jc w:val="center"/>
              <w:rPr>
                <w:lang w:val="ru-RU"/>
              </w:rPr>
            </w:pPr>
          </w:p>
        </w:tc>
        <w:tc>
          <w:tcPr>
            <w:tcW w:w="1896" w:type="dxa"/>
            <w:tcMar>
              <w:top w:w="50" w:type="dxa"/>
              <w:left w:w="100" w:type="dxa"/>
            </w:tcMar>
            <w:vAlign w:val="center"/>
          </w:tcPr>
          <w:p w14:paraId="36294157" w14:textId="77777777" w:rsidR="00395E82" w:rsidRDefault="00395E82">
            <w:pPr>
              <w:spacing w:after="0"/>
              <w:ind w:left="135"/>
              <w:jc w:val="center"/>
              <w:rPr>
                <w:lang w:val="ru-RU"/>
              </w:rPr>
            </w:pPr>
          </w:p>
        </w:tc>
        <w:tc>
          <w:tcPr>
            <w:tcW w:w="1367" w:type="dxa"/>
            <w:tcMar>
              <w:top w:w="50" w:type="dxa"/>
              <w:left w:w="100" w:type="dxa"/>
            </w:tcMar>
            <w:vAlign w:val="center"/>
          </w:tcPr>
          <w:p w14:paraId="67BC68B1" w14:textId="77777777" w:rsidR="00395E82" w:rsidRDefault="00395E82">
            <w:pPr>
              <w:spacing w:after="0"/>
              <w:ind w:left="135"/>
            </w:pPr>
          </w:p>
        </w:tc>
        <w:tc>
          <w:tcPr>
            <w:tcW w:w="2893" w:type="dxa"/>
            <w:tcMar>
              <w:top w:w="50" w:type="dxa"/>
              <w:left w:w="100" w:type="dxa"/>
            </w:tcMar>
            <w:vAlign w:val="center"/>
          </w:tcPr>
          <w:p w14:paraId="42093015" w14:textId="77777777" w:rsidR="00395E82" w:rsidRDefault="00054C4B">
            <w:pPr>
              <w:spacing w:after="0"/>
              <w:ind w:left="135"/>
            </w:pPr>
            <w:r>
              <w:t>https://wordwall.net/ru</w:t>
            </w:r>
          </w:p>
        </w:tc>
      </w:tr>
      <w:tr w:rsidR="00395E82" w:rsidRPr="00AF38A4" w14:paraId="199DB7BF" w14:textId="77777777">
        <w:trPr>
          <w:trHeight w:val="144"/>
          <w:tblCellSpacing w:w="0" w:type="dxa"/>
        </w:trPr>
        <w:tc>
          <w:tcPr>
            <w:tcW w:w="775" w:type="dxa"/>
            <w:tcMar>
              <w:top w:w="50" w:type="dxa"/>
              <w:left w:w="100" w:type="dxa"/>
            </w:tcMar>
            <w:vAlign w:val="center"/>
          </w:tcPr>
          <w:p w14:paraId="41AB7D8D" w14:textId="77777777" w:rsidR="00395E82" w:rsidRDefault="00054C4B">
            <w:pPr>
              <w:spacing w:after="0"/>
            </w:pPr>
            <w:r>
              <w:rPr>
                <w:rFonts w:ascii="Times New Roman" w:hAnsi="Times New Roman"/>
                <w:color w:val="000000"/>
                <w:sz w:val="24"/>
              </w:rPr>
              <w:t>56</w:t>
            </w:r>
          </w:p>
        </w:tc>
        <w:tc>
          <w:tcPr>
            <w:tcW w:w="4456" w:type="dxa"/>
            <w:tcMar>
              <w:top w:w="50" w:type="dxa"/>
              <w:left w:w="100" w:type="dxa"/>
            </w:tcMar>
            <w:vAlign w:val="center"/>
          </w:tcPr>
          <w:p w14:paraId="6AFC59DE" w14:textId="77777777" w:rsidR="00395E82" w:rsidRDefault="00054C4B">
            <w:pPr>
              <w:spacing w:after="0"/>
              <w:ind w:left="135"/>
              <w:rPr>
                <w:lang w:val="ru-RU"/>
              </w:rPr>
            </w:pPr>
            <w:r>
              <w:rPr>
                <w:rFonts w:ascii="Times New Roman" w:hAnsi="Times New Roman"/>
                <w:color w:val="000000"/>
                <w:sz w:val="24"/>
                <w:lang w:val="ru-RU"/>
              </w:rPr>
              <w:t>Виды отдыха в различное время года (транспорт).  изложение (пересказ) основного содержания прочитанного (прослушанного) текста с выражением своего отношения к событиям и фактам, изложенным в тексте;</w:t>
            </w:r>
          </w:p>
        </w:tc>
        <w:tc>
          <w:tcPr>
            <w:tcW w:w="1060" w:type="dxa"/>
            <w:tcMar>
              <w:top w:w="50" w:type="dxa"/>
              <w:left w:w="100" w:type="dxa"/>
            </w:tcMar>
            <w:vAlign w:val="center"/>
          </w:tcPr>
          <w:p w14:paraId="6E109D12"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0E66AC76" w14:textId="77777777" w:rsidR="00395E82" w:rsidRDefault="00395E82">
            <w:pPr>
              <w:spacing w:after="0"/>
              <w:ind w:left="135"/>
              <w:jc w:val="center"/>
              <w:rPr>
                <w:lang w:val="ru-RU"/>
              </w:rPr>
            </w:pPr>
          </w:p>
        </w:tc>
        <w:tc>
          <w:tcPr>
            <w:tcW w:w="1896" w:type="dxa"/>
            <w:tcMar>
              <w:top w:w="50" w:type="dxa"/>
              <w:left w:w="100" w:type="dxa"/>
            </w:tcMar>
            <w:vAlign w:val="center"/>
          </w:tcPr>
          <w:p w14:paraId="13F2D428" w14:textId="77777777" w:rsidR="00395E82" w:rsidRDefault="00395E82">
            <w:pPr>
              <w:spacing w:after="0"/>
              <w:ind w:left="135"/>
              <w:jc w:val="center"/>
              <w:rPr>
                <w:lang w:val="ru-RU"/>
              </w:rPr>
            </w:pPr>
          </w:p>
        </w:tc>
        <w:tc>
          <w:tcPr>
            <w:tcW w:w="1367" w:type="dxa"/>
            <w:tcMar>
              <w:top w:w="50" w:type="dxa"/>
              <w:left w:w="100" w:type="dxa"/>
            </w:tcMar>
            <w:vAlign w:val="center"/>
          </w:tcPr>
          <w:p w14:paraId="65C1B93A" w14:textId="77777777" w:rsidR="00395E82" w:rsidRDefault="00395E82">
            <w:pPr>
              <w:spacing w:after="0"/>
              <w:ind w:left="135"/>
              <w:rPr>
                <w:lang w:val="ru-RU"/>
              </w:rPr>
            </w:pPr>
          </w:p>
        </w:tc>
        <w:tc>
          <w:tcPr>
            <w:tcW w:w="2893" w:type="dxa"/>
            <w:tcMar>
              <w:top w:w="50" w:type="dxa"/>
              <w:left w:w="100" w:type="dxa"/>
            </w:tcMar>
            <w:vAlign w:val="center"/>
          </w:tcPr>
          <w:p w14:paraId="53EBD6D6"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5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w:t>
              </w:r>
              <w:r>
                <w:rPr>
                  <w:rFonts w:ascii="Times New Roman" w:hAnsi="Times New Roman"/>
                  <w:color w:val="0000FF"/>
                  <w:u w:val="single"/>
                  <w:lang w:val="ru-RU"/>
                </w:rPr>
                <w:t>9478</w:t>
              </w:r>
            </w:hyperlink>
          </w:p>
        </w:tc>
      </w:tr>
      <w:tr w:rsidR="00395E82" w14:paraId="0DAACB00" w14:textId="77777777">
        <w:trPr>
          <w:trHeight w:val="144"/>
          <w:tblCellSpacing w:w="0" w:type="dxa"/>
        </w:trPr>
        <w:tc>
          <w:tcPr>
            <w:tcW w:w="775" w:type="dxa"/>
            <w:tcMar>
              <w:top w:w="50" w:type="dxa"/>
              <w:left w:w="100" w:type="dxa"/>
            </w:tcMar>
            <w:vAlign w:val="center"/>
          </w:tcPr>
          <w:p w14:paraId="529ED25B" w14:textId="77777777" w:rsidR="00395E82" w:rsidRDefault="00054C4B">
            <w:pPr>
              <w:spacing w:after="0"/>
              <w:rPr>
                <w:lang w:val="ru-RU"/>
              </w:rPr>
            </w:pPr>
            <w:r>
              <w:rPr>
                <w:rFonts w:ascii="Times New Roman" w:hAnsi="Times New Roman"/>
                <w:color w:val="000000"/>
                <w:sz w:val="24"/>
                <w:lang w:val="ru-RU"/>
              </w:rPr>
              <w:t>57</w:t>
            </w:r>
          </w:p>
        </w:tc>
        <w:tc>
          <w:tcPr>
            <w:tcW w:w="4456" w:type="dxa"/>
            <w:tcMar>
              <w:top w:w="50" w:type="dxa"/>
              <w:left w:w="100" w:type="dxa"/>
            </w:tcMar>
            <w:vAlign w:val="center"/>
          </w:tcPr>
          <w:p w14:paraId="31F8E133" w14:textId="77777777" w:rsidR="00395E82" w:rsidRDefault="00054C4B">
            <w:pPr>
              <w:spacing w:after="0"/>
              <w:ind w:left="135"/>
              <w:rPr>
                <w:lang w:val="ru-RU"/>
              </w:rPr>
            </w:pPr>
            <w:r>
              <w:rPr>
                <w:rFonts w:ascii="Times New Roman" w:hAnsi="Times New Roman"/>
                <w:color w:val="000000"/>
                <w:sz w:val="24"/>
                <w:lang w:val="ru-RU"/>
              </w:rPr>
              <w:t xml:space="preserve">Виды отдыха в различное время года. Путешествия по России и зарубежным </w:t>
            </w:r>
            <w:r>
              <w:rPr>
                <w:rFonts w:ascii="Times New Roman" w:hAnsi="Times New Roman"/>
                <w:color w:val="000000"/>
                <w:sz w:val="24"/>
                <w:lang w:val="ru-RU"/>
              </w:rPr>
              <w:lastRenderedPageBreak/>
              <w:t>странам (активный отдых). выражение и краткое аргументирование своего мнения по отношению к услышанному (прочитанному);</w:t>
            </w:r>
          </w:p>
        </w:tc>
        <w:tc>
          <w:tcPr>
            <w:tcW w:w="1060" w:type="dxa"/>
            <w:tcMar>
              <w:top w:w="50" w:type="dxa"/>
              <w:left w:w="100" w:type="dxa"/>
            </w:tcMar>
            <w:vAlign w:val="center"/>
          </w:tcPr>
          <w:p w14:paraId="33E429D6"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5325B515" w14:textId="77777777" w:rsidR="00395E82" w:rsidRDefault="00395E82">
            <w:pPr>
              <w:spacing w:after="0"/>
              <w:ind w:left="135"/>
              <w:jc w:val="center"/>
              <w:rPr>
                <w:lang w:val="ru-RU"/>
              </w:rPr>
            </w:pPr>
          </w:p>
        </w:tc>
        <w:tc>
          <w:tcPr>
            <w:tcW w:w="1896" w:type="dxa"/>
            <w:tcMar>
              <w:top w:w="50" w:type="dxa"/>
              <w:left w:w="100" w:type="dxa"/>
            </w:tcMar>
            <w:vAlign w:val="center"/>
          </w:tcPr>
          <w:p w14:paraId="68A0C543" w14:textId="77777777" w:rsidR="00395E82" w:rsidRDefault="00395E82">
            <w:pPr>
              <w:spacing w:after="0"/>
              <w:ind w:left="135"/>
              <w:jc w:val="center"/>
              <w:rPr>
                <w:lang w:val="ru-RU"/>
              </w:rPr>
            </w:pPr>
          </w:p>
        </w:tc>
        <w:tc>
          <w:tcPr>
            <w:tcW w:w="1367" w:type="dxa"/>
            <w:tcMar>
              <w:top w:w="50" w:type="dxa"/>
              <w:left w:w="100" w:type="dxa"/>
            </w:tcMar>
            <w:vAlign w:val="center"/>
          </w:tcPr>
          <w:p w14:paraId="7ABC84FC" w14:textId="77777777" w:rsidR="00395E82" w:rsidRDefault="00395E82">
            <w:pPr>
              <w:spacing w:after="0"/>
              <w:ind w:left="135"/>
            </w:pPr>
          </w:p>
        </w:tc>
        <w:tc>
          <w:tcPr>
            <w:tcW w:w="2893" w:type="dxa"/>
            <w:tcMar>
              <w:top w:w="50" w:type="dxa"/>
              <w:left w:w="100" w:type="dxa"/>
            </w:tcMar>
            <w:vAlign w:val="center"/>
          </w:tcPr>
          <w:p w14:paraId="2D46BC19" w14:textId="77777777" w:rsidR="00395E82" w:rsidRDefault="00054C4B">
            <w:pPr>
              <w:spacing w:after="0"/>
              <w:ind w:left="135"/>
            </w:pPr>
            <w:r>
              <w:t>https://wordwall.net/ru</w:t>
            </w:r>
          </w:p>
        </w:tc>
      </w:tr>
      <w:tr w:rsidR="00395E82" w14:paraId="3C8F89B4" w14:textId="77777777">
        <w:trPr>
          <w:trHeight w:val="144"/>
          <w:tblCellSpacing w:w="0" w:type="dxa"/>
        </w:trPr>
        <w:tc>
          <w:tcPr>
            <w:tcW w:w="775" w:type="dxa"/>
            <w:tcMar>
              <w:top w:w="50" w:type="dxa"/>
              <w:left w:w="100" w:type="dxa"/>
            </w:tcMar>
            <w:vAlign w:val="center"/>
          </w:tcPr>
          <w:p w14:paraId="6C3A7027" w14:textId="77777777" w:rsidR="00395E82" w:rsidRDefault="00054C4B">
            <w:pPr>
              <w:spacing w:after="0"/>
            </w:pPr>
            <w:r>
              <w:rPr>
                <w:rFonts w:ascii="Times New Roman" w:hAnsi="Times New Roman"/>
                <w:color w:val="000000"/>
                <w:sz w:val="24"/>
              </w:rPr>
              <w:t>58</w:t>
            </w:r>
          </w:p>
        </w:tc>
        <w:tc>
          <w:tcPr>
            <w:tcW w:w="4456" w:type="dxa"/>
            <w:tcMar>
              <w:top w:w="50" w:type="dxa"/>
              <w:left w:w="100" w:type="dxa"/>
            </w:tcMar>
            <w:vAlign w:val="center"/>
          </w:tcPr>
          <w:p w14:paraId="18ED6801" w14:textId="77777777" w:rsidR="00395E82" w:rsidRDefault="00054C4B">
            <w:pPr>
              <w:spacing w:after="0"/>
              <w:ind w:left="135"/>
              <w:rPr>
                <w:lang w:val="ru-RU"/>
              </w:rPr>
            </w:pPr>
            <w:r>
              <w:rPr>
                <w:rFonts w:ascii="Times New Roman" w:hAnsi="Times New Roman"/>
                <w:color w:val="000000"/>
                <w:sz w:val="24"/>
                <w:lang w:val="ru-RU"/>
              </w:rPr>
              <w:t>Виды отдыха в различное время года. Путешествия по России  и зарубежным странам (поход). Тексты для аудирования: диалог (беседа), высказывания собеседников в ситуациях повседневного общения, рассказ, сообщение информационного характера.</w:t>
            </w:r>
          </w:p>
        </w:tc>
        <w:tc>
          <w:tcPr>
            <w:tcW w:w="1060" w:type="dxa"/>
            <w:tcMar>
              <w:top w:w="50" w:type="dxa"/>
              <w:left w:w="100" w:type="dxa"/>
            </w:tcMar>
            <w:vAlign w:val="center"/>
          </w:tcPr>
          <w:p w14:paraId="66BBAE2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4913F191" w14:textId="77777777" w:rsidR="00395E82" w:rsidRDefault="00395E82">
            <w:pPr>
              <w:spacing w:after="0"/>
              <w:ind w:left="135"/>
              <w:jc w:val="center"/>
              <w:rPr>
                <w:lang w:val="ru-RU"/>
              </w:rPr>
            </w:pPr>
          </w:p>
        </w:tc>
        <w:tc>
          <w:tcPr>
            <w:tcW w:w="1896" w:type="dxa"/>
            <w:tcMar>
              <w:top w:w="50" w:type="dxa"/>
              <w:left w:w="100" w:type="dxa"/>
            </w:tcMar>
            <w:vAlign w:val="center"/>
          </w:tcPr>
          <w:p w14:paraId="1D272FC1" w14:textId="77777777" w:rsidR="00395E82" w:rsidRDefault="00395E82">
            <w:pPr>
              <w:spacing w:after="0"/>
              <w:ind w:left="135"/>
              <w:jc w:val="center"/>
              <w:rPr>
                <w:lang w:val="ru-RU"/>
              </w:rPr>
            </w:pPr>
          </w:p>
        </w:tc>
        <w:tc>
          <w:tcPr>
            <w:tcW w:w="1367" w:type="dxa"/>
            <w:tcMar>
              <w:top w:w="50" w:type="dxa"/>
              <w:left w:w="100" w:type="dxa"/>
            </w:tcMar>
            <w:vAlign w:val="center"/>
          </w:tcPr>
          <w:p w14:paraId="035FBE0F" w14:textId="77777777" w:rsidR="00395E82" w:rsidRDefault="00395E82">
            <w:pPr>
              <w:spacing w:after="0"/>
              <w:ind w:left="135"/>
            </w:pPr>
          </w:p>
        </w:tc>
        <w:tc>
          <w:tcPr>
            <w:tcW w:w="2893" w:type="dxa"/>
            <w:tcMar>
              <w:top w:w="50" w:type="dxa"/>
              <w:left w:w="100" w:type="dxa"/>
            </w:tcMar>
            <w:vAlign w:val="center"/>
          </w:tcPr>
          <w:p w14:paraId="0B0AE8BE" w14:textId="77777777" w:rsidR="00395E82" w:rsidRDefault="00054C4B">
            <w:pPr>
              <w:spacing w:after="0"/>
              <w:ind w:left="135"/>
            </w:pPr>
            <w:r>
              <w:t>https://wordwall.net/ru</w:t>
            </w:r>
          </w:p>
        </w:tc>
      </w:tr>
      <w:tr w:rsidR="00395E82" w14:paraId="6AC01FB8" w14:textId="77777777">
        <w:trPr>
          <w:trHeight w:val="144"/>
          <w:tblCellSpacing w:w="0" w:type="dxa"/>
        </w:trPr>
        <w:tc>
          <w:tcPr>
            <w:tcW w:w="775" w:type="dxa"/>
            <w:tcMar>
              <w:top w:w="50" w:type="dxa"/>
              <w:left w:w="100" w:type="dxa"/>
            </w:tcMar>
            <w:vAlign w:val="center"/>
          </w:tcPr>
          <w:p w14:paraId="69A29F92" w14:textId="77777777" w:rsidR="00395E82" w:rsidRDefault="00054C4B">
            <w:pPr>
              <w:spacing w:after="0"/>
            </w:pPr>
            <w:r>
              <w:rPr>
                <w:rFonts w:ascii="Times New Roman" w:hAnsi="Times New Roman"/>
                <w:color w:val="000000"/>
                <w:sz w:val="24"/>
              </w:rPr>
              <w:t>59</w:t>
            </w:r>
          </w:p>
        </w:tc>
        <w:tc>
          <w:tcPr>
            <w:tcW w:w="4456" w:type="dxa"/>
            <w:tcMar>
              <w:top w:w="50" w:type="dxa"/>
              <w:left w:w="100" w:type="dxa"/>
            </w:tcMar>
            <w:vAlign w:val="center"/>
          </w:tcPr>
          <w:p w14:paraId="1ED0946F"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Виды отдыха в различное время года. Путешествия по России и зарубежным странам (туризм). Развитие умений письменной речи:</w:t>
            </w:r>
          </w:p>
          <w:p w14:paraId="42DB2B7C"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составление плана (тезисов) устного или письменного сообщения;</w:t>
            </w:r>
          </w:p>
          <w:p w14:paraId="6D20009F" w14:textId="77777777" w:rsidR="00395E82" w:rsidRDefault="00054C4B">
            <w:pPr>
              <w:spacing w:after="0"/>
              <w:ind w:left="135"/>
              <w:rPr>
                <w:lang w:val="ru-RU"/>
              </w:rPr>
            </w:pPr>
            <w:r>
              <w:rPr>
                <w:rFonts w:ascii="Times New Roman" w:hAnsi="Times New Roman"/>
                <w:color w:val="000000"/>
                <w:sz w:val="24"/>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tc>
        <w:tc>
          <w:tcPr>
            <w:tcW w:w="1060" w:type="dxa"/>
            <w:tcMar>
              <w:top w:w="50" w:type="dxa"/>
              <w:left w:w="100" w:type="dxa"/>
            </w:tcMar>
            <w:vAlign w:val="center"/>
          </w:tcPr>
          <w:p w14:paraId="7FC4C606"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3AEDD488" w14:textId="77777777" w:rsidR="00395E82" w:rsidRDefault="00395E82">
            <w:pPr>
              <w:spacing w:after="0"/>
              <w:ind w:left="135"/>
              <w:jc w:val="center"/>
              <w:rPr>
                <w:lang w:val="ru-RU"/>
              </w:rPr>
            </w:pPr>
          </w:p>
        </w:tc>
        <w:tc>
          <w:tcPr>
            <w:tcW w:w="1896" w:type="dxa"/>
            <w:tcMar>
              <w:top w:w="50" w:type="dxa"/>
              <w:left w:w="100" w:type="dxa"/>
            </w:tcMar>
            <w:vAlign w:val="center"/>
          </w:tcPr>
          <w:p w14:paraId="50FF4517" w14:textId="77777777" w:rsidR="00395E82" w:rsidRDefault="00395E82">
            <w:pPr>
              <w:spacing w:after="0"/>
              <w:ind w:left="135"/>
              <w:jc w:val="center"/>
              <w:rPr>
                <w:lang w:val="ru-RU"/>
              </w:rPr>
            </w:pPr>
          </w:p>
        </w:tc>
        <w:tc>
          <w:tcPr>
            <w:tcW w:w="1367" w:type="dxa"/>
            <w:tcMar>
              <w:top w:w="50" w:type="dxa"/>
              <w:left w:w="100" w:type="dxa"/>
            </w:tcMar>
            <w:vAlign w:val="center"/>
          </w:tcPr>
          <w:p w14:paraId="6C0A5B78" w14:textId="77777777" w:rsidR="00395E82" w:rsidRDefault="00395E82">
            <w:pPr>
              <w:spacing w:after="0"/>
              <w:ind w:left="135"/>
            </w:pPr>
          </w:p>
        </w:tc>
        <w:tc>
          <w:tcPr>
            <w:tcW w:w="2893" w:type="dxa"/>
            <w:tcMar>
              <w:top w:w="50" w:type="dxa"/>
              <w:left w:w="100" w:type="dxa"/>
            </w:tcMar>
            <w:vAlign w:val="center"/>
          </w:tcPr>
          <w:p w14:paraId="6463FBCF" w14:textId="77777777" w:rsidR="00395E82" w:rsidRDefault="00AF38A4">
            <w:pPr>
              <w:spacing w:after="0"/>
              <w:ind w:left="135"/>
            </w:pPr>
            <w:hyperlink r:id="rId459" w:history="1">
              <w:r w:rsidR="00054C4B">
                <w:rPr>
                  <w:rStyle w:val="a4"/>
                </w:rPr>
                <w:t>https://wordwall.net/ru</w:t>
              </w:r>
            </w:hyperlink>
          </w:p>
        </w:tc>
      </w:tr>
      <w:tr w:rsidR="00395E82" w14:paraId="29C9E101" w14:textId="77777777">
        <w:trPr>
          <w:trHeight w:val="144"/>
          <w:tblCellSpacing w:w="0" w:type="dxa"/>
        </w:trPr>
        <w:tc>
          <w:tcPr>
            <w:tcW w:w="775" w:type="dxa"/>
            <w:tcMar>
              <w:top w:w="50" w:type="dxa"/>
              <w:left w:w="100" w:type="dxa"/>
            </w:tcMar>
            <w:vAlign w:val="center"/>
          </w:tcPr>
          <w:p w14:paraId="678DC8C8" w14:textId="77777777" w:rsidR="00395E82" w:rsidRDefault="00054C4B">
            <w:pPr>
              <w:spacing w:after="0"/>
            </w:pPr>
            <w:r>
              <w:rPr>
                <w:rFonts w:ascii="Times New Roman" w:hAnsi="Times New Roman"/>
                <w:color w:val="000000"/>
                <w:sz w:val="24"/>
              </w:rPr>
              <w:t>60</w:t>
            </w:r>
          </w:p>
        </w:tc>
        <w:tc>
          <w:tcPr>
            <w:tcW w:w="4456" w:type="dxa"/>
            <w:tcMar>
              <w:top w:w="50" w:type="dxa"/>
              <w:left w:w="100" w:type="dxa"/>
            </w:tcMar>
            <w:vAlign w:val="center"/>
          </w:tcPr>
          <w:p w14:paraId="455C92EC" w14:textId="77777777" w:rsidR="00395E82" w:rsidRDefault="00054C4B">
            <w:pPr>
              <w:spacing w:after="0"/>
              <w:ind w:left="135"/>
              <w:rPr>
                <w:lang w:val="ru-RU"/>
              </w:rPr>
            </w:pPr>
            <w:r>
              <w:rPr>
                <w:rFonts w:ascii="Times New Roman" w:hAnsi="Times New Roman"/>
                <w:color w:val="000000"/>
                <w:sz w:val="24"/>
                <w:lang w:val="ru-RU"/>
              </w:rPr>
              <w:t xml:space="preserve">Виды отдыха в различное время года. Путешествия по России и зарубежным странам. кратко представлять некоторые культурные явления родной страны и страны (стран) изучаемого </w:t>
            </w:r>
          </w:p>
        </w:tc>
        <w:tc>
          <w:tcPr>
            <w:tcW w:w="1060" w:type="dxa"/>
            <w:tcMar>
              <w:top w:w="50" w:type="dxa"/>
              <w:left w:w="100" w:type="dxa"/>
            </w:tcMar>
            <w:vAlign w:val="center"/>
          </w:tcPr>
          <w:p w14:paraId="0B7D41A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5F4C55F1" w14:textId="77777777" w:rsidR="00395E82" w:rsidRDefault="00395E82">
            <w:pPr>
              <w:spacing w:after="0"/>
              <w:ind w:left="135"/>
              <w:jc w:val="center"/>
              <w:rPr>
                <w:lang w:val="ru-RU"/>
              </w:rPr>
            </w:pPr>
          </w:p>
        </w:tc>
        <w:tc>
          <w:tcPr>
            <w:tcW w:w="1896" w:type="dxa"/>
            <w:tcMar>
              <w:top w:w="50" w:type="dxa"/>
              <w:left w:w="100" w:type="dxa"/>
            </w:tcMar>
            <w:vAlign w:val="center"/>
          </w:tcPr>
          <w:p w14:paraId="0E89FA30" w14:textId="77777777" w:rsidR="00395E82" w:rsidRDefault="00395E82">
            <w:pPr>
              <w:spacing w:after="0"/>
              <w:ind w:left="135"/>
              <w:jc w:val="center"/>
              <w:rPr>
                <w:lang w:val="ru-RU"/>
              </w:rPr>
            </w:pPr>
          </w:p>
        </w:tc>
        <w:tc>
          <w:tcPr>
            <w:tcW w:w="1367" w:type="dxa"/>
            <w:tcMar>
              <w:top w:w="50" w:type="dxa"/>
              <w:left w:w="100" w:type="dxa"/>
            </w:tcMar>
            <w:vAlign w:val="center"/>
          </w:tcPr>
          <w:p w14:paraId="5E4FABAC" w14:textId="77777777" w:rsidR="00395E82" w:rsidRDefault="00395E82">
            <w:pPr>
              <w:spacing w:after="0"/>
              <w:ind w:left="135"/>
            </w:pPr>
          </w:p>
        </w:tc>
        <w:tc>
          <w:tcPr>
            <w:tcW w:w="2893" w:type="dxa"/>
            <w:tcMar>
              <w:top w:w="50" w:type="dxa"/>
              <w:left w:w="100" w:type="dxa"/>
            </w:tcMar>
            <w:vAlign w:val="center"/>
          </w:tcPr>
          <w:p w14:paraId="3179D414" w14:textId="77777777" w:rsidR="00395E82" w:rsidRDefault="00AF38A4">
            <w:pPr>
              <w:spacing w:after="0"/>
              <w:ind w:left="135"/>
            </w:pPr>
            <w:hyperlink r:id="rId460" w:history="1">
              <w:r w:rsidR="00054C4B">
                <w:rPr>
                  <w:rStyle w:val="a4"/>
                </w:rPr>
                <w:t>https://wordwall.net/ru</w:t>
              </w:r>
            </w:hyperlink>
          </w:p>
        </w:tc>
      </w:tr>
      <w:tr w:rsidR="00395E82" w14:paraId="1ECF47E5" w14:textId="77777777">
        <w:trPr>
          <w:trHeight w:val="144"/>
          <w:tblCellSpacing w:w="0" w:type="dxa"/>
        </w:trPr>
        <w:tc>
          <w:tcPr>
            <w:tcW w:w="775" w:type="dxa"/>
            <w:tcMar>
              <w:top w:w="50" w:type="dxa"/>
              <w:left w:w="100" w:type="dxa"/>
            </w:tcMar>
            <w:vAlign w:val="center"/>
          </w:tcPr>
          <w:p w14:paraId="40C99FC1" w14:textId="77777777" w:rsidR="00395E82" w:rsidRDefault="00054C4B">
            <w:pPr>
              <w:spacing w:after="0"/>
            </w:pPr>
            <w:r>
              <w:rPr>
                <w:rFonts w:ascii="Times New Roman" w:hAnsi="Times New Roman"/>
                <w:color w:val="000000"/>
                <w:sz w:val="24"/>
              </w:rPr>
              <w:t>61</w:t>
            </w:r>
          </w:p>
        </w:tc>
        <w:tc>
          <w:tcPr>
            <w:tcW w:w="4456" w:type="dxa"/>
            <w:tcMar>
              <w:top w:w="50" w:type="dxa"/>
              <w:left w:w="100" w:type="dxa"/>
            </w:tcMar>
            <w:vAlign w:val="center"/>
          </w:tcPr>
          <w:p w14:paraId="12029864" w14:textId="77777777" w:rsidR="00395E82" w:rsidRDefault="00054C4B">
            <w:pPr>
              <w:spacing w:after="0"/>
              <w:ind w:left="135"/>
              <w:rPr>
                <w:lang w:val="ru-RU"/>
              </w:rPr>
            </w:pPr>
            <w:r>
              <w:rPr>
                <w:rFonts w:ascii="Times New Roman" w:hAnsi="Times New Roman"/>
                <w:color w:val="000000"/>
                <w:sz w:val="24"/>
                <w:lang w:val="ru-RU"/>
              </w:rPr>
              <w:t xml:space="preserve">Контроль по теме "Виды отдыха в различное время года. Путешествия по России и зарубежным странам. Транспорт". Чтение вслух небольших </w:t>
            </w:r>
            <w:r>
              <w:rPr>
                <w:rFonts w:ascii="Times New Roman" w:hAnsi="Times New Roman"/>
                <w:color w:val="000000"/>
                <w:sz w:val="24"/>
                <w:lang w:val="ru-RU"/>
              </w:rPr>
              <w:lastRenderedPageBreak/>
              <w:t>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1060" w:type="dxa"/>
            <w:tcMar>
              <w:top w:w="50" w:type="dxa"/>
              <w:left w:w="100" w:type="dxa"/>
            </w:tcMar>
            <w:vAlign w:val="center"/>
          </w:tcPr>
          <w:p w14:paraId="089CEFAD"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07A36DEF" w14:textId="77777777" w:rsidR="00395E82" w:rsidRDefault="00054C4B">
            <w:pPr>
              <w:spacing w:after="0"/>
              <w:ind w:left="135"/>
              <w:jc w:val="center"/>
            </w:pPr>
            <w:r>
              <w:rPr>
                <w:rFonts w:ascii="Times New Roman" w:hAnsi="Times New Roman"/>
                <w:color w:val="000000"/>
                <w:sz w:val="24"/>
                <w:lang w:val="ru-RU"/>
              </w:rPr>
              <w:t>1</w:t>
            </w:r>
            <w:r>
              <w:rPr>
                <w:rFonts w:ascii="Times New Roman" w:hAnsi="Times New Roman"/>
                <w:color w:val="000000"/>
                <w:sz w:val="24"/>
              </w:rPr>
              <w:t xml:space="preserve"> </w:t>
            </w:r>
          </w:p>
        </w:tc>
        <w:tc>
          <w:tcPr>
            <w:tcW w:w="1896" w:type="dxa"/>
            <w:tcMar>
              <w:top w:w="50" w:type="dxa"/>
              <w:left w:w="100" w:type="dxa"/>
            </w:tcMar>
            <w:vAlign w:val="center"/>
          </w:tcPr>
          <w:p w14:paraId="23BD1223" w14:textId="77777777" w:rsidR="00395E82" w:rsidRDefault="00395E82">
            <w:pPr>
              <w:spacing w:after="0"/>
              <w:ind w:left="135"/>
              <w:jc w:val="center"/>
              <w:rPr>
                <w:lang w:val="ru-RU"/>
              </w:rPr>
            </w:pPr>
          </w:p>
        </w:tc>
        <w:tc>
          <w:tcPr>
            <w:tcW w:w="1367" w:type="dxa"/>
            <w:tcMar>
              <w:top w:w="50" w:type="dxa"/>
              <w:left w:w="100" w:type="dxa"/>
            </w:tcMar>
            <w:vAlign w:val="center"/>
          </w:tcPr>
          <w:p w14:paraId="276D97EA" w14:textId="77777777" w:rsidR="00395E82" w:rsidRDefault="00395E82">
            <w:pPr>
              <w:spacing w:after="0"/>
              <w:ind w:left="135"/>
            </w:pPr>
          </w:p>
        </w:tc>
        <w:tc>
          <w:tcPr>
            <w:tcW w:w="2893" w:type="dxa"/>
            <w:tcMar>
              <w:top w:w="50" w:type="dxa"/>
              <w:left w:w="100" w:type="dxa"/>
            </w:tcMar>
            <w:vAlign w:val="center"/>
          </w:tcPr>
          <w:p w14:paraId="3269C5A0" w14:textId="77777777" w:rsidR="00395E82" w:rsidRDefault="00AF38A4">
            <w:pPr>
              <w:spacing w:after="0"/>
              <w:ind w:left="135"/>
            </w:pPr>
            <w:hyperlink r:id="rId461" w:history="1">
              <w:r w:rsidR="00054C4B">
                <w:rPr>
                  <w:rStyle w:val="a4"/>
                </w:rPr>
                <w:t>https://wordwall.net/ru</w:t>
              </w:r>
            </w:hyperlink>
          </w:p>
        </w:tc>
      </w:tr>
      <w:tr w:rsidR="00395E82" w14:paraId="3E493623" w14:textId="77777777">
        <w:trPr>
          <w:trHeight w:val="144"/>
          <w:tblCellSpacing w:w="0" w:type="dxa"/>
        </w:trPr>
        <w:tc>
          <w:tcPr>
            <w:tcW w:w="775" w:type="dxa"/>
            <w:tcMar>
              <w:top w:w="50" w:type="dxa"/>
              <w:left w:w="100" w:type="dxa"/>
            </w:tcMar>
            <w:vAlign w:val="center"/>
          </w:tcPr>
          <w:p w14:paraId="1105DB95" w14:textId="77777777" w:rsidR="00395E82" w:rsidRDefault="00054C4B">
            <w:pPr>
              <w:spacing w:after="0"/>
            </w:pPr>
            <w:r>
              <w:rPr>
                <w:rFonts w:ascii="Times New Roman" w:hAnsi="Times New Roman"/>
                <w:color w:val="000000"/>
                <w:sz w:val="24"/>
              </w:rPr>
              <w:t>62</w:t>
            </w:r>
          </w:p>
        </w:tc>
        <w:tc>
          <w:tcPr>
            <w:tcW w:w="4456" w:type="dxa"/>
            <w:tcMar>
              <w:top w:w="50" w:type="dxa"/>
              <w:left w:w="100" w:type="dxa"/>
            </w:tcMar>
            <w:vAlign w:val="center"/>
          </w:tcPr>
          <w:p w14:paraId="28C5B03B" w14:textId="77777777" w:rsidR="00395E82" w:rsidRDefault="00054C4B">
            <w:pPr>
              <w:spacing w:after="0"/>
              <w:ind w:left="135"/>
            </w:pPr>
            <w:r>
              <w:rPr>
                <w:rFonts w:ascii="Times New Roman" w:hAnsi="Times New Roman"/>
                <w:color w:val="000000"/>
                <w:sz w:val="24"/>
                <w:lang w:val="ru-RU"/>
              </w:rPr>
              <w:t>Природа</w:t>
            </w:r>
            <w:r>
              <w:rPr>
                <w:rFonts w:ascii="Times New Roman" w:hAnsi="Times New Roman"/>
                <w:color w:val="000000"/>
                <w:sz w:val="24"/>
              </w:rPr>
              <w:t xml:space="preserve"> (</w:t>
            </w:r>
            <w:r>
              <w:rPr>
                <w:rFonts w:ascii="Times New Roman" w:hAnsi="Times New Roman"/>
                <w:color w:val="000000"/>
                <w:sz w:val="24"/>
                <w:lang w:val="ru-RU"/>
              </w:rPr>
              <w:t>дикие</w:t>
            </w:r>
            <w:r>
              <w:rPr>
                <w:rFonts w:ascii="Times New Roman" w:hAnsi="Times New Roman"/>
                <w:color w:val="000000"/>
                <w:sz w:val="24"/>
              </w:rPr>
              <w:t xml:space="preserve"> </w:t>
            </w:r>
            <w:r>
              <w:rPr>
                <w:rFonts w:ascii="Times New Roman" w:hAnsi="Times New Roman"/>
                <w:color w:val="000000"/>
                <w:sz w:val="24"/>
                <w:lang w:val="ru-RU"/>
              </w:rPr>
              <w:t>животные</w:t>
            </w:r>
            <w:r>
              <w:rPr>
                <w:rFonts w:ascii="Times New Roman" w:hAnsi="Times New Roman"/>
                <w:color w:val="000000"/>
                <w:sz w:val="24"/>
              </w:rPr>
              <w:t xml:space="preserve">). </w:t>
            </w:r>
            <w:r>
              <w:rPr>
                <w:rFonts w:ascii="Times New Roman" w:hAnsi="Times New Roman"/>
                <w:color w:val="000000"/>
                <w:sz w:val="24"/>
                <w:lang w:val="ru-RU"/>
              </w:rPr>
              <w:t>Глаголы</w:t>
            </w:r>
            <w:r>
              <w:rPr>
                <w:rFonts w:ascii="Times New Roman" w:hAnsi="Times New Roman"/>
                <w:color w:val="000000"/>
                <w:sz w:val="24"/>
              </w:rPr>
              <w:t xml:space="preserve"> </w:t>
            </w:r>
            <w:r>
              <w:rPr>
                <w:rFonts w:ascii="Times New Roman" w:hAnsi="Times New Roman"/>
                <w:color w:val="000000"/>
                <w:sz w:val="24"/>
                <w:lang w:val="ru-RU"/>
              </w:rPr>
              <w:t>в</w:t>
            </w:r>
            <w:r>
              <w:rPr>
                <w:rFonts w:ascii="Times New Roman" w:hAnsi="Times New Roman"/>
                <w:color w:val="000000"/>
                <w:sz w:val="24"/>
              </w:rPr>
              <w:t xml:space="preserve"> </w:t>
            </w:r>
            <w:r>
              <w:rPr>
                <w:rFonts w:ascii="Times New Roman" w:hAnsi="Times New Roman"/>
                <w:color w:val="000000"/>
                <w:sz w:val="24"/>
                <w:lang w:val="ru-RU"/>
              </w:rPr>
              <w:t>видовременных</w:t>
            </w:r>
            <w:r>
              <w:rPr>
                <w:rFonts w:ascii="Times New Roman" w:hAnsi="Times New Roman"/>
                <w:color w:val="000000"/>
                <w:sz w:val="24"/>
              </w:rPr>
              <w:t xml:space="preserve"> </w:t>
            </w:r>
            <w:r>
              <w:rPr>
                <w:rFonts w:ascii="Times New Roman" w:hAnsi="Times New Roman"/>
                <w:color w:val="000000"/>
                <w:sz w:val="24"/>
                <w:lang w:val="ru-RU"/>
              </w:rPr>
              <w:t>формах</w:t>
            </w:r>
            <w:r>
              <w:rPr>
                <w:rFonts w:ascii="Times New Roman" w:hAnsi="Times New Roman"/>
                <w:color w:val="000000"/>
                <w:sz w:val="24"/>
              </w:rPr>
              <w:t xml:space="preserve"> </w:t>
            </w:r>
            <w:r>
              <w:rPr>
                <w:rFonts w:ascii="Times New Roman" w:hAnsi="Times New Roman"/>
                <w:color w:val="000000"/>
                <w:sz w:val="24"/>
                <w:lang w:val="ru-RU"/>
              </w:rPr>
              <w:t>действительного</w:t>
            </w:r>
            <w:r>
              <w:rPr>
                <w:rFonts w:ascii="Times New Roman" w:hAnsi="Times New Roman"/>
                <w:color w:val="000000"/>
                <w:sz w:val="24"/>
              </w:rPr>
              <w:t xml:space="preserve"> </w:t>
            </w:r>
            <w:r>
              <w:rPr>
                <w:rFonts w:ascii="Times New Roman" w:hAnsi="Times New Roman"/>
                <w:color w:val="000000"/>
                <w:sz w:val="24"/>
                <w:lang w:val="ru-RU"/>
              </w:rPr>
              <w:t>залога</w:t>
            </w:r>
            <w:r>
              <w:rPr>
                <w:rFonts w:ascii="Times New Roman" w:hAnsi="Times New Roman"/>
                <w:color w:val="000000"/>
                <w:sz w:val="24"/>
              </w:rPr>
              <w:t xml:space="preserve"> </w:t>
            </w:r>
            <w:r>
              <w:rPr>
                <w:rFonts w:ascii="Times New Roman" w:hAnsi="Times New Roman"/>
                <w:color w:val="000000"/>
                <w:sz w:val="24"/>
                <w:lang w:val="ru-RU"/>
              </w:rPr>
              <w:t>в</w:t>
            </w:r>
            <w:r>
              <w:rPr>
                <w:rFonts w:ascii="Times New Roman" w:hAnsi="Times New Roman"/>
                <w:color w:val="000000"/>
                <w:sz w:val="24"/>
              </w:rPr>
              <w:t xml:space="preserve"> </w:t>
            </w:r>
            <w:r>
              <w:rPr>
                <w:rFonts w:ascii="Times New Roman" w:hAnsi="Times New Roman"/>
                <w:color w:val="000000"/>
                <w:sz w:val="24"/>
                <w:lang w:val="ru-RU"/>
              </w:rPr>
              <w:t>изъявительном</w:t>
            </w:r>
            <w:r>
              <w:rPr>
                <w:rFonts w:ascii="Times New Roman" w:hAnsi="Times New Roman"/>
                <w:color w:val="000000"/>
                <w:sz w:val="24"/>
              </w:rPr>
              <w:t xml:space="preserve"> </w:t>
            </w:r>
            <w:r>
              <w:rPr>
                <w:rFonts w:ascii="Times New Roman" w:hAnsi="Times New Roman"/>
                <w:color w:val="000000"/>
                <w:sz w:val="24"/>
                <w:lang w:val="ru-RU"/>
              </w:rPr>
              <w:t>наклонении</w:t>
            </w:r>
            <w:r>
              <w:rPr>
                <w:rFonts w:ascii="Times New Roman" w:hAnsi="Times New Roman"/>
                <w:color w:val="000000"/>
                <w:sz w:val="24"/>
              </w:rPr>
              <w:t xml:space="preserve"> (Present/Past/Future Simple Tense, Present/Past Perfect Tense, Present/Past Continuous Tense, Future-in-the-Past) </w:t>
            </w:r>
            <w:r>
              <w:rPr>
                <w:rFonts w:ascii="Times New Roman" w:hAnsi="Times New Roman"/>
                <w:color w:val="000000"/>
                <w:sz w:val="24"/>
                <w:lang w:val="ru-RU"/>
              </w:rPr>
              <w:t>и</w:t>
            </w:r>
            <w:r>
              <w:rPr>
                <w:rFonts w:ascii="Times New Roman" w:hAnsi="Times New Roman"/>
                <w:color w:val="000000"/>
                <w:sz w:val="24"/>
              </w:rPr>
              <w:t xml:space="preserve"> </w:t>
            </w:r>
            <w:r>
              <w:rPr>
                <w:rFonts w:ascii="Times New Roman" w:hAnsi="Times New Roman"/>
                <w:color w:val="000000"/>
                <w:sz w:val="24"/>
                <w:lang w:val="ru-RU"/>
              </w:rPr>
              <w:t>наиболее</w:t>
            </w:r>
            <w:r>
              <w:rPr>
                <w:rFonts w:ascii="Times New Roman" w:hAnsi="Times New Roman"/>
                <w:color w:val="000000"/>
                <w:sz w:val="24"/>
              </w:rPr>
              <w:t xml:space="preserve"> </w:t>
            </w:r>
            <w:r>
              <w:rPr>
                <w:rFonts w:ascii="Times New Roman" w:hAnsi="Times New Roman"/>
                <w:color w:val="000000"/>
                <w:sz w:val="24"/>
                <w:lang w:val="ru-RU"/>
              </w:rPr>
              <w:t>употребительных</w:t>
            </w:r>
            <w:r>
              <w:rPr>
                <w:rFonts w:ascii="Times New Roman" w:hAnsi="Times New Roman"/>
                <w:color w:val="000000"/>
                <w:sz w:val="24"/>
              </w:rPr>
              <w:t xml:space="preserve"> </w:t>
            </w:r>
            <w:r>
              <w:rPr>
                <w:rFonts w:ascii="Times New Roman" w:hAnsi="Times New Roman"/>
                <w:color w:val="000000"/>
                <w:sz w:val="24"/>
                <w:lang w:val="ru-RU"/>
              </w:rPr>
              <w:t>формах</w:t>
            </w:r>
            <w:r>
              <w:rPr>
                <w:rFonts w:ascii="Times New Roman" w:hAnsi="Times New Roman"/>
                <w:color w:val="000000"/>
                <w:sz w:val="24"/>
              </w:rPr>
              <w:t xml:space="preserve"> </w:t>
            </w:r>
            <w:r>
              <w:rPr>
                <w:rFonts w:ascii="Times New Roman" w:hAnsi="Times New Roman"/>
                <w:color w:val="000000"/>
                <w:sz w:val="24"/>
                <w:lang w:val="ru-RU"/>
              </w:rPr>
              <w:t>страдательного</w:t>
            </w:r>
            <w:r>
              <w:rPr>
                <w:rFonts w:ascii="Times New Roman" w:hAnsi="Times New Roman"/>
                <w:color w:val="000000"/>
                <w:sz w:val="24"/>
              </w:rPr>
              <w:t xml:space="preserve"> </w:t>
            </w:r>
            <w:r>
              <w:rPr>
                <w:rFonts w:ascii="Times New Roman" w:hAnsi="Times New Roman"/>
                <w:color w:val="000000"/>
                <w:sz w:val="24"/>
                <w:lang w:val="ru-RU"/>
              </w:rPr>
              <w:t>залога</w:t>
            </w:r>
            <w:r>
              <w:rPr>
                <w:rFonts w:ascii="Times New Roman" w:hAnsi="Times New Roman"/>
                <w:color w:val="000000"/>
                <w:sz w:val="24"/>
              </w:rPr>
              <w:t xml:space="preserve"> (Present/Past Simple Passive, Present Perfect Passive).</w:t>
            </w:r>
          </w:p>
        </w:tc>
        <w:tc>
          <w:tcPr>
            <w:tcW w:w="1060" w:type="dxa"/>
            <w:tcMar>
              <w:top w:w="50" w:type="dxa"/>
              <w:left w:w="100" w:type="dxa"/>
            </w:tcMar>
            <w:vAlign w:val="center"/>
          </w:tcPr>
          <w:p w14:paraId="43069DC0"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 xml:space="preserve">1 </w:t>
            </w:r>
          </w:p>
        </w:tc>
        <w:tc>
          <w:tcPr>
            <w:tcW w:w="1829" w:type="dxa"/>
            <w:tcMar>
              <w:top w:w="50" w:type="dxa"/>
              <w:left w:w="100" w:type="dxa"/>
            </w:tcMar>
            <w:vAlign w:val="center"/>
          </w:tcPr>
          <w:p w14:paraId="6FDEB22D" w14:textId="77777777" w:rsidR="00395E82" w:rsidRDefault="00395E82">
            <w:pPr>
              <w:spacing w:after="0"/>
              <w:ind w:left="135"/>
              <w:jc w:val="center"/>
              <w:rPr>
                <w:lang w:val="ru-RU"/>
              </w:rPr>
            </w:pPr>
          </w:p>
        </w:tc>
        <w:tc>
          <w:tcPr>
            <w:tcW w:w="1896" w:type="dxa"/>
            <w:tcMar>
              <w:top w:w="50" w:type="dxa"/>
              <w:left w:w="100" w:type="dxa"/>
            </w:tcMar>
            <w:vAlign w:val="center"/>
          </w:tcPr>
          <w:p w14:paraId="4D6669F9" w14:textId="77777777" w:rsidR="00395E82" w:rsidRDefault="00395E82">
            <w:pPr>
              <w:spacing w:after="0"/>
              <w:ind w:left="135"/>
              <w:jc w:val="center"/>
              <w:rPr>
                <w:lang w:val="ru-RU"/>
              </w:rPr>
            </w:pPr>
          </w:p>
        </w:tc>
        <w:tc>
          <w:tcPr>
            <w:tcW w:w="1367" w:type="dxa"/>
            <w:tcMar>
              <w:top w:w="50" w:type="dxa"/>
              <w:left w:w="100" w:type="dxa"/>
            </w:tcMar>
            <w:vAlign w:val="center"/>
          </w:tcPr>
          <w:p w14:paraId="6CFC5896" w14:textId="77777777" w:rsidR="00395E82" w:rsidRDefault="00395E82">
            <w:pPr>
              <w:spacing w:after="0"/>
              <w:ind w:left="135"/>
              <w:rPr>
                <w:lang w:val="ru-RU"/>
              </w:rPr>
            </w:pPr>
          </w:p>
        </w:tc>
        <w:tc>
          <w:tcPr>
            <w:tcW w:w="2893" w:type="dxa"/>
            <w:tcMar>
              <w:top w:w="50" w:type="dxa"/>
              <w:left w:w="100" w:type="dxa"/>
            </w:tcMar>
            <w:vAlign w:val="center"/>
          </w:tcPr>
          <w:p w14:paraId="27DF583F" w14:textId="77777777" w:rsidR="00395E82" w:rsidRDefault="00054C4B">
            <w:pPr>
              <w:spacing w:after="0"/>
              <w:ind w:left="135"/>
              <w:rPr>
                <w:lang w:val="ru-RU"/>
              </w:rPr>
            </w:pPr>
            <w:r>
              <w:rPr>
                <w:lang w:val="ru-RU"/>
              </w:rPr>
              <w:t>https://wordwall.net/ru</w:t>
            </w:r>
          </w:p>
        </w:tc>
      </w:tr>
      <w:tr w:rsidR="00395E82" w:rsidRPr="00AF38A4" w14:paraId="261DDD5E" w14:textId="77777777">
        <w:trPr>
          <w:trHeight w:val="144"/>
          <w:tblCellSpacing w:w="0" w:type="dxa"/>
        </w:trPr>
        <w:tc>
          <w:tcPr>
            <w:tcW w:w="775" w:type="dxa"/>
            <w:tcMar>
              <w:top w:w="50" w:type="dxa"/>
              <w:left w:w="100" w:type="dxa"/>
            </w:tcMar>
            <w:vAlign w:val="center"/>
          </w:tcPr>
          <w:p w14:paraId="19AEC0F9" w14:textId="77777777" w:rsidR="00395E82" w:rsidRDefault="00054C4B">
            <w:pPr>
              <w:spacing w:after="0"/>
              <w:rPr>
                <w:lang w:val="ru-RU"/>
              </w:rPr>
            </w:pPr>
            <w:r>
              <w:rPr>
                <w:rFonts w:ascii="Times New Roman" w:hAnsi="Times New Roman"/>
                <w:color w:val="000000"/>
                <w:sz w:val="24"/>
                <w:lang w:val="ru-RU"/>
              </w:rPr>
              <w:t>63</w:t>
            </w:r>
          </w:p>
        </w:tc>
        <w:tc>
          <w:tcPr>
            <w:tcW w:w="4456" w:type="dxa"/>
            <w:tcMar>
              <w:top w:w="50" w:type="dxa"/>
              <w:left w:w="100" w:type="dxa"/>
            </w:tcMar>
            <w:vAlign w:val="center"/>
          </w:tcPr>
          <w:p w14:paraId="602DC548" w14:textId="77777777" w:rsidR="00395E82" w:rsidRDefault="00054C4B">
            <w:pPr>
              <w:spacing w:after="0"/>
              <w:ind w:left="135"/>
              <w:rPr>
                <w:lang w:val="ru-RU"/>
              </w:rPr>
            </w:pPr>
            <w:r>
              <w:rPr>
                <w:rFonts w:ascii="Times New Roman" w:hAnsi="Times New Roman"/>
                <w:color w:val="000000"/>
                <w:sz w:val="24"/>
                <w:lang w:val="ru-RU"/>
              </w:rPr>
              <w:t>Природа (защита животных)</w:t>
            </w:r>
          </w:p>
        </w:tc>
        <w:tc>
          <w:tcPr>
            <w:tcW w:w="1060" w:type="dxa"/>
            <w:tcMar>
              <w:top w:w="50" w:type="dxa"/>
              <w:left w:w="100" w:type="dxa"/>
            </w:tcMar>
            <w:vAlign w:val="center"/>
          </w:tcPr>
          <w:p w14:paraId="56F6372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3EAF488F" w14:textId="77777777" w:rsidR="00395E82" w:rsidRDefault="00395E82">
            <w:pPr>
              <w:spacing w:after="0"/>
              <w:ind w:left="135"/>
              <w:jc w:val="center"/>
              <w:rPr>
                <w:lang w:val="ru-RU"/>
              </w:rPr>
            </w:pPr>
          </w:p>
        </w:tc>
        <w:tc>
          <w:tcPr>
            <w:tcW w:w="1896" w:type="dxa"/>
            <w:tcMar>
              <w:top w:w="50" w:type="dxa"/>
              <w:left w:w="100" w:type="dxa"/>
            </w:tcMar>
            <w:vAlign w:val="center"/>
          </w:tcPr>
          <w:p w14:paraId="657F6AEA" w14:textId="77777777" w:rsidR="00395E82" w:rsidRDefault="00395E82">
            <w:pPr>
              <w:spacing w:after="0"/>
              <w:ind w:left="135"/>
              <w:jc w:val="center"/>
              <w:rPr>
                <w:lang w:val="ru-RU"/>
              </w:rPr>
            </w:pPr>
          </w:p>
        </w:tc>
        <w:tc>
          <w:tcPr>
            <w:tcW w:w="1367" w:type="dxa"/>
            <w:tcMar>
              <w:top w:w="50" w:type="dxa"/>
              <w:left w:w="100" w:type="dxa"/>
            </w:tcMar>
            <w:vAlign w:val="center"/>
          </w:tcPr>
          <w:p w14:paraId="64359275" w14:textId="77777777" w:rsidR="00395E82" w:rsidRDefault="00395E82">
            <w:pPr>
              <w:spacing w:after="0"/>
              <w:ind w:left="135"/>
              <w:rPr>
                <w:lang w:val="ru-RU"/>
              </w:rPr>
            </w:pPr>
          </w:p>
        </w:tc>
        <w:tc>
          <w:tcPr>
            <w:tcW w:w="2893" w:type="dxa"/>
            <w:tcMar>
              <w:top w:w="50" w:type="dxa"/>
              <w:left w:w="100" w:type="dxa"/>
            </w:tcMar>
            <w:vAlign w:val="center"/>
          </w:tcPr>
          <w:p w14:paraId="7640919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6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w:t>
              </w:r>
              <w:r>
                <w:rPr>
                  <w:rFonts w:ascii="Times New Roman" w:hAnsi="Times New Roman"/>
                  <w:color w:val="0000FF"/>
                  <w:u w:val="single"/>
                  <w:lang w:val="ru-RU"/>
                </w:rPr>
                <w:t>7</w:t>
              </w:r>
              <w:r>
                <w:rPr>
                  <w:rFonts w:ascii="Times New Roman" w:hAnsi="Times New Roman"/>
                  <w:color w:val="0000FF"/>
                  <w:u w:val="single"/>
                </w:rPr>
                <w:t>e</w:t>
              </w:r>
              <w:r>
                <w:rPr>
                  <w:rFonts w:ascii="Times New Roman" w:hAnsi="Times New Roman"/>
                  <w:color w:val="0000FF"/>
                  <w:u w:val="single"/>
                  <w:lang w:val="ru-RU"/>
                </w:rPr>
                <w:t>8</w:t>
              </w:r>
              <w:r>
                <w:rPr>
                  <w:rFonts w:ascii="Times New Roman" w:hAnsi="Times New Roman"/>
                  <w:color w:val="0000FF"/>
                  <w:u w:val="single"/>
                </w:rPr>
                <w:t>e</w:t>
              </w:r>
            </w:hyperlink>
          </w:p>
        </w:tc>
      </w:tr>
      <w:tr w:rsidR="00395E82" w:rsidRPr="00AF38A4" w14:paraId="167CE097" w14:textId="77777777">
        <w:trPr>
          <w:trHeight w:val="144"/>
          <w:tblCellSpacing w:w="0" w:type="dxa"/>
        </w:trPr>
        <w:tc>
          <w:tcPr>
            <w:tcW w:w="775" w:type="dxa"/>
            <w:tcMar>
              <w:top w:w="50" w:type="dxa"/>
              <w:left w:w="100" w:type="dxa"/>
            </w:tcMar>
            <w:vAlign w:val="center"/>
          </w:tcPr>
          <w:p w14:paraId="62C229B3" w14:textId="77777777" w:rsidR="00395E82" w:rsidRDefault="00054C4B">
            <w:pPr>
              <w:spacing w:after="0"/>
            </w:pPr>
            <w:r>
              <w:rPr>
                <w:rFonts w:ascii="Times New Roman" w:hAnsi="Times New Roman"/>
                <w:color w:val="000000"/>
                <w:sz w:val="24"/>
              </w:rPr>
              <w:t>64</w:t>
            </w:r>
          </w:p>
        </w:tc>
        <w:tc>
          <w:tcPr>
            <w:tcW w:w="4456" w:type="dxa"/>
            <w:tcMar>
              <w:top w:w="50" w:type="dxa"/>
              <w:left w:w="100" w:type="dxa"/>
            </w:tcMar>
            <w:vAlign w:val="center"/>
          </w:tcPr>
          <w:p w14:paraId="4DC6ADF7" w14:textId="77777777" w:rsidR="00395E82" w:rsidRDefault="00054C4B">
            <w:pPr>
              <w:spacing w:after="0"/>
              <w:ind w:left="135"/>
            </w:pPr>
            <w:r>
              <w:rPr>
                <w:rFonts w:ascii="Times New Roman" w:hAnsi="Times New Roman"/>
                <w:color w:val="000000"/>
                <w:sz w:val="24"/>
              </w:rPr>
              <w:t>Проблемы экологии (утилизация отходов)</w:t>
            </w:r>
          </w:p>
        </w:tc>
        <w:tc>
          <w:tcPr>
            <w:tcW w:w="1060" w:type="dxa"/>
            <w:tcMar>
              <w:top w:w="50" w:type="dxa"/>
              <w:left w:w="100" w:type="dxa"/>
            </w:tcMar>
            <w:vAlign w:val="center"/>
          </w:tcPr>
          <w:p w14:paraId="5A0CB2D2" w14:textId="77777777" w:rsidR="00395E82" w:rsidRDefault="00054C4B">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14:paraId="3435172E" w14:textId="77777777" w:rsidR="00395E82" w:rsidRDefault="00395E82">
            <w:pPr>
              <w:spacing w:after="0"/>
              <w:ind w:left="135"/>
              <w:jc w:val="center"/>
              <w:rPr>
                <w:lang w:val="ru-RU"/>
              </w:rPr>
            </w:pPr>
          </w:p>
        </w:tc>
        <w:tc>
          <w:tcPr>
            <w:tcW w:w="1896" w:type="dxa"/>
            <w:tcMar>
              <w:top w:w="50" w:type="dxa"/>
              <w:left w:w="100" w:type="dxa"/>
            </w:tcMar>
            <w:vAlign w:val="center"/>
          </w:tcPr>
          <w:p w14:paraId="73C700F8" w14:textId="77777777" w:rsidR="00395E82" w:rsidRDefault="00395E82">
            <w:pPr>
              <w:spacing w:after="0"/>
              <w:ind w:left="135"/>
              <w:jc w:val="center"/>
              <w:rPr>
                <w:lang w:val="ru-RU"/>
              </w:rPr>
            </w:pPr>
          </w:p>
        </w:tc>
        <w:tc>
          <w:tcPr>
            <w:tcW w:w="1367" w:type="dxa"/>
            <w:tcMar>
              <w:top w:w="50" w:type="dxa"/>
              <w:left w:w="100" w:type="dxa"/>
            </w:tcMar>
            <w:vAlign w:val="center"/>
          </w:tcPr>
          <w:p w14:paraId="347D3250" w14:textId="77777777" w:rsidR="00395E82" w:rsidRDefault="00395E82">
            <w:pPr>
              <w:spacing w:after="0"/>
              <w:ind w:left="135"/>
            </w:pPr>
          </w:p>
        </w:tc>
        <w:tc>
          <w:tcPr>
            <w:tcW w:w="2893" w:type="dxa"/>
            <w:tcMar>
              <w:top w:w="50" w:type="dxa"/>
              <w:left w:w="100" w:type="dxa"/>
            </w:tcMar>
            <w:vAlign w:val="center"/>
          </w:tcPr>
          <w:p w14:paraId="42000998"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6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w:t>
              </w:r>
              <w:r>
                <w:rPr>
                  <w:rFonts w:ascii="Times New Roman" w:hAnsi="Times New Roman"/>
                  <w:color w:val="0000FF"/>
                  <w:u w:val="single"/>
                  <w:lang w:val="ru-RU"/>
                </w:rPr>
                <w:t>9054</w:t>
              </w:r>
            </w:hyperlink>
          </w:p>
        </w:tc>
      </w:tr>
      <w:tr w:rsidR="00395E82" w14:paraId="4E6D949E" w14:textId="77777777">
        <w:trPr>
          <w:trHeight w:val="144"/>
          <w:tblCellSpacing w:w="0" w:type="dxa"/>
        </w:trPr>
        <w:tc>
          <w:tcPr>
            <w:tcW w:w="775" w:type="dxa"/>
            <w:tcMar>
              <w:top w:w="50" w:type="dxa"/>
              <w:left w:w="100" w:type="dxa"/>
            </w:tcMar>
            <w:vAlign w:val="center"/>
          </w:tcPr>
          <w:p w14:paraId="4FC0C890" w14:textId="77777777" w:rsidR="00395E82" w:rsidRDefault="00054C4B">
            <w:pPr>
              <w:spacing w:after="0"/>
            </w:pPr>
            <w:r>
              <w:rPr>
                <w:rFonts w:ascii="Times New Roman" w:hAnsi="Times New Roman"/>
                <w:color w:val="000000"/>
                <w:sz w:val="24"/>
              </w:rPr>
              <w:t>65</w:t>
            </w:r>
          </w:p>
        </w:tc>
        <w:tc>
          <w:tcPr>
            <w:tcW w:w="4456" w:type="dxa"/>
            <w:tcMar>
              <w:top w:w="50" w:type="dxa"/>
              <w:left w:w="100" w:type="dxa"/>
            </w:tcMar>
            <w:vAlign w:val="center"/>
          </w:tcPr>
          <w:p w14:paraId="31DB0FA2" w14:textId="77777777" w:rsidR="00395E82" w:rsidRDefault="00054C4B">
            <w:pPr>
              <w:spacing w:after="0"/>
              <w:ind w:left="135"/>
            </w:pPr>
            <w:r>
              <w:rPr>
                <w:rFonts w:ascii="Times New Roman" w:hAnsi="Times New Roman"/>
                <w:color w:val="000000"/>
                <w:sz w:val="24"/>
              </w:rPr>
              <w:t>Природа (домашние животные)</w:t>
            </w:r>
          </w:p>
        </w:tc>
        <w:tc>
          <w:tcPr>
            <w:tcW w:w="1060" w:type="dxa"/>
            <w:tcMar>
              <w:top w:w="50" w:type="dxa"/>
              <w:left w:w="100" w:type="dxa"/>
            </w:tcMar>
            <w:vAlign w:val="center"/>
          </w:tcPr>
          <w:p w14:paraId="3BF39317" w14:textId="77777777" w:rsidR="00395E82" w:rsidRDefault="00054C4B">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14:paraId="0A5EC003" w14:textId="77777777" w:rsidR="00395E82" w:rsidRDefault="00395E82">
            <w:pPr>
              <w:spacing w:after="0"/>
              <w:ind w:left="135"/>
              <w:jc w:val="center"/>
              <w:rPr>
                <w:lang w:val="ru-RU"/>
              </w:rPr>
            </w:pPr>
          </w:p>
        </w:tc>
        <w:tc>
          <w:tcPr>
            <w:tcW w:w="1896" w:type="dxa"/>
            <w:tcMar>
              <w:top w:w="50" w:type="dxa"/>
              <w:left w:w="100" w:type="dxa"/>
            </w:tcMar>
            <w:vAlign w:val="center"/>
          </w:tcPr>
          <w:p w14:paraId="6FF8E0B8" w14:textId="77777777" w:rsidR="00395E82" w:rsidRDefault="00395E82">
            <w:pPr>
              <w:spacing w:after="0"/>
              <w:ind w:left="135"/>
              <w:jc w:val="center"/>
              <w:rPr>
                <w:lang w:val="ru-RU"/>
              </w:rPr>
            </w:pPr>
          </w:p>
        </w:tc>
        <w:tc>
          <w:tcPr>
            <w:tcW w:w="1367" w:type="dxa"/>
            <w:tcMar>
              <w:top w:w="50" w:type="dxa"/>
              <w:left w:w="100" w:type="dxa"/>
            </w:tcMar>
            <w:vAlign w:val="center"/>
          </w:tcPr>
          <w:p w14:paraId="39D1E470" w14:textId="77777777" w:rsidR="00395E82" w:rsidRDefault="00395E82">
            <w:pPr>
              <w:spacing w:after="0"/>
              <w:ind w:left="135"/>
            </w:pPr>
          </w:p>
        </w:tc>
        <w:tc>
          <w:tcPr>
            <w:tcW w:w="2893" w:type="dxa"/>
            <w:tcMar>
              <w:top w:w="50" w:type="dxa"/>
              <w:left w:w="100" w:type="dxa"/>
            </w:tcMar>
            <w:vAlign w:val="center"/>
          </w:tcPr>
          <w:p w14:paraId="44355E40" w14:textId="77777777" w:rsidR="00395E82" w:rsidRDefault="00395E82">
            <w:pPr>
              <w:spacing w:after="0"/>
              <w:ind w:left="135"/>
            </w:pPr>
          </w:p>
        </w:tc>
      </w:tr>
      <w:tr w:rsidR="00395E82" w:rsidRPr="00AF38A4" w14:paraId="52BDFC73" w14:textId="77777777">
        <w:trPr>
          <w:trHeight w:val="144"/>
          <w:tblCellSpacing w:w="0" w:type="dxa"/>
        </w:trPr>
        <w:tc>
          <w:tcPr>
            <w:tcW w:w="775" w:type="dxa"/>
            <w:tcMar>
              <w:top w:w="50" w:type="dxa"/>
              <w:left w:w="100" w:type="dxa"/>
            </w:tcMar>
            <w:vAlign w:val="center"/>
          </w:tcPr>
          <w:p w14:paraId="5CEB434B" w14:textId="77777777" w:rsidR="00395E82" w:rsidRDefault="00054C4B">
            <w:pPr>
              <w:spacing w:after="0"/>
            </w:pPr>
            <w:r>
              <w:rPr>
                <w:rFonts w:ascii="Times New Roman" w:hAnsi="Times New Roman"/>
                <w:color w:val="000000"/>
                <w:sz w:val="24"/>
              </w:rPr>
              <w:t>66</w:t>
            </w:r>
          </w:p>
        </w:tc>
        <w:tc>
          <w:tcPr>
            <w:tcW w:w="4456" w:type="dxa"/>
            <w:tcMar>
              <w:top w:w="50" w:type="dxa"/>
              <w:left w:w="100" w:type="dxa"/>
            </w:tcMar>
            <w:vAlign w:val="center"/>
          </w:tcPr>
          <w:p w14:paraId="4881828A" w14:textId="77777777" w:rsidR="00395E82" w:rsidRDefault="00054C4B">
            <w:pPr>
              <w:spacing w:after="0"/>
              <w:ind w:left="135"/>
            </w:pPr>
            <w:r>
              <w:rPr>
                <w:rFonts w:ascii="Times New Roman" w:hAnsi="Times New Roman"/>
                <w:color w:val="000000"/>
                <w:sz w:val="24"/>
              </w:rPr>
              <w:t>Проблемы экологии (экологичный транспорт)</w:t>
            </w:r>
          </w:p>
        </w:tc>
        <w:tc>
          <w:tcPr>
            <w:tcW w:w="1060" w:type="dxa"/>
            <w:tcMar>
              <w:top w:w="50" w:type="dxa"/>
              <w:left w:w="100" w:type="dxa"/>
            </w:tcMar>
            <w:vAlign w:val="center"/>
          </w:tcPr>
          <w:p w14:paraId="2B79D05C" w14:textId="77777777" w:rsidR="00395E82" w:rsidRDefault="00054C4B">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14:paraId="7B3B264C" w14:textId="77777777" w:rsidR="00395E82" w:rsidRDefault="00395E82">
            <w:pPr>
              <w:spacing w:after="0"/>
              <w:ind w:left="135"/>
              <w:jc w:val="center"/>
              <w:rPr>
                <w:lang w:val="ru-RU"/>
              </w:rPr>
            </w:pPr>
          </w:p>
        </w:tc>
        <w:tc>
          <w:tcPr>
            <w:tcW w:w="1896" w:type="dxa"/>
            <w:tcMar>
              <w:top w:w="50" w:type="dxa"/>
              <w:left w:w="100" w:type="dxa"/>
            </w:tcMar>
            <w:vAlign w:val="center"/>
          </w:tcPr>
          <w:p w14:paraId="27391963" w14:textId="77777777" w:rsidR="00395E82" w:rsidRDefault="00395E82">
            <w:pPr>
              <w:spacing w:after="0"/>
              <w:ind w:left="135"/>
              <w:jc w:val="center"/>
              <w:rPr>
                <w:lang w:val="ru-RU"/>
              </w:rPr>
            </w:pPr>
          </w:p>
        </w:tc>
        <w:tc>
          <w:tcPr>
            <w:tcW w:w="1367" w:type="dxa"/>
            <w:tcMar>
              <w:top w:w="50" w:type="dxa"/>
              <w:left w:w="100" w:type="dxa"/>
            </w:tcMar>
            <w:vAlign w:val="center"/>
          </w:tcPr>
          <w:p w14:paraId="548FB478" w14:textId="77777777" w:rsidR="00395E82" w:rsidRDefault="00395E82">
            <w:pPr>
              <w:spacing w:after="0"/>
              <w:ind w:left="135"/>
            </w:pPr>
          </w:p>
        </w:tc>
        <w:tc>
          <w:tcPr>
            <w:tcW w:w="2893" w:type="dxa"/>
            <w:tcMar>
              <w:top w:w="50" w:type="dxa"/>
              <w:left w:w="100" w:type="dxa"/>
            </w:tcMar>
            <w:vAlign w:val="center"/>
          </w:tcPr>
          <w:p w14:paraId="280B40B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6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w:t>
              </w:r>
              <w:r>
                <w:rPr>
                  <w:rFonts w:ascii="Times New Roman" w:hAnsi="Times New Roman"/>
                  <w:color w:val="0000FF"/>
                  <w:u w:val="single"/>
                  <w:lang w:val="ru-RU"/>
                </w:rPr>
                <w:t>9612</w:t>
              </w:r>
            </w:hyperlink>
          </w:p>
        </w:tc>
      </w:tr>
      <w:tr w:rsidR="00395E82" w14:paraId="3E00C1FE" w14:textId="77777777">
        <w:trPr>
          <w:trHeight w:val="144"/>
          <w:tblCellSpacing w:w="0" w:type="dxa"/>
        </w:trPr>
        <w:tc>
          <w:tcPr>
            <w:tcW w:w="775" w:type="dxa"/>
            <w:tcMar>
              <w:top w:w="50" w:type="dxa"/>
              <w:left w:w="100" w:type="dxa"/>
            </w:tcMar>
            <w:vAlign w:val="center"/>
          </w:tcPr>
          <w:p w14:paraId="5D8AB76B" w14:textId="77777777" w:rsidR="00395E82" w:rsidRDefault="00054C4B">
            <w:pPr>
              <w:spacing w:after="0"/>
            </w:pPr>
            <w:r>
              <w:rPr>
                <w:rFonts w:ascii="Times New Roman" w:hAnsi="Times New Roman"/>
                <w:color w:val="000000"/>
                <w:sz w:val="24"/>
              </w:rPr>
              <w:t>67</w:t>
            </w:r>
          </w:p>
        </w:tc>
        <w:tc>
          <w:tcPr>
            <w:tcW w:w="4456" w:type="dxa"/>
            <w:tcMar>
              <w:top w:w="50" w:type="dxa"/>
              <w:left w:w="100" w:type="dxa"/>
            </w:tcMar>
            <w:vAlign w:val="center"/>
          </w:tcPr>
          <w:p w14:paraId="2DAB7670" w14:textId="77777777" w:rsidR="00395E82" w:rsidRDefault="00054C4B">
            <w:pPr>
              <w:spacing w:after="0"/>
              <w:ind w:left="135"/>
              <w:rPr>
                <w:lang w:val="ru-RU"/>
              </w:rPr>
            </w:pPr>
            <w:r>
              <w:rPr>
                <w:rFonts w:ascii="Times New Roman" w:hAnsi="Times New Roman"/>
                <w:color w:val="000000"/>
                <w:sz w:val="24"/>
                <w:lang w:val="ru-RU"/>
              </w:rPr>
              <w:t>Природа: флора и фауна (опасные животные)</w:t>
            </w:r>
          </w:p>
        </w:tc>
        <w:tc>
          <w:tcPr>
            <w:tcW w:w="1060" w:type="dxa"/>
            <w:tcMar>
              <w:top w:w="50" w:type="dxa"/>
              <w:left w:w="100" w:type="dxa"/>
            </w:tcMar>
            <w:vAlign w:val="center"/>
          </w:tcPr>
          <w:p w14:paraId="25EB761D"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551EFEB1" w14:textId="77777777" w:rsidR="00395E82" w:rsidRDefault="00395E82">
            <w:pPr>
              <w:spacing w:after="0"/>
              <w:ind w:left="135"/>
              <w:jc w:val="center"/>
              <w:rPr>
                <w:lang w:val="ru-RU"/>
              </w:rPr>
            </w:pPr>
          </w:p>
        </w:tc>
        <w:tc>
          <w:tcPr>
            <w:tcW w:w="1896" w:type="dxa"/>
            <w:tcMar>
              <w:top w:w="50" w:type="dxa"/>
              <w:left w:w="100" w:type="dxa"/>
            </w:tcMar>
            <w:vAlign w:val="center"/>
          </w:tcPr>
          <w:p w14:paraId="211DA312" w14:textId="77777777" w:rsidR="00395E82" w:rsidRDefault="00395E82">
            <w:pPr>
              <w:spacing w:after="0"/>
              <w:ind w:left="135"/>
              <w:jc w:val="center"/>
              <w:rPr>
                <w:lang w:val="ru-RU"/>
              </w:rPr>
            </w:pPr>
          </w:p>
        </w:tc>
        <w:tc>
          <w:tcPr>
            <w:tcW w:w="1367" w:type="dxa"/>
            <w:tcMar>
              <w:top w:w="50" w:type="dxa"/>
              <w:left w:w="100" w:type="dxa"/>
            </w:tcMar>
            <w:vAlign w:val="center"/>
          </w:tcPr>
          <w:p w14:paraId="0905AA0E" w14:textId="77777777" w:rsidR="00395E82" w:rsidRDefault="00395E82">
            <w:pPr>
              <w:spacing w:after="0"/>
              <w:ind w:left="135"/>
            </w:pPr>
          </w:p>
        </w:tc>
        <w:tc>
          <w:tcPr>
            <w:tcW w:w="2893" w:type="dxa"/>
            <w:tcMar>
              <w:top w:w="50" w:type="dxa"/>
              <w:left w:w="100" w:type="dxa"/>
            </w:tcMar>
            <w:vAlign w:val="center"/>
          </w:tcPr>
          <w:p w14:paraId="39599D9F" w14:textId="77777777" w:rsidR="00395E82" w:rsidRDefault="00AF38A4">
            <w:pPr>
              <w:spacing w:after="0"/>
              <w:ind w:left="135"/>
            </w:pPr>
            <w:hyperlink r:id="rId465" w:history="1">
              <w:r w:rsidR="00054C4B">
                <w:rPr>
                  <w:rStyle w:val="a4"/>
                </w:rPr>
                <w:t>https://wordwall.net/ru</w:t>
              </w:r>
            </w:hyperlink>
          </w:p>
        </w:tc>
      </w:tr>
      <w:tr w:rsidR="00395E82" w14:paraId="2FCB9FE5" w14:textId="77777777">
        <w:trPr>
          <w:trHeight w:val="144"/>
          <w:tblCellSpacing w:w="0" w:type="dxa"/>
        </w:trPr>
        <w:tc>
          <w:tcPr>
            <w:tcW w:w="775" w:type="dxa"/>
            <w:tcMar>
              <w:top w:w="50" w:type="dxa"/>
              <w:left w:w="100" w:type="dxa"/>
            </w:tcMar>
            <w:vAlign w:val="center"/>
          </w:tcPr>
          <w:p w14:paraId="3E1EEFF6" w14:textId="77777777" w:rsidR="00395E82" w:rsidRDefault="00054C4B">
            <w:pPr>
              <w:spacing w:after="0"/>
            </w:pPr>
            <w:r>
              <w:rPr>
                <w:rFonts w:ascii="Times New Roman" w:hAnsi="Times New Roman"/>
                <w:color w:val="000000"/>
                <w:sz w:val="24"/>
              </w:rPr>
              <w:t>68</w:t>
            </w:r>
          </w:p>
        </w:tc>
        <w:tc>
          <w:tcPr>
            <w:tcW w:w="4456" w:type="dxa"/>
            <w:tcMar>
              <w:top w:w="50" w:type="dxa"/>
              <w:left w:w="100" w:type="dxa"/>
            </w:tcMar>
            <w:vAlign w:val="center"/>
          </w:tcPr>
          <w:p w14:paraId="43E87D2B"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Проблемы экологии (волонтёрское экологическое движение). Тексты для чтения вслух: сообщение информационного характера, отрывок из статьи научно-популярного характера, рассказ, диалог (беседа).</w:t>
            </w:r>
          </w:p>
          <w:p w14:paraId="4916BB6E" w14:textId="77777777" w:rsidR="00395E82" w:rsidRDefault="00054C4B">
            <w:pPr>
              <w:spacing w:after="0"/>
              <w:ind w:left="135"/>
              <w:rPr>
                <w:lang w:val="ru-RU"/>
              </w:rPr>
            </w:pPr>
            <w:r>
              <w:rPr>
                <w:rFonts w:ascii="Times New Roman" w:hAnsi="Times New Roman"/>
                <w:color w:val="000000"/>
                <w:sz w:val="24"/>
                <w:lang w:val="ru-RU"/>
              </w:rPr>
              <w:t xml:space="preserve">Объём текста для чтения вслух – до </w:t>
            </w:r>
            <w:r>
              <w:rPr>
                <w:rFonts w:ascii="Times New Roman" w:hAnsi="Times New Roman"/>
                <w:color w:val="000000"/>
                <w:sz w:val="24"/>
                <w:lang w:val="ru-RU"/>
              </w:rPr>
              <w:lastRenderedPageBreak/>
              <w:t>110 слов.</w:t>
            </w:r>
          </w:p>
        </w:tc>
        <w:tc>
          <w:tcPr>
            <w:tcW w:w="1060" w:type="dxa"/>
            <w:tcMar>
              <w:top w:w="50" w:type="dxa"/>
              <w:left w:w="100" w:type="dxa"/>
            </w:tcMar>
            <w:vAlign w:val="center"/>
          </w:tcPr>
          <w:p w14:paraId="08213884"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7D81D35A" w14:textId="77777777" w:rsidR="00395E82" w:rsidRDefault="00395E82">
            <w:pPr>
              <w:spacing w:after="0"/>
              <w:ind w:left="135"/>
              <w:jc w:val="center"/>
              <w:rPr>
                <w:lang w:val="ru-RU"/>
              </w:rPr>
            </w:pPr>
          </w:p>
        </w:tc>
        <w:tc>
          <w:tcPr>
            <w:tcW w:w="1896" w:type="dxa"/>
            <w:tcMar>
              <w:top w:w="50" w:type="dxa"/>
              <w:left w:w="100" w:type="dxa"/>
            </w:tcMar>
            <w:vAlign w:val="center"/>
          </w:tcPr>
          <w:p w14:paraId="789614C2" w14:textId="77777777" w:rsidR="00395E82" w:rsidRDefault="00395E82">
            <w:pPr>
              <w:spacing w:after="0"/>
              <w:ind w:left="135"/>
              <w:jc w:val="center"/>
              <w:rPr>
                <w:lang w:val="ru-RU"/>
              </w:rPr>
            </w:pPr>
          </w:p>
        </w:tc>
        <w:tc>
          <w:tcPr>
            <w:tcW w:w="1367" w:type="dxa"/>
            <w:tcMar>
              <w:top w:w="50" w:type="dxa"/>
              <w:left w:w="100" w:type="dxa"/>
            </w:tcMar>
            <w:vAlign w:val="center"/>
          </w:tcPr>
          <w:p w14:paraId="30A75A6D" w14:textId="77777777" w:rsidR="00395E82" w:rsidRDefault="00395E82">
            <w:pPr>
              <w:spacing w:after="0"/>
              <w:ind w:left="135"/>
              <w:rPr>
                <w:lang w:val="ru-RU"/>
              </w:rPr>
            </w:pPr>
          </w:p>
        </w:tc>
        <w:tc>
          <w:tcPr>
            <w:tcW w:w="2893" w:type="dxa"/>
            <w:tcMar>
              <w:top w:w="50" w:type="dxa"/>
              <w:left w:w="100" w:type="dxa"/>
            </w:tcMar>
            <w:vAlign w:val="center"/>
          </w:tcPr>
          <w:p w14:paraId="1F44DC7E" w14:textId="77777777" w:rsidR="00395E82" w:rsidRDefault="00AF38A4">
            <w:pPr>
              <w:spacing w:after="0"/>
              <w:ind w:left="135"/>
              <w:rPr>
                <w:lang w:val="ru-RU"/>
              </w:rPr>
            </w:pPr>
            <w:hyperlink r:id="rId466" w:history="1">
              <w:r w:rsidR="00054C4B">
                <w:rPr>
                  <w:rStyle w:val="a4"/>
                  <w:lang w:val="ru-RU"/>
                </w:rPr>
                <w:t>https://wordwall.net/ru</w:t>
              </w:r>
            </w:hyperlink>
          </w:p>
        </w:tc>
      </w:tr>
      <w:tr w:rsidR="00395E82" w:rsidRPr="00AF38A4" w14:paraId="298A6247" w14:textId="77777777">
        <w:trPr>
          <w:trHeight w:val="144"/>
          <w:tblCellSpacing w:w="0" w:type="dxa"/>
        </w:trPr>
        <w:tc>
          <w:tcPr>
            <w:tcW w:w="775" w:type="dxa"/>
            <w:tcMar>
              <w:top w:w="50" w:type="dxa"/>
              <w:left w:w="100" w:type="dxa"/>
            </w:tcMar>
            <w:vAlign w:val="center"/>
          </w:tcPr>
          <w:p w14:paraId="31C1F107" w14:textId="77777777" w:rsidR="00395E82" w:rsidRDefault="00054C4B">
            <w:pPr>
              <w:spacing w:after="0"/>
              <w:rPr>
                <w:lang w:val="ru-RU"/>
              </w:rPr>
            </w:pPr>
            <w:r>
              <w:rPr>
                <w:rFonts w:ascii="Times New Roman" w:hAnsi="Times New Roman"/>
                <w:color w:val="000000"/>
                <w:sz w:val="24"/>
                <w:lang w:val="ru-RU"/>
              </w:rPr>
              <w:t>69</w:t>
            </w:r>
          </w:p>
        </w:tc>
        <w:tc>
          <w:tcPr>
            <w:tcW w:w="4456" w:type="dxa"/>
            <w:tcMar>
              <w:top w:w="50" w:type="dxa"/>
              <w:left w:w="100" w:type="dxa"/>
            </w:tcMar>
            <w:vAlign w:val="center"/>
          </w:tcPr>
          <w:p w14:paraId="78487567"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Проблемы экологии (защита окружающей среды). преобразование таблицы, схемы в текстовый вариант представления информации;</w:t>
            </w:r>
          </w:p>
          <w:p w14:paraId="0ECCE4C9" w14:textId="77777777" w:rsidR="00395E82" w:rsidRDefault="00054C4B">
            <w:pPr>
              <w:spacing w:after="0"/>
              <w:ind w:left="135"/>
              <w:rPr>
                <w:lang w:val="ru-RU"/>
              </w:rPr>
            </w:pPr>
            <w:r>
              <w:rPr>
                <w:rFonts w:ascii="Times New Roman" w:hAnsi="Times New Roman"/>
                <w:color w:val="000000"/>
                <w:sz w:val="24"/>
                <w:lang w:val="ru-RU"/>
              </w:rPr>
              <w:t>письменное представление результатов выполненной проектной работы (объём – 100–120 слов).</w:t>
            </w:r>
          </w:p>
        </w:tc>
        <w:tc>
          <w:tcPr>
            <w:tcW w:w="1060" w:type="dxa"/>
            <w:tcMar>
              <w:top w:w="50" w:type="dxa"/>
              <w:left w:w="100" w:type="dxa"/>
            </w:tcMar>
            <w:vAlign w:val="center"/>
          </w:tcPr>
          <w:p w14:paraId="6571A9F1"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549161DC" w14:textId="77777777" w:rsidR="00395E82" w:rsidRDefault="00395E82">
            <w:pPr>
              <w:spacing w:after="0"/>
              <w:ind w:left="135"/>
              <w:jc w:val="center"/>
              <w:rPr>
                <w:lang w:val="ru-RU"/>
              </w:rPr>
            </w:pPr>
          </w:p>
        </w:tc>
        <w:tc>
          <w:tcPr>
            <w:tcW w:w="1896" w:type="dxa"/>
            <w:tcMar>
              <w:top w:w="50" w:type="dxa"/>
              <w:left w:w="100" w:type="dxa"/>
            </w:tcMar>
            <w:vAlign w:val="center"/>
          </w:tcPr>
          <w:p w14:paraId="6864108F" w14:textId="77777777" w:rsidR="00395E82" w:rsidRDefault="00395E82">
            <w:pPr>
              <w:spacing w:after="0"/>
              <w:ind w:left="135"/>
              <w:jc w:val="center"/>
              <w:rPr>
                <w:lang w:val="ru-RU"/>
              </w:rPr>
            </w:pPr>
          </w:p>
        </w:tc>
        <w:tc>
          <w:tcPr>
            <w:tcW w:w="1367" w:type="dxa"/>
            <w:tcMar>
              <w:top w:w="50" w:type="dxa"/>
              <w:left w:w="100" w:type="dxa"/>
            </w:tcMar>
            <w:vAlign w:val="center"/>
          </w:tcPr>
          <w:p w14:paraId="61DC1D68" w14:textId="77777777" w:rsidR="00395E82" w:rsidRDefault="00395E82">
            <w:pPr>
              <w:spacing w:after="0"/>
              <w:ind w:left="135"/>
              <w:rPr>
                <w:lang w:val="ru-RU"/>
              </w:rPr>
            </w:pPr>
          </w:p>
        </w:tc>
        <w:tc>
          <w:tcPr>
            <w:tcW w:w="2893" w:type="dxa"/>
            <w:tcMar>
              <w:top w:w="50" w:type="dxa"/>
              <w:left w:w="100" w:type="dxa"/>
            </w:tcMar>
            <w:vAlign w:val="center"/>
          </w:tcPr>
          <w:p w14:paraId="5461085B"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6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w:t>
              </w:r>
              <w:r>
                <w:rPr>
                  <w:rFonts w:ascii="Times New Roman" w:hAnsi="Times New Roman"/>
                  <w:color w:val="0000FF"/>
                  <w:u w:val="single"/>
                  <w:lang w:val="ru-RU"/>
                </w:rPr>
                <w:t>8</w:t>
              </w:r>
              <w:r>
                <w:rPr>
                  <w:rFonts w:ascii="Times New Roman" w:hAnsi="Times New Roman"/>
                  <w:color w:val="0000FF"/>
                  <w:u w:val="single"/>
                </w:rPr>
                <w:t>ec</w:t>
              </w:r>
              <w:r>
                <w:rPr>
                  <w:rFonts w:ascii="Times New Roman" w:hAnsi="Times New Roman"/>
                  <w:color w:val="0000FF"/>
                  <w:u w:val="single"/>
                  <w:lang w:val="ru-RU"/>
                </w:rPr>
                <w:t>4</w:t>
              </w:r>
            </w:hyperlink>
          </w:p>
        </w:tc>
      </w:tr>
      <w:tr w:rsidR="00395E82" w:rsidRPr="00AF38A4" w14:paraId="5ABF480A" w14:textId="77777777">
        <w:trPr>
          <w:trHeight w:val="144"/>
          <w:tblCellSpacing w:w="0" w:type="dxa"/>
        </w:trPr>
        <w:tc>
          <w:tcPr>
            <w:tcW w:w="775" w:type="dxa"/>
            <w:tcMar>
              <w:top w:w="50" w:type="dxa"/>
              <w:left w:w="100" w:type="dxa"/>
            </w:tcMar>
            <w:vAlign w:val="center"/>
          </w:tcPr>
          <w:p w14:paraId="3CE901C1" w14:textId="77777777" w:rsidR="00395E82" w:rsidRDefault="00054C4B">
            <w:pPr>
              <w:spacing w:after="0"/>
            </w:pPr>
            <w:r>
              <w:rPr>
                <w:rFonts w:ascii="Times New Roman" w:hAnsi="Times New Roman"/>
                <w:color w:val="000000"/>
                <w:sz w:val="24"/>
              </w:rPr>
              <w:t>70</w:t>
            </w:r>
          </w:p>
        </w:tc>
        <w:tc>
          <w:tcPr>
            <w:tcW w:w="4456" w:type="dxa"/>
            <w:tcMar>
              <w:top w:w="50" w:type="dxa"/>
              <w:left w:w="100" w:type="dxa"/>
            </w:tcMar>
            <w:vAlign w:val="center"/>
          </w:tcPr>
          <w:p w14:paraId="51F51949" w14:textId="77777777" w:rsidR="00395E82" w:rsidRDefault="00054C4B">
            <w:pPr>
              <w:spacing w:after="0"/>
              <w:ind w:left="135"/>
              <w:rPr>
                <w:lang w:val="ru-RU"/>
              </w:rPr>
            </w:pPr>
            <w:r>
              <w:rPr>
                <w:rFonts w:ascii="Times New Roman" w:hAnsi="Times New Roman"/>
                <w:color w:val="000000"/>
                <w:sz w:val="24"/>
                <w:lang w:val="ru-RU"/>
              </w:rPr>
              <w:t>Проблемы экологии (влияние человека на окружающую среду). Различение на слух британского и американского вариантов произношения в прослушанных текстах или услышанных высказываниях.</w:t>
            </w:r>
          </w:p>
        </w:tc>
        <w:tc>
          <w:tcPr>
            <w:tcW w:w="1060" w:type="dxa"/>
            <w:tcMar>
              <w:top w:w="50" w:type="dxa"/>
              <w:left w:w="100" w:type="dxa"/>
            </w:tcMar>
            <w:vAlign w:val="center"/>
          </w:tcPr>
          <w:p w14:paraId="42D7ECFF"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70ABC68E" w14:textId="77777777" w:rsidR="00395E82" w:rsidRDefault="00395E82">
            <w:pPr>
              <w:spacing w:after="0"/>
              <w:ind w:left="135"/>
              <w:jc w:val="center"/>
              <w:rPr>
                <w:lang w:val="ru-RU"/>
              </w:rPr>
            </w:pPr>
          </w:p>
        </w:tc>
        <w:tc>
          <w:tcPr>
            <w:tcW w:w="1896" w:type="dxa"/>
            <w:tcMar>
              <w:top w:w="50" w:type="dxa"/>
              <w:left w:w="100" w:type="dxa"/>
            </w:tcMar>
            <w:vAlign w:val="center"/>
          </w:tcPr>
          <w:p w14:paraId="08ED2036" w14:textId="77777777" w:rsidR="00395E82" w:rsidRDefault="00395E82">
            <w:pPr>
              <w:spacing w:after="0"/>
              <w:ind w:left="135"/>
              <w:jc w:val="center"/>
              <w:rPr>
                <w:lang w:val="ru-RU"/>
              </w:rPr>
            </w:pPr>
          </w:p>
        </w:tc>
        <w:tc>
          <w:tcPr>
            <w:tcW w:w="1367" w:type="dxa"/>
            <w:tcMar>
              <w:top w:w="50" w:type="dxa"/>
              <w:left w:w="100" w:type="dxa"/>
            </w:tcMar>
            <w:vAlign w:val="center"/>
          </w:tcPr>
          <w:p w14:paraId="0BF97D61" w14:textId="77777777" w:rsidR="00395E82" w:rsidRDefault="00395E82">
            <w:pPr>
              <w:spacing w:after="0"/>
              <w:ind w:left="135"/>
              <w:rPr>
                <w:lang w:val="ru-RU"/>
              </w:rPr>
            </w:pPr>
          </w:p>
        </w:tc>
        <w:tc>
          <w:tcPr>
            <w:tcW w:w="2893" w:type="dxa"/>
            <w:tcMar>
              <w:top w:w="50" w:type="dxa"/>
              <w:left w:w="100" w:type="dxa"/>
            </w:tcMar>
            <w:vAlign w:val="center"/>
          </w:tcPr>
          <w:p w14:paraId="7D4BA9D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6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w:t>
              </w:r>
              <w:r>
                <w:rPr>
                  <w:rFonts w:ascii="Times New Roman" w:hAnsi="Times New Roman"/>
                  <w:color w:val="0000FF"/>
                  <w:u w:val="single"/>
                  <w:lang w:val="ru-RU"/>
                </w:rPr>
                <w:t>8668</w:t>
              </w:r>
            </w:hyperlink>
          </w:p>
        </w:tc>
      </w:tr>
      <w:tr w:rsidR="00395E82" w:rsidRPr="00AF38A4" w14:paraId="73712281" w14:textId="77777777">
        <w:trPr>
          <w:trHeight w:val="144"/>
          <w:tblCellSpacing w:w="0" w:type="dxa"/>
        </w:trPr>
        <w:tc>
          <w:tcPr>
            <w:tcW w:w="775" w:type="dxa"/>
            <w:tcMar>
              <w:top w:w="50" w:type="dxa"/>
              <w:left w:w="100" w:type="dxa"/>
            </w:tcMar>
            <w:vAlign w:val="center"/>
          </w:tcPr>
          <w:p w14:paraId="773B849E" w14:textId="77777777" w:rsidR="00395E82" w:rsidRDefault="00054C4B">
            <w:pPr>
              <w:spacing w:after="0"/>
              <w:rPr>
                <w:lang w:val="ru-RU"/>
              </w:rPr>
            </w:pPr>
            <w:r>
              <w:rPr>
                <w:rFonts w:ascii="Times New Roman" w:hAnsi="Times New Roman"/>
                <w:color w:val="000000"/>
                <w:sz w:val="24"/>
                <w:lang w:val="ru-RU"/>
              </w:rPr>
              <w:t>71</w:t>
            </w:r>
          </w:p>
        </w:tc>
        <w:tc>
          <w:tcPr>
            <w:tcW w:w="4456" w:type="dxa"/>
            <w:tcMar>
              <w:top w:w="50" w:type="dxa"/>
              <w:left w:w="100" w:type="dxa"/>
            </w:tcMar>
            <w:vAlign w:val="center"/>
          </w:tcPr>
          <w:p w14:paraId="415B8B33" w14:textId="77777777" w:rsidR="00395E82" w:rsidRDefault="00054C4B">
            <w:pPr>
              <w:spacing w:after="0"/>
              <w:ind w:left="135"/>
              <w:rPr>
                <w:lang w:val="ru-RU"/>
              </w:rPr>
            </w:pPr>
            <w:r>
              <w:rPr>
                <w:rFonts w:ascii="Times New Roman" w:hAnsi="Times New Roman"/>
                <w:color w:val="000000"/>
                <w:sz w:val="24"/>
                <w:lang w:val="ru-RU"/>
              </w:rPr>
              <w:t>Обобщение по теме "Природа: флора и фауна. Проблемы экологии. Защита окружающей среды. Климат, погода. Стихийные бедствия".  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c>
          <w:tcPr>
            <w:tcW w:w="1060" w:type="dxa"/>
            <w:tcMar>
              <w:top w:w="50" w:type="dxa"/>
              <w:left w:w="100" w:type="dxa"/>
            </w:tcMar>
            <w:vAlign w:val="center"/>
          </w:tcPr>
          <w:p w14:paraId="6FF7E948"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14BD737C" w14:textId="77777777" w:rsidR="00395E82" w:rsidRDefault="00395E82">
            <w:pPr>
              <w:spacing w:after="0"/>
              <w:ind w:left="135"/>
              <w:jc w:val="center"/>
              <w:rPr>
                <w:lang w:val="ru-RU"/>
              </w:rPr>
            </w:pPr>
          </w:p>
        </w:tc>
        <w:tc>
          <w:tcPr>
            <w:tcW w:w="1896" w:type="dxa"/>
            <w:tcMar>
              <w:top w:w="50" w:type="dxa"/>
              <w:left w:w="100" w:type="dxa"/>
            </w:tcMar>
            <w:vAlign w:val="center"/>
          </w:tcPr>
          <w:p w14:paraId="43040721" w14:textId="77777777" w:rsidR="00395E82" w:rsidRDefault="00395E82">
            <w:pPr>
              <w:spacing w:after="0"/>
              <w:ind w:left="135"/>
              <w:jc w:val="center"/>
              <w:rPr>
                <w:lang w:val="ru-RU"/>
              </w:rPr>
            </w:pPr>
          </w:p>
        </w:tc>
        <w:tc>
          <w:tcPr>
            <w:tcW w:w="1367" w:type="dxa"/>
            <w:tcMar>
              <w:top w:w="50" w:type="dxa"/>
              <w:left w:w="100" w:type="dxa"/>
            </w:tcMar>
            <w:vAlign w:val="center"/>
          </w:tcPr>
          <w:p w14:paraId="0C9267D7" w14:textId="77777777" w:rsidR="00395E82" w:rsidRDefault="00395E82">
            <w:pPr>
              <w:spacing w:after="0"/>
              <w:ind w:left="135"/>
              <w:rPr>
                <w:lang w:val="ru-RU"/>
              </w:rPr>
            </w:pPr>
          </w:p>
        </w:tc>
        <w:tc>
          <w:tcPr>
            <w:tcW w:w="2893" w:type="dxa"/>
            <w:tcMar>
              <w:top w:w="50" w:type="dxa"/>
              <w:left w:w="100" w:type="dxa"/>
            </w:tcMar>
            <w:vAlign w:val="center"/>
          </w:tcPr>
          <w:p w14:paraId="67A65754"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6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w:t>
              </w:r>
              <w:r>
                <w:rPr>
                  <w:rFonts w:ascii="Times New Roman" w:hAnsi="Times New Roman"/>
                  <w:color w:val="0000FF"/>
                  <w:u w:val="single"/>
                  <w:lang w:val="ru-RU"/>
                </w:rPr>
                <w:t>87</w:t>
              </w:r>
              <w:r>
                <w:rPr>
                  <w:rFonts w:ascii="Times New Roman" w:hAnsi="Times New Roman"/>
                  <w:color w:val="0000FF"/>
                  <w:u w:val="single"/>
                </w:rPr>
                <w:t>ee</w:t>
              </w:r>
            </w:hyperlink>
          </w:p>
        </w:tc>
      </w:tr>
      <w:tr w:rsidR="00395E82" w14:paraId="70DBCDD3" w14:textId="77777777">
        <w:trPr>
          <w:trHeight w:val="144"/>
          <w:tblCellSpacing w:w="0" w:type="dxa"/>
        </w:trPr>
        <w:tc>
          <w:tcPr>
            <w:tcW w:w="775" w:type="dxa"/>
            <w:tcMar>
              <w:top w:w="50" w:type="dxa"/>
              <w:left w:w="100" w:type="dxa"/>
            </w:tcMar>
            <w:vAlign w:val="center"/>
          </w:tcPr>
          <w:p w14:paraId="5645ABC5" w14:textId="77777777" w:rsidR="00395E82" w:rsidRDefault="00054C4B">
            <w:pPr>
              <w:spacing w:after="0"/>
              <w:rPr>
                <w:lang w:val="ru-RU"/>
              </w:rPr>
            </w:pPr>
            <w:r>
              <w:rPr>
                <w:rFonts w:ascii="Times New Roman" w:hAnsi="Times New Roman"/>
                <w:color w:val="000000"/>
                <w:sz w:val="24"/>
                <w:lang w:val="ru-RU"/>
              </w:rPr>
              <w:t>72</w:t>
            </w:r>
          </w:p>
        </w:tc>
        <w:tc>
          <w:tcPr>
            <w:tcW w:w="4456" w:type="dxa"/>
            <w:tcMar>
              <w:top w:w="50" w:type="dxa"/>
              <w:left w:w="100" w:type="dxa"/>
            </w:tcMar>
            <w:vAlign w:val="center"/>
          </w:tcPr>
          <w:p w14:paraId="49DB769D"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 xml:space="preserve">Контроль по теме "Природа: флора и фауна. Проблемы экологии. Защита окружающей среды. Климат, погода. Стихийные бедствия". Выражение модального значения, чувства и </w:t>
            </w:r>
            <w:r>
              <w:rPr>
                <w:rFonts w:ascii="Times New Roman" w:hAnsi="Times New Roman"/>
                <w:color w:val="000000"/>
                <w:sz w:val="24"/>
                <w:lang w:val="ru-RU"/>
              </w:rPr>
              <w:lastRenderedPageBreak/>
              <w:t>эмоции.</w:t>
            </w:r>
          </w:p>
          <w:p w14:paraId="03623AE8" w14:textId="77777777" w:rsidR="00395E82" w:rsidRDefault="00054C4B">
            <w:pPr>
              <w:spacing w:after="0"/>
              <w:ind w:left="135"/>
              <w:rPr>
                <w:lang w:val="ru-RU"/>
              </w:rPr>
            </w:pPr>
            <w:r>
              <w:rPr>
                <w:rFonts w:ascii="Times New Roman" w:hAnsi="Times New Roman"/>
                <w:color w:val="000000"/>
                <w:sz w:val="24"/>
                <w:lang w:val="ru-RU"/>
              </w:rPr>
              <w:t>Различение на слух британского и американского вариантов произношения в прослушанных текстах или услышанных высказываниях.</w:t>
            </w:r>
          </w:p>
        </w:tc>
        <w:tc>
          <w:tcPr>
            <w:tcW w:w="1060" w:type="dxa"/>
            <w:tcMar>
              <w:top w:w="50" w:type="dxa"/>
              <w:left w:w="100" w:type="dxa"/>
            </w:tcMar>
            <w:vAlign w:val="center"/>
          </w:tcPr>
          <w:p w14:paraId="6A7A8FE6"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7AEF5E8A"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96" w:type="dxa"/>
            <w:tcMar>
              <w:top w:w="50" w:type="dxa"/>
              <w:left w:w="100" w:type="dxa"/>
            </w:tcMar>
            <w:vAlign w:val="center"/>
          </w:tcPr>
          <w:p w14:paraId="4C0ADB3A" w14:textId="77777777" w:rsidR="00395E82" w:rsidRDefault="00395E82">
            <w:pPr>
              <w:spacing w:after="0"/>
              <w:ind w:left="135"/>
              <w:jc w:val="center"/>
              <w:rPr>
                <w:lang w:val="ru-RU"/>
              </w:rPr>
            </w:pPr>
          </w:p>
        </w:tc>
        <w:tc>
          <w:tcPr>
            <w:tcW w:w="1367" w:type="dxa"/>
            <w:tcMar>
              <w:top w:w="50" w:type="dxa"/>
              <w:left w:w="100" w:type="dxa"/>
            </w:tcMar>
            <w:vAlign w:val="center"/>
          </w:tcPr>
          <w:p w14:paraId="57892D17" w14:textId="77777777" w:rsidR="00395E82" w:rsidRDefault="00395E82">
            <w:pPr>
              <w:spacing w:after="0"/>
              <w:ind w:left="135"/>
              <w:rPr>
                <w:lang w:val="ru-RU"/>
              </w:rPr>
            </w:pPr>
          </w:p>
        </w:tc>
        <w:tc>
          <w:tcPr>
            <w:tcW w:w="2893" w:type="dxa"/>
            <w:tcMar>
              <w:top w:w="50" w:type="dxa"/>
              <w:left w:w="100" w:type="dxa"/>
            </w:tcMar>
            <w:vAlign w:val="center"/>
          </w:tcPr>
          <w:p w14:paraId="4493B036" w14:textId="77777777" w:rsidR="00395E82" w:rsidRDefault="00054C4B">
            <w:pPr>
              <w:spacing w:after="0"/>
              <w:ind w:left="135"/>
              <w:rPr>
                <w:lang w:val="ru-RU"/>
              </w:rPr>
            </w:pPr>
            <w:r>
              <w:rPr>
                <w:lang w:val="ru-RU"/>
              </w:rPr>
              <w:t>https://wordwall.net/ru</w:t>
            </w:r>
          </w:p>
        </w:tc>
      </w:tr>
      <w:tr w:rsidR="00395E82" w:rsidRPr="00AF38A4" w14:paraId="1969C6B7" w14:textId="77777777">
        <w:trPr>
          <w:trHeight w:val="144"/>
          <w:tblCellSpacing w:w="0" w:type="dxa"/>
        </w:trPr>
        <w:tc>
          <w:tcPr>
            <w:tcW w:w="775" w:type="dxa"/>
            <w:tcMar>
              <w:top w:w="50" w:type="dxa"/>
              <w:left w:w="100" w:type="dxa"/>
            </w:tcMar>
            <w:vAlign w:val="center"/>
          </w:tcPr>
          <w:p w14:paraId="3B73F90F" w14:textId="77777777" w:rsidR="00395E82" w:rsidRDefault="00054C4B">
            <w:pPr>
              <w:spacing w:after="0"/>
              <w:rPr>
                <w:lang w:val="ru-RU"/>
              </w:rPr>
            </w:pPr>
            <w:r>
              <w:rPr>
                <w:rFonts w:ascii="Times New Roman" w:hAnsi="Times New Roman"/>
                <w:color w:val="000000"/>
                <w:sz w:val="24"/>
                <w:lang w:val="ru-RU"/>
              </w:rPr>
              <w:t>73</w:t>
            </w:r>
          </w:p>
        </w:tc>
        <w:tc>
          <w:tcPr>
            <w:tcW w:w="4456" w:type="dxa"/>
            <w:tcMar>
              <w:top w:w="50" w:type="dxa"/>
              <w:left w:w="100" w:type="dxa"/>
            </w:tcMar>
            <w:vAlign w:val="center"/>
          </w:tcPr>
          <w:p w14:paraId="6B269362" w14:textId="77777777" w:rsidR="00395E82" w:rsidRDefault="00054C4B">
            <w:pPr>
              <w:spacing w:after="0"/>
              <w:ind w:left="135"/>
              <w:rPr>
                <w:lang w:val="ru-RU"/>
              </w:rPr>
            </w:pPr>
            <w:r>
              <w:rPr>
                <w:rFonts w:ascii="Times New Roman" w:hAnsi="Times New Roman"/>
                <w:color w:val="000000"/>
                <w:sz w:val="24"/>
                <w:lang w:val="ru-RU"/>
              </w:rPr>
              <w:t xml:space="preserve">Средства массовой информации (интернет). Тексты для чтения вслух: сообщение информационного характера, отрывок из статьи научно-популярного характера, рассказ, диалог (беседа). </w:t>
            </w:r>
          </w:p>
        </w:tc>
        <w:tc>
          <w:tcPr>
            <w:tcW w:w="1060" w:type="dxa"/>
            <w:tcMar>
              <w:top w:w="50" w:type="dxa"/>
              <w:left w:w="100" w:type="dxa"/>
            </w:tcMar>
            <w:vAlign w:val="center"/>
          </w:tcPr>
          <w:p w14:paraId="41F0F5C3"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541107B0" w14:textId="77777777" w:rsidR="00395E82" w:rsidRDefault="00395E82">
            <w:pPr>
              <w:spacing w:after="0"/>
              <w:ind w:left="135"/>
              <w:jc w:val="center"/>
              <w:rPr>
                <w:lang w:val="ru-RU"/>
              </w:rPr>
            </w:pPr>
          </w:p>
        </w:tc>
        <w:tc>
          <w:tcPr>
            <w:tcW w:w="1896" w:type="dxa"/>
            <w:tcMar>
              <w:top w:w="50" w:type="dxa"/>
              <w:left w:w="100" w:type="dxa"/>
            </w:tcMar>
            <w:vAlign w:val="center"/>
          </w:tcPr>
          <w:p w14:paraId="2C60E094" w14:textId="77777777" w:rsidR="00395E82" w:rsidRDefault="00395E82">
            <w:pPr>
              <w:spacing w:after="0"/>
              <w:ind w:left="135"/>
              <w:jc w:val="center"/>
              <w:rPr>
                <w:lang w:val="ru-RU"/>
              </w:rPr>
            </w:pPr>
          </w:p>
        </w:tc>
        <w:tc>
          <w:tcPr>
            <w:tcW w:w="1367" w:type="dxa"/>
            <w:tcMar>
              <w:top w:w="50" w:type="dxa"/>
              <w:left w:w="100" w:type="dxa"/>
            </w:tcMar>
            <w:vAlign w:val="center"/>
          </w:tcPr>
          <w:p w14:paraId="1B9447FD" w14:textId="77777777" w:rsidR="00395E82" w:rsidRDefault="00395E82">
            <w:pPr>
              <w:spacing w:after="0"/>
              <w:ind w:left="135"/>
              <w:rPr>
                <w:lang w:val="ru-RU"/>
              </w:rPr>
            </w:pPr>
          </w:p>
        </w:tc>
        <w:tc>
          <w:tcPr>
            <w:tcW w:w="2893" w:type="dxa"/>
            <w:tcMar>
              <w:top w:w="50" w:type="dxa"/>
              <w:left w:w="100" w:type="dxa"/>
            </w:tcMar>
            <w:vAlign w:val="center"/>
          </w:tcPr>
          <w:p w14:paraId="229A6D8F"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70">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ca</w:t>
              </w:r>
              <w:r>
                <w:rPr>
                  <w:rFonts w:ascii="Times New Roman" w:hAnsi="Times New Roman"/>
                  <w:color w:val="0000FF"/>
                  <w:u w:val="single"/>
                  <w:lang w:val="ru-RU"/>
                </w:rPr>
                <w:t>5</w:t>
              </w:r>
              <w:r>
                <w:rPr>
                  <w:rFonts w:ascii="Times New Roman" w:hAnsi="Times New Roman"/>
                  <w:color w:val="0000FF"/>
                  <w:u w:val="single"/>
                </w:rPr>
                <w:t>a</w:t>
              </w:r>
              <w:r>
                <w:rPr>
                  <w:rFonts w:ascii="Times New Roman" w:hAnsi="Times New Roman"/>
                  <w:color w:val="0000FF"/>
                  <w:u w:val="single"/>
                  <w:lang w:val="ru-RU"/>
                </w:rPr>
                <w:t>8</w:t>
              </w:r>
            </w:hyperlink>
          </w:p>
        </w:tc>
      </w:tr>
      <w:tr w:rsidR="00395E82" w14:paraId="3D3D31D2" w14:textId="77777777">
        <w:trPr>
          <w:trHeight w:val="144"/>
          <w:tblCellSpacing w:w="0" w:type="dxa"/>
        </w:trPr>
        <w:tc>
          <w:tcPr>
            <w:tcW w:w="775" w:type="dxa"/>
            <w:tcMar>
              <w:top w:w="50" w:type="dxa"/>
              <w:left w:w="100" w:type="dxa"/>
            </w:tcMar>
            <w:vAlign w:val="center"/>
          </w:tcPr>
          <w:p w14:paraId="09F92410" w14:textId="77777777" w:rsidR="00395E82" w:rsidRDefault="00054C4B">
            <w:pPr>
              <w:spacing w:after="0"/>
              <w:rPr>
                <w:lang w:val="ru-RU"/>
              </w:rPr>
            </w:pPr>
            <w:r>
              <w:rPr>
                <w:rFonts w:ascii="Times New Roman" w:hAnsi="Times New Roman"/>
                <w:color w:val="000000"/>
                <w:sz w:val="24"/>
                <w:lang w:val="ru-RU"/>
              </w:rPr>
              <w:t>74</w:t>
            </w:r>
          </w:p>
        </w:tc>
        <w:tc>
          <w:tcPr>
            <w:tcW w:w="4456" w:type="dxa"/>
            <w:tcMar>
              <w:top w:w="50" w:type="dxa"/>
              <w:left w:w="100" w:type="dxa"/>
            </w:tcMar>
            <w:vAlign w:val="center"/>
          </w:tcPr>
          <w:p w14:paraId="35E93B87" w14:textId="77777777" w:rsidR="00395E82" w:rsidRDefault="00054C4B">
            <w:pPr>
              <w:spacing w:after="0"/>
              <w:ind w:left="135"/>
              <w:rPr>
                <w:lang w:val="ru-RU"/>
              </w:rPr>
            </w:pPr>
            <w:r>
              <w:rPr>
                <w:rFonts w:ascii="Times New Roman" w:hAnsi="Times New Roman"/>
                <w:color w:val="000000"/>
                <w:sz w:val="24"/>
                <w:lang w:val="ru-RU"/>
              </w:rPr>
              <w:t>Средства массовой информации (использование интернета)</w:t>
            </w:r>
          </w:p>
        </w:tc>
        <w:tc>
          <w:tcPr>
            <w:tcW w:w="1060" w:type="dxa"/>
            <w:tcMar>
              <w:top w:w="50" w:type="dxa"/>
              <w:left w:w="100" w:type="dxa"/>
            </w:tcMar>
            <w:vAlign w:val="center"/>
          </w:tcPr>
          <w:p w14:paraId="4F9D68FB"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64D15533" w14:textId="77777777" w:rsidR="00395E82" w:rsidRDefault="00395E82">
            <w:pPr>
              <w:spacing w:after="0"/>
              <w:ind w:left="135"/>
              <w:jc w:val="center"/>
              <w:rPr>
                <w:lang w:val="ru-RU"/>
              </w:rPr>
            </w:pPr>
          </w:p>
        </w:tc>
        <w:tc>
          <w:tcPr>
            <w:tcW w:w="1896" w:type="dxa"/>
            <w:tcMar>
              <w:top w:w="50" w:type="dxa"/>
              <w:left w:w="100" w:type="dxa"/>
            </w:tcMar>
            <w:vAlign w:val="center"/>
          </w:tcPr>
          <w:p w14:paraId="4DBE7492" w14:textId="77777777" w:rsidR="00395E82" w:rsidRDefault="00395E82">
            <w:pPr>
              <w:spacing w:after="0"/>
              <w:ind w:left="135"/>
              <w:jc w:val="center"/>
              <w:rPr>
                <w:lang w:val="ru-RU"/>
              </w:rPr>
            </w:pPr>
          </w:p>
        </w:tc>
        <w:tc>
          <w:tcPr>
            <w:tcW w:w="1367" w:type="dxa"/>
            <w:tcMar>
              <w:top w:w="50" w:type="dxa"/>
              <w:left w:w="100" w:type="dxa"/>
            </w:tcMar>
            <w:vAlign w:val="center"/>
          </w:tcPr>
          <w:p w14:paraId="1E8AE639" w14:textId="77777777" w:rsidR="00395E82" w:rsidRDefault="00395E82">
            <w:pPr>
              <w:spacing w:after="0"/>
              <w:ind w:left="135"/>
            </w:pPr>
          </w:p>
        </w:tc>
        <w:tc>
          <w:tcPr>
            <w:tcW w:w="2893" w:type="dxa"/>
            <w:tcMar>
              <w:top w:w="50" w:type="dxa"/>
              <w:left w:w="100" w:type="dxa"/>
            </w:tcMar>
            <w:vAlign w:val="center"/>
          </w:tcPr>
          <w:p w14:paraId="51AEE2BC" w14:textId="77777777" w:rsidR="00395E82" w:rsidRDefault="00AF38A4">
            <w:pPr>
              <w:spacing w:after="0"/>
              <w:ind w:left="135"/>
            </w:pPr>
            <w:hyperlink r:id="rId471">
              <w:r w:rsidR="00054C4B">
                <w:rPr>
                  <w:rFonts w:ascii="Times New Roman" w:hAnsi="Times New Roman"/>
                  <w:color w:val="0000FF"/>
                  <w:u w:val="single"/>
                </w:rPr>
                <w:t>https://m.edsoo.ru/863ca436</w:t>
              </w:r>
            </w:hyperlink>
          </w:p>
        </w:tc>
      </w:tr>
      <w:tr w:rsidR="00395E82" w:rsidRPr="00AF38A4" w14:paraId="30820E1E" w14:textId="77777777">
        <w:trPr>
          <w:trHeight w:val="144"/>
          <w:tblCellSpacing w:w="0" w:type="dxa"/>
        </w:trPr>
        <w:tc>
          <w:tcPr>
            <w:tcW w:w="775" w:type="dxa"/>
            <w:tcMar>
              <w:top w:w="50" w:type="dxa"/>
              <w:left w:w="100" w:type="dxa"/>
            </w:tcMar>
            <w:vAlign w:val="center"/>
          </w:tcPr>
          <w:p w14:paraId="6FAD11DD" w14:textId="77777777" w:rsidR="00395E82" w:rsidRDefault="00054C4B">
            <w:pPr>
              <w:spacing w:after="0"/>
            </w:pPr>
            <w:r>
              <w:rPr>
                <w:rFonts w:ascii="Times New Roman" w:hAnsi="Times New Roman"/>
                <w:color w:val="000000"/>
                <w:sz w:val="24"/>
              </w:rPr>
              <w:t>75</w:t>
            </w:r>
          </w:p>
        </w:tc>
        <w:tc>
          <w:tcPr>
            <w:tcW w:w="4456" w:type="dxa"/>
            <w:tcMar>
              <w:top w:w="50" w:type="dxa"/>
              <w:left w:w="100" w:type="dxa"/>
            </w:tcMar>
            <w:vAlign w:val="center"/>
          </w:tcPr>
          <w:p w14:paraId="5D933D8D"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Средства массовой информации (телевидение).</w:t>
            </w:r>
            <w:r>
              <w:rPr>
                <w:lang w:val="ru-RU"/>
              </w:rPr>
              <w:t xml:space="preserve"> </w:t>
            </w:r>
            <w:r>
              <w:rPr>
                <w:rFonts w:ascii="Times New Roman" w:hAnsi="Times New Roman"/>
                <w:color w:val="000000"/>
                <w:sz w:val="24"/>
                <w:lang w:val="ru-RU"/>
              </w:rPr>
              <w:t>Тексты для чтения вслух: сообщение информационного характера, отрывок из статьи научно-популярного характера, рассказ, диалог (беседа).</w:t>
            </w:r>
          </w:p>
          <w:p w14:paraId="74AD2435" w14:textId="77777777" w:rsidR="00395E82" w:rsidRDefault="00054C4B">
            <w:pPr>
              <w:spacing w:after="0"/>
              <w:ind w:left="135"/>
              <w:rPr>
                <w:lang w:val="ru-RU"/>
              </w:rPr>
            </w:pPr>
            <w:r>
              <w:rPr>
                <w:rFonts w:ascii="Times New Roman" w:hAnsi="Times New Roman"/>
                <w:color w:val="000000"/>
                <w:sz w:val="24"/>
                <w:lang w:val="ru-RU"/>
              </w:rPr>
              <w:t>Объём текста для чтения вслух – до 110 слов.</w:t>
            </w:r>
          </w:p>
        </w:tc>
        <w:tc>
          <w:tcPr>
            <w:tcW w:w="1060" w:type="dxa"/>
            <w:tcMar>
              <w:top w:w="50" w:type="dxa"/>
              <w:left w:w="100" w:type="dxa"/>
            </w:tcMar>
            <w:vAlign w:val="center"/>
          </w:tcPr>
          <w:p w14:paraId="31530B3A"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59E28137" w14:textId="77777777" w:rsidR="00395E82" w:rsidRDefault="00395E82">
            <w:pPr>
              <w:spacing w:after="0"/>
              <w:ind w:left="135"/>
              <w:jc w:val="center"/>
              <w:rPr>
                <w:lang w:val="ru-RU"/>
              </w:rPr>
            </w:pPr>
          </w:p>
        </w:tc>
        <w:tc>
          <w:tcPr>
            <w:tcW w:w="1896" w:type="dxa"/>
            <w:tcMar>
              <w:top w:w="50" w:type="dxa"/>
              <w:left w:w="100" w:type="dxa"/>
            </w:tcMar>
            <w:vAlign w:val="center"/>
          </w:tcPr>
          <w:p w14:paraId="61841051" w14:textId="77777777" w:rsidR="00395E82" w:rsidRDefault="00395E82">
            <w:pPr>
              <w:spacing w:after="0"/>
              <w:ind w:left="135"/>
              <w:jc w:val="center"/>
              <w:rPr>
                <w:lang w:val="ru-RU"/>
              </w:rPr>
            </w:pPr>
          </w:p>
        </w:tc>
        <w:tc>
          <w:tcPr>
            <w:tcW w:w="1367" w:type="dxa"/>
            <w:tcMar>
              <w:top w:w="50" w:type="dxa"/>
              <w:left w:w="100" w:type="dxa"/>
            </w:tcMar>
            <w:vAlign w:val="center"/>
          </w:tcPr>
          <w:p w14:paraId="2272DE80" w14:textId="77777777" w:rsidR="00395E82" w:rsidRDefault="00395E82">
            <w:pPr>
              <w:spacing w:after="0"/>
              <w:ind w:left="135"/>
            </w:pPr>
          </w:p>
        </w:tc>
        <w:tc>
          <w:tcPr>
            <w:tcW w:w="2893" w:type="dxa"/>
            <w:tcMar>
              <w:top w:w="50" w:type="dxa"/>
              <w:left w:w="100" w:type="dxa"/>
            </w:tcMar>
            <w:vAlign w:val="center"/>
          </w:tcPr>
          <w:p w14:paraId="2BCE9DA2"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7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ca</w:t>
              </w:r>
              <w:r>
                <w:rPr>
                  <w:rFonts w:ascii="Times New Roman" w:hAnsi="Times New Roman"/>
                  <w:color w:val="0000FF"/>
                  <w:u w:val="single"/>
                  <w:lang w:val="ru-RU"/>
                </w:rPr>
                <w:t>8</w:t>
              </w:r>
              <w:r>
                <w:rPr>
                  <w:rFonts w:ascii="Times New Roman" w:hAnsi="Times New Roman"/>
                  <w:color w:val="0000FF"/>
                  <w:u w:val="single"/>
                </w:rPr>
                <w:t>fa</w:t>
              </w:r>
            </w:hyperlink>
          </w:p>
        </w:tc>
      </w:tr>
      <w:tr w:rsidR="00395E82" w:rsidRPr="00AF38A4" w14:paraId="0D59082E" w14:textId="77777777">
        <w:trPr>
          <w:trHeight w:val="144"/>
          <w:tblCellSpacing w:w="0" w:type="dxa"/>
        </w:trPr>
        <w:tc>
          <w:tcPr>
            <w:tcW w:w="775" w:type="dxa"/>
            <w:tcMar>
              <w:top w:w="50" w:type="dxa"/>
              <w:left w:w="100" w:type="dxa"/>
            </w:tcMar>
            <w:vAlign w:val="center"/>
          </w:tcPr>
          <w:p w14:paraId="08646C91" w14:textId="77777777" w:rsidR="00395E82" w:rsidRDefault="00054C4B">
            <w:pPr>
              <w:spacing w:after="0"/>
            </w:pPr>
            <w:r>
              <w:rPr>
                <w:rFonts w:ascii="Times New Roman" w:hAnsi="Times New Roman"/>
                <w:color w:val="000000"/>
                <w:sz w:val="24"/>
              </w:rPr>
              <w:t>76</w:t>
            </w:r>
          </w:p>
        </w:tc>
        <w:tc>
          <w:tcPr>
            <w:tcW w:w="4456" w:type="dxa"/>
            <w:tcMar>
              <w:top w:w="50" w:type="dxa"/>
              <w:left w:w="100" w:type="dxa"/>
            </w:tcMar>
            <w:vAlign w:val="center"/>
          </w:tcPr>
          <w:p w14:paraId="0FA5BE16"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Средства массовой информации (пресса). Основные способы словообразования:</w:t>
            </w:r>
          </w:p>
          <w:p w14:paraId="647A0970"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аффиксация:</w:t>
            </w:r>
          </w:p>
          <w:p w14:paraId="38C8F769"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глаголов с помощью префиксов under-, over-, dis-, mis-;</w:t>
            </w:r>
          </w:p>
          <w:p w14:paraId="10C85C4D" w14:textId="77777777" w:rsidR="00395E82" w:rsidRDefault="00054C4B">
            <w:pPr>
              <w:spacing w:after="0"/>
              <w:ind w:left="135"/>
              <w:rPr>
                <w:lang w:val="ru-RU"/>
              </w:rPr>
            </w:pPr>
            <w:r>
              <w:rPr>
                <w:rFonts w:ascii="Times New Roman" w:hAnsi="Times New Roman"/>
                <w:color w:val="000000"/>
                <w:sz w:val="24"/>
                <w:lang w:val="ru-RU"/>
              </w:rPr>
              <w:t>имён прилагательных с помощью суффиксов -able/-ible;</w:t>
            </w:r>
          </w:p>
        </w:tc>
        <w:tc>
          <w:tcPr>
            <w:tcW w:w="1060" w:type="dxa"/>
            <w:tcMar>
              <w:top w:w="50" w:type="dxa"/>
              <w:left w:w="100" w:type="dxa"/>
            </w:tcMar>
            <w:vAlign w:val="center"/>
          </w:tcPr>
          <w:p w14:paraId="7189B1B0"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4A72A439" w14:textId="77777777" w:rsidR="00395E82" w:rsidRDefault="00395E82">
            <w:pPr>
              <w:spacing w:after="0"/>
              <w:ind w:left="135"/>
              <w:jc w:val="center"/>
              <w:rPr>
                <w:lang w:val="ru-RU"/>
              </w:rPr>
            </w:pPr>
          </w:p>
        </w:tc>
        <w:tc>
          <w:tcPr>
            <w:tcW w:w="1896" w:type="dxa"/>
            <w:tcMar>
              <w:top w:w="50" w:type="dxa"/>
              <w:left w:w="100" w:type="dxa"/>
            </w:tcMar>
            <w:vAlign w:val="center"/>
          </w:tcPr>
          <w:p w14:paraId="2B12FF24" w14:textId="77777777" w:rsidR="00395E82" w:rsidRDefault="00395E82">
            <w:pPr>
              <w:spacing w:after="0"/>
              <w:ind w:left="135"/>
              <w:jc w:val="center"/>
              <w:rPr>
                <w:lang w:val="ru-RU"/>
              </w:rPr>
            </w:pPr>
          </w:p>
        </w:tc>
        <w:tc>
          <w:tcPr>
            <w:tcW w:w="1367" w:type="dxa"/>
            <w:tcMar>
              <w:top w:w="50" w:type="dxa"/>
              <w:left w:w="100" w:type="dxa"/>
            </w:tcMar>
            <w:vAlign w:val="center"/>
          </w:tcPr>
          <w:p w14:paraId="12D2D927" w14:textId="77777777" w:rsidR="00395E82" w:rsidRDefault="00395E82">
            <w:pPr>
              <w:spacing w:after="0"/>
              <w:ind w:left="135"/>
              <w:rPr>
                <w:lang w:val="ru-RU"/>
              </w:rPr>
            </w:pPr>
          </w:p>
        </w:tc>
        <w:tc>
          <w:tcPr>
            <w:tcW w:w="2893" w:type="dxa"/>
            <w:tcMar>
              <w:top w:w="50" w:type="dxa"/>
              <w:left w:w="100" w:type="dxa"/>
            </w:tcMar>
            <w:vAlign w:val="center"/>
          </w:tcPr>
          <w:p w14:paraId="3DE1752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7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ca</w:t>
              </w:r>
              <w:r>
                <w:rPr>
                  <w:rFonts w:ascii="Times New Roman" w:hAnsi="Times New Roman"/>
                  <w:color w:val="0000FF"/>
                  <w:u w:val="single"/>
                  <w:lang w:val="ru-RU"/>
                </w:rPr>
                <w:t>706</w:t>
              </w:r>
            </w:hyperlink>
          </w:p>
        </w:tc>
      </w:tr>
      <w:tr w:rsidR="00395E82" w14:paraId="77A45780" w14:textId="77777777">
        <w:trPr>
          <w:trHeight w:val="144"/>
          <w:tblCellSpacing w:w="0" w:type="dxa"/>
        </w:trPr>
        <w:tc>
          <w:tcPr>
            <w:tcW w:w="775" w:type="dxa"/>
            <w:tcMar>
              <w:top w:w="50" w:type="dxa"/>
              <w:left w:w="100" w:type="dxa"/>
            </w:tcMar>
            <w:vAlign w:val="center"/>
          </w:tcPr>
          <w:p w14:paraId="2B9B9578" w14:textId="77777777" w:rsidR="00395E82" w:rsidRDefault="00054C4B">
            <w:pPr>
              <w:spacing w:after="0"/>
              <w:rPr>
                <w:lang w:val="ru-RU"/>
              </w:rPr>
            </w:pPr>
            <w:r>
              <w:rPr>
                <w:rFonts w:ascii="Times New Roman" w:hAnsi="Times New Roman"/>
                <w:color w:val="000000"/>
                <w:sz w:val="24"/>
                <w:lang w:val="ru-RU"/>
              </w:rPr>
              <w:t>77</w:t>
            </w:r>
          </w:p>
        </w:tc>
        <w:tc>
          <w:tcPr>
            <w:tcW w:w="4456" w:type="dxa"/>
            <w:tcMar>
              <w:top w:w="50" w:type="dxa"/>
              <w:left w:w="100" w:type="dxa"/>
            </w:tcMar>
            <w:vAlign w:val="center"/>
          </w:tcPr>
          <w:p w14:paraId="0AC1DE62" w14:textId="77777777" w:rsidR="00395E82" w:rsidRDefault="00054C4B">
            <w:pPr>
              <w:spacing w:after="0"/>
              <w:ind w:left="135"/>
              <w:rPr>
                <w:lang w:val="ru-RU"/>
              </w:rPr>
            </w:pPr>
            <w:r>
              <w:rPr>
                <w:rFonts w:ascii="Times New Roman" w:hAnsi="Times New Roman"/>
                <w:color w:val="000000"/>
                <w:sz w:val="24"/>
                <w:lang w:val="ru-RU"/>
              </w:rPr>
              <w:t xml:space="preserve">Обобщение по теме "Средства </w:t>
            </w:r>
            <w:r>
              <w:rPr>
                <w:rFonts w:ascii="Times New Roman" w:hAnsi="Times New Roman"/>
                <w:color w:val="000000"/>
                <w:sz w:val="24"/>
                <w:lang w:val="ru-RU"/>
              </w:rPr>
              <w:lastRenderedPageBreak/>
              <w:t>массовой информации (телевидение, радио, пресса, Интернет)".  образование сложных существительных путём соединения основы числительного с основой существительного с добавлением суффикса -ed (eight-legged);</w:t>
            </w:r>
          </w:p>
        </w:tc>
        <w:tc>
          <w:tcPr>
            <w:tcW w:w="1060" w:type="dxa"/>
            <w:tcMar>
              <w:top w:w="50" w:type="dxa"/>
              <w:left w:w="100" w:type="dxa"/>
            </w:tcMar>
            <w:vAlign w:val="center"/>
          </w:tcPr>
          <w:p w14:paraId="4A7D1B82"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3C953620" w14:textId="77777777" w:rsidR="00395E82" w:rsidRDefault="00395E82">
            <w:pPr>
              <w:spacing w:after="0"/>
              <w:ind w:left="135"/>
              <w:jc w:val="center"/>
              <w:rPr>
                <w:lang w:val="ru-RU"/>
              </w:rPr>
            </w:pPr>
          </w:p>
        </w:tc>
        <w:tc>
          <w:tcPr>
            <w:tcW w:w="1896" w:type="dxa"/>
            <w:tcMar>
              <w:top w:w="50" w:type="dxa"/>
              <w:left w:w="100" w:type="dxa"/>
            </w:tcMar>
            <w:vAlign w:val="center"/>
          </w:tcPr>
          <w:p w14:paraId="434A32AE" w14:textId="77777777" w:rsidR="00395E82" w:rsidRDefault="00395E82">
            <w:pPr>
              <w:spacing w:after="0"/>
              <w:ind w:left="135"/>
              <w:jc w:val="center"/>
              <w:rPr>
                <w:lang w:val="ru-RU"/>
              </w:rPr>
            </w:pPr>
          </w:p>
        </w:tc>
        <w:tc>
          <w:tcPr>
            <w:tcW w:w="1367" w:type="dxa"/>
            <w:tcMar>
              <w:top w:w="50" w:type="dxa"/>
              <w:left w:w="100" w:type="dxa"/>
            </w:tcMar>
            <w:vAlign w:val="center"/>
          </w:tcPr>
          <w:p w14:paraId="10871AE0" w14:textId="77777777" w:rsidR="00395E82" w:rsidRDefault="00395E82">
            <w:pPr>
              <w:spacing w:after="0"/>
              <w:ind w:left="135"/>
            </w:pPr>
          </w:p>
        </w:tc>
        <w:tc>
          <w:tcPr>
            <w:tcW w:w="2893" w:type="dxa"/>
            <w:tcMar>
              <w:top w:w="50" w:type="dxa"/>
              <w:left w:w="100" w:type="dxa"/>
            </w:tcMar>
            <w:vAlign w:val="center"/>
          </w:tcPr>
          <w:p w14:paraId="2A1EB8CD" w14:textId="77777777" w:rsidR="00395E82" w:rsidRDefault="00395E82">
            <w:pPr>
              <w:spacing w:after="0"/>
              <w:ind w:left="135"/>
            </w:pPr>
          </w:p>
        </w:tc>
      </w:tr>
      <w:tr w:rsidR="00395E82" w14:paraId="72FBABE9" w14:textId="77777777">
        <w:trPr>
          <w:trHeight w:val="144"/>
          <w:tblCellSpacing w:w="0" w:type="dxa"/>
        </w:trPr>
        <w:tc>
          <w:tcPr>
            <w:tcW w:w="775" w:type="dxa"/>
            <w:tcMar>
              <w:top w:w="50" w:type="dxa"/>
              <w:left w:w="100" w:type="dxa"/>
            </w:tcMar>
            <w:vAlign w:val="center"/>
          </w:tcPr>
          <w:p w14:paraId="76BDD131" w14:textId="77777777" w:rsidR="00395E82" w:rsidRDefault="00054C4B">
            <w:pPr>
              <w:spacing w:after="0"/>
            </w:pPr>
            <w:r>
              <w:rPr>
                <w:rFonts w:ascii="Times New Roman" w:hAnsi="Times New Roman"/>
                <w:color w:val="000000"/>
                <w:sz w:val="24"/>
              </w:rPr>
              <w:t>78</w:t>
            </w:r>
          </w:p>
        </w:tc>
        <w:tc>
          <w:tcPr>
            <w:tcW w:w="4456" w:type="dxa"/>
            <w:tcMar>
              <w:top w:w="50" w:type="dxa"/>
              <w:left w:w="100" w:type="dxa"/>
            </w:tcMar>
            <w:vAlign w:val="center"/>
          </w:tcPr>
          <w:p w14:paraId="6B0F4334" w14:textId="77777777" w:rsidR="00395E82" w:rsidRDefault="00054C4B">
            <w:pPr>
              <w:spacing w:after="0"/>
              <w:ind w:left="135"/>
              <w:rPr>
                <w:lang w:val="ru-RU"/>
              </w:rPr>
            </w:pPr>
            <w:r>
              <w:rPr>
                <w:rFonts w:ascii="Times New Roman" w:hAnsi="Times New Roman"/>
                <w:color w:val="000000"/>
                <w:sz w:val="24"/>
                <w:lang w:val="ru-RU"/>
              </w:rPr>
              <w:t xml:space="preserve">Контроль по теме "Средства массовой информации (телевидение, радио, пресса, Интернет)". </w:t>
            </w:r>
          </w:p>
        </w:tc>
        <w:tc>
          <w:tcPr>
            <w:tcW w:w="1060" w:type="dxa"/>
            <w:tcMar>
              <w:top w:w="50" w:type="dxa"/>
              <w:left w:w="100" w:type="dxa"/>
            </w:tcMar>
            <w:vAlign w:val="center"/>
          </w:tcPr>
          <w:p w14:paraId="43920C37"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54EB6A3A" w14:textId="77777777" w:rsidR="00395E82" w:rsidRDefault="00054C4B">
            <w:pPr>
              <w:spacing w:after="0"/>
              <w:ind w:left="135"/>
              <w:jc w:val="center"/>
              <w:rPr>
                <w:lang w:val="ru-RU"/>
              </w:rPr>
            </w:pPr>
            <w:r>
              <w:rPr>
                <w:rFonts w:ascii="Times New Roman" w:hAnsi="Times New Roman"/>
                <w:color w:val="000000"/>
                <w:sz w:val="24"/>
                <w:lang w:val="ru-RU"/>
              </w:rPr>
              <w:t xml:space="preserve"> 1</w:t>
            </w:r>
          </w:p>
        </w:tc>
        <w:tc>
          <w:tcPr>
            <w:tcW w:w="1896" w:type="dxa"/>
            <w:tcMar>
              <w:top w:w="50" w:type="dxa"/>
              <w:left w:w="100" w:type="dxa"/>
            </w:tcMar>
            <w:vAlign w:val="center"/>
          </w:tcPr>
          <w:p w14:paraId="66572183" w14:textId="77777777" w:rsidR="00395E82" w:rsidRDefault="00395E82">
            <w:pPr>
              <w:spacing w:after="0"/>
              <w:ind w:left="135"/>
              <w:jc w:val="center"/>
              <w:rPr>
                <w:lang w:val="ru-RU"/>
              </w:rPr>
            </w:pPr>
          </w:p>
        </w:tc>
        <w:tc>
          <w:tcPr>
            <w:tcW w:w="1367" w:type="dxa"/>
            <w:tcMar>
              <w:top w:w="50" w:type="dxa"/>
              <w:left w:w="100" w:type="dxa"/>
            </w:tcMar>
            <w:vAlign w:val="center"/>
          </w:tcPr>
          <w:p w14:paraId="37AD94C1" w14:textId="77777777" w:rsidR="00395E82" w:rsidRDefault="00395E82">
            <w:pPr>
              <w:spacing w:after="0"/>
              <w:ind w:left="135"/>
              <w:rPr>
                <w:lang w:val="ru-RU"/>
              </w:rPr>
            </w:pPr>
          </w:p>
        </w:tc>
        <w:tc>
          <w:tcPr>
            <w:tcW w:w="2893" w:type="dxa"/>
            <w:tcMar>
              <w:top w:w="50" w:type="dxa"/>
              <w:left w:w="100" w:type="dxa"/>
            </w:tcMar>
            <w:vAlign w:val="center"/>
          </w:tcPr>
          <w:p w14:paraId="193074C0" w14:textId="77777777" w:rsidR="00395E82" w:rsidRDefault="00AF38A4">
            <w:pPr>
              <w:spacing w:after="0"/>
              <w:ind w:left="135"/>
              <w:rPr>
                <w:lang w:val="ru-RU"/>
              </w:rPr>
            </w:pPr>
            <w:hyperlink r:id="rId474" w:history="1">
              <w:r w:rsidR="00054C4B">
                <w:rPr>
                  <w:rStyle w:val="a4"/>
                  <w:lang w:val="ru-RU"/>
                </w:rPr>
                <w:t>https://wordwall.net/ru</w:t>
              </w:r>
            </w:hyperlink>
          </w:p>
        </w:tc>
      </w:tr>
      <w:tr w:rsidR="00395E82" w14:paraId="5AB156C9" w14:textId="77777777">
        <w:trPr>
          <w:trHeight w:val="144"/>
          <w:tblCellSpacing w:w="0" w:type="dxa"/>
        </w:trPr>
        <w:tc>
          <w:tcPr>
            <w:tcW w:w="775" w:type="dxa"/>
            <w:tcMar>
              <w:top w:w="50" w:type="dxa"/>
              <w:left w:w="100" w:type="dxa"/>
            </w:tcMar>
            <w:vAlign w:val="center"/>
          </w:tcPr>
          <w:p w14:paraId="3BFEF265" w14:textId="77777777" w:rsidR="00395E82" w:rsidRDefault="00054C4B">
            <w:pPr>
              <w:spacing w:after="0"/>
              <w:rPr>
                <w:lang w:val="ru-RU"/>
              </w:rPr>
            </w:pPr>
            <w:r>
              <w:rPr>
                <w:rFonts w:ascii="Times New Roman" w:hAnsi="Times New Roman"/>
                <w:color w:val="000000"/>
                <w:sz w:val="24"/>
                <w:lang w:val="ru-RU"/>
              </w:rPr>
              <w:t>79</w:t>
            </w:r>
          </w:p>
        </w:tc>
        <w:tc>
          <w:tcPr>
            <w:tcW w:w="4456" w:type="dxa"/>
            <w:tcMar>
              <w:top w:w="50" w:type="dxa"/>
              <w:left w:w="100" w:type="dxa"/>
            </w:tcMar>
            <w:vAlign w:val="center"/>
          </w:tcPr>
          <w:p w14:paraId="3EA5E422" w14:textId="77777777" w:rsidR="00395E82" w:rsidRDefault="00054C4B">
            <w:pPr>
              <w:spacing w:after="0"/>
              <w:ind w:left="135"/>
              <w:rPr>
                <w:lang w:val="ru-RU"/>
              </w:rPr>
            </w:pPr>
            <w:r>
              <w:rPr>
                <w:rFonts w:ascii="Times New Roman" w:hAnsi="Times New Roman"/>
                <w:color w:val="000000"/>
                <w:sz w:val="24"/>
              </w:rPr>
              <w:t>C</w:t>
            </w:r>
            <w:r>
              <w:rPr>
                <w:rFonts w:ascii="Times New Roman" w:hAnsi="Times New Roman"/>
                <w:color w:val="000000"/>
                <w:sz w:val="24"/>
                <w:lang w:val="ru-RU"/>
              </w:rPr>
              <w:t>трана (страны) изучаемого языка (праздники)</w:t>
            </w:r>
            <w:r>
              <w:rPr>
                <w:lang w:val="ru-RU"/>
              </w:rPr>
              <w:t xml:space="preserve"> </w:t>
            </w:r>
            <w:r>
              <w:rPr>
                <w:rFonts w:ascii="Times New Roman" w:hAnsi="Times New Roman"/>
                <w:color w:val="000000"/>
                <w:sz w:val="24"/>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tc>
        <w:tc>
          <w:tcPr>
            <w:tcW w:w="1060" w:type="dxa"/>
            <w:tcMar>
              <w:top w:w="50" w:type="dxa"/>
              <w:left w:w="100" w:type="dxa"/>
            </w:tcMar>
            <w:vAlign w:val="center"/>
          </w:tcPr>
          <w:p w14:paraId="7D2DC537"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5FF3B927" w14:textId="77777777" w:rsidR="00395E82" w:rsidRDefault="00395E82">
            <w:pPr>
              <w:spacing w:after="0"/>
              <w:ind w:left="135"/>
              <w:jc w:val="center"/>
              <w:rPr>
                <w:lang w:val="ru-RU"/>
              </w:rPr>
            </w:pPr>
          </w:p>
        </w:tc>
        <w:tc>
          <w:tcPr>
            <w:tcW w:w="1896" w:type="dxa"/>
            <w:tcMar>
              <w:top w:w="50" w:type="dxa"/>
              <w:left w:w="100" w:type="dxa"/>
            </w:tcMar>
            <w:vAlign w:val="center"/>
          </w:tcPr>
          <w:p w14:paraId="2412F5D8" w14:textId="77777777" w:rsidR="00395E82" w:rsidRDefault="00395E82">
            <w:pPr>
              <w:spacing w:after="0"/>
              <w:ind w:left="135"/>
              <w:jc w:val="center"/>
              <w:rPr>
                <w:lang w:val="ru-RU"/>
              </w:rPr>
            </w:pPr>
          </w:p>
        </w:tc>
        <w:tc>
          <w:tcPr>
            <w:tcW w:w="1367" w:type="dxa"/>
            <w:tcMar>
              <w:top w:w="50" w:type="dxa"/>
              <w:left w:w="100" w:type="dxa"/>
            </w:tcMar>
            <w:vAlign w:val="center"/>
          </w:tcPr>
          <w:p w14:paraId="066E2FCC" w14:textId="77777777" w:rsidR="00395E82" w:rsidRDefault="00395E82">
            <w:pPr>
              <w:spacing w:after="0"/>
              <w:ind w:left="135"/>
            </w:pPr>
          </w:p>
        </w:tc>
        <w:tc>
          <w:tcPr>
            <w:tcW w:w="2893" w:type="dxa"/>
            <w:tcMar>
              <w:top w:w="50" w:type="dxa"/>
              <w:left w:w="100" w:type="dxa"/>
            </w:tcMar>
            <w:vAlign w:val="center"/>
          </w:tcPr>
          <w:p w14:paraId="4C2C4DCC" w14:textId="77777777" w:rsidR="00395E82" w:rsidRDefault="00AF38A4">
            <w:pPr>
              <w:spacing w:after="0"/>
              <w:ind w:left="135"/>
            </w:pPr>
            <w:hyperlink r:id="rId475" w:history="1">
              <w:r w:rsidR="00054C4B">
                <w:rPr>
                  <w:rStyle w:val="a4"/>
                </w:rPr>
                <w:t>https://wordwall.net/ru</w:t>
              </w:r>
            </w:hyperlink>
          </w:p>
        </w:tc>
      </w:tr>
      <w:tr w:rsidR="00395E82" w14:paraId="2DADA176" w14:textId="77777777">
        <w:trPr>
          <w:trHeight w:val="144"/>
          <w:tblCellSpacing w:w="0" w:type="dxa"/>
        </w:trPr>
        <w:tc>
          <w:tcPr>
            <w:tcW w:w="775" w:type="dxa"/>
            <w:tcMar>
              <w:top w:w="50" w:type="dxa"/>
              <w:left w:w="100" w:type="dxa"/>
            </w:tcMar>
            <w:vAlign w:val="center"/>
          </w:tcPr>
          <w:p w14:paraId="605B4864" w14:textId="77777777" w:rsidR="00395E82" w:rsidRDefault="00054C4B">
            <w:pPr>
              <w:spacing w:after="0"/>
            </w:pPr>
            <w:r>
              <w:rPr>
                <w:rFonts w:ascii="Times New Roman" w:hAnsi="Times New Roman"/>
                <w:color w:val="000000"/>
                <w:sz w:val="24"/>
              </w:rPr>
              <w:t>80</w:t>
            </w:r>
          </w:p>
        </w:tc>
        <w:tc>
          <w:tcPr>
            <w:tcW w:w="4456" w:type="dxa"/>
            <w:tcMar>
              <w:top w:w="50" w:type="dxa"/>
              <w:left w:w="100" w:type="dxa"/>
            </w:tcMar>
            <w:vAlign w:val="center"/>
          </w:tcPr>
          <w:p w14:paraId="28F50955" w14:textId="77777777" w:rsidR="00395E82" w:rsidRDefault="00054C4B">
            <w:pPr>
              <w:spacing w:after="0"/>
              <w:ind w:left="135"/>
              <w:rPr>
                <w:lang w:val="ru-RU"/>
              </w:rPr>
            </w:pPr>
            <w:r>
              <w:rPr>
                <w:rFonts w:ascii="Times New Roman" w:hAnsi="Times New Roman"/>
                <w:color w:val="000000"/>
                <w:sz w:val="24"/>
                <w:lang w:val="ru-RU"/>
              </w:rPr>
              <w:t>Родная страна (праздники). образование сложных прилагательных путём соединения основы прилагательного с основой причастия прошедшего времени (well-behaved);</w:t>
            </w:r>
          </w:p>
        </w:tc>
        <w:tc>
          <w:tcPr>
            <w:tcW w:w="1060" w:type="dxa"/>
            <w:tcMar>
              <w:top w:w="50" w:type="dxa"/>
              <w:left w:w="100" w:type="dxa"/>
            </w:tcMar>
            <w:vAlign w:val="center"/>
          </w:tcPr>
          <w:p w14:paraId="5B73D606"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05E67D59" w14:textId="77777777" w:rsidR="00395E82" w:rsidRDefault="00395E82">
            <w:pPr>
              <w:spacing w:after="0"/>
              <w:ind w:left="135"/>
              <w:jc w:val="center"/>
              <w:rPr>
                <w:lang w:val="ru-RU"/>
              </w:rPr>
            </w:pPr>
          </w:p>
        </w:tc>
        <w:tc>
          <w:tcPr>
            <w:tcW w:w="1896" w:type="dxa"/>
            <w:tcMar>
              <w:top w:w="50" w:type="dxa"/>
              <w:left w:w="100" w:type="dxa"/>
            </w:tcMar>
            <w:vAlign w:val="center"/>
          </w:tcPr>
          <w:p w14:paraId="766378A6" w14:textId="77777777" w:rsidR="00395E82" w:rsidRDefault="00395E82">
            <w:pPr>
              <w:spacing w:after="0"/>
              <w:ind w:left="135"/>
              <w:jc w:val="center"/>
              <w:rPr>
                <w:lang w:val="ru-RU"/>
              </w:rPr>
            </w:pPr>
          </w:p>
        </w:tc>
        <w:tc>
          <w:tcPr>
            <w:tcW w:w="1367" w:type="dxa"/>
            <w:tcMar>
              <w:top w:w="50" w:type="dxa"/>
              <w:left w:w="100" w:type="dxa"/>
            </w:tcMar>
            <w:vAlign w:val="center"/>
          </w:tcPr>
          <w:p w14:paraId="611876C8" w14:textId="77777777" w:rsidR="00395E82" w:rsidRDefault="00395E82">
            <w:pPr>
              <w:spacing w:after="0"/>
              <w:ind w:left="135"/>
              <w:rPr>
                <w:lang w:val="ru-RU"/>
              </w:rPr>
            </w:pPr>
          </w:p>
        </w:tc>
        <w:tc>
          <w:tcPr>
            <w:tcW w:w="2893" w:type="dxa"/>
            <w:tcMar>
              <w:top w:w="50" w:type="dxa"/>
              <w:left w:w="100" w:type="dxa"/>
            </w:tcMar>
            <w:vAlign w:val="center"/>
          </w:tcPr>
          <w:p w14:paraId="0291C7E1" w14:textId="77777777" w:rsidR="00395E82" w:rsidRDefault="00AF38A4">
            <w:pPr>
              <w:spacing w:after="0"/>
              <w:ind w:left="135"/>
              <w:rPr>
                <w:lang w:val="ru-RU"/>
              </w:rPr>
            </w:pPr>
            <w:hyperlink r:id="rId476" w:history="1">
              <w:r w:rsidR="00054C4B">
                <w:rPr>
                  <w:rStyle w:val="a4"/>
                  <w:lang w:val="ru-RU"/>
                </w:rPr>
                <w:t>https://wordwall.net/ru</w:t>
              </w:r>
            </w:hyperlink>
          </w:p>
        </w:tc>
      </w:tr>
      <w:tr w:rsidR="00395E82" w14:paraId="30323B3B" w14:textId="77777777">
        <w:trPr>
          <w:trHeight w:val="144"/>
          <w:tblCellSpacing w:w="0" w:type="dxa"/>
        </w:trPr>
        <w:tc>
          <w:tcPr>
            <w:tcW w:w="775" w:type="dxa"/>
            <w:tcMar>
              <w:top w:w="50" w:type="dxa"/>
              <w:left w:w="100" w:type="dxa"/>
            </w:tcMar>
            <w:vAlign w:val="center"/>
          </w:tcPr>
          <w:p w14:paraId="7917F17A" w14:textId="77777777" w:rsidR="00395E82" w:rsidRDefault="00054C4B">
            <w:pPr>
              <w:spacing w:after="0"/>
              <w:rPr>
                <w:lang w:val="ru-RU"/>
              </w:rPr>
            </w:pPr>
            <w:r>
              <w:rPr>
                <w:rFonts w:ascii="Times New Roman" w:hAnsi="Times New Roman"/>
                <w:color w:val="000000"/>
                <w:sz w:val="24"/>
                <w:lang w:val="ru-RU"/>
              </w:rPr>
              <w:t>81</w:t>
            </w:r>
          </w:p>
        </w:tc>
        <w:tc>
          <w:tcPr>
            <w:tcW w:w="4456" w:type="dxa"/>
            <w:tcMar>
              <w:top w:w="50" w:type="dxa"/>
              <w:left w:w="100" w:type="dxa"/>
            </w:tcMar>
            <w:vAlign w:val="center"/>
          </w:tcPr>
          <w:p w14:paraId="2697BC59" w14:textId="77777777" w:rsidR="00395E82" w:rsidRDefault="00054C4B">
            <w:pPr>
              <w:spacing w:after="0"/>
              <w:ind w:left="135"/>
              <w:rPr>
                <w:lang w:val="ru-RU"/>
              </w:rPr>
            </w:pPr>
            <w:r>
              <w:rPr>
                <w:rFonts w:ascii="Times New Roman" w:hAnsi="Times New Roman"/>
                <w:color w:val="000000"/>
                <w:sz w:val="24"/>
                <w:lang w:val="ru-RU"/>
              </w:rPr>
              <w:t>Родная страна и страна (страны) изучаемого языка (традиции). Использование при формулировании собственных высказываний, ключевых слов, плана.</w:t>
            </w:r>
          </w:p>
        </w:tc>
        <w:tc>
          <w:tcPr>
            <w:tcW w:w="1060" w:type="dxa"/>
            <w:tcMar>
              <w:top w:w="50" w:type="dxa"/>
              <w:left w:w="100" w:type="dxa"/>
            </w:tcMar>
            <w:vAlign w:val="center"/>
          </w:tcPr>
          <w:p w14:paraId="262172E2"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6C4105B1" w14:textId="77777777" w:rsidR="00395E82" w:rsidRDefault="00395E82">
            <w:pPr>
              <w:spacing w:after="0"/>
              <w:ind w:left="135"/>
              <w:jc w:val="center"/>
              <w:rPr>
                <w:lang w:val="ru-RU"/>
              </w:rPr>
            </w:pPr>
          </w:p>
        </w:tc>
        <w:tc>
          <w:tcPr>
            <w:tcW w:w="1896" w:type="dxa"/>
            <w:tcMar>
              <w:top w:w="50" w:type="dxa"/>
              <w:left w:w="100" w:type="dxa"/>
            </w:tcMar>
            <w:vAlign w:val="center"/>
          </w:tcPr>
          <w:p w14:paraId="15843CFB" w14:textId="77777777" w:rsidR="00395E82" w:rsidRDefault="00395E82">
            <w:pPr>
              <w:spacing w:after="0"/>
              <w:ind w:left="135"/>
              <w:jc w:val="center"/>
              <w:rPr>
                <w:lang w:val="ru-RU"/>
              </w:rPr>
            </w:pPr>
          </w:p>
        </w:tc>
        <w:tc>
          <w:tcPr>
            <w:tcW w:w="1367" w:type="dxa"/>
            <w:tcMar>
              <w:top w:w="50" w:type="dxa"/>
              <w:left w:w="100" w:type="dxa"/>
            </w:tcMar>
            <w:vAlign w:val="center"/>
          </w:tcPr>
          <w:p w14:paraId="0D242F65" w14:textId="77777777" w:rsidR="00395E82" w:rsidRDefault="00395E82">
            <w:pPr>
              <w:spacing w:after="0"/>
              <w:ind w:left="135"/>
              <w:rPr>
                <w:lang w:val="ru-RU"/>
              </w:rPr>
            </w:pPr>
          </w:p>
        </w:tc>
        <w:tc>
          <w:tcPr>
            <w:tcW w:w="2893" w:type="dxa"/>
            <w:tcMar>
              <w:top w:w="50" w:type="dxa"/>
              <w:left w:w="100" w:type="dxa"/>
            </w:tcMar>
            <w:vAlign w:val="center"/>
          </w:tcPr>
          <w:p w14:paraId="403AF0BC" w14:textId="77777777" w:rsidR="00395E82" w:rsidRDefault="00AF38A4">
            <w:pPr>
              <w:spacing w:after="0"/>
              <w:ind w:left="135"/>
              <w:rPr>
                <w:lang w:val="ru-RU"/>
              </w:rPr>
            </w:pPr>
            <w:hyperlink r:id="rId477" w:history="1">
              <w:r w:rsidR="00054C4B">
                <w:rPr>
                  <w:rStyle w:val="a4"/>
                  <w:lang w:val="ru-RU"/>
                </w:rPr>
                <w:t>https://wordwall.net/ru</w:t>
              </w:r>
            </w:hyperlink>
          </w:p>
        </w:tc>
      </w:tr>
      <w:tr w:rsidR="00395E82" w:rsidRPr="00AF38A4" w14:paraId="232462B1" w14:textId="77777777">
        <w:trPr>
          <w:trHeight w:val="144"/>
          <w:tblCellSpacing w:w="0" w:type="dxa"/>
        </w:trPr>
        <w:tc>
          <w:tcPr>
            <w:tcW w:w="775" w:type="dxa"/>
            <w:tcMar>
              <w:top w:w="50" w:type="dxa"/>
              <w:left w:w="100" w:type="dxa"/>
            </w:tcMar>
            <w:vAlign w:val="center"/>
          </w:tcPr>
          <w:p w14:paraId="12172598" w14:textId="77777777" w:rsidR="00395E82" w:rsidRDefault="00054C4B">
            <w:pPr>
              <w:spacing w:after="0"/>
              <w:rPr>
                <w:lang w:val="ru-RU"/>
              </w:rPr>
            </w:pPr>
            <w:r>
              <w:rPr>
                <w:rFonts w:ascii="Times New Roman" w:hAnsi="Times New Roman"/>
                <w:color w:val="000000"/>
                <w:sz w:val="24"/>
                <w:lang w:val="ru-RU"/>
              </w:rPr>
              <w:t>82</w:t>
            </w:r>
          </w:p>
        </w:tc>
        <w:tc>
          <w:tcPr>
            <w:tcW w:w="4456" w:type="dxa"/>
            <w:tcMar>
              <w:top w:w="50" w:type="dxa"/>
              <w:left w:w="100" w:type="dxa"/>
            </w:tcMar>
            <w:vAlign w:val="center"/>
          </w:tcPr>
          <w:p w14:paraId="1D0A05EC" w14:textId="77777777" w:rsidR="00395E82" w:rsidRDefault="00054C4B">
            <w:pPr>
              <w:spacing w:after="0"/>
              <w:ind w:left="135"/>
              <w:rPr>
                <w:lang w:val="ru-RU"/>
              </w:rPr>
            </w:pPr>
            <w:r>
              <w:rPr>
                <w:rFonts w:ascii="Times New Roman" w:hAnsi="Times New Roman"/>
                <w:color w:val="000000"/>
                <w:sz w:val="24"/>
                <w:lang w:val="ru-RU"/>
              </w:rPr>
              <w:t xml:space="preserve">Родная страна и страна (страны) изучаемого языка (памятные даты). Знание социокультурного портрета </w:t>
            </w:r>
            <w:r>
              <w:rPr>
                <w:rFonts w:ascii="Times New Roman" w:hAnsi="Times New Roman"/>
                <w:color w:val="000000"/>
                <w:sz w:val="24"/>
                <w:lang w:val="ru-RU"/>
              </w:rPr>
              <w:lastRenderedPageBreak/>
              <w:t>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w:t>
            </w:r>
          </w:p>
        </w:tc>
        <w:tc>
          <w:tcPr>
            <w:tcW w:w="1060" w:type="dxa"/>
            <w:tcMar>
              <w:top w:w="50" w:type="dxa"/>
              <w:left w:w="100" w:type="dxa"/>
            </w:tcMar>
            <w:vAlign w:val="center"/>
          </w:tcPr>
          <w:p w14:paraId="2491F013"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0DB3CB5E" w14:textId="77777777" w:rsidR="00395E82" w:rsidRDefault="00395E82">
            <w:pPr>
              <w:spacing w:after="0"/>
              <w:ind w:left="135"/>
              <w:jc w:val="center"/>
              <w:rPr>
                <w:lang w:val="ru-RU"/>
              </w:rPr>
            </w:pPr>
          </w:p>
        </w:tc>
        <w:tc>
          <w:tcPr>
            <w:tcW w:w="1896" w:type="dxa"/>
            <w:tcMar>
              <w:top w:w="50" w:type="dxa"/>
              <w:left w:w="100" w:type="dxa"/>
            </w:tcMar>
            <w:vAlign w:val="center"/>
          </w:tcPr>
          <w:p w14:paraId="458D8D0C" w14:textId="77777777" w:rsidR="00395E82" w:rsidRDefault="00395E82">
            <w:pPr>
              <w:spacing w:after="0"/>
              <w:ind w:left="135"/>
              <w:jc w:val="center"/>
              <w:rPr>
                <w:lang w:val="ru-RU"/>
              </w:rPr>
            </w:pPr>
          </w:p>
        </w:tc>
        <w:tc>
          <w:tcPr>
            <w:tcW w:w="1367" w:type="dxa"/>
            <w:tcMar>
              <w:top w:w="50" w:type="dxa"/>
              <w:left w:w="100" w:type="dxa"/>
            </w:tcMar>
            <w:vAlign w:val="center"/>
          </w:tcPr>
          <w:p w14:paraId="6268CC2A" w14:textId="77777777" w:rsidR="00395E82" w:rsidRDefault="00395E82">
            <w:pPr>
              <w:spacing w:after="0"/>
              <w:ind w:left="135"/>
              <w:rPr>
                <w:lang w:val="ru-RU"/>
              </w:rPr>
            </w:pPr>
          </w:p>
        </w:tc>
        <w:tc>
          <w:tcPr>
            <w:tcW w:w="2893" w:type="dxa"/>
            <w:tcMar>
              <w:top w:w="50" w:type="dxa"/>
              <w:left w:w="100" w:type="dxa"/>
            </w:tcMar>
            <w:vAlign w:val="center"/>
          </w:tcPr>
          <w:p w14:paraId="696D5A0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7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cba</w:t>
              </w:r>
              <w:r>
                <w:rPr>
                  <w:rFonts w:ascii="Times New Roman" w:hAnsi="Times New Roman"/>
                  <w:color w:val="0000FF"/>
                  <w:u w:val="single"/>
                  <w:lang w:val="ru-RU"/>
                </w:rPr>
                <w:t>34</w:t>
              </w:r>
            </w:hyperlink>
          </w:p>
        </w:tc>
      </w:tr>
      <w:tr w:rsidR="00395E82" w:rsidRPr="00AF38A4" w14:paraId="3866C3FA" w14:textId="77777777">
        <w:trPr>
          <w:trHeight w:val="144"/>
          <w:tblCellSpacing w:w="0" w:type="dxa"/>
        </w:trPr>
        <w:tc>
          <w:tcPr>
            <w:tcW w:w="775" w:type="dxa"/>
            <w:tcMar>
              <w:top w:w="50" w:type="dxa"/>
              <w:left w:w="100" w:type="dxa"/>
            </w:tcMar>
            <w:vAlign w:val="center"/>
          </w:tcPr>
          <w:p w14:paraId="45EADC18" w14:textId="77777777" w:rsidR="00395E82" w:rsidRDefault="00054C4B">
            <w:pPr>
              <w:spacing w:after="0"/>
            </w:pPr>
            <w:r>
              <w:rPr>
                <w:rFonts w:ascii="Times New Roman" w:hAnsi="Times New Roman"/>
                <w:color w:val="000000"/>
                <w:sz w:val="24"/>
              </w:rPr>
              <w:t>83</w:t>
            </w:r>
          </w:p>
        </w:tc>
        <w:tc>
          <w:tcPr>
            <w:tcW w:w="4456" w:type="dxa"/>
            <w:tcMar>
              <w:top w:w="50" w:type="dxa"/>
              <w:left w:w="100" w:type="dxa"/>
            </w:tcMar>
            <w:vAlign w:val="center"/>
          </w:tcPr>
          <w:p w14:paraId="5E0A5C9C" w14:textId="77777777" w:rsidR="00395E82" w:rsidRDefault="00054C4B">
            <w:pPr>
              <w:spacing w:after="0"/>
              <w:ind w:left="135"/>
              <w:rPr>
                <w:lang w:val="ru-RU"/>
              </w:rPr>
            </w:pPr>
            <w:r>
              <w:rPr>
                <w:rFonts w:ascii="Times New Roman" w:hAnsi="Times New Roman"/>
                <w:color w:val="000000"/>
                <w:sz w:val="24"/>
              </w:rPr>
              <w:t>C</w:t>
            </w:r>
            <w:r>
              <w:rPr>
                <w:rFonts w:ascii="Times New Roman" w:hAnsi="Times New Roman"/>
                <w:color w:val="000000"/>
                <w:sz w:val="24"/>
                <w:lang w:val="ru-RU"/>
              </w:rPr>
              <w:t>трана (страны) изучаемого языка (достопримечательности). 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tc>
        <w:tc>
          <w:tcPr>
            <w:tcW w:w="1060" w:type="dxa"/>
            <w:tcMar>
              <w:top w:w="50" w:type="dxa"/>
              <w:left w:w="100" w:type="dxa"/>
            </w:tcMar>
            <w:vAlign w:val="center"/>
          </w:tcPr>
          <w:p w14:paraId="4E8FA8FC"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78529CFE" w14:textId="77777777" w:rsidR="00395E82" w:rsidRDefault="00395E82">
            <w:pPr>
              <w:spacing w:after="0"/>
              <w:ind w:left="135"/>
              <w:jc w:val="center"/>
              <w:rPr>
                <w:lang w:val="ru-RU"/>
              </w:rPr>
            </w:pPr>
          </w:p>
        </w:tc>
        <w:tc>
          <w:tcPr>
            <w:tcW w:w="1896" w:type="dxa"/>
            <w:tcMar>
              <w:top w:w="50" w:type="dxa"/>
              <w:left w:w="100" w:type="dxa"/>
            </w:tcMar>
            <w:vAlign w:val="center"/>
          </w:tcPr>
          <w:p w14:paraId="145DA720" w14:textId="77777777" w:rsidR="00395E82" w:rsidRDefault="00395E82">
            <w:pPr>
              <w:spacing w:after="0"/>
              <w:ind w:left="135"/>
              <w:jc w:val="center"/>
              <w:rPr>
                <w:lang w:val="ru-RU"/>
              </w:rPr>
            </w:pPr>
          </w:p>
        </w:tc>
        <w:tc>
          <w:tcPr>
            <w:tcW w:w="1367" w:type="dxa"/>
            <w:tcMar>
              <w:top w:w="50" w:type="dxa"/>
              <w:left w:w="100" w:type="dxa"/>
            </w:tcMar>
            <w:vAlign w:val="center"/>
          </w:tcPr>
          <w:p w14:paraId="67E12AFF" w14:textId="77777777" w:rsidR="00395E82" w:rsidRDefault="00395E82">
            <w:pPr>
              <w:spacing w:after="0"/>
              <w:ind w:left="135"/>
              <w:rPr>
                <w:lang w:val="ru-RU"/>
              </w:rPr>
            </w:pPr>
          </w:p>
        </w:tc>
        <w:tc>
          <w:tcPr>
            <w:tcW w:w="2893" w:type="dxa"/>
            <w:tcMar>
              <w:top w:w="50" w:type="dxa"/>
              <w:left w:w="100" w:type="dxa"/>
            </w:tcMar>
            <w:vAlign w:val="center"/>
          </w:tcPr>
          <w:p w14:paraId="443B7791"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7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cb</w:t>
              </w:r>
              <w:r>
                <w:rPr>
                  <w:rFonts w:ascii="Times New Roman" w:hAnsi="Times New Roman"/>
                  <w:color w:val="0000FF"/>
                  <w:u w:val="single"/>
                  <w:lang w:val="ru-RU"/>
                </w:rPr>
                <w:t>70</w:t>
              </w:r>
              <w:r>
                <w:rPr>
                  <w:rFonts w:ascii="Times New Roman" w:hAnsi="Times New Roman"/>
                  <w:color w:val="0000FF"/>
                  <w:u w:val="single"/>
                </w:rPr>
                <w:t>a</w:t>
              </w:r>
            </w:hyperlink>
          </w:p>
        </w:tc>
      </w:tr>
      <w:tr w:rsidR="00395E82" w14:paraId="0BE98FC1" w14:textId="77777777">
        <w:trPr>
          <w:trHeight w:val="144"/>
          <w:tblCellSpacing w:w="0" w:type="dxa"/>
        </w:trPr>
        <w:tc>
          <w:tcPr>
            <w:tcW w:w="775" w:type="dxa"/>
            <w:tcMar>
              <w:top w:w="50" w:type="dxa"/>
              <w:left w:w="100" w:type="dxa"/>
            </w:tcMar>
            <w:vAlign w:val="center"/>
          </w:tcPr>
          <w:p w14:paraId="5979208A" w14:textId="77777777" w:rsidR="00395E82" w:rsidRDefault="00054C4B">
            <w:pPr>
              <w:spacing w:after="0"/>
              <w:rPr>
                <w:lang w:val="ru-RU"/>
              </w:rPr>
            </w:pPr>
            <w:r>
              <w:rPr>
                <w:rFonts w:ascii="Times New Roman" w:hAnsi="Times New Roman"/>
                <w:color w:val="000000"/>
                <w:sz w:val="24"/>
                <w:lang w:val="ru-RU"/>
              </w:rPr>
              <w:t>84</w:t>
            </w:r>
          </w:p>
        </w:tc>
        <w:tc>
          <w:tcPr>
            <w:tcW w:w="4456" w:type="dxa"/>
            <w:tcMar>
              <w:top w:w="50" w:type="dxa"/>
              <w:left w:w="100" w:type="dxa"/>
            </w:tcMar>
            <w:vAlign w:val="center"/>
          </w:tcPr>
          <w:p w14:paraId="16E23C5B" w14:textId="77777777" w:rsidR="00395E82" w:rsidRDefault="00054C4B">
            <w:pPr>
              <w:spacing w:after="0"/>
              <w:ind w:left="135"/>
              <w:rPr>
                <w:rFonts w:ascii="Times New Roman" w:hAnsi="Times New Roman"/>
                <w:color w:val="000000"/>
                <w:sz w:val="24"/>
              </w:rPr>
            </w:pPr>
            <w:r>
              <w:rPr>
                <w:rFonts w:ascii="Times New Roman" w:hAnsi="Times New Roman"/>
                <w:color w:val="000000"/>
                <w:sz w:val="24"/>
                <w:lang w:val="ru-RU"/>
              </w:rPr>
              <w:t>Родная страна и страна (страны) изучаемого языка (мифы и легенды). Предложения</w:t>
            </w:r>
            <w:r>
              <w:rPr>
                <w:rFonts w:ascii="Times New Roman" w:hAnsi="Times New Roman"/>
                <w:color w:val="000000"/>
                <w:sz w:val="24"/>
              </w:rPr>
              <w:t xml:space="preserve"> </w:t>
            </w:r>
            <w:r>
              <w:rPr>
                <w:rFonts w:ascii="Times New Roman" w:hAnsi="Times New Roman"/>
                <w:color w:val="000000"/>
                <w:sz w:val="24"/>
                <w:lang w:val="ru-RU"/>
              </w:rPr>
              <w:t>со</w:t>
            </w:r>
            <w:r>
              <w:rPr>
                <w:rFonts w:ascii="Times New Roman" w:hAnsi="Times New Roman"/>
                <w:color w:val="000000"/>
                <w:sz w:val="24"/>
              </w:rPr>
              <w:t xml:space="preserve"> </w:t>
            </w:r>
            <w:r>
              <w:rPr>
                <w:rFonts w:ascii="Times New Roman" w:hAnsi="Times New Roman"/>
                <w:color w:val="000000"/>
                <w:sz w:val="24"/>
                <w:lang w:val="ru-RU"/>
              </w:rPr>
              <w:t>сложным</w:t>
            </w:r>
            <w:r>
              <w:rPr>
                <w:rFonts w:ascii="Times New Roman" w:hAnsi="Times New Roman"/>
                <w:color w:val="000000"/>
                <w:sz w:val="24"/>
              </w:rPr>
              <w:t xml:space="preserve"> </w:t>
            </w:r>
            <w:r>
              <w:rPr>
                <w:rFonts w:ascii="Times New Roman" w:hAnsi="Times New Roman"/>
                <w:color w:val="000000"/>
                <w:sz w:val="24"/>
                <w:lang w:val="ru-RU"/>
              </w:rPr>
              <w:t>дополнением</w:t>
            </w:r>
            <w:r>
              <w:rPr>
                <w:rFonts w:ascii="Times New Roman" w:hAnsi="Times New Roman"/>
                <w:color w:val="000000"/>
                <w:sz w:val="24"/>
              </w:rPr>
              <w:t xml:space="preserve"> (Complex Object) (I want to have my hair cut.).</w:t>
            </w:r>
          </w:p>
          <w:p w14:paraId="003229F5"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Условные предложения нереального характера (Conditional II).</w:t>
            </w:r>
          </w:p>
          <w:p w14:paraId="1F8046A4" w14:textId="77777777" w:rsidR="00395E82" w:rsidRDefault="00054C4B">
            <w:pPr>
              <w:spacing w:after="0"/>
              <w:ind w:left="135"/>
              <w:rPr>
                <w:lang w:val="ru-RU"/>
              </w:rPr>
            </w:pPr>
            <w:r>
              <w:rPr>
                <w:rFonts w:ascii="Times New Roman" w:hAnsi="Times New Roman"/>
                <w:color w:val="000000"/>
                <w:sz w:val="24"/>
                <w:lang w:val="ru-RU"/>
              </w:rPr>
              <w:t>Конструкции для выражения предпочтения I prefer …/I’d prefer …/I’d rather ….</w:t>
            </w:r>
          </w:p>
        </w:tc>
        <w:tc>
          <w:tcPr>
            <w:tcW w:w="1060" w:type="dxa"/>
            <w:tcMar>
              <w:top w:w="50" w:type="dxa"/>
              <w:left w:w="100" w:type="dxa"/>
            </w:tcMar>
            <w:vAlign w:val="center"/>
          </w:tcPr>
          <w:p w14:paraId="1722C29F"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2B9102BD" w14:textId="77777777" w:rsidR="00395E82" w:rsidRDefault="00395E82">
            <w:pPr>
              <w:spacing w:after="0"/>
              <w:ind w:left="135"/>
              <w:jc w:val="center"/>
              <w:rPr>
                <w:lang w:val="ru-RU"/>
              </w:rPr>
            </w:pPr>
          </w:p>
        </w:tc>
        <w:tc>
          <w:tcPr>
            <w:tcW w:w="1896" w:type="dxa"/>
            <w:tcMar>
              <w:top w:w="50" w:type="dxa"/>
              <w:left w:w="100" w:type="dxa"/>
            </w:tcMar>
            <w:vAlign w:val="center"/>
          </w:tcPr>
          <w:p w14:paraId="7522D03E" w14:textId="77777777" w:rsidR="00395E82" w:rsidRDefault="00395E82">
            <w:pPr>
              <w:spacing w:after="0"/>
              <w:ind w:left="135"/>
              <w:jc w:val="center"/>
              <w:rPr>
                <w:lang w:val="ru-RU"/>
              </w:rPr>
            </w:pPr>
          </w:p>
        </w:tc>
        <w:tc>
          <w:tcPr>
            <w:tcW w:w="1367" w:type="dxa"/>
            <w:tcMar>
              <w:top w:w="50" w:type="dxa"/>
              <w:left w:w="100" w:type="dxa"/>
            </w:tcMar>
            <w:vAlign w:val="center"/>
          </w:tcPr>
          <w:p w14:paraId="539BD495" w14:textId="77777777" w:rsidR="00395E82" w:rsidRDefault="00395E82">
            <w:pPr>
              <w:spacing w:after="0"/>
              <w:ind w:left="135"/>
            </w:pPr>
          </w:p>
        </w:tc>
        <w:tc>
          <w:tcPr>
            <w:tcW w:w="2893" w:type="dxa"/>
            <w:tcMar>
              <w:top w:w="50" w:type="dxa"/>
              <w:left w:w="100" w:type="dxa"/>
            </w:tcMar>
            <w:vAlign w:val="center"/>
          </w:tcPr>
          <w:p w14:paraId="1C372DED" w14:textId="77777777" w:rsidR="00395E82" w:rsidRDefault="00AF38A4">
            <w:pPr>
              <w:spacing w:after="0"/>
              <w:ind w:left="135"/>
            </w:pPr>
            <w:hyperlink r:id="rId480" w:history="1">
              <w:r w:rsidR="00054C4B">
                <w:rPr>
                  <w:rStyle w:val="a4"/>
                </w:rPr>
                <w:t>https://wordwall.net/ru</w:t>
              </w:r>
            </w:hyperlink>
          </w:p>
        </w:tc>
      </w:tr>
      <w:tr w:rsidR="00395E82" w14:paraId="0207D91A" w14:textId="77777777">
        <w:trPr>
          <w:trHeight w:val="144"/>
          <w:tblCellSpacing w:w="0" w:type="dxa"/>
        </w:trPr>
        <w:tc>
          <w:tcPr>
            <w:tcW w:w="775" w:type="dxa"/>
            <w:tcMar>
              <w:top w:w="50" w:type="dxa"/>
              <w:left w:w="100" w:type="dxa"/>
            </w:tcMar>
            <w:vAlign w:val="center"/>
          </w:tcPr>
          <w:p w14:paraId="1A3C8A80" w14:textId="77777777" w:rsidR="00395E82" w:rsidRDefault="00054C4B">
            <w:pPr>
              <w:spacing w:after="0"/>
            </w:pPr>
            <w:r>
              <w:rPr>
                <w:rFonts w:ascii="Times New Roman" w:hAnsi="Times New Roman"/>
                <w:color w:val="000000"/>
                <w:sz w:val="24"/>
              </w:rPr>
              <w:t>85</w:t>
            </w:r>
          </w:p>
        </w:tc>
        <w:tc>
          <w:tcPr>
            <w:tcW w:w="4456" w:type="dxa"/>
            <w:tcMar>
              <w:top w:w="50" w:type="dxa"/>
              <w:left w:w="100" w:type="dxa"/>
            </w:tcMar>
            <w:vAlign w:val="center"/>
          </w:tcPr>
          <w:p w14:paraId="1F9A0A7F" w14:textId="77777777" w:rsidR="00395E82" w:rsidRDefault="00054C4B">
            <w:pPr>
              <w:spacing w:after="0"/>
              <w:ind w:left="135"/>
              <w:rPr>
                <w:lang w:val="ru-RU"/>
              </w:rPr>
            </w:pPr>
            <w:r>
              <w:rPr>
                <w:rFonts w:ascii="Times New Roman" w:hAnsi="Times New Roman"/>
                <w:color w:val="000000"/>
                <w:sz w:val="24"/>
                <w:lang w:val="ru-RU"/>
              </w:rPr>
              <w:t xml:space="preserve">Родная страна и страна (страны) изучаемого языка (историческое наследие). 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w:t>
            </w:r>
            <w:r>
              <w:rPr>
                <w:rFonts w:ascii="Times New Roman" w:hAnsi="Times New Roman"/>
                <w:color w:val="000000"/>
                <w:sz w:val="24"/>
                <w:lang w:val="ru-RU"/>
              </w:rPr>
              <w:lastRenderedPageBreak/>
              <w:t>порядок мыслей и их связь (например, в английском языке: firstly/first of all, secondly, finally; on the one hand, on the other hand), апострофа.</w:t>
            </w:r>
          </w:p>
        </w:tc>
        <w:tc>
          <w:tcPr>
            <w:tcW w:w="1060" w:type="dxa"/>
            <w:tcMar>
              <w:top w:w="50" w:type="dxa"/>
              <w:left w:w="100" w:type="dxa"/>
            </w:tcMar>
            <w:vAlign w:val="center"/>
          </w:tcPr>
          <w:p w14:paraId="7391743D"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2E253AA7" w14:textId="77777777" w:rsidR="00395E82" w:rsidRDefault="00395E82">
            <w:pPr>
              <w:spacing w:after="0"/>
              <w:ind w:left="135"/>
              <w:jc w:val="center"/>
              <w:rPr>
                <w:lang w:val="ru-RU"/>
              </w:rPr>
            </w:pPr>
          </w:p>
        </w:tc>
        <w:tc>
          <w:tcPr>
            <w:tcW w:w="1896" w:type="dxa"/>
            <w:tcMar>
              <w:top w:w="50" w:type="dxa"/>
              <w:left w:w="100" w:type="dxa"/>
            </w:tcMar>
            <w:vAlign w:val="center"/>
          </w:tcPr>
          <w:p w14:paraId="6547E11F" w14:textId="77777777" w:rsidR="00395E82" w:rsidRDefault="00395E82">
            <w:pPr>
              <w:spacing w:after="0"/>
              <w:ind w:left="135"/>
              <w:jc w:val="center"/>
              <w:rPr>
                <w:lang w:val="ru-RU"/>
              </w:rPr>
            </w:pPr>
          </w:p>
        </w:tc>
        <w:tc>
          <w:tcPr>
            <w:tcW w:w="1367" w:type="dxa"/>
            <w:tcMar>
              <w:top w:w="50" w:type="dxa"/>
              <w:left w:w="100" w:type="dxa"/>
            </w:tcMar>
            <w:vAlign w:val="center"/>
          </w:tcPr>
          <w:p w14:paraId="119454E8" w14:textId="77777777" w:rsidR="00395E82" w:rsidRDefault="00395E82">
            <w:pPr>
              <w:spacing w:after="0"/>
              <w:ind w:left="135"/>
              <w:rPr>
                <w:lang w:val="ru-RU"/>
              </w:rPr>
            </w:pPr>
          </w:p>
        </w:tc>
        <w:tc>
          <w:tcPr>
            <w:tcW w:w="2893" w:type="dxa"/>
            <w:tcMar>
              <w:top w:w="50" w:type="dxa"/>
              <w:left w:w="100" w:type="dxa"/>
            </w:tcMar>
            <w:vAlign w:val="center"/>
          </w:tcPr>
          <w:p w14:paraId="0289F850" w14:textId="77777777" w:rsidR="00395E82" w:rsidRDefault="00054C4B">
            <w:pPr>
              <w:spacing w:after="0"/>
              <w:ind w:left="135"/>
              <w:rPr>
                <w:lang w:val="ru-RU"/>
              </w:rPr>
            </w:pPr>
            <w:r>
              <w:rPr>
                <w:lang w:val="ru-RU"/>
              </w:rPr>
              <w:t>https://wordwall.net/ru</w:t>
            </w:r>
          </w:p>
        </w:tc>
      </w:tr>
      <w:tr w:rsidR="00395E82" w14:paraId="51CCBBC0" w14:textId="77777777">
        <w:trPr>
          <w:trHeight w:val="144"/>
          <w:tblCellSpacing w:w="0" w:type="dxa"/>
        </w:trPr>
        <w:tc>
          <w:tcPr>
            <w:tcW w:w="775" w:type="dxa"/>
            <w:tcMar>
              <w:top w:w="50" w:type="dxa"/>
              <w:left w:w="100" w:type="dxa"/>
            </w:tcMar>
            <w:vAlign w:val="center"/>
          </w:tcPr>
          <w:p w14:paraId="02206B3B" w14:textId="77777777" w:rsidR="00395E82" w:rsidRDefault="00054C4B">
            <w:pPr>
              <w:spacing w:after="0"/>
              <w:rPr>
                <w:lang w:val="ru-RU"/>
              </w:rPr>
            </w:pPr>
            <w:r>
              <w:rPr>
                <w:rFonts w:ascii="Times New Roman" w:hAnsi="Times New Roman"/>
                <w:color w:val="000000"/>
                <w:sz w:val="24"/>
                <w:lang w:val="ru-RU"/>
              </w:rPr>
              <w:t>86</w:t>
            </w:r>
          </w:p>
        </w:tc>
        <w:tc>
          <w:tcPr>
            <w:tcW w:w="4456" w:type="dxa"/>
            <w:tcMar>
              <w:top w:w="50" w:type="dxa"/>
              <w:left w:w="100" w:type="dxa"/>
            </w:tcMar>
            <w:vAlign w:val="center"/>
          </w:tcPr>
          <w:p w14:paraId="30BE6410" w14:textId="77777777" w:rsidR="00395E82" w:rsidRDefault="00054C4B">
            <w:pPr>
              <w:spacing w:after="0"/>
              <w:ind w:left="135"/>
              <w:rPr>
                <w:lang w:val="ru-RU"/>
              </w:rPr>
            </w:pPr>
            <w:r>
              <w:rPr>
                <w:rFonts w:ascii="Times New Roman" w:hAnsi="Times New Roman"/>
                <w:color w:val="000000"/>
                <w:sz w:val="24"/>
                <w:lang w:val="ru-RU"/>
              </w:rPr>
              <w:t>Родная страна и страна (страны) изучаемого языка (мой город, село). 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tc>
        <w:tc>
          <w:tcPr>
            <w:tcW w:w="1060" w:type="dxa"/>
            <w:tcMar>
              <w:top w:w="50" w:type="dxa"/>
              <w:left w:w="100" w:type="dxa"/>
            </w:tcMar>
            <w:vAlign w:val="center"/>
          </w:tcPr>
          <w:p w14:paraId="13117D6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210526BC" w14:textId="77777777" w:rsidR="00395E82" w:rsidRDefault="00395E82">
            <w:pPr>
              <w:spacing w:after="0"/>
              <w:ind w:left="135"/>
              <w:jc w:val="center"/>
              <w:rPr>
                <w:lang w:val="ru-RU"/>
              </w:rPr>
            </w:pPr>
          </w:p>
        </w:tc>
        <w:tc>
          <w:tcPr>
            <w:tcW w:w="1896" w:type="dxa"/>
            <w:tcMar>
              <w:top w:w="50" w:type="dxa"/>
              <w:left w:w="100" w:type="dxa"/>
            </w:tcMar>
            <w:vAlign w:val="center"/>
          </w:tcPr>
          <w:p w14:paraId="5DABC69C" w14:textId="77777777" w:rsidR="00395E82" w:rsidRDefault="00395E82">
            <w:pPr>
              <w:spacing w:after="0"/>
              <w:ind w:left="135"/>
              <w:jc w:val="center"/>
              <w:rPr>
                <w:lang w:val="ru-RU"/>
              </w:rPr>
            </w:pPr>
          </w:p>
        </w:tc>
        <w:tc>
          <w:tcPr>
            <w:tcW w:w="1367" w:type="dxa"/>
            <w:tcMar>
              <w:top w:w="50" w:type="dxa"/>
              <w:left w:w="100" w:type="dxa"/>
            </w:tcMar>
            <w:vAlign w:val="center"/>
          </w:tcPr>
          <w:p w14:paraId="21EF3BBB" w14:textId="77777777" w:rsidR="00395E82" w:rsidRDefault="00395E82">
            <w:pPr>
              <w:spacing w:after="0"/>
              <w:ind w:left="135"/>
              <w:rPr>
                <w:lang w:val="ru-RU"/>
              </w:rPr>
            </w:pPr>
          </w:p>
        </w:tc>
        <w:tc>
          <w:tcPr>
            <w:tcW w:w="2893" w:type="dxa"/>
            <w:tcMar>
              <w:top w:w="50" w:type="dxa"/>
              <w:left w:w="100" w:type="dxa"/>
            </w:tcMar>
            <w:vAlign w:val="center"/>
          </w:tcPr>
          <w:p w14:paraId="71D34A0D" w14:textId="77777777" w:rsidR="00395E82" w:rsidRDefault="00054C4B">
            <w:pPr>
              <w:spacing w:after="0"/>
              <w:ind w:left="135"/>
              <w:rPr>
                <w:lang w:val="ru-RU"/>
              </w:rPr>
            </w:pPr>
            <w:r>
              <w:rPr>
                <w:lang w:val="ru-RU"/>
              </w:rPr>
              <w:t>https://wordwall.net/ru</w:t>
            </w:r>
          </w:p>
        </w:tc>
      </w:tr>
      <w:tr w:rsidR="00395E82" w:rsidRPr="00AF38A4" w14:paraId="2C550017" w14:textId="77777777">
        <w:trPr>
          <w:trHeight w:val="144"/>
          <w:tblCellSpacing w:w="0" w:type="dxa"/>
        </w:trPr>
        <w:tc>
          <w:tcPr>
            <w:tcW w:w="775" w:type="dxa"/>
            <w:tcMar>
              <w:top w:w="50" w:type="dxa"/>
              <w:left w:w="100" w:type="dxa"/>
            </w:tcMar>
            <w:vAlign w:val="center"/>
          </w:tcPr>
          <w:p w14:paraId="364B854D" w14:textId="77777777" w:rsidR="00395E82" w:rsidRDefault="00054C4B">
            <w:pPr>
              <w:spacing w:after="0"/>
              <w:rPr>
                <w:lang w:val="ru-RU"/>
              </w:rPr>
            </w:pPr>
            <w:r>
              <w:rPr>
                <w:rFonts w:ascii="Times New Roman" w:hAnsi="Times New Roman"/>
                <w:color w:val="000000"/>
                <w:sz w:val="24"/>
                <w:lang w:val="ru-RU"/>
              </w:rPr>
              <w:t>87</w:t>
            </w:r>
          </w:p>
        </w:tc>
        <w:tc>
          <w:tcPr>
            <w:tcW w:w="4456" w:type="dxa"/>
            <w:tcMar>
              <w:top w:w="50" w:type="dxa"/>
              <w:left w:w="100" w:type="dxa"/>
            </w:tcMar>
            <w:vAlign w:val="center"/>
          </w:tcPr>
          <w:p w14:paraId="0A459891" w14:textId="77777777" w:rsidR="00395E82" w:rsidRDefault="00054C4B">
            <w:pPr>
              <w:spacing w:after="0"/>
              <w:ind w:left="135"/>
              <w:rPr>
                <w:lang w:val="ru-RU"/>
              </w:rPr>
            </w:pPr>
            <w:r>
              <w:rPr>
                <w:rFonts w:ascii="Times New Roman" w:hAnsi="Times New Roman"/>
                <w:color w:val="000000"/>
                <w:sz w:val="24"/>
                <w:lang w:val="ru-RU"/>
              </w:rPr>
              <w:t>Родная страна (достопримечательности). Использование при формулировании собственных высказываний, ключевых слов, плана. заполнение анкет и формуляров: сообщение о себе основных сведений в соответствии с нормами, принятыми в стране (странах) изучаемого языка;</w:t>
            </w:r>
          </w:p>
        </w:tc>
        <w:tc>
          <w:tcPr>
            <w:tcW w:w="1060" w:type="dxa"/>
            <w:tcMar>
              <w:top w:w="50" w:type="dxa"/>
              <w:left w:w="100" w:type="dxa"/>
            </w:tcMar>
            <w:vAlign w:val="center"/>
          </w:tcPr>
          <w:p w14:paraId="2AFAB1FE"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6E8B2367" w14:textId="77777777" w:rsidR="00395E82" w:rsidRDefault="00395E82">
            <w:pPr>
              <w:spacing w:after="0"/>
              <w:ind w:left="135"/>
              <w:jc w:val="center"/>
              <w:rPr>
                <w:lang w:val="ru-RU"/>
              </w:rPr>
            </w:pPr>
          </w:p>
        </w:tc>
        <w:tc>
          <w:tcPr>
            <w:tcW w:w="1896" w:type="dxa"/>
            <w:tcMar>
              <w:top w:w="50" w:type="dxa"/>
              <w:left w:w="100" w:type="dxa"/>
            </w:tcMar>
            <w:vAlign w:val="center"/>
          </w:tcPr>
          <w:p w14:paraId="6ADA2738" w14:textId="77777777" w:rsidR="00395E82" w:rsidRDefault="00395E82">
            <w:pPr>
              <w:spacing w:after="0"/>
              <w:ind w:left="135"/>
              <w:jc w:val="center"/>
              <w:rPr>
                <w:lang w:val="ru-RU"/>
              </w:rPr>
            </w:pPr>
          </w:p>
        </w:tc>
        <w:tc>
          <w:tcPr>
            <w:tcW w:w="1367" w:type="dxa"/>
            <w:tcMar>
              <w:top w:w="50" w:type="dxa"/>
              <w:left w:w="100" w:type="dxa"/>
            </w:tcMar>
            <w:vAlign w:val="center"/>
          </w:tcPr>
          <w:p w14:paraId="4E1F7279" w14:textId="77777777" w:rsidR="00395E82" w:rsidRDefault="00395E82">
            <w:pPr>
              <w:spacing w:after="0"/>
              <w:ind w:left="135"/>
              <w:rPr>
                <w:lang w:val="ru-RU"/>
              </w:rPr>
            </w:pPr>
          </w:p>
        </w:tc>
        <w:tc>
          <w:tcPr>
            <w:tcW w:w="2893" w:type="dxa"/>
            <w:tcMar>
              <w:top w:w="50" w:type="dxa"/>
              <w:left w:w="100" w:type="dxa"/>
            </w:tcMar>
            <w:vAlign w:val="center"/>
          </w:tcPr>
          <w:p w14:paraId="277771C9"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81">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cb</w:t>
              </w:r>
              <w:r>
                <w:rPr>
                  <w:rFonts w:ascii="Times New Roman" w:hAnsi="Times New Roman"/>
                  <w:color w:val="0000FF"/>
                  <w:u w:val="single"/>
                  <w:lang w:val="ru-RU"/>
                </w:rPr>
                <w:t>598</w:t>
              </w:r>
            </w:hyperlink>
          </w:p>
        </w:tc>
      </w:tr>
      <w:tr w:rsidR="00395E82" w14:paraId="65FFF56C" w14:textId="77777777">
        <w:trPr>
          <w:trHeight w:val="144"/>
          <w:tblCellSpacing w:w="0" w:type="dxa"/>
        </w:trPr>
        <w:tc>
          <w:tcPr>
            <w:tcW w:w="775" w:type="dxa"/>
            <w:tcMar>
              <w:top w:w="50" w:type="dxa"/>
              <w:left w:w="100" w:type="dxa"/>
            </w:tcMar>
            <w:vAlign w:val="center"/>
          </w:tcPr>
          <w:p w14:paraId="53F1448D" w14:textId="77777777" w:rsidR="00395E82" w:rsidRDefault="00054C4B">
            <w:pPr>
              <w:spacing w:after="0"/>
              <w:rPr>
                <w:lang w:val="ru-RU"/>
              </w:rPr>
            </w:pPr>
            <w:r>
              <w:rPr>
                <w:rFonts w:ascii="Times New Roman" w:hAnsi="Times New Roman"/>
                <w:color w:val="000000"/>
                <w:sz w:val="24"/>
                <w:lang w:val="ru-RU"/>
              </w:rPr>
              <w:t>88</w:t>
            </w:r>
          </w:p>
        </w:tc>
        <w:tc>
          <w:tcPr>
            <w:tcW w:w="4456" w:type="dxa"/>
            <w:tcMar>
              <w:top w:w="50" w:type="dxa"/>
              <w:left w:w="100" w:type="dxa"/>
            </w:tcMar>
            <w:vAlign w:val="center"/>
          </w:tcPr>
          <w:p w14:paraId="69DFB906" w14:textId="77777777" w:rsidR="00395E82" w:rsidRDefault="00054C4B">
            <w:pPr>
              <w:spacing w:after="0"/>
              <w:ind w:left="135"/>
              <w:rPr>
                <w:lang w:val="ru-RU"/>
              </w:rPr>
            </w:pPr>
            <w:r>
              <w:rPr>
                <w:rFonts w:ascii="Times New Roman" w:hAnsi="Times New Roman"/>
                <w:color w:val="000000"/>
                <w:sz w:val="24"/>
                <w:lang w:val="ru-RU"/>
              </w:rPr>
              <w:t>Родная страна и страна (страны) изучаемого языка (фольклор). Различение на слух британского и американского вариантов произношения в прослушанных текстах или услышанных высказываниях.</w:t>
            </w:r>
          </w:p>
        </w:tc>
        <w:tc>
          <w:tcPr>
            <w:tcW w:w="1060" w:type="dxa"/>
            <w:tcMar>
              <w:top w:w="50" w:type="dxa"/>
              <w:left w:w="100" w:type="dxa"/>
            </w:tcMar>
            <w:vAlign w:val="center"/>
          </w:tcPr>
          <w:p w14:paraId="46CA1949"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5238D3E5" w14:textId="77777777" w:rsidR="00395E82" w:rsidRDefault="00395E82">
            <w:pPr>
              <w:spacing w:after="0"/>
              <w:ind w:left="135"/>
              <w:jc w:val="center"/>
              <w:rPr>
                <w:lang w:val="ru-RU"/>
              </w:rPr>
            </w:pPr>
          </w:p>
        </w:tc>
        <w:tc>
          <w:tcPr>
            <w:tcW w:w="1896" w:type="dxa"/>
            <w:tcMar>
              <w:top w:w="50" w:type="dxa"/>
              <w:left w:w="100" w:type="dxa"/>
            </w:tcMar>
            <w:vAlign w:val="center"/>
          </w:tcPr>
          <w:p w14:paraId="6925D1E1" w14:textId="77777777" w:rsidR="00395E82" w:rsidRDefault="00395E82">
            <w:pPr>
              <w:spacing w:after="0"/>
              <w:ind w:left="135"/>
              <w:jc w:val="center"/>
              <w:rPr>
                <w:lang w:val="ru-RU"/>
              </w:rPr>
            </w:pPr>
          </w:p>
        </w:tc>
        <w:tc>
          <w:tcPr>
            <w:tcW w:w="1367" w:type="dxa"/>
            <w:tcMar>
              <w:top w:w="50" w:type="dxa"/>
              <w:left w:w="100" w:type="dxa"/>
            </w:tcMar>
            <w:vAlign w:val="center"/>
          </w:tcPr>
          <w:p w14:paraId="6AF18ED6" w14:textId="77777777" w:rsidR="00395E82" w:rsidRDefault="00395E82">
            <w:pPr>
              <w:spacing w:after="0"/>
              <w:ind w:left="135"/>
            </w:pPr>
          </w:p>
        </w:tc>
        <w:tc>
          <w:tcPr>
            <w:tcW w:w="2893" w:type="dxa"/>
            <w:tcMar>
              <w:top w:w="50" w:type="dxa"/>
              <w:left w:w="100" w:type="dxa"/>
            </w:tcMar>
            <w:vAlign w:val="center"/>
          </w:tcPr>
          <w:p w14:paraId="50018960" w14:textId="77777777" w:rsidR="00395E82" w:rsidRDefault="00054C4B">
            <w:pPr>
              <w:spacing w:after="0"/>
              <w:ind w:left="135"/>
            </w:pPr>
            <w:r>
              <w:t>https://wordwall.net/ru</w:t>
            </w:r>
          </w:p>
        </w:tc>
      </w:tr>
      <w:tr w:rsidR="00395E82" w14:paraId="1F71EC12" w14:textId="77777777">
        <w:trPr>
          <w:trHeight w:val="144"/>
          <w:tblCellSpacing w:w="0" w:type="dxa"/>
        </w:trPr>
        <w:tc>
          <w:tcPr>
            <w:tcW w:w="775" w:type="dxa"/>
            <w:tcMar>
              <w:top w:w="50" w:type="dxa"/>
              <w:left w:w="100" w:type="dxa"/>
            </w:tcMar>
            <w:vAlign w:val="center"/>
          </w:tcPr>
          <w:p w14:paraId="2777305D" w14:textId="77777777" w:rsidR="00395E82" w:rsidRDefault="00054C4B">
            <w:pPr>
              <w:spacing w:after="0"/>
            </w:pPr>
            <w:r>
              <w:rPr>
                <w:rFonts w:ascii="Times New Roman" w:hAnsi="Times New Roman"/>
                <w:color w:val="000000"/>
                <w:sz w:val="24"/>
              </w:rPr>
              <w:t>89</w:t>
            </w:r>
          </w:p>
        </w:tc>
        <w:tc>
          <w:tcPr>
            <w:tcW w:w="4456" w:type="dxa"/>
            <w:tcMar>
              <w:top w:w="50" w:type="dxa"/>
              <w:left w:w="100" w:type="dxa"/>
            </w:tcMar>
            <w:vAlign w:val="center"/>
          </w:tcPr>
          <w:p w14:paraId="22872A7E" w14:textId="77777777" w:rsidR="00395E82" w:rsidRDefault="00054C4B">
            <w:pPr>
              <w:spacing w:after="0"/>
              <w:ind w:left="135"/>
              <w:rPr>
                <w:rFonts w:ascii="Times New Roman" w:hAnsi="Times New Roman"/>
                <w:color w:val="000000"/>
                <w:sz w:val="24"/>
                <w:lang w:val="ru-RU"/>
              </w:rPr>
            </w:pPr>
            <w:r>
              <w:rPr>
                <w:rFonts w:ascii="Times New Roman" w:hAnsi="Times New Roman"/>
                <w:color w:val="000000"/>
                <w:sz w:val="24"/>
                <w:lang w:val="ru-RU"/>
              </w:rPr>
              <w:t xml:space="preserve">Родная страна и страна (страны) изучаемого языка (музеи, картинные галереи). Тексты для чтения вслух: сообщение информационного </w:t>
            </w:r>
            <w:r>
              <w:rPr>
                <w:rFonts w:ascii="Times New Roman" w:hAnsi="Times New Roman"/>
                <w:color w:val="000000"/>
                <w:sz w:val="24"/>
                <w:lang w:val="ru-RU"/>
              </w:rPr>
              <w:lastRenderedPageBreak/>
              <w:t>характера, отрывок из статьи научно-популярного характера, рассказ, диалог (беседа).</w:t>
            </w:r>
          </w:p>
          <w:p w14:paraId="3675DAEC" w14:textId="77777777" w:rsidR="00395E82" w:rsidRDefault="00054C4B">
            <w:pPr>
              <w:spacing w:after="0"/>
              <w:ind w:left="135"/>
              <w:rPr>
                <w:lang w:val="ru-RU"/>
              </w:rPr>
            </w:pPr>
            <w:r>
              <w:rPr>
                <w:rFonts w:ascii="Times New Roman" w:hAnsi="Times New Roman"/>
                <w:color w:val="000000"/>
                <w:sz w:val="24"/>
                <w:lang w:val="ru-RU"/>
              </w:rPr>
              <w:t>Объём текста для чтения вслух – до 110 слов.</w:t>
            </w:r>
          </w:p>
        </w:tc>
        <w:tc>
          <w:tcPr>
            <w:tcW w:w="1060" w:type="dxa"/>
            <w:tcMar>
              <w:top w:w="50" w:type="dxa"/>
              <w:left w:w="100" w:type="dxa"/>
            </w:tcMar>
            <w:vAlign w:val="center"/>
          </w:tcPr>
          <w:p w14:paraId="625C5D95"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0C7F12C5" w14:textId="77777777" w:rsidR="00395E82" w:rsidRDefault="00395E82">
            <w:pPr>
              <w:spacing w:after="0"/>
              <w:ind w:left="135"/>
              <w:jc w:val="center"/>
              <w:rPr>
                <w:lang w:val="ru-RU"/>
              </w:rPr>
            </w:pPr>
          </w:p>
        </w:tc>
        <w:tc>
          <w:tcPr>
            <w:tcW w:w="1896" w:type="dxa"/>
            <w:tcMar>
              <w:top w:w="50" w:type="dxa"/>
              <w:left w:w="100" w:type="dxa"/>
            </w:tcMar>
            <w:vAlign w:val="center"/>
          </w:tcPr>
          <w:p w14:paraId="01FFC9CA" w14:textId="77777777" w:rsidR="00395E82" w:rsidRDefault="00395E82">
            <w:pPr>
              <w:spacing w:after="0"/>
              <w:ind w:left="135"/>
              <w:jc w:val="center"/>
              <w:rPr>
                <w:lang w:val="ru-RU"/>
              </w:rPr>
            </w:pPr>
          </w:p>
        </w:tc>
        <w:tc>
          <w:tcPr>
            <w:tcW w:w="1367" w:type="dxa"/>
            <w:tcMar>
              <w:top w:w="50" w:type="dxa"/>
              <w:left w:w="100" w:type="dxa"/>
            </w:tcMar>
            <w:vAlign w:val="center"/>
          </w:tcPr>
          <w:p w14:paraId="4CED0307" w14:textId="77777777" w:rsidR="00395E82" w:rsidRDefault="00395E82">
            <w:pPr>
              <w:spacing w:after="0"/>
              <w:ind w:left="135"/>
              <w:rPr>
                <w:lang w:val="ru-RU"/>
              </w:rPr>
            </w:pPr>
          </w:p>
        </w:tc>
        <w:tc>
          <w:tcPr>
            <w:tcW w:w="2893" w:type="dxa"/>
            <w:tcMar>
              <w:top w:w="50" w:type="dxa"/>
              <w:left w:w="100" w:type="dxa"/>
            </w:tcMar>
            <w:vAlign w:val="center"/>
          </w:tcPr>
          <w:p w14:paraId="3B9A09AC" w14:textId="77777777" w:rsidR="00395E82" w:rsidRDefault="00054C4B">
            <w:pPr>
              <w:spacing w:after="0"/>
              <w:ind w:left="135"/>
              <w:rPr>
                <w:lang w:val="ru-RU"/>
              </w:rPr>
            </w:pPr>
            <w:r>
              <w:rPr>
                <w:lang w:val="ru-RU"/>
              </w:rPr>
              <w:t>https://wordwall.net/ru</w:t>
            </w:r>
          </w:p>
        </w:tc>
      </w:tr>
      <w:tr w:rsidR="00395E82" w14:paraId="74B2727B" w14:textId="77777777">
        <w:trPr>
          <w:trHeight w:val="144"/>
          <w:tblCellSpacing w:w="0" w:type="dxa"/>
        </w:trPr>
        <w:tc>
          <w:tcPr>
            <w:tcW w:w="775" w:type="dxa"/>
            <w:tcMar>
              <w:top w:w="50" w:type="dxa"/>
              <w:left w:w="100" w:type="dxa"/>
            </w:tcMar>
            <w:vAlign w:val="center"/>
          </w:tcPr>
          <w:p w14:paraId="707A272F" w14:textId="77777777" w:rsidR="00395E82" w:rsidRDefault="00054C4B">
            <w:pPr>
              <w:spacing w:after="0"/>
              <w:rPr>
                <w:lang w:val="ru-RU"/>
              </w:rPr>
            </w:pPr>
            <w:r>
              <w:rPr>
                <w:rFonts w:ascii="Times New Roman" w:hAnsi="Times New Roman"/>
                <w:color w:val="000000"/>
                <w:sz w:val="24"/>
                <w:lang w:val="ru-RU"/>
              </w:rPr>
              <w:t>90</w:t>
            </w:r>
          </w:p>
        </w:tc>
        <w:tc>
          <w:tcPr>
            <w:tcW w:w="4456" w:type="dxa"/>
            <w:tcMar>
              <w:top w:w="50" w:type="dxa"/>
              <w:left w:w="100" w:type="dxa"/>
            </w:tcMar>
            <w:vAlign w:val="center"/>
          </w:tcPr>
          <w:p w14:paraId="193E1C34" w14:textId="77777777" w:rsidR="00395E82" w:rsidRDefault="00054C4B">
            <w:pPr>
              <w:spacing w:after="0"/>
              <w:ind w:left="135"/>
              <w:rPr>
                <w:lang w:val="ru-RU"/>
              </w:rPr>
            </w:pPr>
            <w:r>
              <w:rPr>
                <w:rFonts w:ascii="Times New Roman" w:hAnsi="Times New Roman"/>
                <w:color w:val="000000"/>
                <w:sz w:val="24"/>
                <w:lang w:val="ru-RU"/>
              </w:rPr>
              <w:t>Родная страна и страна (страны) изучаемого языка (известные и популярные места). 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w:t>
            </w:r>
          </w:p>
        </w:tc>
        <w:tc>
          <w:tcPr>
            <w:tcW w:w="1060" w:type="dxa"/>
            <w:tcMar>
              <w:top w:w="50" w:type="dxa"/>
              <w:left w:w="100" w:type="dxa"/>
            </w:tcMar>
            <w:vAlign w:val="center"/>
          </w:tcPr>
          <w:p w14:paraId="7ECCC08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1003838B" w14:textId="77777777" w:rsidR="00395E82" w:rsidRDefault="00395E82">
            <w:pPr>
              <w:spacing w:after="0"/>
              <w:ind w:left="135"/>
              <w:jc w:val="center"/>
              <w:rPr>
                <w:lang w:val="ru-RU"/>
              </w:rPr>
            </w:pPr>
          </w:p>
        </w:tc>
        <w:tc>
          <w:tcPr>
            <w:tcW w:w="1896" w:type="dxa"/>
            <w:tcMar>
              <w:top w:w="50" w:type="dxa"/>
              <w:left w:w="100" w:type="dxa"/>
            </w:tcMar>
            <w:vAlign w:val="center"/>
          </w:tcPr>
          <w:p w14:paraId="71DA2676" w14:textId="77777777" w:rsidR="00395E82" w:rsidRDefault="00395E82">
            <w:pPr>
              <w:spacing w:after="0"/>
              <w:ind w:left="135"/>
              <w:jc w:val="center"/>
              <w:rPr>
                <w:lang w:val="ru-RU"/>
              </w:rPr>
            </w:pPr>
          </w:p>
        </w:tc>
        <w:tc>
          <w:tcPr>
            <w:tcW w:w="1367" w:type="dxa"/>
            <w:tcMar>
              <w:top w:w="50" w:type="dxa"/>
              <w:left w:w="100" w:type="dxa"/>
            </w:tcMar>
            <w:vAlign w:val="center"/>
          </w:tcPr>
          <w:p w14:paraId="59027B32" w14:textId="77777777" w:rsidR="00395E82" w:rsidRDefault="00395E82">
            <w:pPr>
              <w:spacing w:after="0"/>
              <w:ind w:left="135"/>
              <w:rPr>
                <w:lang w:val="ru-RU"/>
              </w:rPr>
            </w:pPr>
          </w:p>
        </w:tc>
        <w:tc>
          <w:tcPr>
            <w:tcW w:w="2893" w:type="dxa"/>
            <w:tcMar>
              <w:top w:w="50" w:type="dxa"/>
              <w:left w:w="100" w:type="dxa"/>
            </w:tcMar>
            <w:vAlign w:val="center"/>
          </w:tcPr>
          <w:p w14:paraId="4F3D1098" w14:textId="77777777" w:rsidR="00395E82" w:rsidRDefault="00054C4B">
            <w:pPr>
              <w:spacing w:after="0"/>
              <w:ind w:left="135"/>
              <w:rPr>
                <w:lang w:val="ru-RU"/>
              </w:rPr>
            </w:pPr>
            <w:r>
              <w:rPr>
                <w:lang w:val="ru-RU"/>
              </w:rPr>
              <w:t>https://wordwall.net/ru</w:t>
            </w:r>
          </w:p>
        </w:tc>
      </w:tr>
      <w:tr w:rsidR="00395E82" w14:paraId="133F9815" w14:textId="77777777">
        <w:trPr>
          <w:trHeight w:val="144"/>
          <w:tblCellSpacing w:w="0" w:type="dxa"/>
        </w:trPr>
        <w:tc>
          <w:tcPr>
            <w:tcW w:w="775" w:type="dxa"/>
            <w:tcMar>
              <w:top w:w="50" w:type="dxa"/>
              <w:left w:w="100" w:type="dxa"/>
            </w:tcMar>
            <w:vAlign w:val="center"/>
          </w:tcPr>
          <w:p w14:paraId="7CDEBBA9" w14:textId="77777777" w:rsidR="00395E82" w:rsidRDefault="00054C4B">
            <w:pPr>
              <w:spacing w:after="0"/>
              <w:rPr>
                <w:lang w:val="ru-RU"/>
              </w:rPr>
            </w:pPr>
            <w:r>
              <w:rPr>
                <w:rFonts w:ascii="Times New Roman" w:hAnsi="Times New Roman"/>
                <w:color w:val="000000"/>
                <w:sz w:val="24"/>
                <w:lang w:val="ru-RU"/>
              </w:rPr>
              <w:t>91</w:t>
            </w:r>
          </w:p>
        </w:tc>
        <w:tc>
          <w:tcPr>
            <w:tcW w:w="4456" w:type="dxa"/>
            <w:tcMar>
              <w:top w:w="50" w:type="dxa"/>
              <w:left w:w="100" w:type="dxa"/>
            </w:tcMar>
            <w:vAlign w:val="center"/>
          </w:tcPr>
          <w:p w14:paraId="07D240A7" w14:textId="77777777" w:rsidR="00395E82" w:rsidRDefault="00054C4B">
            <w:pPr>
              <w:spacing w:after="0"/>
              <w:ind w:left="135"/>
              <w:rPr>
                <w:lang w:val="ru-RU"/>
              </w:rPr>
            </w:pPr>
            <w:r>
              <w:rPr>
                <w:rFonts w:ascii="Times New Roman" w:hAnsi="Times New Roman"/>
                <w:color w:val="000000"/>
                <w:sz w:val="24"/>
                <w:lang w:val="ru-RU"/>
              </w:rPr>
              <w:t>Родная страна и страна (страны) изучаемого языка (экстренные службы). Чтение несплошных текстов (таблиц, диаграмм, схем) и понимание представленной в них информации.</w:t>
            </w:r>
          </w:p>
        </w:tc>
        <w:tc>
          <w:tcPr>
            <w:tcW w:w="1060" w:type="dxa"/>
            <w:tcMar>
              <w:top w:w="50" w:type="dxa"/>
              <w:left w:w="100" w:type="dxa"/>
            </w:tcMar>
            <w:vAlign w:val="center"/>
          </w:tcPr>
          <w:p w14:paraId="2806FCB1"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2F18EAB8" w14:textId="77777777" w:rsidR="00395E82" w:rsidRDefault="00395E82">
            <w:pPr>
              <w:spacing w:after="0"/>
              <w:ind w:left="135"/>
              <w:jc w:val="center"/>
              <w:rPr>
                <w:lang w:val="ru-RU"/>
              </w:rPr>
            </w:pPr>
          </w:p>
        </w:tc>
        <w:tc>
          <w:tcPr>
            <w:tcW w:w="1896" w:type="dxa"/>
            <w:tcMar>
              <w:top w:w="50" w:type="dxa"/>
              <w:left w:w="100" w:type="dxa"/>
            </w:tcMar>
            <w:vAlign w:val="center"/>
          </w:tcPr>
          <w:p w14:paraId="69F15534" w14:textId="77777777" w:rsidR="00395E82" w:rsidRDefault="00395E82">
            <w:pPr>
              <w:spacing w:after="0"/>
              <w:ind w:left="135"/>
              <w:jc w:val="center"/>
              <w:rPr>
                <w:lang w:val="ru-RU"/>
              </w:rPr>
            </w:pPr>
          </w:p>
        </w:tc>
        <w:tc>
          <w:tcPr>
            <w:tcW w:w="1367" w:type="dxa"/>
            <w:tcMar>
              <w:top w:w="50" w:type="dxa"/>
              <w:left w:w="100" w:type="dxa"/>
            </w:tcMar>
            <w:vAlign w:val="center"/>
          </w:tcPr>
          <w:p w14:paraId="6A5EAD37" w14:textId="77777777" w:rsidR="00395E82" w:rsidRDefault="00395E82">
            <w:pPr>
              <w:spacing w:after="0"/>
              <w:ind w:left="135"/>
              <w:rPr>
                <w:lang w:val="ru-RU"/>
              </w:rPr>
            </w:pPr>
          </w:p>
        </w:tc>
        <w:tc>
          <w:tcPr>
            <w:tcW w:w="2893" w:type="dxa"/>
            <w:tcMar>
              <w:top w:w="50" w:type="dxa"/>
              <w:left w:w="100" w:type="dxa"/>
            </w:tcMar>
            <w:vAlign w:val="center"/>
          </w:tcPr>
          <w:p w14:paraId="4D280473" w14:textId="77777777" w:rsidR="00395E82" w:rsidRDefault="00054C4B">
            <w:pPr>
              <w:spacing w:after="0"/>
              <w:ind w:left="135"/>
              <w:rPr>
                <w:lang w:val="ru-RU"/>
              </w:rPr>
            </w:pPr>
            <w:r>
              <w:rPr>
                <w:lang w:val="ru-RU"/>
              </w:rPr>
              <w:t>https://wordwall.net/ru</w:t>
            </w:r>
          </w:p>
        </w:tc>
      </w:tr>
      <w:tr w:rsidR="00395E82" w:rsidRPr="00AF38A4" w14:paraId="7D14DFC5" w14:textId="77777777">
        <w:trPr>
          <w:trHeight w:val="144"/>
          <w:tblCellSpacing w:w="0" w:type="dxa"/>
        </w:trPr>
        <w:tc>
          <w:tcPr>
            <w:tcW w:w="775" w:type="dxa"/>
            <w:tcMar>
              <w:top w:w="50" w:type="dxa"/>
              <w:left w:w="100" w:type="dxa"/>
            </w:tcMar>
            <w:vAlign w:val="center"/>
          </w:tcPr>
          <w:p w14:paraId="09BA0B1D" w14:textId="77777777" w:rsidR="00395E82" w:rsidRDefault="00054C4B">
            <w:pPr>
              <w:spacing w:after="0"/>
              <w:rPr>
                <w:lang w:val="ru-RU"/>
              </w:rPr>
            </w:pPr>
            <w:r>
              <w:rPr>
                <w:rFonts w:ascii="Times New Roman" w:hAnsi="Times New Roman"/>
                <w:color w:val="000000"/>
                <w:sz w:val="24"/>
                <w:lang w:val="ru-RU"/>
              </w:rPr>
              <w:t>92</w:t>
            </w:r>
          </w:p>
        </w:tc>
        <w:tc>
          <w:tcPr>
            <w:tcW w:w="4456" w:type="dxa"/>
            <w:tcMar>
              <w:top w:w="50" w:type="dxa"/>
              <w:left w:w="100" w:type="dxa"/>
            </w:tcMar>
            <w:vAlign w:val="center"/>
          </w:tcPr>
          <w:p w14:paraId="414914D4" w14:textId="77777777" w:rsidR="00395E82" w:rsidRDefault="00054C4B">
            <w:pPr>
              <w:spacing w:after="0"/>
              <w:ind w:left="135"/>
              <w:rPr>
                <w:lang w:val="ru-RU"/>
              </w:rPr>
            </w:pPr>
            <w:r>
              <w:rPr>
                <w:rFonts w:ascii="Times New Roman" w:hAnsi="Times New Roman"/>
                <w:color w:val="000000"/>
                <w:sz w:val="24"/>
                <w:lang w:val="ru-RU"/>
              </w:rPr>
              <w:t>Обобщение по теме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w="1060" w:type="dxa"/>
            <w:tcMar>
              <w:top w:w="50" w:type="dxa"/>
              <w:left w:w="100" w:type="dxa"/>
            </w:tcMar>
            <w:vAlign w:val="center"/>
          </w:tcPr>
          <w:p w14:paraId="2BB0D2D2"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399498E8" w14:textId="77777777" w:rsidR="00395E82" w:rsidRDefault="00395E82">
            <w:pPr>
              <w:spacing w:after="0"/>
              <w:ind w:left="135"/>
              <w:jc w:val="center"/>
              <w:rPr>
                <w:lang w:val="ru-RU"/>
              </w:rPr>
            </w:pPr>
          </w:p>
        </w:tc>
        <w:tc>
          <w:tcPr>
            <w:tcW w:w="1896" w:type="dxa"/>
            <w:tcMar>
              <w:top w:w="50" w:type="dxa"/>
              <w:left w:w="100" w:type="dxa"/>
            </w:tcMar>
            <w:vAlign w:val="center"/>
          </w:tcPr>
          <w:p w14:paraId="14BAD539" w14:textId="77777777" w:rsidR="00395E82" w:rsidRDefault="00395E82">
            <w:pPr>
              <w:spacing w:after="0"/>
              <w:ind w:left="135"/>
              <w:jc w:val="center"/>
              <w:rPr>
                <w:lang w:val="ru-RU"/>
              </w:rPr>
            </w:pPr>
          </w:p>
        </w:tc>
        <w:tc>
          <w:tcPr>
            <w:tcW w:w="1367" w:type="dxa"/>
            <w:tcMar>
              <w:top w:w="50" w:type="dxa"/>
              <w:left w:w="100" w:type="dxa"/>
            </w:tcMar>
            <w:vAlign w:val="center"/>
          </w:tcPr>
          <w:p w14:paraId="5E92B67C" w14:textId="77777777" w:rsidR="00395E82" w:rsidRDefault="00395E82">
            <w:pPr>
              <w:spacing w:after="0"/>
              <w:ind w:left="135"/>
            </w:pPr>
          </w:p>
        </w:tc>
        <w:tc>
          <w:tcPr>
            <w:tcW w:w="2893" w:type="dxa"/>
            <w:tcMar>
              <w:top w:w="50" w:type="dxa"/>
              <w:left w:w="100" w:type="dxa"/>
            </w:tcMar>
            <w:vAlign w:val="center"/>
          </w:tcPr>
          <w:p w14:paraId="3D6F9787"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82">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cb</w:t>
              </w:r>
              <w:r>
                <w:rPr>
                  <w:rFonts w:ascii="Times New Roman" w:hAnsi="Times New Roman"/>
                  <w:color w:val="0000FF"/>
                  <w:u w:val="single"/>
                  <w:lang w:val="ru-RU"/>
                </w:rPr>
                <w:t>8</w:t>
              </w:r>
              <w:r>
                <w:rPr>
                  <w:rFonts w:ascii="Times New Roman" w:hAnsi="Times New Roman"/>
                  <w:color w:val="0000FF"/>
                  <w:u w:val="single"/>
                </w:rPr>
                <w:t>d</w:t>
              </w:r>
              <w:r>
                <w:rPr>
                  <w:rFonts w:ascii="Times New Roman" w:hAnsi="Times New Roman"/>
                  <w:color w:val="0000FF"/>
                  <w:u w:val="single"/>
                  <w:lang w:val="ru-RU"/>
                </w:rPr>
                <w:t>6</w:t>
              </w:r>
            </w:hyperlink>
          </w:p>
        </w:tc>
      </w:tr>
      <w:tr w:rsidR="00395E82" w14:paraId="0B3E132F" w14:textId="77777777">
        <w:trPr>
          <w:trHeight w:val="144"/>
          <w:tblCellSpacing w:w="0" w:type="dxa"/>
        </w:trPr>
        <w:tc>
          <w:tcPr>
            <w:tcW w:w="775" w:type="dxa"/>
            <w:tcMar>
              <w:top w:w="50" w:type="dxa"/>
              <w:left w:w="100" w:type="dxa"/>
            </w:tcMar>
            <w:vAlign w:val="center"/>
          </w:tcPr>
          <w:p w14:paraId="24D97E95" w14:textId="77777777" w:rsidR="00395E82" w:rsidRDefault="00054C4B">
            <w:pPr>
              <w:spacing w:after="0"/>
            </w:pPr>
            <w:r>
              <w:rPr>
                <w:rFonts w:ascii="Times New Roman" w:hAnsi="Times New Roman"/>
                <w:color w:val="000000"/>
                <w:sz w:val="24"/>
              </w:rPr>
              <w:t>93</w:t>
            </w:r>
          </w:p>
        </w:tc>
        <w:tc>
          <w:tcPr>
            <w:tcW w:w="4456" w:type="dxa"/>
            <w:tcMar>
              <w:top w:w="50" w:type="dxa"/>
              <w:left w:w="100" w:type="dxa"/>
            </w:tcMar>
            <w:vAlign w:val="center"/>
          </w:tcPr>
          <w:p w14:paraId="46D9D0E7" w14:textId="77777777" w:rsidR="00395E82" w:rsidRDefault="00054C4B">
            <w:pPr>
              <w:spacing w:after="0"/>
              <w:ind w:left="135"/>
              <w:rPr>
                <w:lang w:val="ru-RU"/>
              </w:rPr>
            </w:pPr>
            <w:r>
              <w:rPr>
                <w:rFonts w:ascii="Times New Roman" w:hAnsi="Times New Roman"/>
                <w:color w:val="000000"/>
                <w:sz w:val="24"/>
                <w:lang w:val="ru-RU"/>
              </w:rPr>
              <w:t xml:space="preserve">Выдающиеся люди родной страны и страны (стран) изучаемого языка </w:t>
            </w:r>
            <w:r>
              <w:rPr>
                <w:rFonts w:ascii="Times New Roman" w:hAnsi="Times New Roman"/>
                <w:color w:val="000000"/>
                <w:sz w:val="24"/>
                <w:lang w:val="ru-RU"/>
              </w:rPr>
              <w:lastRenderedPageBreak/>
              <w:t>(художники). 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tc>
        <w:tc>
          <w:tcPr>
            <w:tcW w:w="1060" w:type="dxa"/>
            <w:tcMar>
              <w:top w:w="50" w:type="dxa"/>
              <w:left w:w="100" w:type="dxa"/>
            </w:tcMar>
            <w:vAlign w:val="center"/>
          </w:tcPr>
          <w:p w14:paraId="2D2FFF4B"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25619DC4" w14:textId="77777777" w:rsidR="00395E82" w:rsidRDefault="00395E82">
            <w:pPr>
              <w:spacing w:after="0"/>
              <w:ind w:left="135"/>
              <w:jc w:val="center"/>
              <w:rPr>
                <w:lang w:val="ru-RU"/>
              </w:rPr>
            </w:pPr>
          </w:p>
        </w:tc>
        <w:tc>
          <w:tcPr>
            <w:tcW w:w="1896" w:type="dxa"/>
            <w:tcMar>
              <w:top w:w="50" w:type="dxa"/>
              <w:left w:w="100" w:type="dxa"/>
            </w:tcMar>
            <w:vAlign w:val="center"/>
          </w:tcPr>
          <w:p w14:paraId="2CEE208D" w14:textId="77777777" w:rsidR="00395E82" w:rsidRDefault="00395E82">
            <w:pPr>
              <w:spacing w:after="0"/>
              <w:ind w:left="135"/>
              <w:jc w:val="center"/>
              <w:rPr>
                <w:lang w:val="ru-RU"/>
              </w:rPr>
            </w:pPr>
          </w:p>
        </w:tc>
        <w:tc>
          <w:tcPr>
            <w:tcW w:w="1367" w:type="dxa"/>
            <w:tcMar>
              <w:top w:w="50" w:type="dxa"/>
              <w:left w:w="100" w:type="dxa"/>
            </w:tcMar>
            <w:vAlign w:val="center"/>
          </w:tcPr>
          <w:p w14:paraId="46638B7A" w14:textId="77777777" w:rsidR="00395E82" w:rsidRDefault="00395E82">
            <w:pPr>
              <w:spacing w:after="0"/>
              <w:ind w:left="135"/>
            </w:pPr>
          </w:p>
        </w:tc>
        <w:tc>
          <w:tcPr>
            <w:tcW w:w="2893" w:type="dxa"/>
            <w:tcMar>
              <w:top w:w="50" w:type="dxa"/>
              <w:left w:w="100" w:type="dxa"/>
            </w:tcMar>
            <w:vAlign w:val="center"/>
          </w:tcPr>
          <w:p w14:paraId="73EAA162" w14:textId="77777777" w:rsidR="00395E82" w:rsidRDefault="00054C4B">
            <w:pPr>
              <w:spacing w:after="0"/>
              <w:ind w:left="135"/>
            </w:pPr>
            <w:r>
              <w:t>https://wordwall.net/ru</w:t>
            </w:r>
          </w:p>
        </w:tc>
      </w:tr>
      <w:tr w:rsidR="00395E82" w:rsidRPr="00AF38A4" w14:paraId="3A85700C" w14:textId="77777777">
        <w:trPr>
          <w:trHeight w:val="144"/>
          <w:tblCellSpacing w:w="0" w:type="dxa"/>
        </w:trPr>
        <w:tc>
          <w:tcPr>
            <w:tcW w:w="775" w:type="dxa"/>
            <w:tcMar>
              <w:top w:w="50" w:type="dxa"/>
              <w:left w:w="100" w:type="dxa"/>
            </w:tcMar>
            <w:vAlign w:val="center"/>
          </w:tcPr>
          <w:p w14:paraId="677298CF" w14:textId="77777777" w:rsidR="00395E82" w:rsidRDefault="00054C4B">
            <w:pPr>
              <w:spacing w:after="0"/>
            </w:pPr>
            <w:r>
              <w:rPr>
                <w:rFonts w:ascii="Times New Roman" w:hAnsi="Times New Roman"/>
                <w:color w:val="000000"/>
                <w:sz w:val="24"/>
              </w:rPr>
              <w:t>94</w:t>
            </w:r>
          </w:p>
        </w:tc>
        <w:tc>
          <w:tcPr>
            <w:tcW w:w="4456" w:type="dxa"/>
            <w:tcMar>
              <w:top w:w="50" w:type="dxa"/>
              <w:left w:w="100" w:type="dxa"/>
            </w:tcMar>
            <w:vAlign w:val="center"/>
          </w:tcPr>
          <w:p w14:paraId="325D39E2" w14:textId="77777777" w:rsidR="00395E82" w:rsidRDefault="00054C4B">
            <w:pPr>
              <w:spacing w:after="0"/>
              <w:ind w:left="135"/>
              <w:rPr>
                <w:lang w:val="ru-RU"/>
              </w:rPr>
            </w:pPr>
            <w:r>
              <w:rPr>
                <w:rFonts w:ascii="Times New Roman" w:hAnsi="Times New Roman"/>
                <w:color w:val="000000"/>
                <w:sz w:val="24"/>
                <w:lang w:val="ru-RU"/>
              </w:rPr>
              <w:t>Выдающиеся люди родной страны и страны (стран) изучаемого языка (учёные). 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w:t>
            </w:r>
          </w:p>
        </w:tc>
        <w:tc>
          <w:tcPr>
            <w:tcW w:w="1060" w:type="dxa"/>
            <w:tcMar>
              <w:top w:w="50" w:type="dxa"/>
              <w:left w:w="100" w:type="dxa"/>
            </w:tcMar>
            <w:vAlign w:val="center"/>
          </w:tcPr>
          <w:p w14:paraId="3D82502B" w14:textId="77777777" w:rsidR="00395E82" w:rsidRDefault="00054C4B">
            <w:pPr>
              <w:spacing w:after="0"/>
              <w:ind w:left="135"/>
              <w:jc w:val="center"/>
              <w:rPr>
                <w:lang w:val="ru-RU"/>
              </w:rPr>
            </w:pPr>
            <w:r>
              <w:rPr>
                <w:rFonts w:ascii="Times New Roman" w:hAnsi="Times New Roman"/>
                <w:color w:val="000000"/>
                <w:sz w:val="24"/>
                <w:lang w:val="ru-RU"/>
              </w:rPr>
              <w:t xml:space="preserve"> 1 </w:t>
            </w:r>
          </w:p>
        </w:tc>
        <w:tc>
          <w:tcPr>
            <w:tcW w:w="1829" w:type="dxa"/>
            <w:tcMar>
              <w:top w:w="50" w:type="dxa"/>
              <w:left w:w="100" w:type="dxa"/>
            </w:tcMar>
            <w:vAlign w:val="center"/>
          </w:tcPr>
          <w:p w14:paraId="4B4A5CE2" w14:textId="77777777" w:rsidR="00395E82" w:rsidRDefault="00395E82">
            <w:pPr>
              <w:spacing w:after="0"/>
              <w:ind w:left="135"/>
              <w:jc w:val="center"/>
              <w:rPr>
                <w:lang w:val="ru-RU"/>
              </w:rPr>
            </w:pPr>
          </w:p>
        </w:tc>
        <w:tc>
          <w:tcPr>
            <w:tcW w:w="1896" w:type="dxa"/>
            <w:tcMar>
              <w:top w:w="50" w:type="dxa"/>
              <w:left w:w="100" w:type="dxa"/>
            </w:tcMar>
            <w:vAlign w:val="center"/>
          </w:tcPr>
          <w:p w14:paraId="7EDA2D14" w14:textId="77777777" w:rsidR="00395E82" w:rsidRDefault="00395E82">
            <w:pPr>
              <w:spacing w:after="0"/>
              <w:ind w:left="135"/>
              <w:jc w:val="center"/>
              <w:rPr>
                <w:lang w:val="ru-RU"/>
              </w:rPr>
            </w:pPr>
          </w:p>
        </w:tc>
        <w:tc>
          <w:tcPr>
            <w:tcW w:w="1367" w:type="dxa"/>
            <w:tcMar>
              <w:top w:w="50" w:type="dxa"/>
              <w:left w:w="100" w:type="dxa"/>
            </w:tcMar>
            <w:vAlign w:val="center"/>
          </w:tcPr>
          <w:p w14:paraId="13005673" w14:textId="77777777" w:rsidR="00395E82" w:rsidRDefault="00395E82">
            <w:pPr>
              <w:spacing w:after="0"/>
              <w:ind w:left="135"/>
              <w:rPr>
                <w:lang w:val="ru-RU"/>
              </w:rPr>
            </w:pPr>
          </w:p>
        </w:tc>
        <w:tc>
          <w:tcPr>
            <w:tcW w:w="2893" w:type="dxa"/>
            <w:tcMar>
              <w:top w:w="50" w:type="dxa"/>
              <w:left w:w="100" w:type="dxa"/>
            </w:tcMar>
            <w:vAlign w:val="center"/>
          </w:tcPr>
          <w:p w14:paraId="0F0128C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83">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cc</w:t>
              </w:r>
              <w:r>
                <w:rPr>
                  <w:rFonts w:ascii="Times New Roman" w:hAnsi="Times New Roman"/>
                  <w:color w:val="0000FF"/>
                  <w:u w:val="single"/>
                  <w:lang w:val="ru-RU"/>
                </w:rPr>
                <w:t>0</w:t>
              </w:r>
              <w:r>
                <w:rPr>
                  <w:rFonts w:ascii="Times New Roman" w:hAnsi="Times New Roman"/>
                  <w:color w:val="0000FF"/>
                  <w:u w:val="single"/>
                </w:rPr>
                <w:t>ec</w:t>
              </w:r>
            </w:hyperlink>
          </w:p>
        </w:tc>
      </w:tr>
      <w:tr w:rsidR="00395E82" w14:paraId="289718E4" w14:textId="77777777">
        <w:trPr>
          <w:trHeight w:val="144"/>
          <w:tblCellSpacing w:w="0" w:type="dxa"/>
        </w:trPr>
        <w:tc>
          <w:tcPr>
            <w:tcW w:w="775" w:type="dxa"/>
            <w:tcMar>
              <w:top w:w="50" w:type="dxa"/>
              <w:left w:w="100" w:type="dxa"/>
            </w:tcMar>
            <w:vAlign w:val="center"/>
          </w:tcPr>
          <w:p w14:paraId="2C284079" w14:textId="77777777" w:rsidR="00395E82" w:rsidRDefault="00054C4B">
            <w:pPr>
              <w:spacing w:after="0"/>
              <w:rPr>
                <w:lang w:val="ru-RU"/>
              </w:rPr>
            </w:pPr>
            <w:r>
              <w:rPr>
                <w:rFonts w:ascii="Times New Roman" w:hAnsi="Times New Roman"/>
                <w:color w:val="000000"/>
                <w:sz w:val="24"/>
                <w:lang w:val="ru-RU"/>
              </w:rPr>
              <w:t>95</w:t>
            </w:r>
          </w:p>
        </w:tc>
        <w:tc>
          <w:tcPr>
            <w:tcW w:w="4456" w:type="dxa"/>
            <w:tcMar>
              <w:top w:w="50" w:type="dxa"/>
              <w:left w:w="100" w:type="dxa"/>
            </w:tcMar>
            <w:vAlign w:val="center"/>
          </w:tcPr>
          <w:p w14:paraId="1F3E19B5" w14:textId="77777777" w:rsidR="00395E82" w:rsidRDefault="00054C4B">
            <w:pPr>
              <w:spacing w:after="0"/>
              <w:ind w:left="135"/>
              <w:rPr>
                <w:lang w:val="ru-RU"/>
              </w:rPr>
            </w:pPr>
            <w:r>
              <w:rPr>
                <w:rFonts w:ascii="Times New Roman" w:hAnsi="Times New Roman"/>
                <w:color w:val="000000"/>
                <w:sz w:val="24"/>
                <w:lang w:val="ru-RU"/>
              </w:rPr>
              <w:t>Выдающиеся люди родной страны и страны (стран) изучаемого языка (музыканты)</w:t>
            </w:r>
          </w:p>
        </w:tc>
        <w:tc>
          <w:tcPr>
            <w:tcW w:w="1060" w:type="dxa"/>
            <w:tcMar>
              <w:top w:w="50" w:type="dxa"/>
              <w:left w:w="100" w:type="dxa"/>
            </w:tcMar>
            <w:vAlign w:val="center"/>
          </w:tcPr>
          <w:p w14:paraId="2C6CEDA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69E4E7CB" w14:textId="77777777" w:rsidR="00395E82" w:rsidRDefault="00395E82">
            <w:pPr>
              <w:spacing w:after="0"/>
              <w:ind w:left="135"/>
              <w:jc w:val="center"/>
              <w:rPr>
                <w:lang w:val="ru-RU"/>
              </w:rPr>
            </w:pPr>
          </w:p>
        </w:tc>
        <w:tc>
          <w:tcPr>
            <w:tcW w:w="1896" w:type="dxa"/>
            <w:tcMar>
              <w:top w:w="50" w:type="dxa"/>
              <w:left w:w="100" w:type="dxa"/>
            </w:tcMar>
            <w:vAlign w:val="center"/>
          </w:tcPr>
          <w:p w14:paraId="0D9D3A54" w14:textId="77777777" w:rsidR="00395E82" w:rsidRDefault="00395E82">
            <w:pPr>
              <w:spacing w:after="0"/>
              <w:ind w:left="135"/>
              <w:jc w:val="center"/>
              <w:rPr>
                <w:lang w:val="ru-RU"/>
              </w:rPr>
            </w:pPr>
          </w:p>
        </w:tc>
        <w:tc>
          <w:tcPr>
            <w:tcW w:w="1367" w:type="dxa"/>
            <w:tcMar>
              <w:top w:w="50" w:type="dxa"/>
              <w:left w:w="100" w:type="dxa"/>
            </w:tcMar>
            <w:vAlign w:val="center"/>
          </w:tcPr>
          <w:p w14:paraId="63D36B5A" w14:textId="77777777" w:rsidR="00395E82" w:rsidRDefault="00395E82">
            <w:pPr>
              <w:spacing w:after="0"/>
              <w:ind w:left="135"/>
            </w:pPr>
          </w:p>
        </w:tc>
        <w:tc>
          <w:tcPr>
            <w:tcW w:w="2893" w:type="dxa"/>
            <w:tcMar>
              <w:top w:w="50" w:type="dxa"/>
              <w:left w:w="100" w:type="dxa"/>
            </w:tcMar>
            <w:vAlign w:val="center"/>
          </w:tcPr>
          <w:p w14:paraId="40CA366F" w14:textId="77777777" w:rsidR="00395E82" w:rsidRDefault="00395E82">
            <w:pPr>
              <w:spacing w:after="0"/>
              <w:ind w:left="135"/>
            </w:pPr>
          </w:p>
        </w:tc>
      </w:tr>
      <w:tr w:rsidR="00395E82" w:rsidRPr="00AF38A4" w14:paraId="0A2D06AF" w14:textId="77777777">
        <w:trPr>
          <w:trHeight w:val="144"/>
          <w:tblCellSpacing w:w="0" w:type="dxa"/>
        </w:trPr>
        <w:tc>
          <w:tcPr>
            <w:tcW w:w="775" w:type="dxa"/>
            <w:tcMar>
              <w:top w:w="50" w:type="dxa"/>
              <w:left w:w="100" w:type="dxa"/>
            </w:tcMar>
            <w:vAlign w:val="center"/>
          </w:tcPr>
          <w:p w14:paraId="47A2B121" w14:textId="77777777" w:rsidR="00395E82" w:rsidRDefault="00054C4B">
            <w:pPr>
              <w:spacing w:after="0"/>
            </w:pPr>
            <w:r>
              <w:rPr>
                <w:rFonts w:ascii="Times New Roman" w:hAnsi="Times New Roman"/>
                <w:color w:val="000000"/>
                <w:sz w:val="24"/>
              </w:rPr>
              <w:t>96</w:t>
            </w:r>
          </w:p>
        </w:tc>
        <w:tc>
          <w:tcPr>
            <w:tcW w:w="4456" w:type="dxa"/>
            <w:tcMar>
              <w:top w:w="50" w:type="dxa"/>
              <w:left w:w="100" w:type="dxa"/>
            </w:tcMar>
            <w:vAlign w:val="center"/>
          </w:tcPr>
          <w:p w14:paraId="477211B6" w14:textId="77777777" w:rsidR="00395E82" w:rsidRDefault="00054C4B">
            <w:pPr>
              <w:spacing w:after="0"/>
              <w:ind w:left="135"/>
              <w:rPr>
                <w:lang w:val="ru-RU"/>
              </w:rPr>
            </w:pPr>
            <w:r>
              <w:rPr>
                <w:rFonts w:ascii="Times New Roman" w:hAnsi="Times New Roman"/>
                <w:color w:val="000000"/>
                <w:sz w:val="24"/>
                <w:lang w:val="ru-RU"/>
              </w:rPr>
              <w:t>Выдающиеся люди родной страны и страны (стран) изучаемого языка (писатели)</w:t>
            </w:r>
          </w:p>
        </w:tc>
        <w:tc>
          <w:tcPr>
            <w:tcW w:w="1060" w:type="dxa"/>
            <w:tcMar>
              <w:top w:w="50" w:type="dxa"/>
              <w:left w:w="100" w:type="dxa"/>
            </w:tcMar>
            <w:vAlign w:val="center"/>
          </w:tcPr>
          <w:p w14:paraId="7E1E3AF8"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68C943B6" w14:textId="77777777" w:rsidR="00395E82" w:rsidRDefault="00395E82">
            <w:pPr>
              <w:spacing w:after="0"/>
              <w:ind w:left="135"/>
              <w:jc w:val="center"/>
              <w:rPr>
                <w:lang w:val="ru-RU"/>
              </w:rPr>
            </w:pPr>
          </w:p>
        </w:tc>
        <w:tc>
          <w:tcPr>
            <w:tcW w:w="1896" w:type="dxa"/>
            <w:tcMar>
              <w:top w:w="50" w:type="dxa"/>
              <w:left w:w="100" w:type="dxa"/>
            </w:tcMar>
            <w:vAlign w:val="center"/>
          </w:tcPr>
          <w:p w14:paraId="0C3794A2" w14:textId="77777777" w:rsidR="00395E82" w:rsidRDefault="00395E82">
            <w:pPr>
              <w:spacing w:after="0"/>
              <w:ind w:left="135"/>
              <w:jc w:val="center"/>
              <w:rPr>
                <w:lang w:val="ru-RU"/>
              </w:rPr>
            </w:pPr>
          </w:p>
        </w:tc>
        <w:tc>
          <w:tcPr>
            <w:tcW w:w="1367" w:type="dxa"/>
            <w:tcMar>
              <w:top w:w="50" w:type="dxa"/>
              <w:left w:w="100" w:type="dxa"/>
            </w:tcMar>
            <w:vAlign w:val="center"/>
          </w:tcPr>
          <w:p w14:paraId="4B4DB376" w14:textId="77777777" w:rsidR="00395E82" w:rsidRDefault="00395E82">
            <w:pPr>
              <w:spacing w:after="0"/>
              <w:ind w:left="135"/>
            </w:pPr>
          </w:p>
        </w:tc>
        <w:tc>
          <w:tcPr>
            <w:tcW w:w="2893" w:type="dxa"/>
            <w:tcMar>
              <w:top w:w="50" w:type="dxa"/>
              <w:left w:w="100" w:type="dxa"/>
            </w:tcMar>
            <w:vAlign w:val="center"/>
          </w:tcPr>
          <w:p w14:paraId="7EEAA0F0"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84">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cbcf</w:t>
              </w:r>
              <w:r>
                <w:rPr>
                  <w:rFonts w:ascii="Times New Roman" w:hAnsi="Times New Roman"/>
                  <w:color w:val="0000FF"/>
                  <w:u w:val="single"/>
                  <w:lang w:val="ru-RU"/>
                </w:rPr>
                <w:t>0</w:t>
              </w:r>
            </w:hyperlink>
          </w:p>
        </w:tc>
      </w:tr>
      <w:tr w:rsidR="00395E82" w:rsidRPr="00AF38A4" w14:paraId="7C6AEA73" w14:textId="77777777">
        <w:trPr>
          <w:trHeight w:val="144"/>
          <w:tblCellSpacing w:w="0" w:type="dxa"/>
        </w:trPr>
        <w:tc>
          <w:tcPr>
            <w:tcW w:w="775" w:type="dxa"/>
            <w:tcMar>
              <w:top w:w="50" w:type="dxa"/>
              <w:left w:w="100" w:type="dxa"/>
            </w:tcMar>
            <w:vAlign w:val="center"/>
          </w:tcPr>
          <w:p w14:paraId="7C6625D6" w14:textId="77777777" w:rsidR="00395E82" w:rsidRDefault="00054C4B">
            <w:pPr>
              <w:spacing w:after="0"/>
            </w:pPr>
            <w:r>
              <w:rPr>
                <w:rFonts w:ascii="Times New Roman" w:hAnsi="Times New Roman"/>
                <w:color w:val="000000"/>
                <w:sz w:val="24"/>
              </w:rPr>
              <w:t>97</w:t>
            </w:r>
          </w:p>
        </w:tc>
        <w:tc>
          <w:tcPr>
            <w:tcW w:w="4456" w:type="dxa"/>
            <w:tcMar>
              <w:top w:w="50" w:type="dxa"/>
              <w:left w:w="100" w:type="dxa"/>
            </w:tcMar>
            <w:vAlign w:val="center"/>
          </w:tcPr>
          <w:p w14:paraId="75C680C5" w14:textId="77777777" w:rsidR="00395E82" w:rsidRDefault="005267DA" w:rsidP="005267DA">
            <w:pPr>
              <w:spacing w:after="0"/>
              <w:ind w:left="135"/>
              <w:rPr>
                <w:lang w:val="ru-RU"/>
              </w:rPr>
            </w:pPr>
            <w:r>
              <w:rPr>
                <w:rFonts w:ascii="Times New Roman" w:hAnsi="Times New Roman"/>
                <w:b/>
                <w:bCs/>
                <w:color w:val="000000"/>
                <w:sz w:val="24"/>
                <w:lang w:val="ru-RU"/>
              </w:rPr>
              <w:t xml:space="preserve">Промежуточная аттестация. </w:t>
            </w:r>
            <w:r w:rsidR="00054C4B">
              <w:rPr>
                <w:rFonts w:ascii="Times New Roman" w:hAnsi="Times New Roman"/>
                <w:b/>
                <w:bCs/>
                <w:color w:val="000000"/>
                <w:sz w:val="24"/>
                <w:lang w:val="ru-RU"/>
              </w:rPr>
              <w:t xml:space="preserve">Итоговая </w:t>
            </w:r>
            <w:r>
              <w:rPr>
                <w:rFonts w:ascii="Times New Roman" w:hAnsi="Times New Roman"/>
                <w:b/>
                <w:bCs/>
                <w:color w:val="000000"/>
                <w:sz w:val="24"/>
                <w:lang w:val="ru-RU"/>
              </w:rPr>
              <w:t xml:space="preserve">контрольная </w:t>
            </w:r>
            <w:r w:rsidR="00054C4B">
              <w:rPr>
                <w:rFonts w:ascii="Times New Roman" w:hAnsi="Times New Roman"/>
                <w:b/>
                <w:bCs/>
                <w:color w:val="000000"/>
                <w:sz w:val="24"/>
                <w:lang w:val="ru-RU"/>
              </w:rPr>
              <w:t>работа</w:t>
            </w:r>
          </w:p>
        </w:tc>
        <w:tc>
          <w:tcPr>
            <w:tcW w:w="1060" w:type="dxa"/>
            <w:tcMar>
              <w:top w:w="50" w:type="dxa"/>
              <w:left w:w="100" w:type="dxa"/>
            </w:tcMar>
            <w:vAlign w:val="center"/>
          </w:tcPr>
          <w:p w14:paraId="5B46F37C" w14:textId="77777777" w:rsidR="00395E82" w:rsidRPr="005267DA" w:rsidRDefault="00054C4B">
            <w:pPr>
              <w:spacing w:after="0"/>
              <w:ind w:left="135"/>
              <w:jc w:val="center"/>
              <w:rPr>
                <w:lang w:val="ru-RU"/>
              </w:rPr>
            </w:pPr>
            <w:r>
              <w:rPr>
                <w:rFonts w:ascii="Times New Roman" w:hAnsi="Times New Roman"/>
                <w:color w:val="000000"/>
                <w:sz w:val="24"/>
                <w:lang w:val="ru-RU"/>
              </w:rPr>
              <w:t xml:space="preserve"> </w:t>
            </w:r>
            <w:r w:rsidRPr="005267DA">
              <w:rPr>
                <w:rFonts w:ascii="Times New Roman" w:hAnsi="Times New Roman"/>
                <w:color w:val="000000"/>
                <w:sz w:val="24"/>
                <w:lang w:val="ru-RU"/>
              </w:rPr>
              <w:t xml:space="preserve">1 </w:t>
            </w:r>
          </w:p>
        </w:tc>
        <w:tc>
          <w:tcPr>
            <w:tcW w:w="1829" w:type="dxa"/>
            <w:tcMar>
              <w:top w:w="50" w:type="dxa"/>
              <w:left w:w="100" w:type="dxa"/>
            </w:tcMar>
            <w:vAlign w:val="center"/>
          </w:tcPr>
          <w:p w14:paraId="4BF7C7DE" w14:textId="77777777" w:rsidR="00395E82" w:rsidRDefault="00054C4B">
            <w:pPr>
              <w:spacing w:after="0"/>
              <w:ind w:left="135"/>
              <w:jc w:val="center"/>
              <w:rPr>
                <w:lang w:val="ru-RU"/>
              </w:rPr>
            </w:pPr>
            <w:r>
              <w:rPr>
                <w:lang w:val="ru-RU"/>
              </w:rPr>
              <w:t>1</w:t>
            </w:r>
          </w:p>
        </w:tc>
        <w:tc>
          <w:tcPr>
            <w:tcW w:w="1896" w:type="dxa"/>
            <w:tcMar>
              <w:top w:w="50" w:type="dxa"/>
              <w:left w:w="100" w:type="dxa"/>
            </w:tcMar>
            <w:vAlign w:val="center"/>
          </w:tcPr>
          <w:p w14:paraId="7BBB7818" w14:textId="77777777" w:rsidR="00395E82" w:rsidRDefault="00395E82">
            <w:pPr>
              <w:spacing w:after="0"/>
              <w:ind w:left="135"/>
              <w:jc w:val="center"/>
              <w:rPr>
                <w:lang w:val="ru-RU"/>
              </w:rPr>
            </w:pPr>
          </w:p>
        </w:tc>
        <w:tc>
          <w:tcPr>
            <w:tcW w:w="1367" w:type="dxa"/>
            <w:tcMar>
              <w:top w:w="50" w:type="dxa"/>
              <w:left w:w="100" w:type="dxa"/>
            </w:tcMar>
            <w:vAlign w:val="center"/>
          </w:tcPr>
          <w:p w14:paraId="61FB38DD" w14:textId="77777777" w:rsidR="00395E82" w:rsidRDefault="00395E82">
            <w:pPr>
              <w:spacing w:after="0"/>
              <w:ind w:left="135"/>
              <w:rPr>
                <w:lang w:val="ru-RU"/>
              </w:rPr>
            </w:pPr>
          </w:p>
        </w:tc>
        <w:tc>
          <w:tcPr>
            <w:tcW w:w="2893" w:type="dxa"/>
            <w:tcMar>
              <w:top w:w="50" w:type="dxa"/>
              <w:left w:w="100" w:type="dxa"/>
            </w:tcMar>
            <w:vAlign w:val="center"/>
          </w:tcPr>
          <w:p w14:paraId="7DC151C5"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85">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cbba</w:t>
              </w:r>
              <w:r>
                <w:rPr>
                  <w:rFonts w:ascii="Times New Roman" w:hAnsi="Times New Roman"/>
                  <w:color w:val="0000FF"/>
                  <w:u w:val="single"/>
                  <w:lang w:val="ru-RU"/>
                </w:rPr>
                <w:t>6</w:t>
              </w:r>
            </w:hyperlink>
          </w:p>
        </w:tc>
      </w:tr>
      <w:tr w:rsidR="00395E82" w14:paraId="166DC711" w14:textId="77777777">
        <w:trPr>
          <w:trHeight w:val="144"/>
          <w:tblCellSpacing w:w="0" w:type="dxa"/>
        </w:trPr>
        <w:tc>
          <w:tcPr>
            <w:tcW w:w="775" w:type="dxa"/>
            <w:tcMar>
              <w:top w:w="50" w:type="dxa"/>
              <w:left w:w="100" w:type="dxa"/>
            </w:tcMar>
            <w:vAlign w:val="center"/>
          </w:tcPr>
          <w:p w14:paraId="2CB12F98" w14:textId="77777777" w:rsidR="00395E82" w:rsidRPr="005267DA" w:rsidRDefault="00054C4B">
            <w:pPr>
              <w:spacing w:after="0"/>
              <w:rPr>
                <w:lang w:val="ru-RU"/>
              </w:rPr>
            </w:pPr>
            <w:r w:rsidRPr="005267DA">
              <w:rPr>
                <w:rFonts w:ascii="Times New Roman" w:hAnsi="Times New Roman"/>
                <w:color w:val="000000"/>
                <w:sz w:val="24"/>
                <w:lang w:val="ru-RU"/>
              </w:rPr>
              <w:t>98</w:t>
            </w:r>
          </w:p>
        </w:tc>
        <w:tc>
          <w:tcPr>
            <w:tcW w:w="4456" w:type="dxa"/>
            <w:tcMar>
              <w:top w:w="50" w:type="dxa"/>
              <w:left w:w="100" w:type="dxa"/>
            </w:tcMar>
            <w:vAlign w:val="center"/>
          </w:tcPr>
          <w:p w14:paraId="247BB0C3" w14:textId="77777777" w:rsidR="00395E82" w:rsidRDefault="00054C4B">
            <w:pPr>
              <w:spacing w:after="0"/>
              <w:ind w:left="135"/>
              <w:rPr>
                <w:lang w:val="ru-RU"/>
              </w:rPr>
            </w:pPr>
            <w:r>
              <w:rPr>
                <w:rFonts w:ascii="Times New Roman" w:hAnsi="Times New Roman"/>
                <w:color w:val="000000"/>
                <w:sz w:val="24"/>
                <w:lang w:val="ru-RU"/>
              </w:rPr>
              <w:t>Выдающиеся люди родной страны и страны (стран) изучаемого языка (мой пример для подражания).</w:t>
            </w:r>
          </w:p>
        </w:tc>
        <w:tc>
          <w:tcPr>
            <w:tcW w:w="1060" w:type="dxa"/>
            <w:tcMar>
              <w:top w:w="50" w:type="dxa"/>
              <w:left w:w="100" w:type="dxa"/>
            </w:tcMar>
            <w:vAlign w:val="center"/>
          </w:tcPr>
          <w:p w14:paraId="3838FAD0"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7CFACC75" w14:textId="77777777" w:rsidR="00395E82" w:rsidRDefault="00395E82">
            <w:pPr>
              <w:spacing w:after="0"/>
              <w:ind w:left="135"/>
              <w:jc w:val="center"/>
              <w:rPr>
                <w:lang w:val="ru-RU"/>
              </w:rPr>
            </w:pPr>
          </w:p>
        </w:tc>
        <w:tc>
          <w:tcPr>
            <w:tcW w:w="1896" w:type="dxa"/>
            <w:tcMar>
              <w:top w:w="50" w:type="dxa"/>
              <w:left w:w="100" w:type="dxa"/>
            </w:tcMar>
            <w:vAlign w:val="center"/>
          </w:tcPr>
          <w:p w14:paraId="3C82AEF9" w14:textId="77777777" w:rsidR="00395E82" w:rsidRDefault="00395E82">
            <w:pPr>
              <w:spacing w:after="0"/>
              <w:ind w:left="135"/>
              <w:jc w:val="center"/>
              <w:rPr>
                <w:lang w:val="ru-RU"/>
              </w:rPr>
            </w:pPr>
          </w:p>
        </w:tc>
        <w:tc>
          <w:tcPr>
            <w:tcW w:w="1367" w:type="dxa"/>
            <w:tcMar>
              <w:top w:w="50" w:type="dxa"/>
              <w:left w:w="100" w:type="dxa"/>
            </w:tcMar>
            <w:vAlign w:val="center"/>
          </w:tcPr>
          <w:p w14:paraId="7C7F53B4" w14:textId="77777777" w:rsidR="00395E82" w:rsidRDefault="00395E82">
            <w:pPr>
              <w:spacing w:after="0"/>
              <w:ind w:left="135"/>
            </w:pPr>
          </w:p>
        </w:tc>
        <w:tc>
          <w:tcPr>
            <w:tcW w:w="2893" w:type="dxa"/>
            <w:tcMar>
              <w:top w:w="50" w:type="dxa"/>
              <w:left w:w="100" w:type="dxa"/>
            </w:tcMar>
            <w:vAlign w:val="center"/>
          </w:tcPr>
          <w:p w14:paraId="3BBB2B02" w14:textId="77777777" w:rsidR="00395E82" w:rsidRDefault="00395E82">
            <w:pPr>
              <w:spacing w:after="0"/>
              <w:ind w:left="135"/>
            </w:pPr>
          </w:p>
        </w:tc>
      </w:tr>
      <w:tr w:rsidR="00395E82" w:rsidRPr="00AF38A4" w14:paraId="50C36084" w14:textId="77777777">
        <w:trPr>
          <w:trHeight w:val="144"/>
          <w:tblCellSpacing w:w="0" w:type="dxa"/>
        </w:trPr>
        <w:tc>
          <w:tcPr>
            <w:tcW w:w="775" w:type="dxa"/>
            <w:tcMar>
              <w:top w:w="50" w:type="dxa"/>
              <w:left w:w="100" w:type="dxa"/>
            </w:tcMar>
            <w:vAlign w:val="center"/>
          </w:tcPr>
          <w:p w14:paraId="0C7A9AC4" w14:textId="77777777" w:rsidR="00395E82" w:rsidRDefault="00054C4B">
            <w:pPr>
              <w:spacing w:after="0"/>
            </w:pPr>
            <w:r>
              <w:rPr>
                <w:rFonts w:ascii="Times New Roman" w:hAnsi="Times New Roman"/>
                <w:color w:val="000000"/>
                <w:sz w:val="24"/>
              </w:rPr>
              <w:t>99</w:t>
            </w:r>
          </w:p>
        </w:tc>
        <w:tc>
          <w:tcPr>
            <w:tcW w:w="4456" w:type="dxa"/>
            <w:tcMar>
              <w:top w:w="50" w:type="dxa"/>
              <w:left w:w="100" w:type="dxa"/>
            </w:tcMar>
            <w:vAlign w:val="center"/>
          </w:tcPr>
          <w:p w14:paraId="568FFE89" w14:textId="77777777" w:rsidR="00395E82" w:rsidRDefault="00054C4B">
            <w:pPr>
              <w:spacing w:after="0"/>
              <w:ind w:left="135"/>
              <w:rPr>
                <w:lang w:val="ru-RU"/>
              </w:rPr>
            </w:pPr>
            <w:r>
              <w:rPr>
                <w:rFonts w:ascii="Times New Roman" w:hAnsi="Times New Roman"/>
                <w:color w:val="000000"/>
                <w:sz w:val="24"/>
                <w:lang w:val="ru-RU"/>
              </w:rPr>
              <w:t xml:space="preserve">Выдающиеся люди родной страны и страны (стран) изучаемого языка </w:t>
            </w:r>
            <w:r>
              <w:rPr>
                <w:rFonts w:ascii="Times New Roman" w:hAnsi="Times New Roman"/>
                <w:color w:val="000000"/>
                <w:sz w:val="24"/>
                <w:lang w:val="ru-RU"/>
              </w:rPr>
              <w:lastRenderedPageBreak/>
              <w:t>(спортсмены).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tc>
        <w:tc>
          <w:tcPr>
            <w:tcW w:w="1060" w:type="dxa"/>
            <w:tcMar>
              <w:top w:w="50" w:type="dxa"/>
              <w:left w:w="100" w:type="dxa"/>
            </w:tcMar>
            <w:vAlign w:val="center"/>
          </w:tcPr>
          <w:p w14:paraId="6D24A37C" w14:textId="77777777" w:rsidR="00395E82" w:rsidRDefault="00054C4B">
            <w:pPr>
              <w:spacing w:after="0"/>
              <w:ind w:left="135"/>
              <w:jc w:val="center"/>
              <w:rPr>
                <w:lang w:val="ru-RU"/>
              </w:rPr>
            </w:pPr>
            <w:r>
              <w:rPr>
                <w:rFonts w:ascii="Times New Roman" w:hAnsi="Times New Roman"/>
                <w:color w:val="000000"/>
                <w:sz w:val="24"/>
                <w:lang w:val="ru-RU"/>
              </w:rPr>
              <w:lastRenderedPageBreak/>
              <w:t xml:space="preserve"> 1 </w:t>
            </w:r>
          </w:p>
        </w:tc>
        <w:tc>
          <w:tcPr>
            <w:tcW w:w="1829" w:type="dxa"/>
            <w:tcMar>
              <w:top w:w="50" w:type="dxa"/>
              <w:left w:w="100" w:type="dxa"/>
            </w:tcMar>
            <w:vAlign w:val="center"/>
          </w:tcPr>
          <w:p w14:paraId="31A0C475" w14:textId="77777777" w:rsidR="00395E82" w:rsidRDefault="00395E82">
            <w:pPr>
              <w:spacing w:after="0"/>
              <w:ind w:left="135"/>
              <w:jc w:val="center"/>
              <w:rPr>
                <w:lang w:val="ru-RU"/>
              </w:rPr>
            </w:pPr>
          </w:p>
        </w:tc>
        <w:tc>
          <w:tcPr>
            <w:tcW w:w="1896" w:type="dxa"/>
            <w:tcMar>
              <w:top w:w="50" w:type="dxa"/>
              <w:left w:w="100" w:type="dxa"/>
            </w:tcMar>
            <w:vAlign w:val="center"/>
          </w:tcPr>
          <w:p w14:paraId="7F9D9271" w14:textId="77777777" w:rsidR="00395E82" w:rsidRDefault="00395E82">
            <w:pPr>
              <w:spacing w:after="0"/>
              <w:ind w:left="135"/>
              <w:jc w:val="center"/>
              <w:rPr>
                <w:lang w:val="ru-RU"/>
              </w:rPr>
            </w:pPr>
          </w:p>
        </w:tc>
        <w:tc>
          <w:tcPr>
            <w:tcW w:w="1367" w:type="dxa"/>
            <w:tcMar>
              <w:top w:w="50" w:type="dxa"/>
              <w:left w:w="100" w:type="dxa"/>
            </w:tcMar>
            <w:vAlign w:val="center"/>
          </w:tcPr>
          <w:p w14:paraId="5B08065D" w14:textId="77777777" w:rsidR="00395E82" w:rsidRDefault="00395E82">
            <w:pPr>
              <w:spacing w:after="0"/>
              <w:ind w:left="135"/>
              <w:rPr>
                <w:lang w:val="ru-RU"/>
              </w:rPr>
            </w:pPr>
          </w:p>
        </w:tc>
        <w:tc>
          <w:tcPr>
            <w:tcW w:w="2893" w:type="dxa"/>
            <w:tcMar>
              <w:top w:w="50" w:type="dxa"/>
              <w:left w:w="100" w:type="dxa"/>
            </w:tcMar>
            <w:vAlign w:val="center"/>
          </w:tcPr>
          <w:p w14:paraId="5DE90DCD"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86">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cbed</w:t>
              </w:r>
              <w:r>
                <w:rPr>
                  <w:rFonts w:ascii="Times New Roman" w:hAnsi="Times New Roman"/>
                  <w:color w:val="0000FF"/>
                  <w:u w:val="single"/>
                  <w:lang w:val="ru-RU"/>
                </w:rPr>
                <w:t>0</w:t>
              </w:r>
            </w:hyperlink>
          </w:p>
        </w:tc>
      </w:tr>
      <w:tr w:rsidR="00395E82" w:rsidRPr="00AF38A4" w14:paraId="54834AED" w14:textId="77777777">
        <w:trPr>
          <w:trHeight w:val="144"/>
          <w:tblCellSpacing w:w="0" w:type="dxa"/>
        </w:trPr>
        <w:tc>
          <w:tcPr>
            <w:tcW w:w="775" w:type="dxa"/>
            <w:tcMar>
              <w:top w:w="50" w:type="dxa"/>
              <w:left w:w="100" w:type="dxa"/>
            </w:tcMar>
            <w:vAlign w:val="center"/>
          </w:tcPr>
          <w:p w14:paraId="725A8922" w14:textId="77777777" w:rsidR="00395E82" w:rsidRDefault="00054C4B">
            <w:pPr>
              <w:spacing w:after="0"/>
              <w:rPr>
                <w:lang w:val="ru-RU"/>
              </w:rPr>
            </w:pPr>
            <w:r>
              <w:rPr>
                <w:rFonts w:ascii="Times New Roman" w:hAnsi="Times New Roman"/>
                <w:color w:val="000000"/>
                <w:sz w:val="24"/>
                <w:lang w:val="ru-RU"/>
              </w:rPr>
              <w:t>100</w:t>
            </w:r>
          </w:p>
        </w:tc>
        <w:tc>
          <w:tcPr>
            <w:tcW w:w="4456" w:type="dxa"/>
            <w:tcMar>
              <w:top w:w="50" w:type="dxa"/>
              <w:left w:w="100" w:type="dxa"/>
            </w:tcMar>
            <w:vAlign w:val="center"/>
          </w:tcPr>
          <w:p w14:paraId="164BCDBF" w14:textId="77777777" w:rsidR="00395E82" w:rsidRDefault="00054C4B">
            <w:pPr>
              <w:spacing w:after="0"/>
              <w:ind w:left="135"/>
              <w:rPr>
                <w:lang w:val="ru-RU"/>
              </w:rPr>
            </w:pPr>
            <w:r>
              <w:rPr>
                <w:rFonts w:ascii="Times New Roman" w:hAnsi="Times New Roman"/>
                <w:color w:val="000000"/>
                <w:sz w:val="24"/>
                <w:lang w:val="ru-RU"/>
              </w:rPr>
              <w:t>Выдающиеся люди родной страны и страны (стран) изучаемого языка (исторические личности). 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c>
          <w:tcPr>
            <w:tcW w:w="1060" w:type="dxa"/>
            <w:tcMar>
              <w:top w:w="50" w:type="dxa"/>
              <w:left w:w="100" w:type="dxa"/>
            </w:tcMar>
            <w:vAlign w:val="center"/>
          </w:tcPr>
          <w:p w14:paraId="7520DD8B"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08E01071" w14:textId="77777777" w:rsidR="00395E82" w:rsidRDefault="00395E82">
            <w:pPr>
              <w:spacing w:after="0"/>
              <w:ind w:left="135"/>
              <w:jc w:val="center"/>
              <w:rPr>
                <w:lang w:val="ru-RU"/>
              </w:rPr>
            </w:pPr>
          </w:p>
        </w:tc>
        <w:tc>
          <w:tcPr>
            <w:tcW w:w="1896" w:type="dxa"/>
            <w:tcMar>
              <w:top w:w="50" w:type="dxa"/>
              <w:left w:w="100" w:type="dxa"/>
            </w:tcMar>
            <w:vAlign w:val="center"/>
          </w:tcPr>
          <w:p w14:paraId="16E364BE" w14:textId="77777777" w:rsidR="00395E82" w:rsidRDefault="00395E82">
            <w:pPr>
              <w:spacing w:after="0"/>
              <w:ind w:left="135"/>
              <w:jc w:val="center"/>
              <w:rPr>
                <w:lang w:val="ru-RU"/>
              </w:rPr>
            </w:pPr>
          </w:p>
        </w:tc>
        <w:tc>
          <w:tcPr>
            <w:tcW w:w="1367" w:type="dxa"/>
            <w:tcMar>
              <w:top w:w="50" w:type="dxa"/>
              <w:left w:w="100" w:type="dxa"/>
            </w:tcMar>
            <w:vAlign w:val="center"/>
          </w:tcPr>
          <w:p w14:paraId="2C9C8E83" w14:textId="77777777" w:rsidR="00395E82" w:rsidRDefault="00395E82">
            <w:pPr>
              <w:spacing w:after="0"/>
              <w:ind w:left="135"/>
            </w:pPr>
          </w:p>
        </w:tc>
        <w:tc>
          <w:tcPr>
            <w:tcW w:w="2893" w:type="dxa"/>
            <w:tcMar>
              <w:top w:w="50" w:type="dxa"/>
              <w:left w:w="100" w:type="dxa"/>
            </w:tcMar>
            <w:vAlign w:val="center"/>
          </w:tcPr>
          <w:p w14:paraId="0D1407FE"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87">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cc</w:t>
              </w:r>
              <w:r>
                <w:rPr>
                  <w:rFonts w:ascii="Times New Roman" w:hAnsi="Times New Roman"/>
                  <w:color w:val="0000FF"/>
                  <w:u w:val="single"/>
                  <w:lang w:val="ru-RU"/>
                </w:rPr>
                <w:t>43</w:t>
              </w:r>
              <w:r>
                <w:rPr>
                  <w:rFonts w:ascii="Times New Roman" w:hAnsi="Times New Roman"/>
                  <w:color w:val="0000FF"/>
                  <w:u w:val="single"/>
                </w:rPr>
                <w:t>e</w:t>
              </w:r>
            </w:hyperlink>
          </w:p>
        </w:tc>
      </w:tr>
      <w:tr w:rsidR="00395E82" w:rsidRPr="00AF38A4" w14:paraId="254F837D" w14:textId="77777777">
        <w:trPr>
          <w:trHeight w:val="144"/>
          <w:tblCellSpacing w:w="0" w:type="dxa"/>
        </w:trPr>
        <w:tc>
          <w:tcPr>
            <w:tcW w:w="775" w:type="dxa"/>
            <w:tcMar>
              <w:top w:w="50" w:type="dxa"/>
              <w:left w:w="100" w:type="dxa"/>
            </w:tcMar>
            <w:vAlign w:val="center"/>
          </w:tcPr>
          <w:p w14:paraId="4BDE5404" w14:textId="77777777" w:rsidR="00395E82" w:rsidRDefault="00054C4B">
            <w:pPr>
              <w:spacing w:after="0"/>
            </w:pPr>
            <w:r>
              <w:rPr>
                <w:rFonts w:ascii="Times New Roman" w:hAnsi="Times New Roman"/>
                <w:color w:val="000000"/>
                <w:sz w:val="24"/>
              </w:rPr>
              <w:t>101</w:t>
            </w:r>
          </w:p>
        </w:tc>
        <w:tc>
          <w:tcPr>
            <w:tcW w:w="4456" w:type="dxa"/>
            <w:tcMar>
              <w:top w:w="50" w:type="dxa"/>
              <w:left w:w="100" w:type="dxa"/>
            </w:tcMar>
            <w:vAlign w:val="center"/>
          </w:tcPr>
          <w:p w14:paraId="2B4A0934" w14:textId="77777777" w:rsidR="00395E82" w:rsidRDefault="00054C4B">
            <w:pPr>
              <w:spacing w:after="0"/>
              <w:ind w:left="135"/>
              <w:rPr>
                <w:lang w:val="ru-RU"/>
              </w:rPr>
            </w:pPr>
            <w:r>
              <w:rPr>
                <w:rFonts w:ascii="Times New Roman" w:hAnsi="Times New Roman"/>
                <w:color w:val="000000"/>
                <w:sz w:val="24"/>
                <w:lang w:val="ru-RU"/>
              </w:rPr>
              <w:t>Обобще</w:t>
            </w:r>
            <w:r w:rsidR="00BD70E0">
              <w:rPr>
                <w:rFonts w:ascii="Times New Roman" w:hAnsi="Times New Roman"/>
                <w:color w:val="000000"/>
                <w:sz w:val="24"/>
                <w:lang w:val="ru-RU"/>
              </w:rPr>
              <w:t>тровьо</w:t>
            </w:r>
            <w:r>
              <w:rPr>
                <w:rFonts w:ascii="Times New Roman" w:hAnsi="Times New Roman"/>
                <w:color w:val="000000"/>
                <w:sz w:val="24"/>
                <w:lang w:val="ru-RU"/>
              </w:rPr>
              <w:t>ние по теме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1060" w:type="dxa"/>
            <w:tcMar>
              <w:top w:w="50" w:type="dxa"/>
              <w:left w:w="100" w:type="dxa"/>
            </w:tcMar>
            <w:vAlign w:val="center"/>
          </w:tcPr>
          <w:p w14:paraId="524FCB02"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29" w:type="dxa"/>
            <w:tcMar>
              <w:top w:w="50" w:type="dxa"/>
              <w:left w:w="100" w:type="dxa"/>
            </w:tcMar>
            <w:vAlign w:val="center"/>
          </w:tcPr>
          <w:p w14:paraId="5A2BF1A1" w14:textId="77777777" w:rsidR="00395E82" w:rsidRDefault="00395E82">
            <w:pPr>
              <w:spacing w:after="0"/>
              <w:ind w:left="135"/>
              <w:jc w:val="center"/>
              <w:rPr>
                <w:lang w:val="ru-RU"/>
              </w:rPr>
            </w:pPr>
          </w:p>
        </w:tc>
        <w:tc>
          <w:tcPr>
            <w:tcW w:w="1896" w:type="dxa"/>
            <w:tcMar>
              <w:top w:w="50" w:type="dxa"/>
              <w:left w:w="100" w:type="dxa"/>
            </w:tcMar>
            <w:vAlign w:val="center"/>
          </w:tcPr>
          <w:p w14:paraId="62E18886" w14:textId="77777777" w:rsidR="00395E82" w:rsidRDefault="00395E82">
            <w:pPr>
              <w:spacing w:after="0"/>
              <w:ind w:left="135"/>
              <w:jc w:val="center"/>
              <w:rPr>
                <w:lang w:val="ru-RU"/>
              </w:rPr>
            </w:pPr>
          </w:p>
        </w:tc>
        <w:tc>
          <w:tcPr>
            <w:tcW w:w="1367" w:type="dxa"/>
            <w:tcMar>
              <w:top w:w="50" w:type="dxa"/>
              <w:left w:w="100" w:type="dxa"/>
            </w:tcMar>
            <w:vAlign w:val="center"/>
          </w:tcPr>
          <w:p w14:paraId="013F711F" w14:textId="77777777" w:rsidR="00395E82" w:rsidRDefault="00395E82">
            <w:pPr>
              <w:spacing w:after="0"/>
              <w:ind w:left="135"/>
            </w:pPr>
          </w:p>
        </w:tc>
        <w:tc>
          <w:tcPr>
            <w:tcW w:w="2893" w:type="dxa"/>
            <w:tcMar>
              <w:top w:w="50" w:type="dxa"/>
              <w:left w:w="100" w:type="dxa"/>
            </w:tcMar>
            <w:vAlign w:val="center"/>
          </w:tcPr>
          <w:p w14:paraId="79E37013"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88">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cc</w:t>
              </w:r>
              <w:r>
                <w:rPr>
                  <w:rFonts w:ascii="Times New Roman" w:hAnsi="Times New Roman"/>
                  <w:color w:val="0000FF"/>
                  <w:u w:val="single"/>
                  <w:lang w:val="ru-RU"/>
                </w:rPr>
                <w:t>8</w:t>
              </w:r>
              <w:r>
                <w:rPr>
                  <w:rFonts w:ascii="Times New Roman" w:hAnsi="Times New Roman"/>
                  <w:color w:val="0000FF"/>
                  <w:u w:val="single"/>
                </w:rPr>
                <w:t>f</w:t>
              </w:r>
              <w:r>
                <w:rPr>
                  <w:rFonts w:ascii="Times New Roman" w:hAnsi="Times New Roman"/>
                  <w:color w:val="0000FF"/>
                  <w:u w:val="single"/>
                  <w:lang w:val="ru-RU"/>
                </w:rPr>
                <w:t>8</w:t>
              </w:r>
            </w:hyperlink>
          </w:p>
        </w:tc>
      </w:tr>
      <w:tr w:rsidR="00395E82" w:rsidRPr="00AF38A4" w14:paraId="745879B9" w14:textId="77777777">
        <w:trPr>
          <w:trHeight w:val="144"/>
          <w:tblCellSpacing w:w="0" w:type="dxa"/>
        </w:trPr>
        <w:tc>
          <w:tcPr>
            <w:tcW w:w="775" w:type="dxa"/>
            <w:tcMar>
              <w:top w:w="50" w:type="dxa"/>
              <w:left w:w="100" w:type="dxa"/>
            </w:tcMar>
            <w:vAlign w:val="center"/>
          </w:tcPr>
          <w:p w14:paraId="767417B7" w14:textId="77777777" w:rsidR="00395E82" w:rsidRDefault="00054C4B">
            <w:pPr>
              <w:spacing w:after="0"/>
            </w:pPr>
            <w:r>
              <w:rPr>
                <w:rFonts w:ascii="Times New Roman" w:hAnsi="Times New Roman"/>
                <w:color w:val="000000"/>
                <w:sz w:val="24"/>
              </w:rPr>
              <w:t>102</w:t>
            </w:r>
          </w:p>
        </w:tc>
        <w:tc>
          <w:tcPr>
            <w:tcW w:w="4456" w:type="dxa"/>
            <w:tcMar>
              <w:top w:w="50" w:type="dxa"/>
              <w:left w:w="100" w:type="dxa"/>
            </w:tcMar>
            <w:vAlign w:val="center"/>
          </w:tcPr>
          <w:p w14:paraId="5EBEC85B" w14:textId="77777777" w:rsidR="00395E82" w:rsidRDefault="00054C4B">
            <w:pPr>
              <w:spacing w:after="0"/>
              <w:ind w:left="135"/>
              <w:rPr>
                <w:lang w:val="ru-RU"/>
              </w:rPr>
            </w:pPr>
            <w:r>
              <w:rPr>
                <w:rFonts w:ascii="Times New Roman" w:hAnsi="Times New Roman"/>
                <w:color w:val="000000"/>
                <w:sz w:val="24"/>
                <w:lang w:val="ru-RU"/>
              </w:rPr>
              <w:t xml:space="preserve"> Контроль по теме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 и "Выдающиеся люди </w:t>
            </w:r>
            <w:r>
              <w:rPr>
                <w:rFonts w:ascii="Times New Roman" w:hAnsi="Times New Roman"/>
                <w:color w:val="000000"/>
                <w:sz w:val="24"/>
                <w:lang w:val="ru-RU"/>
              </w:rPr>
              <w:lastRenderedPageBreak/>
              <w:t>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1060" w:type="dxa"/>
            <w:tcMar>
              <w:top w:w="50" w:type="dxa"/>
              <w:left w:w="100" w:type="dxa"/>
            </w:tcMar>
            <w:vAlign w:val="center"/>
          </w:tcPr>
          <w:p w14:paraId="58193515" w14:textId="77777777" w:rsidR="00395E82" w:rsidRDefault="00054C4B">
            <w:pPr>
              <w:spacing w:after="0"/>
              <w:ind w:left="135"/>
              <w:jc w:val="center"/>
            </w:pPr>
            <w:r>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29" w:type="dxa"/>
            <w:tcMar>
              <w:top w:w="50" w:type="dxa"/>
              <w:left w:w="100" w:type="dxa"/>
            </w:tcMar>
            <w:vAlign w:val="center"/>
          </w:tcPr>
          <w:p w14:paraId="5A16414A" w14:textId="77777777" w:rsidR="00395E82" w:rsidRPr="00996260" w:rsidRDefault="00054C4B">
            <w:pPr>
              <w:spacing w:after="0"/>
              <w:ind w:left="135"/>
              <w:jc w:val="center"/>
              <w:rPr>
                <w:lang w:val="ru-RU"/>
              </w:rPr>
            </w:pPr>
            <w:r>
              <w:rPr>
                <w:rFonts w:ascii="Times New Roman" w:hAnsi="Times New Roman"/>
                <w:color w:val="000000"/>
                <w:sz w:val="24"/>
              </w:rPr>
              <w:t xml:space="preserve"> </w:t>
            </w:r>
            <w:r w:rsidR="00996260">
              <w:rPr>
                <w:rFonts w:ascii="Times New Roman" w:hAnsi="Times New Roman"/>
                <w:color w:val="000000"/>
                <w:sz w:val="24"/>
                <w:lang w:val="ru-RU"/>
              </w:rPr>
              <w:t>1</w:t>
            </w:r>
          </w:p>
        </w:tc>
        <w:tc>
          <w:tcPr>
            <w:tcW w:w="1896" w:type="dxa"/>
            <w:tcMar>
              <w:top w:w="50" w:type="dxa"/>
              <w:left w:w="100" w:type="dxa"/>
            </w:tcMar>
            <w:vAlign w:val="center"/>
          </w:tcPr>
          <w:p w14:paraId="22D3ABD8" w14:textId="77777777" w:rsidR="00395E82" w:rsidRDefault="00395E82">
            <w:pPr>
              <w:spacing w:after="0"/>
              <w:ind w:left="135"/>
              <w:jc w:val="center"/>
              <w:rPr>
                <w:lang w:val="ru-RU"/>
              </w:rPr>
            </w:pPr>
          </w:p>
        </w:tc>
        <w:tc>
          <w:tcPr>
            <w:tcW w:w="1367" w:type="dxa"/>
            <w:tcMar>
              <w:top w:w="50" w:type="dxa"/>
              <w:left w:w="100" w:type="dxa"/>
            </w:tcMar>
            <w:vAlign w:val="center"/>
          </w:tcPr>
          <w:p w14:paraId="2D744FE4" w14:textId="77777777" w:rsidR="00395E82" w:rsidRDefault="00395E82">
            <w:pPr>
              <w:spacing w:after="0"/>
              <w:ind w:left="135"/>
            </w:pPr>
          </w:p>
        </w:tc>
        <w:tc>
          <w:tcPr>
            <w:tcW w:w="2893" w:type="dxa"/>
            <w:tcMar>
              <w:top w:w="50" w:type="dxa"/>
              <w:left w:w="100" w:type="dxa"/>
            </w:tcMar>
            <w:vAlign w:val="center"/>
          </w:tcPr>
          <w:p w14:paraId="6229B02C" w14:textId="77777777" w:rsidR="00395E82" w:rsidRDefault="00054C4B">
            <w:pPr>
              <w:spacing w:after="0"/>
              <w:ind w:left="135"/>
              <w:rPr>
                <w:lang w:val="ru-RU"/>
              </w:rPr>
            </w:pPr>
            <w:r>
              <w:rPr>
                <w:rFonts w:ascii="Times New Roman" w:hAnsi="Times New Roman"/>
                <w:color w:val="000000"/>
                <w:sz w:val="24"/>
                <w:lang w:val="ru-RU"/>
              </w:rPr>
              <w:t xml:space="preserve">Биоблиотека ЦОК </w:t>
            </w:r>
            <w:hyperlink r:id="rId489">
              <w:r>
                <w:rPr>
                  <w:rFonts w:ascii="Times New Roman" w:hAnsi="Times New Roman"/>
                  <w:color w:val="0000FF"/>
                  <w:u w:val="single"/>
                </w:rPr>
                <w:t>https</w:t>
              </w:r>
              <w:r>
                <w:rPr>
                  <w:rFonts w:ascii="Times New Roman" w:hAnsi="Times New Roman"/>
                  <w:color w:val="0000FF"/>
                  <w:u w:val="single"/>
                  <w:lang w:val="ru-RU"/>
                </w:rPr>
                <w:t>://</w:t>
              </w:r>
              <w:r>
                <w:rPr>
                  <w:rFonts w:ascii="Times New Roman" w:hAnsi="Times New Roman"/>
                  <w:color w:val="0000FF"/>
                  <w:u w:val="single"/>
                </w:rPr>
                <w:t>m</w:t>
              </w:r>
              <w:r>
                <w:rPr>
                  <w:rFonts w:ascii="Times New Roman" w:hAnsi="Times New Roman"/>
                  <w:color w:val="0000FF"/>
                  <w:u w:val="single"/>
                  <w:lang w:val="ru-RU"/>
                </w:rPr>
                <w:t>.</w:t>
              </w:r>
              <w:r>
                <w:rPr>
                  <w:rFonts w:ascii="Times New Roman" w:hAnsi="Times New Roman"/>
                  <w:color w:val="0000FF"/>
                  <w:u w:val="single"/>
                </w:rPr>
                <w:t>edsoo</w:t>
              </w:r>
              <w:r>
                <w:rPr>
                  <w:rFonts w:ascii="Times New Roman" w:hAnsi="Times New Roman"/>
                  <w:color w:val="0000FF"/>
                  <w:u w:val="single"/>
                  <w:lang w:val="ru-RU"/>
                </w:rPr>
                <w:t>.</w:t>
              </w:r>
              <w:r>
                <w:rPr>
                  <w:rFonts w:ascii="Times New Roman" w:hAnsi="Times New Roman"/>
                  <w:color w:val="0000FF"/>
                  <w:u w:val="single"/>
                </w:rPr>
                <w:t>ru</w:t>
              </w:r>
              <w:r>
                <w:rPr>
                  <w:rFonts w:ascii="Times New Roman" w:hAnsi="Times New Roman"/>
                  <w:color w:val="0000FF"/>
                  <w:u w:val="single"/>
                  <w:lang w:val="ru-RU"/>
                </w:rPr>
                <w:t>/863</w:t>
              </w:r>
              <w:r>
                <w:rPr>
                  <w:rFonts w:ascii="Times New Roman" w:hAnsi="Times New Roman"/>
                  <w:color w:val="0000FF"/>
                  <w:u w:val="single"/>
                </w:rPr>
                <w:t>cc</w:t>
              </w:r>
              <w:r>
                <w:rPr>
                  <w:rFonts w:ascii="Times New Roman" w:hAnsi="Times New Roman"/>
                  <w:color w:val="0000FF"/>
                  <w:u w:val="single"/>
                  <w:lang w:val="ru-RU"/>
                </w:rPr>
                <w:t>8</w:t>
              </w:r>
              <w:r>
                <w:rPr>
                  <w:rFonts w:ascii="Times New Roman" w:hAnsi="Times New Roman"/>
                  <w:color w:val="0000FF"/>
                  <w:u w:val="single"/>
                </w:rPr>
                <w:t>f</w:t>
              </w:r>
              <w:r>
                <w:rPr>
                  <w:rFonts w:ascii="Times New Roman" w:hAnsi="Times New Roman"/>
                  <w:color w:val="0000FF"/>
                  <w:u w:val="single"/>
                  <w:lang w:val="ru-RU"/>
                </w:rPr>
                <w:t>8</w:t>
              </w:r>
            </w:hyperlink>
          </w:p>
        </w:tc>
      </w:tr>
      <w:tr w:rsidR="00395E82" w14:paraId="0A6701A8" w14:textId="77777777">
        <w:trPr>
          <w:trHeight w:val="144"/>
          <w:tblCellSpacing w:w="0" w:type="dxa"/>
        </w:trPr>
        <w:tc>
          <w:tcPr>
            <w:tcW w:w="5231" w:type="dxa"/>
            <w:gridSpan w:val="2"/>
            <w:tcMar>
              <w:top w:w="50" w:type="dxa"/>
              <w:left w:w="100" w:type="dxa"/>
            </w:tcMar>
            <w:vAlign w:val="center"/>
          </w:tcPr>
          <w:p w14:paraId="0142A413" w14:textId="77777777" w:rsidR="00395E82" w:rsidRDefault="00054C4B">
            <w:pPr>
              <w:spacing w:after="0"/>
              <w:ind w:left="135"/>
              <w:rPr>
                <w:lang w:val="ru-RU"/>
              </w:rPr>
            </w:pPr>
            <w:r>
              <w:rPr>
                <w:rFonts w:ascii="Times New Roman" w:hAnsi="Times New Roman"/>
                <w:color w:val="000000"/>
                <w:sz w:val="24"/>
                <w:lang w:val="ru-RU"/>
              </w:rPr>
              <w:t>ОБЩЕЕ КОЛИЧЕСТВО ЧАСОВ ПО ПРОГРАММЕ</w:t>
            </w:r>
          </w:p>
        </w:tc>
        <w:tc>
          <w:tcPr>
            <w:tcW w:w="1060" w:type="dxa"/>
            <w:tcMar>
              <w:top w:w="50" w:type="dxa"/>
              <w:left w:w="100" w:type="dxa"/>
            </w:tcMar>
            <w:vAlign w:val="center"/>
          </w:tcPr>
          <w:p w14:paraId="749D15BC" w14:textId="77777777" w:rsidR="00395E82" w:rsidRDefault="00054C4B">
            <w:pPr>
              <w:spacing w:after="0"/>
              <w:ind w:left="135"/>
              <w:jc w:val="center"/>
            </w:pPr>
            <w:r>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29" w:type="dxa"/>
            <w:tcMar>
              <w:top w:w="50" w:type="dxa"/>
              <w:left w:w="100" w:type="dxa"/>
            </w:tcMar>
            <w:vAlign w:val="center"/>
          </w:tcPr>
          <w:p w14:paraId="4957CD46" w14:textId="77777777" w:rsidR="00395E82" w:rsidRDefault="00054C4B">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10</w:t>
            </w:r>
          </w:p>
        </w:tc>
        <w:tc>
          <w:tcPr>
            <w:tcW w:w="1896" w:type="dxa"/>
            <w:tcMar>
              <w:top w:w="50" w:type="dxa"/>
              <w:left w:w="100" w:type="dxa"/>
            </w:tcMar>
            <w:vAlign w:val="center"/>
          </w:tcPr>
          <w:p w14:paraId="486AE519" w14:textId="77777777" w:rsidR="00395E82" w:rsidRDefault="00054C4B">
            <w:pPr>
              <w:spacing w:after="0"/>
              <w:ind w:left="135"/>
              <w:jc w:val="center"/>
            </w:pPr>
            <w:r>
              <w:rPr>
                <w:rFonts w:ascii="Times New Roman" w:hAnsi="Times New Roman"/>
                <w:color w:val="000000"/>
                <w:sz w:val="24"/>
              </w:rPr>
              <w:t xml:space="preserve"> 0 </w:t>
            </w:r>
          </w:p>
        </w:tc>
        <w:tc>
          <w:tcPr>
            <w:tcW w:w="4260" w:type="dxa"/>
            <w:gridSpan w:val="2"/>
            <w:tcMar>
              <w:top w:w="50" w:type="dxa"/>
              <w:left w:w="100" w:type="dxa"/>
            </w:tcMar>
            <w:vAlign w:val="center"/>
          </w:tcPr>
          <w:p w14:paraId="47E3D4C9" w14:textId="77777777" w:rsidR="00395E82" w:rsidRDefault="00395E82"/>
        </w:tc>
      </w:tr>
      <w:bookmarkEnd w:id="6"/>
    </w:tbl>
    <w:p w14:paraId="2CB74D52" w14:textId="77777777" w:rsidR="00395E82" w:rsidRDefault="00395E82"/>
    <w:p w14:paraId="0F1DFA9D" w14:textId="77777777" w:rsidR="00A81DFE" w:rsidRDefault="00A81DFE"/>
    <w:p w14:paraId="0C2418E1" w14:textId="77777777" w:rsidR="00A81DFE" w:rsidRDefault="00A81DFE"/>
    <w:p w14:paraId="5FDB19EC" w14:textId="77777777" w:rsidR="00A81DFE" w:rsidRDefault="00A81DFE"/>
    <w:p w14:paraId="737E56B0" w14:textId="77777777" w:rsidR="00A81DFE" w:rsidRDefault="00A81DFE"/>
    <w:p w14:paraId="5001D8EE" w14:textId="492BFEE4" w:rsidR="00A81DFE" w:rsidRDefault="00A81DFE">
      <w:pPr>
        <w:rPr>
          <w:lang w:val="ru-RU"/>
        </w:rPr>
      </w:pPr>
    </w:p>
    <w:p w14:paraId="37DE4A4B" w14:textId="65D4F470" w:rsidR="00AF38A4" w:rsidRDefault="00AF38A4">
      <w:pPr>
        <w:rPr>
          <w:lang w:val="ru-RU"/>
        </w:rPr>
      </w:pPr>
    </w:p>
    <w:p w14:paraId="35B25AAF" w14:textId="164DB7EE" w:rsidR="00AF38A4" w:rsidRDefault="00AF38A4">
      <w:pPr>
        <w:rPr>
          <w:lang w:val="ru-RU"/>
        </w:rPr>
      </w:pPr>
    </w:p>
    <w:p w14:paraId="3E95DC75" w14:textId="16375AC9" w:rsidR="00AF38A4" w:rsidRDefault="00AF38A4">
      <w:pPr>
        <w:rPr>
          <w:lang w:val="ru-RU"/>
        </w:rPr>
      </w:pPr>
    </w:p>
    <w:p w14:paraId="64A2822C" w14:textId="4968B1D1" w:rsidR="00AF38A4" w:rsidRDefault="00AF38A4">
      <w:pPr>
        <w:rPr>
          <w:lang w:val="ru-RU"/>
        </w:rPr>
      </w:pPr>
    </w:p>
    <w:p w14:paraId="507A84FA" w14:textId="074C53CC" w:rsidR="00AF38A4" w:rsidRDefault="00AF38A4">
      <w:pPr>
        <w:rPr>
          <w:lang w:val="ru-RU"/>
        </w:rPr>
      </w:pPr>
    </w:p>
    <w:p w14:paraId="16377EF2" w14:textId="6A0DC87A" w:rsidR="00AF38A4" w:rsidRDefault="00AF38A4">
      <w:pPr>
        <w:rPr>
          <w:lang w:val="ru-RU"/>
        </w:rPr>
      </w:pPr>
    </w:p>
    <w:p w14:paraId="2DD0E3DC" w14:textId="41C24C35" w:rsidR="00AF38A4" w:rsidRDefault="00AF38A4">
      <w:pPr>
        <w:rPr>
          <w:lang w:val="ru-RU"/>
        </w:rPr>
      </w:pPr>
    </w:p>
    <w:p w14:paraId="55F26C90" w14:textId="503BABF3" w:rsidR="00AF38A4" w:rsidRDefault="00AF38A4">
      <w:pPr>
        <w:rPr>
          <w:lang w:val="ru-RU"/>
        </w:rPr>
      </w:pPr>
    </w:p>
    <w:p w14:paraId="1C4068BD" w14:textId="77777777" w:rsidR="00AF38A4" w:rsidRPr="00AE0D03" w:rsidRDefault="00AF38A4">
      <w:pPr>
        <w:rPr>
          <w:lang w:val="ru-RU"/>
        </w:rPr>
      </w:pPr>
    </w:p>
    <w:p w14:paraId="71EC10AD" w14:textId="77777777" w:rsidR="00A81DFE" w:rsidRDefault="00A81DFE"/>
    <w:p w14:paraId="0848C479" w14:textId="77777777" w:rsidR="00A81DFE" w:rsidRPr="008B7FA8" w:rsidRDefault="00A81DFE" w:rsidP="00A81DFE">
      <w:pPr>
        <w:spacing w:after="0"/>
        <w:ind w:left="120"/>
        <w:rPr>
          <w:rFonts w:ascii="Times New Roman" w:hAnsi="Times New Roman" w:cs="Times New Roman"/>
          <w:sz w:val="24"/>
          <w:szCs w:val="24"/>
          <w:lang w:val="ru-RU"/>
        </w:rPr>
      </w:pPr>
      <w:r w:rsidRPr="008B7FA8">
        <w:rPr>
          <w:rFonts w:ascii="Times New Roman" w:hAnsi="Times New Roman" w:cs="Times New Roman"/>
          <w:b/>
          <w:color w:val="000000"/>
          <w:sz w:val="24"/>
          <w:szCs w:val="24"/>
          <w:lang w:val="ru-RU"/>
        </w:rPr>
        <w:lastRenderedPageBreak/>
        <w:t>УЧЕБНО-МЕТОДИЧЕСКОЕ ОБЕСПЕЧЕНИЕ ОБРАЗОВАТЕЛЬНОГО ПРОЦЕССА</w:t>
      </w:r>
    </w:p>
    <w:p w14:paraId="6411ECB5" w14:textId="7D0D918C" w:rsidR="00A81DFE" w:rsidRPr="008B7FA8" w:rsidRDefault="00A81DFE" w:rsidP="00CE01F7">
      <w:pPr>
        <w:spacing w:after="0" w:line="480" w:lineRule="auto"/>
        <w:ind w:left="120"/>
        <w:rPr>
          <w:rFonts w:ascii="Times New Roman" w:hAnsi="Times New Roman" w:cs="Times New Roman"/>
          <w:b/>
          <w:color w:val="000000"/>
          <w:sz w:val="24"/>
          <w:szCs w:val="24"/>
          <w:lang w:val="ru-RU"/>
        </w:rPr>
      </w:pPr>
      <w:r w:rsidRPr="008B7FA8">
        <w:rPr>
          <w:rFonts w:ascii="Times New Roman" w:hAnsi="Times New Roman" w:cs="Times New Roman"/>
          <w:b/>
          <w:color w:val="000000"/>
          <w:sz w:val="24"/>
          <w:szCs w:val="24"/>
          <w:lang w:val="ru-RU"/>
        </w:rPr>
        <w:t>ОБЯЗАТЕЛЬНЫЕ УЧЕБНЫЕ МАТЕРИАЛЫ ДЛЯ УЧЕНИКА</w:t>
      </w:r>
    </w:p>
    <w:p w14:paraId="4AA9DF3B" w14:textId="6723A607" w:rsidR="008B7FA8" w:rsidRPr="008B7FA8" w:rsidRDefault="008B7FA8" w:rsidP="008B7FA8">
      <w:pPr>
        <w:rPr>
          <w:rFonts w:ascii="Times New Roman" w:hAnsi="Times New Roman" w:cs="Times New Roman"/>
          <w:sz w:val="24"/>
          <w:szCs w:val="24"/>
          <w:lang w:val="ru-RU"/>
        </w:rPr>
      </w:pPr>
      <w:r w:rsidRPr="00CE01F7">
        <w:rPr>
          <w:rFonts w:ascii="Times New Roman" w:hAnsi="Times New Roman" w:cs="Times New Roman"/>
          <w:b/>
          <w:bCs/>
          <w:color w:val="000000" w:themeColor="text1"/>
          <w:sz w:val="24"/>
          <w:szCs w:val="24"/>
          <w:u w:val="single"/>
          <w:lang w:val="ru-RU"/>
        </w:rPr>
        <w:t>5 КЛАСС</w:t>
      </w:r>
      <w:r w:rsidRPr="008B7FA8">
        <w:rPr>
          <w:rFonts w:ascii="Times New Roman" w:hAnsi="Times New Roman" w:cs="Times New Roman"/>
          <w:sz w:val="24"/>
          <w:szCs w:val="24"/>
          <w:lang w:val="ru-RU"/>
        </w:rPr>
        <w:br/>
        <w:t xml:space="preserve">5 класс Английский язык в фокусе. </w:t>
      </w:r>
      <w:r w:rsidRPr="008B7FA8">
        <w:rPr>
          <w:rFonts w:ascii="Times New Roman" w:hAnsi="Times New Roman" w:cs="Times New Roman"/>
          <w:sz w:val="24"/>
          <w:szCs w:val="24"/>
        </w:rPr>
        <w:t>Spotlight</w:t>
      </w:r>
      <w:r w:rsidRPr="008B7FA8">
        <w:rPr>
          <w:rFonts w:ascii="Times New Roman" w:hAnsi="Times New Roman" w:cs="Times New Roman"/>
          <w:sz w:val="24"/>
          <w:szCs w:val="24"/>
          <w:lang w:val="ru-RU"/>
        </w:rPr>
        <w:t xml:space="preserve">. Ваулина Ю.Е., Дули Дж. и др. </w:t>
      </w:r>
      <w:r w:rsidRPr="00AF38A4">
        <w:rPr>
          <w:rFonts w:ascii="Times New Roman" w:hAnsi="Times New Roman" w:cs="Times New Roman"/>
          <w:sz w:val="24"/>
          <w:szCs w:val="24"/>
          <w:lang w:val="ru-RU"/>
        </w:rPr>
        <w:t>Просвещение</w:t>
      </w:r>
    </w:p>
    <w:p w14:paraId="11A6E726" w14:textId="1B4075F9" w:rsidR="008B7FA8" w:rsidRPr="008B7FA8" w:rsidRDefault="008B7FA8" w:rsidP="008B7FA8">
      <w:pPr>
        <w:rPr>
          <w:rFonts w:ascii="Times New Roman" w:hAnsi="Times New Roman" w:cs="Times New Roman"/>
          <w:b/>
          <w:bCs/>
          <w:color w:val="000000" w:themeColor="text1"/>
          <w:sz w:val="24"/>
          <w:szCs w:val="24"/>
          <w:u w:val="single"/>
          <w:lang w:val="ru-RU"/>
        </w:rPr>
      </w:pPr>
      <w:r w:rsidRPr="008B7FA8">
        <w:rPr>
          <w:rFonts w:ascii="Times New Roman" w:hAnsi="Times New Roman" w:cs="Times New Roman"/>
          <w:b/>
          <w:bCs/>
          <w:color w:val="000000" w:themeColor="text1"/>
          <w:sz w:val="24"/>
          <w:szCs w:val="24"/>
          <w:u w:val="single"/>
          <w:lang w:val="ru-RU"/>
        </w:rPr>
        <w:t>6</w:t>
      </w:r>
      <w:r w:rsidRPr="00CE01F7">
        <w:rPr>
          <w:rFonts w:ascii="Times New Roman" w:hAnsi="Times New Roman" w:cs="Times New Roman"/>
          <w:b/>
          <w:bCs/>
          <w:color w:val="000000" w:themeColor="text1"/>
          <w:sz w:val="24"/>
          <w:szCs w:val="24"/>
          <w:u w:val="single"/>
          <w:lang w:val="ru-RU"/>
        </w:rPr>
        <w:t xml:space="preserve"> КЛАСС</w:t>
      </w:r>
    </w:p>
    <w:p w14:paraId="4D20CEE5" w14:textId="001B59C4" w:rsidR="008B7FA8" w:rsidRPr="008B7FA8" w:rsidRDefault="008B7FA8" w:rsidP="008B7FA8">
      <w:pPr>
        <w:rPr>
          <w:rFonts w:ascii="Times New Roman" w:hAnsi="Times New Roman" w:cs="Times New Roman"/>
          <w:sz w:val="24"/>
          <w:szCs w:val="24"/>
          <w:lang w:val="ru-RU"/>
        </w:rPr>
      </w:pPr>
      <w:r w:rsidRPr="008B7FA8">
        <w:rPr>
          <w:rFonts w:ascii="Times New Roman" w:hAnsi="Times New Roman" w:cs="Times New Roman"/>
          <w:sz w:val="24"/>
          <w:szCs w:val="24"/>
          <w:lang w:val="ru-RU"/>
        </w:rPr>
        <w:t xml:space="preserve">6 класс </w:t>
      </w:r>
      <w:r w:rsidR="00AF38A4" w:rsidRPr="008B7FA8">
        <w:rPr>
          <w:rFonts w:ascii="Times New Roman" w:hAnsi="Times New Roman" w:cs="Times New Roman"/>
          <w:sz w:val="24"/>
          <w:szCs w:val="24"/>
          <w:lang w:val="ru-RU"/>
        </w:rPr>
        <w:t xml:space="preserve">5 класс Английский язык в фокусе. </w:t>
      </w:r>
      <w:r w:rsidR="00AF38A4" w:rsidRPr="008B7FA8">
        <w:rPr>
          <w:rFonts w:ascii="Times New Roman" w:hAnsi="Times New Roman" w:cs="Times New Roman"/>
          <w:sz w:val="24"/>
          <w:szCs w:val="24"/>
        </w:rPr>
        <w:t>Spotlight</w:t>
      </w:r>
      <w:r w:rsidR="00AF38A4" w:rsidRPr="008B7FA8">
        <w:rPr>
          <w:rFonts w:ascii="Times New Roman" w:hAnsi="Times New Roman" w:cs="Times New Roman"/>
          <w:sz w:val="24"/>
          <w:szCs w:val="24"/>
          <w:lang w:val="ru-RU"/>
        </w:rPr>
        <w:t xml:space="preserve">. Ваулина Ю.Е., Дули Дж. и др. </w:t>
      </w:r>
      <w:r w:rsidR="00AF38A4" w:rsidRPr="00AF38A4">
        <w:rPr>
          <w:rFonts w:ascii="Times New Roman" w:hAnsi="Times New Roman" w:cs="Times New Roman"/>
          <w:sz w:val="24"/>
          <w:szCs w:val="24"/>
          <w:lang w:val="ru-RU"/>
        </w:rPr>
        <w:t>Просвещение</w:t>
      </w:r>
    </w:p>
    <w:p w14:paraId="0A74B02C" w14:textId="7C60520D" w:rsidR="008B7FA8" w:rsidRPr="008B7FA8" w:rsidRDefault="008B7FA8" w:rsidP="008B7FA8">
      <w:pPr>
        <w:rPr>
          <w:rFonts w:ascii="Times New Roman" w:hAnsi="Times New Roman" w:cs="Times New Roman"/>
          <w:b/>
          <w:bCs/>
          <w:color w:val="000000" w:themeColor="text1"/>
          <w:sz w:val="24"/>
          <w:szCs w:val="24"/>
          <w:u w:val="single"/>
          <w:lang w:val="ru-RU"/>
        </w:rPr>
      </w:pPr>
      <w:r w:rsidRPr="008B7FA8">
        <w:rPr>
          <w:rFonts w:ascii="Times New Roman" w:hAnsi="Times New Roman" w:cs="Times New Roman"/>
          <w:b/>
          <w:bCs/>
          <w:color w:val="000000" w:themeColor="text1"/>
          <w:sz w:val="24"/>
          <w:szCs w:val="24"/>
          <w:u w:val="single"/>
          <w:lang w:val="ru-RU"/>
        </w:rPr>
        <w:t>7</w:t>
      </w:r>
      <w:r w:rsidRPr="00CE01F7">
        <w:rPr>
          <w:rFonts w:ascii="Times New Roman" w:hAnsi="Times New Roman" w:cs="Times New Roman"/>
          <w:b/>
          <w:bCs/>
          <w:color w:val="000000" w:themeColor="text1"/>
          <w:sz w:val="24"/>
          <w:szCs w:val="24"/>
          <w:u w:val="single"/>
          <w:lang w:val="ru-RU"/>
        </w:rPr>
        <w:t xml:space="preserve"> КЛАСС</w:t>
      </w:r>
    </w:p>
    <w:p w14:paraId="16CF0337" w14:textId="5900FCAF" w:rsidR="008B7FA8" w:rsidRPr="008B7FA8" w:rsidRDefault="008B7FA8" w:rsidP="008B7FA8">
      <w:pPr>
        <w:rPr>
          <w:rFonts w:ascii="Times New Roman" w:hAnsi="Times New Roman" w:cs="Times New Roman"/>
          <w:color w:val="000000" w:themeColor="text1"/>
          <w:sz w:val="24"/>
          <w:szCs w:val="24"/>
          <w:lang w:val="ru-RU"/>
        </w:rPr>
      </w:pPr>
      <w:r w:rsidRPr="008B7FA8">
        <w:rPr>
          <w:rFonts w:ascii="Times New Roman" w:hAnsi="Times New Roman" w:cs="Times New Roman"/>
          <w:color w:val="000000" w:themeColor="text1"/>
          <w:sz w:val="24"/>
          <w:szCs w:val="24"/>
          <w:lang w:val="ru-RU"/>
        </w:rPr>
        <w:t>7 класс Кузовлев В.П., Лапа Н.М., Перегудова Э.Ш. Просвещение</w:t>
      </w:r>
    </w:p>
    <w:p w14:paraId="2369EDDE" w14:textId="2314C629" w:rsidR="008B7FA8" w:rsidRPr="008B7FA8" w:rsidRDefault="008B7FA8" w:rsidP="008B7FA8">
      <w:pPr>
        <w:rPr>
          <w:rFonts w:ascii="Times New Roman" w:hAnsi="Times New Roman" w:cs="Times New Roman"/>
          <w:b/>
          <w:bCs/>
          <w:color w:val="000000" w:themeColor="text1"/>
          <w:sz w:val="24"/>
          <w:szCs w:val="24"/>
          <w:u w:val="single"/>
          <w:lang w:val="ru-RU"/>
        </w:rPr>
      </w:pPr>
      <w:r w:rsidRPr="008B7FA8">
        <w:rPr>
          <w:rFonts w:ascii="Times New Roman" w:hAnsi="Times New Roman" w:cs="Times New Roman"/>
          <w:b/>
          <w:bCs/>
          <w:color w:val="000000" w:themeColor="text1"/>
          <w:sz w:val="24"/>
          <w:szCs w:val="24"/>
          <w:u w:val="single"/>
          <w:lang w:val="ru-RU"/>
        </w:rPr>
        <w:t>8</w:t>
      </w:r>
      <w:r w:rsidRPr="00CE01F7">
        <w:rPr>
          <w:rFonts w:ascii="Times New Roman" w:hAnsi="Times New Roman" w:cs="Times New Roman"/>
          <w:b/>
          <w:bCs/>
          <w:color w:val="000000" w:themeColor="text1"/>
          <w:sz w:val="24"/>
          <w:szCs w:val="24"/>
          <w:u w:val="single"/>
          <w:lang w:val="ru-RU"/>
        </w:rPr>
        <w:t xml:space="preserve"> КЛАСС</w:t>
      </w:r>
    </w:p>
    <w:p w14:paraId="5BAB97B6" w14:textId="60D31292" w:rsidR="008B7FA8" w:rsidRPr="008B7FA8" w:rsidRDefault="008B7FA8" w:rsidP="008B7FA8">
      <w:pPr>
        <w:rPr>
          <w:rFonts w:ascii="Times New Roman" w:hAnsi="Times New Roman" w:cs="Times New Roman"/>
          <w:color w:val="000000" w:themeColor="text1"/>
          <w:sz w:val="24"/>
          <w:szCs w:val="24"/>
          <w:lang w:val="ru-RU"/>
        </w:rPr>
      </w:pPr>
      <w:r w:rsidRPr="008B7FA8">
        <w:rPr>
          <w:rFonts w:ascii="Times New Roman" w:hAnsi="Times New Roman" w:cs="Times New Roman"/>
          <w:color w:val="000000" w:themeColor="text1"/>
          <w:sz w:val="24"/>
          <w:szCs w:val="24"/>
          <w:lang w:val="ru-RU"/>
        </w:rPr>
        <w:t>8 класс Кузовлев В.П., Лапа Н.М., Перегудова Э.Ш. Просвещение</w:t>
      </w:r>
    </w:p>
    <w:p w14:paraId="66264083" w14:textId="7CB5D720" w:rsidR="008B7FA8" w:rsidRPr="008B7FA8" w:rsidRDefault="008B7FA8" w:rsidP="008B7FA8">
      <w:pPr>
        <w:rPr>
          <w:rFonts w:ascii="Times New Roman" w:hAnsi="Times New Roman" w:cs="Times New Roman"/>
          <w:b/>
          <w:bCs/>
          <w:color w:val="000000" w:themeColor="text1"/>
          <w:sz w:val="24"/>
          <w:szCs w:val="24"/>
          <w:u w:val="single"/>
          <w:lang w:val="ru-RU"/>
        </w:rPr>
      </w:pPr>
      <w:r w:rsidRPr="008B7FA8">
        <w:rPr>
          <w:rFonts w:ascii="Times New Roman" w:hAnsi="Times New Roman" w:cs="Times New Roman"/>
          <w:b/>
          <w:bCs/>
          <w:color w:val="000000" w:themeColor="text1"/>
          <w:sz w:val="24"/>
          <w:szCs w:val="24"/>
          <w:u w:val="single"/>
          <w:lang w:val="ru-RU"/>
        </w:rPr>
        <w:t>9</w:t>
      </w:r>
      <w:r w:rsidRPr="00CE01F7">
        <w:rPr>
          <w:rFonts w:ascii="Times New Roman" w:hAnsi="Times New Roman" w:cs="Times New Roman"/>
          <w:b/>
          <w:bCs/>
          <w:color w:val="000000" w:themeColor="text1"/>
          <w:sz w:val="24"/>
          <w:szCs w:val="24"/>
          <w:u w:val="single"/>
          <w:lang w:val="ru-RU"/>
        </w:rPr>
        <w:t xml:space="preserve"> КЛАСС</w:t>
      </w:r>
    </w:p>
    <w:p w14:paraId="2A04B52A" w14:textId="1E1FB30F" w:rsidR="008B7FA8" w:rsidRPr="008B7FA8" w:rsidRDefault="008B7FA8" w:rsidP="008B7FA8">
      <w:pPr>
        <w:rPr>
          <w:rFonts w:ascii="Times New Roman" w:hAnsi="Times New Roman" w:cs="Times New Roman"/>
          <w:color w:val="000000" w:themeColor="text1"/>
          <w:sz w:val="24"/>
          <w:szCs w:val="24"/>
          <w:lang w:val="ru-RU"/>
        </w:rPr>
      </w:pPr>
      <w:r w:rsidRPr="008B7FA8">
        <w:rPr>
          <w:rFonts w:ascii="Times New Roman" w:hAnsi="Times New Roman" w:cs="Times New Roman"/>
          <w:color w:val="000000" w:themeColor="text1"/>
          <w:sz w:val="24"/>
          <w:szCs w:val="24"/>
          <w:lang w:val="ru-RU"/>
        </w:rPr>
        <w:t>9 класс Кузовлев В.П., Лапа Н.М., Перегудова Э.Ш. Просвещение</w:t>
      </w:r>
    </w:p>
    <w:p w14:paraId="1EB2CB53" w14:textId="116AB98C" w:rsidR="00A81DFE" w:rsidRDefault="00A81DFE" w:rsidP="00A81DFE">
      <w:pPr>
        <w:spacing w:after="0" w:line="480" w:lineRule="auto"/>
        <w:ind w:left="120"/>
        <w:rPr>
          <w:rFonts w:ascii="Times New Roman" w:hAnsi="Times New Roman" w:cs="Times New Roman"/>
          <w:b/>
          <w:color w:val="000000"/>
          <w:sz w:val="24"/>
          <w:szCs w:val="24"/>
          <w:lang w:val="ru-RU"/>
        </w:rPr>
      </w:pPr>
      <w:r w:rsidRPr="008B7FA8">
        <w:rPr>
          <w:rFonts w:ascii="Times New Roman" w:hAnsi="Times New Roman" w:cs="Times New Roman"/>
          <w:b/>
          <w:color w:val="000000"/>
          <w:sz w:val="24"/>
          <w:szCs w:val="24"/>
          <w:lang w:val="ru-RU"/>
        </w:rPr>
        <w:t>МЕТОДИЧЕСКИЕ МАТЕРИАЛЫ ДЛЯ УЧИТЕЛЯ</w:t>
      </w:r>
    </w:p>
    <w:p w14:paraId="0F0C87E7"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1. Книга для учителя (</w:t>
      </w:r>
      <w:r w:rsidRPr="006540CF">
        <w:rPr>
          <w:rFonts w:ascii="Times New Roman" w:hAnsi="Times New Roman" w:cs="Times New Roman"/>
          <w:sz w:val="24"/>
          <w:szCs w:val="24"/>
        </w:rPr>
        <w:t>Teacher</w:t>
      </w:r>
      <w:r w:rsidRPr="006540CF">
        <w:rPr>
          <w:rFonts w:ascii="Times New Roman" w:hAnsi="Times New Roman" w:cs="Times New Roman"/>
          <w:sz w:val="24"/>
          <w:szCs w:val="24"/>
          <w:lang w:val="ru-RU"/>
        </w:rPr>
        <w:t>’</w:t>
      </w:r>
      <w:r w:rsidRPr="006540CF">
        <w:rPr>
          <w:rFonts w:ascii="Times New Roman" w:hAnsi="Times New Roman" w:cs="Times New Roman"/>
          <w:sz w:val="24"/>
          <w:szCs w:val="24"/>
        </w:rPr>
        <w:t>s</w:t>
      </w:r>
      <w:r w:rsidRPr="006540CF">
        <w:rPr>
          <w:rFonts w:ascii="Times New Roman" w:hAnsi="Times New Roman" w:cs="Times New Roman"/>
          <w:sz w:val="24"/>
          <w:szCs w:val="24"/>
          <w:lang w:val="ru-RU"/>
        </w:rPr>
        <w:t xml:space="preserve"> </w:t>
      </w:r>
      <w:r w:rsidRPr="006540CF">
        <w:rPr>
          <w:rFonts w:ascii="Times New Roman" w:hAnsi="Times New Roman" w:cs="Times New Roman"/>
          <w:sz w:val="24"/>
          <w:szCs w:val="24"/>
        </w:rPr>
        <w:t>book</w:t>
      </w:r>
      <w:r w:rsidRPr="006540CF">
        <w:rPr>
          <w:rFonts w:ascii="Times New Roman" w:hAnsi="Times New Roman" w:cs="Times New Roman"/>
          <w:sz w:val="24"/>
          <w:szCs w:val="24"/>
          <w:lang w:val="ru-RU"/>
        </w:rPr>
        <w:t xml:space="preserve">) к учебнику «Английский в фокусе» для 5 класса общеобразовательных учреждений. Ю. Ваулина, Дж. Дули и др. – М.: «Просвещение» </w:t>
      </w:r>
    </w:p>
    <w:p w14:paraId="4BF8932C"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 xml:space="preserve">2. Контрольные задания к учебнику «Английский в фокусе» для 5 класса общеобразовательных учреждений. В. Эванс, Дж. Дули и др. - М.: «Просвещение». </w:t>
      </w:r>
    </w:p>
    <w:p w14:paraId="2BE2E642"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 xml:space="preserve">3. Аудиокурс к учебнику «Английский в фокусе» для 5 класса общеобразовательных учреждений. Ю. Ваулина, Дж. Дули и др. - М.: «Просвещение». </w:t>
      </w:r>
    </w:p>
    <w:p w14:paraId="613E52F7"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4. Книга для учителя (</w:t>
      </w:r>
      <w:r w:rsidRPr="006540CF">
        <w:rPr>
          <w:rFonts w:ascii="Times New Roman" w:hAnsi="Times New Roman" w:cs="Times New Roman"/>
          <w:sz w:val="24"/>
          <w:szCs w:val="24"/>
        </w:rPr>
        <w:t>Teacher</w:t>
      </w:r>
      <w:r w:rsidRPr="006540CF">
        <w:rPr>
          <w:rFonts w:ascii="Times New Roman" w:hAnsi="Times New Roman" w:cs="Times New Roman"/>
          <w:sz w:val="24"/>
          <w:szCs w:val="24"/>
          <w:lang w:val="ru-RU"/>
        </w:rPr>
        <w:t>’</w:t>
      </w:r>
      <w:r w:rsidRPr="006540CF">
        <w:rPr>
          <w:rFonts w:ascii="Times New Roman" w:hAnsi="Times New Roman" w:cs="Times New Roman"/>
          <w:sz w:val="24"/>
          <w:szCs w:val="24"/>
        </w:rPr>
        <w:t>s</w:t>
      </w:r>
      <w:r w:rsidRPr="006540CF">
        <w:rPr>
          <w:rFonts w:ascii="Times New Roman" w:hAnsi="Times New Roman" w:cs="Times New Roman"/>
          <w:sz w:val="24"/>
          <w:szCs w:val="24"/>
          <w:lang w:val="ru-RU"/>
        </w:rPr>
        <w:t xml:space="preserve"> </w:t>
      </w:r>
      <w:r w:rsidRPr="006540CF">
        <w:rPr>
          <w:rFonts w:ascii="Times New Roman" w:hAnsi="Times New Roman" w:cs="Times New Roman"/>
          <w:sz w:val="24"/>
          <w:szCs w:val="24"/>
        </w:rPr>
        <w:t>book</w:t>
      </w:r>
      <w:r w:rsidRPr="006540CF">
        <w:rPr>
          <w:rFonts w:ascii="Times New Roman" w:hAnsi="Times New Roman" w:cs="Times New Roman"/>
          <w:sz w:val="24"/>
          <w:szCs w:val="24"/>
          <w:lang w:val="ru-RU"/>
        </w:rPr>
        <w:t xml:space="preserve">) к учебнику «Английский в фокусе» для 6 класса общеобразовательных учреждений. Ю. Ваулина, Дж. Дули и др. – М.: «Просвещение» </w:t>
      </w:r>
    </w:p>
    <w:p w14:paraId="6E77D2D8"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 xml:space="preserve">5. Контрольные задания к учебнику «Английский в фокусе» для 6 класса общеобразовательных учреждений. В. Эванс, Дж. Дули и др. - М.: «Просвещение». </w:t>
      </w:r>
    </w:p>
    <w:p w14:paraId="167FE290"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 xml:space="preserve">6. Аудиокурс к учебнику «Английский в фокусе» для 6 класса общеобразовательных учреждений. Ю. Ваулина, Дж. Дули и др. - М.: «Просвещение». </w:t>
      </w:r>
    </w:p>
    <w:p w14:paraId="4003AD33"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7. Книга для учителя (</w:t>
      </w:r>
      <w:r w:rsidRPr="006540CF">
        <w:rPr>
          <w:rFonts w:ascii="Times New Roman" w:hAnsi="Times New Roman" w:cs="Times New Roman"/>
          <w:sz w:val="24"/>
          <w:szCs w:val="24"/>
        </w:rPr>
        <w:t>Teacher</w:t>
      </w:r>
      <w:r w:rsidRPr="006540CF">
        <w:rPr>
          <w:rFonts w:ascii="Times New Roman" w:hAnsi="Times New Roman" w:cs="Times New Roman"/>
          <w:sz w:val="24"/>
          <w:szCs w:val="24"/>
          <w:lang w:val="ru-RU"/>
        </w:rPr>
        <w:t>’</w:t>
      </w:r>
      <w:r w:rsidRPr="006540CF">
        <w:rPr>
          <w:rFonts w:ascii="Times New Roman" w:hAnsi="Times New Roman" w:cs="Times New Roman"/>
          <w:sz w:val="24"/>
          <w:szCs w:val="24"/>
        </w:rPr>
        <w:t>s</w:t>
      </w:r>
      <w:r w:rsidRPr="006540CF">
        <w:rPr>
          <w:rFonts w:ascii="Times New Roman" w:hAnsi="Times New Roman" w:cs="Times New Roman"/>
          <w:sz w:val="24"/>
          <w:szCs w:val="24"/>
          <w:lang w:val="ru-RU"/>
        </w:rPr>
        <w:t xml:space="preserve"> </w:t>
      </w:r>
      <w:r w:rsidRPr="006540CF">
        <w:rPr>
          <w:rFonts w:ascii="Times New Roman" w:hAnsi="Times New Roman" w:cs="Times New Roman"/>
          <w:sz w:val="24"/>
          <w:szCs w:val="24"/>
        </w:rPr>
        <w:t>book</w:t>
      </w:r>
      <w:r w:rsidRPr="006540CF">
        <w:rPr>
          <w:rFonts w:ascii="Times New Roman" w:hAnsi="Times New Roman" w:cs="Times New Roman"/>
          <w:sz w:val="24"/>
          <w:szCs w:val="24"/>
          <w:lang w:val="ru-RU"/>
        </w:rPr>
        <w:t xml:space="preserve">) к учебнику «Английский в фокусе» для 7 класса общеобразовательных учреждений. Ю. Ваулина, Дж. Дули и др. – М.: «Просвещение» </w:t>
      </w:r>
    </w:p>
    <w:p w14:paraId="0A8E8F4C"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lastRenderedPageBreak/>
        <w:t xml:space="preserve">8. Контрольные задания к учебнику «Английский в фокусе» для 7 класса общеобразовательных учреждений. В. Эванс, Дж. Дули и др. - М.: «Просвещение». </w:t>
      </w:r>
    </w:p>
    <w:p w14:paraId="0F8A9205"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 xml:space="preserve">9. Аудиокурс к учебнику «Английский в фокусе» для 7 класса общеобразовательных учреждений. Ю. Ваулина, Дж. Дули и др. - М.: «Просвещение». </w:t>
      </w:r>
    </w:p>
    <w:p w14:paraId="2785FAE8"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10. Книга для учителя (</w:t>
      </w:r>
      <w:r w:rsidRPr="006540CF">
        <w:rPr>
          <w:rFonts w:ascii="Times New Roman" w:hAnsi="Times New Roman" w:cs="Times New Roman"/>
          <w:sz w:val="24"/>
          <w:szCs w:val="24"/>
        </w:rPr>
        <w:t>Teacher</w:t>
      </w:r>
      <w:r w:rsidRPr="006540CF">
        <w:rPr>
          <w:rFonts w:ascii="Times New Roman" w:hAnsi="Times New Roman" w:cs="Times New Roman"/>
          <w:sz w:val="24"/>
          <w:szCs w:val="24"/>
          <w:lang w:val="ru-RU"/>
        </w:rPr>
        <w:t>’</w:t>
      </w:r>
      <w:r w:rsidRPr="006540CF">
        <w:rPr>
          <w:rFonts w:ascii="Times New Roman" w:hAnsi="Times New Roman" w:cs="Times New Roman"/>
          <w:sz w:val="24"/>
          <w:szCs w:val="24"/>
        </w:rPr>
        <w:t>s</w:t>
      </w:r>
      <w:r w:rsidRPr="006540CF">
        <w:rPr>
          <w:rFonts w:ascii="Times New Roman" w:hAnsi="Times New Roman" w:cs="Times New Roman"/>
          <w:sz w:val="24"/>
          <w:szCs w:val="24"/>
          <w:lang w:val="ru-RU"/>
        </w:rPr>
        <w:t xml:space="preserve"> </w:t>
      </w:r>
      <w:r w:rsidRPr="006540CF">
        <w:rPr>
          <w:rFonts w:ascii="Times New Roman" w:hAnsi="Times New Roman" w:cs="Times New Roman"/>
          <w:sz w:val="24"/>
          <w:szCs w:val="24"/>
        </w:rPr>
        <w:t>book</w:t>
      </w:r>
      <w:r w:rsidRPr="006540CF">
        <w:rPr>
          <w:rFonts w:ascii="Times New Roman" w:hAnsi="Times New Roman" w:cs="Times New Roman"/>
          <w:sz w:val="24"/>
          <w:szCs w:val="24"/>
          <w:lang w:val="ru-RU"/>
        </w:rPr>
        <w:t xml:space="preserve">) к учебнику «Английский в фокусе» для 8 класса общеобразовательных учреждений. Ю. Ваулина, Дж. Дули и др. – М.: «Просвещение» </w:t>
      </w:r>
    </w:p>
    <w:p w14:paraId="7F14A64D"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 xml:space="preserve">11. Контрольные задания к учебнику «Английский в фокусе» для 8 класса общеобразовательных учреждений. В. Эванс, Дж. Дули и др. - М.: «Просвещение». </w:t>
      </w:r>
    </w:p>
    <w:p w14:paraId="751620EC"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 xml:space="preserve">12. Аудиокурс к учебнику «Английский в фокусе» для 8 класса общеобразовательных учреждений. Ю. Ваулина, Дж. Дули и др. - М.: «Просвещение». </w:t>
      </w:r>
    </w:p>
    <w:p w14:paraId="4C61DF97"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13. Книга для учителя (</w:t>
      </w:r>
      <w:r w:rsidRPr="006540CF">
        <w:rPr>
          <w:rFonts w:ascii="Times New Roman" w:hAnsi="Times New Roman" w:cs="Times New Roman"/>
          <w:sz w:val="24"/>
          <w:szCs w:val="24"/>
        </w:rPr>
        <w:t>Teacher</w:t>
      </w:r>
      <w:r w:rsidRPr="006540CF">
        <w:rPr>
          <w:rFonts w:ascii="Times New Roman" w:hAnsi="Times New Roman" w:cs="Times New Roman"/>
          <w:sz w:val="24"/>
          <w:szCs w:val="24"/>
          <w:lang w:val="ru-RU"/>
        </w:rPr>
        <w:t>’</w:t>
      </w:r>
      <w:r w:rsidRPr="006540CF">
        <w:rPr>
          <w:rFonts w:ascii="Times New Roman" w:hAnsi="Times New Roman" w:cs="Times New Roman"/>
          <w:sz w:val="24"/>
          <w:szCs w:val="24"/>
        </w:rPr>
        <w:t>s</w:t>
      </w:r>
      <w:r w:rsidRPr="006540CF">
        <w:rPr>
          <w:rFonts w:ascii="Times New Roman" w:hAnsi="Times New Roman" w:cs="Times New Roman"/>
          <w:sz w:val="24"/>
          <w:szCs w:val="24"/>
          <w:lang w:val="ru-RU"/>
        </w:rPr>
        <w:t xml:space="preserve"> </w:t>
      </w:r>
      <w:r w:rsidRPr="006540CF">
        <w:rPr>
          <w:rFonts w:ascii="Times New Roman" w:hAnsi="Times New Roman" w:cs="Times New Roman"/>
          <w:sz w:val="24"/>
          <w:szCs w:val="24"/>
        </w:rPr>
        <w:t>book</w:t>
      </w:r>
      <w:r w:rsidRPr="006540CF">
        <w:rPr>
          <w:rFonts w:ascii="Times New Roman" w:hAnsi="Times New Roman" w:cs="Times New Roman"/>
          <w:sz w:val="24"/>
          <w:szCs w:val="24"/>
          <w:lang w:val="ru-RU"/>
        </w:rPr>
        <w:t xml:space="preserve">) к учебнику «Английский в фокусе» для 9 класса общеобразовательных учреждений. Ю. Ваулина, Дж. Дули и др. – М.: «Просвещение» </w:t>
      </w:r>
    </w:p>
    <w:p w14:paraId="54857FA6" w14:textId="77777777" w:rsidR="006540CF" w:rsidRDefault="006540CF" w:rsidP="006540CF">
      <w:pPr>
        <w:pStyle w:val="ae"/>
        <w:ind w:firstLine="709"/>
        <w:jc w:val="both"/>
        <w:rPr>
          <w:rFonts w:ascii="Times New Roman" w:hAnsi="Times New Roman" w:cs="Times New Roman"/>
          <w:sz w:val="24"/>
          <w:szCs w:val="24"/>
          <w:lang w:val="ru-RU"/>
        </w:rPr>
      </w:pPr>
      <w:r w:rsidRPr="006540CF">
        <w:rPr>
          <w:rFonts w:ascii="Times New Roman" w:hAnsi="Times New Roman" w:cs="Times New Roman"/>
          <w:sz w:val="24"/>
          <w:szCs w:val="24"/>
          <w:lang w:val="ru-RU"/>
        </w:rPr>
        <w:t xml:space="preserve">14. Контрольные задания к учебнику «Английский в фокусе» для 9 класса общеобразовательных учреждений. В. Эванс, Дж. Дули и др. - М.: «Просвещение». </w:t>
      </w:r>
    </w:p>
    <w:p w14:paraId="465CF624" w14:textId="61CB6F9B" w:rsidR="006540CF" w:rsidRPr="006540CF" w:rsidRDefault="006540CF" w:rsidP="006540CF">
      <w:pPr>
        <w:pStyle w:val="ae"/>
        <w:ind w:firstLine="709"/>
        <w:jc w:val="both"/>
        <w:rPr>
          <w:rFonts w:ascii="Times New Roman" w:hAnsi="Times New Roman" w:cs="Times New Roman"/>
          <w:b/>
          <w:color w:val="000000"/>
          <w:sz w:val="24"/>
          <w:szCs w:val="24"/>
          <w:lang w:val="ru-RU"/>
        </w:rPr>
      </w:pPr>
      <w:r w:rsidRPr="006540CF">
        <w:rPr>
          <w:rFonts w:ascii="Times New Roman" w:hAnsi="Times New Roman" w:cs="Times New Roman"/>
          <w:sz w:val="24"/>
          <w:szCs w:val="24"/>
          <w:lang w:val="ru-RU"/>
        </w:rPr>
        <w:t>15. Аудиокурс к учебнику «Английский в фокусе» для 9 класса общеобразовательных учреждений. Ю. Ваулина, Дж. Дули и др. - М.: «Просвещение».</w:t>
      </w:r>
    </w:p>
    <w:p w14:paraId="587EB0CD" w14:textId="7EBF5925" w:rsidR="00A81DFE" w:rsidRPr="008B7FA8" w:rsidRDefault="00A81DFE" w:rsidP="00A81DFE">
      <w:pPr>
        <w:spacing w:after="0" w:line="480" w:lineRule="auto"/>
        <w:ind w:left="120"/>
        <w:rPr>
          <w:rFonts w:ascii="Times New Roman" w:hAnsi="Times New Roman" w:cs="Times New Roman"/>
          <w:sz w:val="24"/>
          <w:szCs w:val="24"/>
          <w:lang w:val="ru-RU"/>
        </w:rPr>
      </w:pPr>
      <w:r w:rsidRPr="008B7FA8">
        <w:rPr>
          <w:rFonts w:ascii="Times New Roman" w:hAnsi="Times New Roman" w:cs="Times New Roman"/>
          <w:b/>
          <w:color w:val="000000"/>
          <w:sz w:val="24"/>
          <w:szCs w:val="24"/>
          <w:lang w:val="ru-RU"/>
        </w:rPr>
        <w:t>ЦИФРОВЫЕ ОБРАЗОВАТЕЛЬНЫЕ РЕСУРСЫ И РЕСУРСЫ СЕТИ ИНТЕРНЕТ</w:t>
      </w:r>
    </w:p>
    <w:p w14:paraId="5CFE0E22" w14:textId="77777777" w:rsidR="00CE01F7" w:rsidRPr="00CE01F7" w:rsidRDefault="00CE01F7" w:rsidP="00CE01F7">
      <w:pPr>
        <w:rPr>
          <w:rFonts w:ascii="Times New Roman" w:hAnsi="Times New Roman" w:cs="Times New Roman"/>
          <w:b/>
          <w:bCs/>
          <w:color w:val="000000" w:themeColor="text1"/>
          <w:sz w:val="24"/>
          <w:szCs w:val="24"/>
          <w:u w:val="single"/>
          <w:lang w:val="ru-RU"/>
        </w:rPr>
      </w:pPr>
      <w:r w:rsidRPr="00CE01F7">
        <w:rPr>
          <w:rFonts w:ascii="Times New Roman" w:hAnsi="Times New Roman" w:cs="Times New Roman"/>
          <w:b/>
          <w:bCs/>
          <w:color w:val="000000" w:themeColor="text1"/>
          <w:sz w:val="24"/>
          <w:szCs w:val="24"/>
          <w:u w:val="single"/>
          <w:lang w:val="ru-RU"/>
        </w:rPr>
        <w:t>5 КЛАСС</w:t>
      </w:r>
    </w:p>
    <w:p w14:paraId="19711DFF"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 https://edu.skysmart.ru</w:t>
      </w:r>
    </w:p>
    <w:p w14:paraId="23988BD7"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https://prosv.ru/assistance/umk/english-spotlight.html https://resh.edu.ru/subject/11/5/ https://engmaster.ru/test/4500-result https://wordwall.net/</w:t>
      </w:r>
    </w:p>
    <w:p w14:paraId="2E398688"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https://onlinetestpad.com/</w:t>
      </w:r>
    </w:p>
    <w:p w14:paraId="6FEAD78F" w14:textId="77777777" w:rsidR="00CE01F7" w:rsidRPr="00CE01F7" w:rsidRDefault="00CE01F7" w:rsidP="00CE01F7">
      <w:pPr>
        <w:numPr>
          <w:ilvl w:val="0"/>
          <w:numId w:val="143"/>
        </w:numPr>
        <w:rPr>
          <w:rFonts w:ascii="Times New Roman" w:hAnsi="Times New Roman" w:cs="Times New Roman"/>
          <w:b/>
          <w:bCs/>
          <w:color w:val="000000" w:themeColor="text1"/>
          <w:sz w:val="24"/>
          <w:szCs w:val="24"/>
          <w:u w:val="single"/>
          <w:lang w:val="ru-RU"/>
        </w:rPr>
      </w:pPr>
      <w:r w:rsidRPr="00CE01F7">
        <w:rPr>
          <w:rFonts w:ascii="Times New Roman" w:hAnsi="Times New Roman" w:cs="Times New Roman"/>
          <w:b/>
          <w:bCs/>
          <w:color w:val="000000" w:themeColor="text1"/>
          <w:sz w:val="24"/>
          <w:szCs w:val="24"/>
          <w:u w:val="single"/>
          <w:lang w:val="ru-RU"/>
        </w:rPr>
        <w:t>КЛАСС</w:t>
      </w:r>
    </w:p>
    <w:p w14:paraId="1F5C8615"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 https://edu.skysmart.ru</w:t>
      </w:r>
    </w:p>
    <w:p w14:paraId="3B90944B"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https://prosv.ru/assistance/umk/english-spotlight.html https://resh.edu.ru/subject/11/6/ https://engmaster.ru/test/4500-result https://wordwall.net/</w:t>
      </w:r>
    </w:p>
    <w:p w14:paraId="3495D1B8"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https://onlinetestpad.com/</w:t>
      </w:r>
    </w:p>
    <w:p w14:paraId="729B5CD4" w14:textId="77777777" w:rsidR="00CE01F7" w:rsidRPr="00CE01F7" w:rsidRDefault="00CE01F7" w:rsidP="00CE01F7">
      <w:pPr>
        <w:numPr>
          <w:ilvl w:val="0"/>
          <w:numId w:val="144"/>
        </w:numPr>
        <w:rPr>
          <w:rFonts w:ascii="Times New Roman" w:hAnsi="Times New Roman" w:cs="Times New Roman"/>
          <w:b/>
          <w:bCs/>
          <w:color w:val="000000" w:themeColor="text1"/>
          <w:sz w:val="24"/>
          <w:szCs w:val="24"/>
          <w:u w:val="single"/>
          <w:lang w:val="ru-RU"/>
        </w:rPr>
      </w:pPr>
      <w:r w:rsidRPr="00CE01F7">
        <w:rPr>
          <w:rFonts w:ascii="Times New Roman" w:hAnsi="Times New Roman" w:cs="Times New Roman"/>
          <w:b/>
          <w:bCs/>
          <w:color w:val="000000" w:themeColor="text1"/>
          <w:sz w:val="24"/>
          <w:szCs w:val="24"/>
          <w:u w:val="single"/>
          <w:lang w:val="ru-RU"/>
        </w:rPr>
        <w:t>КЛАСС</w:t>
      </w:r>
    </w:p>
    <w:p w14:paraId="4D451AD0"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 https://edu.skysmart.ru</w:t>
      </w:r>
    </w:p>
    <w:p w14:paraId="6F2289AE"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https://prosv.ru/assistance/umk/english-spotlight.html https://resh.edu.ru/subject/11/7/ https://engmaster.ru/test/4500-result https://wordwall.net/</w:t>
      </w:r>
    </w:p>
    <w:p w14:paraId="1B08DC89"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lastRenderedPageBreak/>
        <w:t>https://onlinetestpad.com/</w:t>
      </w:r>
    </w:p>
    <w:p w14:paraId="3E014538" w14:textId="77777777" w:rsidR="00CE01F7" w:rsidRPr="00CE01F7" w:rsidRDefault="00CE01F7" w:rsidP="00CE01F7">
      <w:pPr>
        <w:numPr>
          <w:ilvl w:val="0"/>
          <w:numId w:val="145"/>
        </w:numPr>
        <w:rPr>
          <w:rFonts w:ascii="Times New Roman" w:hAnsi="Times New Roman" w:cs="Times New Roman"/>
          <w:b/>
          <w:bCs/>
          <w:color w:val="000000" w:themeColor="text1"/>
          <w:sz w:val="24"/>
          <w:szCs w:val="24"/>
          <w:u w:val="single"/>
          <w:lang w:val="ru-RU"/>
        </w:rPr>
      </w:pPr>
      <w:r w:rsidRPr="00CE01F7">
        <w:rPr>
          <w:rFonts w:ascii="Times New Roman" w:hAnsi="Times New Roman" w:cs="Times New Roman"/>
          <w:b/>
          <w:bCs/>
          <w:color w:val="000000" w:themeColor="text1"/>
          <w:sz w:val="24"/>
          <w:szCs w:val="24"/>
          <w:u w:val="single"/>
          <w:lang w:val="ru-RU"/>
        </w:rPr>
        <w:t>КЛАСС</w:t>
      </w:r>
    </w:p>
    <w:p w14:paraId="51C939D4"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 https://edu.skysmart.ru</w:t>
      </w:r>
    </w:p>
    <w:p w14:paraId="2FBC549B"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https://prosv.ru/assistance/umk/english-spotlight.html https://resh.edu.ru/subject/11/8/ https://engmaster.ru/test/4500-result https://wordwall.net/</w:t>
      </w:r>
    </w:p>
    <w:p w14:paraId="670688EF"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https://onlinetestpad.com/</w:t>
      </w:r>
    </w:p>
    <w:p w14:paraId="00C035BC" w14:textId="77777777" w:rsidR="00CE01F7" w:rsidRPr="00CE01F7" w:rsidRDefault="00CE01F7" w:rsidP="00CE01F7">
      <w:pPr>
        <w:numPr>
          <w:ilvl w:val="0"/>
          <w:numId w:val="146"/>
        </w:numPr>
        <w:rPr>
          <w:rFonts w:ascii="Times New Roman" w:hAnsi="Times New Roman" w:cs="Times New Roman"/>
          <w:b/>
          <w:bCs/>
          <w:color w:val="000000" w:themeColor="text1"/>
          <w:sz w:val="24"/>
          <w:szCs w:val="24"/>
          <w:u w:val="single"/>
          <w:lang w:val="ru-RU"/>
        </w:rPr>
      </w:pPr>
      <w:r w:rsidRPr="00CE01F7">
        <w:rPr>
          <w:rFonts w:ascii="Times New Roman" w:hAnsi="Times New Roman" w:cs="Times New Roman"/>
          <w:b/>
          <w:bCs/>
          <w:color w:val="000000" w:themeColor="text1"/>
          <w:sz w:val="24"/>
          <w:szCs w:val="24"/>
          <w:u w:val="single"/>
          <w:lang w:val="ru-RU"/>
        </w:rPr>
        <w:t>КЛАСС</w:t>
      </w:r>
    </w:p>
    <w:p w14:paraId="68DA18E7"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 https://edu.skysmart.ru</w:t>
      </w:r>
    </w:p>
    <w:p w14:paraId="11FA4B2F"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https://prosv.ru/assistance/umk/english-spotlight.html https://resh.edu.ru/subject/11/9/ https://engmaster.ru/test/4500-result https://wordwall.net/</w:t>
      </w:r>
    </w:p>
    <w:p w14:paraId="4A231347" w14:textId="77777777" w:rsidR="00CE01F7" w:rsidRPr="00CE01F7" w:rsidRDefault="00CE01F7" w:rsidP="00CE01F7">
      <w:pPr>
        <w:rPr>
          <w:rFonts w:ascii="Times New Roman" w:hAnsi="Times New Roman" w:cs="Times New Roman"/>
          <w:color w:val="000000" w:themeColor="text1"/>
          <w:sz w:val="24"/>
          <w:szCs w:val="24"/>
          <w:u w:val="single"/>
          <w:lang w:val="ru-RU"/>
        </w:rPr>
      </w:pPr>
      <w:r w:rsidRPr="00CE01F7">
        <w:rPr>
          <w:rFonts w:ascii="Times New Roman" w:hAnsi="Times New Roman" w:cs="Times New Roman"/>
          <w:color w:val="000000" w:themeColor="text1"/>
          <w:sz w:val="24"/>
          <w:szCs w:val="24"/>
          <w:u w:val="single"/>
          <w:lang w:val="ru-RU"/>
        </w:rPr>
        <w:t>https://onlinetestpad.com/</w:t>
      </w:r>
    </w:p>
    <w:p w14:paraId="0F517D98" w14:textId="7FEE0399" w:rsidR="00A81DFE" w:rsidRPr="00CE01F7" w:rsidRDefault="00A81DFE">
      <w:pPr>
        <w:rPr>
          <w:rFonts w:ascii="Times New Roman" w:hAnsi="Times New Roman" w:cs="Times New Roman"/>
          <w:color w:val="0000FF"/>
          <w:sz w:val="24"/>
          <w:szCs w:val="24"/>
          <w:u w:val="single"/>
          <w:lang w:val="ru-RU"/>
        </w:rPr>
      </w:pPr>
    </w:p>
    <w:p w14:paraId="444BF0E2" w14:textId="77777777" w:rsidR="00D605A8" w:rsidRDefault="00D605A8">
      <w:pPr>
        <w:rPr>
          <w:rFonts w:ascii="Times New Roman" w:hAnsi="Times New Roman" w:cs="Times New Roman"/>
          <w:color w:val="0000FF"/>
          <w:sz w:val="24"/>
          <w:szCs w:val="24"/>
          <w:u w:val="single"/>
          <w:lang w:val="ru-RU"/>
        </w:rPr>
      </w:pPr>
    </w:p>
    <w:p w14:paraId="3064DE93" w14:textId="207EE430" w:rsidR="00D605A8" w:rsidRDefault="00D605A8">
      <w:pPr>
        <w:rPr>
          <w:rFonts w:ascii="Times New Roman" w:hAnsi="Times New Roman" w:cs="Times New Roman"/>
          <w:color w:val="0000FF"/>
          <w:sz w:val="24"/>
          <w:szCs w:val="24"/>
          <w:u w:val="single"/>
          <w:lang w:val="ru-RU"/>
        </w:rPr>
      </w:pPr>
    </w:p>
    <w:p w14:paraId="3F04D9F5" w14:textId="382A61A6" w:rsidR="006540CF" w:rsidRDefault="006540CF">
      <w:pPr>
        <w:rPr>
          <w:rFonts w:ascii="Times New Roman" w:hAnsi="Times New Roman" w:cs="Times New Roman"/>
          <w:color w:val="0000FF"/>
          <w:sz w:val="24"/>
          <w:szCs w:val="24"/>
          <w:u w:val="single"/>
          <w:lang w:val="ru-RU"/>
        </w:rPr>
      </w:pPr>
    </w:p>
    <w:p w14:paraId="4CF0E862" w14:textId="510FD197" w:rsidR="006540CF" w:rsidRDefault="006540CF">
      <w:pPr>
        <w:rPr>
          <w:rFonts w:ascii="Times New Roman" w:hAnsi="Times New Roman" w:cs="Times New Roman"/>
          <w:color w:val="0000FF"/>
          <w:sz w:val="24"/>
          <w:szCs w:val="24"/>
          <w:u w:val="single"/>
          <w:lang w:val="ru-RU"/>
        </w:rPr>
      </w:pPr>
    </w:p>
    <w:p w14:paraId="66E86D76" w14:textId="7DBC3F60" w:rsidR="006540CF" w:rsidRDefault="006540CF">
      <w:pPr>
        <w:rPr>
          <w:rFonts w:ascii="Times New Roman" w:hAnsi="Times New Roman" w:cs="Times New Roman"/>
          <w:color w:val="0000FF"/>
          <w:sz w:val="24"/>
          <w:szCs w:val="24"/>
          <w:u w:val="single"/>
          <w:lang w:val="ru-RU"/>
        </w:rPr>
      </w:pPr>
    </w:p>
    <w:p w14:paraId="39D83B37" w14:textId="376471D7" w:rsidR="006540CF" w:rsidRDefault="006540CF">
      <w:pPr>
        <w:rPr>
          <w:rFonts w:ascii="Times New Roman" w:hAnsi="Times New Roman" w:cs="Times New Roman"/>
          <w:color w:val="0000FF"/>
          <w:sz w:val="24"/>
          <w:szCs w:val="24"/>
          <w:u w:val="single"/>
          <w:lang w:val="ru-RU"/>
        </w:rPr>
      </w:pPr>
    </w:p>
    <w:p w14:paraId="23701C2D" w14:textId="1EF5A060" w:rsidR="006540CF" w:rsidRDefault="006540CF">
      <w:pPr>
        <w:rPr>
          <w:rFonts w:ascii="Times New Roman" w:hAnsi="Times New Roman" w:cs="Times New Roman"/>
          <w:color w:val="0000FF"/>
          <w:sz w:val="24"/>
          <w:szCs w:val="24"/>
          <w:u w:val="single"/>
          <w:lang w:val="ru-RU"/>
        </w:rPr>
      </w:pPr>
    </w:p>
    <w:p w14:paraId="501634ED" w14:textId="7EF94ED2" w:rsidR="006540CF" w:rsidRDefault="006540CF">
      <w:pPr>
        <w:rPr>
          <w:rFonts w:ascii="Times New Roman" w:hAnsi="Times New Roman" w:cs="Times New Roman"/>
          <w:color w:val="0000FF"/>
          <w:sz w:val="24"/>
          <w:szCs w:val="24"/>
          <w:u w:val="single"/>
          <w:lang w:val="ru-RU"/>
        </w:rPr>
      </w:pPr>
    </w:p>
    <w:p w14:paraId="3D51CF9E" w14:textId="0696A7A9" w:rsidR="006540CF" w:rsidRDefault="006540CF">
      <w:pPr>
        <w:rPr>
          <w:rFonts w:ascii="Times New Roman" w:hAnsi="Times New Roman" w:cs="Times New Roman"/>
          <w:color w:val="0000FF"/>
          <w:sz w:val="24"/>
          <w:szCs w:val="24"/>
          <w:u w:val="single"/>
          <w:lang w:val="ru-RU"/>
        </w:rPr>
      </w:pPr>
    </w:p>
    <w:p w14:paraId="5CAAA7E7" w14:textId="77777777" w:rsidR="006540CF" w:rsidRDefault="006540CF">
      <w:pPr>
        <w:rPr>
          <w:rFonts w:ascii="Times New Roman" w:hAnsi="Times New Roman" w:cs="Times New Roman"/>
          <w:color w:val="0000FF"/>
          <w:sz w:val="24"/>
          <w:szCs w:val="24"/>
          <w:u w:val="single"/>
          <w:lang w:val="ru-RU"/>
        </w:rPr>
      </w:pPr>
    </w:p>
    <w:p w14:paraId="6178D650" w14:textId="77777777" w:rsidR="006540CF" w:rsidRDefault="006540CF" w:rsidP="00DB1E8E">
      <w:pPr>
        <w:spacing w:before="100" w:beforeAutospacing="1" w:after="100" w:afterAutospacing="1" w:line="240" w:lineRule="auto"/>
        <w:jc w:val="center"/>
        <w:rPr>
          <w:rFonts w:ascii="Times New Roman" w:eastAsia="Times New Roman" w:hAnsi="Times New Roman" w:cs="Times New Roman"/>
          <w:b/>
          <w:color w:val="000000"/>
          <w:sz w:val="24"/>
          <w:szCs w:val="24"/>
          <w:lang w:val="ru-RU" w:eastAsia="ru-RU"/>
        </w:rPr>
      </w:pPr>
      <w:r>
        <w:rPr>
          <w:rFonts w:ascii="Times New Roman" w:eastAsia="Times New Roman" w:hAnsi="Times New Roman" w:cs="Times New Roman"/>
          <w:b/>
          <w:color w:val="000000"/>
          <w:sz w:val="24"/>
          <w:szCs w:val="24"/>
          <w:lang w:val="ru-RU" w:eastAsia="ru-RU"/>
        </w:rPr>
        <w:lastRenderedPageBreak/>
        <w:t>ОЦЕНОЧНЫЕ МАТЕРИАЛЫ (ДЕМОВЕРСИИ)</w:t>
      </w:r>
    </w:p>
    <w:p w14:paraId="592484A9" w14:textId="63CD9924" w:rsidR="00DB1E8E" w:rsidRPr="009E180D" w:rsidRDefault="00DB1E8E" w:rsidP="00DB1E8E">
      <w:pPr>
        <w:spacing w:before="100" w:beforeAutospacing="1" w:after="100" w:afterAutospacing="1" w:line="240" w:lineRule="auto"/>
        <w:jc w:val="center"/>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5 класс</w:t>
      </w:r>
    </w:p>
    <w:p w14:paraId="69023FCD" w14:textId="77777777" w:rsidR="00DB1E8E" w:rsidRPr="009E180D" w:rsidRDefault="00DB1E8E" w:rsidP="00DB1E8E">
      <w:pPr>
        <w:spacing w:before="100" w:beforeAutospacing="1" w:after="100" w:afterAutospacing="1" w:line="240" w:lineRule="auto"/>
        <w:jc w:val="center"/>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Входная контрольная работа</w:t>
      </w:r>
    </w:p>
    <w:p w14:paraId="165697B5"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1.Аудирование</w:t>
      </w:r>
    </w:p>
    <w:p w14:paraId="1306B46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 xml:space="preserve">Соотнесите заголовок с содержанием текста. </w:t>
      </w:r>
    </w:p>
    <w:p w14:paraId="03429481"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Books</w:t>
      </w:r>
    </w:p>
    <w:p w14:paraId="2C47D33C"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Food</w:t>
      </w:r>
    </w:p>
    <w:p w14:paraId="5A7F6B61"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Sport</w:t>
      </w:r>
    </w:p>
    <w:p w14:paraId="65475D2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We want to tell you about traditional dishes. British traditional dishes are fish and chips, roast beef and Yorkshire pudding. Try Cornish pasties and Haggis- a Scottish dish. We are sure will like scones with cream and jam.</w:t>
      </w:r>
    </w:p>
    <w:p w14:paraId="7DCC7C3F"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B.I have a little free time, because I have a lot of hobby. I am fond of reading. I can play basketball, darts and snooker. But I can’t play football. My friends enjoy playing football and I want to play with them.</w:t>
      </w:r>
    </w:p>
    <w:p w14:paraId="28C7851C"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eastAsia="ru-RU"/>
        </w:rPr>
        <w:t>C. We want to buy a present. But we don’t know what. It should be useful present. We go to the shop and there we can buy a folk song or fairy tale, or magazine about football. I know our friend likes reading. We buy English fantasy tales. They</w:t>
      </w:r>
      <w:r w:rsidRPr="009E180D">
        <w:rPr>
          <w:rFonts w:ascii="Times New Roman" w:eastAsia="Times New Roman" w:hAnsi="Times New Roman" w:cs="Times New Roman"/>
          <w:color w:val="000000"/>
          <w:sz w:val="24"/>
          <w:szCs w:val="24"/>
          <w:lang w:val="ru-RU" w:eastAsia="ru-RU"/>
        </w:rPr>
        <w:t xml:space="preserve"> </w:t>
      </w:r>
      <w:r w:rsidRPr="009E180D">
        <w:rPr>
          <w:rFonts w:ascii="Times New Roman" w:eastAsia="Times New Roman" w:hAnsi="Times New Roman" w:cs="Times New Roman"/>
          <w:color w:val="000000"/>
          <w:sz w:val="24"/>
          <w:szCs w:val="24"/>
          <w:lang w:eastAsia="ru-RU"/>
        </w:rPr>
        <w:t>are</w:t>
      </w:r>
      <w:r w:rsidRPr="009E180D">
        <w:rPr>
          <w:rFonts w:ascii="Times New Roman" w:eastAsia="Times New Roman" w:hAnsi="Times New Roman" w:cs="Times New Roman"/>
          <w:color w:val="000000"/>
          <w:sz w:val="24"/>
          <w:szCs w:val="24"/>
          <w:lang w:val="ru-RU" w:eastAsia="ru-RU"/>
        </w:rPr>
        <w:t xml:space="preserve"> </w:t>
      </w:r>
      <w:r w:rsidRPr="009E180D">
        <w:rPr>
          <w:rFonts w:ascii="Times New Roman" w:eastAsia="Times New Roman" w:hAnsi="Times New Roman" w:cs="Times New Roman"/>
          <w:color w:val="000000"/>
          <w:sz w:val="24"/>
          <w:szCs w:val="24"/>
          <w:lang w:eastAsia="ru-RU"/>
        </w:rPr>
        <w:t>great</w:t>
      </w:r>
      <w:r w:rsidRPr="009E180D">
        <w:rPr>
          <w:rFonts w:ascii="Times New Roman" w:eastAsia="Times New Roman" w:hAnsi="Times New Roman" w:cs="Times New Roman"/>
          <w:color w:val="000000"/>
          <w:sz w:val="24"/>
          <w:szCs w:val="24"/>
          <w:lang w:val="ru-RU" w:eastAsia="ru-RU"/>
        </w:rPr>
        <w:t>.</w:t>
      </w:r>
    </w:p>
    <w:p w14:paraId="094A3F58"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 xml:space="preserve">А              </w:t>
      </w:r>
      <w:r w:rsidRPr="009E180D">
        <w:rPr>
          <w:rFonts w:ascii="Times New Roman" w:eastAsia="Times New Roman" w:hAnsi="Times New Roman" w:cs="Times New Roman"/>
          <w:b/>
          <w:color w:val="000000"/>
          <w:sz w:val="24"/>
          <w:szCs w:val="24"/>
          <w:lang w:eastAsia="ru-RU"/>
        </w:rPr>
        <w:t>B</w:t>
      </w:r>
      <w:r w:rsidRPr="009E180D">
        <w:rPr>
          <w:rFonts w:ascii="Times New Roman" w:eastAsia="Times New Roman" w:hAnsi="Times New Roman" w:cs="Times New Roman"/>
          <w:b/>
          <w:color w:val="000000"/>
          <w:sz w:val="24"/>
          <w:szCs w:val="24"/>
          <w:lang w:val="ru-RU" w:eastAsia="ru-RU"/>
        </w:rPr>
        <w:t xml:space="preserve">              </w:t>
      </w:r>
      <w:r w:rsidRPr="009E180D">
        <w:rPr>
          <w:rFonts w:ascii="Times New Roman" w:eastAsia="Times New Roman" w:hAnsi="Times New Roman" w:cs="Times New Roman"/>
          <w:b/>
          <w:color w:val="000000"/>
          <w:sz w:val="24"/>
          <w:szCs w:val="24"/>
          <w:lang w:eastAsia="ru-RU"/>
        </w:rPr>
        <w:t>C</w:t>
      </w:r>
    </w:p>
    <w:p w14:paraId="006CC0FB"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2. Чтение. Прочитай рассказ и выполни задание.</w:t>
      </w:r>
    </w:p>
    <w:p w14:paraId="6733FE8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Yesterday afternoon John’s mother was at work. John was at home with his father. They watched TV together. Then his father said: “Let’s cook dinner for Mum and we can all have dinner!” And they went to the kitchen. The father wanted to have some soup but John didn’t like it. They decided to have fish. The father took the fish and they started cooking it together.</w:t>
      </w:r>
    </w:p>
    <w:p w14:paraId="50B8545D"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Then John went to his bedroom to do his homework. His father went to his room to read a book. They didn’t go to the kitchen again.</w:t>
      </w:r>
    </w:p>
    <w:p w14:paraId="4A89587D"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After an hour, John’s mother came home. She was tired. But when she opened the door, she ran to the kitchen and cried: “Oh, no!” The kitchen was very dirty. They couldn’t eat the fish because it was black! John’s mother wasn’t happy. John and his father were sad, too.</w:t>
      </w:r>
    </w:p>
    <w:p w14:paraId="1214920C"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lastRenderedPageBreak/>
        <w:t>But then, John and his father cleaned the kitchen and cooked a pizza for dinner.</w:t>
      </w:r>
    </w:p>
    <w:p w14:paraId="3A3399A5"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Выбери правильный ответ в соответствии с прочитанным текстом.</w:t>
      </w:r>
    </w:p>
    <w:p w14:paraId="689A2D2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Yesterday John was at home …a) with his mother     b) with his father     c) with his mother and father</w:t>
      </w:r>
    </w:p>
    <w:p w14:paraId="7DC20AD3"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At first they decided to…a) cook fish for dinner.    b) cook soup for lunch.  c) cook a pizza for dinner</w:t>
      </w:r>
    </w:p>
    <w:p w14:paraId="18263791"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They started cooking fish and …</w:t>
      </w:r>
    </w:p>
    <w:p w14:paraId="0D2E7358"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John went to his bedroom to read a book.</w:t>
      </w:r>
    </w:p>
    <w:p w14:paraId="4A0BBD4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 John went to his bedroom to watch TV.</w:t>
      </w:r>
    </w:p>
    <w:p w14:paraId="3F6828A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John went to his bedroom to do his homework.</w:t>
      </w:r>
    </w:p>
    <w:p w14:paraId="19EB5CF1"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John’s mother was unhappy because…   a) John didn’t do his homework.   b) the kitchen was dirty.</w:t>
      </w:r>
    </w:p>
    <w:p w14:paraId="755942B8"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John and his father cooked a pizza for dinner.</w:t>
      </w:r>
    </w:p>
    <w:p w14:paraId="7C617D62"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3. Грамматика.</w:t>
      </w:r>
    </w:p>
    <w:p w14:paraId="4314123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3</w:t>
      </w:r>
      <w:r w:rsidRPr="009E180D">
        <w:rPr>
          <w:rFonts w:ascii="Times New Roman" w:eastAsia="Times New Roman" w:hAnsi="Times New Roman" w:cs="Times New Roman"/>
          <w:color w:val="000000"/>
          <w:sz w:val="24"/>
          <w:szCs w:val="24"/>
          <w:lang w:eastAsia="ru-RU"/>
        </w:rPr>
        <w:t>A</w:t>
      </w:r>
      <w:r w:rsidRPr="009E180D">
        <w:rPr>
          <w:rFonts w:ascii="Times New Roman" w:eastAsia="Times New Roman" w:hAnsi="Times New Roman" w:cs="Times New Roman"/>
          <w:color w:val="000000"/>
          <w:sz w:val="24"/>
          <w:szCs w:val="24"/>
          <w:lang w:val="ru-RU" w:eastAsia="ru-RU"/>
        </w:rPr>
        <w:t xml:space="preserve">. Соотнеси вопросы и ответы. </w:t>
      </w:r>
    </w:p>
    <w:p w14:paraId="740B73F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Can you swim?             a) Yes, he can.</w:t>
      </w:r>
    </w:p>
    <w:p w14:paraId="766C961B"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Is his duck fat?             b) Yes, she can.</w:t>
      </w:r>
    </w:p>
    <w:p w14:paraId="3EC77FD2"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Is Ben's fox slim?        c) Yes, it is.</w:t>
      </w:r>
    </w:p>
    <w:p w14:paraId="067F786E"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Can Ann jump?           d) No, it isn't.</w:t>
      </w:r>
    </w:p>
    <w:p w14:paraId="633BBEF8"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Can Nick sing?           e) No, I can't.</w:t>
      </w:r>
    </w:p>
    <w:p w14:paraId="061A13FA"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 xml:space="preserve">3 </w:t>
      </w:r>
      <w:r w:rsidRPr="009E180D">
        <w:rPr>
          <w:rFonts w:ascii="Times New Roman" w:eastAsia="Times New Roman" w:hAnsi="Times New Roman" w:cs="Times New Roman"/>
          <w:b/>
          <w:color w:val="000000"/>
          <w:sz w:val="24"/>
          <w:szCs w:val="24"/>
          <w:lang w:eastAsia="ru-RU"/>
        </w:rPr>
        <w:t>B</w:t>
      </w:r>
      <w:r w:rsidRPr="009E180D">
        <w:rPr>
          <w:rFonts w:ascii="Times New Roman" w:eastAsia="Times New Roman" w:hAnsi="Times New Roman" w:cs="Times New Roman"/>
          <w:b/>
          <w:color w:val="000000"/>
          <w:sz w:val="24"/>
          <w:szCs w:val="24"/>
          <w:lang w:val="ru-RU" w:eastAsia="ru-RU"/>
        </w:rPr>
        <w:t xml:space="preserve">. Поставьте существительное в множественное число </w:t>
      </w:r>
    </w:p>
    <w:p w14:paraId="317D162B"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child A fox A man A tooth A sheep</w:t>
      </w:r>
    </w:p>
    <w:p w14:paraId="26C839E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lastRenderedPageBreak/>
        <w:t xml:space="preserve">4. Письмо. </w:t>
      </w:r>
    </w:p>
    <w:p w14:paraId="6A61207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Напиши рассказ о себе. По схеме заполни пропуски</w:t>
      </w:r>
    </w:p>
    <w:p w14:paraId="2B264F44"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eastAsia="ru-RU"/>
        </w:rPr>
        <w:t>My</w:t>
      </w:r>
      <w:r w:rsidRPr="009E180D">
        <w:rPr>
          <w:rFonts w:ascii="Times New Roman" w:eastAsia="Times New Roman" w:hAnsi="Times New Roman" w:cs="Times New Roman"/>
          <w:color w:val="000000"/>
          <w:sz w:val="24"/>
          <w:szCs w:val="24"/>
          <w:lang w:val="ru-RU" w:eastAsia="ru-RU"/>
        </w:rPr>
        <w:t xml:space="preserve"> </w:t>
      </w:r>
      <w:r w:rsidRPr="009E180D">
        <w:rPr>
          <w:rFonts w:ascii="Times New Roman" w:eastAsia="Times New Roman" w:hAnsi="Times New Roman" w:cs="Times New Roman"/>
          <w:color w:val="000000"/>
          <w:sz w:val="24"/>
          <w:szCs w:val="24"/>
          <w:lang w:eastAsia="ru-RU"/>
        </w:rPr>
        <w:t>name</w:t>
      </w:r>
      <w:r w:rsidRPr="009E180D">
        <w:rPr>
          <w:rFonts w:ascii="Times New Roman" w:eastAsia="Times New Roman" w:hAnsi="Times New Roman" w:cs="Times New Roman"/>
          <w:color w:val="000000"/>
          <w:sz w:val="24"/>
          <w:szCs w:val="24"/>
          <w:lang w:val="ru-RU" w:eastAsia="ru-RU"/>
        </w:rPr>
        <w:t xml:space="preserve"> </w:t>
      </w:r>
      <w:r w:rsidRPr="009E180D">
        <w:rPr>
          <w:rFonts w:ascii="Times New Roman" w:eastAsia="Times New Roman" w:hAnsi="Times New Roman" w:cs="Times New Roman"/>
          <w:color w:val="000000"/>
          <w:sz w:val="24"/>
          <w:szCs w:val="24"/>
          <w:lang w:eastAsia="ru-RU"/>
        </w:rPr>
        <w:t>is</w:t>
      </w:r>
      <w:r w:rsidRPr="009E180D">
        <w:rPr>
          <w:rFonts w:ascii="Times New Roman" w:eastAsia="Times New Roman" w:hAnsi="Times New Roman" w:cs="Times New Roman"/>
          <w:color w:val="000000"/>
          <w:sz w:val="24"/>
          <w:szCs w:val="24"/>
          <w:lang w:val="ru-RU" w:eastAsia="ru-RU"/>
        </w:rPr>
        <w:t>____________</w:t>
      </w:r>
    </w:p>
    <w:p w14:paraId="77BBB0BA"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am____________(возраст)</w:t>
      </w:r>
    </w:p>
    <w:p w14:paraId="7677C548"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am from____________</w:t>
      </w:r>
    </w:p>
    <w:p w14:paraId="6BD842C8"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have got________________(домашнийпитомец)</w:t>
      </w:r>
    </w:p>
    <w:p w14:paraId="6286D49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like_____________________(читатькниги)</w:t>
      </w:r>
    </w:p>
    <w:p w14:paraId="699667EA"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don’t like__________________________</w:t>
      </w:r>
    </w:p>
    <w:p w14:paraId="4A1D6BA7"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can play__________________________</w:t>
      </w:r>
    </w:p>
    <w:p w14:paraId="65B7B1DE"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cannot _______________________</w:t>
      </w:r>
    </w:p>
    <w:p w14:paraId="532F876F"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5. Говорение</w:t>
      </w:r>
    </w:p>
    <w:p w14:paraId="616B9BD7"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Answer the questions – Ответьнавопросы</w:t>
      </w:r>
    </w:p>
    <w:p w14:paraId="7846843C"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What is your name?</w:t>
      </w:r>
    </w:p>
    <w:p w14:paraId="444BD8AC"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How old are you?</w:t>
      </w:r>
    </w:p>
    <w:p w14:paraId="2CC4277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Where are you from?</w:t>
      </w:r>
    </w:p>
    <w:p w14:paraId="7C2A9FB2"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What is the capital of your country?</w:t>
      </w:r>
    </w:p>
    <w:p w14:paraId="0A3D7AF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Have you got a sister or a brother?</w:t>
      </w:r>
    </w:p>
    <w:p w14:paraId="73A2D641" w14:textId="77777777" w:rsidR="00F124B2" w:rsidRPr="009E180D" w:rsidRDefault="00F124B2" w:rsidP="00F124B2">
      <w:pPr>
        <w:spacing w:after="0" w:line="240" w:lineRule="auto"/>
        <w:rPr>
          <w:rFonts w:ascii="Times New Roman" w:hAnsi="Times New Roman" w:cs="Times New Roman"/>
          <w:sz w:val="24"/>
          <w:szCs w:val="24"/>
          <w:lang w:val="ru-RU"/>
        </w:rPr>
      </w:pPr>
      <w:r w:rsidRPr="009E180D">
        <w:rPr>
          <w:rFonts w:ascii="Times New Roman" w:eastAsia="Times New Roman" w:hAnsi="Times New Roman" w:cs="Times New Roman"/>
          <w:b/>
          <w:color w:val="000000"/>
          <w:sz w:val="24"/>
          <w:szCs w:val="24"/>
          <w:lang w:val="ru-RU" w:eastAsia="ru-RU"/>
        </w:rPr>
        <w:t>Контрольная работа «Внешность и характер человека.»</w:t>
      </w:r>
      <w:r w:rsidRPr="009E180D">
        <w:rPr>
          <w:rFonts w:ascii="Times New Roman" w:eastAsia="Times New Roman" w:hAnsi="Times New Roman" w:cs="Times New Roman"/>
          <w:b/>
          <w:color w:val="000000"/>
          <w:sz w:val="24"/>
          <w:szCs w:val="24"/>
          <w:lang w:val="ru-RU" w:eastAsia="ru-RU"/>
        </w:rPr>
        <w:br/>
        <w:t xml:space="preserve">1.  </w:t>
      </w:r>
      <w:r w:rsidRPr="009E180D">
        <w:rPr>
          <w:rFonts w:ascii="Times New Roman" w:hAnsi="Times New Roman" w:cs="Times New Roman"/>
          <w:sz w:val="24"/>
          <w:szCs w:val="24"/>
          <w:lang w:val="ru-RU"/>
        </w:rPr>
        <w:t>Соотнеси слова противоположные по значению:</w:t>
      </w:r>
    </w:p>
    <w:p w14:paraId="49025FDE" w14:textId="77777777" w:rsidR="00F124B2" w:rsidRPr="009E180D" w:rsidRDefault="00F124B2" w:rsidP="00F124B2">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1)short                           a) fat</w:t>
      </w:r>
    </w:p>
    <w:p w14:paraId="7B24A2FC" w14:textId="77777777" w:rsidR="00F124B2" w:rsidRPr="009E180D" w:rsidRDefault="00F124B2" w:rsidP="00F124B2">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lastRenderedPageBreak/>
        <w:t>2)big                              b) small</w:t>
      </w:r>
    </w:p>
    <w:p w14:paraId="478D877F" w14:textId="77777777" w:rsidR="00F124B2" w:rsidRPr="009E180D" w:rsidRDefault="00F124B2" w:rsidP="00F124B2">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3)long                            c) tall</w:t>
      </w:r>
    </w:p>
    <w:p w14:paraId="1B93E6FC" w14:textId="77777777" w:rsidR="00F124B2" w:rsidRPr="009E180D" w:rsidRDefault="00F124B2" w:rsidP="00F124B2">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4)thin                             d)short</w:t>
      </w:r>
    </w:p>
    <w:p w14:paraId="14110ED7" w14:textId="77777777" w:rsidR="00F124B2" w:rsidRPr="009E180D" w:rsidRDefault="00F124B2" w:rsidP="00F124B2">
      <w:pPr>
        <w:spacing w:after="0" w:line="240" w:lineRule="auto"/>
        <w:rPr>
          <w:rFonts w:ascii="Times New Roman" w:hAnsi="Times New Roman" w:cs="Times New Roman"/>
          <w:sz w:val="24"/>
          <w:szCs w:val="24"/>
        </w:rPr>
      </w:pPr>
    </w:p>
    <w:p w14:paraId="6D7317E8" w14:textId="77777777" w:rsidR="00F124B2" w:rsidRPr="009E180D" w:rsidRDefault="00F124B2" w:rsidP="00F124B2">
      <w:pPr>
        <w:spacing w:after="0" w:line="240" w:lineRule="auto"/>
        <w:rPr>
          <w:rFonts w:ascii="Times New Roman" w:hAnsi="Times New Roman" w:cs="Times New Roman"/>
          <w:color w:val="202124"/>
          <w:sz w:val="24"/>
          <w:szCs w:val="24"/>
        </w:rPr>
      </w:pPr>
      <w:r w:rsidRPr="009E180D">
        <w:rPr>
          <w:rFonts w:ascii="Times New Roman" w:hAnsi="Times New Roman" w:cs="Times New Roman"/>
          <w:color w:val="202124"/>
          <w:sz w:val="24"/>
          <w:szCs w:val="24"/>
          <w:lang w:val="ru-RU"/>
        </w:rPr>
        <w:t xml:space="preserve">2. </w:t>
      </w:r>
      <w:r w:rsidRPr="009E180D">
        <w:rPr>
          <w:rFonts w:ascii="Times New Roman" w:hAnsi="Times New Roman" w:cs="Times New Roman"/>
          <w:color w:val="202124"/>
          <w:sz w:val="24"/>
          <w:szCs w:val="24"/>
        </w:rPr>
        <w:t xml:space="preserve">Исключи лишнее: </w:t>
      </w:r>
    </w:p>
    <w:p w14:paraId="73691C42" w14:textId="77777777" w:rsidR="00F124B2" w:rsidRPr="009E180D" w:rsidRDefault="00F124B2" w:rsidP="00F124B2">
      <w:pPr>
        <w:pStyle w:val="afb"/>
        <w:numPr>
          <w:ilvl w:val="0"/>
          <w:numId w:val="43"/>
        </w:numPr>
        <w:rPr>
          <w:rFonts w:ascii="Times New Roman" w:hAnsi="Times New Roman"/>
          <w:lang w:val="en-US"/>
        </w:rPr>
      </w:pPr>
      <w:r w:rsidRPr="009E180D">
        <w:rPr>
          <w:rFonts w:ascii="Times New Roman" w:hAnsi="Times New Roman"/>
          <w:color w:val="202124"/>
          <w:lang w:val="en-US"/>
        </w:rPr>
        <w:t>long, short, fair, fat</w:t>
      </w:r>
    </w:p>
    <w:p w14:paraId="226E0F48" w14:textId="77777777" w:rsidR="00F124B2" w:rsidRPr="009E180D" w:rsidRDefault="00F124B2" w:rsidP="00F124B2">
      <w:pPr>
        <w:pStyle w:val="afb"/>
        <w:numPr>
          <w:ilvl w:val="0"/>
          <w:numId w:val="43"/>
        </w:numPr>
        <w:rPr>
          <w:rFonts w:ascii="Times New Roman" w:hAnsi="Times New Roman"/>
          <w:lang w:val="en-US"/>
        </w:rPr>
      </w:pPr>
      <w:r w:rsidRPr="009E180D">
        <w:rPr>
          <w:rFonts w:ascii="Times New Roman" w:hAnsi="Times New Roman"/>
          <w:color w:val="202124"/>
        </w:rPr>
        <w:t>plump, fat, tall, thin</w:t>
      </w:r>
    </w:p>
    <w:p w14:paraId="734D0802" w14:textId="77777777" w:rsidR="00F124B2" w:rsidRPr="009E180D" w:rsidRDefault="00F124B2" w:rsidP="00F124B2">
      <w:pPr>
        <w:pStyle w:val="afb"/>
        <w:numPr>
          <w:ilvl w:val="0"/>
          <w:numId w:val="43"/>
        </w:numPr>
        <w:rPr>
          <w:rFonts w:ascii="Times New Roman" w:hAnsi="Times New Roman"/>
          <w:lang w:val="en-US"/>
        </w:rPr>
      </w:pPr>
      <w:r w:rsidRPr="009E180D">
        <w:rPr>
          <w:rFonts w:ascii="Times New Roman" w:hAnsi="Times New Roman"/>
          <w:color w:val="202124"/>
        </w:rPr>
        <w:t>foot, nose, ears, mouth</w:t>
      </w:r>
    </w:p>
    <w:p w14:paraId="6D39202C" w14:textId="77777777" w:rsidR="00F124B2" w:rsidRPr="009E180D" w:rsidRDefault="00F124B2" w:rsidP="00F124B2">
      <w:pPr>
        <w:pStyle w:val="afb"/>
        <w:rPr>
          <w:rFonts w:ascii="Times New Roman" w:hAnsi="Times New Roman"/>
          <w:lang w:val="en-US"/>
        </w:rPr>
      </w:pPr>
    </w:p>
    <w:p w14:paraId="4394241B" w14:textId="77777777" w:rsidR="00F124B2" w:rsidRPr="009E180D" w:rsidRDefault="00F124B2" w:rsidP="00F124B2">
      <w:pPr>
        <w:spacing w:after="0" w:line="240" w:lineRule="auto"/>
        <w:rPr>
          <w:rFonts w:ascii="Times New Roman" w:hAnsi="Times New Roman" w:cs="Times New Roman"/>
          <w:color w:val="202124"/>
          <w:sz w:val="24"/>
          <w:szCs w:val="24"/>
          <w:u w:val="single"/>
          <w:lang w:val="ru-RU"/>
        </w:rPr>
      </w:pPr>
      <w:r w:rsidRPr="009E180D">
        <w:rPr>
          <w:rFonts w:ascii="Times New Roman" w:hAnsi="Times New Roman" w:cs="Times New Roman"/>
          <w:color w:val="202124"/>
          <w:sz w:val="24"/>
          <w:szCs w:val="24"/>
          <w:lang w:val="ru-RU"/>
        </w:rPr>
        <w:t xml:space="preserve">3. Выберите существительное, к которому относятся эти прилагательные: </w:t>
      </w:r>
      <w:r w:rsidRPr="009E180D">
        <w:rPr>
          <w:rFonts w:ascii="Times New Roman" w:hAnsi="Times New Roman" w:cs="Times New Roman"/>
          <w:color w:val="202124"/>
          <w:sz w:val="24"/>
          <w:szCs w:val="24"/>
          <w:u w:val="single"/>
        </w:rPr>
        <w:t>tall</w:t>
      </w:r>
      <w:r w:rsidRPr="009E180D">
        <w:rPr>
          <w:rFonts w:ascii="Times New Roman" w:hAnsi="Times New Roman" w:cs="Times New Roman"/>
          <w:color w:val="202124"/>
          <w:sz w:val="24"/>
          <w:szCs w:val="24"/>
          <w:u w:val="single"/>
          <w:lang w:val="ru-RU"/>
        </w:rPr>
        <w:t xml:space="preserve">, </w:t>
      </w:r>
      <w:r w:rsidRPr="009E180D">
        <w:rPr>
          <w:rFonts w:ascii="Times New Roman" w:hAnsi="Times New Roman" w:cs="Times New Roman"/>
          <w:color w:val="202124"/>
          <w:sz w:val="24"/>
          <w:szCs w:val="24"/>
          <w:u w:val="single"/>
        </w:rPr>
        <w:t>short</w:t>
      </w:r>
    </w:p>
    <w:p w14:paraId="2539FDD8" w14:textId="77777777" w:rsidR="00F124B2" w:rsidRPr="009E180D" w:rsidRDefault="00F124B2" w:rsidP="00F124B2">
      <w:pPr>
        <w:pStyle w:val="afb"/>
        <w:numPr>
          <w:ilvl w:val="0"/>
          <w:numId w:val="44"/>
        </w:numPr>
        <w:rPr>
          <w:rFonts w:ascii="Times New Roman" w:hAnsi="Times New Roman"/>
          <w:color w:val="202124"/>
        </w:rPr>
      </w:pPr>
      <w:r w:rsidRPr="009E180D">
        <w:rPr>
          <w:rFonts w:ascii="Times New Roman" w:hAnsi="Times New Roman"/>
          <w:color w:val="202124"/>
        </w:rPr>
        <w:t>height</w:t>
      </w:r>
    </w:p>
    <w:p w14:paraId="3CCC1FBC" w14:textId="77777777" w:rsidR="00F124B2" w:rsidRPr="009E180D" w:rsidRDefault="00F124B2" w:rsidP="00F124B2">
      <w:pPr>
        <w:pStyle w:val="afb"/>
        <w:numPr>
          <w:ilvl w:val="0"/>
          <w:numId w:val="44"/>
        </w:numPr>
        <w:rPr>
          <w:rFonts w:ascii="Times New Roman" w:hAnsi="Times New Roman"/>
          <w:color w:val="202124"/>
        </w:rPr>
      </w:pPr>
      <w:r w:rsidRPr="009E180D">
        <w:rPr>
          <w:rFonts w:ascii="Times New Roman" w:hAnsi="Times New Roman"/>
          <w:color w:val="202124"/>
        </w:rPr>
        <w:t>face</w:t>
      </w:r>
    </w:p>
    <w:p w14:paraId="7DEA4815" w14:textId="77777777" w:rsidR="00F124B2" w:rsidRPr="009E180D" w:rsidRDefault="00F124B2" w:rsidP="00F124B2">
      <w:pPr>
        <w:pStyle w:val="afb"/>
        <w:numPr>
          <w:ilvl w:val="0"/>
          <w:numId w:val="44"/>
        </w:numPr>
        <w:rPr>
          <w:rFonts w:ascii="Times New Roman" w:hAnsi="Times New Roman"/>
          <w:color w:val="202124"/>
        </w:rPr>
      </w:pPr>
      <w:r w:rsidRPr="009E180D">
        <w:rPr>
          <w:rFonts w:ascii="Times New Roman" w:hAnsi="Times New Roman"/>
          <w:color w:val="202124"/>
          <w:lang w:val="en-US"/>
        </w:rPr>
        <w:t>build</w:t>
      </w:r>
    </w:p>
    <w:p w14:paraId="1FDC5733" w14:textId="77777777" w:rsidR="00F124B2" w:rsidRPr="009E180D" w:rsidRDefault="00F124B2" w:rsidP="00F124B2">
      <w:pPr>
        <w:pStyle w:val="afb"/>
        <w:numPr>
          <w:ilvl w:val="0"/>
          <w:numId w:val="44"/>
        </w:numPr>
        <w:rPr>
          <w:rFonts w:ascii="Times New Roman" w:hAnsi="Times New Roman"/>
          <w:color w:val="202124"/>
        </w:rPr>
      </w:pPr>
      <w:r w:rsidRPr="009E180D">
        <w:rPr>
          <w:rFonts w:ascii="Times New Roman" w:hAnsi="Times New Roman"/>
          <w:color w:val="202124"/>
          <w:lang w:val="en-US"/>
        </w:rPr>
        <w:t>hair</w:t>
      </w:r>
    </w:p>
    <w:p w14:paraId="630A05E2" w14:textId="77777777" w:rsidR="00F124B2" w:rsidRPr="009E180D" w:rsidRDefault="00F124B2" w:rsidP="00F124B2">
      <w:pPr>
        <w:pStyle w:val="afb"/>
        <w:rPr>
          <w:rFonts w:ascii="Times New Roman" w:hAnsi="Times New Roman"/>
          <w:color w:val="202124"/>
        </w:rPr>
      </w:pPr>
    </w:p>
    <w:p w14:paraId="12909E73" w14:textId="77777777" w:rsidR="00F124B2" w:rsidRPr="009E180D" w:rsidRDefault="00F124B2" w:rsidP="00F124B2">
      <w:pPr>
        <w:spacing w:after="0" w:line="240" w:lineRule="auto"/>
        <w:rPr>
          <w:rFonts w:ascii="Times New Roman" w:hAnsi="Times New Roman" w:cs="Times New Roman"/>
          <w:color w:val="202124"/>
          <w:sz w:val="24"/>
          <w:szCs w:val="24"/>
          <w:lang w:val="ru-RU"/>
        </w:rPr>
      </w:pPr>
      <w:r w:rsidRPr="009E180D">
        <w:rPr>
          <w:rFonts w:ascii="Times New Roman" w:hAnsi="Times New Roman" w:cs="Times New Roman"/>
          <w:color w:val="202124"/>
          <w:sz w:val="24"/>
          <w:szCs w:val="24"/>
          <w:lang w:val="ru-RU"/>
        </w:rPr>
        <w:t xml:space="preserve">4. Выберите существительное, к которому относятся эти прилагательные: </w:t>
      </w:r>
      <w:r w:rsidRPr="009E180D">
        <w:rPr>
          <w:rFonts w:ascii="Times New Roman" w:hAnsi="Times New Roman" w:cs="Times New Roman"/>
          <w:color w:val="202124"/>
          <w:sz w:val="24"/>
          <w:szCs w:val="24"/>
        </w:rPr>
        <w:t>fair</w:t>
      </w:r>
      <w:r w:rsidRPr="009E180D">
        <w:rPr>
          <w:rFonts w:ascii="Times New Roman" w:hAnsi="Times New Roman" w:cs="Times New Roman"/>
          <w:color w:val="202124"/>
          <w:sz w:val="24"/>
          <w:szCs w:val="24"/>
          <w:lang w:val="ru-RU"/>
        </w:rPr>
        <w:t xml:space="preserve">, </w:t>
      </w:r>
      <w:r w:rsidRPr="009E180D">
        <w:rPr>
          <w:rFonts w:ascii="Times New Roman" w:hAnsi="Times New Roman" w:cs="Times New Roman"/>
          <w:color w:val="202124"/>
          <w:sz w:val="24"/>
          <w:szCs w:val="24"/>
        </w:rPr>
        <w:t>long</w:t>
      </w:r>
      <w:r w:rsidRPr="009E180D">
        <w:rPr>
          <w:rFonts w:ascii="Times New Roman" w:hAnsi="Times New Roman" w:cs="Times New Roman"/>
          <w:color w:val="202124"/>
          <w:sz w:val="24"/>
          <w:szCs w:val="24"/>
          <w:lang w:val="ru-RU"/>
        </w:rPr>
        <w:t xml:space="preserve">, </w:t>
      </w:r>
      <w:r w:rsidRPr="009E180D">
        <w:rPr>
          <w:rFonts w:ascii="Times New Roman" w:hAnsi="Times New Roman" w:cs="Times New Roman"/>
          <w:color w:val="202124"/>
          <w:sz w:val="24"/>
          <w:szCs w:val="24"/>
        </w:rPr>
        <w:t>brown</w:t>
      </w:r>
      <w:r w:rsidRPr="009E180D">
        <w:rPr>
          <w:rFonts w:ascii="Times New Roman" w:hAnsi="Times New Roman" w:cs="Times New Roman"/>
          <w:color w:val="202124"/>
          <w:sz w:val="24"/>
          <w:szCs w:val="24"/>
          <w:lang w:val="ru-RU"/>
        </w:rPr>
        <w:t xml:space="preserve">, </w:t>
      </w:r>
      <w:r w:rsidRPr="009E180D">
        <w:rPr>
          <w:rFonts w:ascii="Times New Roman" w:hAnsi="Times New Roman" w:cs="Times New Roman"/>
          <w:color w:val="202124"/>
          <w:sz w:val="24"/>
          <w:szCs w:val="24"/>
        </w:rPr>
        <w:t>red</w:t>
      </w:r>
    </w:p>
    <w:p w14:paraId="511B521B" w14:textId="77777777" w:rsidR="00F124B2" w:rsidRPr="009E180D" w:rsidRDefault="00F124B2" w:rsidP="00F124B2">
      <w:pPr>
        <w:pStyle w:val="afb"/>
        <w:numPr>
          <w:ilvl w:val="0"/>
          <w:numId w:val="45"/>
        </w:numPr>
        <w:rPr>
          <w:rFonts w:ascii="Times New Roman" w:hAnsi="Times New Roman"/>
          <w:color w:val="202124"/>
        </w:rPr>
      </w:pPr>
      <w:r w:rsidRPr="009E180D">
        <w:rPr>
          <w:rFonts w:ascii="Times New Roman" w:hAnsi="Times New Roman"/>
          <w:color w:val="202124"/>
        </w:rPr>
        <w:t>height</w:t>
      </w:r>
    </w:p>
    <w:p w14:paraId="2029B5B8" w14:textId="77777777" w:rsidR="00F124B2" w:rsidRPr="009E180D" w:rsidRDefault="00F124B2" w:rsidP="00F124B2">
      <w:pPr>
        <w:pStyle w:val="afb"/>
        <w:numPr>
          <w:ilvl w:val="0"/>
          <w:numId w:val="45"/>
        </w:numPr>
        <w:rPr>
          <w:rFonts w:ascii="Times New Roman" w:hAnsi="Times New Roman"/>
          <w:color w:val="202124"/>
        </w:rPr>
      </w:pPr>
      <w:r w:rsidRPr="009E180D">
        <w:rPr>
          <w:rFonts w:ascii="Times New Roman" w:hAnsi="Times New Roman"/>
          <w:color w:val="202124"/>
        </w:rPr>
        <w:t>face</w:t>
      </w:r>
    </w:p>
    <w:p w14:paraId="7B2D1A7F" w14:textId="77777777" w:rsidR="00F124B2" w:rsidRPr="009E180D" w:rsidRDefault="00F124B2" w:rsidP="00F124B2">
      <w:pPr>
        <w:pStyle w:val="afb"/>
        <w:numPr>
          <w:ilvl w:val="0"/>
          <w:numId w:val="45"/>
        </w:numPr>
        <w:rPr>
          <w:rFonts w:ascii="Times New Roman" w:hAnsi="Times New Roman"/>
          <w:color w:val="202124"/>
        </w:rPr>
      </w:pPr>
      <w:r w:rsidRPr="009E180D">
        <w:rPr>
          <w:rFonts w:ascii="Times New Roman" w:hAnsi="Times New Roman"/>
          <w:color w:val="202124"/>
          <w:lang w:val="en-US"/>
        </w:rPr>
        <w:t>build</w:t>
      </w:r>
    </w:p>
    <w:p w14:paraId="0C5E855B" w14:textId="77777777" w:rsidR="00F124B2" w:rsidRPr="009E180D" w:rsidRDefault="00F124B2" w:rsidP="00F124B2">
      <w:pPr>
        <w:pStyle w:val="afb"/>
        <w:numPr>
          <w:ilvl w:val="0"/>
          <w:numId w:val="45"/>
        </w:numPr>
        <w:rPr>
          <w:rFonts w:ascii="Times New Roman" w:hAnsi="Times New Roman"/>
          <w:color w:val="202124"/>
        </w:rPr>
      </w:pPr>
      <w:r w:rsidRPr="009E180D">
        <w:rPr>
          <w:rFonts w:ascii="Times New Roman" w:hAnsi="Times New Roman"/>
          <w:color w:val="202124"/>
          <w:lang w:val="en-US"/>
        </w:rPr>
        <w:t>hair</w:t>
      </w:r>
    </w:p>
    <w:p w14:paraId="212EBA6B" w14:textId="77777777" w:rsidR="00F124B2" w:rsidRPr="009E180D" w:rsidRDefault="00F124B2" w:rsidP="00F124B2">
      <w:pPr>
        <w:pStyle w:val="afb"/>
        <w:rPr>
          <w:rFonts w:ascii="Times New Roman" w:hAnsi="Times New Roman"/>
          <w:color w:val="202124"/>
        </w:rPr>
      </w:pPr>
    </w:p>
    <w:p w14:paraId="18B263DB" w14:textId="77777777" w:rsidR="00F124B2" w:rsidRPr="009E180D" w:rsidRDefault="00F124B2" w:rsidP="00F124B2">
      <w:pPr>
        <w:spacing w:after="0" w:line="240" w:lineRule="auto"/>
        <w:rPr>
          <w:rFonts w:ascii="Times New Roman" w:hAnsi="Times New Roman" w:cs="Times New Roman"/>
          <w:color w:val="202124"/>
          <w:sz w:val="24"/>
          <w:szCs w:val="24"/>
          <w:lang w:val="ru-RU"/>
        </w:rPr>
      </w:pPr>
      <w:r w:rsidRPr="009E180D">
        <w:rPr>
          <w:rFonts w:ascii="Times New Roman" w:hAnsi="Times New Roman" w:cs="Times New Roman"/>
          <w:color w:val="202124"/>
          <w:sz w:val="24"/>
          <w:szCs w:val="24"/>
          <w:lang w:val="ru-RU"/>
        </w:rPr>
        <w:t>5. Посмотрите на картинку и отметьте предложения, которые</w:t>
      </w:r>
      <w:r w:rsidRPr="009E180D">
        <w:rPr>
          <w:rFonts w:ascii="Times New Roman" w:hAnsi="Times New Roman" w:cs="Times New Roman"/>
          <w:color w:val="202124"/>
          <w:sz w:val="24"/>
          <w:szCs w:val="24"/>
          <w:shd w:val="clear" w:color="auto" w:fill="F1F3F4"/>
          <w:lang w:val="ru-RU"/>
        </w:rPr>
        <w:t xml:space="preserve"> </w:t>
      </w:r>
      <w:r w:rsidRPr="009E180D">
        <w:rPr>
          <w:rFonts w:ascii="Times New Roman" w:hAnsi="Times New Roman" w:cs="Times New Roman"/>
          <w:color w:val="202124"/>
          <w:sz w:val="24"/>
          <w:szCs w:val="24"/>
          <w:lang w:val="ru-RU"/>
        </w:rPr>
        <w:t>соответствуют описанию:</w:t>
      </w:r>
    </w:p>
    <w:p w14:paraId="0EAD78E4" w14:textId="77777777" w:rsidR="00F124B2" w:rsidRPr="009E180D" w:rsidRDefault="00F124B2" w:rsidP="00F124B2">
      <w:pPr>
        <w:pStyle w:val="afb"/>
        <w:numPr>
          <w:ilvl w:val="0"/>
          <w:numId w:val="46"/>
        </w:numPr>
        <w:rPr>
          <w:rFonts w:ascii="Times New Roman" w:hAnsi="Times New Roman"/>
          <w:color w:val="202124"/>
        </w:rPr>
      </w:pPr>
      <w:r w:rsidRPr="009E180D">
        <w:rPr>
          <w:rFonts w:ascii="Times New Roman" w:hAnsi="Times New Roman"/>
          <w:color w:val="202124"/>
        </w:rPr>
        <w:t>He is tall.</w:t>
      </w:r>
    </w:p>
    <w:p w14:paraId="30037C60" w14:textId="77777777" w:rsidR="00F124B2" w:rsidRPr="009E180D" w:rsidRDefault="00F124B2" w:rsidP="00F124B2">
      <w:pPr>
        <w:pStyle w:val="afb"/>
        <w:numPr>
          <w:ilvl w:val="0"/>
          <w:numId w:val="46"/>
        </w:numPr>
        <w:rPr>
          <w:rFonts w:ascii="Times New Roman" w:hAnsi="Times New Roman"/>
          <w:color w:val="202124"/>
          <w:lang w:val="en-US"/>
        </w:rPr>
      </w:pPr>
      <w:r w:rsidRPr="009E180D">
        <w:rPr>
          <w:rFonts w:ascii="Times New Roman" w:hAnsi="Times New Roman"/>
          <w:color w:val="202124"/>
          <w:lang w:val="en-US"/>
        </w:rPr>
        <w:t>He is plump with big nose.</w:t>
      </w:r>
    </w:p>
    <w:p w14:paraId="10C73589" w14:textId="77777777" w:rsidR="00F124B2" w:rsidRPr="009E180D" w:rsidRDefault="00F124B2" w:rsidP="00F124B2">
      <w:pPr>
        <w:pStyle w:val="afb"/>
        <w:numPr>
          <w:ilvl w:val="0"/>
          <w:numId w:val="46"/>
        </w:numPr>
        <w:rPr>
          <w:rFonts w:ascii="Times New Roman" w:hAnsi="Times New Roman"/>
          <w:color w:val="202124"/>
          <w:lang w:val="en-US"/>
        </w:rPr>
      </w:pPr>
      <w:r w:rsidRPr="009E180D">
        <w:rPr>
          <w:rFonts w:ascii="Times New Roman" w:hAnsi="Times New Roman"/>
          <w:color w:val="202124"/>
          <w:lang w:val="en-US"/>
        </w:rPr>
        <w:t>He is short.</w:t>
      </w:r>
    </w:p>
    <w:p w14:paraId="455D8742" w14:textId="77777777" w:rsidR="00F124B2" w:rsidRPr="009E180D" w:rsidRDefault="00F124B2" w:rsidP="00F124B2">
      <w:pPr>
        <w:pStyle w:val="afb"/>
        <w:numPr>
          <w:ilvl w:val="0"/>
          <w:numId w:val="46"/>
        </w:numPr>
        <w:rPr>
          <w:rFonts w:ascii="Times New Roman" w:hAnsi="Times New Roman"/>
          <w:color w:val="202124"/>
          <w:lang w:val="en-US"/>
        </w:rPr>
      </w:pPr>
      <w:r w:rsidRPr="009E180D">
        <w:rPr>
          <w:rFonts w:ascii="Times New Roman" w:hAnsi="Times New Roman"/>
          <w:color w:val="202124"/>
          <w:lang w:val="en-US"/>
        </w:rPr>
        <w:t>He has long fair hair.</w:t>
      </w:r>
    </w:p>
    <w:p w14:paraId="301ADB8D" w14:textId="77777777" w:rsidR="00F124B2" w:rsidRPr="009E180D" w:rsidRDefault="00F124B2" w:rsidP="00F124B2">
      <w:pPr>
        <w:pStyle w:val="afb"/>
        <w:numPr>
          <w:ilvl w:val="0"/>
          <w:numId w:val="46"/>
        </w:numPr>
        <w:rPr>
          <w:rFonts w:ascii="Times New Roman" w:hAnsi="Times New Roman"/>
          <w:color w:val="202124"/>
          <w:lang w:val="en-US"/>
        </w:rPr>
      </w:pPr>
      <w:r w:rsidRPr="009E180D">
        <w:rPr>
          <w:rFonts w:ascii="Times New Roman" w:hAnsi="Times New Roman"/>
          <w:color w:val="202124"/>
          <w:lang w:val="en-US"/>
        </w:rPr>
        <w:t>He has short red hair.</w:t>
      </w:r>
    </w:p>
    <w:p w14:paraId="11656B45" w14:textId="77777777" w:rsidR="00F124B2" w:rsidRPr="009E180D" w:rsidRDefault="00F124B2" w:rsidP="00F124B2">
      <w:pPr>
        <w:pStyle w:val="afb"/>
        <w:numPr>
          <w:ilvl w:val="0"/>
          <w:numId w:val="46"/>
        </w:numPr>
        <w:rPr>
          <w:rFonts w:ascii="Times New Roman" w:hAnsi="Times New Roman"/>
          <w:color w:val="202124"/>
          <w:lang w:val="en-US"/>
        </w:rPr>
      </w:pPr>
      <w:r w:rsidRPr="009E180D">
        <w:rPr>
          <w:rFonts w:ascii="Times New Roman" w:hAnsi="Times New Roman"/>
          <w:color w:val="202124"/>
          <w:lang w:val="en-US"/>
        </w:rPr>
        <w:t>He has got small eyes.</w:t>
      </w:r>
    </w:p>
    <w:p w14:paraId="7AD0EEA2" w14:textId="77777777" w:rsidR="00F124B2" w:rsidRPr="009E180D" w:rsidRDefault="00F124B2" w:rsidP="00F124B2">
      <w:pPr>
        <w:pStyle w:val="afb"/>
        <w:numPr>
          <w:ilvl w:val="0"/>
          <w:numId w:val="46"/>
        </w:numPr>
        <w:rPr>
          <w:rFonts w:ascii="Times New Roman" w:hAnsi="Times New Roman"/>
          <w:color w:val="202124"/>
          <w:lang w:val="en-US"/>
        </w:rPr>
      </w:pPr>
      <w:r w:rsidRPr="009E180D">
        <w:rPr>
          <w:rFonts w:ascii="Times New Roman" w:hAnsi="Times New Roman"/>
          <w:color w:val="202124"/>
          <w:lang w:val="en-US"/>
        </w:rPr>
        <w:t>He has a moustache</w:t>
      </w:r>
    </w:p>
    <w:p w14:paraId="3C5FC260" w14:textId="77777777" w:rsidR="00F124B2" w:rsidRPr="009E180D" w:rsidRDefault="00F124B2" w:rsidP="00F124B2">
      <w:pPr>
        <w:spacing w:after="0" w:line="240" w:lineRule="auto"/>
        <w:rPr>
          <w:rFonts w:ascii="Times New Roman" w:hAnsi="Times New Roman" w:cs="Times New Roman"/>
          <w:color w:val="202124"/>
          <w:sz w:val="24"/>
          <w:szCs w:val="24"/>
        </w:rPr>
      </w:pPr>
      <w:r w:rsidRPr="009E180D">
        <w:rPr>
          <w:rFonts w:ascii="Times New Roman" w:hAnsi="Times New Roman" w:cs="Times New Roman"/>
          <w:sz w:val="24"/>
          <w:szCs w:val="24"/>
        </w:rPr>
        <w:fldChar w:fldCharType="begin"/>
      </w:r>
      <w:r w:rsidRPr="009E180D">
        <w:rPr>
          <w:rFonts w:ascii="Times New Roman" w:hAnsi="Times New Roman" w:cs="Times New Roman"/>
          <w:sz w:val="24"/>
          <w:szCs w:val="24"/>
        </w:rPr>
        <w:instrText xml:space="preserve"> INCLUDEPICTURE "https://detskiy-site.ru/images/skazki/astrid/karlson@2x.jpg" \* MERGEFORMATINET </w:instrText>
      </w:r>
      <w:r w:rsidRPr="009E180D">
        <w:rPr>
          <w:rFonts w:ascii="Times New Roman" w:hAnsi="Times New Roman" w:cs="Times New Roman"/>
          <w:sz w:val="24"/>
          <w:szCs w:val="24"/>
        </w:rPr>
        <w:fldChar w:fldCharType="separate"/>
      </w:r>
      <w:r w:rsidR="00AF38A4">
        <w:rPr>
          <w:rFonts w:ascii="Times New Roman" w:hAnsi="Times New Roman" w:cs="Times New Roman"/>
          <w:sz w:val="24"/>
          <w:szCs w:val="24"/>
        </w:rPr>
        <w:pict w14:anchorId="7DB046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Карлсон который живет на крыше - читать сказку Линдгрен онлайн" style="width:24pt;height:24pt"/>
        </w:pict>
      </w:r>
      <w:r w:rsidRPr="009E180D">
        <w:rPr>
          <w:rFonts w:ascii="Times New Roman" w:hAnsi="Times New Roman" w:cs="Times New Roman"/>
          <w:sz w:val="24"/>
          <w:szCs w:val="24"/>
        </w:rPr>
        <w:fldChar w:fldCharType="end"/>
      </w:r>
      <w:r w:rsidRPr="009E180D">
        <w:rPr>
          <w:rFonts w:ascii="Times New Roman" w:eastAsia="Times New Roman" w:hAnsi="Times New Roman" w:cs="Times New Roman"/>
          <w:snapToGrid w:val="0"/>
          <w:color w:val="000000"/>
          <w:w w:val="0"/>
          <w:sz w:val="24"/>
          <w:szCs w:val="24"/>
          <w:u w:color="000000"/>
          <w:bdr w:val="none" w:sz="0" w:space="0" w:color="000000"/>
          <w:shd w:val="clear" w:color="000000" w:fill="000000"/>
        </w:rPr>
        <w:t xml:space="preserve"> </w:t>
      </w:r>
    </w:p>
    <w:p w14:paraId="40B0AABA" w14:textId="77777777" w:rsidR="00F124B2" w:rsidRPr="009E180D" w:rsidRDefault="00F124B2" w:rsidP="00F124B2">
      <w:pPr>
        <w:spacing w:after="0" w:line="240" w:lineRule="auto"/>
        <w:rPr>
          <w:rFonts w:ascii="Times New Roman" w:hAnsi="Times New Roman" w:cs="Times New Roman"/>
          <w:color w:val="202124"/>
          <w:sz w:val="24"/>
          <w:szCs w:val="24"/>
        </w:rPr>
      </w:pPr>
      <w:r w:rsidRPr="009E180D">
        <w:rPr>
          <w:rFonts w:ascii="Times New Roman" w:hAnsi="Times New Roman" w:cs="Times New Roman"/>
          <w:color w:val="202124"/>
          <w:sz w:val="24"/>
          <w:szCs w:val="24"/>
          <w:lang w:val="ru-RU"/>
        </w:rPr>
        <w:t xml:space="preserve">6. </w:t>
      </w:r>
      <w:r w:rsidRPr="009E180D">
        <w:rPr>
          <w:rFonts w:ascii="Times New Roman" w:hAnsi="Times New Roman" w:cs="Times New Roman"/>
          <w:color w:val="202124"/>
          <w:sz w:val="24"/>
          <w:szCs w:val="24"/>
        </w:rPr>
        <w:t>Переведите на русский язык:</w:t>
      </w:r>
    </w:p>
    <w:p w14:paraId="549270D8" w14:textId="77777777" w:rsidR="00F124B2" w:rsidRPr="009E180D" w:rsidRDefault="00F124B2" w:rsidP="00F124B2">
      <w:pPr>
        <w:spacing w:after="0" w:line="240" w:lineRule="auto"/>
        <w:rPr>
          <w:rFonts w:ascii="Times New Roman" w:hAnsi="Times New Roman" w:cs="Times New Roman"/>
          <w:color w:val="202124"/>
          <w:sz w:val="24"/>
          <w:szCs w:val="24"/>
        </w:rPr>
      </w:pPr>
      <w:r w:rsidRPr="009E180D">
        <w:rPr>
          <w:rFonts w:ascii="Times New Roman" w:hAnsi="Times New Roman" w:cs="Times New Roman"/>
          <w:color w:val="202124"/>
          <w:sz w:val="24"/>
          <w:szCs w:val="24"/>
        </w:rPr>
        <w:t xml:space="preserve">Eyes – </w:t>
      </w:r>
    </w:p>
    <w:p w14:paraId="10FFEF0E" w14:textId="77777777" w:rsidR="00F124B2" w:rsidRPr="009E180D" w:rsidRDefault="00F124B2" w:rsidP="00F124B2">
      <w:pPr>
        <w:spacing w:after="0" w:line="240" w:lineRule="auto"/>
        <w:rPr>
          <w:rFonts w:ascii="Times New Roman" w:hAnsi="Times New Roman" w:cs="Times New Roman"/>
          <w:color w:val="202124"/>
          <w:sz w:val="24"/>
          <w:szCs w:val="24"/>
        </w:rPr>
      </w:pPr>
      <w:r w:rsidRPr="009E180D">
        <w:rPr>
          <w:rFonts w:ascii="Times New Roman" w:hAnsi="Times New Roman" w:cs="Times New Roman"/>
          <w:color w:val="202124"/>
          <w:sz w:val="24"/>
          <w:szCs w:val="24"/>
        </w:rPr>
        <w:t xml:space="preserve">Mouth – </w:t>
      </w:r>
    </w:p>
    <w:p w14:paraId="4582A4BB" w14:textId="77777777" w:rsidR="00F124B2" w:rsidRPr="009E180D" w:rsidRDefault="00F124B2" w:rsidP="00F124B2">
      <w:pPr>
        <w:spacing w:after="0" w:line="240" w:lineRule="auto"/>
        <w:rPr>
          <w:rFonts w:ascii="Times New Roman" w:hAnsi="Times New Roman" w:cs="Times New Roman"/>
          <w:color w:val="202124"/>
          <w:sz w:val="24"/>
          <w:szCs w:val="24"/>
        </w:rPr>
      </w:pPr>
      <w:r w:rsidRPr="009E180D">
        <w:rPr>
          <w:rFonts w:ascii="Times New Roman" w:hAnsi="Times New Roman" w:cs="Times New Roman"/>
          <w:color w:val="202124"/>
          <w:sz w:val="24"/>
          <w:szCs w:val="24"/>
        </w:rPr>
        <w:t xml:space="preserve">Ears – </w:t>
      </w:r>
    </w:p>
    <w:p w14:paraId="3FF68010" w14:textId="77777777" w:rsidR="00F124B2" w:rsidRPr="009E180D" w:rsidRDefault="00F124B2" w:rsidP="00F124B2">
      <w:pPr>
        <w:spacing w:after="0" w:line="240" w:lineRule="auto"/>
        <w:rPr>
          <w:rFonts w:ascii="Times New Roman" w:hAnsi="Times New Roman" w:cs="Times New Roman"/>
          <w:color w:val="202124"/>
          <w:sz w:val="24"/>
          <w:szCs w:val="24"/>
        </w:rPr>
      </w:pPr>
      <w:r w:rsidRPr="009E180D">
        <w:rPr>
          <w:rFonts w:ascii="Times New Roman" w:hAnsi="Times New Roman" w:cs="Times New Roman"/>
          <w:color w:val="202124"/>
          <w:sz w:val="24"/>
          <w:szCs w:val="24"/>
        </w:rPr>
        <w:t xml:space="preserve">Plump – </w:t>
      </w:r>
    </w:p>
    <w:p w14:paraId="6E9BAF64" w14:textId="77777777" w:rsidR="00F124B2" w:rsidRPr="009E180D" w:rsidRDefault="00F124B2" w:rsidP="00F124B2">
      <w:pPr>
        <w:spacing w:after="0" w:line="240" w:lineRule="auto"/>
        <w:rPr>
          <w:rFonts w:ascii="Times New Roman" w:hAnsi="Times New Roman" w:cs="Times New Roman"/>
          <w:color w:val="202124"/>
          <w:sz w:val="24"/>
          <w:szCs w:val="24"/>
        </w:rPr>
      </w:pPr>
      <w:r w:rsidRPr="009E180D">
        <w:rPr>
          <w:rFonts w:ascii="Times New Roman" w:hAnsi="Times New Roman" w:cs="Times New Roman"/>
          <w:color w:val="202124"/>
          <w:sz w:val="24"/>
          <w:szCs w:val="24"/>
        </w:rPr>
        <w:t xml:space="preserve">Thin – </w:t>
      </w:r>
    </w:p>
    <w:p w14:paraId="65A47767" w14:textId="77777777" w:rsidR="00F124B2" w:rsidRPr="009E180D" w:rsidRDefault="00F124B2">
      <w:pPr>
        <w:spacing w:after="0" w:line="240" w:lineRule="auto"/>
        <w:rPr>
          <w:rFonts w:ascii="Times New Roman" w:eastAsia="Times New Roman" w:hAnsi="Times New Roman" w:cs="Times New Roman"/>
          <w:b/>
          <w:color w:val="000000"/>
          <w:sz w:val="24"/>
          <w:szCs w:val="24"/>
          <w:lang w:val="ru-RU" w:eastAsia="ru-RU"/>
        </w:rPr>
      </w:pPr>
    </w:p>
    <w:p w14:paraId="71858FCB" w14:textId="77777777" w:rsidR="00F124B2" w:rsidRPr="009E180D" w:rsidRDefault="00F124B2">
      <w:pPr>
        <w:spacing w:after="0" w:line="240" w:lineRule="auto"/>
        <w:rPr>
          <w:rFonts w:ascii="Times New Roman" w:eastAsia="Times New Roman" w:hAnsi="Times New Roman" w:cs="Times New Roman"/>
          <w:b/>
          <w:color w:val="000000"/>
          <w:sz w:val="24"/>
          <w:szCs w:val="24"/>
          <w:lang w:val="ru-RU" w:eastAsia="ru-RU"/>
        </w:rPr>
      </w:pPr>
    </w:p>
    <w:p w14:paraId="2BEA55BC" w14:textId="77777777" w:rsidR="00F124B2" w:rsidRPr="009E180D" w:rsidRDefault="00F124B2">
      <w:pPr>
        <w:spacing w:after="0"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Контрольная работа «Досуг и увлечения. Здоровый образ жизни»</w:t>
      </w:r>
    </w:p>
    <w:p w14:paraId="57E7D1DB" w14:textId="77777777" w:rsidR="00F124B2" w:rsidRPr="009E180D" w:rsidRDefault="00F124B2">
      <w:pPr>
        <w:spacing w:after="0" w:line="240" w:lineRule="auto"/>
        <w:rPr>
          <w:rFonts w:ascii="Times New Roman" w:eastAsia="Times New Roman" w:hAnsi="Times New Roman" w:cs="Times New Roman"/>
          <w:b/>
          <w:color w:val="000000"/>
          <w:sz w:val="24"/>
          <w:szCs w:val="24"/>
          <w:lang w:val="ru-RU" w:eastAsia="ru-RU"/>
        </w:rPr>
      </w:pPr>
    </w:p>
    <w:p w14:paraId="736AA01D" w14:textId="77777777" w:rsidR="00F124B2" w:rsidRPr="009E180D" w:rsidRDefault="00F124B2" w:rsidP="00F124B2">
      <w:pPr>
        <w:pStyle w:val="afb"/>
        <w:numPr>
          <w:ilvl w:val="0"/>
          <w:numId w:val="47"/>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Read the text and mark the statements True (T), False (F), Not Started (NS).</w:t>
      </w:r>
    </w:p>
    <w:p w14:paraId="5C8D6568"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My name is Ivan; my nick in the Internet is “bike” because my favourite hobby is riding a bike. I love riding my bike. I can see parks and ponds or rivers and fields when I am in the country! My elder brother Alex is fond of photography. He takes pictures of everything he sees. He also plays the guitar and sings songs. I like being with him. My little sister Olga likes dolls, of course. She’s got a big collection. Some of them are from foreign countries. Our dad is a real sportsman. He plays football and likes swimming. He swims all the year round, in the river, in the sea or in the swimming pool. Mum prefers classical music and interesting books. She can play the piano. Our cat Vasily also has a hobby, he likes sleeping and eating! In the evening we like getting together, talking and listening to some music.</w:t>
      </w:r>
    </w:p>
    <w:p w14:paraId="37781DC6"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Ivan is fond of nature. ______</w:t>
      </w:r>
    </w:p>
    <w:p w14:paraId="161B0A5A"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Ivan knows his neighbourhood very well as he often rides his bike. ______</w:t>
      </w:r>
    </w:p>
    <w:p w14:paraId="2668D4DF"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Vasily plays the guitar and sings pop songs. ______</w:t>
      </w:r>
    </w:p>
    <w:p w14:paraId="1EBB2F01"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 mother plays classical music. ______</w:t>
      </w:r>
    </w:p>
    <w:p w14:paraId="0E06F17D"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Olga is Ivan’s elder sister, she has no hobbies. ______</w:t>
      </w:r>
    </w:p>
    <w:p w14:paraId="3B6AFDC2"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 father does sport. ______</w:t>
      </w:r>
    </w:p>
    <w:p w14:paraId="1295E1E8"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Alex is good at photography and takes part in exhibitions. _____</w:t>
      </w:r>
    </w:p>
    <w:p w14:paraId="1B084060"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All the members of the family are busy and they don’t often spend evenings together. _______</w:t>
      </w:r>
    </w:p>
    <w:p w14:paraId="269A541B" w14:textId="77777777" w:rsidR="00F124B2" w:rsidRPr="009E180D" w:rsidRDefault="00F124B2" w:rsidP="00F124B2">
      <w:pPr>
        <w:pStyle w:val="afb"/>
        <w:numPr>
          <w:ilvl w:val="0"/>
          <w:numId w:val="47"/>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Fill in the gaps with the missing words from the box, one word is extra.</w:t>
      </w:r>
    </w:p>
    <w:p w14:paraId="09995040"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5145"/>
      </w:tblGrid>
      <w:tr w:rsidR="00F124B2" w:rsidRPr="009E180D" w14:paraId="5E79C71A" w14:textId="77777777" w:rsidTr="00F124B2">
        <w:tc>
          <w:tcPr>
            <w:tcW w:w="514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9A862D1" w14:textId="77777777" w:rsidR="00F124B2" w:rsidRPr="009E180D" w:rsidRDefault="00F124B2" w:rsidP="00F124B2">
            <w:pPr>
              <w:spacing w:after="100" w:afterAutospacing="1" w:line="306" w:lineRule="atLeast"/>
              <w:jc w:val="center"/>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present, got, bike, weekend, often, that, Hi</w:t>
            </w:r>
          </w:p>
          <w:p w14:paraId="2BE3D547" w14:textId="77777777" w:rsidR="00F124B2" w:rsidRPr="009E180D" w:rsidRDefault="00F124B2" w:rsidP="00F124B2">
            <w:pPr>
              <w:spacing w:after="100" w:afterAutospacing="1" w:line="306" w:lineRule="atLeast"/>
              <w:rPr>
                <w:rFonts w:ascii="Times New Roman" w:eastAsia="Times New Roman" w:hAnsi="Times New Roman" w:cs="Times New Roman"/>
                <w:sz w:val="24"/>
                <w:szCs w:val="24"/>
                <w:lang w:eastAsia="ru-RU"/>
              </w:rPr>
            </w:pPr>
          </w:p>
        </w:tc>
      </w:tr>
    </w:tbl>
    <w:p w14:paraId="00D82723"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Hi, Anna!</w:t>
      </w:r>
    </w:p>
    <w:p w14:paraId="7F621266"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________, Tom! Is ________ your new bike?</w:t>
      </w:r>
    </w:p>
    <w:p w14:paraId="7068C518"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No, that’s my brother’s. I’ve _________ a new skateboard.</w:t>
      </w:r>
    </w:p>
    <w:p w14:paraId="7E5E20A0"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Wow, it’s fantastic. Is it your father’s ____________?</w:t>
      </w:r>
    </w:p>
    <w:p w14:paraId="7C16A484"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Yes, it is.</w:t>
      </w:r>
    </w:p>
    <w:p w14:paraId="0BB248AD"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 like skateboarding too. Do you ________ go skateboarding?</w:t>
      </w:r>
    </w:p>
    <w:p w14:paraId="519ADDE7"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Every Sunday. Join me next _____________.</w:t>
      </w:r>
    </w:p>
    <w:p w14:paraId="3D3FC494"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I’d love too.</w:t>
      </w:r>
    </w:p>
    <w:p w14:paraId="52653D8D" w14:textId="77777777" w:rsidR="00F124B2" w:rsidRPr="009E180D" w:rsidRDefault="00F124B2" w:rsidP="00F124B2">
      <w:pPr>
        <w:pStyle w:val="afb"/>
        <w:numPr>
          <w:ilvl w:val="0"/>
          <w:numId w:val="47"/>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Match the words with the two columns.</w:t>
      </w:r>
    </w:p>
    <w:p w14:paraId="10F7379F"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music a) the guitar</w:t>
      </w:r>
    </w:p>
    <w:p w14:paraId="771D89BA"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play b) diary</w:t>
      </w:r>
    </w:p>
    <w:p w14:paraId="4339A2E6"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speak c) baby</w:t>
      </w:r>
    </w:p>
    <w:p w14:paraId="152B34FD"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computer d) person</w:t>
      </w:r>
    </w:p>
    <w:p w14:paraId="359C82CF"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make e) French</w:t>
      </w:r>
    </w:p>
    <w:p w14:paraId="5053222E"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secret f) teacher</w:t>
      </w:r>
    </w:p>
    <w:p w14:paraId="20531687"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friendly g) cookies</w:t>
      </w:r>
    </w:p>
    <w:p w14:paraId="2E940E63"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sweet h) games</w:t>
      </w:r>
    </w:p>
    <w:p w14:paraId="00F8C18A"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__________________________________________________________________</w:t>
      </w:r>
    </w:p>
    <w:p w14:paraId="622568E1"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lastRenderedPageBreak/>
        <w:t>4. Match the sentences with the correct verb forms: Present Simple, Future Simple, Past Simple.</w:t>
      </w:r>
    </w:p>
    <w:p w14:paraId="50355DD9"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 I go to bed at ten every day. - ________________________</w:t>
      </w:r>
    </w:p>
    <w:p w14:paraId="2A5E3888"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2. I didn’t go to the country last summer. - _______________________</w:t>
      </w:r>
    </w:p>
    <w:p w14:paraId="7BAB860E"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3. Will you watch TV tomorrow? - __________________________</w:t>
      </w:r>
    </w:p>
    <w:p w14:paraId="7E42C051"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4. She goes to school every day. - ___________________________</w:t>
      </w:r>
    </w:p>
    <w:p w14:paraId="61D8DFBB"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5. Yesterday my brother saw a new car. - ________________________</w:t>
      </w:r>
    </w:p>
    <w:p w14:paraId="580BEFF5"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6. I’ll spend next summer abroad. - __________________________</w:t>
      </w:r>
    </w:p>
    <w:p w14:paraId="5D0180D7"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7. My mother cooked a tasty dinner last Sunday. - _____________________</w:t>
      </w:r>
    </w:p>
    <w:p w14:paraId="1DB89518"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8. We usually write long letters. - ___________________________</w:t>
      </w:r>
    </w:p>
    <w:p w14:paraId="4D3C7D27"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p>
    <w:p w14:paraId="249A2D4B" w14:textId="77777777" w:rsidR="00F124B2" w:rsidRPr="009E180D" w:rsidRDefault="00F124B2" w:rsidP="00F124B2">
      <w:pPr>
        <w:shd w:val="clear" w:color="auto" w:fill="FFFFFF"/>
        <w:spacing w:after="100" w:afterAutospacing="1" w:line="306" w:lineRule="atLeast"/>
        <w:rPr>
          <w:rFonts w:ascii="Times New Roman" w:eastAsia="Times New Roman" w:hAnsi="Times New Roman" w:cs="Times New Roman"/>
          <w:b/>
          <w:color w:val="212529"/>
          <w:sz w:val="24"/>
          <w:szCs w:val="24"/>
          <w:lang w:val="ru-RU" w:eastAsia="ru-RU"/>
        </w:rPr>
      </w:pPr>
      <w:r w:rsidRPr="009E180D">
        <w:rPr>
          <w:rFonts w:ascii="Times New Roman" w:eastAsia="Times New Roman" w:hAnsi="Times New Roman" w:cs="Times New Roman"/>
          <w:b/>
          <w:color w:val="212529"/>
          <w:sz w:val="24"/>
          <w:szCs w:val="24"/>
          <w:lang w:val="ru-RU" w:eastAsia="ru-RU"/>
        </w:rPr>
        <w:t xml:space="preserve">Контрольная работа «Покупки» </w:t>
      </w:r>
    </w:p>
    <w:p w14:paraId="49C84DD8" w14:textId="77777777" w:rsidR="00F124B2" w:rsidRPr="009E180D" w:rsidRDefault="00F124B2" w:rsidP="00F124B2">
      <w:pPr>
        <w:pStyle w:val="aff1"/>
        <w:shd w:val="clear" w:color="auto" w:fill="FFFFFF"/>
        <w:spacing w:before="0" w:beforeAutospacing="0" w:after="0" w:afterAutospacing="0"/>
        <w:rPr>
          <w:color w:val="000000"/>
        </w:rPr>
      </w:pPr>
      <w:r w:rsidRPr="009E180D">
        <w:rPr>
          <w:b/>
          <w:bCs/>
          <w:color w:val="000000"/>
        </w:rPr>
        <w:t>1.Fill in the correct word.Вставь пропущенное слово.</w:t>
      </w:r>
    </w:p>
    <w:p w14:paraId="245F28C5" w14:textId="77777777" w:rsidR="00F124B2" w:rsidRPr="009E180D" w:rsidRDefault="00F124B2" w:rsidP="00F124B2">
      <w:pPr>
        <w:pStyle w:val="aff1"/>
        <w:shd w:val="clear" w:color="auto" w:fill="FFFFFF"/>
        <w:spacing w:before="0" w:beforeAutospacing="0" w:after="0" w:afterAutospacing="0"/>
        <w:rPr>
          <w:color w:val="000000"/>
        </w:rPr>
      </w:pPr>
      <w:r w:rsidRPr="009E180D">
        <w:rPr>
          <w:color w:val="000000"/>
        </w:rPr>
        <w:t>• </w:t>
      </w:r>
      <w:r w:rsidRPr="009E180D">
        <w:rPr>
          <w:b/>
          <w:bCs/>
          <w:color w:val="000000"/>
        </w:rPr>
        <w:t>aspirin • buy • clothes • fast • florist’s</w:t>
      </w:r>
    </w:p>
    <w:p w14:paraId="71ABC41D" w14:textId="77777777" w:rsidR="00F124B2" w:rsidRPr="009E180D" w:rsidRDefault="00F124B2" w:rsidP="00F124B2">
      <w:pPr>
        <w:pStyle w:val="aff1"/>
        <w:numPr>
          <w:ilvl w:val="0"/>
          <w:numId w:val="48"/>
        </w:numPr>
        <w:shd w:val="clear" w:color="auto" w:fill="FFFFFF"/>
        <w:spacing w:before="0" w:beforeAutospacing="0" w:after="300" w:afterAutospacing="0"/>
        <w:ind w:left="300"/>
        <w:rPr>
          <w:color w:val="000000"/>
          <w:lang w:val="en-US"/>
        </w:rPr>
      </w:pPr>
      <w:r w:rsidRPr="009E180D">
        <w:rPr>
          <w:color w:val="000000"/>
          <w:lang w:val="en-US"/>
        </w:rPr>
        <w:t>The ………. shop has got the dress I like.</w:t>
      </w:r>
    </w:p>
    <w:p w14:paraId="658F6F5D" w14:textId="77777777" w:rsidR="00F124B2" w:rsidRPr="009E180D" w:rsidRDefault="00F124B2" w:rsidP="00F124B2">
      <w:pPr>
        <w:pStyle w:val="aff1"/>
        <w:numPr>
          <w:ilvl w:val="0"/>
          <w:numId w:val="48"/>
        </w:numPr>
        <w:shd w:val="clear" w:color="auto" w:fill="FFFFFF"/>
        <w:spacing w:before="0" w:beforeAutospacing="0" w:after="300" w:afterAutospacing="0"/>
        <w:ind w:left="300"/>
        <w:rPr>
          <w:color w:val="000000"/>
          <w:lang w:val="en-US"/>
        </w:rPr>
      </w:pPr>
      <w:r w:rsidRPr="009E180D">
        <w:rPr>
          <w:color w:val="000000"/>
          <w:lang w:val="en-US"/>
        </w:rPr>
        <w:t>What do you want to ………. ?</w:t>
      </w:r>
    </w:p>
    <w:p w14:paraId="4AB0331A" w14:textId="77777777" w:rsidR="00F124B2" w:rsidRPr="009E180D" w:rsidRDefault="00F124B2" w:rsidP="00F124B2">
      <w:pPr>
        <w:pStyle w:val="aff1"/>
        <w:numPr>
          <w:ilvl w:val="0"/>
          <w:numId w:val="48"/>
        </w:numPr>
        <w:shd w:val="clear" w:color="auto" w:fill="FFFFFF"/>
        <w:spacing w:before="0" w:beforeAutospacing="0" w:after="300" w:afterAutospacing="0"/>
        <w:ind w:left="300"/>
        <w:rPr>
          <w:color w:val="000000"/>
          <w:lang w:val="en-US"/>
        </w:rPr>
      </w:pPr>
      <w:r w:rsidRPr="009E180D">
        <w:rPr>
          <w:color w:val="000000"/>
          <w:lang w:val="en-US"/>
        </w:rPr>
        <w:t>You will find ………. at the chemist’s.</w:t>
      </w:r>
    </w:p>
    <w:p w14:paraId="64A550FF" w14:textId="77777777" w:rsidR="00F124B2" w:rsidRPr="009E180D" w:rsidRDefault="00F124B2" w:rsidP="00F124B2">
      <w:pPr>
        <w:pStyle w:val="aff1"/>
        <w:numPr>
          <w:ilvl w:val="0"/>
          <w:numId w:val="48"/>
        </w:numPr>
        <w:shd w:val="clear" w:color="auto" w:fill="FFFFFF"/>
        <w:spacing w:before="0" w:beforeAutospacing="0" w:after="300" w:afterAutospacing="0"/>
        <w:ind w:left="300"/>
        <w:rPr>
          <w:color w:val="000000"/>
          <w:lang w:val="en-US"/>
        </w:rPr>
      </w:pPr>
      <w:r w:rsidRPr="009E180D">
        <w:rPr>
          <w:color w:val="000000"/>
          <w:lang w:val="en-US"/>
        </w:rPr>
        <w:t>I’m hungry. Let’s eat at the ………. food restaurant.</w:t>
      </w:r>
    </w:p>
    <w:p w14:paraId="35213DB3" w14:textId="77777777" w:rsidR="00F124B2" w:rsidRPr="009E180D" w:rsidRDefault="00F124B2" w:rsidP="00F124B2">
      <w:pPr>
        <w:pStyle w:val="aff1"/>
        <w:numPr>
          <w:ilvl w:val="0"/>
          <w:numId w:val="48"/>
        </w:numPr>
        <w:shd w:val="clear" w:color="auto" w:fill="FFFFFF"/>
        <w:spacing w:before="0" w:beforeAutospacing="0" w:after="300" w:afterAutospacing="0"/>
        <w:ind w:left="300"/>
        <w:rPr>
          <w:color w:val="000000"/>
          <w:lang w:val="en-US"/>
        </w:rPr>
      </w:pPr>
      <w:r w:rsidRPr="009E180D">
        <w:rPr>
          <w:color w:val="000000"/>
          <w:lang w:val="en-US"/>
        </w:rPr>
        <w:t>I need some flowers. Where's the ………. ?</w:t>
      </w:r>
    </w:p>
    <w:p w14:paraId="5748C78E" w14:textId="77777777" w:rsidR="00F124B2" w:rsidRPr="009E180D" w:rsidRDefault="00F124B2" w:rsidP="00F124B2">
      <w:pPr>
        <w:pStyle w:val="aff1"/>
        <w:shd w:val="clear" w:color="auto" w:fill="FFFFFF"/>
        <w:spacing w:before="0" w:beforeAutospacing="0" w:after="0" w:afterAutospacing="0"/>
        <w:rPr>
          <w:color w:val="000000"/>
          <w:lang w:val="en-US"/>
        </w:rPr>
      </w:pPr>
      <w:r w:rsidRPr="009E180D">
        <w:rPr>
          <w:b/>
          <w:bCs/>
          <w:color w:val="000000"/>
          <w:lang w:val="en-US"/>
        </w:rPr>
        <w:t>2.Circle the odd word out.</w:t>
      </w:r>
      <w:r w:rsidRPr="009E180D">
        <w:rPr>
          <w:b/>
          <w:bCs/>
          <w:color w:val="000000"/>
        </w:rPr>
        <w:t>Выпиши</w:t>
      </w:r>
      <w:r w:rsidRPr="009E180D">
        <w:rPr>
          <w:b/>
          <w:bCs/>
          <w:color w:val="000000"/>
          <w:lang w:val="en-US"/>
        </w:rPr>
        <w:t> </w:t>
      </w:r>
      <w:r w:rsidRPr="009E180D">
        <w:rPr>
          <w:b/>
          <w:bCs/>
          <w:color w:val="000000"/>
        </w:rPr>
        <w:t>лишнее</w:t>
      </w:r>
      <w:r w:rsidRPr="009E180D">
        <w:rPr>
          <w:b/>
          <w:bCs/>
          <w:color w:val="000000"/>
          <w:lang w:val="en-US"/>
        </w:rPr>
        <w:t> </w:t>
      </w:r>
      <w:r w:rsidRPr="009E180D">
        <w:rPr>
          <w:b/>
          <w:bCs/>
          <w:color w:val="000000"/>
        </w:rPr>
        <w:t>слово</w:t>
      </w:r>
      <w:r w:rsidRPr="009E180D">
        <w:rPr>
          <w:b/>
          <w:bCs/>
          <w:color w:val="000000"/>
          <w:lang w:val="en-US"/>
        </w:rPr>
        <w:t>.</w:t>
      </w:r>
    </w:p>
    <w:p w14:paraId="1E1C7006"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t>1. play – see – eat - worked</w:t>
      </w:r>
    </w:p>
    <w:p w14:paraId="44025D10"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lastRenderedPageBreak/>
        <w:t>2. bakery – café – cinema - near</w:t>
      </w:r>
    </w:p>
    <w:p w14:paraId="29B90236"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t>3. a bar of chocolate – a bottle of cola – one pound –a jar of jam</w:t>
      </w:r>
    </w:p>
    <w:p w14:paraId="39968B76"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t>4. horror – film – fantasy – romance</w:t>
      </w:r>
    </w:p>
    <w:p w14:paraId="5F711065" w14:textId="77777777" w:rsidR="00F124B2" w:rsidRPr="009E180D" w:rsidRDefault="00F124B2" w:rsidP="00F124B2">
      <w:pPr>
        <w:pStyle w:val="aff1"/>
        <w:shd w:val="clear" w:color="auto" w:fill="FFFFFF"/>
        <w:spacing w:before="0" w:beforeAutospacing="0" w:after="0" w:afterAutospacing="0"/>
        <w:rPr>
          <w:color w:val="000000"/>
          <w:lang w:val="en-US"/>
        </w:rPr>
      </w:pPr>
    </w:p>
    <w:p w14:paraId="0F8EED6D" w14:textId="77777777" w:rsidR="00F124B2" w:rsidRPr="009E180D" w:rsidRDefault="00F124B2" w:rsidP="00F124B2">
      <w:pPr>
        <w:pStyle w:val="aff1"/>
        <w:shd w:val="clear" w:color="auto" w:fill="FFFFFF"/>
        <w:spacing w:before="0" w:beforeAutospacing="0" w:after="0" w:afterAutospacing="0"/>
        <w:rPr>
          <w:color w:val="000000"/>
          <w:lang w:val="en-US"/>
        </w:rPr>
      </w:pPr>
      <w:r w:rsidRPr="009E180D">
        <w:rPr>
          <w:b/>
          <w:bCs/>
          <w:color w:val="000000"/>
          <w:lang w:val="en-US"/>
        </w:rPr>
        <w:t>3. Put the verbs into the Past Simple.</w:t>
      </w:r>
      <w:r w:rsidRPr="009E180D">
        <w:rPr>
          <w:b/>
          <w:bCs/>
          <w:color w:val="000000"/>
        </w:rPr>
        <w:t>Поставь</w:t>
      </w:r>
      <w:r w:rsidRPr="009E180D">
        <w:rPr>
          <w:b/>
          <w:bCs/>
          <w:color w:val="000000"/>
          <w:lang w:val="en-US"/>
        </w:rPr>
        <w:t> </w:t>
      </w:r>
      <w:r w:rsidRPr="009E180D">
        <w:rPr>
          <w:b/>
          <w:bCs/>
          <w:color w:val="000000"/>
        </w:rPr>
        <w:t>глагол</w:t>
      </w:r>
      <w:r w:rsidRPr="009E180D">
        <w:rPr>
          <w:b/>
          <w:bCs/>
          <w:color w:val="000000"/>
          <w:lang w:val="en-US"/>
        </w:rPr>
        <w:t> </w:t>
      </w:r>
      <w:r w:rsidRPr="009E180D">
        <w:rPr>
          <w:b/>
          <w:bCs/>
          <w:color w:val="000000"/>
        </w:rPr>
        <w:t>в</w:t>
      </w:r>
      <w:r w:rsidRPr="009E180D">
        <w:rPr>
          <w:b/>
          <w:bCs/>
          <w:color w:val="000000"/>
          <w:lang w:val="en-US"/>
        </w:rPr>
        <w:t> </w:t>
      </w:r>
      <w:r w:rsidRPr="009E180D">
        <w:rPr>
          <w:b/>
          <w:bCs/>
          <w:color w:val="000000"/>
        </w:rPr>
        <w:t>прошедшую</w:t>
      </w:r>
      <w:r w:rsidRPr="009E180D">
        <w:rPr>
          <w:b/>
          <w:bCs/>
          <w:color w:val="000000"/>
          <w:lang w:val="en-US"/>
        </w:rPr>
        <w:t> </w:t>
      </w:r>
      <w:r w:rsidRPr="009E180D">
        <w:rPr>
          <w:b/>
          <w:bCs/>
          <w:color w:val="000000"/>
        </w:rPr>
        <w:t>форму</w:t>
      </w:r>
      <w:r w:rsidRPr="009E180D">
        <w:rPr>
          <w:b/>
          <w:bCs/>
          <w:color w:val="000000"/>
          <w:lang w:val="en-US"/>
        </w:rPr>
        <w:t> .</w:t>
      </w:r>
    </w:p>
    <w:p w14:paraId="7937364D"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t>1. He (eat) a sandwich for lunch.</w:t>
      </w:r>
    </w:p>
    <w:p w14:paraId="562B21A8"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t>2. (you/drink) tea in the morning?</w:t>
      </w:r>
    </w:p>
    <w:p w14:paraId="4FB70345"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t>3. I (forget) to take a book.</w:t>
      </w:r>
    </w:p>
    <w:p w14:paraId="3B0554B8"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t>4. He (not/feed) the cat.</w:t>
      </w:r>
    </w:p>
    <w:p w14:paraId="568FEAD6"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t>5.I (play) tennis yesterday.</w:t>
      </w:r>
    </w:p>
    <w:p w14:paraId="6A310555" w14:textId="77777777" w:rsidR="00F124B2" w:rsidRPr="009E180D" w:rsidRDefault="00F124B2" w:rsidP="00F124B2">
      <w:pPr>
        <w:pStyle w:val="aff1"/>
        <w:shd w:val="clear" w:color="auto" w:fill="FFFFFF"/>
        <w:spacing w:before="0" w:beforeAutospacing="0" w:after="0" w:afterAutospacing="0"/>
        <w:rPr>
          <w:color w:val="000000"/>
          <w:lang w:val="en-US"/>
        </w:rPr>
      </w:pPr>
      <w:r w:rsidRPr="009E180D">
        <w:rPr>
          <w:b/>
          <w:bCs/>
          <w:color w:val="000000"/>
          <w:lang w:val="en-US"/>
        </w:rPr>
        <w:t>4. Put the words in the correct order to make full sentences.</w:t>
      </w:r>
      <w:r w:rsidRPr="009E180D">
        <w:rPr>
          <w:b/>
          <w:bCs/>
          <w:color w:val="000000"/>
        </w:rPr>
        <w:t>Поставь</w:t>
      </w:r>
      <w:r w:rsidRPr="009E180D">
        <w:rPr>
          <w:b/>
          <w:bCs/>
          <w:color w:val="000000"/>
          <w:lang w:val="en-US"/>
        </w:rPr>
        <w:t> </w:t>
      </w:r>
      <w:r w:rsidRPr="009E180D">
        <w:rPr>
          <w:b/>
          <w:bCs/>
          <w:color w:val="000000"/>
        </w:rPr>
        <w:t>слова</w:t>
      </w:r>
      <w:r w:rsidRPr="009E180D">
        <w:rPr>
          <w:b/>
          <w:bCs/>
          <w:color w:val="000000"/>
          <w:lang w:val="en-US"/>
        </w:rPr>
        <w:t> </w:t>
      </w:r>
      <w:r w:rsidRPr="009E180D">
        <w:rPr>
          <w:b/>
          <w:bCs/>
          <w:color w:val="000000"/>
        </w:rPr>
        <w:t>в</w:t>
      </w:r>
      <w:r w:rsidRPr="009E180D">
        <w:rPr>
          <w:b/>
          <w:bCs/>
          <w:color w:val="000000"/>
          <w:lang w:val="en-US"/>
        </w:rPr>
        <w:t> </w:t>
      </w:r>
      <w:r w:rsidRPr="009E180D">
        <w:rPr>
          <w:b/>
          <w:bCs/>
          <w:color w:val="000000"/>
        </w:rPr>
        <w:t>правильном</w:t>
      </w:r>
      <w:r w:rsidRPr="009E180D">
        <w:rPr>
          <w:b/>
          <w:bCs/>
          <w:color w:val="000000"/>
          <w:lang w:val="en-US"/>
        </w:rPr>
        <w:t> </w:t>
      </w:r>
      <w:r w:rsidRPr="009E180D">
        <w:rPr>
          <w:b/>
          <w:bCs/>
          <w:color w:val="000000"/>
        </w:rPr>
        <w:t>порядке</w:t>
      </w:r>
      <w:r w:rsidRPr="009E180D">
        <w:rPr>
          <w:b/>
          <w:bCs/>
          <w:color w:val="000000"/>
          <w:lang w:val="en-US"/>
        </w:rPr>
        <w:t>.</w:t>
      </w:r>
    </w:p>
    <w:p w14:paraId="75A675CD" w14:textId="77777777" w:rsidR="00F124B2" w:rsidRPr="009E180D" w:rsidRDefault="00F124B2" w:rsidP="00F124B2">
      <w:pPr>
        <w:pStyle w:val="aff1"/>
        <w:numPr>
          <w:ilvl w:val="0"/>
          <w:numId w:val="49"/>
        </w:numPr>
        <w:shd w:val="clear" w:color="auto" w:fill="FFFFFF"/>
        <w:spacing w:before="0" w:beforeAutospacing="0" w:after="300" w:afterAutospacing="0"/>
        <w:ind w:left="300"/>
        <w:rPr>
          <w:color w:val="000000"/>
          <w:lang w:val="en-US"/>
        </w:rPr>
      </w:pPr>
      <w:r w:rsidRPr="009E180D">
        <w:rPr>
          <w:color w:val="000000"/>
          <w:lang w:val="en-US"/>
        </w:rPr>
        <w:t>What/you/did/yesterday/buy?</w:t>
      </w:r>
    </w:p>
    <w:p w14:paraId="0E023735" w14:textId="77777777" w:rsidR="00F124B2" w:rsidRPr="009E180D" w:rsidRDefault="00F124B2" w:rsidP="00F124B2">
      <w:pPr>
        <w:pStyle w:val="aff1"/>
        <w:numPr>
          <w:ilvl w:val="0"/>
          <w:numId w:val="49"/>
        </w:numPr>
        <w:shd w:val="clear" w:color="auto" w:fill="FFFFFF"/>
        <w:spacing w:before="0" w:beforeAutospacing="0" w:after="300" w:afterAutospacing="0"/>
        <w:ind w:left="300"/>
        <w:rPr>
          <w:color w:val="000000"/>
          <w:lang w:val="en-US"/>
        </w:rPr>
      </w:pPr>
      <w:r w:rsidRPr="009E180D">
        <w:rPr>
          <w:color w:val="000000"/>
          <w:lang w:val="en-US"/>
        </w:rPr>
        <w:t>had/I/in/</w:t>
      </w:r>
      <w:r w:rsidRPr="009E180D">
        <w:rPr>
          <w:color w:val="000000"/>
        </w:rPr>
        <w:t>а</w:t>
      </w:r>
      <w:r w:rsidRPr="009E180D">
        <w:rPr>
          <w:color w:val="000000"/>
          <w:lang w:val="en-US"/>
        </w:rPr>
        <w:t xml:space="preserve"> café/</w:t>
      </w:r>
      <w:r w:rsidRPr="009E180D">
        <w:rPr>
          <w:color w:val="000000"/>
        </w:rPr>
        <w:t>а</w:t>
      </w:r>
      <w:r w:rsidRPr="009E180D">
        <w:rPr>
          <w:color w:val="000000"/>
          <w:lang w:val="en-US"/>
        </w:rPr>
        <w:t xml:space="preserve"> coffee.</w:t>
      </w:r>
    </w:p>
    <w:p w14:paraId="060C97F1" w14:textId="77777777" w:rsidR="00F124B2" w:rsidRPr="009E180D" w:rsidRDefault="00F124B2" w:rsidP="00F124B2">
      <w:pPr>
        <w:pStyle w:val="aff1"/>
        <w:numPr>
          <w:ilvl w:val="0"/>
          <w:numId w:val="49"/>
        </w:numPr>
        <w:shd w:val="clear" w:color="auto" w:fill="FFFFFF"/>
        <w:spacing w:before="0" w:beforeAutospacing="0" w:after="300" w:afterAutospacing="0"/>
        <w:ind w:left="300"/>
        <w:rPr>
          <w:color w:val="000000"/>
          <w:lang w:val="en-US"/>
        </w:rPr>
      </w:pPr>
      <w:r w:rsidRPr="009E180D">
        <w:rPr>
          <w:color w:val="000000"/>
          <w:lang w:val="en-US"/>
        </w:rPr>
        <w:t>Did/see/you/last/</w:t>
      </w:r>
      <w:r w:rsidRPr="009E180D">
        <w:rPr>
          <w:color w:val="000000"/>
        </w:rPr>
        <w:t>а</w:t>
      </w:r>
      <w:r w:rsidRPr="009E180D">
        <w:rPr>
          <w:color w:val="000000"/>
          <w:lang w:val="en-US"/>
        </w:rPr>
        <w:t xml:space="preserve"> film/weekend?</w:t>
      </w:r>
    </w:p>
    <w:p w14:paraId="2C2DA80F" w14:textId="77777777" w:rsidR="00F124B2" w:rsidRPr="009E180D" w:rsidRDefault="00F124B2" w:rsidP="00F124B2">
      <w:pPr>
        <w:pStyle w:val="aff1"/>
        <w:numPr>
          <w:ilvl w:val="0"/>
          <w:numId w:val="49"/>
        </w:numPr>
        <w:shd w:val="clear" w:color="auto" w:fill="FFFFFF"/>
        <w:spacing w:before="0" w:beforeAutospacing="0" w:after="300" w:afterAutospacing="0"/>
        <w:ind w:left="300"/>
        <w:rPr>
          <w:color w:val="000000"/>
          <w:lang w:val="en-US"/>
        </w:rPr>
      </w:pPr>
      <w:r w:rsidRPr="009E180D">
        <w:rPr>
          <w:color w:val="000000"/>
          <w:lang w:val="en-US"/>
        </w:rPr>
        <w:t>this/bottle/How/is/much/cola/of?</w:t>
      </w:r>
    </w:p>
    <w:p w14:paraId="6E950111" w14:textId="77777777" w:rsidR="00F124B2" w:rsidRPr="009E180D" w:rsidRDefault="00F124B2" w:rsidP="00F124B2">
      <w:pPr>
        <w:pStyle w:val="aff1"/>
        <w:numPr>
          <w:ilvl w:val="0"/>
          <w:numId w:val="49"/>
        </w:numPr>
        <w:shd w:val="clear" w:color="auto" w:fill="FFFFFF"/>
        <w:spacing w:before="0" w:beforeAutospacing="0" w:after="300" w:afterAutospacing="0"/>
        <w:ind w:left="300"/>
        <w:rPr>
          <w:color w:val="000000"/>
          <w:lang w:val="en-US"/>
        </w:rPr>
      </w:pPr>
      <w:r w:rsidRPr="009E180D">
        <w:rPr>
          <w:color w:val="000000"/>
          <w:lang w:val="en-US"/>
        </w:rPr>
        <w:t>How/you/I/help/can?</w:t>
      </w:r>
    </w:p>
    <w:p w14:paraId="6556DD2A" w14:textId="77777777" w:rsidR="00F124B2" w:rsidRPr="009E180D" w:rsidRDefault="00F124B2" w:rsidP="00F124B2">
      <w:pPr>
        <w:pStyle w:val="aff1"/>
        <w:shd w:val="clear" w:color="auto" w:fill="FFFFFF"/>
        <w:spacing w:before="0" w:beforeAutospacing="0" w:after="0" w:afterAutospacing="0"/>
        <w:rPr>
          <w:color w:val="000000"/>
          <w:lang w:val="en-US"/>
        </w:rPr>
      </w:pPr>
      <w:r w:rsidRPr="009E180D">
        <w:rPr>
          <w:b/>
          <w:bCs/>
          <w:color w:val="000000"/>
          <w:lang w:val="en-US"/>
        </w:rPr>
        <w:t>5.Read the text and mark the statements as T (true) or F (false).</w:t>
      </w:r>
    </w:p>
    <w:p w14:paraId="506F74FD" w14:textId="77777777" w:rsidR="00F124B2" w:rsidRPr="009E180D" w:rsidRDefault="00F124B2" w:rsidP="00F124B2">
      <w:pPr>
        <w:pStyle w:val="aff1"/>
        <w:shd w:val="clear" w:color="auto" w:fill="FFFFFF"/>
        <w:spacing w:before="0" w:beforeAutospacing="0" w:after="0" w:afterAutospacing="0"/>
        <w:rPr>
          <w:color w:val="000000"/>
          <w:lang w:val="en-US"/>
        </w:rPr>
      </w:pPr>
    </w:p>
    <w:p w14:paraId="5EE7FADB" w14:textId="77777777" w:rsidR="00F124B2" w:rsidRPr="009E180D" w:rsidRDefault="00F124B2" w:rsidP="00F124B2">
      <w:pPr>
        <w:pStyle w:val="aff1"/>
        <w:shd w:val="clear" w:color="auto" w:fill="FFFFFF"/>
        <w:spacing w:before="0" w:beforeAutospacing="0" w:after="300" w:afterAutospacing="0"/>
        <w:rPr>
          <w:color w:val="000000"/>
          <w:lang w:val="en-US"/>
        </w:rPr>
      </w:pPr>
      <w:r w:rsidRPr="009E180D">
        <w:rPr>
          <w:color w:val="000000"/>
          <w:lang w:val="en-US"/>
        </w:rPr>
        <w:t>Nanny Mc Phee is a great fantasy film and you can see it at the Odeon in Leicester Square. In the film, Mr. Cedric Brown has got seven children. They are very bed and he doesn't know what to do with them. Every nanny he gets for them runs away. When Nanny Mc Phee comes to work at the house, everything is different. She teaches the Brown children some lessons and they become good and kind. She is the perfect nanny. Is she the perfect woman for their father too? This is a funny film for the whole family! Don't miss it!</w:t>
      </w:r>
    </w:p>
    <w:p w14:paraId="048F8173" w14:textId="77777777" w:rsidR="00F124B2" w:rsidRPr="009E180D" w:rsidRDefault="00F124B2" w:rsidP="00F124B2">
      <w:pPr>
        <w:pStyle w:val="aff1"/>
        <w:shd w:val="clear" w:color="auto" w:fill="FFFFFF"/>
        <w:spacing w:before="0" w:beforeAutospacing="0" w:after="0" w:afterAutospacing="0"/>
        <w:rPr>
          <w:color w:val="000000"/>
          <w:lang w:val="en-US"/>
        </w:rPr>
      </w:pPr>
    </w:p>
    <w:p w14:paraId="1065BCBF" w14:textId="77777777" w:rsidR="00F124B2" w:rsidRPr="009E180D" w:rsidRDefault="00F124B2" w:rsidP="00F124B2">
      <w:pPr>
        <w:pStyle w:val="aff1"/>
        <w:numPr>
          <w:ilvl w:val="0"/>
          <w:numId w:val="50"/>
        </w:numPr>
        <w:shd w:val="clear" w:color="auto" w:fill="FFFFFF"/>
        <w:spacing w:before="0" w:beforeAutospacing="0" w:after="300" w:afterAutospacing="0"/>
        <w:ind w:left="300"/>
        <w:rPr>
          <w:color w:val="000000"/>
          <w:lang w:val="en-US"/>
        </w:rPr>
      </w:pPr>
      <w:r w:rsidRPr="009E180D">
        <w:rPr>
          <w:color w:val="000000"/>
          <w:lang w:val="en-US"/>
        </w:rPr>
        <w:t>Nanny Mc Phee is a film only for teens(</w:t>
      </w:r>
      <w:r w:rsidRPr="009E180D">
        <w:rPr>
          <w:color w:val="000000"/>
        </w:rPr>
        <w:t>подростки</w:t>
      </w:r>
      <w:r w:rsidRPr="009E180D">
        <w:rPr>
          <w:color w:val="000000"/>
          <w:lang w:val="en-US"/>
        </w:rPr>
        <w:t>). .....</w:t>
      </w:r>
    </w:p>
    <w:p w14:paraId="2A06A60F" w14:textId="77777777" w:rsidR="00F124B2" w:rsidRPr="009E180D" w:rsidRDefault="00F124B2" w:rsidP="00F124B2">
      <w:pPr>
        <w:pStyle w:val="aff1"/>
        <w:numPr>
          <w:ilvl w:val="0"/>
          <w:numId w:val="50"/>
        </w:numPr>
        <w:shd w:val="clear" w:color="auto" w:fill="FFFFFF"/>
        <w:spacing w:before="0" w:beforeAutospacing="0" w:after="300" w:afterAutospacing="0"/>
        <w:ind w:left="300"/>
        <w:rPr>
          <w:color w:val="000000"/>
          <w:lang w:val="en-US"/>
        </w:rPr>
      </w:pPr>
      <w:r w:rsidRPr="009E180D">
        <w:rPr>
          <w:color w:val="000000"/>
          <w:lang w:val="en-US"/>
        </w:rPr>
        <w:t>The Brown children are very good. .....</w:t>
      </w:r>
    </w:p>
    <w:p w14:paraId="5C1D498A" w14:textId="77777777" w:rsidR="00F124B2" w:rsidRPr="009E180D" w:rsidRDefault="00F124B2" w:rsidP="00F124B2">
      <w:pPr>
        <w:pStyle w:val="aff1"/>
        <w:numPr>
          <w:ilvl w:val="0"/>
          <w:numId w:val="50"/>
        </w:numPr>
        <w:shd w:val="clear" w:color="auto" w:fill="FFFFFF"/>
        <w:spacing w:before="0" w:beforeAutospacing="0" w:after="300" w:afterAutospacing="0"/>
        <w:ind w:left="300"/>
        <w:rPr>
          <w:color w:val="000000"/>
          <w:lang w:val="en-US"/>
        </w:rPr>
      </w:pPr>
      <w:r w:rsidRPr="009E180D">
        <w:rPr>
          <w:color w:val="000000"/>
          <w:lang w:val="en-US"/>
        </w:rPr>
        <w:t>The Brown children become(</w:t>
      </w:r>
      <w:r w:rsidRPr="009E180D">
        <w:rPr>
          <w:color w:val="000000"/>
        </w:rPr>
        <w:t>стали</w:t>
      </w:r>
      <w:r w:rsidRPr="009E180D">
        <w:rPr>
          <w:color w:val="000000"/>
          <w:lang w:val="en-US"/>
        </w:rPr>
        <w:t>) bad. .....</w:t>
      </w:r>
    </w:p>
    <w:p w14:paraId="6A9B26E5" w14:textId="77777777" w:rsidR="00F124B2" w:rsidRPr="009E180D" w:rsidRDefault="00F124B2" w:rsidP="00F124B2">
      <w:pPr>
        <w:pStyle w:val="aff1"/>
        <w:numPr>
          <w:ilvl w:val="0"/>
          <w:numId w:val="50"/>
        </w:numPr>
        <w:shd w:val="clear" w:color="auto" w:fill="FFFFFF"/>
        <w:spacing w:before="0" w:beforeAutospacing="0" w:after="300" w:afterAutospacing="0"/>
        <w:ind w:left="300"/>
        <w:rPr>
          <w:color w:val="000000"/>
          <w:lang w:val="en-US"/>
        </w:rPr>
      </w:pPr>
      <w:r w:rsidRPr="009E180D">
        <w:rPr>
          <w:color w:val="000000"/>
          <w:lang w:val="en-US"/>
        </w:rPr>
        <w:t>The film is about six children. .....</w:t>
      </w:r>
    </w:p>
    <w:p w14:paraId="5D301161" w14:textId="77777777" w:rsidR="00F124B2" w:rsidRPr="009E180D" w:rsidRDefault="00F124B2" w:rsidP="00F124B2">
      <w:pPr>
        <w:pStyle w:val="aff1"/>
        <w:numPr>
          <w:ilvl w:val="0"/>
          <w:numId w:val="50"/>
        </w:numPr>
        <w:shd w:val="clear" w:color="auto" w:fill="FFFFFF"/>
        <w:spacing w:before="0" w:beforeAutospacing="0" w:after="300" w:afterAutospacing="0"/>
        <w:ind w:left="300"/>
        <w:rPr>
          <w:color w:val="000000"/>
          <w:lang w:val="en-US"/>
        </w:rPr>
      </w:pPr>
      <w:r w:rsidRPr="009E180D">
        <w:rPr>
          <w:color w:val="000000"/>
          <w:lang w:val="en-US"/>
        </w:rPr>
        <w:t>Nanny Mc Phee is a fantasy film. .....</w:t>
      </w:r>
    </w:p>
    <w:p w14:paraId="1817AF8D" w14:textId="77777777" w:rsidR="00F124B2" w:rsidRPr="009E180D" w:rsidRDefault="00F124B2">
      <w:pPr>
        <w:spacing w:after="0"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br w:type="page"/>
      </w:r>
    </w:p>
    <w:p w14:paraId="5FB66A9E"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val="ru-RU" w:eastAsia="ru-RU"/>
        </w:rPr>
        <w:lastRenderedPageBreak/>
        <w:t>Промежуточная</w:t>
      </w:r>
      <w:r w:rsidR="00F124B2" w:rsidRPr="009E180D">
        <w:rPr>
          <w:rFonts w:ascii="Times New Roman" w:eastAsia="Times New Roman" w:hAnsi="Times New Roman" w:cs="Times New Roman"/>
          <w:b/>
          <w:color w:val="000000"/>
          <w:sz w:val="24"/>
          <w:szCs w:val="24"/>
          <w:lang w:eastAsia="ru-RU"/>
        </w:rPr>
        <w:t xml:space="preserve"> </w:t>
      </w:r>
      <w:r w:rsidRPr="009E180D">
        <w:rPr>
          <w:rFonts w:ascii="Times New Roman" w:eastAsia="Times New Roman" w:hAnsi="Times New Roman" w:cs="Times New Roman"/>
          <w:b/>
          <w:color w:val="000000"/>
          <w:sz w:val="24"/>
          <w:szCs w:val="24"/>
          <w:lang w:val="ru-RU" w:eastAsia="ru-RU"/>
        </w:rPr>
        <w:t>контрольная</w:t>
      </w:r>
      <w:r w:rsidR="00F124B2" w:rsidRPr="009E180D">
        <w:rPr>
          <w:rFonts w:ascii="Times New Roman" w:eastAsia="Times New Roman" w:hAnsi="Times New Roman" w:cs="Times New Roman"/>
          <w:b/>
          <w:color w:val="000000"/>
          <w:sz w:val="24"/>
          <w:szCs w:val="24"/>
          <w:lang w:eastAsia="ru-RU"/>
        </w:rPr>
        <w:t xml:space="preserve"> </w:t>
      </w:r>
      <w:r w:rsidRPr="009E180D">
        <w:rPr>
          <w:rFonts w:ascii="Times New Roman" w:eastAsia="Times New Roman" w:hAnsi="Times New Roman" w:cs="Times New Roman"/>
          <w:b/>
          <w:color w:val="000000"/>
          <w:sz w:val="24"/>
          <w:szCs w:val="24"/>
          <w:lang w:val="ru-RU" w:eastAsia="ru-RU"/>
        </w:rPr>
        <w:t>работа</w:t>
      </w:r>
    </w:p>
    <w:p w14:paraId="74252AA7"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1. Listening. Choose true or false.</w:t>
      </w:r>
    </w:p>
    <w:p w14:paraId="50E24127"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The national Zoo is located in New York.</w:t>
      </w:r>
    </w:p>
    <w:p w14:paraId="12EA5202"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 You don't have to pay for your visit to the zoo.</w:t>
      </w:r>
    </w:p>
    <w:p w14:paraId="4258CC3A"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The Zoo is open every day of the year.</w:t>
      </w:r>
    </w:p>
    <w:p w14:paraId="639F9B12"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D. It is a bit smaller than Disneyland in California.</w:t>
      </w:r>
    </w:p>
    <w:p w14:paraId="7D0CDEBF"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E. All animals in the zoo live in cages.</w:t>
      </w:r>
    </w:p>
    <w:p w14:paraId="71CA441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F. There are a lot of baby animals in the zoo</w:t>
      </w:r>
    </w:p>
    <w:p w14:paraId="77A3063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2. Reading.</w:t>
      </w:r>
    </w:p>
    <w:p w14:paraId="44314591"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Dear friend,</w:t>
      </w:r>
    </w:p>
    <w:p w14:paraId="31469555"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Thank you for your letter. It was so good to hear from you. I also travelled a lot this summer. I was very lucky. In August I went to Summer School in Boston. I spent four weeks there. We lived and studied at a good state school.</w:t>
      </w:r>
    </w:p>
    <w:p w14:paraId="7BDBA68E"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We learned English 4 hours every day. At the lessons we read and discussed texts, learned English words and poems by heart, played games, asked and answered questions, worked on a computer. We didn’t speak Russian at our lessons. We also read much about American history and traditions. In the evenings we usually made a fire, played the guitar and sang songs. I took a lot of pictures of my friends and of myself. With lots of love and best wishes from my parents.</w:t>
      </w:r>
    </w:p>
    <w:p w14:paraId="34919D22"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Your friend,</w:t>
      </w:r>
    </w:p>
    <w:p w14:paraId="5145EB74"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Lena</w:t>
      </w:r>
    </w:p>
    <w:p w14:paraId="0266B3A3"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Выберитеправильныйответ.</w:t>
      </w:r>
    </w:p>
    <w:p w14:paraId="3906164F"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1.Where did Lena go in summer?a)London b) Moscow c) Boston</w:t>
      </w:r>
    </w:p>
    <w:p w14:paraId="3992A0FB"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2.Where did she study?a)at sport school b) at summer school c) at the museum</w:t>
      </w:r>
    </w:p>
    <w:p w14:paraId="49368437"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lastRenderedPageBreak/>
        <w:t>3. What did she do during the holidays?a)learned English b) swam in the river c) skate-boarding</w:t>
      </w:r>
    </w:p>
    <w:p w14:paraId="4B7B135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She spent ……..there.a)four weeks b) four months c) four days</w:t>
      </w:r>
    </w:p>
    <w:p w14:paraId="4BA0BC07"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At the lessons they learned ……. .a)games b) poems c) texts</w:t>
      </w:r>
    </w:p>
    <w:p w14:paraId="705A3BD2"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3 A Grammar. Сhoose the correct words in brackets.</w:t>
      </w:r>
    </w:p>
    <w:p w14:paraId="50B5DAFA"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Не (often) goes to the cinema (at the moment). 2. They (usually) are watching TV (at the moment). 3. She writes letters to her mother (every week, now). 4. Nina (usually) drives to work (at the moment). 5. Father (always) is sitting on the sofa (now). 6. Tim studies a new language (everyyear, right now). 7. We (always) spend the summer in York (at the moment). 8. In summer we (usually) go to the seaside (now).</w:t>
      </w:r>
    </w:p>
    <w:p w14:paraId="6B9E940A"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3 B Complete the sentences using the Present Progressive.</w:t>
      </w:r>
    </w:p>
    <w:p w14:paraId="3DA2411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We (listen) to the teacher. 2. I (write) on the paper 3. You (learn) English Grammar. 4. It (rain) hard (сильно). 5. He (go) to the cinema. 6. They (have) dinner.</w:t>
      </w:r>
    </w:p>
    <w:p w14:paraId="14A6DF5A"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Writing. Напишидругуписьмо, отвечаянаследующиевопросы. How are you spending your holidays? Are you enjoying your holidays? What do you usually do on your holidays?</w:t>
      </w:r>
    </w:p>
    <w:p w14:paraId="60D33FAF"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5. Speaking.</w:t>
      </w:r>
    </w:p>
    <w:p w14:paraId="233EFB1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Do you want to go to Wales or Oban?</w:t>
      </w:r>
    </w:p>
    <w:p w14:paraId="42324A29"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What sight do you want to visit there?</w:t>
      </w:r>
    </w:p>
    <w:p w14:paraId="1E53ED53"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Why do you want to go to Wales or Oban?</w:t>
      </w:r>
    </w:p>
    <w:p w14:paraId="14C4483F"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Do you like to visit Zoo or any parks?</w:t>
      </w:r>
    </w:p>
    <w:p w14:paraId="49144A1D"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Would you like to visit an exhibition a World in Miniature?</w:t>
      </w:r>
    </w:p>
    <w:p w14:paraId="2A6C2157" w14:textId="77777777" w:rsidR="00F124B2" w:rsidRPr="009E180D" w:rsidRDefault="00F124B2">
      <w:pPr>
        <w:spacing w:after="0"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Контрольная работа «Каникулы в различное время года. Виды отдыха»</w:t>
      </w:r>
    </w:p>
    <w:p w14:paraId="1147C22D" w14:textId="77777777" w:rsidR="00AC5356" w:rsidRPr="009E180D" w:rsidRDefault="00AC5356" w:rsidP="00AC5356">
      <w:pPr>
        <w:pStyle w:val="aff1"/>
        <w:numPr>
          <w:ilvl w:val="0"/>
          <w:numId w:val="51"/>
        </w:numPr>
        <w:shd w:val="clear" w:color="auto" w:fill="FFFFFF"/>
        <w:spacing w:before="0" w:beforeAutospacing="0" w:line="306" w:lineRule="atLeast"/>
        <w:rPr>
          <w:color w:val="212529"/>
          <w:lang w:val="en-US"/>
        </w:rPr>
      </w:pPr>
      <w:r w:rsidRPr="009E180D">
        <w:rPr>
          <w:b/>
          <w:bCs/>
          <w:color w:val="212529"/>
          <w:lang w:val="en-US"/>
        </w:rPr>
        <w:t>Fill in the gaps with the missing words from the box.</w:t>
      </w:r>
    </w:p>
    <w:p w14:paraId="08F0FB56"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br/>
      </w:r>
    </w:p>
    <w:tbl>
      <w:tblPr>
        <w:tblW w:w="0" w:type="auto"/>
        <w:tblCellMar>
          <w:top w:w="15" w:type="dxa"/>
          <w:left w:w="15" w:type="dxa"/>
          <w:bottom w:w="15" w:type="dxa"/>
          <w:right w:w="15" w:type="dxa"/>
        </w:tblCellMar>
        <w:tblLook w:val="04A0" w:firstRow="1" w:lastRow="0" w:firstColumn="1" w:lastColumn="0" w:noHBand="0" w:noVBand="1"/>
      </w:tblPr>
      <w:tblGrid>
        <w:gridCol w:w="5145"/>
      </w:tblGrid>
      <w:tr w:rsidR="00AC5356" w:rsidRPr="009E180D" w14:paraId="63D4E06A" w14:textId="77777777" w:rsidTr="00AC5356">
        <w:tc>
          <w:tcPr>
            <w:tcW w:w="514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FE6D48E"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p>
          <w:p w14:paraId="75751BE8"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Square, sea, abroad, thing, hotel, capital, city</w:t>
            </w:r>
          </w:p>
          <w:p w14:paraId="28BC88B2"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p>
        </w:tc>
      </w:tr>
    </w:tbl>
    <w:p w14:paraId="78B234D8"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br/>
      </w:r>
    </w:p>
    <w:p w14:paraId="67A249B6"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My cousin had wonderful holidays ___________ last year.</w:t>
      </w:r>
    </w:p>
    <w:p w14:paraId="57F2C613"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You can see a lot of interesting __________ in England.</w:t>
      </w:r>
    </w:p>
    <w:p w14:paraId="17A5A384"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When I was in Moscow I saw Red __________.</w:t>
      </w:r>
    </w:p>
    <w:p w14:paraId="487EC5E9"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There are a lot of cars and buses in a big _________.</w:t>
      </w:r>
    </w:p>
    <w:p w14:paraId="427B5602"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We stayed in a comfortable __________ when we were in London.</w:t>
      </w:r>
    </w:p>
    <w:p w14:paraId="109F66D1"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 ___________ of France is Paris.</w:t>
      </w:r>
    </w:p>
    <w:p w14:paraId="4E381C78"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We went to the _______ last summer.</w:t>
      </w:r>
    </w:p>
    <w:p w14:paraId="59A8F871"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t>
      </w:r>
      <w:r w:rsidRPr="009E180D">
        <w:rPr>
          <w:rFonts w:ascii="Times New Roman" w:eastAsia="Times New Roman" w:hAnsi="Times New Roman" w:cs="Times New Roman"/>
          <w:b/>
          <w:bCs/>
          <w:color w:val="212529"/>
          <w:sz w:val="24"/>
          <w:szCs w:val="24"/>
          <w:lang w:eastAsia="ru-RU"/>
        </w:rPr>
        <w:t>2. Match the titles to the paragraphs, one title is extra.</w:t>
      </w:r>
    </w:p>
    <w:p w14:paraId="424FE084"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Holiday at the Sea</w:t>
      </w:r>
    </w:p>
    <w:p w14:paraId="0D64FD26"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Travelling Abroad</w:t>
      </w:r>
    </w:p>
    <w:p w14:paraId="7650626F"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Tastes Differ</w:t>
      </w:r>
    </w:p>
    <w:p w14:paraId="04DD2F0B"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Camping is the Best Holiday</w:t>
      </w:r>
    </w:p>
    <w:p w14:paraId="34627012"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Summer in the City</w:t>
      </w:r>
    </w:p>
    <w:p w14:paraId="3F72296C" w14:textId="424EEC65" w:rsidR="00AC5356" w:rsidRPr="009E180D" w:rsidRDefault="00AE0D03" w:rsidP="00AC5356">
      <w:pPr>
        <w:shd w:val="clear" w:color="auto" w:fill="FFFFFF"/>
        <w:spacing w:after="100" w:afterAutospacing="1" w:line="306" w:lineRule="atLeast"/>
        <w:jc w:val="center"/>
        <w:rPr>
          <w:rFonts w:ascii="Times New Roman" w:eastAsia="Times New Roman" w:hAnsi="Times New Roman" w:cs="Times New Roman"/>
          <w:color w:val="212529"/>
          <w:sz w:val="24"/>
          <w:szCs w:val="24"/>
          <w:lang w:eastAsia="ru-RU"/>
        </w:rPr>
      </w:pPr>
      <w:r w:rsidRPr="00AF38A4">
        <w:rPr>
          <w:rFonts w:ascii="Times New Roman" w:eastAsia="Times New Roman" w:hAnsi="Times New Roman" w:cs="Times New Roman"/>
          <w:b/>
          <w:bCs/>
          <w:color w:val="212529"/>
          <w:sz w:val="24"/>
          <w:szCs w:val="24"/>
          <w:lang w:eastAsia="ru-RU"/>
        </w:rPr>
        <w:lastRenderedPageBreak/>
        <w:br/>
      </w:r>
      <w:r w:rsidRPr="00AF38A4">
        <w:rPr>
          <w:rFonts w:ascii="Times New Roman" w:eastAsia="Times New Roman" w:hAnsi="Times New Roman" w:cs="Times New Roman"/>
          <w:b/>
          <w:bCs/>
          <w:color w:val="212529"/>
          <w:sz w:val="24"/>
          <w:szCs w:val="24"/>
          <w:lang w:eastAsia="ru-RU"/>
        </w:rPr>
        <w:br/>
      </w:r>
      <w:r w:rsidR="00AC5356" w:rsidRPr="009E180D">
        <w:rPr>
          <w:rFonts w:ascii="Times New Roman" w:eastAsia="Times New Roman" w:hAnsi="Times New Roman" w:cs="Times New Roman"/>
          <w:b/>
          <w:bCs/>
          <w:color w:val="212529"/>
          <w:sz w:val="24"/>
          <w:szCs w:val="24"/>
          <w:lang w:eastAsia="ru-RU"/>
        </w:rPr>
        <w:t>Summer Holidays</w:t>
      </w:r>
    </w:p>
    <w:p w14:paraId="19ABE7A2"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All the people enjoy summer holidays very much. It is a great pleasure to have a rest after the whole year of hard work or study. People like travelling during their summer holidays. Some people go abroad to see new countries, some people prefer to go to the countryside to enjoy country life far from noise and fuss of big cities.</w:t>
      </w:r>
    </w:p>
    <w:p w14:paraId="72E1EBB2"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Some people like spending their holidays in cities, visiting theatres, museums and going sightseeing. Many theatres companies come to Moscow, for example, from other cities. They bring new plays. My friend always spends June and July in the city. There are not so many people in museums or theatres.</w:t>
      </w:r>
    </w:p>
    <w:p w14:paraId="601BEE31"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 prefer to have a holiday at the seaside. I do not like crowds when I am on holiday. My family and I always have our holiday on the coast. The sea and sunshine that is what we look forward to every summer. Hotels at the large seaside towns are rather expensive, so we usually go to a holiday camp.</w:t>
      </w:r>
    </w:p>
    <w:p w14:paraId="2A8DC89C"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 xml:space="preserve">Last year we spent our holidays in such a camp. Each day was full of small joys. We swam in the sea, lay in the sun, played different games. We had a wonderful time. The time flew very quickly. </w:t>
      </w:r>
      <w:r w:rsidRPr="009E180D">
        <w:rPr>
          <w:rFonts w:ascii="Times New Roman" w:eastAsia="Times New Roman" w:hAnsi="Times New Roman" w:cs="Times New Roman"/>
          <w:color w:val="212529"/>
          <w:sz w:val="24"/>
          <w:szCs w:val="24"/>
          <w:lang w:val="ru-RU" w:eastAsia="ru-RU"/>
        </w:rPr>
        <w:t>It was a wonderful holiday.</w:t>
      </w:r>
    </w:p>
    <w:tbl>
      <w:tblPr>
        <w:tblW w:w="0" w:type="auto"/>
        <w:tblCellMar>
          <w:top w:w="15" w:type="dxa"/>
          <w:left w:w="15" w:type="dxa"/>
          <w:bottom w:w="15" w:type="dxa"/>
          <w:right w:w="15" w:type="dxa"/>
        </w:tblCellMar>
        <w:tblLook w:val="04A0" w:firstRow="1" w:lastRow="0" w:firstColumn="1" w:lastColumn="0" w:noHBand="0" w:noVBand="1"/>
      </w:tblPr>
      <w:tblGrid>
        <w:gridCol w:w="2160"/>
        <w:gridCol w:w="2190"/>
        <w:gridCol w:w="2175"/>
        <w:gridCol w:w="2175"/>
      </w:tblGrid>
      <w:tr w:rsidR="00AC5356" w:rsidRPr="009E180D" w14:paraId="4ED796AB" w14:textId="77777777" w:rsidTr="00AC5356">
        <w:tc>
          <w:tcPr>
            <w:tcW w:w="216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C55D759"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1</w:t>
            </w:r>
          </w:p>
        </w:tc>
        <w:tc>
          <w:tcPr>
            <w:tcW w:w="21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4334089"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2</w:t>
            </w:r>
          </w:p>
        </w:tc>
        <w:tc>
          <w:tcPr>
            <w:tcW w:w="217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D3F7B05"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3</w:t>
            </w:r>
          </w:p>
        </w:tc>
        <w:tc>
          <w:tcPr>
            <w:tcW w:w="217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75F51F2"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4</w:t>
            </w:r>
          </w:p>
        </w:tc>
      </w:tr>
      <w:tr w:rsidR="00AC5356" w:rsidRPr="009E180D" w14:paraId="6C7EB3CD" w14:textId="77777777" w:rsidTr="00AC5356">
        <w:tc>
          <w:tcPr>
            <w:tcW w:w="216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FBBEB39"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21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73BC007"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217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A42899C"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217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5A600F0"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r>
    </w:tbl>
    <w:p w14:paraId="53C4BDA7"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br/>
      </w:r>
    </w:p>
    <w:p w14:paraId="3DAC8503"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t>
      </w:r>
      <w:r w:rsidRPr="009E180D">
        <w:rPr>
          <w:rFonts w:ascii="Times New Roman" w:eastAsia="Times New Roman" w:hAnsi="Times New Roman" w:cs="Times New Roman"/>
          <w:b/>
          <w:bCs/>
          <w:color w:val="212529"/>
          <w:sz w:val="24"/>
          <w:szCs w:val="24"/>
          <w:lang w:eastAsia="ru-RU"/>
        </w:rPr>
        <w:t>3. Match the words and the definitions.</w:t>
      </w:r>
    </w:p>
    <w:tbl>
      <w:tblPr>
        <w:tblW w:w="0" w:type="auto"/>
        <w:tblCellMar>
          <w:top w:w="15" w:type="dxa"/>
          <w:left w:w="15" w:type="dxa"/>
          <w:bottom w:w="15" w:type="dxa"/>
          <w:right w:w="15" w:type="dxa"/>
        </w:tblCellMar>
        <w:tblLook w:val="04A0" w:firstRow="1" w:lastRow="0" w:firstColumn="1" w:lastColumn="0" w:noHBand="0" w:noVBand="1"/>
      </w:tblPr>
      <w:tblGrid>
        <w:gridCol w:w="3150"/>
        <w:gridCol w:w="5970"/>
      </w:tblGrid>
      <w:tr w:rsidR="00AC5356" w:rsidRPr="009E180D" w14:paraId="791165B0" w14:textId="77777777" w:rsidTr="00AC5356">
        <w:tc>
          <w:tcPr>
            <w:tcW w:w="315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E7799A9"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cruise</w:t>
            </w:r>
          </w:p>
        </w:tc>
        <w:tc>
          <w:tcPr>
            <w:tcW w:w="597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D4EAC80"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travelling to watch and take pictures of wild animals</w:t>
            </w:r>
          </w:p>
          <w:p w14:paraId="7E3CAEF8"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p>
        </w:tc>
      </w:tr>
      <w:tr w:rsidR="00AC5356" w:rsidRPr="009E180D" w14:paraId="1391CD69" w14:textId="77777777" w:rsidTr="00AC5356">
        <w:tc>
          <w:tcPr>
            <w:tcW w:w="315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B770C0C"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fishing</w:t>
            </w:r>
          </w:p>
        </w:tc>
        <w:tc>
          <w:tcPr>
            <w:tcW w:w="597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115EC9F"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the activity of swimming under water with a container of air on your back</w:t>
            </w:r>
          </w:p>
          <w:p w14:paraId="11235573"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p>
        </w:tc>
      </w:tr>
      <w:tr w:rsidR="00AC5356" w:rsidRPr="009E180D" w14:paraId="09E982BF" w14:textId="77777777" w:rsidTr="00AC5356">
        <w:tc>
          <w:tcPr>
            <w:tcW w:w="315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B81E433"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hiking</w:t>
            </w:r>
          </w:p>
        </w:tc>
        <w:tc>
          <w:tcPr>
            <w:tcW w:w="597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11C5511"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travelling on a ship for pleasure and visiting a number of places</w:t>
            </w:r>
          </w:p>
          <w:p w14:paraId="56F82D2A"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p>
        </w:tc>
      </w:tr>
      <w:tr w:rsidR="00AC5356" w:rsidRPr="009E180D" w14:paraId="6C4478FC" w14:textId="77777777" w:rsidTr="00AC5356">
        <w:tc>
          <w:tcPr>
            <w:tcW w:w="315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E498EBC"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lastRenderedPageBreak/>
              <w:t>safari</w:t>
            </w:r>
          </w:p>
        </w:tc>
        <w:tc>
          <w:tcPr>
            <w:tcW w:w="597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6F5A8B9"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travelling across the sea in a boat</w:t>
            </w:r>
          </w:p>
          <w:p w14:paraId="5956A6A9"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p>
        </w:tc>
      </w:tr>
      <w:tr w:rsidR="00AC5356" w:rsidRPr="009E180D" w14:paraId="7078D19C" w14:textId="77777777" w:rsidTr="00AC5356">
        <w:tc>
          <w:tcPr>
            <w:tcW w:w="315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9E2425A"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sailing</w:t>
            </w:r>
          </w:p>
        </w:tc>
        <w:tc>
          <w:tcPr>
            <w:tcW w:w="597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8183244"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sport in which you move across water standing on a flat board with a sail that you can move</w:t>
            </w:r>
          </w:p>
          <w:p w14:paraId="734D1DB0"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p>
        </w:tc>
      </w:tr>
      <w:tr w:rsidR="00AC5356" w:rsidRPr="009E180D" w14:paraId="7FA2B150" w14:textId="77777777" w:rsidTr="00AC5356">
        <w:tc>
          <w:tcPr>
            <w:tcW w:w="315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60E446E"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scuba diving</w:t>
            </w:r>
          </w:p>
        </w:tc>
        <w:tc>
          <w:tcPr>
            <w:tcW w:w="597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C642C6B"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the activity of walking long distances in the countryside</w:t>
            </w:r>
          </w:p>
          <w:p w14:paraId="3A08D366"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p>
        </w:tc>
      </w:tr>
      <w:tr w:rsidR="00AC5356" w:rsidRPr="009E180D" w14:paraId="590F2868" w14:textId="77777777" w:rsidTr="00AC5356">
        <w:tc>
          <w:tcPr>
            <w:tcW w:w="315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F795249"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swimming</w:t>
            </w:r>
          </w:p>
        </w:tc>
        <w:tc>
          <w:tcPr>
            <w:tcW w:w="597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C5676B1"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the sport of catching fish</w:t>
            </w:r>
          </w:p>
          <w:p w14:paraId="6C14124E"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r>
      <w:tr w:rsidR="00AC5356" w:rsidRPr="009E180D" w14:paraId="3BD15845" w14:textId="77777777" w:rsidTr="00AC5356">
        <w:tc>
          <w:tcPr>
            <w:tcW w:w="315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58DF12D"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windsurfing</w:t>
            </w:r>
          </w:p>
        </w:tc>
        <w:tc>
          <w:tcPr>
            <w:tcW w:w="597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16A2B8F"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moving in the water for pleasure or sport</w:t>
            </w:r>
          </w:p>
          <w:p w14:paraId="0115C91F"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p>
        </w:tc>
      </w:tr>
    </w:tbl>
    <w:p w14:paraId="693416C6"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br/>
      </w:r>
    </w:p>
    <w:tbl>
      <w:tblPr>
        <w:tblW w:w="0" w:type="auto"/>
        <w:tblCellMar>
          <w:top w:w="15" w:type="dxa"/>
          <w:left w:w="15" w:type="dxa"/>
          <w:bottom w:w="15" w:type="dxa"/>
          <w:right w:w="15" w:type="dxa"/>
        </w:tblCellMar>
        <w:tblLook w:val="04A0" w:firstRow="1" w:lastRow="0" w:firstColumn="1" w:lastColumn="0" w:noHBand="0" w:noVBand="1"/>
      </w:tblPr>
      <w:tblGrid>
        <w:gridCol w:w="975"/>
        <w:gridCol w:w="990"/>
        <w:gridCol w:w="990"/>
        <w:gridCol w:w="990"/>
        <w:gridCol w:w="990"/>
        <w:gridCol w:w="990"/>
        <w:gridCol w:w="990"/>
        <w:gridCol w:w="975"/>
      </w:tblGrid>
      <w:tr w:rsidR="00AC5356" w:rsidRPr="009E180D" w14:paraId="469619FA" w14:textId="77777777" w:rsidTr="00AC5356">
        <w:tc>
          <w:tcPr>
            <w:tcW w:w="97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E5A88B8"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1</w:t>
            </w: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23BA5B4"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2</w:t>
            </w: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550C056"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3</w:t>
            </w: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5EF63D6"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4</w:t>
            </w: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BD5ABE2"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5</w:t>
            </w: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F2FDE35"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6</w:t>
            </w: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A6C80AD"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7</w:t>
            </w:r>
          </w:p>
        </w:tc>
        <w:tc>
          <w:tcPr>
            <w:tcW w:w="97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F915C7E" w14:textId="77777777" w:rsidR="00AC5356" w:rsidRPr="009E180D" w:rsidRDefault="00AC5356" w:rsidP="00AC5356">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8</w:t>
            </w:r>
          </w:p>
        </w:tc>
      </w:tr>
      <w:tr w:rsidR="00AC5356" w:rsidRPr="009E180D" w14:paraId="2D3085D0" w14:textId="77777777" w:rsidTr="00AC5356">
        <w:tc>
          <w:tcPr>
            <w:tcW w:w="97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76F5B40"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60C480B"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034A4C4"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EA1B3B7"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C785C61"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07CDA77"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99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0D5F048"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c>
          <w:tcPr>
            <w:tcW w:w="97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A6FC6F4"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p>
        </w:tc>
      </w:tr>
    </w:tbl>
    <w:p w14:paraId="398A4A1D"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br/>
      </w:r>
    </w:p>
    <w:p w14:paraId="094A144E"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t>
      </w:r>
      <w:r w:rsidRPr="009E180D">
        <w:rPr>
          <w:rFonts w:ascii="Times New Roman" w:eastAsia="Times New Roman" w:hAnsi="Times New Roman" w:cs="Times New Roman"/>
          <w:b/>
          <w:bCs/>
          <w:color w:val="212529"/>
          <w:sz w:val="24"/>
          <w:szCs w:val="24"/>
          <w:lang w:eastAsia="ru-RU"/>
        </w:rPr>
        <w:t>4. Complete each sentence with the correct verb form.</w:t>
      </w:r>
    </w:p>
    <w:p w14:paraId="79F998AC"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John _________ (to play) football yesterday.</w:t>
      </w:r>
    </w:p>
    <w:p w14:paraId="7763025B"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Steve and Mark ___________ (not to go) to London in 2015.</w:t>
      </w:r>
    </w:p>
    <w:p w14:paraId="2C5E5146"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 _________ (not to be) at summer camp now. I _______ (to be) at home.</w:t>
      </w:r>
    </w:p>
    <w:p w14:paraId="3960B9C8"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My classmates _______ (to be) at the seaside now.</w:t>
      </w:r>
    </w:p>
    <w:p w14:paraId="4EC3EED8"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My parents __________ (not to be) in the mountains last summer. They ________ (to be) abroad.</w:t>
      </w:r>
    </w:p>
    <w:p w14:paraId="4DAEAF5B"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My friend and I ________ (to be) in town yesterday. We ________ (to be) at the amusement park.</w:t>
      </w:r>
    </w:p>
    <w:p w14:paraId="418A1C90"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Our granddad ________ (to go) fishing last week.</w:t>
      </w:r>
    </w:p>
    <w:p w14:paraId="6A76865E"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p>
    <w:p w14:paraId="600DBDFB"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b/>
          <w:color w:val="212529"/>
          <w:sz w:val="24"/>
          <w:szCs w:val="24"/>
          <w:lang w:val="ru-RU" w:eastAsia="ru-RU"/>
        </w:rPr>
      </w:pPr>
      <w:r w:rsidRPr="009E180D">
        <w:rPr>
          <w:rFonts w:ascii="Times New Roman" w:eastAsia="Times New Roman" w:hAnsi="Times New Roman" w:cs="Times New Roman"/>
          <w:b/>
          <w:color w:val="212529"/>
          <w:sz w:val="24"/>
          <w:szCs w:val="24"/>
          <w:lang w:val="ru-RU" w:eastAsia="ru-RU"/>
        </w:rPr>
        <w:t>Контрольная работа «Природа. Дикие домашние животные. Погода»</w:t>
      </w:r>
    </w:p>
    <w:p w14:paraId="0A3E2D5D" w14:textId="77777777" w:rsidR="00AC5356" w:rsidRPr="009E180D" w:rsidRDefault="00AC5356" w:rsidP="00AC5356">
      <w:pPr>
        <w:pStyle w:val="afb"/>
        <w:numPr>
          <w:ilvl w:val="0"/>
          <w:numId w:val="52"/>
        </w:numPr>
        <w:spacing w:after="200" w:line="276" w:lineRule="auto"/>
        <w:rPr>
          <w:rFonts w:ascii="Times New Roman" w:hAnsi="Times New Roman"/>
          <w:b/>
          <w:bCs/>
          <w:lang w:val="en-US"/>
        </w:rPr>
      </w:pPr>
      <w:r w:rsidRPr="009E180D">
        <w:rPr>
          <w:rFonts w:ascii="Times New Roman" w:hAnsi="Times New Roman"/>
          <w:b/>
          <w:bCs/>
          <w:lang w:val="en-US"/>
        </w:rPr>
        <w:t>Put names of the animals under the correct heading.</w:t>
      </w:r>
    </w:p>
    <w:p w14:paraId="0E5F00D6" w14:textId="77777777" w:rsidR="00AC5356" w:rsidRPr="009E180D" w:rsidRDefault="00AC5356" w:rsidP="00AC5356">
      <w:pPr>
        <w:ind w:left="709"/>
        <w:rPr>
          <w:rFonts w:ascii="Times New Roman" w:hAnsi="Times New Roman" w:cs="Times New Roman"/>
          <w:sz w:val="24"/>
          <w:szCs w:val="24"/>
        </w:rPr>
      </w:pPr>
      <w:r w:rsidRPr="009E180D">
        <w:rPr>
          <w:rFonts w:ascii="Times New Roman" w:hAnsi="Times New Roman" w:cs="Times New Roman"/>
          <w:sz w:val="24"/>
          <w:szCs w:val="24"/>
        </w:rPr>
        <w:t>Bear, cow,beetle,bee,sheep,pig,peacock,geraffe,crocodile,budgie</w:t>
      </w:r>
    </w:p>
    <w:tbl>
      <w:tblPr>
        <w:tblStyle w:val="ad"/>
        <w:tblW w:w="0" w:type="auto"/>
        <w:tblLook w:val="04A0" w:firstRow="1" w:lastRow="0" w:firstColumn="1" w:lastColumn="0" w:noHBand="0" w:noVBand="1"/>
      </w:tblPr>
      <w:tblGrid>
        <w:gridCol w:w="2339"/>
        <w:gridCol w:w="2339"/>
        <w:gridCol w:w="2339"/>
        <w:gridCol w:w="2339"/>
      </w:tblGrid>
      <w:tr w:rsidR="00AC5356" w:rsidRPr="009E180D" w14:paraId="0201781C" w14:textId="77777777" w:rsidTr="00AC5356">
        <w:tc>
          <w:tcPr>
            <w:tcW w:w="2339" w:type="dxa"/>
            <w:tcBorders>
              <w:top w:val="single" w:sz="4" w:space="0" w:color="000000"/>
              <w:left w:val="single" w:sz="4" w:space="0" w:color="000000"/>
              <w:bottom w:val="single" w:sz="4" w:space="0" w:color="000000"/>
              <w:right w:val="single" w:sz="4" w:space="0" w:color="000000"/>
            </w:tcBorders>
            <w:hideMark/>
          </w:tcPr>
          <w:p w14:paraId="6DAFC01F" w14:textId="77777777" w:rsidR="00AC5356" w:rsidRPr="009E180D" w:rsidRDefault="00AC5356">
            <w:pPr>
              <w:spacing w:after="0" w:line="240" w:lineRule="auto"/>
              <w:rPr>
                <w:rFonts w:ascii="Times New Roman" w:eastAsia="Liberation Sans" w:hAnsi="Times New Roman" w:cs="Times New Roman"/>
                <w:b/>
                <w:bCs/>
                <w:sz w:val="24"/>
                <w:szCs w:val="24"/>
              </w:rPr>
            </w:pPr>
            <w:r w:rsidRPr="009E180D">
              <w:rPr>
                <w:rFonts w:ascii="Times New Roman" w:hAnsi="Times New Roman" w:cs="Times New Roman"/>
                <w:b/>
                <w:bCs/>
                <w:sz w:val="24"/>
                <w:szCs w:val="24"/>
              </w:rPr>
              <w:t>pets</w:t>
            </w:r>
          </w:p>
        </w:tc>
        <w:tc>
          <w:tcPr>
            <w:tcW w:w="2339" w:type="dxa"/>
            <w:tcBorders>
              <w:top w:val="single" w:sz="4" w:space="0" w:color="000000"/>
              <w:left w:val="single" w:sz="4" w:space="0" w:color="000000"/>
              <w:bottom w:val="single" w:sz="4" w:space="0" w:color="000000"/>
              <w:right w:val="single" w:sz="4" w:space="0" w:color="000000"/>
            </w:tcBorders>
            <w:hideMark/>
          </w:tcPr>
          <w:p w14:paraId="0A6A4FD0" w14:textId="77777777" w:rsidR="00AC5356" w:rsidRPr="009E180D" w:rsidRDefault="00AC5356">
            <w:pPr>
              <w:spacing w:after="0" w:line="240" w:lineRule="auto"/>
              <w:rPr>
                <w:rFonts w:ascii="Times New Roman" w:eastAsia="Liberation Sans" w:hAnsi="Times New Roman" w:cs="Times New Roman"/>
                <w:b/>
                <w:bCs/>
                <w:sz w:val="24"/>
                <w:szCs w:val="24"/>
              </w:rPr>
            </w:pPr>
            <w:r w:rsidRPr="009E180D">
              <w:rPr>
                <w:rFonts w:ascii="Times New Roman" w:hAnsi="Times New Roman" w:cs="Times New Roman"/>
                <w:b/>
                <w:bCs/>
                <w:sz w:val="24"/>
                <w:szCs w:val="24"/>
              </w:rPr>
              <w:t>Farm animals</w:t>
            </w:r>
          </w:p>
        </w:tc>
        <w:tc>
          <w:tcPr>
            <w:tcW w:w="2339" w:type="dxa"/>
            <w:tcBorders>
              <w:top w:val="single" w:sz="4" w:space="0" w:color="000000"/>
              <w:left w:val="single" w:sz="4" w:space="0" w:color="000000"/>
              <w:bottom w:val="single" w:sz="4" w:space="0" w:color="000000"/>
              <w:right w:val="single" w:sz="4" w:space="0" w:color="000000"/>
            </w:tcBorders>
            <w:hideMark/>
          </w:tcPr>
          <w:p w14:paraId="2B849D6E" w14:textId="77777777" w:rsidR="00AC5356" w:rsidRPr="009E180D" w:rsidRDefault="00AC5356">
            <w:pPr>
              <w:spacing w:after="0" w:line="240" w:lineRule="auto"/>
              <w:rPr>
                <w:rFonts w:ascii="Times New Roman" w:eastAsia="Liberation Sans" w:hAnsi="Times New Roman" w:cs="Times New Roman"/>
                <w:b/>
                <w:bCs/>
                <w:sz w:val="24"/>
                <w:szCs w:val="24"/>
              </w:rPr>
            </w:pPr>
            <w:r w:rsidRPr="009E180D">
              <w:rPr>
                <w:rFonts w:ascii="Times New Roman" w:hAnsi="Times New Roman" w:cs="Times New Roman"/>
                <w:b/>
                <w:bCs/>
                <w:sz w:val="24"/>
                <w:szCs w:val="24"/>
              </w:rPr>
              <w:t>insects</w:t>
            </w:r>
          </w:p>
        </w:tc>
        <w:tc>
          <w:tcPr>
            <w:tcW w:w="2339" w:type="dxa"/>
            <w:tcBorders>
              <w:top w:val="single" w:sz="4" w:space="0" w:color="000000"/>
              <w:left w:val="single" w:sz="4" w:space="0" w:color="000000"/>
              <w:bottom w:val="single" w:sz="4" w:space="0" w:color="000000"/>
              <w:right w:val="single" w:sz="4" w:space="0" w:color="000000"/>
            </w:tcBorders>
            <w:hideMark/>
          </w:tcPr>
          <w:p w14:paraId="199847A6" w14:textId="77777777" w:rsidR="00AC5356" w:rsidRPr="009E180D" w:rsidRDefault="00AC5356">
            <w:pPr>
              <w:spacing w:after="0" w:line="240" w:lineRule="auto"/>
              <w:rPr>
                <w:rFonts w:ascii="Times New Roman" w:eastAsia="Liberation Sans" w:hAnsi="Times New Roman" w:cs="Times New Roman"/>
                <w:b/>
                <w:bCs/>
                <w:sz w:val="24"/>
                <w:szCs w:val="24"/>
              </w:rPr>
            </w:pPr>
            <w:r w:rsidRPr="009E180D">
              <w:rPr>
                <w:rFonts w:ascii="Times New Roman" w:hAnsi="Times New Roman" w:cs="Times New Roman"/>
                <w:b/>
                <w:bCs/>
                <w:sz w:val="24"/>
                <w:szCs w:val="24"/>
              </w:rPr>
              <w:t>Wild animals</w:t>
            </w:r>
          </w:p>
        </w:tc>
      </w:tr>
    </w:tbl>
    <w:p w14:paraId="0D69849F" w14:textId="77777777" w:rsidR="00AC5356" w:rsidRPr="009E180D" w:rsidRDefault="00AC5356" w:rsidP="00AC5356">
      <w:pPr>
        <w:ind w:left="709"/>
        <w:rPr>
          <w:rFonts w:ascii="Times New Roman" w:eastAsia="Liberation Sans" w:hAnsi="Times New Roman" w:cs="Times New Roman"/>
          <w:b/>
          <w:bCs/>
          <w:sz w:val="24"/>
          <w:szCs w:val="24"/>
        </w:rPr>
      </w:pPr>
    </w:p>
    <w:p w14:paraId="24116EF4" w14:textId="77777777" w:rsidR="00AC5356" w:rsidRPr="009E180D" w:rsidRDefault="00AC5356" w:rsidP="00AC5356">
      <w:pPr>
        <w:rPr>
          <w:rFonts w:ascii="Times New Roman" w:hAnsi="Times New Roman" w:cs="Times New Roman"/>
          <w:b/>
          <w:bCs/>
          <w:sz w:val="24"/>
          <w:szCs w:val="24"/>
        </w:rPr>
      </w:pPr>
      <w:r w:rsidRPr="009E180D">
        <w:rPr>
          <w:rFonts w:ascii="Times New Roman" w:hAnsi="Times New Roman" w:cs="Times New Roman"/>
          <w:b/>
          <w:bCs/>
          <w:sz w:val="24"/>
          <w:szCs w:val="24"/>
        </w:rPr>
        <w:t>2. Find the odd word</w:t>
      </w:r>
    </w:p>
    <w:p w14:paraId="4BDA510B" w14:textId="77777777" w:rsidR="00AC5356" w:rsidRPr="009E180D" w:rsidRDefault="00AC5356" w:rsidP="00AC5356">
      <w:pPr>
        <w:ind w:left="709"/>
        <w:rPr>
          <w:rFonts w:ascii="Times New Roman" w:hAnsi="Times New Roman" w:cs="Times New Roman"/>
          <w:sz w:val="24"/>
          <w:szCs w:val="24"/>
        </w:rPr>
      </w:pPr>
      <w:r w:rsidRPr="009E180D">
        <w:rPr>
          <w:rFonts w:ascii="Times New Roman" w:hAnsi="Times New Roman" w:cs="Times New Roman"/>
          <w:sz w:val="24"/>
          <w:szCs w:val="24"/>
        </w:rPr>
        <w:t>1.elephant,fur,trunk,tail</w:t>
      </w:r>
    </w:p>
    <w:p w14:paraId="1163FB00" w14:textId="77777777" w:rsidR="00AC5356" w:rsidRPr="009E180D" w:rsidRDefault="00AC5356" w:rsidP="00AC5356">
      <w:pPr>
        <w:ind w:left="709"/>
        <w:rPr>
          <w:rFonts w:ascii="Times New Roman" w:hAnsi="Times New Roman" w:cs="Times New Roman"/>
          <w:sz w:val="24"/>
          <w:szCs w:val="24"/>
        </w:rPr>
      </w:pPr>
      <w:r w:rsidRPr="009E180D">
        <w:rPr>
          <w:rFonts w:ascii="Times New Roman" w:hAnsi="Times New Roman" w:cs="Times New Roman"/>
          <w:sz w:val="24"/>
          <w:szCs w:val="24"/>
        </w:rPr>
        <w:t>2.feathers, beak, insect,wings</w:t>
      </w:r>
    </w:p>
    <w:p w14:paraId="43A0E6F9" w14:textId="77777777" w:rsidR="00AC5356" w:rsidRPr="009E180D" w:rsidRDefault="00AC5356" w:rsidP="00AC5356">
      <w:pPr>
        <w:ind w:left="709"/>
        <w:rPr>
          <w:rFonts w:ascii="Times New Roman" w:hAnsi="Times New Roman" w:cs="Times New Roman"/>
          <w:sz w:val="24"/>
          <w:szCs w:val="24"/>
        </w:rPr>
      </w:pPr>
      <w:r w:rsidRPr="009E180D">
        <w:rPr>
          <w:rFonts w:ascii="Times New Roman" w:hAnsi="Times New Roman" w:cs="Times New Roman"/>
          <w:sz w:val="24"/>
          <w:szCs w:val="24"/>
        </w:rPr>
        <w:t>3.lion, paw, tail, feather</w:t>
      </w:r>
    </w:p>
    <w:p w14:paraId="0EC9AC3C" w14:textId="77777777" w:rsidR="00AC5356" w:rsidRPr="009E180D" w:rsidRDefault="00AC5356" w:rsidP="00AC5356">
      <w:pPr>
        <w:rPr>
          <w:rFonts w:ascii="Times New Roman" w:hAnsi="Times New Roman" w:cs="Times New Roman"/>
          <w:b/>
          <w:bCs/>
          <w:sz w:val="24"/>
          <w:szCs w:val="24"/>
        </w:rPr>
      </w:pPr>
      <w:r w:rsidRPr="009E180D">
        <w:rPr>
          <w:rFonts w:ascii="Times New Roman" w:hAnsi="Times New Roman" w:cs="Times New Roman"/>
          <w:b/>
          <w:bCs/>
          <w:sz w:val="24"/>
          <w:szCs w:val="24"/>
        </w:rPr>
        <w:t>3.Use the   prompts to write questions and give short answers .</w:t>
      </w:r>
    </w:p>
    <w:p w14:paraId="69E1421A" w14:textId="77777777" w:rsidR="00AC5356" w:rsidRPr="009E180D" w:rsidRDefault="00AC5356" w:rsidP="00AC5356">
      <w:pPr>
        <w:pStyle w:val="afb"/>
        <w:numPr>
          <w:ilvl w:val="0"/>
          <w:numId w:val="53"/>
        </w:numPr>
        <w:spacing w:after="200" w:line="276" w:lineRule="auto"/>
        <w:rPr>
          <w:rFonts w:ascii="Times New Roman" w:hAnsi="Times New Roman"/>
        </w:rPr>
      </w:pPr>
      <w:r w:rsidRPr="009E180D">
        <w:rPr>
          <w:rFonts w:ascii="Times New Roman" w:hAnsi="Times New Roman"/>
        </w:rPr>
        <w:t>you / like / tigers (X)</w:t>
      </w:r>
    </w:p>
    <w:p w14:paraId="01B1C427" w14:textId="77777777" w:rsidR="00AC5356" w:rsidRPr="009E180D" w:rsidRDefault="00AC5356" w:rsidP="00AC5356">
      <w:pPr>
        <w:pStyle w:val="afb"/>
        <w:numPr>
          <w:ilvl w:val="0"/>
          <w:numId w:val="53"/>
        </w:numPr>
        <w:spacing w:after="200" w:line="276" w:lineRule="auto"/>
        <w:rPr>
          <w:rFonts w:ascii="Times New Roman" w:hAnsi="Times New Roman"/>
        </w:rPr>
      </w:pPr>
      <w:r w:rsidRPr="009E180D">
        <w:rPr>
          <w:rFonts w:ascii="Times New Roman" w:hAnsi="Times New Roman"/>
        </w:rPr>
        <w:t>She / eat / vegetables (V)</w:t>
      </w:r>
    </w:p>
    <w:p w14:paraId="1BBEC471" w14:textId="77777777" w:rsidR="00AC5356" w:rsidRPr="009E180D" w:rsidRDefault="00AC5356" w:rsidP="00AC5356">
      <w:pPr>
        <w:pStyle w:val="afb"/>
        <w:numPr>
          <w:ilvl w:val="0"/>
          <w:numId w:val="53"/>
        </w:numPr>
        <w:spacing w:after="200" w:line="276" w:lineRule="auto"/>
        <w:rPr>
          <w:rFonts w:ascii="Times New Roman" w:hAnsi="Times New Roman"/>
          <w:lang w:val="en-US"/>
        </w:rPr>
      </w:pPr>
      <w:r w:rsidRPr="009E180D">
        <w:rPr>
          <w:rFonts w:ascii="Times New Roman" w:hAnsi="Times New Roman"/>
          <w:lang w:val="en-US"/>
        </w:rPr>
        <w:t>They / like / the animals (V)</w:t>
      </w:r>
    </w:p>
    <w:p w14:paraId="0082E658" w14:textId="77777777" w:rsidR="00AC5356" w:rsidRPr="009E180D" w:rsidRDefault="00AC5356" w:rsidP="00AC5356">
      <w:pPr>
        <w:rPr>
          <w:rFonts w:ascii="Times New Roman" w:hAnsi="Times New Roman" w:cs="Times New Roman"/>
          <w:b/>
          <w:bCs/>
          <w:sz w:val="24"/>
          <w:szCs w:val="24"/>
        </w:rPr>
      </w:pPr>
      <w:r w:rsidRPr="009E180D">
        <w:rPr>
          <w:rFonts w:ascii="Times New Roman" w:hAnsi="Times New Roman" w:cs="Times New Roman"/>
          <w:b/>
          <w:bCs/>
          <w:sz w:val="24"/>
          <w:szCs w:val="24"/>
        </w:rPr>
        <w:t>4.Put miss words</w:t>
      </w:r>
    </w:p>
    <w:p w14:paraId="38CB666E" w14:textId="77777777" w:rsidR="00AC5356" w:rsidRPr="009E180D" w:rsidRDefault="00AC5356" w:rsidP="00AC5356">
      <w:pPr>
        <w:rPr>
          <w:rFonts w:ascii="Times New Roman" w:hAnsi="Times New Roman" w:cs="Times New Roman"/>
          <w:sz w:val="24"/>
          <w:szCs w:val="24"/>
        </w:rPr>
      </w:pPr>
      <w:r w:rsidRPr="009E180D">
        <w:rPr>
          <w:rFonts w:ascii="Times New Roman" w:hAnsi="Times New Roman" w:cs="Times New Roman"/>
          <w:color w:val="333333"/>
          <w:sz w:val="24"/>
          <w:szCs w:val="24"/>
        </w:rPr>
        <w:t>August,</w:t>
      </w:r>
      <w:r w:rsidRPr="009E180D">
        <w:rPr>
          <w:rFonts w:ascii="Times New Roman" w:hAnsi="Times New Roman" w:cs="Times New Roman"/>
          <w:sz w:val="24"/>
          <w:szCs w:val="24"/>
        </w:rPr>
        <w:t xml:space="preserve"> </w:t>
      </w:r>
      <w:r w:rsidRPr="009E180D">
        <w:rPr>
          <w:rFonts w:ascii="Times New Roman" w:hAnsi="Times New Roman" w:cs="Times New Roman"/>
          <w:color w:val="333333"/>
          <w:sz w:val="24"/>
          <w:szCs w:val="24"/>
        </w:rPr>
        <w:t xml:space="preserve">sunny, </w:t>
      </w:r>
      <w:r w:rsidRPr="009E180D">
        <w:rPr>
          <w:rFonts w:ascii="Times New Roman" w:hAnsi="Times New Roman" w:cs="Times New Roman"/>
          <w:sz w:val="24"/>
          <w:szCs w:val="24"/>
        </w:rPr>
        <w:t>are,</w:t>
      </w:r>
      <w:r w:rsidRPr="009E180D">
        <w:rPr>
          <w:rFonts w:ascii="Times New Roman" w:hAnsi="Times New Roman" w:cs="Times New Roman"/>
          <w:color w:val="333333"/>
          <w:sz w:val="24"/>
          <w:szCs w:val="24"/>
        </w:rPr>
        <w:t xml:space="preserve">  snowy,   autumn, January,</w:t>
      </w:r>
      <w:r w:rsidRPr="009E180D">
        <w:rPr>
          <w:rFonts w:ascii="Times New Roman" w:hAnsi="Times New Roman" w:cs="Times New Roman"/>
          <w:sz w:val="24"/>
          <w:szCs w:val="24"/>
        </w:rPr>
        <w:t xml:space="preserve"> </w:t>
      </w:r>
      <w:r w:rsidRPr="009E180D">
        <w:rPr>
          <w:rFonts w:ascii="Times New Roman" w:hAnsi="Times New Roman" w:cs="Times New Roman"/>
          <w:color w:val="333333"/>
          <w:sz w:val="24"/>
          <w:szCs w:val="24"/>
        </w:rPr>
        <w:t>summer, March,</w:t>
      </w:r>
    </w:p>
    <w:p w14:paraId="6E256718" w14:textId="77777777" w:rsidR="00AC5356" w:rsidRPr="009E180D" w:rsidRDefault="00AC5356" w:rsidP="00AC5356">
      <w:pPr>
        <w:shd w:val="clear" w:color="auto" w:fill="FFFFFF"/>
        <w:spacing w:after="150"/>
        <w:ind w:left="120"/>
        <w:jc w:val="both"/>
        <w:rPr>
          <w:rFonts w:ascii="Times New Roman" w:hAnsi="Times New Roman" w:cs="Times New Roman"/>
          <w:sz w:val="24"/>
          <w:szCs w:val="24"/>
        </w:rPr>
      </w:pPr>
      <w:r w:rsidRPr="009E180D">
        <w:rPr>
          <w:rFonts w:ascii="Times New Roman" w:hAnsi="Times New Roman" w:cs="Times New Roman"/>
          <w:color w:val="333333"/>
          <w:sz w:val="24"/>
          <w:szCs w:val="24"/>
        </w:rPr>
        <w:t>There1)______ 4 seasons in a year: winter, spring, 2)______  and autumn (fall).</w:t>
      </w:r>
    </w:p>
    <w:p w14:paraId="2BF106EB" w14:textId="77777777" w:rsidR="00AC5356" w:rsidRPr="009E180D" w:rsidRDefault="00AC5356" w:rsidP="00AC5356">
      <w:pPr>
        <w:shd w:val="clear" w:color="auto" w:fill="FFFFFF"/>
        <w:spacing w:after="150"/>
        <w:ind w:left="120"/>
        <w:jc w:val="both"/>
        <w:rPr>
          <w:rFonts w:ascii="Times New Roman" w:hAnsi="Times New Roman" w:cs="Times New Roman"/>
          <w:sz w:val="24"/>
          <w:szCs w:val="24"/>
        </w:rPr>
      </w:pPr>
      <w:r w:rsidRPr="009E180D">
        <w:rPr>
          <w:rFonts w:ascii="Times New Roman" w:hAnsi="Times New Roman" w:cs="Times New Roman"/>
          <w:color w:val="333333"/>
          <w:sz w:val="24"/>
          <w:szCs w:val="24"/>
        </w:rPr>
        <w:t>In winter and in autumn is cold, 3)_______ and nice.</w:t>
      </w:r>
    </w:p>
    <w:p w14:paraId="58A3414F" w14:textId="77777777" w:rsidR="00AC5356" w:rsidRPr="009E180D" w:rsidRDefault="00AC5356" w:rsidP="00AC5356">
      <w:pPr>
        <w:shd w:val="clear" w:color="auto" w:fill="FFFFFF"/>
        <w:spacing w:after="150"/>
        <w:ind w:left="120"/>
        <w:jc w:val="both"/>
        <w:rPr>
          <w:rFonts w:ascii="Times New Roman" w:hAnsi="Times New Roman" w:cs="Times New Roman"/>
          <w:sz w:val="24"/>
          <w:szCs w:val="24"/>
        </w:rPr>
      </w:pPr>
      <w:r w:rsidRPr="009E180D">
        <w:rPr>
          <w:rFonts w:ascii="Times New Roman" w:hAnsi="Times New Roman" w:cs="Times New Roman"/>
          <w:color w:val="333333"/>
          <w:sz w:val="24"/>
          <w:szCs w:val="24"/>
        </w:rPr>
        <w:t>In summer and in spring is warm, 4)____. It is beautiful time.</w:t>
      </w:r>
    </w:p>
    <w:p w14:paraId="0A0D48AC" w14:textId="77777777" w:rsidR="00AC5356" w:rsidRPr="009E180D" w:rsidRDefault="00AC5356" w:rsidP="00AC5356">
      <w:pPr>
        <w:shd w:val="clear" w:color="auto" w:fill="FFFFFF"/>
        <w:spacing w:after="150"/>
        <w:ind w:left="120"/>
        <w:jc w:val="both"/>
        <w:rPr>
          <w:rFonts w:ascii="Times New Roman" w:hAnsi="Times New Roman" w:cs="Times New Roman"/>
          <w:sz w:val="24"/>
          <w:szCs w:val="24"/>
        </w:rPr>
      </w:pPr>
      <w:r w:rsidRPr="009E180D">
        <w:rPr>
          <w:rFonts w:ascii="Times New Roman" w:hAnsi="Times New Roman" w:cs="Times New Roman"/>
          <w:color w:val="333333"/>
          <w:sz w:val="24"/>
          <w:szCs w:val="24"/>
        </w:rPr>
        <w:lastRenderedPageBreak/>
        <w:t>There are three months </w:t>
      </w:r>
      <w:r w:rsidRPr="009E180D">
        <w:rPr>
          <w:rFonts w:ascii="Times New Roman" w:hAnsi="Times New Roman" w:cs="Times New Roman"/>
          <w:b/>
          <w:color w:val="333333"/>
          <w:sz w:val="24"/>
          <w:szCs w:val="24"/>
        </w:rPr>
        <w:t>in winter</w:t>
      </w:r>
      <w:r w:rsidRPr="009E180D">
        <w:rPr>
          <w:rFonts w:ascii="Times New Roman" w:hAnsi="Times New Roman" w:cs="Times New Roman"/>
          <w:color w:val="333333"/>
          <w:sz w:val="24"/>
          <w:szCs w:val="24"/>
        </w:rPr>
        <w:t>:  December, 5)___ and February.</w:t>
      </w:r>
    </w:p>
    <w:p w14:paraId="3AA9A136" w14:textId="77777777" w:rsidR="00AC5356" w:rsidRPr="009E180D" w:rsidRDefault="00AC5356" w:rsidP="00AC5356">
      <w:pPr>
        <w:shd w:val="clear" w:color="auto" w:fill="FFFFFF"/>
        <w:spacing w:after="150"/>
        <w:ind w:left="120"/>
        <w:jc w:val="both"/>
        <w:rPr>
          <w:rFonts w:ascii="Times New Roman" w:hAnsi="Times New Roman" w:cs="Times New Roman"/>
          <w:sz w:val="24"/>
          <w:szCs w:val="24"/>
        </w:rPr>
      </w:pPr>
      <w:r w:rsidRPr="009E180D">
        <w:rPr>
          <w:rFonts w:ascii="Times New Roman" w:hAnsi="Times New Roman" w:cs="Times New Roman"/>
          <w:color w:val="333333"/>
          <w:sz w:val="24"/>
          <w:szCs w:val="24"/>
        </w:rPr>
        <w:t>There are three months </w:t>
      </w:r>
      <w:r w:rsidRPr="009E180D">
        <w:rPr>
          <w:rFonts w:ascii="Times New Roman" w:hAnsi="Times New Roman" w:cs="Times New Roman"/>
          <w:b/>
          <w:color w:val="333333"/>
          <w:sz w:val="24"/>
          <w:szCs w:val="24"/>
        </w:rPr>
        <w:t>in spring</w:t>
      </w:r>
      <w:r w:rsidRPr="009E180D">
        <w:rPr>
          <w:rFonts w:ascii="Times New Roman" w:hAnsi="Times New Roman" w:cs="Times New Roman"/>
          <w:color w:val="333333"/>
          <w:sz w:val="24"/>
          <w:szCs w:val="24"/>
        </w:rPr>
        <w:t>: 6)____, April and May.</w:t>
      </w:r>
    </w:p>
    <w:p w14:paraId="189A6D56" w14:textId="77777777" w:rsidR="00AC5356" w:rsidRPr="009E180D" w:rsidRDefault="00AC5356" w:rsidP="00AC5356">
      <w:pPr>
        <w:shd w:val="clear" w:color="auto" w:fill="FFFFFF"/>
        <w:spacing w:after="150"/>
        <w:ind w:left="120"/>
        <w:jc w:val="both"/>
        <w:rPr>
          <w:rFonts w:ascii="Times New Roman" w:hAnsi="Times New Roman" w:cs="Times New Roman"/>
          <w:sz w:val="24"/>
          <w:szCs w:val="24"/>
        </w:rPr>
      </w:pPr>
      <w:r w:rsidRPr="009E180D">
        <w:rPr>
          <w:rFonts w:ascii="Times New Roman" w:hAnsi="Times New Roman" w:cs="Times New Roman"/>
          <w:color w:val="333333"/>
          <w:sz w:val="24"/>
          <w:szCs w:val="24"/>
        </w:rPr>
        <w:t>There are three months </w:t>
      </w:r>
      <w:r w:rsidRPr="009E180D">
        <w:rPr>
          <w:rFonts w:ascii="Times New Roman" w:hAnsi="Times New Roman" w:cs="Times New Roman"/>
          <w:b/>
          <w:color w:val="333333"/>
          <w:sz w:val="24"/>
          <w:szCs w:val="24"/>
        </w:rPr>
        <w:t>in summer:</w:t>
      </w:r>
      <w:r w:rsidRPr="009E180D">
        <w:rPr>
          <w:rFonts w:ascii="Times New Roman" w:hAnsi="Times New Roman" w:cs="Times New Roman"/>
          <w:color w:val="333333"/>
          <w:sz w:val="24"/>
          <w:szCs w:val="24"/>
        </w:rPr>
        <w:t> June, July and 7) ____.</w:t>
      </w:r>
    </w:p>
    <w:p w14:paraId="7761321D" w14:textId="77777777" w:rsidR="00AC5356" w:rsidRPr="009E180D" w:rsidRDefault="00AC5356" w:rsidP="00AC5356">
      <w:pPr>
        <w:shd w:val="clear" w:color="auto" w:fill="FFFFFF"/>
        <w:spacing w:after="150"/>
        <w:ind w:left="120"/>
        <w:jc w:val="both"/>
        <w:rPr>
          <w:rFonts w:ascii="Times New Roman" w:hAnsi="Times New Roman" w:cs="Times New Roman"/>
          <w:sz w:val="24"/>
          <w:szCs w:val="24"/>
        </w:rPr>
      </w:pPr>
      <w:r w:rsidRPr="009E180D">
        <w:rPr>
          <w:rFonts w:ascii="Times New Roman" w:hAnsi="Times New Roman" w:cs="Times New Roman"/>
          <w:color w:val="333333"/>
          <w:sz w:val="24"/>
          <w:szCs w:val="24"/>
        </w:rPr>
        <w:t>There are three months </w:t>
      </w:r>
      <w:r w:rsidRPr="009E180D">
        <w:rPr>
          <w:rFonts w:ascii="Times New Roman" w:hAnsi="Times New Roman" w:cs="Times New Roman"/>
          <w:b/>
          <w:color w:val="333333"/>
          <w:sz w:val="24"/>
          <w:szCs w:val="24"/>
        </w:rPr>
        <w:t xml:space="preserve">in </w:t>
      </w:r>
      <w:r w:rsidRPr="009E180D">
        <w:rPr>
          <w:rFonts w:ascii="Times New Roman" w:hAnsi="Times New Roman" w:cs="Times New Roman"/>
          <w:color w:val="333333"/>
          <w:sz w:val="24"/>
          <w:szCs w:val="24"/>
        </w:rPr>
        <w:t>8_______: September, October and November.</w:t>
      </w:r>
    </w:p>
    <w:p w14:paraId="66CC7360"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b/>
          <w:color w:val="212529"/>
          <w:sz w:val="24"/>
          <w:szCs w:val="24"/>
          <w:lang w:eastAsia="ru-RU"/>
        </w:rPr>
      </w:pPr>
    </w:p>
    <w:p w14:paraId="7692B06C" w14:textId="4D7425B1" w:rsidR="00AC5356" w:rsidRPr="009E180D" w:rsidRDefault="00AC5356" w:rsidP="00AE0D03">
      <w:pPr>
        <w:spacing w:after="0" w:line="240" w:lineRule="auto"/>
        <w:rPr>
          <w:rFonts w:ascii="Times New Roman" w:eastAsia="Times New Roman" w:hAnsi="Times New Roman" w:cs="Times New Roman"/>
          <w:b/>
          <w:color w:val="212529"/>
          <w:sz w:val="24"/>
          <w:szCs w:val="24"/>
          <w:lang w:eastAsia="ru-RU"/>
        </w:rPr>
      </w:pPr>
      <w:r w:rsidRPr="009E180D">
        <w:rPr>
          <w:rFonts w:ascii="Times New Roman" w:eastAsia="Times New Roman" w:hAnsi="Times New Roman" w:cs="Times New Roman"/>
          <w:b/>
          <w:color w:val="212529"/>
          <w:sz w:val="24"/>
          <w:szCs w:val="24"/>
          <w:lang w:val="ru-RU" w:eastAsia="ru-RU"/>
        </w:rPr>
        <w:t>Контрольная работа «Родной город. Село. Транспорт</w:t>
      </w:r>
      <w:r w:rsidRPr="009E180D">
        <w:rPr>
          <w:rFonts w:ascii="Times New Roman" w:eastAsia="Times New Roman" w:hAnsi="Times New Roman" w:cs="Times New Roman"/>
          <w:b/>
          <w:color w:val="212529"/>
          <w:sz w:val="24"/>
          <w:szCs w:val="24"/>
          <w:lang w:eastAsia="ru-RU"/>
        </w:rPr>
        <w:t>»</w:t>
      </w:r>
    </w:p>
    <w:p w14:paraId="74870B81"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 </w:t>
      </w:r>
      <w:r w:rsidRPr="009E180D">
        <w:rPr>
          <w:rFonts w:ascii="Times New Roman" w:eastAsia="Times New Roman" w:hAnsi="Times New Roman" w:cs="Times New Roman"/>
          <w:b/>
          <w:bCs/>
          <w:color w:val="212529"/>
          <w:sz w:val="24"/>
          <w:szCs w:val="24"/>
          <w:lang w:eastAsia="ru-RU"/>
        </w:rPr>
        <w:t>1. Read the text and mark the sentences with “T” if they are true and with “F” if they are false.</w:t>
      </w:r>
    </w:p>
    <w:p w14:paraId="7BD13FD5" w14:textId="77777777" w:rsidR="00AC5356" w:rsidRPr="009E180D" w:rsidRDefault="00AC5356" w:rsidP="00AC5356">
      <w:pPr>
        <w:shd w:val="clear" w:color="auto" w:fill="FFFFFF"/>
        <w:spacing w:after="100" w:afterAutospacing="1" w:line="306" w:lineRule="atLeast"/>
        <w:jc w:val="center"/>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The city and the countryside</w:t>
      </w:r>
    </w:p>
    <w:p w14:paraId="258AC4D8"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Hi. My name`s Jenny. I`m 14 years old. I live in a big city in England. I think life in a big city is fantastic. I have always lots of things to do and there are lots of places to visit. I like going to the theatre or cinema and visiting museums. I love music, so, we go to the concerts with my friends.</w:t>
      </w:r>
    </w:p>
    <w:p w14:paraId="57AE4CB0"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One thing I don`t like about the city is the transport. There are always lots of cars and buses.</w:t>
      </w:r>
    </w:p>
    <w:p w14:paraId="54C0DAF2"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My best friend Daniel lives in a small village. Daniel thinks life in the country is very nice. There is no traffic.</w:t>
      </w:r>
    </w:p>
    <w:p w14:paraId="059C5C0C"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It is quiet and peaceful in the countryside. There are a lot of trees around. You can see wonderful flowers everywhere. There is a beautiful lake and a wonderful forest. He usually goes swimming in the lake.</w:t>
      </w:r>
    </w:p>
    <w:p w14:paraId="5A83DB93"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Daniel often visits me. We do a lot of things together. We often go to the cinema or swimming in a fantastic swimming pool.</w:t>
      </w:r>
    </w:p>
    <w:p w14:paraId="0F8B7E7B"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 often visit Daniel too. Then we like walking in the forest or swimming in the lake.</w:t>
      </w:r>
    </w:p>
    <w:p w14:paraId="757FF39F"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I. TRUE OR FALSE</w:t>
      </w:r>
    </w:p>
    <w:p w14:paraId="48B20AC8"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 Jenny likes living in the city. _____</w:t>
      </w:r>
    </w:p>
    <w:p w14:paraId="71546369"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2. She doesn`t like cinema or theatre. _____</w:t>
      </w:r>
    </w:p>
    <w:p w14:paraId="4D769B4B"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3. Jenny goes to the concerts with parents. _____</w:t>
      </w:r>
    </w:p>
    <w:p w14:paraId="5A3078AB"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4. Jenny and Daniel do a lot of things together. _____</w:t>
      </w:r>
    </w:p>
    <w:p w14:paraId="10920B98"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5. Jenny and Daniel like swimming in the sea. _____</w:t>
      </w:r>
    </w:p>
    <w:p w14:paraId="4DD38708" w14:textId="7BD6E0B9" w:rsidR="00AC5356" w:rsidRPr="009E180D" w:rsidRDefault="00AE0D03"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br/>
      </w:r>
      <w:r w:rsidR="00AC5356" w:rsidRPr="009E180D">
        <w:rPr>
          <w:rFonts w:ascii="Times New Roman" w:eastAsia="Times New Roman" w:hAnsi="Times New Roman" w:cs="Times New Roman"/>
          <w:color w:val="212529"/>
          <w:sz w:val="24"/>
          <w:szCs w:val="24"/>
          <w:lang w:eastAsia="ru-RU"/>
        </w:rPr>
        <w:t>№ </w:t>
      </w:r>
      <w:r w:rsidR="00AC5356" w:rsidRPr="009E180D">
        <w:rPr>
          <w:rFonts w:ascii="Times New Roman" w:eastAsia="Times New Roman" w:hAnsi="Times New Roman" w:cs="Times New Roman"/>
          <w:b/>
          <w:bCs/>
          <w:color w:val="212529"/>
          <w:sz w:val="24"/>
          <w:szCs w:val="24"/>
          <w:lang w:eastAsia="ru-RU"/>
        </w:rPr>
        <w:t>2. Read the letter and fill in the gaps with the words from the box.</w:t>
      </w:r>
    </w:p>
    <w:tbl>
      <w:tblPr>
        <w:tblW w:w="0" w:type="auto"/>
        <w:tblCellMar>
          <w:top w:w="15" w:type="dxa"/>
          <w:left w:w="15" w:type="dxa"/>
          <w:bottom w:w="15" w:type="dxa"/>
          <w:right w:w="15" w:type="dxa"/>
        </w:tblCellMar>
        <w:tblLook w:val="04A0" w:firstRow="1" w:lastRow="0" w:firstColumn="1" w:lastColumn="0" w:noHBand="0" w:noVBand="1"/>
      </w:tblPr>
      <w:tblGrid>
        <w:gridCol w:w="9330"/>
      </w:tblGrid>
      <w:tr w:rsidR="00AC5356" w:rsidRPr="009E180D" w14:paraId="0327702C" w14:textId="77777777" w:rsidTr="00AC5356">
        <w:trPr>
          <w:trHeight w:val="750"/>
        </w:trPr>
        <w:tc>
          <w:tcPr>
            <w:tcW w:w="933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6F01C51"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beautiful, write, in the country, behind, mountains,</w:t>
            </w:r>
          </w:p>
          <w:p w14:paraId="047B242C" w14:textId="77777777" w:rsidR="00AC5356" w:rsidRPr="009E180D" w:rsidRDefault="00AC5356" w:rsidP="00AC5356">
            <w:pPr>
              <w:spacing w:after="100" w:afterAutospacing="1" w:line="306"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garden, swim, apple, river.</w:t>
            </w:r>
          </w:p>
        </w:tc>
      </w:tr>
    </w:tbl>
    <w:p w14:paraId="1B0706B4"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p>
    <w:p w14:paraId="7798DC24"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Dear Alex,</w:t>
      </w:r>
    </w:p>
    <w:p w14:paraId="3E423D20"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Thank you for your letter. I am Vova. I am from Russia. My country is large and _______________________. There are many cities and towns in Russia. But I live _____________________________. I live with my mum and dad. Our house isn’t big. There is a green _____________ with ______________ trees and flowers ___________ my house. There is a river next to the forest. My friend and I ________ there in summer. There is an old bridge over the ______________. We’ve got a cow, five sheep, a horse, a dog and a cat. I like to read books about seas, oceans, _____________ and deserts.</w:t>
      </w:r>
    </w:p>
    <w:p w14:paraId="0E2FCBC5"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______________ me about your country and your town, please.</w:t>
      </w:r>
    </w:p>
    <w:p w14:paraId="5AA9018F"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Your pen friend,</w:t>
      </w:r>
    </w:p>
    <w:p w14:paraId="20AD9F3F"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Vova</w:t>
      </w:r>
    </w:p>
    <w:p w14:paraId="3FC2F4A0"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 </w:t>
      </w:r>
      <w:r w:rsidRPr="009E180D">
        <w:rPr>
          <w:rFonts w:ascii="Times New Roman" w:eastAsia="Times New Roman" w:hAnsi="Times New Roman" w:cs="Times New Roman"/>
          <w:b/>
          <w:bCs/>
          <w:color w:val="212529"/>
          <w:sz w:val="24"/>
          <w:szCs w:val="24"/>
          <w:lang w:eastAsia="ru-RU"/>
        </w:rPr>
        <w:t>3. Choose the correct verb form and underline it.</w:t>
      </w:r>
    </w:p>
    <w:p w14:paraId="352F7591"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Ann and David are/am staying in London now.</w:t>
      </w:r>
    </w:p>
    <w:p w14:paraId="78BE148A"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Dennis is/are asking the way to the museum.</w:t>
      </w:r>
    </w:p>
    <w:p w14:paraId="2F26DC4F"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Ann and her friends are/is walking in the park.</w:t>
      </w:r>
    </w:p>
    <w:p w14:paraId="00DE8504"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Ann am/is telling her friends about this park.</w:t>
      </w:r>
    </w:p>
    <w:p w14:paraId="73A19469"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David are/is asking questions about statue.</w:t>
      </w:r>
    </w:p>
    <w:p w14:paraId="18C77590"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Dennis is/are taking photos at the moment.</w:t>
      </w:r>
    </w:p>
    <w:p w14:paraId="36F5C63E"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 </w:t>
      </w:r>
      <w:r w:rsidRPr="009E180D">
        <w:rPr>
          <w:rFonts w:ascii="Times New Roman" w:eastAsia="Times New Roman" w:hAnsi="Times New Roman" w:cs="Times New Roman"/>
          <w:b/>
          <w:bCs/>
          <w:color w:val="212529"/>
          <w:sz w:val="24"/>
          <w:szCs w:val="24"/>
          <w:lang w:eastAsia="ru-RU"/>
        </w:rPr>
        <w:t>4. Make up sentences and questions.</w:t>
      </w:r>
    </w:p>
    <w:p w14:paraId="0DC30375"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There / beautiful / some / are / parks / my / city / in. _____________________________________________________________</w:t>
      </w:r>
    </w:p>
    <w:p w14:paraId="0D684532"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any / Are / zoos / city / in / your / there? _____________________________________________________________</w:t>
      </w:r>
    </w:p>
    <w:p w14:paraId="743350A6"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there / any / museums / Are / near / house / your? _____________________________________________________________</w:t>
      </w:r>
    </w:p>
    <w:p w14:paraId="6FA9E710"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There / some / near / are / museums / house / my. _____________________________________________________________</w:t>
      </w:r>
    </w:p>
    <w:p w14:paraId="64124D44" w14:textId="77777777" w:rsidR="00AC5356" w:rsidRPr="009E180D" w:rsidRDefault="00AC5356" w:rsidP="00AC5356">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 xml:space="preserve">There / any / are / rivers / in / my / village. </w:t>
      </w:r>
      <w:r w:rsidRPr="009E180D">
        <w:rPr>
          <w:rFonts w:ascii="Times New Roman" w:eastAsia="Times New Roman" w:hAnsi="Times New Roman" w:cs="Times New Roman"/>
          <w:color w:val="212529"/>
          <w:sz w:val="24"/>
          <w:szCs w:val="24"/>
          <w:lang w:val="ru-RU" w:eastAsia="ru-RU"/>
        </w:rPr>
        <w:t>_____________________________________________________________</w:t>
      </w:r>
    </w:p>
    <w:p w14:paraId="2D2B1EAB" w14:textId="77777777" w:rsidR="00F124B2" w:rsidRPr="009E180D" w:rsidRDefault="00F124B2">
      <w:pPr>
        <w:spacing w:after="0" w:line="240" w:lineRule="auto"/>
        <w:rPr>
          <w:rFonts w:ascii="Times New Roman" w:eastAsia="Times New Roman" w:hAnsi="Times New Roman" w:cs="Times New Roman"/>
          <w:b/>
          <w:color w:val="000000"/>
          <w:sz w:val="24"/>
          <w:szCs w:val="24"/>
          <w:lang w:val="ru-RU" w:eastAsia="ru-RU"/>
        </w:rPr>
      </w:pPr>
    </w:p>
    <w:p w14:paraId="6A444E5A" w14:textId="77777777" w:rsidR="00AC5356" w:rsidRPr="009E180D" w:rsidRDefault="00AC5356">
      <w:pPr>
        <w:spacing w:after="0"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br w:type="page"/>
      </w:r>
    </w:p>
    <w:p w14:paraId="597EB06E" w14:textId="77777777" w:rsidR="00AC5356" w:rsidRPr="009E180D" w:rsidRDefault="00AC5356">
      <w:pPr>
        <w:spacing w:after="0"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lastRenderedPageBreak/>
        <w:t>Контрольная работа «Выдающиеся люди родной страны.»</w:t>
      </w:r>
    </w:p>
    <w:p w14:paraId="6C434EB7" w14:textId="77777777" w:rsidR="00AC5356" w:rsidRPr="009E180D" w:rsidRDefault="00AC5356" w:rsidP="00AC5356">
      <w:pPr>
        <w:shd w:val="clear" w:color="auto" w:fill="FFFFFF"/>
        <w:spacing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Ex. 1 Could /couldn’t/ managed to</w:t>
      </w:r>
    </w:p>
    <w:p w14:paraId="6D2FABC1"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I ______ speak Italian really well when I lived in Venice.</w:t>
      </w:r>
    </w:p>
    <w:p w14:paraId="58DCECE5"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It was quite difficult but I ______ get it all done.</w:t>
      </w:r>
    </w:p>
    <w:p w14:paraId="2E78E8AE"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It was very frustrating. I ______ make her understand what I wanted.</w:t>
      </w:r>
    </w:p>
    <w:p w14:paraId="6F832CBB"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He ______ walk when he was only 8 months old.</w:t>
      </w:r>
    </w:p>
    <w:p w14:paraId="1657F3C1"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For once, I ______ get up early today. It was an effort!</w:t>
      </w:r>
    </w:p>
    <w:p w14:paraId="472EE34B" w14:textId="77777777" w:rsidR="00AC5356" w:rsidRPr="009E180D" w:rsidRDefault="00AC5356" w:rsidP="00AC5356">
      <w:pPr>
        <w:shd w:val="clear" w:color="auto" w:fill="FFFFFF"/>
        <w:spacing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Ex. 2. Complete the sentences putting the words in brackets into the correct form.</w:t>
      </w:r>
    </w:p>
    <w:p w14:paraId="6CD28637"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Use the past continuous or past simple. EXAMPLE: Carol (make) was making dinner when the phone (ring) rang.</w:t>
      </w:r>
    </w:p>
    <w:p w14:paraId="6373E13E"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(do) ______ my weekly shopping when I (see) ______Jane. We (stop) _____and (have) ______ a chat.</w:t>
      </w:r>
    </w:p>
    <w:p w14:paraId="6F94EBB3"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We (be) _______ stuck in a traffic jam. We (not know) ________what to do.</w:t>
      </w:r>
    </w:p>
    <w:p w14:paraId="3F232C9C"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Susan (have) _______ the feeling that everyone (look) ________at her.</w:t>
      </w:r>
    </w:p>
    <w:p w14:paraId="43733CCE"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He (lie) ________ down on the sofa, (open) _______the book and (start) _____to read.</w:t>
      </w:r>
    </w:p>
    <w:p w14:paraId="36F08666"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 (see) Kate this morning. I …………(walk) along the street, and she…………. (wait) for the bus.</w:t>
      </w:r>
    </w:p>
    <w:p w14:paraId="4460CF8C" w14:textId="77777777" w:rsidR="00AC5356" w:rsidRPr="009E180D" w:rsidRDefault="00AC5356" w:rsidP="00AC5356">
      <w:pPr>
        <w:shd w:val="clear" w:color="auto" w:fill="FFFFFF"/>
        <w:spacing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Ex. 3. Complete the text. Use the past simple or the present perfect.</w:t>
      </w:r>
    </w:p>
    <w:p w14:paraId="5106F531" w14:textId="77777777" w:rsidR="00AC5356" w:rsidRPr="009E180D" w:rsidRDefault="00AC5356" w:rsidP="00AC5356">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Film maker David Morris _______ (be) interested in cinema since he _________ (be) a small child. He _________ (make) his first film when he _________ (be) just twelve years old. He is now almost 40 and he ________ (make) 30 films. David loves travelling. His work ___________ (take) him all over the world. He _________ (be) to Africa, India, Australia, China, the USA and South America. Last year he ________ (visit) Russia for the first time. David is married to the singer, Leena Lennox. They ___________ (be) married for ten years. They live with their two children on the Greek island of Crete. They _______ (buy) a house on the island in 1987 and they _______ (live) there since then.</w:t>
      </w:r>
    </w:p>
    <w:p w14:paraId="12F92FA5" w14:textId="77777777" w:rsidR="00AC5356" w:rsidRPr="009E180D" w:rsidRDefault="00AC5356">
      <w:pPr>
        <w:spacing w:after="0"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br w:type="page"/>
      </w:r>
    </w:p>
    <w:p w14:paraId="7CA5946B"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lastRenderedPageBreak/>
        <w:t>Итоговая контрольная работа</w:t>
      </w:r>
    </w:p>
    <w:p w14:paraId="773BD803"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I</w:t>
      </w:r>
      <w:r w:rsidRPr="009E180D">
        <w:rPr>
          <w:rFonts w:ascii="Times New Roman" w:eastAsia="Times New Roman" w:hAnsi="Times New Roman" w:cs="Times New Roman"/>
          <w:b/>
          <w:color w:val="000000"/>
          <w:sz w:val="24"/>
          <w:szCs w:val="24"/>
          <w:lang w:val="ru-RU" w:eastAsia="ru-RU"/>
        </w:rPr>
        <w:t xml:space="preserve">. </w:t>
      </w:r>
      <w:r w:rsidRPr="009E180D">
        <w:rPr>
          <w:rFonts w:ascii="Times New Roman" w:eastAsia="Times New Roman" w:hAnsi="Times New Roman" w:cs="Times New Roman"/>
          <w:b/>
          <w:color w:val="000000"/>
          <w:sz w:val="24"/>
          <w:szCs w:val="24"/>
          <w:lang w:eastAsia="ru-RU"/>
        </w:rPr>
        <w:t>Listening</w:t>
      </w:r>
      <w:r w:rsidRPr="009E180D">
        <w:rPr>
          <w:rFonts w:ascii="Times New Roman" w:eastAsia="Times New Roman" w:hAnsi="Times New Roman" w:cs="Times New Roman"/>
          <w:b/>
          <w:color w:val="000000"/>
          <w:sz w:val="24"/>
          <w:szCs w:val="24"/>
          <w:lang w:val="ru-RU" w:eastAsia="ru-RU"/>
        </w:rPr>
        <w:t xml:space="preserve">. </w:t>
      </w:r>
      <w:r w:rsidRPr="009E180D">
        <w:rPr>
          <w:rFonts w:ascii="Times New Roman" w:eastAsia="Times New Roman" w:hAnsi="Times New Roman" w:cs="Times New Roman"/>
          <w:b/>
          <w:color w:val="000000"/>
          <w:sz w:val="24"/>
          <w:szCs w:val="24"/>
          <w:lang w:eastAsia="ru-RU"/>
        </w:rPr>
        <w:t>Choose true or False.</w:t>
      </w:r>
    </w:p>
    <w:p w14:paraId="4DDAD0C4"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For most schoolchildren summer is the best season. They have these wonderful three-month holidays. Some children go to the countryside and visit their grandparents. Others travel abroad with their families. But many children stay in Moscow because they want to spend summer with their school friends.</w:t>
      </w:r>
    </w:p>
    <w:p w14:paraId="5E87DBC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You can often see groups of happy children in Moscow in summer. They walk in the city centre, ride their bikes in big parks, eat hamburgers in McDonald’s, go to the cinema. Some girls like to spend time in big shopping centres. They don’t buy many things, but they enjoy going from shop to shop and looking at beautiful clothes in the shop windows. Boys don’t like shops, they prefer playing sports games like football, basketball and volleyball at sports grounds. But all children go to big shopping centres to have lunch, because you can buy cheap fast food and ice cream there.</w:t>
      </w:r>
    </w:p>
    <w:p w14:paraId="1D071C57"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At weekends parents don’t work and they want to be with their children. They take their sons and daughters to museums and cosy cafes. Some families go to their country houses — dachas.</w:t>
      </w:r>
    </w:p>
    <w:p w14:paraId="34D6EE2D"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In summer children don’t have any homework, so they can play computer games or watch TV. The most popular TV programmes in this holiday time are sports, different films and cartoons. Also, teenagers spend a lot of time on the Internet, more than they do during their school year.</w:t>
      </w:r>
    </w:p>
    <w:p w14:paraId="347C1382"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Some children go to other countries in summer.True False</w:t>
      </w:r>
    </w:p>
    <w:p w14:paraId="17052FEE"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Children stay in Moscow because of their parents.True False</w:t>
      </w:r>
    </w:p>
    <w:p w14:paraId="3D0C7ECD"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Children buy a lot of clothes in supermarkets.True False</w:t>
      </w:r>
    </w:p>
    <w:p w14:paraId="236940F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Children often eat in big shopping centres.True False</w:t>
      </w:r>
    </w:p>
    <w:p w14:paraId="17ECEF1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At weekends parents and their children spend time togetherTrue False</w:t>
      </w:r>
    </w:p>
    <w:p w14:paraId="779CE5CC"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6. Children don’t like to watch sports, films and cartoons.True False</w:t>
      </w:r>
    </w:p>
    <w:p w14:paraId="5928B5E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II Grammar.</w:t>
      </w:r>
    </w:p>
    <w:p w14:paraId="09D71CE3"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I seldom _______ to school.a) to go b) goes c) don’t go</w:t>
      </w:r>
    </w:p>
    <w:p w14:paraId="1C7BEC43"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She ________to him next week.a) won’t see b) not see c) shan’t see</w:t>
      </w:r>
    </w:p>
    <w:p w14:paraId="592377DE"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The weather is awful today, _______?a) is it b) isn’t it c) doesn’t it</w:t>
      </w:r>
    </w:p>
    <w:p w14:paraId="40BA5BF6"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lastRenderedPageBreak/>
        <w:t>4 We _______ a new house yesterday.a) buyed b) bought c) buy</w:t>
      </w:r>
    </w:p>
    <w:p w14:paraId="4866BDD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He _______his project now.a) are doing b) is do c) is doing</w:t>
      </w:r>
    </w:p>
    <w:p w14:paraId="288CBF69"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6 What _____ you _____ for the breakfast tomorrow?a) will … cook b) will … cooked c) shall … cook</w:t>
      </w:r>
    </w:p>
    <w:p w14:paraId="3A97F9BC"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7 Where ____ he ______ now?a) is … work b) is … working c) are … working</w:t>
      </w:r>
    </w:p>
    <w:p w14:paraId="73546BEC"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8 Jane plays tennis very well, ______?a) don’t she b) doesn’t she c) does she</w:t>
      </w:r>
    </w:p>
    <w:p w14:paraId="08BD39A5"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III. Reading</w:t>
      </w:r>
    </w:p>
    <w:p w14:paraId="5E591AA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The Main Street of Moscow</w:t>
      </w:r>
    </w:p>
    <w:p w14:paraId="1B5F41FF"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Tverskaya Street is the main street of the Russian capital. It is one of the longest and the busiest streets of the city. There are many hotels, shops and supermarkets in it. Tverskaya Street is famous for its fine tall houses, beautiful monuments, wide squares, cinemas and theatres.</w:t>
      </w:r>
    </w:p>
    <w:p w14:paraId="30738D42"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Hundreds of years ago from Red Square there was a road to Tver. Tver is an old Russian city to the North of Moscow. Tverskaya Street is where this road used to be and that fact explains its name. Tverskaya is a wide street and in some places the street is sixty metres wide.</w:t>
      </w:r>
    </w:p>
    <w:p w14:paraId="5BFEEA9A"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At the beginning of Tverskaya Street you can see the hotel "Natsional". If we go straight in the street on the same side we'll see the building of the Central Telegraph and on the opposite side the monument to Yuri Dolgoruky, the founder of Moscow. The monument is situated in a beautiful little square with some trees in it. Let's walk along Tverskaya Street. Soon we'll reach Pushkin Square.</w:t>
      </w:r>
    </w:p>
    <w:p w14:paraId="5D7AF6AD"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In Pushkin Square we can see the famous monument to Alexander Pushkin, the greatest Russian poet. Pushkin was born in Moscow and spent the first years of his life in this city. When he became very famous and lived in St. Petersburg he often visited Moscow. Pushkin loved his native city and wrote about it in his poems. Pushkin Square is very beautiful. There is a fountain in it near the monument. The monument itself appeared in Moscow in 1880. It is the work of the famous Opekushin and one of the finest monuments in Moscow.</w:t>
      </w:r>
    </w:p>
    <w:p w14:paraId="515637CB"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Продолжипредложения.</w:t>
      </w:r>
    </w:p>
    <w:p w14:paraId="73A744A1"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Tverskaya Street is famous for _____________________________________________ _______________________________________________________________________</w:t>
      </w:r>
    </w:p>
    <w:p w14:paraId="7300C52D"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Tversksaya street is where ________________________________________________ _______________________________________________________________________</w:t>
      </w:r>
    </w:p>
    <w:p w14:paraId="7F9956BD"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lastRenderedPageBreak/>
        <w:t>3) The monument is situated _________________________________________________ _______________________________________________________________________</w:t>
      </w:r>
    </w:p>
    <w:p w14:paraId="38A1998E"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Pushkin was born in ______________________________________________________ _______________________________________________________________________</w:t>
      </w:r>
    </w:p>
    <w:p w14:paraId="2A8CB108"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It is the work of _________________________________________________________ _______________________________________________________________________</w:t>
      </w:r>
    </w:p>
    <w:p w14:paraId="72704E94"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color w:val="000000"/>
          <w:sz w:val="24"/>
          <w:szCs w:val="24"/>
          <w:lang w:eastAsia="ru-RU"/>
        </w:rPr>
        <w:t>IV. Writing</w:t>
      </w:r>
      <w:r w:rsidRPr="009E180D">
        <w:rPr>
          <w:rFonts w:ascii="Times New Roman" w:eastAsia="Times New Roman" w:hAnsi="Times New Roman" w:cs="Times New Roman"/>
          <w:color w:val="000000"/>
          <w:sz w:val="24"/>
          <w:szCs w:val="24"/>
          <w:lang w:eastAsia="ru-RU"/>
        </w:rPr>
        <w:t>. Imagine that you are visiting London with your classmates. Your foreign friend asked you to write a letter about your impression. What sights of London did you visit? Which of them did you like more? What sights would you suggest visiting in London?</w:t>
      </w:r>
    </w:p>
    <w:p w14:paraId="59837954"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V. Speaking.</w:t>
      </w:r>
    </w:p>
    <w:p w14:paraId="23D26535"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What cities did you visit last few years?</w:t>
      </w:r>
    </w:p>
    <w:p w14:paraId="598165FD"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What famous people do you know?</w:t>
      </w:r>
    </w:p>
    <w:p w14:paraId="54327C8A"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What can you tell me about them?</w:t>
      </w:r>
    </w:p>
    <w:p w14:paraId="2FE0ADF9"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Why are they famous?</w:t>
      </w:r>
    </w:p>
    <w:p w14:paraId="597EFC40" w14:textId="77777777" w:rsidR="00DB1E8E" w:rsidRPr="009E180D"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Where do you want to visit in your holidays</w:t>
      </w:r>
    </w:p>
    <w:p w14:paraId="77A0186F" w14:textId="77777777" w:rsidR="00DB1E8E" w:rsidRPr="009E180D" w:rsidRDefault="00DB1E8E" w:rsidP="00DB1E8E">
      <w:pPr>
        <w:spacing w:line="360" w:lineRule="auto"/>
        <w:contextualSpacing/>
        <w:jc w:val="center"/>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6 класс</w:t>
      </w:r>
    </w:p>
    <w:p w14:paraId="53D65DD3" w14:textId="77777777" w:rsidR="00DB1E8E" w:rsidRPr="009E180D" w:rsidRDefault="00DB1E8E" w:rsidP="00DB1E8E">
      <w:pPr>
        <w:spacing w:line="360" w:lineRule="auto"/>
        <w:contextualSpacing/>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Входная контрольная работа  6 класс.</w:t>
      </w:r>
    </w:p>
    <w:p w14:paraId="61DA3919" w14:textId="77777777" w:rsidR="00DB1E8E" w:rsidRPr="009E180D" w:rsidRDefault="00DB1E8E" w:rsidP="00DB1E8E">
      <w:pPr>
        <w:numPr>
          <w:ilvl w:val="0"/>
          <w:numId w:val="19"/>
        </w:numPr>
        <w:shd w:val="clear" w:color="auto" w:fill="FFFFFF"/>
        <w:spacing w:after="0"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Calibri" w:hAnsi="Times New Roman" w:cs="Times New Roman"/>
          <w:b/>
          <w:sz w:val="24"/>
          <w:szCs w:val="24"/>
          <w:lang w:val="ru-RU" w:eastAsia="ru-RU"/>
        </w:rPr>
        <w:t>Аудирование</w:t>
      </w:r>
      <w:r w:rsidRPr="009E180D">
        <w:rPr>
          <w:rFonts w:ascii="Times New Roman" w:eastAsia="Times New Roman" w:hAnsi="Times New Roman" w:cs="Times New Roman"/>
          <w:b/>
          <w:bCs/>
          <w:color w:val="000000"/>
          <w:sz w:val="24"/>
          <w:szCs w:val="24"/>
          <w:bdr w:val="none" w:sz="0" w:space="0" w:color="auto" w:frame="1"/>
          <w:lang w:val="ru-RU" w:eastAsia="ru-RU"/>
        </w:rPr>
        <w:t>.</w:t>
      </w:r>
      <w:r w:rsidRPr="009E180D">
        <w:rPr>
          <w:rFonts w:ascii="Times New Roman" w:eastAsia="Times New Roman" w:hAnsi="Times New Roman" w:cs="Times New Roman"/>
          <w:b/>
          <w:bCs/>
          <w:color w:val="000000"/>
          <w:sz w:val="24"/>
          <w:szCs w:val="24"/>
          <w:bdr w:val="none" w:sz="0" w:space="0" w:color="auto" w:frame="1"/>
          <w:lang w:eastAsia="ru-RU"/>
        </w:rPr>
        <w:t> </w:t>
      </w:r>
      <w:r w:rsidRPr="009E180D">
        <w:rPr>
          <w:rFonts w:ascii="Times New Roman" w:eastAsia="Times New Roman" w:hAnsi="Times New Roman" w:cs="Times New Roman"/>
          <w:bCs/>
          <w:color w:val="000000"/>
          <w:sz w:val="24"/>
          <w:szCs w:val="24"/>
          <w:bdr w:val="none" w:sz="0" w:space="0" w:color="auto" w:frame="1"/>
          <w:lang w:val="ru-RU" w:eastAsia="ru-RU"/>
        </w:rPr>
        <w:t xml:space="preserve">Вы услышите 5 коротких текстов (1-5). Найдите их соответствие с вопросами (А-Е). </w:t>
      </w:r>
      <w:r w:rsidRPr="009E180D">
        <w:rPr>
          <w:rFonts w:ascii="Times New Roman" w:eastAsia="Times New Roman" w:hAnsi="Times New Roman" w:cs="Times New Roman"/>
          <w:bCs/>
          <w:color w:val="000000"/>
          <w:sz w:val="24"/>
          <w:szCs w:val="24"/>
          <w:bdr w:val="none" w:sz="0" w:space="0" w:color="auto" w:frame="1"/>
          <w:lang w:eastAsia="ru-RU"/>
        </w:rPr>
        <w:t>Занесите свои ответы в таблицу. Вы услышите тексты дважды.</w:t>
      </w:r>
    </w:p>
    <w:p w14:paraId="0BCD5EEF"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Which book tells about...?</w:t>
      </w:r>
    </w:p>
    <w:p w14:paraId="60BFAB0C"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A. </w:t>
      </w:r>
      <w:r w:rsidRPr="009E180D">
        <w:rPr>
          <w:rFonts w:ascii="Times New Roman" w:eastAsia="Times New Roman" w:hAnsi="Times New Roman" w:cs="Times New Roman"/>
          <w:color w:val="000000"/>
          <w:sz w:val="24"/>
          <w:szCs w:val="24"/>
          <w:bdr w:val="none" w:sz="0" w:space="0" w:color="auto" w:frame="1"/>
          <w:lang w:eastAsia="ru-RU"/>
        </w:rPr>
        <w:t>Alice</w:t>
      </w:r>
    </w:p>
    <w:p w14:paraId="3411DC5A"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 </w:t>
      </w:r>
      <w:r w:rsidRPr="009E180D">
        <w:rPr>
          <w:rFonts w:ascii="Times New Roman" w:eastAsia="Times New Roman" w:hAnsi="Times New Roman" w:cs="Times New Roman"/>
          <w:color w:val="000000"/>
          <w:sz w:val="24"/>
          <w:szCs w:val="24"/>
          <w:bdr w:val="none" w:sz="0" w:space="0" w:color="auto" w:frame="1"/>
          <w:lang w:eastAsia="ru-RU"/>
        </w:rPr>
        <w:t>Robinson Crusoe</w:t>
      </w:r>
    </w:p>
    <w:p w14:paraId="2C3F3F3D"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C. </w:t>
      </w:r>
      <w:r w:rsidRPr="009E180D">
        <w:rPr>
          <w:rFonts w:ascii="Times New Roman" w:eastAsia="Times New Roman" w:hAnsi="Times New Roman" w:cs="Times New Roman"/>
          <w:color w:val="000000"/>
          <w:sz w:val="24"/>
          <w:szCs w:val="24"/>
          <w:bdr w:val="none" w:sz="0" w:space="0" w:color="auto" w:frame="1"/>
          <w:lang w:eastAsia="ru-RU"/>
        </w:rPr>
        <w:t>Winnie-the-Pooh</w:t>
      </w:r>
    </w:p>
    <w:p w14:paraId="1169D923"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D. </w:t>
      </w:r>
      <w:r w:rsidRPr="009E180D">
        <w:rPr>
          <w:rFonts w:ascii="Times New Roman" w:eastAsia="Times New Roman" w:hAnsi="Times New Roman" w:cs="Times New Roman"/>
          <w:color w:val="000000"/>
          <w:sz w:val="24"/>
          <w:szCs w:val="24"/>
          <w:bdr w:val="none" w:sz="0" w:space="0" w:color="auto" w:frame="1"/>
          <w:lang w:eastAsia="ru-RU"/>
        </w:rPr>
        <w:t>Mowgli</w:t>
      </w:r>
    </w:p>
    <w:p w14:paraId="24BBBC41"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bdr w:val="none" w:sz="0" w:space="0" w:color="auto" w:frame="1"/>
          <w:lang w:eastAsia="ru-RU"/>
        </w:rPr>
      </w:pPr>
      <w:r w:rsidRPr="009E180D">
        <w:rPr>
          <w:rFonts w:ascii="Times New Roman" w:eastAsia="Times New Roman" w:hAnsi="Times New Roman" w:cs="Times New Roman"/>
          <w:b/>
          <w:bCs/>
          <w:color w:val="000000"/>
          <w:sz w:val="24"/>
          <w:szCs w:val="24"/>
          <w:bdr w:val="none" w:sz="0" w:space="0" w:color="auto" w:frame="1"/>
          <w:lang w:eastAsia="ru-RU"/>
        </w:rPr>
        <w:lastRenderedPageBreak/>
        <w:t>E. </w:t>
      </w:r>
      <w:r w:rsidRPr="009E180D">
        <w:rPr>
          <w:rFonts w:ascii="Times New Roman" w:eastAsia="Times New Roman" w:hAnsi="Times New Roman" w:cs="Times New Roman"/>
          <w:color w:val="000000"/>
          <w:sz w:val="24"/>
          <w:szCs w:val="24"/>
          <w:bdr w:val="none" w:sz="0" w:space="0" w:color="auto" w:frame="1"/>
          <w:lang w:eastAsia="ru-RU"/>
        </w:rPr>
        <w:t>Mary Poppins</w:t>
      </w:r>
    </w:p>
    <w:tbl>
      <w:tblPr>
        <w:tblStyle w:val="ad"/>
        <w:tblW w:w="0" w:type="auto"/>
        <w:tblInd w:w="720" w:type="dxa"/>
        <w:tblLook w:val="04A0" w:firstRow="1" w:lastRow="0" w:firstColumn="1" w:lastColumn="0" w:noHBand="0" w:noVBand="1"/>
      </w:tblPr>
      <w:tblGrid>
        <w:gridCol w:w="1971"/>
        <w:gridCol w:w="1971"/>
        <w:gridCol w:w="1971"/>
        <w:gridCol w:w="1971"/>
        <w:gridCol w:w="1971"/>
      </w:tblGrid>
      <w:tr w:rsidR="00DB1E8E" w:rsidRPr="009E180D" w14:paraId="072D896A" w14:textId="77777777" w:rsidTr="00F124B2">
        <w:tc>
          <w:tcPr>
            <w:tcW w:w="1971" w:type="dxa"/>
            <w:tcBorders>
              <w:top w:val="single" w:sz="4" w:space="0" w:color="auto"/>
              <w:left w:val="single" w:sz="4" w:space="0" w:color="auto"/>
              <w:bottom w:val="single" w:sz="4" w:space="0" w:color="auto"/>
              <w:right w:val="single" w:sz="4" w:space="0" w:color="auto"/>
            </w:tcBorders>
            <w:hideMark/>
          </w:tcPr>
          <w:p w14:paraId="5131C75A"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1</w:t>
            </w:r>
          </w:p>
        </w:tc>
        <w:tc>
          <w:tcPr>
            <w:tcW w:w="1971" w:type="dxa"/>
            <w:tcBorders>
              <w:top w:val="single" w:sz="4" w:space="0" w:color="auto"/>
              <w:left w:val="single" w:sz="4" w:space="0" w:color="auto"/>
              <w:bottom w:val="single" w:sz="4" w:space="0" w:color="auto"/>
              <w:right w:val="single" w:sz="4" w:space="0" w:color="auto"/>
            </w:tcBorders>
            <w:hideMark/>
          </w:tcPr>
          <w:p w14:paraId="7DB9BB4E"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2</w:t>
            </w:r>
          </w:p>
        </w:tc>
        <w:tc>
          <w:tcPr>
            <w:tcW w:w="1971" w:type="dxa"/>
            <w:tcBorders>
              <w:top w:val="single" w:sz="4" w:space="0" w:color="auto"/>
              <w:left w:val="single" w:sz="4" w:space="0" w:color="auto"/>
              <w:bottom w:val="single" w:sz="4" w:space="0" w:color="auto"/>
              <w:right w:val="single" w:sz="4" w:space="0" w:color="auto"/>
            </w:tcBorders>
            <w:hideMark/>
          </w:tcPr>
          <w:p w14:paraId="5953A9F4"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3</w:t>
            </w:r>
          </w:p>
        </w:tc>
        <w:tc>
          <w:tcPr>
            <w:tcW w:w="1971" w:type="dxa"/>
            <w:tcBorders>
              <w:top w:val="single" w:sz="4" w:space="0" w:color="auto"/>
              <w:left w:val="single" w:sz="4" w:space="0" w:color="auto"/>
              <w:bottom w:val="single" w:sz="4" w:space="0" w:color="auto"/>
              <w:right w:val="single" w:sz="4" w:space="0" w:color="auto"/>
            </w:tcBorders>
            <w:hideMark/>
          </w:tcPr>
          <w:p w14:paraId="79ABD0FA"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4</w:t>
            </w:r>
          </w:p>
        </w:tc>
        <w:tc>
          <w:tcPr>
            <w:tcW w:w="1971" w:type="dxa"/>
            <w:tcBorders>
              <w:top w:val="single" w:sz="4" w:space="0" w:color="auto"/>
              <w:left w:val="single" w:sz="4" w:space="0" w:color="auto"/>
              <w:bottom w:val="single" w:sz="4" w:space="0" w:color="auto"/>
              <w:right w:val="single" w:sz="4" w:space="0" w:color="auto"/>
            </w:tcBorders>
            <w:hideMark/>
          </w:tcPr>
          <w:p w14:paraId="4F7CF0C5"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5</w:t>
            </w:r>
          </w:p>
        </w:tc>
      </w:tr>
      <w:tr w:rsidR="00DB1E8E" w:rsidRPr="009E180D" w14:paraId="51A2CD3F" w14:textId="77777777" w:rsidTr="00F124B2">
        <w:tc>
          <w:tcPr>
            <w:tcW w:w="1971" w:type="dxa"/>
            <w:tcBorders>
              <w:top w:val="single" w:sz="4" w:space="0" w:color="auto"/>
              <w:left w:val="single" w:sz="4" w:space="0" w:color="auto"/>
              <w:bottom w:val="single" w:sz="4" w:space="0" w:color="auto"/>
              <w:right w:val="single" w:sz="4" w:space="0" w:color="auto"/>
            </w:tcBorders>
          </w:tcPr>
          <w:p w14:paraId="78FD64CC"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971" w:type="dxa"/>
            <w:tcBorders>
              <w:top w:val="single" w:sz="4" w:space="0" w:color="auto"/>
              <w:left w:val="single" w:sz="4" w:space="0" w:color="auto"/>
              <w:bottom w:val="single" w:sz="4" w:space="0" w:color="auto"/>
              <w:right w:val="single" w:sz="4" w:space="0" w:color="auto"/>
            </w:tcBorders>
          </w:tcPr>
          <w:p w14:paraId="2C10D647"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971" w:type="dxa"/>
            <w:tcBorders>
              <w:top w:val="single" w:sz="4" w:space="0" w:color="auto"/>
              <w:left w:val="single" w:sz="4" w:space="0" w:color="auto"/>
              <w:bottom w:val="single" w:sz="4" w:space="0" w:color="auto"/>
              <w:right w:val="single" w:sz="4" w:space="0" w:color="auto"/>
            </w:tcBorders>
          </w:tcPr>
          <w:p w14:paraId="1CF9387D"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971" w:type="dxa"/>
            <w:tcBorders>
              <w:top w:val="single" w:sz="4" w:space="0" w:color="auto"/>
              <w:left w:val="single" w:sz="4" w:space="0" w:color="auto"/>
              <w:bottom w:val="single" w:sz="4" w:space="0" w:color="auto"/>
              <w:right w:val="single" w:sz="4" w:space="0" w:color="auto"/>
            </w:tcBorders>
          </w:tcPr>
          <w:p w14:paraId="1FF8CCF5"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971" w:type="dxa"/>
            <w:tcBorders>
              <w:top w:val="single" w:sz="4" w:space="0" w:color="auto"/>
              <w:left w:val="single" w:sz="4" w:space="0" w:color="auto"/>
              <w:bottom w:val="single" w:sz="4" w:space="0" w:color="auto"/>
              <w:right w:val="single" w:sz="4" w:space="0" w:color="auto"/>
            </w:tcBorders>
          </w:tcPr>
          <w:p w14:paraId="26DB99AA"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r>
    </w:tbl>
    <w:p w14:paraId="6DA8D675"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p>
    <w:p w14:paraId="013827EA"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1. </w:t>
      </w:r>
      <w:r w:rsidRPr="009E180D">
        <w:rPr>
          <w:rFonts w:ascii="Times New Roman" w:eastAsia="Times New Roman" w:hAnsi="Times New Roman" w:cs="Times New Roman"/>
          <w:color w:val="000000"/>
          <w:sz w:val="24"/>
          <w:szCs w:val="24"/>
          <w:bdr w:val="none" w:sz="0" w:space="0" w:color="auto" w:frame="1"/>
          <w:lang w:eastAsia="ru-RU"/>
        </w:rPr>
        <w:t>He is fat, funny, very friendly and he is always full of ideas. He has got many friends and he likes to visit them. He lives in the forest. He has a sweet tooth and he likes honey most of all.</w:t>
      </w:r>
    </w:p>
    <w:p w14:paraId="625FF494"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2. </w:t>
      </w:r>
      <w:r w:rsidRPr="009E180D">
        <w:rPr>
          <w:rFonts w:ascii="Times New Roman" w:eastAsia="Times New Roman" w:hAnsi="Times New Roman" w:cs="Times New Roman"/>
          <w:color w:val="000000"/>
          <w:sz w:val="24"/>
          <w:szCs w:val="24"/>
          <w:bdr w:val="none" w:sz="0" w:space="0" w:color="auto" w:frame="1"/>
          <w:lang w:eastAsia="ru-RU"/>
        </w:rPr>
        <w:t>He is clever, he is fond of nature. He is strong, athletic and very brave. He lives in the forest and he makes friends with animals. He is their true friend and they love him very much too. The animals often help him.</w:t>
      </w:r>
    </w:p>
    <w:p w14:paraId="1636B0EE"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3. </w:t>
      </w:r>
      <w:r w:rsidRPr="009E180D">
        <w:rPr>
          <w:rFonts w:ascii="Times New Roman" w:eastAsia="Times New Roman" w:hAnsi="Times New Roman" w:cs="Times New Roman"/>
          <w:color w:val="000000"/>
          <w:sz w:val="24"/>
          <w:szCs w:val="24"/>
          <w:bdr w:val="none" w:sz="0" w:space="0" w:color="auto" w:frame="1"/>
          <w:lang w:eastAsia="ru-RU"/>
        </w:rPr>
        <w:t>She is very nice and kind. She likes children and children like her. She is creative and full of imagination. She often tells wonderful stories. She likes to travel to wonderful lands. She is the best nurse in the world and she is famous for magic.</w:t>
      </w:r>
    </w:p>
    <w:p w14:paraId="4B2E4D43" w14:textId="77777777" w:rsidR="00DB1E8E" w:rsidRPr="009E180D" w:rsidRDefault="00DB1E8E" w:rsidP="00DB1E8E">
      <w:pPr>
        <w:shd w:val="clear" w:color="auto" w:fill="FFFFFF"/>
        <w:spacing w:after="0" w:line="360" w:lineRule="auto"/>
        <w:ind w:left="567"/>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4. </w:t>
      </w:r>
      <w:r w:rsidRPr="009E180D">
        <w:rPr>
          <w:rFonts w:ascii="Times New Roman" w:eastAsia="Times New Roman" w:hAnsi="Times New Roman" w:cs="Times New Roman"/>
          <w:color w:val="000000"/>
          <w:sz w:val="24"/>
          <w:szCs w:val="24"/>
          <w:bdr w:val="none" w:sz="0" w:space="0" w:color="auto" w:frame="1"/>
          <w:lang w:eastAsia="ru-RU"/>
        </w:rPr>
        <w:t>After a terrible storm he found himself alone on an island. He lived on this island for 28 years. He had a friend there who helped him. His life on the island was very hard. He had a lot of adventures there.</w:t>
      </w:r>
    </w:p>
    <w:p w14:paraId="4A56E306" w14:textId="77777777" w:rsidR="00DB1E8E" w:rsidRPr="009E180D" w:rsidRDefault="00DB1E8E" w:rsidP="00DB1E8E">
      <w:pPr>
        <w:shd w:val="clear" w:color="auto" w:fill="FFFFFF"/>
        <w:spacing w:after="0" w:line="360" w:lineRule="auto"/>
        <w:ind w:lef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5. </w:t>
      </w:r>
      <w:r w:rsidRPr="009E180D">
        <w:rPr>
          <w:rFonts w:ascii="Times New Roman" w:eastAsia="Times New Roman" w:hAnsi="Times New Roman" w:cs="Times New Roman"/>
          <w:color w:val="000000"/>
          <w:sz w:val="24"/>
          <w:szCs w:val="24"/>
          <w:bdr w:val="none" w:sz="0" w:space="0" w:color="auto" w:frame="1"/>
          <w:lang w:eastAsia="ru-RU"/>
        </w:rPr>
        <w:t>Once she fell asleep and in her dream she was in a wonderful country. She fell in the rabbit-hole and then she was falling and falling and suddenly found herself in a large strange room. She had a lot of adventures and met a lot of strange people and animals.</w:t>
      </w:r>
    </w:p>
    <w:p w14:paraId="0250354D" w14:textId="77777777" w:rsidR="00DB1E8E" w:rsidRPr="009E180D" w:rsidRDefault="00DB1E8E" w:rsidP="00DB1E8E">
      <w:pPr>
        <w:spacing w:after="0" w:line="360" w:lineRule="auto"/>
        <w:ind w:left="720"/>
        <w:contextualSpacing/>
        <w:jc w:val="both"/>
        <w:rPr>
          <w:rFonts w:ascii="Times New Roman" w:eastAsia="Times New Roman" w:hAnsi="Times New Roman" w:cs="Times New Roman"/>
          <w:sz w:val="24"/>
          <w:szCs w:val="24"/>
          <w:lang w:eastAsia="ru-RU"/>
        </w:rPr>
      </w:pPr>
    </w:p>
    <w:p w14:paraId="5A196F76" w14:textId="77777777" w:rsidR="00DB1E8E" w:rsidRPr="009E180D" w:rsidRDefault="00DB1E8E" w:rsidP="00DB1E8E">
      <w:pPr>
        <w:spacing w:after="0" w:line="360" w:lineRule="auto"/>
        <w:ind w:left="360"/>
        <w:contextualSpacing/>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2.Чтение              Прочитай рассказ и выполни задание.</w:t>
      </w:r>
    </w:p>
    <w:p w14:paraId="1CD5ED52"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Sandra lives in Australia. In January it's very hot there. She often wears shorts and a T-shirt. She goes to the beach every day. She swims in the ocean, surfs and plays with her friends.</w:t>
      </w:r>
    </w:p>
    <w:p w14:paraId="55FE1909"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Jack lives in Canada. January in Canada is very cold. Jack always wears a warm coat, a jumper and a woolen hat. In winter he plays in the snow, skates on ice and sometimes goes skiing.    </w:t>
      </w:r>
    </w:p>
    <w:p w14:paraId="10135B98"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Martin is from London. He doesn't like January because it often rains. It isn't very cold, so he doesn't wear a hat or very warm clothes. He doesn't go skating but he often plays football in the playground.</w:t>
      </w:r>
    </w:p>
    <w:p w14:paraId="51AD8A38"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Cyril lives in a village in the south of India. It's very hot there all the year round. Cyril hates January because there are often  heavy rains. He goes fishing with his father in the sea every morning. It's their job. In the afternoon he helps his parents sell fish in the fish market. He doesn't have time to go swimming in the sea. Once a week he plays cricket with his friends. He wears only shorts.</w:t>
      </w:r>
    </w:p>
    <w:p w14:paraId="099C626F"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lastRenderedPageBreak/>
        <w:t>Выбери правильный ответ в соответствии с прочитанным текстом.</w:t>
      </w:r>
    </w:p>
    <w:p w14:paraId="4F78F8DE"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doesn't like January.</w:t>
      </w:r>
    </w:p>
    <w:p w14:paraId="6EF02D7E"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а) Sandra   b) Martin        c) Jack </w:t>
      </w:r>
    </w:p>
    <w:p w14:paraId="0F0E3A9B"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It's .......... in Canada in January.</w:t>
      </w:r>
    </w:p>
    <w:p w14:paraId="2FEAFB4A"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a) warm       в) snowy       с) cold </w:t>
      </w:r>
    </w:p>
    <w:p w14:paraId="64B71B73"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 There are often .......... in the south of India in January.</w:t>
      </w:r>
    </w:p>
    <w:p w14:paraId="5FA4F540"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strong winds        b) cold rains      c) heavy rains</w:t>
      </w:r>
    </w:p>
    <w:p w14:paraId="5661765C"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Sandra wears .......... in January.</w:t>
      </w:r>
    </w:p>
    <w:p w14:paraId="740686A7" w14:textId="77777777" w:rsidR="00DB1E8E" w:rsidRPr="009E180D" w:rsidRDefault="00DB1E8E" w:rsidP="00DB1E8E">
      <w:pPr>
        <w:tabs>
          <w:tab w:val="left" w:pos="3585"/>
        </w:tabs>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shorts         b) hat          c) sweater</w:t>
      </w:r>
      <w:r w:rsidRPr="009E180D">
        <w:rPr>
          <w:rFonts w:ascii="Times New Roman" w:eastAsia="Times New Roman" w:hAnsi="Times New Roman" w:cs="Times New Roman"/>
          <w:sz w:val="24"/>
          <w:szCs w:val="24"/>
          <w:lang w:eastAsia="ru-RU"/>
        </w:rPr>
        <w:tab/>
      </w:r>
    </w:p>
    <w:p w14:paraId="3968AFB3"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5. Martin often .......... in January.</w:t>
      </w:r>
    </w:p>
    <w:p w14:paraId="002949C3"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swims in the sea      b) plays football         c) skates</w:t>
      </w:r>
    </w:p>
    <w:p w14:paraId="4AFF6840" w14:textId="77777777" w:rsidR="00DB1E8E" w:rsidRPr="009E180D" w:rsidRDefault="00DB1E8E" w:rsidP="00DB1E8E">
      <w:pPr>
        <w:spacing w:line="360" w:lineRule="auto"/>
        <w:contextualSpacing/>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3.Лексико-грамматический тест.</w:t>
      </w:r>
    </w:p>
    <w:p w14:paraId="434F31BF"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sz w:val="24"/>
          <w:szCs w:val="24"/>
          <w:lang w:val="ru-RU" w:eastAsia="ru-RU"/>
        </w:rPr>
        <w:t xml:space="preserve">Какое из слов в каждой строчке лишнее? </w:t>
      </w:r>
      <w:r w:rsidRPr="009E180D">
        <w:rPr>
          <w:rFonts w:ascii="Times New Roman" w:eastAsia="Times New Roman" w:hAnsi="Times New Roman" w:cs="Times New Roman"/>
          <w:b/>
          <w:sz w:val="24"/>
          <w:szCs w:val="24"/>
          <w:lang w:eastAsia="ru-RU"/>
        </w:rPr>
        <w:t>Выпишиего</w:t>
      </w:r>
      <w:r w:rsidRPr="009E180D">
        <w:rPr>
          <w:rFonts w:ascii="Times New Roman" w:eastAsia="Times New Roman" w:hAnsi="Times New Roman" w:cs="Times New Roman"/>
          <w:sz w:val="24"/>
          <w:szCs w:val="24"/>
          <w:lang w:eastAsia="ru-RU"/>
        </w:rPr>
        <w:t>.</w:t>
      </w:r>
    </w:p>
    <w:p w14:paraId="50345416"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my, her, we, your, his</w:t>
      </w:r>
    </w:p>
    <w:p w14:paraId="028AB8D2"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Science, PE, Art, English, Break</w:t>
      </w:r>
    </w:p>
    <w:p w14:paraId="1EE10830" w14:textId="77777777" w:rsidR="00DB1E8E" w:rsidRPr="009E180D" w:rsidRDefault="00DB1E8E" w:rsidP="00DB1E8E">
      <w:pPr>
        <w:spacing w:line="360" w:lineRule="auto"/>
        <w:ind w:firstLine="567"/>
        <w:contextualSpacing/>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Выбериправильныйвариант.</w:t>
      </w:r>
    </w:p>
    <w:p w14:paraId="3A03E03F"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 ........... Tina got a hamster?</w:t>
      </w:r>
    </w:p>
    <w:p w14:paraId="41BEB451"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Does     b) Have       c) Has</w:t>
      </w:r>
    </w:p>
    <w:p w14:paraId="4C1862B0"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 Look! Our friends……………… a barbecue party in the garden.</w:t>
      </w:r>
    </w:p>
    <w:p w14:paraId="5E8EDCEB"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had   b) have got    c) are having</w:t>
      </w:r>
    </w:p>
    <w:p w14:paraId="29BDFB30"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5.    ……. are my friends.</w:t>
      </w:r>
    </w:p>
    <w:p w14:paraId="785A35C7"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a)this                  b) these</w:t>
      </w:r>
    </w:p>
    <w:p w14:paraId="37CE0F3A" w14:textId="77777777" w:rsidR="00DB1E8E" w:rsidRPr="009E180D" w:rsidRDefault="00DB1E8E" w:rsidP="00DB1E8E">
      <w:pPr>
        <w:spacing w:line="360" w:lineRule="auto"/>
        <w:ind w:firstLine="567"/>
        <w:contextualSpacing/>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4.  Письмо</w:t>
      </w:r>
    </w:p>
    <w:p w14:paraId="772AE854" w14:textId="77777777" w:rsidR="00DB1E8E" w:rsidRPr="009E180D" w:rsidRDefault="00DB1E8E" w:rsidP="00DB1E8E">
      <w:pPr>
        <w:spacing w:line="360" w:lineRule="auto"/>
        <w:ind w:firstLine="567"/>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Dear______,</w:t>
      </w:r>
    </w:p>
    <w:p w14:paraId="441FCA90" w14:textId="77777777" w:rsidR="00DB1E8E" w:rsidRPr="009E180D" w:rsidRDefault="00DB1E8E" w:rsidP="00DB1E8E">
      <w:pPr>
        <w:spacing w:line="360" w:lineRule="auto"/>
        <w:ind w:firstLine="284"/>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My name is____________ I am____________(возраст)  I am from_________</w:t>
      </w:r>
    </w:p>
    <w:p w14:paraId="12AACD75" w14:textId="77777777" w:rsidR="00DB1E8E" w:rsidRPr="009E180D" w:rsidRDefault="00DB1E8E" w:rsidP="00DB1E8E">
      <w:pPr>
        <w:spacing w:line="360" w:lineRule="auto"/>
        <w:ind w:firstLine="284"/>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lastRenderedPageBreak/>
        <w:t xml:space="preserve">I have got_____________ (членысемьи)  I have got________________ (питомец) </w:t>
      </w:r>
    </w:p>
    <w:p w14:paraId="3D98BE7F" w14:textId="77777777" w:rsidR="00DB1E8E" w:rsidRPr="009E180D" w:rsidRDefault="00DB1E8E" w:rsidP="00DB1E8E">
      <w:pPr>
        <w:spacing w:line="360" w:lineRule="auto"/>
        <w:ind w:firstLine="284"/>
        <w:contextualSpacing/>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eastAsia="ru-RU"/>
        </w:rPr>
        <w:t>Ilike</w:t>
      </w:r>
      <w:r w:rsidRPr="009E180D">
        <w:rPr>
          <w:rFonts w:ascii="Times New Roman" w:eastAsia="Times New Roman" w:hAnsi="Times New Roman" w:cs="Times New Roman"/>
          <w:sz w:val="24"/>
          <w:szCs w:val="24"/>
          <w:lang w:val="ru-RU" w:eastAsia="ru-RU"/>
        </w:rPr>
        <w:t>_____________________(плавать, гулять,читать книги, помогать сестре)</w:t>
      </w:r>
    </w:p>
    <w:p w14:paraId="27D0E26F" w14:textId="77777777" w:rsidR="00DB1E8E" w:rsidRPr="009E180D" w:rsidRDefault="00DB1E8E" w:rsidP="00DB1E8E">
      <w:pPr>
        <w:spacing w:line="360" w:lineRule="auto"/>
        <w:ind w:firstLine="284"/>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I don’t like__________________________</w:t>
      </w:r>
    </w:p>
    <w:p w14:paraId="138B7D11" w14:textId="77777777" w:rsidR="00DB1E8E" w:rsidRPr="009E180D" w:rsidRDefault="00DB1E8E" w:rsidP="00DB1E8E">
      <w:pPr>
        <w:spacing w:line="360" w:lineRule="auto"/>
        <w:ind w:firstLine="284"/>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My favourite subject is _________</w:t>
      </w:r>
    </w:p>
    <w:p w14:paraId="6949A640" w14:textId="77777777" w:rsidR="00DB1E8E" w:rsidRPr="009E180D" w:rsidRDefault="00DB1E8E" w:rsidP="00DB1E8E">
      <w:pPr>
        <w:tabs>
          <w:tab w:val="left" w:pos="8835"/>
        </w:tabs>
        <w:spacing w:line="360" w:lineRule="auto"/>
        <w:ind w:firstLine="284"/>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I can  _________________ I can not ___________________</w:t>
      </w:r>
    </w:p>
    <w:p w14:paraId="497BE47A" w14:textId="77777777" w:rsidR="00DB1E8E" w:rsidRPr="009E180D" w:rsidRDefault="00DB1E8E" w:rsidP="00DB1E8E">
      <w:pPr>
        <w:tabs>
          <w:tab w:val="left" w:pos="8835"/>
        </w:tabs>
        <w:spacing w:line="360" w:lineRule="auto"/>
        <w:ind w:firstLine="284"/>
        <w:contextualSpacing/>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eastAsia="ru-RU"/>
        </w:rPr>
        <w:t>Love</w:t>
      </w:r>
      <w:r w:rsidRPr="009E180D">
        <w:rPr>
          <w:rFonts w:ascii="Times New Roman" w:eastAsia="Times New Roman" w:hAnsi="Times New Roman" w:cs="Times New Roman"/>
          <w:sz w:val="24"/>
          <w:szCs w:val="24"/>
          <w:lang w:val="ru-RU" w:eastAsia="ru-RU"/>
        </w:rPr>
        <w:t>,</w:t>
      </w:r>
    </w:p>
    <w:p w14:paraId="30F9067F" w14:textId="77777777" w:rsidR="00DB1E8E" w:rsidRPr="009E180D" w:rsidRDefault="00DB1E8E" w:rsidP="00DB1E8E">
      <w:pPr>
        <w:tabs>
          <w:tab w:val="left" w:pos="8835"/>
        </w:tabs>
        <w:spacing w:line="360" w:lineRule="auto"/>
        <w:ind w:firstLine="284"/>
        <w:contextualSpacing/>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__________</w:t>
      </w:r>
    </w:p>
    <w:p w14:paraId="5C7AF85F" w14:textId="77777777" w:rsidR="00DB1E8E" w:rsidRPr="009E180D" w:rsidRDefault="00DB1E8E" w:rsidP="00DB1E8E">
      <w:pPr>
        <w:tabs>
          <w:tab w:val="left" w:pos="8835"/>
        </w:tabs>
        <w:spacing w:line="360" w:lineRule="auto"/>
        <w:ind w:firstLine="284"/>
        <w:contextualSpacing/>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5. Говорение.</w:t>
      </w:r>
    </w:p>
    <w:p w14:paraId="7497443A" w14:textId="77777777" w:rsidR="00DB1E8E" w:rsidRPr="009E180D" w:rsidRDefault="00DB1E8E" w:rsidP="00DB1E8E">
      <w:pPr>
        <w:tabs>
          <w:tab w:val="left" w:pos="8835"/>
        </w:tabs>
        <w:spacing w:line="360" w:lineRule="auto"/>
        <w:ind w:firstLine="284"/>
        <w:contextualSpacing/>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Расскажи о себе, своей семье.( 7-9 предложений)</w:t>
      </w:r>
    </w:p>
    <w:p w14:paraId="6A215E9A" w14:textId="77777777" w:rsidR="00DB1E8E" w:rsidRPr="009E180D" w:rsidRDefault="00DB1E8E" w:rsidP="00DB1E8E">
      <w:pPr>
        <w:tabs>
          <w:tab w:val="left" w:pos="8835"/>
        </w:tabs>
        <w:spacing w:line="360" w:lineRule="auto"/>
        <w:ind w:firstLine="284"/>
        <w:contextualSpacing/>
        <w:jc w:val="both"/>
        <w:rPr>
          <w:rFonts w:ascii="Times New Roman" w:eastAsia="Times New Roman" w:hAnsi="Times New Roman" w:cs="Times New Roman"/>
          <w:sz w:val="24"/>
          <w:szCs w:val="24"/>
          <w:lang w:val="ru-RU" w:eastAsia="ru-RU"/>
        </w:rPr>
      </w:pPr>
    </w:p>
    <w:p w14:paraId="1D372BC4" w14:textId="77777777" w:rsidR="00AC5356" w:rsidRPr="009E180D" w:rsidRDefault="00AC5356">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Контрольная работа «Внешность и характер человека»</w:t>
      </w:r>
    </w:p>
    <w:p w14:paraId="6896AE4E" w14:textId="77777777" w:rsidR="00AC5356" w:rsidRPr="009E180D" w:rsidRDefault="00AC5356">
      <w:pPr>
        <w:spacing w:after="0" w:line="240" w:lineRule="auto"/>
        <w:rPr>
          <w:rFonts w:ascii="Times New Roman" w:eastAsia="Times New Roman" w:hAnsi="Times New Roman" w:cs="Times New Roman"/>
          <w:b/>
          <w:sz w:val="24"/>
          <w:szCs w:val="24"/>
          <w:lang w:val="ru-RU" w:eastAsia="ru-RU"/>
        </w:rPr>
      </w:pPr>
    </w:p>
    <w:p w14:paraId="77A9D7B3" w14:textId="77777777" w:rsidR="00AC5356" w:rsidRPr="009E180D" w:rsidRDefault="00AC5356" w:rsidP="00AC5356">
      <w:pPr>
        <w:rPr>
          <w:rFonts w:ascii="Times New Roman" w:hAnsi="Times New Roman" w:cs="Times New Roman"/>
          <w:sz w:val="24"/>
          <w:szCs w:val="24"/>
        </w:rPr>
      </w:pPr>
      <w:r w:rsidRPr="009E180D">
        <w:rPr>
          <w:rFonts w:ascii="Times New Roman" w:hAnsi="Times New Roman" w:cs="Times New Roman"/>
          <w:sz w:val="24"/>
          <w:szCs w:val="24"/>
        </w:rPr>
        <w:t>I</w:t>
      </w:r>
      <w:r w:rsidRPr="009E180D">
        <w:rPr>
          <w:rFonts w:ascii="Times New Roman" w:hAnsi="Times New Roman" w:cs="Times New Roman"/>
          <w:sz w:val="24"/>
          <w:szCs w:val="24"/>
          <w:lang w:val="ru-RU"/>
        </w:rPr>
        <w:t xml:space="preserve">.   Соотнесите вопросы с ответами.  </w:t>
      </w:r>
      <w:r w:rsidRPr="009E180D">
        <w:rPr>
          <w:rFonts w:ascii="Times New Roman" w:hAnsi="Times New Roman" w:cs="Times New Roman"/>
          <w:sz w:val="24"/>
          <w:szCs w:val="24"/>
        </w:rPr>
        <w:t>Затем ответьте на вопросы.</w:t>
      </w:r>
    </w:p>
    <w:p w14:paraId="49C4E769" w14:textId="77777777" w:rsidR="00AC5356" w:rsidRPr="009E180D" w:rsidRDefault="00AC5356" w:rsidP="00AC5356">
      <w:pPr>
        <w:pStyle w:val="afb"/>
        <w:numPr>
          <w:ilvl w:val="0"/>
          <w:numId w:val="54"/>
        </w:numPr>
        <w:spacing w:after="200" w:line="276" w:lineRule="auto"/>
        <w:rPr>
          <w:rFonts w:ascii="Times New Roman" w:hAnsi="Times New Roman"/>
          <w:lang w:val="en-US"/>
        </w:rPr>
      </w:pPr>
      <w:r w:rsidRPr="009E180D">
        <w:rPr>
          <w:rFonts w:ascii="Times New Roman" w:hAnsi="Times New Roman"/>
          <w:lang w:val="en-US"/>
        </w:rPr>
        <w:t>What does she look like?                                       1) He is clever.</w:t>
      </w:r>
    </w:p>
    <w:p w14:paraId="21EE8AE0" w14:textId="77777777" w:rsidR="00AC5356" w:rsidRPr="009E180D" w:rsidRDefault="00AC5356" w:rsidP="00AC5356">
      <w:pPr>
        <w:pStyle w:val="afb"/>
        <w:numPr>
          <w:ilvl w:val="0"/>
          <w:numId w:val="54"/>
        </w:numPr>
        <w:spacing w:after="200" w:line="276" w:lineRule="auto"/>
        <w:rPr>
          <w:rFonts w:ascii="Times New Roman" w:hAnsi="Times New Roman"/>
          <w:lang w:val="en-US"/>
        </w:rPr>
      </w:pPr>
      <w:r w:rsidRPr="009E180D">
        <w:rPr>
          <w:rFonts w:ascii="Times New Roman" w:hAnsi="Times New Roman"/>
          <w:lang w:val="en-US"/>
        </w:rPr>
        <w:t>What is she like?                                                     2) She is kind.</w:t>
      </w:r>
    </w:p>
    <w:p w14:paraId="57528426" w14:textId="77777777" w:rsidR="00AC5356" w:rsidRPr="009E180D" w:rsidRDefault="00AC5356" w:rsidP="00AC5356">
      <w:pPr>
        <w:pStyle w:val="afb"/>
        <w:numPr>
          <w:ilvl w:val="0"/>
          <w:numId w:val="54"/>
        </w:numPr>
        <w:spacing w:after="200" w:line="276" w:lineRule="auto"/>
        <w:rPr>
          <w:rFonts w:ascii="Times New Roman" w:hAnsi="Times New Roman"/>
          <w:lang w:val="en-US"/>
        </w:rPr>
      </w:pPr>
      <w:r w:rsidRPr="009E180D">
        <w:rPr>
          <w:rFonts w:ascii="Times New Roman" w:hAnsi="Times New Roman"/>
          <w:lang w:val="en-US"/>
        </w:rPr>
        <w:t>What does he look like?                                      3) She`s short and slim and she`s got dark hair.</w:t>
      </w:r>
    </w:p>
    <w:p w14:paraId="13A4784E" w14:textId="77777777" w:rsidR="00AC5356" w:rsidRPr="009E180D" w:rsidRDefault="00AC5356" w:rsidP="00AC5356">
      <w:pPr>
        <w:pStyle w:val="afb"/>
        <w:numPr>
          <w:ilvl w:val="0"/>
          <w:numId w:val="54"/>
        </w:numPr>
        <w:spacing w:after="200" w:line="276" w:lineRule="auto"/>
        <w:rPr>
          <w:rFonts w:ascii="Times New Roman" w:hAnsi="Times New Roman"/>
          <w:lang w:val="en-US"/>
        </w:rPr>
      </w:pPr>
      <w:r w:rsidRPr="009E180D">
        <w:rPr>
          <w:rFonts w:ascii="Times New Roman" w:hAnsi="Times New Roman"/>
          <w:lang w:val="en-US"/>
        </w:rPr>
        <w:t>What is she like?                                                    4) He`s tall and slim and he`s got dark hair.</w:t>
      </w:r>
    </w:p>
    <w:p w14:paraId="27A7FB4A" w14:textId="77777777" w:rsidR="00AC5356" w:rsidRPr="009E180D" w:rsidRDefault="00AC5356" w:rsidP="00AC5356">
      <w:pPr>
        <w:ind w:left="360"/>
        <w:rPr>
          <w:rFonts w:ascii="Times New Roman" w:hAnsi="Times New Roman" w:cs="Times New Roman"/>
          <w:sz w:val="24"/>
          <w:szCs w:val="24"/>
        </w:rPr>
      </w:pPr>
    </w:p>
    <w:p w14:paraId="72600D23" w14:textId="77777777" w:rsidR="00AC5356" w:rsidRPr="009E180D" w:rsidRDefault="00AC5356" w:rsidP="00AC5356">
      <w:pPr>
        <w:pStyle w:val="afb"/>
        <w:numPr>
          <w:ilvl w:val="0"/>
          <w:numId w:val="55"/>
        </w:numPr>
        <w:spacing w:after="200" w:line="276" w:lineRule="auto"/>
        <w:rPr>
          <w:rFonts w:ascii="Times New Roman" w:hAnsi="Times New Roman"/>
          <w:lang w:val="en-US"/>
        </w:rPr>
      </w:pPr>
      <w:r w:rsidRPr="009E180D">
        <w:rPr>
          <w:rFonts w:ascii="Times New Roman" w:hAnsi="Times New Roman"/>
          <w:lang w:val="en-US"/>
        </w:rPr>
        <w:t>What does your mum look like?</w:t>
      </w:r>
    </w:p>
    <w:p w14:paraId="69E4EDF3" w14:textId="77777777" w:rsidR="00AC5356" w:rsidRPr="009E180D" w:rsidRDefault="00AC5356" w:rsidP="00AC5356">
      <w:pPr>
        <w:pStyle w:val="afb"/>
        <w:numPr>
          <w:ilvl w:val="0"/>
          <w:numId w:val="55"/>
        </w:numPr>
        <w:spacing w:after="200" w:line="276" w:lineRule="auto"/>
        <w:rPr>
          <w:rFonts w:ascii="Times New Roman" w:hAnsi="Times New Roman"/>
          <w:lang w:val="en-US"/>
        </w:rPr>
      </w:pPr>
      <w:r w:rsidRPr="009E180D">
        <w:rPr>
          <w:rFonts w:ascii="Times New Roman" w:hAnsi="Times New Roman"/>
          <w:lang w:val="en-US"/>
        </w:rPr>
        <w:t>What is your mum like?</w:t>
      </w:r>
    </w:p>
    <w:p w14:paraId="0E897565" w14:textId="77777777" w:rsidR="00AC5356" w:rsidRPr="009E180D" w:rsidRDefault="00AC5356" w:rsidP="00AC5356">
      <w:pPr>
        <w:pStyle w:val="afb"/>
        <w:numPr>
          <w:ilvl w:val="0"/>
          <w:numId w:val="55"/>
        </w:numPr>
        <w:spacing w:after="200" w:line="276" w:lineRule="auto"/>
        <w:rPr>
          <w:rFonts w:ascii="Times New Roman" w:hAnsi="Times New Roman"/>
          <w:lang w:val="en-US"/>
        </w:rPr>
      </w:pPr>
      <w:r w:rsidRPr="009E180D">
        <w:rPr>
          <w:rFonts w:ascii="Times New Roman" w:hAnsi="Times New Roman"/>
          <w:lang w:val="en-US"/>
        </w:rPr>
        <w:t>What does your best friend look like?</w:t>
      </w:r>
    </w:p>
    <w:p w14:paraId="4A696FAB" w14:textId="77777777" w:rsidR="00AC5356" w:rsidRPr="009E180D" w:rsidRDefault="00AC5356" w:rsidP="00AC5356">
      <w:pPr>
        <w:pStyle w:val="afb"/>
        <w:numPr>
          <w:ilvl w:val="0"/>
          <w:numId w:val="55"/>
        </w:numPr>
        <w:spacing w:after="200" w:line="276" w:lineRule="auto"/>
        <w:rPr>
          <w:rFonts w:ascii="Times New Roman" w:hAnsi="Times New Roman"/>
          <w:lang w:val="en-US"/>
        </w:rPr>
      </w:pPr>
      <w:r w:rsidRPr="009E180D">
        <w:rPr>
          <w:rFonts w:ascii="Times New Roman" w:hAnsi="Times New Roman"/>
          <w:lang w:val="en-US"/>
        </w:rPr>
        <w:t>What is your best friend like?</w:t>
      </w:r>
    </w:p>
    <w:p w14:paraId="49EDD401" w14:textId="77777777" w:rsidR="00AC5356" w:rsidRPr="009E180D" w:rsidRDefault="00AC5356" w:rsidP="00AC5356">
      <w:pPr>
        <w:rPr>
          <w:rFonts w:ascii="Times New Roman" w:hAnsi="Times New Roman" w:cs="Times New Roman"/>
          <w:sz w:val="24"/>
          <w:szCs w:val="24"/>
        </w:rPr>
      </w:pPr>
    </w:p>
    <w:p w14:paraId="43EAFEE2" w14:textId="77777777" w:rsidR="00AC5356" w:rsidRPr="009E180D" w:rsidRDefault="00AC5356" w:rsidP="00AC5356">
      <w:pPr>
        <w:rPr>
          <w:rFonts w:ascii="Times New Roman" w:hAnsi="Times New Roman" w:cs="Times New Roman"/>
          <w:sz w:val="24"/>
          <w:szCs w:val="24"/>
          <w:lang w:val="ru-RU"/>
        </w:rPr>
      </w:pPr>
      <w:r w:rsidRPr="009E180D">
        <w:rPr>
          <w:rFonts w:ascii="Times New Roman" w:hAnsi="Times New Roman" w:cs="Times New Roman"/>
          <w:sz w:val="24"/>
          <w:szCs w:val="24"/>
        </w:rPr>
        <w:t>II</w:t>
      </w:r>
      <w:r w:rsidRPr="009E180D">
        <w:rPr>
          <w:rFonts w:ascii="Times New Roman" w:hAnsi="Times New Roman" w:cs="Times New Roman"/>
          <w:sz w:val="24"/>
          <w:szCs w:val="24"/>
          <w:lang w:val="ru-RU"/>
        </w:rPr>
        <w:t>.  Подставьте слова по смыслу.</w:t>
      </w:r>
    </w:p>
    <w:p w14:paraId="2940F9BF" w14:textId="77777777" w:rsidR="00AC5356" w:rsidRPr="009E180D" w:rsidRDefault="00AC5356" w:rsidP="00AC5356">
      <w:pPr>
        <w:pStyle w:val="afb"/>
        <w:numPr>
          <w:ilvl w:val="0"/>
          <w:numId w:val="56"/>
        </w:numPr>
        <w:spacing w:after="200" w:line="276" w:lineRule="auto"/>
        <w:rPr>
          <w:rFonts w:ascii="Times New Roman" w:hAnsi="Times New Roman"/>
          <w:lang w:val="en-US"/>
        </w:rPr>
      </w:pPr>
      <w:r w:rsidRPr="009E180D">
        <w:rPr>
          <w:rFonts w:ascii="Times New Roman" w:hAnsi="Times New Roman"/>
          <w:lang w:val="en-US"/>
        </w:rPr>
        <w:t>My Mum never looks  (a)_______. She is always (b)_________(lazy, sad, merry)</w:t>
      </w:r>
    </w:p>
    <w:p w14:paraId="3CB9DF77" w14:textId="77777777" w:rsidR="00AC5356" w:rsidRPr="009E180D" w:rsidRDefault="00AC5356" w:rsidP="00AC5356">
      <w:pPr>
        <w:pStyle w:val="afb"/>
        <w:numPr>
          <w:ilvl w:val="0"/>
          <w:numId w:val="56"/>
        </w:numPr>
        <w:spacing w:after="200" w:line="276" w:lineRule="auto"/>
        <w:rPr>
          <w:rFonts w:ascii="Times New Roman" w:hAnsi="Times New Roman"/>
          <w:lang w:val="en-US"/>
        </w:rPr>
      </w:pPr>
      <w:r w:rsidRPr="009E180D">
        <w:rPr>
          <w:rFonts w:ascii="Times New Roman" w:hAnsi="Times New Roman"/>
          <w:lang w:val="en-US"/>
        </w:rPr>
        <w:t xml:space="preserve">Pete is (c)_________ and his fiends  can  always (d)_______him. (honest, boast, trust) </w:t>
      </w:r>
    </w:p>
    <w:p w14:paraId="41BEB238" w14:textId="77777777" w:rsidR="00AC5356" w:rsidRPr="009E180D" w:rsidRDefault="00AC5356" w:rsidP="00AC5356">
      <w:pPr>
        <w:pStyle w:val="afb"/>
        <w:numPr>
          <w:ilvl w:val="0"/>
          <w:numId w:val="56"/>
        </w:numPr>
        <w:spacing w:after="200" w:line="276" w:lineRule="auto"/>
        <w:rPr>
          <w:rFonts w:ascii="Times New Roman" w:hAnsi="Times New Roman"/>
          <w:lang w:val="en-US"/>
        </w:rPr>
      </w:pPr>
      <w:r w:rsidRPr="009E180D">
        <w:rPr>
          <w:rFonts w:ascii="Times New Roman" w:hAnsi="Times New Roman"/>
          <w:lang w:val="en-US"/>
        </w:rPr>
        <w:lastRenderedPageBreak/>
        <w:t>Sam never (e)_______. He is_(f) ___________ (boasts, gets on well, honest)</w:t>
      </w:r>
    </w:p>
    <w:p w14:paraId="4BC7EDF4" w14:textId="77777777" w:rsidR="00AC5356" w:rsidRPr="009E180D" w:rsidRDefault="00AC5356" w:rsidP="00AC5356">
      <w:pPr>
        <w:pStyle w:val="afb"/>
        <w:numPr>
          <w:ilvl w:val="0"/>
          <w:numId w:val="56"/>
        </w:numPr>
        <w:spacing w:after="200" w:line="276" w:lineRule="auto"/>
        <w:rPr>
          <w:rFonts w:ascii="Times New Roman" w:hAnsi="Times New Roman"/>
          <w:lang w:val="en-US"/>
        </w:rPr>
      </w:pPr>
      <w:r w:rsidRPr="009E180D">
        <w:rPr>
          <w:rFonts w:ascii="Times New Roman" w:hAnsi="Times New Roman"/>
          <w:lang w:val="en-US"/>
        </w:rPr>
        <w:t>My Dad is (g)________. He is always_ (h)________(helpful, boastful, kind)</w:t>
      </w:r>
    </w:p>
    <w:p w14:paraId="50007ACA" w14:textId="77777777" w:rsidR="00AC5356" w:rsidRPr="009E180D" w:rsidRDefault="00AC5356" w:rsidP="00AC5356">
      <w:pPr>
        <w:pStyle w:val="afb"/>
        <w:numPr>
          <w:ilvl w:val="0"/>
          <w:numId w:val="56"/>
        </w:numPr>
        <w:spacing w:after="200" w:line="276" w:lineRule="auto"/>
        <w:rPr>
          <w:rFonts w:ascii="Times New Roman" w:hAnsi="Times New Roman"/>
          <w:lang w:val="en-US"/>
        </w:rPr>
      </w:pPr>
      <w:r w:rsidRPr="009E180D">
        <w:rPr>
          <w:rFonts w:ascii="Times New Roman" w:hAnsi="Times New Roman"/>
          <w:lang w:val="en-US"/>
        </w:rPr>
        <w:t>My dog is_(i)_________. It`s  very_(j)_________ (shy, funny, clever)</w:t>
      </w:r>
    </w:p>
    <w:p w14:paraId="3D73665C" w14:textId="77777777" w:rsidR="00AC5356" w:rsidRPr="009E180D" w:rsidRDefault="00AC5356" w:rsidP="00AC5356">
      <w:pPr>
        <w:rPr>
          <w:rFonts w:ascii="Times New Roman" w:hAnsi="Times New Roman" w:cs="Times New Roman"/>
          <w:sz w:val="24"/>
          <w:szCs w:val="24"/>
          <w:lang w:val="ru-RU"/>
        </w:rPr>
      </w:pPr>
      <w:r w:rsidRPr="009E180D">
        <w:rPr>
          <w:rFonts w:ascii="Times New Roman" w:hAnsi="Times New Roman" w:cs="Times New Roman"/>
          <w:sz w:val="24"/>
          <w:szCs w:val="24"/>
        </w:rPr>
        <w:t>III</w:t>
      </w:r>
      <w:r w:rsidRPr="009E180D">
        <w:rPr>
          <w:rFonts w:ascii="Times New Roman" w:hAnsi="Times New Roman" w:cs="Times New Roman"/>
          <w:sz w:val="24"/>
          <w:szCs w:val="24"/>
          <w:lang w:val="ru-RU"/>
        </w:rPr>
        <w:t>. Выпишите  правильную форму глагола.</w:t>
      </w:r>
    </w:p>
    <w:p w14:paraId="0F2A9C22" w14:textId="77777777" w:rsidR="00AC5356" w:rsidRPr="009E180D" w:rsidRDefault="00AC5356" w:rsidP="00AC5356">
      <w:pPr>
        <w:rPr>
          <w:rFonts w:ascii="Times New Roman" w:hAnsi="Times New Roman" w:cs="Times New Roman"/>
          <w:sz w:val="24"/>
          <w:szCs w:val="24"/>
        </w:rPr>
      </w:pPr>
      <w:r w:rsidRPr="009E180D">
        <w:rPr>
          <w:rFonts w:ascii="Times New Roman" w:hAnsi="Times New Roman" w:cs="Times New Roman"/>
          <w:sz w:val="24"/>
          <w:szCs w:val="24"/>
        </w:rPr>
        <w:t xml:space="preserve">1.  </w:t>
      </w:r>
      <w:r w:rsidRPr="009E180D">
        <w:rPr>
          <w:rFonts w:ascii="Times New Roman" w:hAnsi="Times New Roman" w:cs="Times New Roman"/>
          <w:i/>
          <w:sz w:val="24"/>
          <w:szCs w:val="24"/>
        </w:rPr>
        <w:t>Are you having/Do you</w:t>
      </w:r>
      <w:r w:rsidRPr="009E180D">
        <w:rPr>
          <w:rFonts w:ascii="Times New Roman" w:hAnsi="Times New Roman" w:cs="Times New Roman"/>
          <w:sz w:val="24"/>
          <w:szCs w:val="24"/>
        </w:rPr>
        <w:t xml:space="preserve"> have breakfast every morning?</w:t>
      </w:r>
    </w:p>
    <w:p w14:paraId="70B48D7B" w14:textId="77777777" w:rsidR="00AC5356" w:rsidRPr="009E180D" w:rsidRDefault="00AC5356" w:rsidP="00AC5356">
      <w:pPr>
        <w:rPr>
          <w:rFonts w:ascii="Times New Roman" w:hAnsi="Times New Roman" w:cs="Times New Roman"/>
          <w:sz w:val="24"/>
          <w:szCs w:val="24"/>
        </w:rPr>
      </w:pPr>
      <w:r w:rsidRPr="009E180D">
        <w:rPr>
          <w:rFonts w:ascii="Times New Roman" w:hAnsi="Times New Roman" w:cs="Times New Roman"/>
          <w:sz w:val="24"/>
          <w:szCs w:val="24"/>
        </w:rPr>
        <w:t xml:space="preserve">2. </w:t>
      </w:r>
      <w:r w:rsidRPr="009E180D">
        <w:rPr>
          <w:rFonts w:ascii="Times New Roman" w:hAnsi="Times New Roman" w:cs="Times New Roman"/>
          <w:i/>
          <w:sz w:val="24"/>
          <w:szCs w:val="24"/>
        </w:rPr>
        <w:t>It snows/is snowing</w:t>
      </w:r>
      <w:r w:rsidRPr="009E180D">
        <w:rPr>
          <w:rFonts w:ascii="Times New Roman" w:hAnsi="Times New Roman" w:cs="Times New Roman"/>
          <w:sz w:val="24"/>
          <w:szCs w:val="24"/>
        </w:rPr>
        <w:t xml:space="preserve"> so we can`t go skiing.</w:t>
      </w:r>
    </w:p>
    <w:p w14:paraId="59A48C50" w14:textId="77777777" w:rsidR="00AC5356" w:rsidRPr="009E180D" w:rsidRDefault="00AC5356" w:rsidP="00AC5356">
      <w:pPr>
        <w:rPr>
          <w:rFonts w:ascii="Times New Roman" w:hAnsi="Times New Roman" w:cs="Times New Roman"/>
          <w:sz w:val="24"/>
          <w:szCs w:val="24"/>
        </w:rPr>
      </w:pPr>
      <w:r w:rsidRPr="009E180D">
        <w:rPr>
          <w:rFonts w:ascii="Times New Roman" w:hAnsi="Times New Roman" w:cs="Times New Roman"/>
          <w:sz w:val="24"/>
          <w:szCs w:val="24"/>
        </w:rPr>
        <w:t xml:space="preserve">3. </w:t>
      </w:r>
      <w:r w:rsidRPr="009E180D">
        <w:rPr>
          <w:rFonts w:ascii="Times New Roman" w:hAnsi="Times New Roman" w:cs="Times New Roman"/>
          <w:i/>
          <w:sz w:val="24"/>
          <w:szCs w:val="24"/>
        </w:rPr>
        <w:t>Your guide speaks/is speaking</w:t>
      </w:r>
      <w:r w:rsidRPr="009E180D">
        <w:rPr>
          <w:rFonts w:ascii="Times New Roman" w:hAnsi="Times New Roman" w:cs="Times New Roman"/>
          <w:sz w:val="24"/>
          <w:szCs w:val="24"/>
        </w:rPr>
        <w:t xml:space="preserve"> three languages.</w:t>
      </w:r>
    </w:p>
    <w:p w14:paraId="18A7B0CE" w14:textId="77777777" w:rsidR="00AC5356" w:rsidRPr="009E180D" w:rsidRDefault="00AC5356" w:rsidP="00AC5356">
      <w:pPr>
        <w:rPr>
          <w:rFonts w:ascii="Times New Roman" w:hAnsi="Times New Roman" w:cs="Times New Roman"/>
          <w:sz w:val="24"/>
          <w:szCs w:val="24"/>
        </w:rPr>
      </w:pPr>
      <w:r w:rsidRPr="009E180D">
        <w:rPr>
          <w:rFonts w:ascii="Times New Roman" w:hAnsi="Times New Roman" w:cs="Times New Roman"/>
          <w:sz w:val="24"/>
          <w:szCs w:val="24"/>
        </w:rPr>
        <w:t xml:space="preserve">4. The DJ </w:t>
      </w:r>
      <w:r w:rsidRPr="009E180D">
        <w:rPr>
          <w:rFonts w:ascii="Times New Roman" w:hAnsi="Times New Roman" w:cs="Times New Roman"/>
          <w:i/>
          <w:sz w:val="24"/>
          <w:szCs w:val="24"/>
        </w:rPr>
        <w:t>plays/is playing</w:t>
      </w:r>
      <w:r w:rsidRPr="009E180D">
        <w:rPr>
          <w:rFonts w:ascii="Times New Roman" w:hAnsi="Times New Roman" w:cs="Times New Roman"/>
          <w:sz w:val="24"/>
          <w:szCs w:val="24"/>
        </w:rPr>
        <w:t xml:space="preserve"> my favourite song.</w:t>
      </w:r>
    </w:p>
    <w:p w14:paraId="74369D35" w14:textId="77777777" w:rsidR="00AC5356" w:rsidRPr="009E180D" w:rsidRDefault="00AC5356" w:rsidP="00AC5356">
      <w:pPr>
        <w:rPr>
          <w:rFonts w:ascii="Times New Roman" w:hAnsi="Times New Roman" w:cs="Times New Roman"/>
          <w:sz w:val="24"/>
          <w:szCs w:val="24"/>
        </w:rPr>
      </w:pPr>
      <w:r w:rsidRPr="009E180D">
        <w:rPr>
          <w:rFonts w:ascii="Times New Roman" w:hAnsi="Times New Roman" w:cs="Times New Roman"/>
          <w:sz w:val="24"/>
          <w:szCs w:val="24"/>
        </w:rPr>
        <w:t xml:space="preserve">5. </w:t>
      </w:r>
      <w:r w:rsidRPr="009E180D">
        <w:rPr>
          <w:rFonts w:ascii="Times New Roman" w:hAnsi="Times New Roman" w:cs="Times New Roman"/>
          <w:i/>
          <w:sz w:val="24"/>
          <w:szCs w:val="24"/>
        </w:rPr>
        <w:t>Do you like/Are you liking</w:t>
      </w:r>
      <w:r w:rsidRPr="009E180D">
        <w:rPr>
          <w:rFonts w:ascii="Times New Roman" w:hAnsi="Times New Roman" w:cs="Times New Roman"/>
          <w:sz w:val="24"/>
          <w:szCs w:val="24"/>
        </w:rPr>
        <w:t xml:space="preserve"> the food?  </w:t>
      </w:r>
    </w:p>
    <w:p w14:paraId="6E39FA4E" w14:textId="77777777" w:rsidR="00AC5356" w:rsidRPr="009E180D" w:rsidRDefault="00AC5356" w:rsidP="00AC5356">
      <w:pPr>
        <w:rPr>
          <w:rFonts w:ascii="Times New Roman" w:hAnsi="Times New Roman" w:cs="Times New Roman"/>
          <w:sz w:val="24"/>
          <w:szCs w:val="24"/>
        </w:rPr>
      </w:pPr>
    </w:p>
    <w:p w14:paraId="41446C82" w14:textId="77777777" w:rsidR="00AC5356" w:rsidRPr="009E180D" w:rsidRDefault="00AC5356" w:rsidP="00AC5356">
      <w:pPr>
        <w:rPr>
          <w:rFonts w:ascii="Times New Roman" w:hAnsi="Times New Roman" w:cs="Times New Roman"/>
          <w:sz w:val="24"/>
          <w:szCs w:val="24"/>
        </w:rPr>
      </w:pPr>
    </w:p>
    <w:p w14:paraId="79039FE6" w14:textId="77777777" w:rsidR="00AC5356" w:rsidRPr="009E180D" w:rsidRDefault="00AC5356" w:rsidP="00AC5356">
      <w:pPr>
        <w:ind w:left="360"/>
        <w:rPr>
          <w:rFonts w:ascii="Times New Roman" w:hAnsi="Times New Roman" w:cs="Times New Roman"/>
          <w:sz w:val="24"/>
          <w:szCs w:val="24"/>
          <w:lang w:val="ru-RU"/>
        </w:rPr>
      </w:pPr>
      <w:r w:rsidRPr="009E180D">
        <w:rPr>
          <w:rFonts w:ascii="Times New Roman" w:hAnsi="Times New Roman" w:cs="Times New Roman"/>
          <w:sz w:val="24"/>
          <w:szCs w:val="24"/>
        </w:rPr>
        <w:t>IV</w:t>
      </w:r>
      <w:r w:rsidRPr="009E180D">
        <w:rPr>
          <w:rFonts w:ascii="Times New Roman" w:hAnsi="Times New Roman" w:cs="Times New Roman"/>
          <w:sz w:val="24"/>
          <w:szCs w:val="24"/>
          <w:lang w:val="ru-RU"/>
        </w:rPr>
        <w:t>.  Запишите правильные формы глагола.</w:t>
      </w:r>
    </w:p>
    <w:p w14:paraId="1B1A313E" w14:textId="77777777" w:rsidR="00AC5356" w:rsidRPr="009E180D" w:rsidRDefault="00AC5356" w:rsidP="00AC5356">
      <w:pPr>
        <w:ind w:left="360"/>
        <w:rPr>
          <w:rFonts w:ascii="Times New Roman" w:hAnsi="Times New Roman" w:cs="Times New Roman"/>
          <w:sz w:val="24"/>
          <w:szCs w:val="24"/>
        </w:rPr>
      </w:pPr>
      <w:r w:rsidRPr="009E180D">
        <w:rPr>
          <w:rFonts w:ascii="Times New Roman" w:hAnsi="Times New Roman" w:cs="Times New Roman"/>
          <w:sz w:val="24"/>
          <w:szCs w:val="24"/>
        </w:rPr>
        <w:t>Dear Rita,</w:t>
      </w:r>
    </w:p>
    <w:p w14:paraId="56DFE692" w14:textId="77777777" w:rsidR="00AC5356" w:rsidRPr="009E180D" w:rsidRDefault="00AC5356" w:rsidP="00AC5356">
      <w:pPr>
        <w:ind w:left="360"/>
        <w:rPr>
          <w:rFonts w:ascii="Times New Roman" w:hAnsi="Times New Roman" w:cs="Times New Roman"/>
          <w:sz w:val="24"/>
          <w:szCs w:val="24"/>
          <w:lang w:val="ru-RU"/>
        </w:rPr>
      </w:pPr>
      <w:r w:rsidRPr="009E180D">
        <w:rPr>
          <w:rFonts w:ascii="Times New Roman" w:hAnsi="Times New Roman" w:cs="Times New Roman"/>
          <w:sz w:val="24"/>
          <w:szCs w:val="24"/>
        </w:rPr>
        <w:t xml:space="preserve">I </w:t>
      </w:r>
      <w:r w:rsidRPr="009E180D">
        <w:rPr>
          <w:rFonts w:ascii="Times New Roman" w:hAnsi="Times New Roman" w:cs="Times New Roman"/>
          <w:i/>
          <w:sz w:val="24"/>
          <w:szCs w:val="24"/>
          <w:u w:val="single"/>
        </w:rPr>
        <w:t>am having</w:t>
      </w:r>
      <w:r w:rsidRPr="009E180D">
        <w:rPr>
          <w:rFonts w:ascii="Times New Roman" w:hAnsi="Times New Roman" w:cs="Times New Roman"/>
          <w:sz w:val="24"/>
          <w:szCs w:val="24"/>
        </w:rPr>
        <w:t xml:space="preserve">  (have) a lovely time in Manchester. The weather is nice and warm today. The sun (1)________(shine)  and everyone  (2)__________(wear) T-shirts. Our teacher is  great. He (3)______(come) from Manchester too but he (4)________(not speak) English with an accent. We (5)______(study) three hours in the morning and  (6)________(go) on excursions in the afternoon. Now I (7)_______(sit) in a café on King Street. I (8)________(not think) a king really (9)________(live) here!  How</w:t>
      </w:r>
      <w:r w:rsidRPr="009E180D">
        <w:rPr>
          <w:rFonts w:ascii="Times New Roman" w:hAnsi="Times New Roman" w:cs="Times New Roman"/>
          <w:sz w:val="24"/>
          <w:szCs w:val="24"/>
          <w:lang w:val="ru-RU"/>
        </w:rPr>
        <w:t xml:space="preserve"> </w:t>
      </w:r>
      <w:r w:rsidRPr="009E180D">
        <w:rPr>
          <w:rFonts w:ascii="Times New Roman" w:hAnsi="Times New Roman" w:cs="Times New Roman"/>
          <w:sz w:val="24"/>
          <w:szCs w:val="24"/>
        </w:rPr>
        <w:t>are</w:t>
      </w:r>
      <w:r w:rsidRPr="009E180D">
        <w:rPr>
          <w:rFonts w:ascii="Times New Roman" w:hAnsi="Times New Roman" w:cs="Times New Roman"/>
          <w:sz w:val="24"/>
          <w:szCs w:val="24"/>
          <w:lang w:val="ru-RU"/>
        </w:rPr>
        <w:t xml:space="preserve"> </w:t>
      </w:r>
      <w:r w:rsidRPr="009E180D">
        <w:rPr>
          <w:rFonts w:ascii="Times New Roman" w:hAnsi="Times New Roman" w:cs="Times New Roman"/>
          <w:sz w:val="24"/>
          <w:szCs w:val="24"/>
        </w:rPr>
        <w:t>you</w:t>
      </w:r>
      <w:r w:rsidRPr="009E180D">
        <w:rPr>
          <w:rFonts w:ascii="Times New Roman" w:hAnsi="Times New Roman" w:cs="Times New Roman"/>
          <w:sz w:val="24"/>
          <w:szCs w:val="24"/>
          <w:lang w:val="ru-RU"/>
        </w:rPr>
        <w:t>? (10)_________ (</w:t>
      </w:r>
      <w:r w:rsidRPr="009E180D">
        <w:rPr>
          <w:rFonts w:ascii="Times New Roman" w:hAnsi="Times New Roman" w:cs="Times New Roman"/>
          <w:sz w:val="24"/>
          <w:szCs w:val="24"/>
        </w:rPr>
        <w:t>work</w:t>
      </w:r>
      <w:r w:rsidRPr="009E180D">
        <w:rPr>
          <w:rFonts w:ascii="Times New Roman" w:hAnsi="Times New Roman" w:cs="Times New Roman"/>
          <w:sz w:val="24"/>
          <w:szCs w:val="24"/>
          <w:lang w:val="ru-RU"/>
        </w:rPr>
        <w:t xml:space="preserve">)  </w:t>
      </w:r>
      <w:r w:rsidRPr="009E180D">
        <w:rPr>
          <w:rFonts w:ascii="Times New Roman" w:hAnsi="Times New Roman" w:cs="Times New Roman"/>
          <w:sz w:val="24"/>
          <w:szCs w:val="24"/>
        </w:rPr>
        <w:t>this</w:t>
      </w:r>
      <w:r w:rsidRPr="009E180D">
        <w:rPr>
          <w:rFonts w:ascii="Times New Roman" w:hAnsi="Times New Roman" w:cs="Times New Roman"/>
          <w:sz w:val="24"/>
          <w:szCs w:val="24"/>
          <w:lang w:val="ru-RU"/>
        </w:rPr>
        <w:t xml:space="preserve"> </w:t>
      </w:r>
      <w:r w:rsidRPr="009E180D">
        <w:rPr>
          <w:rFonts w:ascii="Times New Roman" w:hAnsi="Times New Roman" w:cs="Times New Roman"/>
          <w:sz w:val="24"/>
          <w:szCs w:val="24"/>
        </w:rPr>
        <w:t>summer</w:t>
      </w:r>
      <w:r w:rsidRPr="009E180D">
        <w:rPr>
          <w:rFonts w:ascii="Times New Roman" w:hAnsi="Times New Roman" w:cs="Times New Roman"/>
          <w:sz w:val="24"/>
          <w:szCs w:val="24"/>
          <w:lang w:val="ru-RU"/>
        </w:rPr>
        <w:t xml:space="preserve">? </w:t>
      </w:r>
      <w:r w:rsidRPr="009E180D">
        <w:rPr>
          <w:rFonts w:ascii="Times New Roman" w:hAnsi="Times New Roman" w:cs="Times New Roman"/>
          <w:sz w:val="24"/>
          <w:szCs w:val="24"/>
        </w:rPr>
        <w:t>Write</w:t>
      </w:r>
      <w:r w:rsidRPr="009E180D">
        <w:rPr>
          <w:rFonts w:ascii="Times New Roman" w:hAnsi="Times New Roman" w:cs="Times New Roman"/>
          <w:sz w:val="24"/>
          <w:szCs w:val="24"/>
          <w:lang w:val="ru-RU"/>
        </w:rPr>
        <w:t xml:space="preserve"> </w:t>
      </w:r>
      <w:r w:rsidRPr="009E180D">
        <w:rPr>
          <w:rFonts w:ascii="Times New Roman" w:hAnsi="Times New Roman" w:cs="Times New Roman"/>
          <w:sz w:val="24"/>
          <w:szCs w:val="24"/>
        </w:rPr>
        <w:t>soon</w:t>
      </w:r>
      <w:r w:rsidRPr="009E180D">
        <w:rPr>
          <w:rFonts w:ascii="Times New Roman" w:hAnsi="Times New Roman" w:cs="Times New Roman"/>
          <w:sz w:val="24"/>
          <w:szCs w:val="24"/>
          <w:lang w:val="ru-RU"/>
        </w:rPr>
        <w:t>.</w:t>
      </w:r>
    </w:p>
    <w:p w14:paraId="669D6114" w14:textId="77777777" w:rsidR="00AC5356" w:rsidRPr="009E180D" w:rsidRDefault="00AC5356" w:rsidP="00AC5356">
      <w:pPr>
        <w:ind w:left="360"/>
        <w:rPr>
          <w:rFonts w:ascii="Times New Roman" w:hAnsi="Times New Roman" w:cs="Times New Roman"/>
          <w:sz w:val="24"/>
          <w:szCs w:val="24"/>
          <w:lang w:val="ru-RU"/>
        </w:rPr>
      </w:pPr>
      <w:r w:rsidRPr="009E180D">
        <w:rPr>
          <w:rFonts w:ascii="Times New Roman" w:hAnsi="Times New Roman" w:cs="Times New Roman"/>
          <w:sz w:val="24"/>
          <w:szCs w:val="24"/>
        </w:rPr>
        <w:t>Love</w:t>
      </w:r>
      <w:r w:rsidRPr="009E180D">
        <w:rPr>
          <w:rFonts w:ascii="Times New Roman" w:hAnsi="Times New Roman" w:cs="Times New Roman"/>
          <w:sz w:val="24"/>
          <w:szCs w:val="24"/>
          <w:lang w:val="ru-RU"/>
        </w:rPr>
        <w:t>,</w:t>
      </w:r>
    </w:p>
    <w:p w14:paraId="3EA227A3" w14:textId="77777777" w:rsidR="00AC5356" w:rsidRPr="009E180D" w:rsidRDefault="00AC5356" w:rsidP="00AC5356">
      <w:pPr>
        <w:ind w:left="360"/>
        <w:rPr>
          <w:rFonts w:ascii="Times New Roman" w:hAnsi="Times New Roman" w:cs="Times New Roman"/>
          <w:sz w:val="24"/>
          <w:szCs w:val="24"/>
          <w:lang w:val="ru-RU"/>
        </w:rPr>
      </w:pPr>
      <w:r w:rsidRPr="009E180D">
        <w:rPr>
          <w:rFonts w:ascii="Times New Roman" w:hAnsi="Times New Roman" w:cs="Times New Roman"/>
          <w:sz w:val="24"/>
          <w:szCs w:val="24"/>
        </w:rPr>
        <w:t>Julio</w:t>
      </w:r>
    </w:p>
    <w:p w14:paraId="6DD77D37" w14:textId="77777777" w:rsidR="00AC5356" w:rsidRPr="009E180D" w:rsidRDefault="00AC5356" w:rsidP="00AC5356">
      <w:pPr>
        <w:ind w:left="360"/>
        <w:rPr>
          <w:rFonts w:ascii="Times New Roman" w:hAnsi="Times New Roman" w:cs="Times New Roman"/>
          <w:sz w:val="24"/>
          <w:szCs w:val="24"/>
          <w:lang w:val="ru-RU"/>
        </w:rPr>
      </w:pPr>
    </w:p>
    <w:p w14:paraId="7EEBA17C" w14:textId="77777777" w:rsidR="00B31E53" w:rsidRPr="009E180D" w:rsidRDefault="00AC5356">
      <w:pPr>
        <w:spacing w:after="0" w:line="240" w:lineRule="auto"/>
        <w:rPr>
          <w:rFonts w:ascii="Times New Roman" w:hAnsi="Times New Roman" w:cs="Times New Roman"/>
          <w:b/>
          <w:sz w:val="24"/>
          <w:szCs w:val="24"/>
          <w:lang w:val="ru-RU"/>
        </w:rPr>
      </w:pPr>
      <w:r w:rsidRPr="009E180D">
        <w:rPr>
          <w:rFonts w:ascii="Times New Roman" w:hAnsi="Times New Roman" w:cs="Times New Roman"/>
          <w:b/>
          <w:sz w:val="24"/>
          <w:szCs w:val="24"/>
          <w:lang w:val="ru-RU"/>
        </w:rPr>
        <w:t>Контрольная работа «</w:t>
      </w:r>
      <w:r w:rsidR="00B31E53" w:rsidRPr="009E180D">
        <w:rPr>
          <w:rFonts w:ascii="Times New Roman" w:hAnsi="Times New Roman" w:cs="Times New Roman"/>
          <w:b/>
          <w:sz w:val="24"/>
          <w:szCs w:val="24"/>
          <w:lang w:val="ru-RU"/>
        </w:rPr>
        <w:t>Досуг и увлечения современных подростков»</w:t>
      </w:r>
    </w:p>
    <w:p w14:paraId="309F11A7" w14:textId="77777777" w:rsidR="00B31E53" w:rsidRPr="009E180D" w:rsidRDefault="00B31E53">
      <w:pPr>
        <w:spacing w:after="0" w:line="240" w:lineRule="auto"/>
        <w:rPr>
          <w:rFonts w:ascii="Times New Roman" w:hAnsi="Times New Roman" w:cs="Times New Roman"/>
          <w:b/>
          <w:sz w:val="24"/>
          <w:szCs w:val="24"/>
          <w:lang w:val="ru-RU"/>
        </w:rPr>
      </w:pPr>
    </w:p>
    <w:p w14:paraId="6174F408"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I Form compound nouns.</w:t>
      </w:r>
    </w:p>
    <w:p w14:paraId="5EC2B1DE"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lastRenderedPageBreak/>
        <w:t>1.basket a. surfing</w:t>
      </w:r>
    </w:p>
    <w:p w14:paraId="6E2E7F1E"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2.wind b. day</w:t>
      </w:r>
    </w:p>
    <w:p w14:paraId="08CF8A34"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3.birth c. paper</w:t>
      </w:r>
    </w:p>
    <w:p w14:paraId="1CF59A60"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d. ball</w:t>
      </w:r>
    </w:p>
    <w:p w14:paraId="1530122B"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e. work</w:t>
      </w:r>
    </w:p>
    <w:p w14:paraId="7035C56C"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II Complete the gaps with the words below.</w:t>
      </w:r>
    </w:p>
    <w:p w14:paraId="59E3BD37"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•mad •keen •fond •interested •good</w:t>
      </w:r>
    </w:p>
    <w:p w14:paraId="10DEBFEC"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Are you _______ in history as well?</w:t>
      </w:r>
    </w:p>
    <w:p w14:paraId="4C758B83"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Jane’s little daughter is very _____ at dancing!</w:t>
      </w:r>
    </w:p>
    <w:p w14:paraId="54760511"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Tony is ____ about football. He never misses a match on TV.</w:t>
      </w:r>
    </w:p>
    <w:p w14:paraId="4EAD4D45"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III Circle the odd word out.</w:t>
      </w:r>
    </w:p>
    <w:p w14:paraId="697A1FB7"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dull - tiring - awful - fun</w:t>
      </w:r>
    </w:p>
    <w:p w14:paraId="0D1F8C8B"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dominoes - painting - backgammon - billiards</w:t>
      </w:r>
    </w:p>
    <w:p w14:paraId="0E5F7AE7"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good - fond - keen - bad</w:t>
      </w:r>
    </w:p>
    <w:p w14:paraId="7FFAB18D"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rarely - quick - never – always</w:t>
      </w:r>
    </w:p>
    <w:p w14:paraId="4F7A72EC"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IV Write sentences using the present simple and present continuous</w:t>
      </w:r>
    </w:p>
    <w:p w14:paraId="27979596"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go windsurfing / go skiing play</w:t>
      </w:r>
    </w:p>
    <w:p w14:paraId="7D526AC3"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darts / play chess</w:t>
      </w:r>
    </w:p>
    <w:p w14:paraId="5DD6C1C9"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read a book / meet friends</w:t>
      </w:r>
    </w:p>
    <w:p w14:paraId="12D51B1B"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V Complete the sentences with the correct form of the verb in brackets</w:t>
      </w:r>
    </w:p>
    <w:p w14:paraId="147DA18B"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I can’t go out tonight because I _______ (study) for my maths exam.</w:t>
      </w:r>
    </w:p>
    <w:p w14:paraId="32AB16F5"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I don't want to leave yet.</w:t>
      </w:r>
    </w:p>
    <w:p w14:paraId="689C7717"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_______ (have) such a good time.</w:t>
      </w:r>
    </w:p>
    <w:p w14:paraId="55918F23"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Christine ___________ (not/watch) much TV because she ______ (prefer) to read.</w:t>
      </w:r>
    </w:p>
    <w:p w14:paraId="4C2D0D20"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lastRenderedPageBreak/>
        <w:t>VI Use the prompts to complete the dialogues.</w:t>
      </w:r>
    </w:p>
    <w:p w14:paraId="775D758A"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w:t>
      </w:r>
      <w:r w:rsidRPr="009E180D">
        <w:rPr>
          <w:rFonts w:ascii="Times New Roman" w:eastAsia="Times New Roman" w:hAnsi="Times New Roman" w:cs="Times New Roman"/>
          <w:b/>
          <w:bCs/>
          <w:color w:val="000000"/>
          <w:sz w:val="24"/>
          <w:szCs w:val="24"/>
          <w:lang w:eastAsia="ru-RU"/>
        </w:rPr>
        <w:t>I don’t mind • That’s not right! • Like what? • How about a board game?</w:t>
      </w:r>
    </w:p>
    <w:p w14:paraId="57732512"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A: Let’s do something for your birthday!</w:t>
      </w:r>
    </w:p>
    <w:p w14:paraId="7761F9C7"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 ……………………..</w:t>
      </w:r>
    </w:p>
    <w:p w14:paraId="04B84A1F"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A: ………………………………</w:t>
      </w:r>
    </w:p>
    <w:p w14:paraId="2D00406F" w14:textId="77777777" w:rsidR="00B31E53" w:rsidRPr="009E180D" w:rsidRDefault="00B31E53" w:rsidP="00B31E53">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 That’s a great idea!</w:t>
      </w:r>
    </w:p>
    <w:p w14:paraId="7DB4AC80" w14:textId="77777777" w:rsidR="00B31E53" w:rsidRPr="009E180D" w:rsidRDefault="00B31E53">
      <w:pPr>
        <w:spacing w:after="0" w:line="240" w:lineRule="auto"/>
        <w:rPr>
          <w:rFonts w:ascii="Times New Roman" w:eastAsia="Times New Roman" w:hAnsi="Times New Roman" w:cs="Times New Roman"/>
          <w:b/>
          <w:sz w:val="24"/>
          <w:szCs w:val="24"/>
          <w:lang w:eastAsia="ru-RU"/>
        </w:rPr>
      </w:pPr>
    </w:p>
    <w:p w14:paraId="174AA3F6" w14:textId="77777777" w:rsidR="00B31E53" w:rsidRPr="009E180D" w:rsidRDefault="00B31E53">
      <w:pPr>
        <w:spacing w:after="0" w:line="240" w:lineRule="auto"/>
        <w:rPr>
          <w:rFonts w:ascii="Times New Roman" w:eastAsia="Times New Roman" w:hAnsi="Times New Roman" w:cs="Times New Roman"/>
          <w:b/>
          <w:sz w:val="24"/>
          <w:szCs w:val="24"/>
          <w:lang w:eastAsia="ru-RU"/>
        </w:rPr>
      </w:pPr>
    </w:p>
    <w:p w14:paraId="2580D8C7"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Контрольная работа «Здоровый образ жизни»</w:t>
      </w:r>
    </w:p>
    <w:p w14:paraId="5B091DE9"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p>
    <w:p w14:paraId="07CD68C3" w14:textId="77777777" w:rsidR="00B31E53" w:rsidRPr="009E180D" w:rsidRDefault="00B31E53" w:rsidP="00B31E53">
      <w:pPr>
        <w:pStyle w:val="afb"/>
        <w:numPr>
          <w:ilvl w:val="3"/>
          <w:numId w:val="55"/>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Put the verbs in the correct column.</w:t>
      </w:r>
    </w:p>
    <w:p w14:paraId="6E38B0A4"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Go, spend, study, wash, do, walk, begin, try, tidy, play, fly, watch</w:t>
      </w:r>
    </w:p>
    <w:p w14:paraId="0FDD7F7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b/>
          <w:bCs/>
          <w:color w:val="212529"/>
          <w:sz w:val="24"/>
          <w:szCs w:val="24"/>
          <w:lang w:val="ru-RU" w:eastAsia="ru-RU"/>
        </w:rPr>
        <w:t>s</w:t>
      </w:r>
    </w:p>
    <w:tbl>
      <w:tblPr>
        <w:tblW w:w="0" w:type="auto"/>
        <w:tblCellMar>
          <w:top w:w="15" w:type="dxa"/>
          <w:left w:w="15" w:type="dxa"/>
          <w:bottom w:w="15" w:type="dxa"/>
          <w:right w:w="15" w:type="dxa"/>
        </w:tblCellMar>
        <w:tblLook w:val="04A0" w:firstRow="1" w:lastRow="0" w:firstColumn="1" w:lastColumn="0" w:noHBand="0" w:noVBand="1"/>
      </w:tblPr>
      <w:tblGrid>
        <w:gridCol w:w="2715"/>
        <w:gridCol w:w="2760"/>
        <w:gridCol w:w="2730"/>
      </w:tblGrid>
      <w:tr w:rsidR="00B31E53" w:rsidRPr="009E180D" w14:paraId="540DE1C7" w14:textId="77777777" w:rsidTr="00B31E53">
        <w:tc>
          <w:tcPr>
            <w:tcW w:w="271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F6EA8E7" w14:textId="77777777" w:rsidR="00B31E53" w:rsidRPr="009E180D" w:rsidRDefault="00B31E53" w:rsidP="00B31E53">
            <w:pPr>
              <w:spacing w:after="0" w:line="240" w:lineRule="auto"/>
              <w:rPr>
                <w:rFonts w:ascii="Times New Roman" w:eastAsia="Times New Roman" w:hAnsi="Times New Roman" w:cs="Times New Roman"/>
                <w:sz w:val="24"/>
                <w:szCs w:val="24"/>
                <w:lang w:val="ru-RU" w:eastAsia="ru-RU"/>
              </w:rPr>
            </w:pPr>
          </w:p>
        </w:tc>
        <w:tc>
          <w:tcPr>
            <w:tcW w:w="276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13528F1F" w14:textId="77777777" w:rsidR="00B31E53" w:rsidRPr="009E180D" w:rsidRDefault="00B31E53" w:rsidP="00B31E53">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b/>
                <w:bCs/>
                <w:sz w:val="24"/>
                <w:szCs w:val="24"/>
                <w:lang w:val="ru-RU" w:eastAsia="ru-RU"/>
              </w:rPr>
              <w:t>-es</w:t>
            </w:r>
          </w:p>
        </w:tc>
        <w:tc>
          <w:tcPr>
            <w:tcW w:w="273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1494CA3" w14:textId="77777777" w:rsidR="00B31E53" w:rsidRPr="009E180D" w:rsidRDefault="00B31E53" w:rsidP="00B31E53">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b/>
                <w:bCs/>
                <w:sz w:val="24"/>
                <w:szCs w:val="24"/>
                <w:lang w:val="ru-RU" w:eastAsia="ru-RU"/>
              </w:rPr>
              <w:t>-ies</w:t>
            </w:r>
          </w:p>
        </w:tc>
      </w:tr>
      <w:tr w:rsidR="00B31E53" w:rsidRPr="009E180D" w14:paraId="1E1701EF" w14:textId="77777777" w:rsidTr="00B31E53">
        <w:tc>
          <w:tcPr>
            <w:tcW w:w="271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39B83F5"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276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02220B9" w14:textId="77777777" w:rsidR="00B31E53" w:rsidRPr="009E180D" w:rsidRDefault="00B31E53" w:rsidP="00B31E53">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goes</w:t>
            </w:r>
          </w:p>
        </w:tc>
        <w:tc>
          <w:tcPr>
            <w:tcW w:w="273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84E476D"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r>
      <w:tr w:rsidR="00B31E53" w:rsidRPr="009E180D" w14:paraId="0CB0D4E9" w14:textId="77777777" w:rsidTr="00B31E53">
        <w:tc>
          <w:tcPr>
            <w:tcW w:w="271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3B1DF6D"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276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09D53BE2"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273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466F423"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r>
      <w:tr w:rsidR="00B31E53" w:rsidRPr="009E180D" w14:paraId="2B728B4B" w14:textId="77777777" w:rsidTr="00B31E53">
        <w:tc>
          <w:tcPr>
            <w:tcW w:w="271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6E49B39"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276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3B23DCD5"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273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9DBAC6C"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r>
      <w:tr w:rsidR="00B31E53" w:rsidRPr="009E180D" w14:paraId="46636BD6" w14:textId="77777777" w:rsidTr="00B31E53">
        <w:tc>
          <w:tcPr>
            <w:tcW w:w="271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45690D7"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276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7FF64B7"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273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BC7ADCD"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r>
    </w:tbl>
    <w:p w14:paraId="6F2CCCD4"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p>
    <w:p w14:paraId="24BAC3EC" w14:textId="77777777" w:rsidR="00B31E53" w:rsidRPr="009E180D" w:rsidRDefault="00B31E53" w:rsidP="00B31E53">
      <w:pPr>
        <w:pStyle w:val="afb"/>
        <w:numPr>
          <w:ilvl w:val="3"/>
          <w:numId w:val="55"/>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Fill in: do, does, don’t or doesn’t.</w:t>
      </w:r>
    </w:p>
    <w:p w14:paraId="2BFB0595"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______________ you live in St Petersburg?</w:t>
      </w:r>
    </w:p>
    <w:p w14:paraId="5811FE98"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 No, I ___________ .</w:t>
      </w:r>
    </w:p>
    <w:p w14:paraId="4560E26A"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_____________ he wake up early in the morning?</w:t>
      </w:r>
    </w:p>
    <w:p w14:paraId="30DAC424"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 No, he ________.</w:t>
      </w:r>
    </w:p>
    <w:p w14:paraId="53A3656E"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____________ they like football?</w:t>
      </w:r>
    </w:p>
    <w:p w14:paraId="3E770A5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B: No, they _________ .</w:t>
      </w:r>
    </w:p>
    <w:p w14:paraId="77D3D21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____________ she have lunch at school?</w:t>
      </w:r>
    </w:p>
    <w:p w14:paraId="142EADB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 Yes, she _________ .</w:t>
      </w:r>
    </w:p>
    <w:p w14:paraId="5DCA3F2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___________ they watch TV in the evening?</w:t>
      </w:r>
    </w:p>
    <w:p w14:paraId="32E4E168"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 Yes, they _________ .</w:t>
      </w:r>
    </w:p>
    <w:p w14:paraId="11A81565"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__________ he eat pizza?</w:t>
      </w:r>
    </w:p>
    <w:p w14:paraId="78498985"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 No, he ________ .</w:t>
      </w:r>
    </w:p>
    <w:p w14:paraId="382DBE9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_________ she go to bed late?</w:t>
      </w:r>
    </w:p>
    <w:p w14:paraId="4DF633E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 No, she _________ .</w:t>
      </w:r>
    </w:p>
    <w:p w14:paraId="7932C8F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_________ you play tennis?</w:t>
      </w:r>
    </w:p>
    <w:p w14:paraId="2C556D19"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B: Yes, I ________ .</w:t>
      </w:r>
    </w:p>
    <w:p w14:paraId="6447342B" w14:textId="77777777" w:rsidR="00B31E53" w:rsidRPr="009E180D" w:rsidRDefault="00B31E53" w:rsidP="00B31E53">
      <w:pPr>
        <w:pStyle w:val="afb"/>
        <w:numPr>
          <w:ilvl w:val="3"/>
          <w:numId w:val="55"/>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Match the questions to the answers.</w:t>
      </w:r>
    </w:p>
    <w:p w14:paraId="1AA93887"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Do you take the bus to school?</w:t>
      </w:r>
    </w:p>
    <w:p w14:paraId="68EA63E3"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Do you often wake up early?</w:t>
      </w:r>
    </w:p>
    <w:p w14:paraId="0306FB4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What do you do in the evenings?</w:t>
      </w:r>
    </w:p>
    <w:p w14:paraId="3DE34171"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How often do you go to the cinema?</w:t>
      </w:r>
    </w:p>
    <w:p w14:paraId="525253AF"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Do you have breakfast in the morning?</w:t>
      </w:r>
    </w:p>
    <w:p w14:paraId="3B6143EE"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Four times a week.</w:t>
      </w:r>
    </w:p>
    <w:p w14:paraId="1D77D5C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B I watch a film once a week.</w:t>
      </w:r>
    </w:p>
    <w:p w14:paraId="19503438"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C I always have some milk.</w:t>
      </w:r>
    </w:p>
    <w:p w14:paraId="34EFF96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 I always do my homework.</w:t>
      </w:r>
    </w:p>
    <w:p w14:paraId="75407D19"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E Yes, at seven o’clock.</w:t>
      </w:r>
    </w:p>
    <w:tbl>
      <w:tblPr>
        <w:tblW w:w="0" w:type="auto"/>
        <w:tblCellMar>
          <w:top w:w="15" w:type="dxa"/>
          <w:left w:w="15" w:type="dxa"/>
          <w:bottom w:w="15" w:type="dxa"/>
          <w:right w:w="15" w:type="dxa"/>
        </w:tblCellMar>
        <w:tblLook w:val="04A0" w:firstRow="1" w:lastRow="0" w:firstColumn="1" w:lastColumn="0" w:noHBand="0" w:noVBand="1"/>
      </w:tblPr>
      <w:tblGrid>
        <w:gridCol w:w="1695"/>
        <w:gridCol w:w="1710"/>
        <w:gridCol w:w="1710"/>
        <w:gridCol w:w="1710"/>
        <w:gridCol w:w="1695"/>
      </w:tblGrid>
      <w:tr w:rsidR="00B31E53" w:rsidRPr="009E180D" w14:paraId="7000DD9C" w14:textId="77777777" w:rsidTr="00B31E53">
        <w:tc>
          <w:tcPr>
            <w:tcW w:w="169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460C1241" w14:textId="77777777" w:rsidR="00B31E53" w:rsidRPr="009E180D" w:rsidRDefault="00B31E53" w:rsidP="00B31E53">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b/>
                <w:bCs/>
                <w:sz w:val="24"/>
                <w:szCs w:val="24"/>
                <w:lang w:val="ru-RU" w:eastAsia="ru-RU"/>
              </w:rPr>
              <w:t>1</w:t>
            </w:r>
          </w:p>
        </w:tc>
        <w:tc>
          <w:tcPr>
            <w:tcW w:w="171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8253049" w14:textId="77777777" w:rsidR="00B31E53" w:rsidRPr="009E180D" w:rsidRDefault="00B31E53" w:rsidP="00B31E53">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b/>
                <w:bCs/>
                <w:sz w:val="24"/>
                <w:szCs w:val="24"/>
                <w:lang w:val="ru-RU" w:eastAsia="ru-RU"/>
              </w:rPr>
              <w:t>2</w:t>
            </w:r>
          </w:p>
        </w:tc>
        <w:tc>
          <w:tcPr>
            <w:tcW w:w="171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5BA5735" w14:textId="77777777" w:rsidR="00B31E53" w:rsidRPr="009E180D" w:rsidRDefault="00B31E53" w:rsidP="00B31E53">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b/>
                <w:bCs/>
                <w:sz w:val="24"/>
                <w:szCs w:val="24"/>
                <w:lang w:val="ru-RU" w:eastAsia="ru-RU"/>
              </w:rPr>
              <w:t>3</w:t>
            </w:r>
          </w:p>
        </w:tc>
        <w:tc>
          <w:tcPr>
            <w:tcW w:w="171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78B05B4D" w14:textId="77777777" w:rsidR="00B31E53" w:rsidRPr="009E180D" w:rsidRDefault="00B31E53" w:rsidP="00B31E53">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b/>
                <w:bCs/>
                <w:sz w:val="24"/>
                <w:szCs w:val="24"/>
                <w:lang w:val="ru-RU" w:eastAsia="ru-RU"/>
              </w:rPr>
              <w:t>4</w:t>
            </w:r>
          </w:p>
        </w:tc>
        <w:tc>
          <w:tcPr>
            <w:tcW w:w="169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0AB8B04" w14:textId="77777777" w:rsidR="00B31E53" w:rsidRPr="009E180D" w:rsidRDefault="00B31E53" w:rsidP="00B31E53">
            <w:pPr>
              <w:spacing w:after="100" w:afterAutospacing="1" w:line="306" w:lineRule="atLeast"/>
              <w:jc w:val="center"/>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b/>
                <w:bCs/>
                <w:sz w:val="24"/>
                <w:szCs w:val="24"/>
                <w:lang w:val="ru-RU" w:eastAsia="ru-RU"/>
              </w:rPr>
              <w:t>5</w:t>
            </w:r>
          </w:p>
        </w:tc>
      </w:tr>
      <w:tr w:rsidR="00B31E53" w:rsidRPr="009E180D" w14:paraId="63F3359F" w14:textId="77777777" w:rsidTr="00B31E53">
        <w:tc>
          <w:tcPr>
            <w:tcW w:w="169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C429C9C"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171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27EFF16"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171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D0CD6EA"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171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09DCCBD"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c>
          <w:tcPr>
            <w:tcW w:w="169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60C440B4" w14:textId="77777777" w:rsidR="00B31E53" w:rsidRPr="009E180D" w:rsidRDefault="00B31E53" w:rsidP="00B31E53">
            <w:pPr>
              <w:spacing w:after="100" w:afterAutospacing="1" w:line="306" w:lineRule="atLeast"/>
              <w:rPr>
                <w:rFonts w:ascii="Times New Roman" w:eastAsia="Times New Roman" w:hAnsi="Times New Roman" w:cs="Times New Roman"/>
                <w:sz w:val="24"/>
                <w:szCs w:val="24"/>
                <w:lang w:val="ru-RU" w:eastAsia="ru-RU"/>
              </w:rPr>
            </w:pPr>
          </w:p>
        </w:tc>
      </w:tr>
    </w:tbl>
    <w:p w14:paraId="045CF4C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p>
    <w:p w14:paraId="7D261102" w14:textId="77777777" w:rsidR="00B31E53" w:rsidRPr="009E180D" w:rsidRDefault="00B31E53" w:rsidP="00B31E53">
      <w:pPr>
        <w:pStyle w:val="afb"/>
        <w:numPr>
          <w:ilvl w:val="3"/>
          <w:numId w:val="55"/>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Mark the nouns C (countable) or U (uncountable).</w:t>
      </w:r>
    </w:p>
    <w:p w14:paraId="386780D3"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Bread _____</w:t>
      </w:r>
    </w:p>
    <w:p w14:paraId="75C5E54F"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Cheese _____</w:t>
      </w:r>
    </w:p>
    <w:p w14:paraId="43FAEC8E"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Apple ______</w:t>
      </w:r>
    </w:p>
    <w:p w14:paraId="0C51C9F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Sugar _____</w:t>
      </w:r>
    </w:p>
    <w:p w14:paraId="38BD11E5"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Milk _____</w:t>
      </w:r>
    </w:p>
    <w:p w14:paraId="486454E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Orange _____</w:t>
      </w:r>
    </w:p>
    <w:p w14:paraId="4C19420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Biscuit _____</w:t>
      </w:r>
    </w:p>
    <w:p w14:paraId="000633C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Rice _____</w:t>
      </w:r>
    </w:p>
    <w:p w14:paraId="08FC0B3E"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Cake _____</w:t>
      </w:r>
    </w:p>
    <w:p w14:paraId="48480FB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Pasta _____</w:t>
      </w:r>
    </w:p>
    <w:p w14:paraId="0F90680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Peach _____</w:t>
      </w:r>
    </w:p>
    <w:p w14:paraId="31F27AF4"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lastRenderedPageBreak/>
        <w:t>Strawberry _____</w:t>
      </w:r>
    </w:p>
    <w:p w14:paraId="3E63A9E6" w14:textId="77777777" w:rsidR="00B31E53" w:rsidRPr="009E180D" w:rsidRDefault="00B31E53" w:rsidP="00B31E53">
      <w:pPr>
        <w:pStyle w:val="afb"/>
        <w:numPr>
          <w:ilvl w:val="3"/>
          <w:numId w:val="55"/>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Complete the text with some or any.</w:t>
      </w:r>
    </w:p>
    <w:p w14:paraId="1079AC6E"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Hanna: Is there _______ milk left?</w:t>
      </w:r>
    </w:p>
    <w:p w14:paraId="26D8C391"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Katherine: Yes, there is _________ in the bottle on the table.</w:t>
      </w:r>
    </w:p>
    <w:p w14:paraId="64D34FB7"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Hanna: What are you going to drink?</w:t>
      </w:r>
    </w:p>
    <w:p w14:paraId="19A6089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Katherine: I”ll have _________ orange juice, please.</w:t>
      </w:r>
    </w:p>
    <w:p w14:paraId="11A4F615"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Hanna: Sure. There is ________ in the fridge.</w:t>
      </w:r>
    </w:p>
    <w:p w14:paraId="008139F5"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Katherine: Would you like a piece of cake?</w:t>
      </w:r>
    </w:p>
    <w:p w14:paraId="7899139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Hanna: No, thanks, I’ll take _______ bread and butter.</w:t>
      </w:r>
    </w:p>
    <w:p w14:paraId="239077E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Katherine: Is there ________ fruit in the fridge?</w:t>
      </w:r>
    </w:p>
    <w:p w14:paraId="78555A7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Hanna: I think there are ________ apples, _______ grapes, ________ pears, a pineapple and a grapefruit but there aren’t ________ strawberries.</w:t>
      </w:r>
    </w:p>
    <w:p w14:paraId="7D7BACB7" w14:textId="77777777" w:rsidR="00B31E53" w:rsidRPr="009E180D" w:rsidRDefault="00B31E53" w:rsidP="00B31E53">
      <w:pPr>
        <w:pStyle w:val="afb"/>
        <w:numPr>
          <w:ilvl w:val="3"/>
          <w:numId w:val="55"/>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Fill in: much, many and a lot.</w:t>
      </w:r>
    </w:p>
    <w:p w14:paraId="0C9DD88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May I have some milk, please?</w:t>
      </w:r>
    </w:p>
    <w:p w14:paraId="1E876F4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Of course, there is _______ of milk left in the fridge.</w:t>
      </w:r>
    </w:p>
    <w:p w14:paraId="4CC3F8C3"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May I take some of the lemon sweets, please?</w:t>
      </w:r>
    </w:p>
    <w:p w14:paraId="152B3D1D"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Yes, but I’m afraid there aren’t ______ left.</w:t>
      </w:r>
    </w:p>
    <w:p w14:paraId="36D4471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Can I have a cup of tea, please?</w:t>
      </w:r>
    </w:p>
    <w:p w14:paraId="08B74699"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Of course, there are _______ of teabags in the cupboard.</w:t>
      </w:r>
    </w:p>
    <w:p w14:paraId="7A1C12E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Where are the chocolates?</w:t>
      </w:r>
    </w:p>
    <w:p w14:paraId="220D1D87"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Here, but I’m afraid there aren’t ______ left.</w:t>
      </w:r>
    </w:p>
    <w:p w14:paraId="6C328B26"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May I have some more cheese, please?</w:t>
      </w:r>
    </w:p>
    <w:p w14:paraId="6A11191A"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Yes, but I’m afraid there isn’t ______ left.</w:t>
      </w:r>
    </w:p>
    <w:p w14:paraId="2CFCF4A8" w14:textId="77777777" w:rsidR="00DB1E8E" w:rsidRPr="009E180D" w:rsidRDefault="00AC5356" w:rsidP="00B31E53">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r w:rsidR="00DB1E8E" w:rsidRPr="009E180D">
        <w:rPr>
          <w:rFonts w:ascii="Times New Roman" w:eastAsia="Times New Roman" w:hAnsi="Times New Roman" w:cs="Times New Roman"/>
          <w:b/>
          <w:sz w:val="24"/>
          <w:szCs w:val="24"/>
          <w:lang w:val="ru-RU" w:eastAsia="ru-RU"/>
        </w:rPr>
        <w:lastRenderedPageBreak/>
        <w:t>Полугодовая контрольная работа</w:t>
      </w:r>
    </w:p>
    <w:p w14:paraId="7F428E52" w14:textId="77777777" w:rsidR="00DB1E8E" w:rsidRPr="009E180D" w:rsidRDefault="00DB1E8E" w:rsidP="00DB1E8E">
      <w:pPr>
        <w:numPr>
          <w:ilvl w:val="0"/>
          <w:numId w:val="20"/>
        </w:numPr>
        <w:shd w:val="clear" w:color="auto" w:fill="FFFFFF"/>
        <w:spacing w:line="360" w:lineRule="auto"/>
        <w:ind w:right="720"/>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val="ru-RU" w:eastAsia="ru-RU"/>
        </w:rPr>
        <w:t xml:space="preserve">Аудирование.  Вы услышите 5 коротких диалогов (1-5). Найдит их соответствие с вопросами (А-Е). </w:t>
      </w:r>
      <w:r w:rsidRPr="009E180D">
        <w:rPr>
          <w:rFonts w:ascii="Times New Roman" w:eastAsia="Times New Roman" w:hAnsi="Times New Roman" w:cs="Times New Roman"/>
          <w:b/>
          <w:bCs/>
          <w:color w:val="000000"/>
          <w:sz w:val="24"/>
          <w:szCs w:val="24"/>
          <w:bdr w:val="none" w:sz="0" w:space="0" w:color="auto" w:frame="1"/>
          <w:lang w:eastAsia="ru-RU"/>
        </w:rPr>
        <w:t>Занесите свои ответы в</w:t>
      </w:r>
    </w:p>
    <w:p w14:paraId="375ACFF5" w14:textId="77777777" w:rsidR="00DB1E8E" w:rsidRPr="009E180D" w:rsidRDefault="00DB1E8E" w:rsidP="00DB1E8E">
      <w:pPr>
        <w:shd w:val="clear" w:color="auto" w:fill="FFFFFF"/>
        <w:spacing w:after="0" w:line="360" w:lineRule="auto"/>
        <w:ind w:left="720" w:right="720"/>
        <w:contextualSpacing/>
        <w:textAlignment w:val="baseline"/>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bdr w:val="none" w:sz="0" w:space="0" w:color="auto" w:frame="1"/>
          <w:lang w:val="ru-RU" w:eastAsia="ru-RU"/>
        </w:rPr>
        <w:t>таблицу. Вы услышите диалоги дважды.</w:t>
      </w:r>
    </w:p>
    <w:p w14:paraId="31E8C0B2"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Which dialogue takes place...?</w:t>
      </w:r>
    </w:p>
    <w:p w14:paraId="49354C92"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A. </w:t>
      </w:r>
      <w:r w:rsidRPr="009E180D">
        <w:rPr>
          <w:rFonts w:ascii="Times New Roman" w:eastAsia="Times New Roman" w:hAnsi="Times New Roman" w:cs="Times New Roman"/>
          <w:color w:val="000000"/>
          <w:sz w:val="24"/>
          <w:szCs w:val="24"/>
          <w:bdr w:val="none" w:sz="0" w:space="0" w:color="auto" w:frame="1"/>
          <w:lang w:eastAsia="ru-RU"/>
        </w:rPr>
        <w:t>at home</w:t>
      </w:r>
    </w:p>
    <w:p w14:paraId="1CC76A10"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 </w:t>
      </w:r>
      <w:r w:rsidRPr="009E180D">
        <w:rPr>
          <w:rFonts w:ascii="Times New Roman" w:eastAsia="Times New Roman" w:hAnsi="Times New Roman" w:cs="Times New Roman"/>
          <w:color w:val="000000"/>
          <w:sz w:val="24"/>
          <w:szCs w:val="24"/>
          <w:bdr w:val="none" w:sz="0" w:space="0" w:color="auto" w:frame="1"/>
          <w:lang w:eastAsia="ru-RU"/>
        </w:rPr>
        <w:t>in the vet shop</w:t>
      </w:r>
    </w:p>
    <w:p w14:paraId="293CA64E"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C. </w:t>
      </w:r>
      <w:r w:rsidRPr="009E180D">
        <w:rPr>
          <w:rFonts w:ascii="Times New Roman" w:eastAsia="Times New Roman" w:hAnsi="Times New Roman" w:cs="Times New Roman"/>
          <w:color w:val="000000"/>
          <w:sz w:val="24"/>
          <w:szCs w:val="24"/>
          <w:bdr w:val="none" w:sz="0" w:space="0" w:color="auto" w:frame="1"/>
          <w:lang w:eastAsia="ru-RU"/>
        </w:rPr>
        <w:t>in the restaurant</w:t>
      </w:r>
    </w:p>
    <w:p w14:paraId="16C4C48C"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D. </w:t>
      </w:r>
      <w:r w:rsidRPr="009E180D">
        <w:rPr>
          <w:rFonts w:ascii="Times New Roman" w:eastAsia="Times New Roman" w:hAnsi="Times New Roman" w:cs="Times New Roman"/>
          <w:color w:val="000000"/>
          <w:sz w:val="24"/>
          <w:szCs w:val="24"/>
          <w:bdr w:val="none" w:sz="0" w:space="0" w:color="auto" w:frame="1"/>
          <w:lang w:eastAsia="ru-RU"/>
        </w:rPr>
        <w:t>at school</w:t>
      </w:r>
    </w:p>
    <w:p w14:paraId="15B4E9E8"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bdr w:val="none" w:sz="0" w:space="0" w:color="auto" w:frame="1"/>
          <w:lang w:eastAsia="ru-RU"/>
        </w:rPr>
      </w:pPr>
      <w:r w:rsidRPr="009E180D">
        <w:rPr>
          <w:rFonts w:ascii="Times New Roman" w:eastAsia="Times New Roman" w:hAnsi="Times New Roman" w:cs="Times New Roman"/>
          <w:b/>
          <w:bCs/>
          <w:color w:val="000000"/>
          <w:sz w:val="24"/>
          <w:szCs w:val="24"/>
          <w:bdr w:val="none" w:sz="0" w:space="0" w:color="auto" w:frame="1"/>
          <w:lang w:eastAsia="ru-RU"/>
        </w:rPr>
        <w:t>E. </w:t>
      </w:r>
      <w:r w:rsidRPr="009E180D">
        <w:rPr>
          <w:rFonts w:ascii="Times New Roman" w:eastAsia="Times New Roman" w:hAnsi="Times New Roman" w:cs="Times New Roman"/>
          <w:color w:val="000000"/>
          <w:sz w:val="24"/>
          <w:szCs w:val="24"/>
          <w:bdr w:val="none" w:sz="0" w:space="0" w:color="auto" w:frame="1"/>
          <w:lang w:eastAsia="ru-RU"/>
        </w:rPr>
        <w:t>at a language school</w:t>
      </w:r>
    </w:p>
    <w:tbl>
      <w:tblPr>
        <w:tblStyle w:val="ad"/>
        <w:tblW w:w="0" w:type="auto"/>
        <w:tblInd w:w="720" w:type="dxa"/>
        <w:tblLook w:val="04A0" w:firstRow="1" w:lastRow="0" w:firstColumn="1" w:lastColumn="0" w:noHBand="0" w:noVBand="1"/>
      </w:tblPr>
      <w:tblGrid>
        <w:gridCol w:w="1827"/>
        <w:gridCol w:w="1827"/>
        <w:gridCol w:w="1827"/>
        <w:gridCol w:w="1827"/>
        <w:gridCol w:w="1827"/>
      </w:tblGrid>
      <w:tr w:rsidR="00DB1E8E" w:rsidRPr="009E180D" w14:paraId="5E8A1C01" w14:textId="77777777" w:rsidTr="00F124B2">
        <w:tc>
          <w:tcPr>
            <w:tcW w:w="1827" w:type="dxa"/>
            <w:tcBorders>
              <w:top w:val="single" w:sz="4" w:space="0" w:color="auto"/>
              <w:left w:val="single" w:sz="4" w:space="0" w:color="auto"/>
              <w:bottom w:val="single" w:sz="4" w:space="0" w:color="auto"/>
              <w:right w:val="single" w:sz="4" w:space="0" w:color="auto"/>
            </w:tcBorders>
            <w:hideMark/>
          </w:tcPr>
          <w:p w14:paraId="587E21DA"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1</w:t>
            </w:r>
          </w:p>
        </w:tc>
        <w:tc>
          <w:tcPr>
            <w:tcW w:w="1827" w:type="dxa"/>
            <w:tcBorders>
              <w:top w:val="single" w:sz="4" w:space="0" w:color="auto"/>
              <w:left w:val="single" w:sz="4" w:space="0" w:color="auto"/>
              <w:bottom w:val="single" w:sz="4" w:space="0" w:color="auto"/>
              <w:right w:val="single" w:sz="4" w:space="0" w:color="auto"/>
            </w:tcBorders>
            <w:hideMark/>
          </w:tcPr>
          <w:p w14:paraId="79E5875A"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2</w:t>
            </w:r>
          </w:p>
        </w:tc>
        <w:tc>
          <w:tcPr>
            <w:tcW w:w="1827" w:type="dxa"/>
            <w:tcBorders>
              <w:top w:val="single" w:sz="4" w:space="0" w:color="auto"/>
              <w:left w:val="single" w:sz="4" w:space="0" w:color="auto"/>
              <w:bottom w:val="single" w:sz="4" w:space="0" w:color="auto"/>
              <w:right w:val="single" w:sz="4" w:space="0" w:color="auto"/>
            </w:tcBorders>
            <w:hideMark/>
          </w:tcPr>
          <w:p w14:paraId="75867BC2"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3</w:t>
            </w:r>
          </w:p>
        </w:tc>
        <w:tc>
          <w:tcPr>
            <w:tcW w:w="1827" w:type="dxa"/>
            <w:tcBorders>
              <w:top w:val="single" w:sz="4" w:space="0" w:color="auto"/>
              <w:left w:val="single" w:sz="4" w:space="0" w:color="auto"/>
              <w:bottom w:val="single" w:sz="4" w:space="0" w:color="auto"/>
              <w:right w:val="single" w:sz="4" w:space="0" w:color="auto"/>
            </w:tcBorders>
            <w:hideMark/>
          </w:tcPr>
          <w:p w14:paraId="4346A941"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4</w:t>
            </w:r>
          </w:p>
        </w:tc>
        <w:tc>
          <w:tcPr>
            <w:tcW w:w="1827" w:type="dxa"/>
            <w:tcBorders>
              <w:top w:val="single" w:sz="4" w:space="0" w:color="auto"/>
              <w:left w:val="single" w:sz="4" w:space="0" w:color="auto"/>
              <w:bottom w:val="single" w:sz="4" w:space="0" w:color="auto"/>
              <w:right w:val="single" w:sz="4" w:space="0" w:color="auto"/>
            </w:tcBorders>
            <w:hideMark/>
          </w:tcPr>
          <w:p w14:paraId="08D7EC1F"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5</w:t>
            </w:r>
          </w:p>
        </w:tc>
      </w:tr>
      <w:tr w:rsidR="00DB1E8E" w:rsidRPr="009E180D" w14:paraId="121577FC" w14:textId="77777777" w:rsidTr="00F124B2">
        <w:tc>
          <w:tcPr>
            <w:tcW w:w="1827" w:type="dxa"/>
            <w:tcBorders>
              <w:top w:val="single" w:sz="4" w:space="0" w:color="auto"/>
              <w:left w:val="single" w:sz="4" w:space="0" w:color="auto"/>
              <w:bottom w:val="single" w:sz="4" w:space="0" w:color="auto"/>
              <w:right w:val="single" w:sz="4" w:space="0" w:color="auto"/>
            </w:tcBorders>
          </w:tcPr>
          <w:p w14:paraId="73613BC9"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827" w:type="dxa"/>
            <w:tcBorders>
              <w:top w:val="single" w:sz="4" w:space="0" w:color="auto"/>
              <w:left w:val="single" w:sz="4" w:space="0" w:color="auto"/>
              <w:bottom w:val="single" w:sz="4" w:space="0" w:color="auto"/>
              <w:right w:val="single" w:sz="4" w:space="0" w:color="auto"/>
            </w:tcBorders>
          </w:tcPr>
          <w:p w14:paraId="743F7DA9"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827" w:type="dxa"/>
            <w:tcBorders>
              <w:top w:val="single" w:sz="4" w:space="0" w:color="auto"/>
              <w:left w:val="single" w:sz="4" w:space="0" w:color="auto"/>
              <w:bottom w:val="single" w:sz="4" w:space="0" w:color="auto"/>
              <w:right w:val="single" w:sz="4" w:space="0" w:color="auto"/>
            </w:tcBorders>
          </w:tcPr>
          <w:p w14:paraId="42C4AF1C"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827" w:type="dxa"/>
            <w:tcBorders>
              <w:top w:val="single" w:sz="4" w:space="0" w:color="auto"/>
              <w:left w:val="single" w:sz="4" w:space="0" w:color="auto"/>
              <w:bottom w:val="single" w:sz="4" w:space="0" w:color="auto"/>
              <w:right w:val="single" w:sz="4" w:space="0" w:color="auto"/>
            </w:tcBorders>
          </w:tcPr>
          <w:p w14:paraId="0E7EA29C"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827" w:type="dxa"/>
            <w:tcBorders>
              <w:top w:val="single" w:sz="4" w:space="0" w:color="auto"/>
              <w:left w:val="single" w:sz="4" w:space="0" w:color="auto"/>
              <w:bottom w:val="single" w:sz="4" w:space="0" w:color="auto"/>
              <w:right w:val="single" w:sz="4" w:space="0" w:color="auto"/>
            </w:tcBorders>
          </w:tcPr>
          <w:p w14:paraId="2B31018E"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r>
    </w:tbl>
    <w:p w14:paraId="5CA8B864"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b/>
          <w:bCs/>
          <w:color w:val="000000"/>
          <w:sz w:val="24"/>
          <w:szCs w:val="24"/>
          <w:bdr w:val="none" w:sz="0" w:space="0" w:color="auto" w:frame="1"/>
          <w:lang w:eastAsia="ru-RU"/>
        </w:rPr>
      </w:pPr>
      <w:r w:rsidRPr="009E180D">
        <w:rPr>
          <w:rFonts w:ascii="Times New Roman" w:eastAsia="Times New Roman" w:hAnsi="Times New Roman" w:cs="Times New Roman"/>
          <w:b/>
          <w:bCs/>
          <w:color w:val="000000"/>
          <w:sz w:val="24"/>
          <w:szCs w:val="24"/>
          <w:bdr w:val="none" w:sz="0" w:space="0" w:color="auto" w:frame="1"/>
          <w:lang w:eastAsia="ru-RU"/>
        </w:rPr>
        <w:t>Диалоги.</w:t>
      </w:r>
    </w:p>
    <w:p w14:paraId="4FB6B6DC"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1. Boy: </w:t>
      </w:r>
      <w:r w:rsidRPr="009E180D">
        <w:rPr>
          <w:rFonts w:ascii="Times New Roman" w:eastAsia="Times New Roman" w:hAnsi="Times New Roman" w:cs="Times New Roman"/>
          <w:color w:val="000000"/>
          <w:sz w:val="24"/>
          <w:szCs w:val="24"/>
          <w:bdr w:val="none" w:sz="0" w:space="0" w:color="auto" w:frame="1"/>
          <w:lang w:eastAsia="ru-RU"/>
        </w:rPr>
        <w:t>Hello! Can you help me? I`d like to take a course here.</w:t>
      </w:r>
    </w:p>
    <w:p w14:paraId="2F91EA4B"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Woman: </w:t>
      </w:r>
      <w:r w:rsidRPr="009E180D">
        <w:rPr>
          <w:rFonts w:ascii="Times New Roman" w:eastAsia="Times New Roman" w:hAnsi="Times New Roman" w:cs="Times New Roman"/>
          <w:color w:val="000000"/>
          <w:sz w:val="24"/>
          <w:szCs w:val="24"/>
          <w:bdr w:val="none" w:sz="0" w:space="0" w:color="auto" w:frame="1"/>
          <w:lang w:eastAsia="ru-RU"/>
        </w:rPr>
        <w:t>Of course. Could I have your name and your surname, please?</w:t>
      </w:r>
    </w:p>
    <w:p w14:paraId="0BD606F5"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I`m Kolin Berth.</w:t>
      </w:r>
    </w:p>
    <w:p w14:paraId="2CD591F6"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Woman: </w:t>
      </w:r>
      <w:r w:rsidRPr="009E180D">
        <w:rPr>
          <w:rFonts w:ascii="Times New Roman" w:eastAsia="Times New Roman" w:hAnsi="Times New Roman" w:cs="Times New Roman"/>
          <w:color w:val="000000"/>
          <w:sz w:val="24"/>
          <w:szCs w:val="24"/>
          <w:bdr w:val="none" w:sz="0" w:space="0" w:color="auto" w:frame="1"/>
          <w:lang w:eastAsia="ru-RU"/>
        </w:rPr>
        <w:t>How do you spell your surname?</w:t>
      </w:r>
    </w:p>
    <w:p w14:paraId="184D639C"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B-E-R-T-H.</w:t>
      </w:r>
    </w:p>
    <w:p w14:paraId="6BF317F5"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Woman: </w:t>
      </w:r>
      <w:r w:rsidRPr="009E180D">
        <w:rPr>
          <w:rFonts w:ascii="Times New Roman" w:eastAsia="Times New Roman" w:hAnsi="Times New Roman" w:cs="Times New Roman"/>
          <w:color w:val="000000"/>
          <w:sz w:val="24"/>
          <w:szCs w:val="24"/>
          <w:bdr w:val="none" w:sz="0" w:space="0" w:color="auto" w:frame="1"/>
          <w:lang w:eastAsia="ru-RU"/>
        </w:rPr>
        <w:t>Thank you. Which course would you like to do?</w:t>
      </w:r>
    </w:p>
    <w:p w14:paraId="67EB0C5C"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I`d like to learn French.</w:t>
      </w:r>
    </w:p>
    <w:p w14:paraId="3F461717"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Woman: </w:t>
      </w:r>
      <w:r w:rsidRPr="009E180D">
        <w:rPr>
          <w:rFonts w:ascii="Times New Roman" w:eastAsia="Times New Roman" w:hAnsi="Times New Roman" w:cs="Times New Roman"/>
          <w:color w:val="000000"/>
          <w:sz w:val="24"/>
          <w:szCs w:val="24"/>
          <w:bdr w:val="none" w:sz="0" w:space="0" w:color="auto" w:frame="1"/>
          <w:lang w:eastAsia="ru-RU"/>
        </w:rPr>
        <w:t>Very well. The next French course starts on the 7th of September.</w:t>
      </w:r>
    </w:p>
    <w:p w14:paraId="7EF095E2"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p>
    <w:p w14:paraId="6EB2F8B5"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2. Woman:</w:t>
      </w:r>
      <w:r w:rsidRPr="009E180D">
        <w:rPr>
          <w:rFonts w:ascii="Times New Roman" w:eastAsia="Times New Roman" w:hAnsi="Times New Roman" w:cs="Times New Roman"/>
          <w:color w:val="000000"/>
          <w:sz w:val="24"/>
          <w:szCs w:val="24"/>
          <w:bdr w:val="none" w:sz="0" w:space="0" w:color="auto" w:frame="1"/>
          <w:lang w:eastAsia="ru-RU"/>
        </w:rPr>
        <w:t> Hello. Can I help you?</w:t>
      </w:r>
    </w:p>
    <w:p w14:paraId="62FC3076"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Man: </w:t>
      </w:r>
      <w:r w:rsidRPr="009E180D">
        <w:rPr>
          <w:rFonts w:ascii="Times New Roman" w:eastAsia="Times New Roman" w:hAnsi="Times New Roman" w:cs="Times New Roman"/>
          <w:color w:val="000000"/>
          <w:sz w:val="24"/>
          <w:szCs w:val="24"/>
          <w:bdr w:val="none" w:sz="0" w:space="0" w:color="auto" w:frame="1"/>
          <w:lang w:eastAsia="ru-RU"/>
        </w:rPr>
        <w:t>Yes, I`d like some hot soup, please. Have you got mushroom soup?</w:t>
      </w:r>
    </w:p>
    <w:p w14:paraId="7FDC10AE"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Woman: </w:t>
      </w:r>
      <w:r w:rsidRPr="009E180D">
        <w:rPr>
          <w:rFonts w:ascii="Times New Roman" w:eastAsia="Times New Roman" w:hAnsi="Times New Roman" w:cs="Times New Roman"/>
          <w:color w:val="000000"/>
          <w:sz w:val="24"/>
          <w:szCs w:val="24"/>
          <w:bdr w:val="none" w:sz="0" w:space="0" w:color="auto" w:frame="1"/>
          <w:lang w:eastAsia="ru-RU"/>
        </w:rPr>
        <w:t>Sorry, but not today.</w:t>
      </w:r>
    </w:p>
    <w:p w14:paraId="3878E00B"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Man: </w:t>
      </w:r>
      <w:r w:rsidRPr="009E180D">
        <w:rPr>
          <w:rFonts w:ascii="Times New Roman" w:eastAsia="Times New Roman" w:hAnsi="Times New Roman" w:cs="Times New Roman"/>
          <w:color w:val="000000"/>
          <w:sz w:val="24"/>
          <w:szCs w:val="24"/>
          <w:bdr w:val="none" w:sz="0" w:space="0" w:color="auto" w:frame="1"/>
          <w:lang w:eastAsia="ru-RU"/>
        </w:rPr>
        <w:t>And what about tomato soup? I had it yesterday and it was tasty.</w:t>
      </w:r>
    </w:p>
    <w:p w14:paraId="1037D127"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lastRenderedPageBreak/>
        <w:t>Woman: </w:t>
      </w:r>
      <w:r w:rsidRPr="009E180D">
        <w:rPr>
          <w:rFonts w:ascii="Times New Roman" w:eastAsia="Times New Roman" w:hAnsi="Times New Roman" w:cs="Times New Roman"/>
          <w:color w:val="000000"/>
          <w:sz w:val="24"/>
          <w:szCs w:val="24"/>
          <w:bdr w:val="none" w:sz="0" w:space="0" w:color="auto" w:frame="1"/>
          <w:lang w:eastAsia="ru-RU"/>
        </w:rPr>
        <w:t>I`m afraid , we`ve got only chicken soup.</w:t>
      </w:r>
    </w:p>
    <w:p w14:paraId="485F7FC3"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Man: </w:t>
      </w:r>
      <w:r w:rsidRPr="009E180D">
        <w:rPr>
          <w:rFonts w:ascii="Times New Roman" w:eastAsia="Times New Roman" w:hAnsi="Times New Roman" w:cs="Times New Roman"/>
          <w:color w:val="000000"/>
          <w:sz w:val="24"/>
          <w:szCs w:val="24"/>
          <w:bdr w:val="none" w:sz="0" w:space="0" w:color="auto" w:frame="1"/>
          <w:lang w:eastAsia="ru-RU"/>
        </w:rPr>
        <w:t>I`ll have it if there is no choice.</w:t>
      </w:r>
    </w:p>
    <w:p w14:paraId="12B53755"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p>
    <w:p w14:paraId="4D18630A"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3. Girl: </w:t>
      </w:r>
      <w:r w:rsidRPr="009E180D">
        <w:rPr>
          <w:rFonts w:ascii="Times New Roman" w:eastAsia="Times New Roman" w:hAnsi="Times New Roman" w:cs="Times New Roman"/>
          <w:color w:val="000000"/>
          <w:sz w:val="24"/>
          <w:szCs w:val="24"/>
          <w:bdr w:val="none" w:sz="0" w:space="0" w:color="auto" w:frame="1"/>
          <w:lang w:eastAsia="ru-RU"/>
        </w:rPr>
        <w:t>I hate Information Technology.</w:t>
      </w:r>
    </w:p>
    <w:p w14:paraId="3B9C4216"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But why?</w:t>
      </w:r>
    </w:p>
    <w:p w14:paraId="74A01C75"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Girl: </w:t>
      </w:r>
      <w:r w:rsidRPr="009E180D">
        <w:rPr>
          <w:rFonts w:ascii="Times New Roman" w:eastAsia="Times New Roman" w:hAnsi="Times New Roman" w:cs="Times New Roman"/>
          <w:color w:val="000000"/>
          <w:sz w:val="24"/>
          <w:szCs w:val="24"/>
          <w:bdr w:val="none" w:sz="0" w:space="0" w:color="auto" w:frame="1"/>
          <w:lang w:eastAsia="ru-RU"/>
        </w:rPr>
        <w:t>I don`t understand anything and I often get bad marks.</w:t>
      </w:r>
    </w:p>
    <w:p w14:paraId="3D70A5DF"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It`s a long break now. We can go to our computer class and I`ll help you with your task.</w:t>
      </w:r>
    </w:p>
    <w:p w14:paraId="25982F1C"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p>
    <w:p w14:paraId="5A540981"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4. Boy: </w:t>
      </w:r>
      <w:r w:rsidRPr="009E180D">
        <w:rPr>
          <w:rFonts w:ascii="Times New Roman" w:eastAsia="Times New Roman" w:hAnsi="Times New Roman" w:cs="Times New Roman"/>
          <w:color w:val="000000"/>
          <w:sz w:val="24"/>
          <w:szCs w:val="24"/>
          <w:bdr w:val="none" w:sz="0" w:space="0" w:color="auto" w:frame="1"/>
          <w:lang w:eastAsia="ru-RU"/>
        </w:rPr>
        <w:t>Mum, are you going to watch your favourite comedy at 7 p.m.</w:t>
      </w:r>
    </w:p>
    <w:p w14:paraId="64FD8CE0"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Mum: </w:t>
      </w:r>
      <w:r w:rsidRPr="009E180D">
        <w:rPr>
          <w:rFonts w:ascii="Times New Roman" w:eastAsia="Times New Roman" w:hAnsi="Times New Roman" w:cs="Times New Roman"/>
          <w:color w:val="000000"/>
          <w:sz w:val="24"/>
          <w:szCs w:val="24"/>
          <w:bdr w:val="none" w:sz="0" w:space="0" w:color="auto" w:frame="1"/>
          <w:lang w:eastAsia="ru-RU"/>
        </w:rPr>
        <w:t>Certainly, I am. Why do you ask?</w:t>
      </w:r>
    </w:p>
    <w:p w14:paraId="6E12669B"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I`d like to watch the football match. It`s at 7.30 p.m.</w:t>
      </w:r>
    </w:p>
    <w:p w14:paraId="52F74477"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Mum: </w:t>
      </w:r>
      <w:r w:rsidRPr="009E180D">
        <w:rPr>
          <w:rFonts w:ascii="Times New Roman" w:eastAsia="Times New Roman" w:hAnsi="Times New Roman" w:cs="Times New Roman"/>
          <w:color w:val="000000"/>
          <w:sz w:val="24"/>
          <w:szCs w:val="24"/>
          <w:bdr w:val="none" w:sz="0" w:space="0" w:color="auto" w:frame="1"/>
          <w:lang w:eastAsia="ru-RU"/>
        </w:rPr>
        <w:t>I`ll let you watch it if you do all your homework.</w:t>
      </w:r>
    </w:p>
    <w:p w14:paraId="730A6251"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bdr w:val="none" w:sz="0" w:space="0" w:color="auto" w:frame="1"/>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But I`ll have to do lots of tasks!</w:t>
      </w:r>
    </w:p>
    <w:p w14:paraId="706ABC80"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p>
    <w:p w14:paraId="49CE7D1A"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5. Woman: </w:t>
      </w:r>
      <w:r w:rsidRPr="009E180D">
        <w:rPr>
          <w:rFonts w:ascii="Times New Roman" w:eastAsia="Times New Roman" w:hAnsi="Times New Roman" w:cs="Times New Roman"/>
          <w:color w:val="000000"/>
          <w:sz w:val="24"/>
          <w:szCs w:val="24"/>
          <w:bdr w:val="none" w:sz="0" w:space="0" w:color="auto" w:frame="1"/>
          <w:lang w:eastAsia="ru-RU"/>
        </w:rPr>
        <w:t>Hello. Can I help you?</w:t>
      </w:r>
    </w:p>
    <w:p w14:paraId="11A21901"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Girl: </w:t>
      </w:r>
      <w:r w:rsidRPr="009E180D">
        <w:rPr>
          <w:rFonts w:ascii="Times New Roman" w:eastAsia="Times New Roman" w:hAnsi="Times New Roman" w:cs="Times New Roman"/>
          <w:color w:val="000000"/>
          <w:sz w:val="24"/>
          <w:szCs w:val="24"/>
          <w:bdr w:val="none" w:sz="0" w:space="0" w:color="auto" w:frame="1"/>
          <w:lang w:eastAsia="ru-RU"/>
        </w:rPr>
        <w:t>Certainly. My puppy doesn`t want to eat or play. I think he is ill.</w:t>
      </w:r>
    </w:p>
    <w:p w14:paraId="12A5E494"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Woman: </w:t>
      </w:r>
      <w:r w:rsidRPr="009E180D">
        <w:rPr>
          <w:rFonts w:ascii="Times New Roman" w:eastAsia="Times New Roman" w:hAnsi="Times New Roman" w:cs="Times New Roman"/>
          <w:color w:val="000000"/>
          <w:sz w:val="24"/>
          <w:szCs w:val="24"/>
          <w:bdr w:val="none" w:sz="0" w:space="0" w:color="auto" w:frame="1"/>
          <w:lang w:eastAsia="ru-RU"/>
        </w:rPr>
        <w:t>Does he sleep all the time? Is his nose hot?</w:t>
      </w:r>
    </w:p>
    <w:p w14:paraId="013EB180"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Girl: </w:t>
      </w:r>
      <w:r w:rsidRPr="009E180D">
        <w:rPr>
          <w:rFonts w:ascii="Times New Roman" w:eastAsia="Times New Roman" w:hAnsi="Times New Roman" w:cs="Times New Roman"/>
          <w:color w:val="000000"/>
          <w:sz w:val="24"/>
          <w:szCs w:val="24"/>
          <w:bdr w:val="none" w:sz="0" w:space="0" w:color="auto" w:frame="1"/>
          <w:lang w:eastAsia="ru-RU"/>
        </w:rPr>
        <w:t>I`m afraid, yes.</w:t>
      </w:r>
    </w:p>
    <w:p w14:paraId="5D2C23A9"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bdr w:val="none" w:sz="0" w:space="0" w:color="auto" w:frame="1"/>
          <w:lang w:eastAsia="ru-RU"/>
        </w:rPr>
      </w:pPr>
      <w:r w:rsidRPr="009E180D">
        <w:rPr>
          <w:rFonts w:ascii="Times New Roman" w:eastAsia="Times New Roman" w:hAnsi="Times New Roman" w:cs="Times New Roman"/>
          <w:b/>
          <w:bCs/>
          <w:color w:val="000000"/>
          <w:sz w:val="24"/>
          <w:szCs w:val="24"/>
          <w:bdr w:val="none" w:sz="0" w:space="0" w:color="auto" w:frame="1"/>
          <w:lang w:eastAsia="ru-RU"/>
        </w:rPr>
        <w:t>Woman: </w:t>
      </w:r>
      <w:r w:rsidRPr="009E180D">
        <w:rPr>
          <w:rFonts w:ascii="Times New Roman" w:eastAsia="Times New Roman" w:hAnsi="Times New Roman" w:cs="Times New Roman"/>
          <w:color w:val="000000"/>
          <w:sz w:val="24"/>
          <w:szCs w:val="24"/>
          <w:bdr w:val="none" w:sz="0" w:space="0" w:color="auto" w:frame="1"/>
          <w:lang w:eastAsia="ru-RU"/>
        </w:rPr>
        <w:t xml:space="preserve">I can give you some medicine, but you`d better show your pet to the vet. </w:t>
      </w:r>
    </w:p>
    <w:p w14:paraId="0160F207"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bdr w:val="none" w:sz="0" w:space="0" w:color="auto" w:frame="1"/>
          <w:lang w:eastAsia="ru-RU"/>
        </w:rPr>
      </w:pPr>
    </w:p>
    <w:p w14:paraId="7F319722" w14:textId="77777777" w:rsidR="00DB1E8E" w:rsidRPr="009E180D" w:rsidRDefault="00DB1E8E" w:rsidP="00DB1E8E">
      <w:pPr>
        <w:numPr>
          <w:ilvl w:val="0"/>
          <w:numId w:val="20"/>
        </w:numPr>
        <w:spacing w:line="360" w:lineRule="auto"/>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color w:val="000000"/>
          <w:sz w:val="24"/>
          <w:szCs w:val="24"/>
          <w:lang w:eastAsia="ru-RU"/>
        </w:rPr>
        <w:t>Чтение. </w:t>
      </w:r>
    </w:p>
    <w:p w14:paraId="2C7FF415"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sz w:val="24"/>
          <w:szCs w:val="24"/>
          <w:lang w:eastAsia="ru-RU"/>
        </w:rPr>
        <w:t>Read a story from the book "Charlie and the Chocolate Factory" by R. Dahl.</w:t>
      </w:r>
      <w:r w:rsidRPr="009E180D">
        <w:rPr>
          <w:rFonts w:ascii="Times New Roman" w:eastAsia="Times New Roman" w:hAnsi="Times New Roman" w:cs="Times New Roman"/>
          <w:color w:val="000000"/>
          <w:sz w:val="24"/>
          <w:szCs w:val="24"/>
          <w:lang w:eastAsia="ru-RU"/>
        </w:rPr>
        <w:t xml:space="preserve"> Complete the sentences after the text:</w:t>
      </w:r>
    </w:p>
    <w:p w14:paraId="43C38AE4" w14:textId="77777777" w:rsidR="00DB1E8E" w:rsidRPr="009E180D" w:rsidRDefault="00DB1E8E" w:rsidP="00DB1E8E">
      <w:pPr>
        <w:spacing w:line="360" w:lineRule="auto"/>
        <w:contextualSpacing/>
        <w:jc w:val="center"/>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Home.</w:t>
      </w:r>
    </w:p>
    <w:p w14:paraId="3FB42EAF" w14:textId="77777777" w:rsidR="00DB1E8E" w:rsidRPr="009E180D" w:rsidRDefault="00DB1E8E" w:rsidP="00DB1E8E">
      <w:pPr>
        <w:shd w:val="clear" w:color="auto" w:fill="FFFFFF"/>
        <w:spacing w:line="360" w:lineRule="auto"/>
        <w:ind w:firstLine="272"/>
        <w:contextualSpacing/>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The whole of this family – the six grown-ups and little Charlie Bucket – lived together in a small wooden house on the edge of a great town.</w:t>
      </w:r>
    </w:p>
    <w:p w14:paraId="7E6FD1F4" w14:textId="77777777" w:rsidR="00DB1E8E" w:rsidRPr="009E180D" w:rsidRDefault="00DB1E8E" w:rsidP="00DB1E8E">
      <w:pPr>
        <w:shd w:val="clear" w:color="auto" w:fill="FFFFFF"/>
        <w:spacing w:line="360" w:lineRule="auto"/>
        <w:ind w:firstLine="272"/>
        <w:contextualSpacing/>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lastRenderedPageBreak/>
        <w:t>The house wasn't nearly large enough for so many people, and life was extremely uncomfortable for them all. There were only two rooms in the place altogether, and there was only one bed. The bed was given to the four old grandparents because they were so old and tired. They were so tired, they never got out of it.</w:t>
      </w:r>
    </w:p>
    <w:p w14:paraId="22D66A70" w14:textId="77777777" w:rsidR="00DB1E8E" w:rsidRPr="009E180D" w:rsidRDefault="00DB1E8E" w:rsidP="00DB1E8E">
      <w:pPr>
        <w:shd w:val="clear" w:color="auto" w:fill="FFFFFF"/>
        <w:spacing w:line="360" w:lineRule="auto"/>
        <w:ind w:firstLine="272"/>
        <w:contextualSpacing/>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Grandpa Joe and Grandma Josephine on this side, Grandpa George and Grandma Georgina on this side.</w:t>
      </w:r>
    </w:p>
    <w:p w14:paraId="16BE1AA4" w14:textId="77777777" w:rsidR="00DB1E8E" w:rsidRPr="009E180D" w:rsidRDefault="00DB1E8E" w:rsidP="00B31E53">
      <w:pPr>
        <w:shd w:val="clear" w:color="auto" w:fill="FFFFFF"/>
        <w:spacing w:line="360" w:lineRule="auto"/>
        <w:ind w:firstLine="272"/>
        <w:contextualSpacing/>
        <w:jc w:val="both"/>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color w:val="000000"/>
          <w:sz w:val="24"/>
          <w:szCs w:val="24"/>
          <w:shd w:val="clear" w:color="auto" w:fill="FFFFFF"/>
          <w:lang w:eastAsia="ru-RU"/>
        </w:rPr>
        <w:t>Mr. and Mrs. Bucket and little Charlie Bucket slept in the other room, upon mattresses on the floor</w:t>
      </w:r>
      <w:r w:rsidR="00B31E53" w:rsidRPr="009E180D">
        <w:rPr>
          <w:rFonts w:ascii="Times New Roman" w:eastAsia="Times New Roman" w:hAnsi="Times New Roman" w:cs="Times New Roman"/>
          <w:color w:val="000000"/>
          <w:sz w:val="24"/>
          <w:szCs w:val="24"/>
          <w:shd w:val="clear" w:color="auto" w:fill="FFFFFF"/>
          <w:lang w:eastAsia="ru-RU"/>
        </w:rPr>
        <w:br/>
      </w:r>
      <w:r w:rsidRPr="009E180D">
        <w:rPr>
          <w:rFonts w:ascii="Times New Roman" w:eastAsia="Times New Roman" w:hAnsi="Times New Roman" w:cs="Times New Roman"/>
          <w:b/>
          <w:color w:val="000000"/>
          <w:sz w:val="24"/>
          <w:szCs w:val="24"/>
          <w:lang w:eastAsia="ru-RU"/>
        </w:rPr>
        <w:t>1. The family lived in ...</w:t>
      </w:r>
    </w:p>
    <w:p w14:paraId="1610B1CA"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a  comfortable house.</w:t>
      </w:r>
    </w:p>
    <w:p w14:paraId="19814C4E"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 a small uncomfortable house.</w:t>
      </w:r>
    </w:p>
    <w:p w14:paraId="10590F7A"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a small wooden house.</w:t>
      </w:r>
    </w:p>
    <w:p w14:paraId="43B36535" w14:textId="77777777" w:rsidR="00DB1E8E" w:rsidRPr="009E180D" w:rsidRDefault="00DB1E8E" w:rsidP="00DB1E8E">
      <w:pPr>
        <w:spacing w:line="360" w:lineRule="auto"/>
        <w:contextualSpacing/>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2. There were only...</w:t>
      </w:r>
    </w:p>
    <w:p w14:paraId="543E6A56"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12 rooms.</w:t>
      </w:r>
    </w:p>
    <w:p w14:paraId="7982350A"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 4 rooms.</w:t>
      </w:r>
    </w:p>
    <w:p w14:paraId="1339ABA2" w14:textId="77777777" w:rsidR="00DB1E8E" w:rsidRPr="009E180D" w:rsidRDefault="00DB1E8E" w:rsidP="00DB1E8E">
      <w:pPr>
        <w:spacing w:line="360" w:lineRule="auto"/>
        <w:contextualSpacing/>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 2 rooms</w:t>
      </w:r>
    </w:p>
    <w:p w14:paraId="267A2804" w14:textId="77777777" w:rsidR="00DB1E8E" w:rsidRPr="009E180D" w:rsidRDefault="00DB1E8E" w:rsidP="00DB1E8E">
      <w:pPr>
        <w:spacing w:line="360" w:lineRule="auto"/>
        <w:contextualSpacing/>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3. The house was... </w:t>
      </w:r>
    </w:p>
    <w:p w14:paraId="375DE3D7"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sz w:val="24"/>
          <w:szCs w:val="24"/>
          <w:lang w:eastAsia="ru-RU"/>
        </w:rPr>
        <w:t xml:space="preserve">a. </w:t>
      </w:r>
      <w:r w:rsidRPr="009E180D">
        <w:rPr>
          <w:rFonts w:ascii="Times New Roman" w:eastAsia="Times New Roman" w:hAnsi="Times New Roman" w:cs="Times New Roman"/>
          <w:color w:val="000000"/>
          <w:sz w:val="24"/>
          <w:szCs w:val="24"/>
          <w:lang w:eastAsia="ru-RU"/>
        </w:rPr>
        <w:t>on the edge of a great village.</w:t>
      </w:r>
    </w:p>
    <w:p w14:paraId="27FA8666"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 in the centre of a great town.</w:t>
      </w:r>
    </w:p>
    <w:p w14:paraId="5102C1FB"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on the edge of a town.</w:t>
      </w:r>
    </w:p>
    <w:p w14:paraId="71D8AC99" w14:textId="77777777" w:rsidR="00DB1E8E" w:rsidRPr="009E180D" w:rsidRDefault="00DB1E8E" w:rsidP="00DB1E8E">
      <w:pPr>
        <w:spacing w:line="360" w:lineRule="auto"/>
        <w:contextualSpacing/>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4.  Charlie's house was...</w:t>
      </w:r>
    </w:p>
    <w:p w14:paraId="2062516F"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made of stone.</w:t>
      </w:r>
    </w:p>
    <w:p w14:paraId="76DADFDE"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 made of wood.</w:t>
      </w:r>
    </w:p>
    <w:p w14:paraId="45CB51F7"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made of bricks</w:t>
      </w:r>
    </w:p>
    <w:p w14:paraId="2414568F" w14:textId="77777777" w:rsidR="00DB1E8E" w:rsidRPr="009E180D" w:rsidRDefault="00DB1E8E" w:rsidP="00DB1E8E">
      <w:pPr>
        <w:spacing w:line="360" w:lineRule="auto"/>
        <w:contextualSpacing/>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5. On the bed slept...</w:t>
      </w:r>
    </w:p>
    <w:p w14:paraId="3B498005"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Charlie.</w:t>
      </w:r>
    </w:p>
    <w:p w14:paraId="0DC11204"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b. grandparents.</w:t>
      </w:r>
    </w:p>
    <w:p w14:paraId="42DCE0E5" w14:textId="77777777" w:rsidR="00DB1E8E" w:rsidRPr="009E180D" w:rsidRDefault="00DB1E8E" w:rsidP="00DB1E8E">
      <w:pPr>
        <w:spacing w:line="360" w:lineRule="auto"/>
        <w:contextualSpacing/>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Mr. and Mrs. Bucket.</w:t>
      </w:r>
    </w:p>
    <w:p w14:paraId="2EAC88EF" w14:textId="77777777" w:rsidR="00DB1E8E" w:rsidRPr="009E180D" w:rsidRDefault="00DB1E8E" w:rsidP="00DB1E8E">
      <w:pPr>
        <w:spacing w:line="360" w:lineRule="auto"/>
        <w:contextualSpacing/>
        <w:rPr>
          <w:rFonts w:ascii="Times New Roman" w:eastAsia="Times New Roman" w:hAnsi="Times New Roman" w:cs="Times New Roman"/>
          <w:b/>
          <w:sz w:val="24"/>
          <w:szCs w:val="24"/>
          <w:lang w:eastAsia="ru-RU"/>
        </w:rPr>
      </w:pPr>
    </w:p>
    <w:p w14:paraId="2C0E0733" w14:textId="77777777" w:rsidR="00DB1E8E" w:rsidRPr="009E180D" w:rsidRDefault="00DB1E8E" w:rsidP="00DB1E8E">
      <w:pPr>
        <w:numPr>
          <w:ilvl w:val="0"/>
          <w:numId w:val="20"/>
        </w:numPr>
        <w:spacing w:line="360" w:lineRule="auto"/>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 xml:space="preserve">Grammar        </w:t>
      </w:r>
    </w:p>
    <w:p w14:paraId="31370938" w14:textId="77777777" w:rsidR="00DB1E8E" w:rsidRPr="009E180D" w:rsidRDefault="00DB1E8E" w:rsidP="00DB1E8E">
      <w:pPr>
        <w:spacing w:after="0" w:line="360" w:lineRule="auto"/>
        <w:ind w:left="720"/>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 xml:space="preserve">1) Complete the sentences with </w:t>
      </w:r>
      <w:r w:rsidRPr="009E180D">
        <w:rPr>
          <w:rFonts w:ascii="Times New Roman" w:eastAsia="Calibri" w:hAnsi="Times New Roman" w:cs="Times New Roman"/>
          <w:b/>
          <w:sz w:val="24"/>
          <w:szCs w:val="24"/>
          <w:u w:val="single"/>
          <w:lang w:eastAsia="ru-RU"/>
        </w:rPr>
        <w:t xml:space="preserve">is </w:t>
      </w:r>
      <w:r w:rsidRPr="009E180D">
        <w:rPr>
          <w:rFonts w:ascii="Times New Roman" w:eastAsia="Calibri" w:hAnsi="Times New Roman" w:cs="Times New Roman"/>
          <w:b/>
          <w:sz w:val="24"/>
          <w:szCs w:val="24"/>
          <w:lang w:eastAsia="ru-RU"/>
        </w:rPr>
        <w:t xml:space="preserve">or </w:t>
      </w:r>
      <w:r w:rsidRPr="009E180D">
        <w:rPr>
          <w:rFonts w:ascii="Times New Roman" w:eastAsia="Calibri" w:hAnsi="Times New Roman" w:cs="Times New Roman"/>
          <w:b/>
          <w:sz w:val="24"/>
          <w:szCs w:val="24"/>
          <w:u w:val="single"/>
          <w:lang w:eastAsia="ru-RU"/>
        </w:rPr>
        <w:t>are</w:t>
      </w:r>
      <w:r w:rsidRPr="009E180D">
        <w:rPr>
          <w:rFonts w:ascii="Times New Roman" w:eastAsia="Calibri" w:hAnsi="Times New Roman" w:cs="Times New Roman"/>
          <w:b/>
          <w:sz w:val="24"/>
          <w:szCs w:val="24"/>
          <w:lang w:eastAsia="ru-RU"/>
        </w:rPr>
        <w:t>:</w:t>
      </w:r>
    </w:p>
    <w:p w14:paraId="27696D15"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There ___ three toy cars in the room.</w:t>
      </w:r>
    </w:p>
    <w:p w14:paraId="128A79E6"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There ___ a carpet on the floor.</w:t>
      </w:r>
    </w:p>
    <w:p w14:paraId="65733A07"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 There ___ an aquarium on the table.</w:t>
      </w:r>
    </w:p>
    <w:p w14:paraId="108617B5"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There ___ no posters on the wall.</w:t>
      </w:r>
    </w:p>
    <w:p w14:paraId="03482338" w14:textId="77777777" w:rsidR="00DB1E8E" w:rsidRPr="009E180D" w:rsidRDefault="00DB1E8E" w:rsidP="00DB1E8E">
      <w:pPr>
        <w:spacing w:line="360" w:lineRule="auto"/>
        <w:contextualSpacing/>
        <w:jc w:val="both"/>
        <w:rPr>
          <w:rFonts w:ascii="Times New Roman" w:eastAsia="Times New Roman" w:hAnsi="Times New Roman" w:cs="Times New Roman"/>
          <w:color w:val="1A1A1A"/>
          <w:sz w:val="24"/>
          <w:szCs w:val="24"/>
          <w:shd w:val="clear" w:color="auto" w:fill="FCFCFC"/>
          <w:lang w:eastAsia="ru-RU"/>
        </w:rPr>
      </w:pPr>
      <w:r w:rsidRPr="009E180D">
        <w:rPr>
          <w:rFonts w:ascii="Times New Roman" w:eastAsia="Times New Roman" w:hAnsi="Times New Roman" w:cs="Times New Roman"/>
          <w:sz w:val="24"/>
          <w:szCs w:val="24"/>
          <w:lang w:eastAsia="ru-RU"/>
        </w:rPr>
        <w:t xml:space="preserve">5) There ___ one </w:t>
      </w:r>
      <w:r w:rsidRPr="009E180D">
        <w:rPr>
          <w:rFonts w:ascii="Times New Roman" w:eastAsia="Times New Roman" w:hAnsi="Times New Roman" w:cs="Times New Roman"/>
          <w:sz w:val="24"/>
          <w:szCs w:val="24"/>
          <w:shd w:val="clear" w:color="auto" w:fill="FCFCFC"/>
          <w:lang w:eastAsia="ru-RU"/>
        </w:rPr>
        <w:t>toy dinosaur on the wardrobe</w:t>
      </w:r>
      <w:r w:rsidRPr="009E180D">
        <w:rPr>
          <w:rFonts w:ascii="Times New Roman" w:eastAsia="Times New Roman" w:hAnsi="Times New Roman" w:cs="Times New Roman"/>
          <w:color w:val="1A1A1A"/>
          <w:sz w:val="24"/>
          <w:szCs w:val="24"/>
          <w:shd w:val="clear" w:color="auto" w:fill="FCFCFC"/>
          <w:lang w:eastAsia="ru-RU"/>
        </w:rPr>
        <w:t>.</w:t>
      </w:r>
    </w:p>
    <w:p w14:paraId="017BD21F" w14:textId="77777777" w:rsidR="00DB1E8E" w:rsidRPr="009E180D" w:rsidRDefault="00DB1E8E" w:rsidP="00DB1E8E">
      <w:pPr>
        <w:spacing w:line="360" w:lineRule="auto"/>
        <w:contextualSpacing/>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2)  Complete the sentences. Use the present perfect of the verbs in brackets:</w:t>
      </w:r>
    </w:p>
    <w:p w14:paraId="06389A47"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These plates are clean. Katya ___ ___ them. (wash)</w:t>
      </w:r>
    </w:p>
    <w:p w14:paraId="448343F1"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The armchair is next to the sofa. We___ ___it. (move)</w:t>
      </w:r>
    </w:p>
    <w:p w14:paraId="7AD25D6E"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 The girls are not here. They ___ ___ yet. (not come)</w:t>
      </w:r>
    </w:p>
    <w:p w14:paraId="7357320E"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___ you ___ him today? (see)</w:t>
      </w:r>
    </w:p>
    <w:p w14:paraId="73282EE8"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eastAsia="ru-RU"/>
        </w:rPr>
        <w:t xml:space="preserve">5. Why __ mum ___ the door? </w:t>
      </w:r>
      <w:r w:rsidRPr="009E180D">
        <w:rPr>
          <w:rFonts w:ascii="Times New Roman" w:eastAsia="Times New Roman" w:hAnsi="Times New Roman" w:cs="Times New Roman"/>
          <w:sz w:val="24"/>
          <w:szCs w:val="24"/>
          <w:lang w:val="ru-RU" w:eastAsia="ru-RU"/>
        </w:rPr>
        <w:t>(</w:t>
      </w:r>
      <w:r w:rsidRPr="009E180D">
        <w:rPr>
          <w:rFonts w:ascii="Times New Roman" w:eastAsia="Times New Roman" w:hAnsi="Times New Roman" w:cs="Times New Roman"/>
          <w:sz w:val="24"/>
          <w:szCs w:val="24"/>
          <w:lang w:eastAsia="ru-RU"/>
        </w:rPr>
        <w:t>lock</w:t>
      </w:r>
      <w:r w:rsidRPr="009E180D">
        <w:rPr>
          <w:rFonts w:ascii="Times New Roman" w:eastAsia="Times New Roman" w:hAnsi="Times New Roman" w:cs="Times New Roman"/>
          <w:sz w:val="24"/>
          <w:szCs w:val="24"/>
          <w:lang w:val="ru-RU" w:eastAsia="ru-RU"/>
        </w:rPr>
        <w:t>)</w:t>
      </w:r>
    </w:p>
    <w:p w14:paraId="679C62CE"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4.Письмо.</w:t>
      </w:r>
    </w:p>
    <w:p w14:paraId="758761A8"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Ответь на письмо друга по переписке.(80 слов)</w:t>
      </w:r>
    </w:p>
    <w:p w14:paraId="65BA6EA7"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I have spent a week in my granny s country house. It was great! I had a lot of fun!</w:t>
      </w:r>
    </w:p>
    <w:p w14:paraId="3C33E9FD"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eastAsia="ru-RU"/>
        </w:rPr>
        <w:t>Do you visit your grandparents?   Where do they live?  Is it a  house or a flat?  Whatdoyouusuallydothere</w:t>
      </w:r>
      <w:r w:rsidRPr="009E180D">
        <w:rPr>
          <w:rFonts w:ascii="Times New Roman" w:eastAsia="Times New Roman" w:hAnsi="Times New Roman" w:cs="Times New Roman"/>
          <w:color w:val="000000"/>
          <w:sz w:val="24"/>
          <w:szCs w:val="24"/>
          <w:lang w:val="ru-RU" w:eastAsia="ru-RU"/>
        </w:rPr>
        <w:t>?</w:t>
      </w:r>
    </w:p>
    <w:p w14:paraId="2EA46946"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t>5. Говорение.</w:t>
      </w:r>
    </w:p>
    <w:p w14:paraId="74677E84" w14:textId="77777777" w:rsidR="00DB1E8E" w:rsidRPr="009E180D" w:rsidRDefault="00DB1E8E" w:rsidP="00DB1E8E">
      <w:pPr>
        <w:tabs>
          <w:tab w:val="left" w:pos="8835"/>
        </w:tabs>
        <w:spacing w:line="360" w:lineRule="auto"/>
        <w:ind w:firstLine="284"/>
        <w:contextualSpacing/>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Расскажи о своем друге( внешность, характер, увлечения) ( 7-9 предложений)</w:t>
      </w:r>
    </w:p>
    <w:p w14:paraId="416D70DC"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val="ru-RU" w:eastAsia="ru-RU"/>
        </w:rPr>
      </w:pPr>
    </w:p>
    <w:p w14:paraId="1E8F78C6"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br w:type="page"/>
      </w:r>
    </w:p>
    <w:p w14:paraId="0118F709"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«Школа. Изучаемые предметы»</w:t>
      </w:r>
    </w:p>
    <w:p w14:paraId="35C9C31A"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p>
    <w:p w14:paraId="184E8415" w14:textId="77777777" w:rsidR="00B31E53" w:rsidRPr="009E180D" w:rsidRDefault="00B31E53" w:rsidP="00B31E53">
      <w:pPr>
        <w:pStyle w:val="afb"/>
        <w:numPr>
          <w:ilvl w:val="3"/>
          <w:numId w:val="54"/>
        </w:numPr>
        <w:shd w:val="clear" w:color="auto" w:fill="FFFFFF"/>
        <w:spacing w:after="100" w:afterAutospacing="1" w:line="306" w:lineRule="atLeast"/>
        <w:rPr>
          <w:rFonts w:ascii="Times New Roman" w:eastAsia="Times New Roman" w:hAnsi="Times New Roman"/>
          <w:color w:val="212529"/>
          <w:lang w:val="en-US"/>
        </w:rPr>
      </w:pPr>
      <w:r w:rsidRPr="009E180D">
        <w:rPr>
          <w:rFonts w:ascii="Times New Roman" w:eastAsia="Times New Roman" w:hAnsi="Times New Roman"/>
          <w:b/>
          <w:bCs/>
          <w:color w:val="212529"/>
          <w:lang w:val="en-US"/>
        </w:rPr>
        <w:t>Read the text and decide if the statements True or False.</w:t>
      </w:r>
    </w:p>
    <w:p w14:paraId="172DCB16"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There are rules for students and teachers at school. These rules make the life at school more comfortable for everyone.</w:t>
      </w:r>
    </w:p>
    <w:p w14:paraId="52D4B9F9"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It is a good idea to come to school 15 minutes before the start of the lesson. You can talk to your classmates and prepare for the lessons. And of course, you mustn,t be late for school.</w:t>
      </w:r>
    </w:p>
    <w:p w14:paraId="45EF5B06"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 next rule is to do your homework in advance. It is very important for your education.</w:t>
      </w:r>
    </w:p>
    <w:p w14:paraId="0A83DFA8"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Don,t forget to turn off your mobile phone during the lessons so it does not interfere with listening to the teacher carefully. Don,t talk with other children during the lesson. Don,t forget to rise your hand if you want to answer the teacher,s question. Remember, students mustn,t fight at school. And, of course, they mustn,t run in the classroom.</w:t>
      </w:r>
    </w:p>
    <w:p w14:paraId="0027E7C8"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Students should respect their teachers. Many schools have school uniform and the students must to wear it. So don,t forget to wear your school uniform.</w:t>
      </w:r>
    </w:p>
    <w:p w14:paraId="15F39C88"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These simple rules help you to avoid unpleasant and awkward situations.</w:t>
      </w:r>
    </w:p>
    <w:p w14:paraId="3DC8BBB7"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It is good idea to come to school 15 minutes before the start of the first lesson. ______</w:t>
      </w:r>
    </w:p>
    <w:p w14:paraId="58D6271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It isn,t a good idea to do your homework in advance. _____</w:t>
      </w:r>
    </w:p>
    <w:p w14:paraId="2AA57D16"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Turn off your mobile phone during the lesson. ______</w:t>
      </w:r>
    </w:p>
    <w:p w14:paraId="29BC7A87"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Students can fight at school. _____</w:t>
      </w:r>
    </w:p>
    <w:p w14:paraId="3EB55619"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Students can respect their teachers. _____</w:t>
      </w:r>
    </w:p>
    <w:p w14:paraId="4DB4DABE"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2.  Choose the right answer.</w:t>
      </w:r>
    </w:p>
    <w:p w14:paraId="2E3886D0"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 Dan … to a secondary school.</w:t>
      </w:r>
    </w:p>
    <w:p w14:paraId="4998A098"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go b) goes c) going</w:t>
      </w:r>
    </w:p>
    <w:p w14:paraId="7F55C88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2) You must … hard to learn your foreign language.</w:t>
      </w:r>
    </w:p>
    <w:p w14:paraId="18FBA131"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work b) working c) to work</w:t>
      </w:r>
    </w:p>
    <w:p w14:paraId="086391DF"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3) Yesterday … my first school day.</w:t>
      </w:r>
    </w:p>
    <w:p w14:paraId="6EDFCCE9"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was b) wasn,t c) were</w:t>
      </w:r>
    </w:p>
    <w:p w14:paraId="1AC4E9A1"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4) Our English teacher … our excise-book today.</w:t>
      </w:r>
    </w:p>
    <w:p w14:paraId="0F437705"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takes b) took c) will take</w:t>
      </w:r>
    </w:p>
    <w:p w14:paraId="2A39B0C4"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5) … you to school together?</w:t>
      </w:r>
    </w:p>
    <w:p w14:paraId="023F20A7"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Is b) Are c) Do</w:t>
      </w:r>
    </w:p>
    <w:p w14:paraId="4AD46B27"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3.  Read the letter and fill in the gaps with the given words.</w:t>
      </w:r>
    </w:p>
    <w:p w14:paraId="521F91C2"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albums, like, skirt, uniform, school, rules, wear</w:t>
      </w:r>
    </w:p>
    <w:p w14:paraId="2027A11C"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Dear Clare,</w:t>
      </w:r>
    </w:p>
    <w:p w14:paraId="2B5C7CA6"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You asked me about the __________ in Earlham High School. Our school ____________ is boring. I have to __________ a white or blue blouse and a blue __________. And my brother has to wear a ___________ tie. He hates it. Girls don,t have to wear ties. Besides, we have to bring ____________ and paints for Art lessons.</w:t>
      </w:r>
    </w:p>
    <w:p w14:paraId="1626BF1A"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I ________ jeans, but we mustn,t wear jeans at school. I think it,s not fair. Do you have to wear a school uniform? What,s it like?</w:t>
      </w:r>
    </w:p>
    <w:p w14:paraId="677E1745"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Yours,</w:t>
      </w:r>
    </w:p>
    <w:p w14:paraId="6B4F8F33"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Ann</w:t>
      </w:r>
    </w:p>
    <w:p w14:paraId="66358F43" w14:textId="77777777" w:rsidR="00B31E53" w:rsidRPr="009E180D" w:rsidRDefault="00B31E53" w:rsidP="00B31E53">
      <w:pPr>
        <w:shd w:val="clear" w:color="auto" w:fill="FFFFFF"/>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br/>
        <w:t> </w:t>
      </w:r>
    </w:p>
    <w:p w14:paraId="2FC5E15F"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«Каникулы в различное время года»</w:t>
      </w:r>
    </w:p>
    <w:p w14:paraId="5563BFCB"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p>
    <w:p w14:paraId="6EC1B71E"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333333"/>
          <w:sz w:val="24"/>
          <w:szCs w:val="24"/>
          <w:shd w:val="clear" w:color="auto" w:fill="FFFFFF"/>
          <w:lang w:eastAsia="ru-RU"/>
        </w:rPr>
        <w:t>1. Fill in the correct word.         </w:t>
      </w:r>
      <w:r w:rsidRPr="009E180D">
        <w:rPr>
          <w:rFonts w:ascii="Times New Roman" w:eastAsia="Times New Roman" w:hAnsi="Times New Roman" w:cs="Times New Roman"/>
          <w:b/>
          <w:bCs/>
          <w:color w:val="333333"/>
          <w:sz w:val="24"/>
          <w:szCs w:val="24"/>
          <w:shd w:val="clear" w:color="auto" w:fill="FFFFFF"/>
          <w:lang w:val="ru-RU" w:eastAsia="ru-RU"/>
        </w:rPr>
        <w:t>Вставьте правильное слово и запишите его.</w:t>
      </w:r>
    </w:p>
    <w:p w14:paraId="189AFB14"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i/>
          <w:iCs/>
          <w:color w:val="FF0000"/>
          <w:sz w:val="24"/>
          <w:szCs w:val="24"/>
          <w:shd w:val="clear" w:color="auto" w:fill="FFFFFF"/>
          <w:lang w:eastAsia="ru-RU"/>
        </w:rPr>
        <w:t>buy             attend                           do               have           visit</w:t>
      </w:r>
    </w:p>
    <w:p w14:paraId="0C9EE770"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i/>
          <w:iCs/>
          <w:color w:val="FF0000"/>
          <w:sz w:val="24"/>
          <w:szCs w:val="24"/>
          <w:shd w:val="clear" w:color="auto" w:fill="FFFFFF"/>
          <w:lang w:eastAsia="ru-RU"/>
        </w:rPr>
        <w:t>spend                  taste           travel</w:t>
      </w:r>
    </w:p>
    <w:p w14:paraId="47217DDE"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1)  When Sue and Paul go on holiday they always ___ souvenirs.</w:t>
      </w:r>
    </w:p>
    <w:p w14:paraId="6AE680BE"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2) Mary wants to ___ a performance at the theatre.</w:t>
      </w:r>
    </w:p>
    <w:p w14:paraId="27E5E3B9"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3) We often ___ local food when travel to exotic countries.</w:t>
      </w:r>
    </w:p>
    <w:p w14:paraId="395DFCDC"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4) They are going to ___ some sightseeing in the afternoon.</w:t>
      </w:r>
    </w:p>
    <w:p w14:paraId="65BA56CA"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5) When are you going to ___ London?</w:t>
      </w:r>
    </w:p>
    <w:p w14:paraId="38A07F8A"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6) Why don’t we ___ a picnic on Sunday?</w:t>
      </w:r>
    </w:p>
    <w:p w14:paraId="0049AA27"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7) Anna wants  to ____ around the world.</w:t>
      </w:r>
    </w:p>
    <w:p w14:paraId="2511458E"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8) How are you going to ___ your weekend?</w:t>
      </w:r>
    </w:p>
    <w:p w14:paraId="22A61296"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333333"/>
          <w:sz w:val="24"/>
          <w:szCs w:val="24"/>
          <w:shd w:val="clear" w:color="auto" w:fill="FFFFFF"/>
          <w:lang w:eastAsia="ru-RU"/>
        </w:rPr>
        <w:t> </w:t>
      </w:r>
      <w:r w:rsidRPr="009E180D">
        <w:rPr>
          <w:rFonts w:ascii="Times New Roman" w:eastAsia="Times New Roman" w:hAnsi="Times New Roman" w:cs="Times New Roman"/>
          <w:b/>
          <w:bCs/>
          <w:color w:val="333333"/>
          <w:sz w:val="24"/>
          <w:szCs w:val="24"/>
          <w:shd w:val="clear" w:color="auto" w:fill="FFFFFF"/>
          <w:lang w:eastAsia="ru-RU"/>
        </w:rPr>
        <w:t>2. Choose the most suitable grammar form. </w:t>
      </w:r>
      <w:r w:rsidRPr="009E180D">
        <w:rPr>
          <w:rFonts w:ascii="Times New Roman" w:eastAsia="Times New Roman" w:hAnsi="Times New Roman" w:cs="Times New Roman"/>
          <w:b/>
          <w:bCs/>
          <w:color w:val="333333"/>
          <w:sz w:val="24"/>
          <w:szCs w:val="24"/>
          <w:shd w:val="clear" w:color="auto" w:fill="FFFFFF"/>
          <w:lang w:val="ru-RU" w:eastAsia="ru-RU"/>
        </w:rPr>
        <w:t>Выберите и запишите правильную грамматическую форму.</w:t>
      </w:r>
    </w:p>
    <w:p w14:paraId="5823B69E"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1) It is too cold in the room. I </w:t>
      </w:r>
      <w:r w:rsidRPr="009E180D">
        <w:rPr>
          <w:rFonts w:ascii="Times New Roman" w:eastAsia="Times New Roman" w:hAnsi="Times New Roman" w:cs="Times New Roman"/>
          <w:b/>
          <w:bCs/>
          <w:i/>
          <w:iCs/>
          <w:color w:val="333333"/>
          <w:sz w:val="24"/>
          <w:szCs w:val="24"/>
          <w:shd w:val="clear" w:color="auto" w:fill="FFFFFF"/>
          <w:lang w:eastAsia="ru-RU"/>
        </w:rPr>
        <w:t>am going to</w:t>
      </w:r>
      <w:r w:rsidRPr="009E180D">
        <w:rPr>
          <w:rFonts w:ascii="Times New Roman" w:eastAsia="Times New Roman" w:hAnsi="Times New Roman" w:cs="Times New Roman"/>
          <w:b/>
          <w:bCs/>
          <w:color w:val="333333"/>
          <w:sz w:val="24"/>
          <w:szCs w:val="24"/>
          <w:shd w:val="clear" w:color="auto" w:fill="FFFFFF"/>
          <w:lang w:eastAsia="ru-RU"/>
        </w:rPr>
        <w:t> / </w:t>
      </w:r>
      <w:r w:rsidRPr="009E180D">
        <w:rPr>
          <w:rFonts w:ascii="Times New Roman" w:eastAsia="Times New Roman" w:hAnsi="Times New Roman" w:cs="Times New Roman"/>
          <w:b/>
          <w:bCs/>
          <w:i/>
          <w:iCs/>
          <w:color w:val="333333"/>
          <w:sz w:val="24"/>
          <w:szCs w:val="24"/>
          <w:shd w:val="clear" w:color="auto" w:fill="FFFFFF"/>
          <w:lang w:eastAsia="ru-RU"/>
        </w:rPr>
        <w:t>will</w:t>
      </w:r>
      <w:r w:rsidRPr="009E180D">
        <w:rPr>
          <w:rFonts w:ascii="Times New Roman" w:eastAsia="Times New Roman" w:hAnsi="Times New Roman" w:cs="Times New Roman"/>
          <w:color w:val="333333"/>
          <w:sz w:val="24"/>
          <w:szCs w:val="24"/>
          <w:shd w:val="clear" w:color="auto" w:fill="FFFFFF"/>
          <w:lang w:eastAsia="ru-RU"/>
        </w:rPr>
        <w:t> close the window.</w:t>
      </w:r>
    </w:p>
    <w:p w14:paraId="6D21B917"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2) Tonight we </w:t>
      </w:r>
      <w:r w:rsidRPr="009E180D">
        <w:rPr>
          <w:rFonts w:ascii="Times New Roman" w:eastAsia="Times New Roman" w:hAnsi="Times New Roman" w:cs="Times New Roman"/>
          <w:b/>
          <w:bCs/>
          <w:i/>
          <w:iCs/>
          <w:color w:val="333333"/>
          <w:sz w:val="24"/>
          <w:szCs w:val="24"/>
          <w:shd w:val="clear" w:color="auto" w:fill="FFFFFF"/>
          <w:lang w:eastAsia="ru-RU"/>
        </w:rPr>
        <w:t>will have</w:t>
      </w:r>
      <w:r w:rsidRPr="009E180D">
        <w:rPr>
          <w:rFonts w:ascii="Times New Roman" w:eastAsia="Times New Roman" w:hAnsi="Times New Roman" w:cs="Times New Roman"/>
          <w:b/>
          <w:bCs/>
          <w:color w:val="333333"/>
          <w:sz w:val="24"/>
          <w:szCs w:val="24"/>
          <w:shd w:val="clear" w:color="auto" w:fill="FFFFFF"/>
          <w:lang w:eastAsia="ru-RU"/>
        </w:rPr>
        <w:t> / </w:t>
      </w:r>
      <w:r w:rsidRPr="009E180D">
        <w:rPr>
          <w:rFonts w:ascii="Times New Roman" w:eastAsia="Times New Roman" w:hAnsi="Times New Roman" w:cs="Times New Roman"/>
          <w:b/>
          <w:bCs/>
          <w:i/>
          <w:iCs/>
          <w:color w:val="333333"/>
          <w:sz w:val="24"/>
          <w:szCs w:val="24"/>
          <w:shd w:val="clear" w:color="auto" w:fill="FFFFFF"/>
          <w:lang w:eastAsia="ru-RU"/>
        </w:rPr>
        <w:t>are having</w:t>
      </w:r>
      <w:r w:rsidRPr="009E180D">
        <w:rPr>
          <w:rFonts w:ascii="Times New Roman" w:eastAsia="Times New Roman" w:hAnsi="Times New Roman" w:cs="Times New Roman"/>
          <w:color w:val="333333"/>
          <w:sz w:val="24"/>
          <w:szCs w:val="24"/>
          <w:shd w:val="clear" w:color="auto" w:fill="FFFFFF"/>
          <w:lang w:eastAsia="ru-RU"/>
        </w:rPr>
        <w:t> dinner with the Smiths.</w:t>
      </w:r>
    </w:p>
    <w:p w14:paraId="41C6A490"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3) Somebody is at the door. I </w:t>
      </w:r>
      <w:r w:rsidRPr="009E180D">
        <w:rPr>
          <w:rFonts w:ascii="Times New Roman" w:eastAsia="Times New Roman" w:hAnsi="Times New Roman" w:cs="Times New Roman"/>
          <w:b/>
          <w:bCs/>
          <w:i/>
          <w:iCs/>
          <w:color w:val="333333"/>
          <w:sz w:val="24"/>
          <w:szCs w:val="24"/>
          <w:shd w:val="clear" w:color="auto" w:fill="FFFFFF"/>
          <w:lang w:eastAsia="ru-RU"/>
        </w:rPr>
        <w:t>am going to</w:t>
      </w:r>
      <w:r w:rsidRPr="009E180D">
        <w:rPr>
          <w:rFonts w:ascii="Times New Roman" w:eastAsia="Times New Roman" w:hAnsi="Times New Roman" w:cs="Times New Roman"/>
          <w:b/>
          <w:bCs/>
          <w:color w:val="333333"/>
          <w:sz w:val="24"/>
          <w:szCs w:val="24"/>
          <w:shd w:val="clear" w:color="auto" w:fill="FFFFFF"/>
          <w:lang w:eastAsia="ru-RU"/>
        </w:rPr>
        <w:t> / </w:t>
      </w:r>
      <w:r w:rsidRPr="009E180D">
        <w:rPr>
          <w:rFonts w:ascii="Times New Roman" w:eastAsia="Times New Roman" w:hAnsi="Times New Roman" w:cs="Times New Roman"/>
          <w:b/>
          <w:bCs/>
          <w:i/>
          <w:iCs/>
          <w:color w:val="333333"/>
          <w:sz w:val="24"/>
          <w:szCs w:val="24"/>
          <w:shd w:val="clear" w:color="auto" w:fill="FFFFFF"/>
          <w:lang w:eastAsia="ru-RU"/>
        </w:rPr>
        <w:t>will</w:t>
      </w:r>
      <w:r w:rsidRPr="009E180D">
        <w:rPr>
          <w:rFonts w:ascii="Times New Roman" w:eastAsia="Times New Roman" w:hAnsi="Times New Roman" w:cs="Times New Roman"/>
          <w:color w:val="333333"/>
          <w:sz w:val="24"/>
          <w:szCs w:val="24"/>
          <w:shd w:val="clear" w:color="auto" w:fill="FFFFFF"/>
          <w:lang w:eastAsia="ru-RU"/>
        </w:rPr>
        <w:t> open it.</w:t>
      </w:r>
    </w:p>
    <w:p w14:paraId="7CA3EFDE"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4) Finally we bought the tickets! We </w:t>
      </w:r>
      <w:r w:rsidRPr="009E180D">
        <w:rPr>
          <w:rFonts w:ascii="Times New Roman" w:eastAsia="Times New Roman" w:hAnsi="Times New Roman" w:cs="Times New Roman"/>
          <w:b/>
          <w:bCs/>
          <w:i/>
          <w:iCs/>
          <w:color w:val="333333"/>
          <w:sz w:val="24"/>
          <w:szCs w:val="24"/>
          <w:shd w:val="clear" w:color="auto" w:fill="FFFFFF"/>
          <w:lang w:eastAsia="ru-RU"/>
        </w:rPr>
        <w:t>are flying</w:t>
      </w:r>
      <w:r w:rsidRPr="009E180D">
        <w:rPr>
          <w:rFonts w:ascii="Times New Roman" w:eastAsia="Times New Roman" w:hAnsi="Times New Roman" w:cs="Times New Roman"/>
          <w:b/>
          <w:bCs/>
          <w:color w:val="333333"/>
          <w:sz w:val="24"/>
          <w:szCs w:val="24"/>
          <w:shd w:val="clear" w:color="auto" w:fill="FFFFFF"/>
          <w:lang w:eastAsia="ru-RU"/>
        </w:rPr>
        <w:t> / </w:t>
      </w:r>
      <w:r w:rsidRPr="009E180D">
        <w:rPr>
          <w:rFonts w:ascii="Times New Roman" w:eastAsia="Times New Roman" w:hAnsi="Times New Roman" w:cs="Times New Roman"/>
          <w:b/>
          <w:bCs/>
          <w:i/>
          <w:iCs/>
          <w:color w:val="333333"/>
          <w:sz w:val="24"/>
          <w:szCs w:val="24"/>
          <w:shd w:val="clear" w:color="auto" w:fill="FFFFFF"/>
          <w:lang w:eastAsia="ru-RU"/>
        </w:rPr>
        <w:t>will fly</w:t>
      </w:r>
      <w:r w:rsidRPr="009E180D">
        <w:rPr>
          <w:rFonts w:ascii="Times New Roman" w:eastAsia="Times New Roman" w:hAnsi="Times New Roman" w:cs="Times New Roman"/>
          <w:color w:val="333333"/>
          <w:sz w:val="24"/>
          <w:szCs w:val="24"/>
          <w:shd w:val="clear" w:color="auto" w:fill="FFFFFF"/>
          <w:lang w:eastAsia="ru-RU"/>
        </w:rPr>
        <w:t> to Greece on Friday.</w:t>
      </w:r>
    </w:p>
    <w:p w14:paraId="38360365"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5) Look! It’s sunny outside. I </w:t>
      </w:r>
      <w:r w:rsidRPr="009E180D">
        <w:rPr>
          <w:rFonts w:ascii="Times New Roman" w:eastAsia="Times New Roman" w:hAnsi="Times New Roman" w:cs="Times New Roman"/>
          <w:b/>
          <w:bCs/>
          <w:i/>
          <w:iCs/>
          <w:color w:val="333333"/>
          <w:sz w:val="24"/>
          <w:szCs w:val="24"/>
          <w:shd w:val="clear" w:color="auto" w:fill="FFFFFF"/>
          <w:lang w:eastAsia="ru-RU"/>
        </w:rPr>
        <w:t>am going to</w:t>
      </w:r>
      <w:r w:rsidRPr="009E180D">
        <w:rPr>
          <w:rFonts w:ascii="Times New Roman" w:eastAsia="Times New Roman" w:hAnsi="Times New Roman" w:cs="Times New Roman"/>
          <w:b/>
          <w:bCs/>
          <w:color w:val="333333"/>
          <w:sz w:val="24"/>
          <w:szCs w:val="24"/>
          <w:shd w:val="clear" w:color="auto" w:fill="FFFFFF"/>
          <w:lang w:eastAsia="ru-RU"/>
        </w:rPr>
        <w:t> / </w:t>
      </w:r>
      <w:r w:rsidRPr="009E180D">
        <w:rPr>
          <w:rFonts w:ascii="Times New Roman" w:eastAsia="Times New Roman" w:hAnsi="Times New Roman" w:cs="Times New Roman"/>
          <w:b/>
          <w:bCs/>
          <w:i/>
          <w:iCs/>
          <w:color w:val="333333"/>
          <w:sz w:val="24"/>
          <w:szCs w:val="24"/>
          <w:shd w:val="clear" w:color="auto" w:fill="FFFFFF"/>
          <w:lang w:eastAsia="ru-RU"/>
        </w:rPr>
        <w:t>will</w:t>
      </w:r>
      <w:r w:rsidRPr="009E180D">
        <w:rPr>
          <w:rFonts w:ascii="Times New Roman" w:eastAsia="Times New Roman" w:hAnsi="Times New Roman" w:cs="Times New Roman"/>
          <w:color w:val="333333"/>
          <w:sz w:val="24"/>
          <w:szCs w:val="24"/>
          <w:shd w:val="clear" w:color="auto" w:fill="FFFFFF"/>
          <w:lang w:eastAsia="ru-RU"/>
        </w:rPr>
        <w:t> wear my favourite sunglasses.</w:t>
      </w:r>
    </w:p>
    <w:p w14:paraId="0B2D1B54"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lastRenderedPageBreak/>
        <w:t> </w:t>
      </w:r>
      <w:r w:rsidRPr="009E180D">
        <w:rPr>
          <w:rFonts w:ascii="Times New Roman" w:eastAsia="Times New Roman" w:hAnsi="Times New Roman" w:cs="Times New Roman"/>
          <w:color w:val="333333"/>
          <w:sz w:val="24"/>
          <w:szCs w:val="24"/>
          <w:shd w:val="clear" w:color="auto" w:fill="FFFFFF"/>
          <w:lang w:val="ru-RU" w:eastAsia="ru-RU"/>
        </w:rPr>
        <w:t>Домашнее</w:t>
      </w:r>
      <w:r w:rsidRPr="009E180D">
        <w:rPr>
          <w:rFonts w:ascii="Times New Roman" w:eastAsia="Times New Roman" w:hAnsi="Times New Roman" w:cs="Times New Roman"/>
          <w:color w:val="333333"/>
          <w:sz w:val="24"/>
          <w:szCs w:val="24"/>
          <w:shd w:val="clear" w:color="auto" w:fill="FFFFFF"/>
          <w:lang w:eastAsia="ru-RU"/>
        </w:rPr>
        <w:t> </w:t>
      </w:r>
      <w:r w:rsidRPr="009E180D">
        <w:rPr>
          <w:rFonts w:ascii="Times New Roman" w:eastAsia="Times New Roman" w:hAnsi="Times New Roman" w:cs="Times New Roman"/>
          <w:color w:val="333333"/>
          <w:sz w:val="24"/>
          <w:szCs w:val="24"/>
          <w:shd w:val="clear" w:color="auto" w:fill="FFFFFF"/>
          <w:lang w:val="ru-RU" w:eastAsia="ru-RU"/>
        </w:rPr>
        <w:t>задание</w:t>
      </w:r>
    </w:p>
    <w:p w14:paraId="5C7E0CA0"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333333"/>
          <w:sz w:val="24"/>
          <w:szCs w:val="24"/>
          <w:shd w:val="clear" w:color="auto" w:fill="FFFFFF"/>
          <w:lang w:eastAsia="ru-RU"/>
        </w:rPr>
        <w:t>Put the words in the correct order to make sentences</w:t>
      </w:r>
      <w:r w:rsidRPr="009E180D">
        <w:rPr>
          <w:rFonts w:ascii="Times New Roman" w:eastAsia="Times New Roman" w:hAnsi="Times New Roman" w:cs="Times New Roman"/>
          <w:color w:val="333333"/>
          <w:sz w:val="24"/>
          <w:szCs w:val="24"/>
          <w:shd w:val="clear" w:color="auto" w:fill="FFFFFF"/>
          <w:lang w:eastAsia="ru-RU"/>
        </w:rPr>
        <w:t>.             </w:t>
      </w:r>
      <w:r w:rsidRPr="009E180D">
        <w:rPr>
          <w:rFonts w:ascii="Times New Roman" w:eastAsia="Times New Roman" w:hAnsi="Times New Roman" w:cs="Times New Roman"/>
          <w:b/>
          <w:bCs/>
          <w:color w:val="333333"/>
          <w:sz w:val="24"/>
          <w:szCs w:val="24"/>
          <w:shd w:val="clear" w:color="auto" w:fill="FFFFFF"/>
          <w:lang w:val="ru-RU" w:eastAsia="ru-RU"/>
        </w:rPr>
        <w:t>Восстановите правильный порядок слов. Предложения запишите.</w:t>
      </w:r>
    </w:p>
    <w:p w14:paraId="6AB74F48"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333333"/>
          <w:sz w:val="24"/>
          <w:szCs w:val="24"/>
          <w:shd w:val="clear" w:color="auto" w:fill="FFFFFF"/>
          <w:lang w:val="ru-RU" w:eastAsia="ru-RU"/>
        </w:rPr>
        <w:t xml:space="preserve">1) </w:t>
      </w:r>
      <w:r w:rsidRPr="009E180D">
        <w:rPr>
          <w:rFonts w:ascii="Times New Roman" w:eastAsia="Times New Roman" w:hAnsi="Times New Roman" w:cs="Times New Roman"/>
          <w:color w:val="333333"/>
          <w:sz w:val="24"/>
          <w:szCs w:val="24"/>
          <w:shd w:val="clear" w:color="auto" w:fill="FFFFFF"/>
          <w:lang w:eastAsia="ru-RU"/>
        </w:rPr>
        <w:t>Monday</w:t>
      </w:r>
      <w:r w:rsidRPr="009E180D">
        <w:rPr>
          <w:rFonts w:ascii="Times New Roman" w:eastAsia="Times New Roman" w:hAnsi="Times New Roman" w:cs="Times New Roman"/>
          <w:color w:val="333333"/>
          <w:sz w:val="24"/>
          <w:szCs w:val="24"/>
          <w:shd w:val="clear" w:color="auto" w:fill="FFFFFF"/>
          <w:lang w:val="ru-RU" w:eastAsia="ru-RU"/>
        </w:rPr>
        <w:t xml:space="preserve"> / </w:t>
      </w:r>
      <w:r w:rsidRPr="009E180D">
        <w:rPr>
          <w:rFonts w:ascii="Times New Roman" w:eastAsia="Times New Roman" w:hAnsi="Times New Roman" w:cs="Times New Roman"/>
          <w:color w:val="333333"/>
          <w:sz w:val="24"/>
          <w:szCs w:val="24"/>
          <w:shd w:val="clear" w:color="auto" w:fill="FFFFFF"/>
          <w:lang w:eastAsia="ru-RU"/>
        </w:rPr>
        <w:t>computer</w:t>
      </w:r>
      <w:r w:rsidRPr="009E180D">
        <w:rPr>
          <w:rFonts w:ascii="Times New Roman" w:eastAsia="Times New Roman" w:hAnsi="Times New Roman" w:cs="Times New Roman"/>
          <w:color w:val="333333"/>
          <w:sz w:val="24"/>
          <w:szCs w:val="24"/>
          <w:shd w:val="clear" w:color="auto" w:fill="FFFFFF"/>
          <w:lang w:val="ru-RU" w:eastAsia="ru-RU"/>
        </w:rPr>
        <w:t xml:space="preserve"> / </w:t>
      </w:r>
      <w:r w:rsidRPr="009E180D">
        <w:rPr>
          <w:rFonts w:ascii="Times New Roman" w:eastAsia="Times New Roman" w:hAnsi="Times New Roman" w:cs="Times New Roman"/>
          <w:color w:val="333333"/>
          <w:sz w:val="24"/>
          <w:szCs w:val="24"/>
          <w:shd w:val="clear" w:color="auto" w:fill="FFFFFF"/>
          <w:lang w:eastAsia="ru-RU"/>
        </w:rPr>
        <w:t>a</w:t>
      </w:r>
      <w:r w:rsidRPr="009E180D">
        <w:rPr>
          <w:rFonts w:ascii="Times New Roman" w:eastAsia="Times New Roman" w:hAnsi="Times New Roman" w:cs="Times New Roman"/>
          <w:color w:val="333333"/>
          <w:sz w:val="24"/>
          <w:szCs w:val="24"/>
          <w:shd w:val="clear" w:color="auto" w:fill="FFFFFF"/>
          <w:lang w:val="ru-RU" w:eastAsia="ru-RU"/>
        </w:rPr>
        <w:t xml:space="preserve"> / </w:t>
      </w:r>
      <w:r w:rsidRPr="009E180D">
        <w:rPr>
          <w:rFonts w:ascii="Times New Roman" w:eastAsia="Times New Roman" w:hAnsi="Times New Roman" w:cs="Times New Roman"/>
          <w:color w:val="333333"/>
          <w:sz w:val="24"/>
          <w:szCs w:val="24"/>
          <w:shd w:val="clear" w:color="auto" w:fill="FFFFFF"/>
          <w:lang w:eastAsia="ru-RU"/>
        </w:rPr>
        <w:t>Monica</w:t>
      </w:r>
      <w:r w:rsidRPr="009E180D">
        <w:rPr>
          <w:rFonts w:ascii="Times New Roman" w:eastAsia="Times New Roman" w:hAnsi="Times New Roman" w:cs="Times New Roman"/>
          <w:color w:val="333333"/>
          <w:sz w:val="24"/>
          <w:szCs w:val="24"/>
          <w:shd w:val="clear" w:color="auto" w:fill="FFFFFF"/>
          <w:lang w:val="ru-RU" w:eastAsia="ru-RU"/>
        </w:rPr>
        <w:t xml:space="preserve"> / </w:t>
      </w:r>
      <w:r w:rsidRPr="009E180D">
        <w:rPr>
          <w:rFonts w:ascii="Times New Roman" w:eastAsia="Times New Roman" w:hAnsi="Times New Roman" w:cs="Times New Roman"/>
          <w:color w:val="333333"/>
          <w:sz w:val="24"/>
          <w:szCs w:val="24"/>
          <w:shd w:val="clear" w:color="auto" w:fill="FFFFFF"/>
          <w:lang w:eastAsia="ru-RU"/>
        </w:rPr>
        <w:t>buy</w:t>
      </w:r>
      <w:r w:rsidRPr="009E180D">
        <w:rPr>
          <w:rFonts w:ascii="Times New Roman" w:eastAsia="Times New Roman" w:hAnsi="Times New Roman" w:cs="Times New Roman"/>
          <w:color w:val="333333"/>
          <w:sz w:val="24"/>
          <w:szCs w:val="24"/>
          <w:shd w:val="clear" w:color="auto" w:fill="FFFFFF"/>
          <w:lang w:val="ru-RU" w:eastAsia="ru-RU"/>
        </w:rPr>
        <w:t xml:space="preserve"> / </w:t>
      </w:r>
      <w:r w:rsidRPr="009E180D">
        <w:rPr>
          <w:rFonts w:ascii="Times New Roman" w:eastAsia="Times New Roman" w:hAnsi="Times New Roman" w:cs="Times New Roman"/>
          <w:color w:val="333333"/>
          <w:sz w:val="24"/>
          <w:szCs w:val="24"/>
          <w:shd w:val="clear" w:color="auto" w:fill="FFFFFF"/>
          <w:lang w:eastAsia="ru-RU"/>
        </w:rPr>
        <w:t>going</w:t>
      </w:r>
      <w:r w:rsidRPr="009E180D">
        <w:rPr>
          <w:rFonts w:ascii="Times New Roman" w:eastAsia="Times New Roman" w:hAnsi="Times New Roman" w:cs="Times New Roman"/>
          <w:color w:val="333333"/>
          <w:sz w:val="24"/>
          <w:szCs w:val="24"/>
          <w:shd w:val="clear" w:color="auto" w:fill="FFFFFF"/>
          <w:lang w:val="ru-RU" w:eastAsia="ru-RU"/>
        </w:rPr>
        <w:t xml:space="preserve"> / </w:t>
      </w:r>
      <w:r w:rsidRPr="009E180D">
        <w:rPr>
          <w:rFonts w:ascii="Times New Roman" w:eastAsia="Times New Roman" w:hAnsi="Times New Roman" w:cs="Times New Roman"/>
          <w:color w:val="333333"/>
          <w:sz w:val="24"/>
          <w:szCs w:val="24"/>
          <w:shd w:val="clear" w:color="auto" w:fill="FFFFFF"/>
          <w:lang w:eastAsia="ru-RU"/>
        </w:rPr>
        <w:t>is</w:t>
      </w:r>
      <w:r w:rsidRPr="009E180D">
        <w:rPr>
          <w:rFonts w:ascii="Times New Roman" w:eastAsia="Times New Roman" w:hAnsi="Times New Roman" w:cs="Times New Roman"/>
          <w:color w:val="333333"/>
          <w:sz w:val="24"/>
          <w:szCs w:val="24"/>
          <w:shd w:val="clear" w:color="auto" w:fill="FFFFFF"/>
          <w:lang w:val="ru-RU" w:eastAsia="ru-RU"/>
        </w:rPr>
        <w:t xml:space="preserve"> / </w:t>
      </w:r>
      <w:r w:rsidRPr="009E180D">
        <w:rPr>
          <w:rFonts w:ascii="Times New Roman" w:eastAsia="Times New Roman" w:hAnsi="Times New Roman" w:cs="Times New Roman"/>
          <w:color w:val="333333"/>
          <w:sz w:val="24"/>
          <w:szCs w:val="24"/>
          <w:shd w:val="clear" w:color="auto" w:fill="FFFFFF"/>
          <w:lang w:eastAsia="ru-RU"/>
        </w:rPr>
        <w:t>to</w:t>
      </w:r>
      <w:r w:rsidRPr="009E180D">
        <w:rPr>
          <w:rFonts w:ascii="Times New Roman" w:eastAsia="Times New Roman" w:hAnsi="Times New Roman" w:cs="Times New Roman"/>
          <w:color w:val="333333"/>
          <w:sz w:val="24"/>
          <w:szCs w:val="24"/>
          <w:shd w:val="clear" w:color="auto" w:fill="FFFFFF"/>
          <w:lang w:val="ru-RU" w:eastAsia="ru-RU"/>
        </w:rPr>
        <w:t xml:space="preserve"> / </w:t>
      </w:r>
      <w:r w:rsidRPr="009E180D">
        <w:rPr>
          <w:rFonts w:ascii="Times New Roman" w:eastAsia="Times New Roman" w:hAnsi="Times New Roman" w:cs="Times New Roman"/>
          <w:color w:val="333333"/>
          <w:sz w:val="24"/>
          <w:szCs w:val="24"/>
          <w:shd w:val="clear" w:color="auto" w:fill="FFFFFF"/>
          <w:lang w:eastAsia="ru-RU"/>
        </w:rPr>
        <w:t>new</w:t>
      </w:r>
      <w:r w:rsidRPr="009E180D">
        <w:rPr>
          <w:rFonts w:ascii="Times New Roman" w:eastAsia="Times New Roman" w:hAnsi="Times New Roman" w:cs="Times New Roman"/>
          <w:color w:val="333333"/>
          <w:sz w:val="24"/>
          <w:szCs w:val="24"/>
          <w:shd w:val="clear" w:color="auto" w:fill="FFFFFF"/>
          <w:lang w:val="ru-RU" w:eastAsia="ru-RU"/>
        </w:rPr>
        <w:t xml:space="preserve"> / </w:t>
      </w:r>
      <w:r w:rsidRPr="009E180D">
        <w:rPr>
          <w:rFonts w:ascii="Times New Roman" w:eastAsia="Times New Roman" w:hAnsi="Times New Roman" w:cs="Times New Roman"/>
          <w:color w:val="333333"/>
          <w:sz w:val="24"/>
          <w:szCs w:val="24"/>
          <w:shd w:val="clear" w:color="auto" w:fill="FFFFFF"/>
          <w:lang w:eastAsia="ru-RU"/>
        </w:rPr>
        <w:t>next</w:t>
      </w:r>
    </w:p>
    <w:p w14:paraId="15697259"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2) Bobby / tomorrow / flying / to / is / Mexico.</w:t>
      </w:r>
    </w:p>
    <w:p w14:paraId="0954771C" w14:textId="77777777" w:rsidR="00B31E53" w:rsidRPr="009E180D" w:rsidRDefault="00B31E53" w:rsidP="00B31E53">
      <w:pPr>
        <w:shd w:val="clear" w:color="auto" w:fill="FFFFFF"/>
        <w:spacing w:before="100" w:beforeAutospacing="1"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333333"/>
          <w:sz w:val="24"/>
          <w:szCs w:val="24"/>
          <w:shd w:val="clear" w:color="auto" w:fill="FFFFFF"/>
          <w:lang w:eastAsia="ru-RU"/>
        </w:rPr>
        <w:t>3) afternoon / shopping / going / is / this / Marta</w:t>
      </w:r>
    </w:p>
    <w:p w14:paraId="086A182F" w14:textId="77777777" w:rsidR="00B31E53" w:rsidRPr="009E180D" w:rsidRDefault="00B31E53">
      <w:pPr>
        <w:spacing w:after="0" w:line="240" w:lineRule="auto"/>
        <w:rPr>
          <w:rFonts w:ascii="Times New Roman" w:eastAsia="Times New Roman" w:hAnsi="Times New Roman" w:cs="Times New Roman"/>
          <w:b/>
          <w:sz w:val="24"/>
          <w:szCs w:val="24"/>
          <w:lang w:eastAsia="ru-RU"/>
        </w:rPr>
      </w:pPr>
    </w:p>
    <w:p w14:paraId="692E8097" w14:textId="77777777" w:rsidR="00B31E53" w:rsidRPr="009E180D" w:rsidRDefault="00B31E53">
      <w:pPr>
        <w:spacing w:after="0" w:line="240" w:lineRule="auto"/>
        <w:rPr>
          <w:rFonts w:ascii="Times New Roman" w:eastAsia="Times New Roman" w:hAnsi="Times New Roman" w:cs="Times New Roman"/>
          <w:b/>
          <w:sz w:val="24"/>
          <w:szCs w:val="24"/>
          <w:lang w:eastAsia="ru-RU"/>
        </w:rPr>
      </w:pPr>
    </w:p>
    <w:p w14:paraId="3807FF91"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Контрольная работа «Природа»</w:t>
      </w:r>
    </w:p>
    <w:p w14:paraId="25E427EE"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p>
    <w:p w14:paraId="3CDCAF86"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b/>
          <w:bCs/>
          <w:color w:val="212529"/>
          <w:sz w:val="24"/>
          <w:szCs w:val="24"/>
          <w:u w:val="single"/>
          <w:lang w:eastAsia="ru-RU"/>
        </w:rPr>
        <w:t>Lexis</w:t>
      </w:r>
    </w:p>
    <w:p w14:paraId="79468E41"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b/>
          <w:bCs/>
          <w:color w:val="212529"/>
          <w:sz w:val="24"/>
          <w:szCs w:val="24"/>
          <w:lang w:val="ru-RU" w:eastAsia="ru-RU"/>
        </w:rPr>
        <w:t>2. Соотнесите английское слово с его переводом на русский язык.</w:t>
      </w:r>
    </w:p>
    <w:p w14:paraId="22CC4701" w14:textId="77777777" w:rsidR="00B31E53" w:rsidRPr="009E180D" w:rsidRDefault="00B31E53" w:rsidP="00B31E53">
      <w:pPr>
        <w:shd w:val="clear" w:color="auto" w:fill="FFFFFF"/>
        <w:spacing w:after="100" w:afterAutospacing="1" w:line="306" w:lineRule="atLeast"/>
        <w:ind w:left="72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624"/>
        <w:gridCol w:w="3027"/>
        <w:gridCol w:w="1500"/>
        <w:gridCol w:w="1470"/>
        <w:gridCol w:w="855"/>
      </w:tblGrid>
      <w:tr w:rsidR="00B31E53" w:rsidRPr="009E180D" w14:paraId="64E01722" w14:textId="77777777" w:rsidTr="00B31E53">
        <w:tc>
          <w:tcPr>
            <w:tcW w:w="2460" w:type="dxa"/>
            <w:tcBorders>
              <w:top w:val="single" w:sz="6" w:space="0" w:color="000000"/>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11CCC0B7" w14:textId="77777777" w:rsidR="00B31E53" w:rsidRPr="009E180D" w:rsidRDefault="00B31E53" w:rsidP="00B31E53">
            <w:pPr>
              <w:numPr>
                <w:ilvl w:val="0"/>
                <w:numId w:val="57"/>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nature</w:t>
            </w:r>
          </w:p>
        </w:tc>
        <w:tc>
          <w:tcPr>
            <w:tcW w:w="2820" w:type="dxa"/>
            <w:tcBorders>
              <w:top w:val="single" w:sz="6" w:space="0" w:color="000000"/>
              <w:left w:val="nil"/>
              <w:bottom w:val="single" w:sz="6" w:space="0" w:color="000000"/>
              <w:right w:val="single" w:sz="6" w:space="0" w:color="000000"/>
            </w:tcBorders>
            <w:shd w:val="clear" w:color="auto" w:fill="FFFFFF"/>
            <w:tcMar>
              <w:top w:w="0" w:type="dxa"/>
              <w:left w:w="105" w:type="dxa"/>
              <w:bottom w:w="0" w:type="dxa"/>
              <w:right w:w="105" w:type="dxa"/>
            </w:tcMar>
            <w:hideMark/>
          </w:tcPr>
          <w:p w14:paraId="7709EDAA" w14:textId="77777777" w:rsidR="00B31E53" w:rsidRPr="009E180D" w:rsidRDefault="00B31E53" w:rsidP="00B31E53">
            <w:pPr>
              <w:numPr>
                <w:ilvl w:val="0"/>
                <w:numId w:val="58"/>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угроза</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52EF9402"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single" w:sz="6" w:space="0" w:color="000000"/>
              <w:left w:val="nil"/>
              <w:bottom w:val="single" w:sz="6" w:space="0" w:color="000000"/>
              <w:right w:val="single" w:sz="6" w:space="0" w:color="000000"/>
            </w:tcBorders>
            <w:shd w:val="clear" w:color="auto" w:fill="FFFFFF"/>
            <w:tcMar>
              <w:top w:w="0" w:type="dxa"/>
              <w:left w:w="105" w:type="dxa"/>
              <w:bottom w:w="0" w:type="dxa"/>
              <w:right w:w="105" w:type="dxa"/>
            </w:tcMar>
            <w:hideMark/>
          </w:tcPr>
          <w:p w14:paraId="4C0DF74E" w14:textId="77777777" w:rsidR="00B31E53" w:rsidRPr="009E180D" w:rsidRDefault="00B31E53" w:rsidP="00B31E53">
            <w:pPr>
              <w:numPr>
                <w:ilvl w:val="0"/>
                <w:numId w:val="59"/>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single" w:sz="6" w:space="0" w:color="000000"/>
              <w:left w:val="nil"/>
              <w:bottom w:val="single" w:sz="6" w:space="0" w:color="000000"/>
              <w:right w:val="single" w:sz="6" w:space="0" w:color="000000"/>
            </w:tcBorders>
            <w:shd w:val="clear" w:color="auto" w:fill="FFFFFF"/>
            <w:tcMar>
              <w:top w:w="0" w:type="dxa"/>
              <w:left w:w="105" w:type="dxa"/>
              <w:bottom w:w="0" w:type="dxa"/>
              <w:right w:w="105" w:type="dxa"/>
            </w:tcMar>
            <w:hideMark/>
          </w:tcPr>
          <w:p w14:paraId="4ED5385D"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49CF3B3F" w14:textId="77777777" w:rsidTr="00B31E53">
        <w:tc>
          <w:tcPr>
            <w:tcW w:w="2460"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03E45AE8" w14:textId="77777777" w:rsidR="00B31E53" w:rsidRPr="009E180D" w:rsidRDefault="00B31E53" w:rsidP="00B31E53">
            <w:pPr>
              <w:numPr>
                <w:ilvl w:val="0"/>
                <w:numId w:val="60"/>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chemicals</w:t>
            </w:r>
          </w:p>
        </w:tc>
        <w:tc>
          <w:tcPr>
            <w:tcW w:w="282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6A802ACE" w14:textId="77777777" w:rsidR="00B31E53" w:rsidRPr="009E180D" w:rsidRDefault="00B31E53" w:rsidP="00B31E53">
            <w:pPr>
              <w:numPr>
                <w:ilvl w:val="0"/>
                <w:numId w:val="61"/>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перерабатывать</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51F70756"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0CE15AAB" w14:textId="77777777" w:rsidR="00B31E53" w:rsidRPr="009E180D" w:rsidRDefault="00B31E53" w:rsidP="00B31E53">
            <w:pPr>
              <w:numPr>
                <w:ilvl w:val="0"/>
                <w:numId w:val="62"/>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3C5FFF3A"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50D66F7E" w14:textId="77777777" w:rsidTr="00B31E53">
        <w:tc>
          <w:tcPr>
            <w:tcW w:w="2460"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2E20BE4C" w14:textId="77777777" w:rsidR="00B31E53" w:rsidRPr="009E180D" w:rsidRDefault="00B31E53" w:rsidP="00B31E53">
            <w:pPr>
              <w:numPr>
                <w:ilvl w:val="0"/>
                <w:numId w:val="63"/>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poison</w:t>
            </w:r>
          </w:p>
        </w:tc>
        <w:tc>
          <w:tcPr>
            <w:tcW w:w="282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39313E5B" w14:textId="77777777" w:rsidR="00B31E53" w:rsidRPr="009E180D" w:rsidRDefault="00B31E53" w:rsidP="00B31E53">
            <w:pPr>
              <w:numPr>
                <w:ilvl w:val="0"/>
                <w:numId w:val="64"/>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фабрика, завод</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3131ED3F"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6367489A" w14:textId="77777777" w:rsidR="00B31E53" w:rsidRPr="009E180D" w:rsidRDefault="00B31E53" w:rsidP="00B31E53">
            <w:pPr>
              <w:numPr>
                <w:ilvl w:val="0"/>
                <w:numId w:val="65"/>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0C591710"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6C855975" w14:textId="77777777" w:rsidTr="00B31E53">
        <w:tc>
          <w:tcPr>
            <w:tcW w:w="2460"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4D8014D5" w14:textId="77777777" w:rsidR="00B31E53" w:rsidRPr="009E180D" w:rsidRDefault="00B31E53" w:rsidP="00B31E53">
            <w:pPr>
              <w:numPr>
                <w:ilvl w:val="0"/>
                <w:numId w:val="66"/>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toxic</w:t>
            </w:r>
          </w:p>
        </w:tc>
        <w:tc>
          <w:tcPr>
            <w:tcW w:w="282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45AC03F9" w14:textId="77777777" w:rsidR="00B31E53" w:rsidRPr="009E180D" w:rsidRDefault="00B31E53" w:rsidP="00B31E53">
            <w:pPr>
              <w:numPr>
                <w:ilvl w:val="0"/>
                <w:numId w:val="67"/>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отходы</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73214411"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5E3D2D7F" w14:textId="77777777" w:rsidR="00B31E53" w:rsidRPr="009E180D" w:rsidRDefault="00B31E53" w:rsidP="00B31E53">
            <w:pPr>
              <w:numPr>
                <w:ilvl w:val="0"/>
                <w:numId w:val="68"/>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6C073B93"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68A5EE7A" w14:textId="77777777" w:rsidTr="00B31E53">
        <w:tc>
          <w:tcPr>
            <w:tcW w:w="2460"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52C5BC70" w14:textId="77777777" w:rsidR="00B31E53" w:rsidRPr="009E180D" w:rsidRDefault="00B31E53" w:rsidP="00B31E53">
            <w:pPr>
              <w:numPr>
                <w:ilvl w:val="0"/>
                <w:numId w:val="69"/>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pollution</w:t>
            </w:r>
          </w:p>
        </w:tc>
        <w:tc>
          <w:tcPr>
            <w:tcW w:w="282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06DAF3ED" w14:textId="77777777" w:rsidR="00B31E53" w:rsidRPr="009E180D" w:rsidRDefault="00B31E53" w:rsidP="00B31E53">
            <w:pPr>
              <w:numPr>
                <w:ilvl w:val="0"/>
                <w:numId w:val="70"/>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окружающая среда</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18CC7968"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775A47FF" w14:textId="77777777" w:rsidR="00B31E53" w:rsidRPr="009E180D" w:rsidRDefault="00B31E53" w:rsidP="00B31E53">
            <w:pPr>
              <w:numPr>
                <w:ilvl w:val="0"/>
                <w:numId w:val="71"/>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5D88EAD6"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24752D86" w14:textId="77777777" w:rsidTr="00B31E53">
        <w:tc>
          <w:tcPr>
            <w:tcW w:w="2460"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40BABD40" w14:textId="77777777" w:rsidR="00B31E53" w:rsidRPr="009E180D" w:rsidRDefault="00B31E53" w:rsidP="00B31E53">
            <w:pPr>
              <w:numPr>
                <w:ilvl w:val="0"/>
                <w:numId w:val="72"/>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environment</w:t>
            </w:r>
          </w:p>
        </w:tc>
        <w:tc>
          <w:tcPr>
            <w:tcW w:w="282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56FB0E8D" w14:textId="77777777" w:rsidR="00B31E53" w:rsidRPr="009E180D" w:rsidRDefault="00B31E53" w:rsidP="00B31E53">
            <w:pPr>
              <w:numPr>
                <w:ilvl w:val="0"/>
                <w:numId w:val="73"/>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загрязнение</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786A09F1"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170C50C6" w14:textId="77777777" w:rsidR="00B31E53" w:rsidRPr="009E180D" w:rsidRDefault="00B31E53" w:rsidP="00B31E53">
            <w:pPr>
              <w:numPr>
                <w:ilvl w:val="0"/>
                <w:numId w:val="74"/>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4E8376E6"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0838F553" w14:textId="77777777" w:rsidTr="00B31E53">
        <w:tc>
          <w:tcPr>
            <w:tcW w:w="2460"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3E602A99" w14:textId="77777777" w:rsidR="00B31E53" w:rsidRPr="009E180D" w:rsidRDefault="00B31E53" w:rsidP="00B31E53">
            <w:pPr>
              <w:numPr>
                <w:ilvl w:val="0"/>
                <w:numId w:val="75"/>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waste</w:t>
            </w:r>
          </w:p>
        </w:tc>
        <w:tc>
          <w:tcPr>
            <w:tcW w:w="282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0A4EFCE9" w14:textId="77777777" w:rsidR="00B31E53" w:rsidRPr="009E180D" w:rsidRDefault="00B31E53" w:rsidP="00B31E53">
            <w:pPr>
              <w:numPr>
                <w:ilvl w:val="0"/>
                <w:numId w:val="76"/>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токсичный</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13493B82"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7B7C9AED" w14:textId="77777777" w:rsidR="00B31E53" w:rsidRPr="009E180D" w:rsidRDefault="00B31E53" w:rsidP="00B31E53">
            <w:pPr>
              <w:numPr>
                <w:ilvl w:val="0"/>
                <w:numId w:val="77"/>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765078D8"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08620910" w14:textId="77777777" w:rsidTr="00B31E53">
        <w:tc>
          <w:tcPr>
            <w:tcW w:w="2460"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0C283890" w14:textId="77777777" w:rsidR="00B31E53" w:rsidRPr="009E180D" w:rsidRDefault="00B31E53" w:rsidP="00B31E53">
            <w:pPr>
              <w:numPr>
                <w:ilvl w:val="0"/>
                <w:numId w:val="78"/>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plant</w:t>
            </w:r>
          </w:p>
        </w:tc>
        <w:tc>
          <w:tcPr>
            <w:tcW w:w="282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7E0EA3C2" w14:textId="77777777" w:rsidR="00B31E53" w:rsidRPr="009E180D" w:rsidRDefault="00B31E53" w:rsidP="00B31E53">
            <w:pPr>
              <w:numPr>
                <w:ilvl w:val="0"/>
                <w:numId w:val="79"/>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отравлять</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12AD3334"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199210C2" w14:textId="77777777" w:rsidR="00B31E53" w:rsidRPr="009E180D" w:rsidRDefault="00B31E53" w:rsidP="00B31E53">
            <w:pPr>
              <w:numPr>
                <w:ilvl w:val="0"/>
                <w:numId w:val="80"/>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1399A52A"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6E3DE5CF" w14:textId="77777777" w:rsidTr="00B31E53">
        <w:tc>
          <w:tcPr>
            <w:tcW w:w="2460"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34026542" w14:textId="77777777" w:rsidR="00B31E53" w:rsidRPr="009E180D" w:rsidRDefault="00B31E53" w:rsidP="00B31E53">
            <w:pPr>
              <w:numPr>
                <w:ilvl w:val="0"/>
                <w:numId w:val="81"/>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recycle</w:t>
            </w:r>
          </w:p>
        </w:tc>
        <w:tc>
          <w:tcPr>
            <w:tcW w:w="282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5AF36287" w14:textId="77777777" w:rsidR="00B31E53" w:rsidRPr="009E180D" w:rsidRDefault="00B31E53" w:rsidP="00B31E53">
            <w:pPr>
              <w:numPr>
                <w:ilvl w:val="0"/>
                <w:numId w:val="82"/>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химикаты</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4617AECF"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159A05E8" w14:textId="77777777" w:rsidR="00B31E53" w:rsidRPr="009E180D" w:rsidRDefault="00B31E53" w:rsidP="00B31E53">
            <w:pPr>
              <w:numPr>
                <w:ilvl w:val="0"/>
                <w:numId w:val="83"/>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50E14C6E"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6020CB4A" w14:textId="77777777" w:rsidTr="00B31E53">
        <w:tc>
          <w:tcPr>
            <w:tcW w:w="2460"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57A62BD6" w14:textId="77777777" w:rsidR="00B31E53" w:rsidRPr="009E180D" w:rsidRDefault="00B31E53" w:rsidP="00B31E53">
            <w:pPr>
              <w:numPr>
                <w:ilvl w:val="0"/>
                <w:numId w:val="84"/>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lastRenderedPageBreak/>
              <w:t>threat</w:t>
            </w:r>
          </w:p>
        </w:tc>
        <w:tc>
          <w:tcPr>
            <w:tcW w:w="282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1CEC917A" w14:textId="77777777" w:rsidR="00B31E53" w:rsidRPr="009E180D" w:rsidRDefault="00B31E53" w:rsidP="00B31E53">
            <w:pPr>
              <w:numPr>
                <w:ilvl w:val="0"/>
                <w:numId w:val="85"/>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природа</w:t>
            </w:r>
          </w:p>
        </w:tc>
        <w:tc>
          <w:tcPr>
            <w:tcW w:w="1500" w:type="dxa"/>
            <w:tcBorders>
              <w:top w:val="nil"/>
              <w:left w:val="nil"/>
              <w:bottom w:val="nil"/>
              <w:right w:val="single" w:sz="6" w:space="0" w:color="000000"/>
            </w:tcBorders>
            <w:shd w:val="clear" w:color="auto" w:fill="FFFFFF"/>
            <w:tcMar>
              <w:top w:w="0" w:type="dxa"/>
              <w:left w:w="105" w:type="dxa"/>
              <w:bottom w:w="0" w:type="dxa"/>
              <w:right w:w="105" w:type="dxa"/>
            </w:tcMar>
            <w:hideMark/>
          </w:tcPr>
          <w:p w14:paraId="3A95BBE7"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1D566ACE" w14:textId="77777777" w:rsidR="00B31E53" w:rsidRPr="009E180D" w:rsidRDefault="00B31E53" w:rsidP="00B31E53">
            <w:pPr>
              <w:numPr>
                <w:ilvl w:val="0"/>
                <w:numId w:val="86"/>
              </w:numPr>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c>
          <w:tcPr>
            <w:tcW w:w="855"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174C2B2B"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bl>
    <w:p w14:paraId="6523B856"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p w14:paraId="2663AF02"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b/>
          <w:bCs/>
          <w:color w:val="212529"/>
          <w:sz w:val="24"/>
          <w:szCs w:val="24"/>
          <w:u w:val="single"/>
          <w:lang w:eastAsia="ru-RU"/>
        </w:rPr>
        <w:t>Grammar</w:t>
      </w:r>
    </w:p>
    <w:p w14:paraId="593DAB8E"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b/>
          <w:bCs/>
          <w:color w:val="212529"/>
          <w:sz w:val="24"/>
          <w:szCs w:val="24"/>
          <w:lang w:eastAsia="ru-RU"/>
        </w:rPr>
        <w:t>3. </w:t>
      </w:r>
      <w:r w:rsidRPr="009E180D">
        <w:rPr>
          <w:rFonts w:ascii="Times New Roman" w:eastAsia="Times New Roman" w:hAnsi="Times New Roman" w:cs="Times New Roman"/>
          <w:b/>
          <w:bCs/>
          <w:color w:val="212529"/>
          <w:sz w:val="24"/>
          <w:szCs w:val="24"/>
          <w:lang w:val="ru-RU" w:eastAsia="ru-RU"/>
        </w:rPr>
        <w:t>Выберите правильный вариант ответа</w:t>
      </w:r>
      <w:r w:rsidRPr="009E180D">
        <w:rPr>
          <w:rFonts w:ascii="Times New Roman" w:eastAsia="Times New Roman" w:hAnsi="Times New Roman" w:cs="Times New Roman"/>
          <w:b/>
          <w:bCs/>
          <w:color w:val="212529"/>
          <w:sz w:val="24"/>
          <w:szCs w:val="24"/>
          <w:lang w:eastAsia="ru-RU"/>
        </w:rPr>
        <w:t>.</w:t>
      </w:r>
    </w:p>
    <w:p w14:paraId="2DEB3988"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 I _________ to the cinema yesterday.</w:t>
      </w:r>
    </w:p>
    <w:p w14:paraId="340AF32B" w14:textId="77777777" w:rsidR="00B31E53" w:rsidRPr="009E180D" w:rsidRDefault="00B31E53" w:rsidP="00B31E53">
      <w:pPr>
        <w:numPr>
          <w:ilvl w:val="0"/>
          <w:numId w:val="87"/>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went</w:t>
      </w:r>
    </w:p>
    <w:p w14:paraId="231F8D84" w14:textId="77777777" w:rsidR="00B31E53" w:rsidRPr="009E180D" w:rsidRDefault="00B31E53" w:rsidP="00B31E53">
      <w:pPr>
        <w:numPr>
          <w:ilvl w:val="0"/>
          <w:numId w:val="87"/>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gone</w:t>
      </w:r>
    </w:p>
    <w:p w14:paraId="0C84D314" w14:textId="77777777" w:rsidR="00B31E53" w:rsidRPr="009E180D" w:rsidRDefault="00B31E53" w:rsidP="00B31E53">
      <w:pPr>
        <w:numPr>
          <w:ilvl w:val="0"/>
          <w:numId w:val="87"/>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will go</w:t>
      </w:r>
    </w:p>
    <w:p w14:paraId="5EA25CBD"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2. Jane ___________ tennis tomorrow.</w:t>
      </w:r>
    </w:p>
    <w:p w14:paraId="15CC9A86" w14:textId="77777777" w:rsidR="00B31E53" w:rsidRPr="009E180D" w:rsidRDefault="00B31E53" w:rsidP="00B31E53">
      <w:pPr>
        <w:numPr>
          <w:ilvl w:val="0"/>
          <w:numId w:val="88"/>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played</w:t>
      </w:r>
    </w:p>
    <w:p w14:paraId="6550D4AE" w14:textId="77777777" w:rsidR="00B31E53" w:rsidRPr="009E180D" w:rsidRDefault="00B31E53" w:rsidP="00B31E53">
      <w:pPr>
        <w:numPr>
          <w:ilvl w:val="0"/>
          <w:numId w:val="88"/>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will play</w:t>
      </w:r>
    </w:p>
    <w:p w14:paraId="68FBF46B" w14:textId="77777777" w:rsidR="00B31E53" w:rsidRPr="009E180D" w:rsidRDefault="00B31E53" w:rsidP="00B31E53">
      <w:pPr>
        <w:numPr>
          <w:ilvl w:val="0"/>
          <w:numId w:val="88"/>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has played</w:t>
      </w:r>
    </w:p>
    <w:p w14:paraId="24DCAB94"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3. Tommy ___________ TV at the moment.</w:t>
      </w:r>
    </w:p>
    <w:p w14:paraId="40AF0629" w14:textId="77777777" w:rsidR="00B31E53" w:rsidRPr="009E180D" w:rsidRDefault="00B31E53" w:rsidP="00B31E53">
      <w:pPr>
        <w:numPr>
          <w:ilvl w:val="0"/>
          <w:numId w:val="89"/>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watched</w:t>
      </w:r>
    </w:p>
    <w:p w14:paraId="158C31FB" w14:textId="77777777" w:rsidR="00B31E53" w:rsidRPr="009E180D" w:rsidRDefault="00B31E53" w:rsidP="00B31E53">
      <w:pPr>
        <w:numPr>
          <w:ilvl w:val="0"/>
          <w:numId w:val="89"/>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watching</w:t>
      </w:r>
    </w:p>
    <w:p w14:paraId="3E6630EB" w14:textId="77777777" w:rsidR="00B31E53" w:rsidRPr="009E180D" w:rsidRDefault="00B31E53" w:rsidP="00B31E53">
      <w:pPr>
        <w:numPr>
          <w:ilvl w:val="0"/>
          <w:numId w:val="89"/>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is watching</w:t>
      </w:r>
    </w:p>
    <w:p w14:paraId="716F6CD4"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4. Ann and Alice ___________ the poem yet.</w:t>
      </w:r>
    </w:p>
    <w:p w14:paraId="5AAEE977" w14:textId="77777777" w:rsidR="00B31E53" w:rsidRPr="009E180D" w:rsidRDefault="00B31E53" w:rsidP="00B31E53">
      <w:pPr>
        <w:numPr>
          <w:ilvl w:val="0"/>
          <w:numId w:val="90"/>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haven’t learnt</w:t>
      </w:r>
    </w:p>
    <w:p w14:paraId="033F5C2A" w14:textId="77777777" w:rsidR="00B31E53" w:rsidRPr="009E180D" w:rsidRDefault="00B31E53" w:rsidP="00B31E53">
      <w:pPr>
        <w:numPr>
          <w:ilvl w:val="0"/>
          <w:numId w:val="90"/>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hasn’t learnt</w:t>
      </w:r>
    </w:p>
    <w:p w14:paraId="30BF7A3F" w14:textId="77777777" w:rsidR="00B31E53" w:rsidRPr="009E180D" w:rsidRDefault="00B31E53" w:rsidP="00B31E53">
      <w:pPr>
        <w:numPr>
          <w:ilvl w:val="0"/>
          <w:numId w:val="90"/>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didn’t learn</w:t>
      </w:r>
    </w:p>
    <w:p w14:paraId="3CC18533"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5. We __________ for two hours. We are so tired!</w:t>
      </w:r>
    </w:p>
    <w:p w14:paraId="671FDCDA" w14:textId="77777777" w:rsidR="00B31E53" w:rsidRPr="009E180D" w:rsidRDefault="00B31E53" w:rsidP="00B31E53">
      <w:pPr>
        <w:numPr>
          <w:ilvl w:val="0"/>
          <w:numId w:val="91"/>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ran</w:t>
      </w:r>
    </w:p>
    <w:p w14:paraId="4C68838B" w14:textId="77777777" w:rsidR="00B31E53" w:rsidRPr="009E180D" w:rsidRDefault="00B31E53" w:rsidP="00B31E53">
      <w:pPr>
        <w:numPr>
          <w:ilvl w:val="0"/>
          <w:numId w:val="91"/>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have been running</w:t>
      </w:r>
    </w:p>
    <w:p w14:paraId="608B37FF" w14:textId="77777777" w:rsidR="00B31E53" w:rsidRPr="009E180D" w:rsidRDefault="00B31E53" w:rsidP="00B31E53">
      <w:pPr>
        <w:numPr>
          <w:ilvl w:val="0"/>
          <w:numId w:val="91"/>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runned</w:t>
      </w:r>
    </w:p>
    <w:p w14:paraId="57F01CEF"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6. I usually __________ to bed at 10 o’clock.</w:t>
      </w:r>
    </w:p>
    <w:p w14:paraId="3192DADC" w14:textId="77777777" w:rsidR="00B31E53" w:rsidRPr="009E180D" w:rsidRDefault="00B31E53" w:rsidP="00B31E53">
      <w:pPr>
        <w:numPr>
          <w:ilvl w:val="0"/>
          <w:numId w:val="92"/>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lastRenderedPageBreak/>
        <w:t>went</w:t>
      </w:r>
    </w:p>
    <w:p w14:paraId="69E3022F" w14:textId="77777777" w:rsidR="00B31E53" w:rsidRPr="009E180D" w:rsidRDefault="00B31E53" w:rsidP="00B31E53">
      <w:pPr>
        <w:numPr>
          <w:ilvl w:val="0"/>
          <w:numId w:val="92"/>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will go</w:t>
      </w:r>
    </w:p>
    <w:p w14:paraId="44D7C43A" w14:textId="77777777" w:rsidR="00B31E53" w:rsidRPr="009E180D" w:rsidRDefault="00B31E53" w:rsidP="00B31E53">
      <w:pPr>
        <w:numPr>
          <w:ilvl w:val="0"/>
          <w:numId w:val="92"/>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go</w:t>
      </w:r>
    </w:p>
    <w:p w14:paraId="248FC847"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7. Water is __ vital element of life.</w:t>
      </w:r>
    </w:p>
    <w:p w14:paraId="3B031227" w14:textId="77777777" w:rsidR="00B31E53" w:rsidRPr="009E180D" w:rsidRDefault="00B31E53" w:rsidP="00B31E53">
      <w:pPr>
        <w:numPr>
          <w:ilvl w:val="0"/>
          <w:numId w:val="93"/>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a</w:t>
      </w:r>
    </w:p>
    <w:p w14:paraId="7FDC2B25" w14:textId="77777777" w:rsidR="00B31E53" w:rsidRPr="009E180D" w:rsidRDefault="00B31E53" w:rsidP="00B31E53">
      <w:pPr>
        <w:numPr>
          <w:ilvl w:val="0"/>
          <w:numId w:val="93"/>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the</w:t>
      </w:r>
    </w:p>
    <w:p w14:paraId="3C70277F" w14:textId="77777777" w:rsidR="00B31E53" w:rsidRPr="009E180D" w:rsidRDefault="00B31E53" w:rsidP="00B31E53">
      <w:pPr>
        <w:numPr>
          <w:ilvl w:val="0"/>
          <w:numId w:val="93"/>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w:t>
      </w:r>
    </w:p>
    <w:p w14:paraId="35A8131F"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8. The flat __________ ! It is tidy now.</w:t>
      </w:r>
    </w:p>
    <w:p w14:paraId="0BF259E4" w14:textId="77777777" w:rsidR="00B31E53" w:rsidRPr="009E180D" w:rsidRDefault="00B31E53" w:rsidP="00B31E53">
      <w:pPr>
        <w:numPr>
          <w:ilvl w:val="0"/>
          <w:numId w:val="94"/>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Has cleaned</w:t>
      </w:r>
    </w:p>
    <w:p w14:paraId="6B6F3A32" w14:textId="77777777" w:rsidR="00B31E53" w:rsidRPr="009E180D" w:rsidRDefault="00B31E53" w:rsidP="00B31E53">
      <w:pPr>
        <w:numPr>
          <w:ilvl w:val="0"/>
          <w:numId w:val="94"/>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Has been cleaned</w:t>
      </w:r>
    </w:p>
    <w:p w14:paraId="25187D1D" w14:textId="77777777" w:rsidR="00B31E53" w:rsidRPr="009E180D" w:rsidRDefault="00B31E53" w:rsidP="00B31E53">
      <w:pPr>
        <w:numPr>
          <w:ilvl w:val="0"/>
          <w:numId w:val="94"/>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Is being</w:t>
      </w:r>
    </w:p>
    <w:p w14:paraId="37847935"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9. James ____________ to London.</w:t>
      </w:r>
    </w:p>
    <w:p w14:paraId="702ABE84" w14:textId="77777777" w:rsidR="00B31E53" w:rsidRPr="009E180D" w:rsidRDefault="00B31E53" w:rsidP="00B31E53">
      <w:pPr>
        <w:numPr>
          <w:ilvl w:val="0"/>
          <w:numId w:val="95"/>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have never been</w:t>
      </w:r>
    </w:p>
    <w:p w14:paraId="32DBCD1C" w14:textId="77777777" w:rsidR="00B31E53" w:rsidRPr="009E180D" w:rsidRDefault="00B31E53" w:rsidP="00B31E53">
      <w:pPr>
        <w:numPr>
          <w:ilvl w:val="0"/>
          <w:numId w:val="95"/>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never was</w:t>
      </w:r>
    </w:p>
    <w:p w14:paraId="35586817" w14:textId="77777777" w:rsidR="00B31E53" w:rsidRPr="009E180D" w:rsidRDefault="00B31E53" w:rsidP="00B31E53">
      <w:pPr>
        <w:numPr>
          <w:ilvl w:val="0"/>
          <w:numId w:val="95"/>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has never been</w:t>
      </w:r>
    </w:p>
    <w:p w14:paraId="1B9E07AF"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10.  Cars cause ___ pollution and release fumes.</w:t>
      </w:r>
    </w:p>
    <w:p w14:paraId="18998970" w14:textId="77777777" w:rsidR="00B31E53" w:rsidRPr="009E180D" w:rsidRDefault="00B31E53" w:rsidP="00B31E53">
      <w:pPr>
        <w:numPr>
          <w:ilvl w:val="0"/>
          <w:numId w:val="96"/>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a</w:t>
      </w:r>
    </w:p>
    <w:p w14:paraId="553A3E64" w14:textId="77777777" w:rsidR="00B31E53" w:rsidRPr="009E180D" w:rsidRDefault="00B31E53" w:rsidP="00B31E53">
      <w:pPr>
        <w:numPr>
          <w:ilvl w:val="0"/>
          <w:numId w:val="96"/>
        </w:numPr>
        <w:shd w:val="clear" w:color="auto" w:fill="FFFFFF"/>
        <w:spacing w:before="100" w:beforeAutospacing="1" w:after="100" w:afterAutospacing="1"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the</w:t>
      </w:r>
    </w:p>
    <w:p w14:paraId="36785EB7" w14:textId="77777777" w:rsidR="00B31E53" w:rsidRPr="009E180D" w:rsidRDefault="00B31E53" w:rsidP="00B31E53">
      <w:pPr>
        <w:numPr>
          <w:ilvl w:val="0"/>
          <w:numId w:val="96"/>
        </w:numPr>
        <w:shd w:val="clear" w:color="auto" w:fill="FFFFFF"/>
        <w:spacing w:before="100" w:beforeAutospacing="1" w:after="195" w:line="240" w:lineRule="auto"/>
        <w:ind w:left="840"/>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eastAsia="ru-RU"/>
        </w:rPr>
        <w:t>--</w:t>
      </w:r>
    </w:p>
    <w:p w14:paraId="42D66AE5"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p w14:paraId="36CFB9EB"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b/>
          <w:bCs/>
          <w:color w:val="000000"/>
          <w:sz w:val="24"/>
          <w:szCs w:val="24"/>
          <w:u w:val="single"/>
          <w:shd w:val="clear" w:color="auto" w:fill="FFFFFF"/>
          <w:lang w:eastAsia="ru-RU"/>
        </w:rPr>
        <w:t>Reading</w:t>
      </w:r>
    </w:p>
    <w:p w14:paraId="5A1C4755"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b/>
          <w:bCs/>
          <w:color w:val="000000"/>
          <w:sz w:val="24"/>
          <w:szCs w:val="24"/>
          <w:shd w:val="clear" w:color="auto" w:fill="FFFFFF"/>
          <w:lang w:val="ru-RU" w:eastAsia="ru-RU"/>
        </w:rPr>
        <w:t>4. Прочитайте текст и соотнесите заголовки с параграфами текста.</w:t>
      </w:r>
    </w:p>
    <w:tbl>
      <w:tblPr>
        <w:tblW w:w="0" w:type="auto"/>
        <w:tblInd w:w="105" w:type="dxa"/>
        <w:shd w:val="clear" w:color="auto" w:fill="FFFFFF"/>
        <w:tblCellMar>
          <w:top w:w="15" w:type="dxa"/>
          <w:left w:w="15" w:type="dxa"/>
          <w:bottom w:w="15" w:type="dxa"/>
          <w:right w:w="15" w:type="dxa"/>
        </w:tblCellMar>
        <w:tblLook w:val="04A0" w:firstRow="1" w:lastRow="0" w:firstColumn="1" w:lastColumn="0" w:noHBand="0" w:noVBand="1"/>
      </w:tblPr>
      <w:tblGrid>
        <w:gridCol w:w="3255"/>
        <w:gridCol w:w="570"/>
      </w:tblGrid>
      <w:tr w:rsidR="00B31E53" w:rsidRPr="009E180D" w14:paraId="478F7DB2" w14:textId="77777777" w:rsidTr="00B31E53">
        <w:tc>
          <w:tcPr>
            <w:tcW w:w="32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09E9755A"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lang w:eastAsia="ru-RU"/>
              </w:rPr>
              <w:t>1. Pollution in Russia.</w:t>
            </w:r>
          </w:p>
        </w:tc>
        <w:tc>
          <w:tcPr>
            <w:tcW w:w="570" w:type="dxa"/>
            <w:tcBorders>
              <w:top w:val="single" w:sz="6" w:space="0" w:color="000000"/>
              <w:left w:val="nil"/>
              <w:bottom w:val="single" w:sz="6" w:space="0" w:color="000000"/>
              <w:right w:val="single" w:sz="6" w:space="0" w:color="000000"/>
            </w:tcBorders>
            <w:shd w:val="clear" w:color="auto" w:fill="FFFFFF"/>
            <w:tcMar>
              <w:top w:w="0" w:type="dxa"/>
              <w:left w:w="105" w:type="dxa"/>
              <w:bottom w:w="0" w:type="dxa"/>
              <w:right w:w="105" w:type="dxa"/>
            </w:tcMar>
            <w:hideMark/>
          </w:tcPr>
          <w:p w14:paraId="5C47BFA1" w14:textId="77777777" w:rsidR="00B31E53" w:rsidRPr="009E180D" w:rsidRDefault="00B31E53" w:rsidP="00B31E53">
            <w:pPr>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29E705D6" w14:textId="77777777" w:rsidTr="00B31E53">
        <w:tc>
          <w:tcPr>
            <w:tcW w:w="3255"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66D5F951"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lang w:val="ru-RU" w:eastAsia="ru-RU"/>
              </w:rPr>
              <w:t>2</w:t>
            </w:r>
            <w:r w:rsidRPr="009E180D">
              <w:rPr>
                <w:rFonts w:ascii="Times New Roman" w:eastAsia="Times New Roman" w:hAnsi="Times New Roman" w:cs="Times New Roman"/>
                <w:color w:val="000000"/>
                <w:sz w:val="24"/>
                <w:szCs w:val="24"/>
                <w:lang w:eastAsia="ru-RU"/>
              </w:rPr>
              <w:t>. Man and nature</w:t>
            </w:r>
          </w:p>
        </w:tc>
        <w:tc>
          <w:tcPr>
            <w:tcW w:w="57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39CA8898" w14:textId="77777777" w:rsidR="00B31E53" w:rsidRPr="009E180D" w:rsidRDefault="00B31E53" w:rsidP="00B31E53">
            <w:pPr>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444FA82D" w14:textId="77777777" w:rsidTr="00B31E53">
        <w:tc>
          <w:tcPr>
            <w:tcW w:w="3255"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1ED7BBAF" w14:textId="77777777" w:rsidR="00B31E53" w:rsidRPr="009E180D" w:rsidRDefault="00B31E53" w:rsidP="00B31E53">
            <w:pPr>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lang w:val="ru-RU" w:eastAsia="ru-RU"/>
              </w:rPr>
              <w:lastRenderedPageBreak/>
              <w:t>3</w:t>
            </w:r>
            <w:r w:rsidRPr="009E180D">
              <w:rPr>
                <w:rFonts w:ascii="Times New Roman" w:eastAsia="Times New Roman" w:hAnsi="Times New Roman" w:cs="Times New Roman"/>
                <w:color w:val="000000"/>
                <w:sz w:val="24"/>
                <w:szCs w:val="24"/>
                <w:lang w:eastAsia="ru-RU"/>
              </w:rPr>
              <w:t>. Public for nature</w:t>
            </w:r>
          </w:p>
        </w:tc>
        <w:tc>
          <w:tcPr>
            <w:tcW w:w="57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5547F35A" w14:textId="77777777" w:rsidR="00B31E53" w:rsidRPr="009E180D" w:rsidRDefault="00B31E53" w:rsidP="00B31E53">
            <w:pPr>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r w:rsidR="00B31E53" w:rsidRPr="009E180D" w14:paraId="770DD411" w14:textId="77777777" w:rsidTr="00B31E53">
        <w:tc>
          <w:tcPr>
            <w:tcW w:w="3255"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3EF39014"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000000"/>
                <w:sz w:val="24"/>
                <w:szCs w:val="24"/>
                <w:lang w:eastAsia="ru-RU"/>
              </w:rPr>
              <w:t>4. Pollution of water and air.</w:t>
            </w:r>
          </w:p>
        </w:tc>
        <w:tc>
          <w:tcPr>
            <w:tcW w:w="57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20EB1EEB" w14:textId="77777777" w:rsidR="00B31E53" w:rsidRPr="009E180D" w:rsidRDefault="00B31E53" w:rsidP="00B31E53">
            <w:pPr>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 </w:t>
            </w:r>
          </w:p>
        </w:tc>
      </w:tr>
      <w:tr w:rsidR="00B31E53" w:rsidRPr="009E180D" w14:paraId="514B306D" w14:textId="77777777" w:rsidTr="00B31E53">
        <w:tc>
          <w:tcPr>
            <w:tcW w:w="3255" w:type="dxa"/>
            <w:tcBorders>
              <w:top w:val="nil"/>
              <w:left w:val="single" w:sz="6" w:space="0" w:color="000000"/>
              <w:bottom w:val="single" w:sz="6" w:space="0" w:color="000000"/>
              <w:right w:val="single" w:sz="6" w:space="0" w:color="000000"/>
            </w:tcBorders>
            <w:shd w:val="clear" w:color="auto" w:fill="FFFFFF"/>
            <w:tcMar>
              <w:top w:w="0" w:type="dxa"/>
              <w:left w:w="105" w:type="dxa"/>
              <w:bottom w:w="0" w:type="dxa"/>
              <w:right w:w="105" w:type="dxa"/>
            </w:tcMar>
            <w:hideMark/>
          </w:tcPr>
          <w:p w14:paraId="688D80F1" w14:textId="77777777" w:rsidR="00B31E53" w:rsidRPr="009E180D" w:rsidRDefault="00B31E53" w:rsidP="00B31E53">
            <w:pPr>
              <w:spacing w:after="100" w:afterAutospacing="1"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lang w:val="ru-RU" w:eastAsia="ru-RU"/>
              </w:rPr>
              <w:t>5</w:t>
            </w:r>
            <w:r w:rsidRPr="009E180D">
              <w:rPr>
                <w:rFonts w:ascii="Times New Roman" w:eastAsia="Times New Roman" w:hAnsi="Times New Roman" w:cs="Times New Roman"/>
                <w:color w:val="000000"/>
                <w:sz w:val="24"/>
                <w:szCs w:val="24"/>
                <w:lang w:eastAsia="ru-RU"/>
              </w:rPr>
              <w:t>. Government’s attitude</w:t>
            </w:r>
          </w:p>
        </w:tc>
        <w:tc>
          <w:tcPr>
            <w:tcW w:w="570" w:type="dxa"/>
            <w:tcBorders>
              <w:top w:val="nil"/>
              <w:left w:val="nil"/>
              <w:bottom w:val="single" w:sz="6" w:space="0" w:color="000000"/>
              <w:right w:val="single" w:sz="6" w:space="0" w:color="000000"/>
            </w:tcBorders>
            <w:shd w:val="clear" w:color="auto" w:fill="FFFFFF"/>
            <w:tcMar>
              <w:top w:w="0" w:type="dxa"/>
              <w:left w:w="105" w:type="dxa"/>
              <w:bottom w:w="0" w:type="dxa"/>
              <w:right w:w="105" w:type="dxa"/>
            </w:tcMar>
            <w:hideMark/>
          </w:tcPr>
          <w:p w14:paraId="179885A1" w14:textId="77777777" w:rsidR="00B31E53" w:rsidRPr="009E180D" w:rsidRDefault="00B31E53" w:rsidP="00B31E53">
            <w:pPr>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212529"/>
                <w:sz w:val="24"/>
                <w:szCs w:val="24"/>
                <w:lang w:val="ru-RU" w:eastAsia="ru-RU"/>
              </w:rPr>
              <w:t> </w:t>
            </w:r>
          </w:p>
        </w:tc>
      </w:tr>
    </w:tbl>
    <w:p w14:paraId="4C8DB59D"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000000"/>
          <w:sz w:val="24"/>
          <w:szCs w:val="24"/>
          <w:shd w:val="clear" w:color="auto" w:fill="FFFFFF"/>
          <w:lang w:eastAsia="ru-RU"/>
        </w:rPr>
        <w:t>A</w:t>
      </w:r>
      <w:r w:rsidRPr="009E180D">
        <w:rPr>
          <w:rFonts w:ascii="Times New Roman" w:eastAsia="Times New Roman" w:hAnsi="Times New Roman" w:cs="Times New Roman"/>
          <w:color w:val="000000"/>
          <w:sz w:val="24"/>
          <w:szCs w:val="24"/>
          <w:shd w:val="clear" w:color="auto" w:fill="FFFFFF"/>
          <w:lang w:eastAsia="ru-RU"/>
        </w:rPr>
        <w:t>   In recent years the environmental problems have become extremely urgent and received a great publicity. In some way they are the result of scientific and technological progress of the 20-th century. But people also do a lot of harm to nature because they don't understand that the man is the part of environment. The relationship between man and nature has become one of the most </w:t>
      </w:r>
      <w:r w:rsidRPr="009E180D">
        <w:rPr>
          <w:rFonts w:ascii="Times New Roman" w:eastAsia="Times New Roman" w:hAnsi="Times New Roman" w:cs="Times New Roman"/>
          <w:color w:val="212529"/>
          <w:sz w:val="24"/>
          <w:szCs w:val="24"/>
          <w:shd w:val="clear" w:color="auto" w:fill="FFFFFF"/>
          <w:lang w:eastAsia="ru-RU"/>
        </w:rPr>
        <w:t>important</w:t>
      </w:r>
      <w:r w:rsidRPr="009E180D">
        <w:rPr>
          <w:rFonts w:ascii="Times New Roman" w:eastAsia="Times New Roman" w:hAnsi="Times New Roman" w:cs="Times New Roman"/>
          <w:color w:val="000000"/>
          <w:sz w:val="24"/>
          <w:szCs w:val="24"/>
          <w:shd w:val="clear" w:color="auto" w:fill="FFFFFF"/>
          <w:lang w:eastAsia="ru-RU"/>
        </w:rPr>
        <w:t> problems facing civilization today.</w:t>
      </w:r>
    </w:p>
    <w:p w14:paraId="737D3713"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000000"/>
          <w:sz w:val="24"/>
          <w:szCs w:val="24"/>
          <w:shd w:val="clear" w:color="auto" w:fill="FFFFFF"/>
          <w:lang w:eastAsia="ru-RU"/>
        </w:rPr>
        <w:t>B   </w:t>
      </w:r>
      <w:r w:rsidRPr="009E180D">
        <w:rPr>
          <w:rFonts w:ascii="Times New Roman" w:eastAsia="Times New Roman" w:hAnsi="Times New Roman" w:cs="Times New Roman"/>
          <w:color w:val="000000"/>
          <w:sz w:val="24"/>
          <w:szCs w:val="24"/>
          <w:shd w:val="clear" w:color="auto" w:fill="FFFFFF"/>
          <w:lang w:eastAsia="ru-RU"/>
        </w:rPr>
        <w:t>Pollution of water and air is one of the problems millions of people are concerned about today. Acid rains, unsafety of nuclear power stations, radioactive and other poisonous materials, disposal of waste became the global disasters. Cars are one of the most harmful and dangerous polluters of air.</w:t>
      </w:r>
    </w:p>
    <w:p w14:paraId="25B6DB73"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000000"/>
          <w:sz w:val="24"/>
          <w:szCs w:val="24"/>
          <w:shd w:val="clear" w:color="auto" w:fill="FFFFFF"/>
          <w:lang w:eastAsia="ru-RU"/>
        </w:rPr>
        <w:t>C   </w:t>
      </w:r>
      <w:r w:rsidRPr="009E180D">
        <w:rPr>
          <w:rFonts w:ascii="Times New Roman" w:eastAsia="Times New Roman" w:hAnsi="Times New Roman" w:cs="Times New Roman"/>
          <w:color w:val="000000"/>
          <w:sz w:val="24"/>
          <w:szCs w:val="24"/>
          <w:shd w:val="clear" w:color="auto" w:fill="FFFFFF"/>
          <w:lang w:eastAsia="ru-RU"/>
        </w:rPr>
        <w:t>In more than a hundred towns and cities the concentration of poisonous things in the air and water is over 10 times the admissible level. Archangelsk is one of the dirtiest towns of the country. The Northern Dvina - our main water source is fully polluted with industrial and communal waste. Water is not suitable for drinking. Another problem is presence of dangerous radioactive military objects like kosmodrom "Plesetsk" near Arkhangelsk. Besides we must remember about ozone holes over our heads. The ozone layer doesn't protect us from dangerous ultraviolet rays any more. They get through the atmosphere causing skin cancer and other diseases.</w:t>
      </w:r>
    </w:p>
    <w:p w14:paraId="730D94E1"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000000"/>
          <w:sz w:val="24"/>
          <w:szCs w:val="24"/>
          <w:shd w:val="clear" w:color="auto" w:fill="FFFFFF"/>
          <w:lang w:eastAsia="ru-RU"/>
        </w:rPr>
        <w:t>D   </w:t>
      </w:r>
      <w:r w:rsidRPr="009E180D">
        <w:rPr>
          <w:rFonts w:ascii="Times New Roman" w:eastAsia="Times New Roman" w:hAnsi="Times New Roman" w:cs="Times New Roman"/>
          <w:color w:val="000000"/>
          <w:sz w:val="24"/>
          <w:szCs w:val="24"/>
          <w:shd w:val="clear" w:color="auto" w:fill="FFFFFF"/>
          <w:lang w:eastAsia="ru-RU"/>
        </w:rPr>
        <w:t>All these facts make us become more sensitive towards the environment. The trouble is that our government doesn't realize enough the danger of the situation and don't pay much attention and money for construction of cleaning enterprises.</w:t>
      </w:r>
    </w:p>
    <w:p w14:paraId="6B156E3A"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000000"/>
          <w:sz w:val="24"/>
          <w:szCs w:val="24"/>
          <w:shd w:val="clear" w:color="auto" w:fill="FFFFFF"/>
          <w:lang w:eastAsia="ru-RU"/>
        </w:rPr>
        <w:t>E   </w:t>
      </w:r>
      <w:r w:rsidRPr="009E180D">
        <w:rPr>
          <w:rFonts w:ascii="Times New Roman" w:eastAsia="Times New Roman" w:hAnsi="Times New Roman" w:cs="Times New Roman"/>
          <w:color w:val="000000"/>
          <w:sz w:val="24"/>
          <w:szCs w:val="24"/>
          <w:shd w:val="clear" w:color="auto" w:fill="FFFFFF"/>
          <w:lang w:eastAsia="ru-RU"/>
        </w:rPr>
        <w:t>Various public organizations and unofficial movement make their best to change official and public opinion on the environmental problems. One of the most famous and strong organizations nowadays is "Green peace". The solution of the problem requires the cooperation the people's efforts in nature conservation.</w:t>
      </w:r>
    </w:p>
    <w:p w14:paraId="303295E4" w14:textId="77777777" w:rsidR="00B31E53" w:rsidRPr="009E180D" w:rsidRDefault="00B31E53" w:rsidP="00B31E53">
      <w:pPr>
        <w:shd w:val="clear" w:color="auto" w:fill="FFFFFF"/>
        <w:spacing w:after="195" w:line="306" w:lineRule="atLeast"/>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b/>
          <w:bCs/>
          <w:color w:val="000000"/>
          <w:sz w:val="24"/>
          <w:szCs w:val="24"/>
          <w:shd w:val="clear" w:color="auto" w:fill="FFFFFF"/>
          <w:lang w:val="ru-RU" w:eastAsia="ru-RU"/>
        </w:rPr>
        <w:t>5. Отметьте утверждения как правдивые (</w:t>
      </w:r>
      <w:r w:rsidRPr="009E180D">
        <w:rPr>
          <w:rFonts w:ascii="Times New Roman" w:eastAsia="Times New Roman" w:hAnsi="Times New Roman" w:cs="Times New Roman"/>
          <w:b/>
          <w:bCs/>
          <w:color w:val="000000"/>
          <w:sz w:val="24"/>
          <w:szCs w:val="24"/>
          <w:shd w:val="clear" w:color="auto" w:fill="FFFFFF"/>
          <w:lang w:eastAsia="ru-RU"/>
        </w:rPr>
        <w:t>True</w:t>
      </w:r>
      <w:r w:rsidRPr="009E180D">
        <w:rPr>
          <w:rFonts w:ascii="Times New Roman" w:eastAsia="Times New Roman" w:hAnsi="Times New Roman" w:cs="Times New Roman"/>
          <w:b/>
          <w:bCs/>
          <w:color w:val="000000"/>
          <w:sz w:val="24"/>
          <w:szCs w:val="24"/>
          <w:shd w:val="clear" w:color="auto" w:fill="FFFFFF"/>
          <w:lang w:val="ru-RU" w:eastAsia="ru-RU"/>
        </w:rPr>
        <w:t>) или ложные (</w:t>
      </w:r>
      <w:r w:rsidRPr="009E180D">
        <w:rPr>
          <w:rFonts w:ascii="Times New Roman" w:eastAsia="Times New Roman" w:hAnsi="Times New Roman" w:cs="Times New Roman"/>
          <w:b/>
          <w:bCs/>
          <w:color w:val="000000"/>
          <w:sz w:val="24"/>
          <w:szCs w:val="24"/>
          <w:shd w:val="clear" w:color="auto" w:fill="FFFFFF"/>
          <w:lang w:eastAsia="ru-RU"/>
        </w:rPr>
        <w:t>False</w:t>
      </w:r>
      <w:r w:rsidRPr="009E180D">
        <w:rPr>
          <w:rFonts w:ascii="Times New Roman" w:eastAsia="Times New Roman" w:hAnsi="Times New Roman" w:cs="Times New Roman"/>
          <w:b/>
          <w:bCs/>
          <w:color w:val="000000"/>
          <w:sz w:val="24"/>
          <w:szCs w:val="24"/>
          <w:shd w:val="clear" w:color="auto" w:fill="FFFFFF"/>
          <w:lang w:val="ru-RU" w:eastAsia="ru-RU"/>
        </w:rPr>
        <w:t>).</w:t>
      </w:r>
    </w:p>
    <w:p w14:paraId="1FAD182F" w14:textId="77777777" w:rsidR="00B31E53" w:rsidRPr="009E180D" w:rsidRDefault="00B31E53" w:rsidP="00B31E53">
      <w:pPr>
        <w:numPr>
          <w:ilvl w:val="0"/>
          <w:numId w:val="97"/>
        </w:numPr>
        <w:shd w:val="clear" w:color="auto" w:fill="FFFFFF"/>
        <w:spacing w:before="100" w:beforeAutospacing="1" w:after="100" w:afterAutospacing="1" w:line="240" w:lineRule="auto"/>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shd w:val="clear" w:color="auto" w:fill="FFFFFF"/>
          <w:lang w:eastAsia="ru-RU"/>
        </w:rPr>
        <w:t>The environmental problems are the result of scientific and technological progress. ____</w:t>
      </w:r>
    </w:p>
    <w:p w14:paraId="4E857A12" w14:textId="77777777" w:rsidR="00B31E53" w:rsidRPr="009E180D" w:rsidRDefault="00B31E53" w:rsidP="00B31E53">
      <w:pPr>
        <w:numPr>
          <w:ilvl w:val="0"/>
          <w:numId w:val="97"/>
        </w:numPr>
        <w:shd w:val="clear" w:color="auto" w:fill="FFFFFF"/>
        <w:spacing w:before="100" w:beforeAutospacing="1" w:after="100" w:afterAutospacing="1" w:line="240" w:lineRule="auto"/>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shd w:val="clear" w:color="auto" w:fill="FFFFFF"/>
          <w:lang w:eastAsia="ru-RU"/>
        </w:rPr>
        <w:t>People don’t damage nature. ____</w:t>
      </w:r>
    </w:p>
    <w:p w14:paraId="71A8EAD0" w14:textId="77777777" w:rsidR="00B31E53" w:rsidRPr="009E180D" w:rsidRDefault="00B31E53" w:rsidP="00B31E53">
      <w:pPr>
        <w:numPr>
          <w:ilvl w:val="0"/>
          <w:numId w:val="97"/>
        </w:numPr>
        <w:shd w:val="clear" w:color="auto" w:fill="FFFFFF"/>
        <w:spacing w:before="100" w:beforeAutospacing="1" w:after="100" w:afterAutospacing="1" w:line="240" w:lineRule="auto"/>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shd w:val="clear" w:color="auto" w:fill="FFFFFF"/>
          <w:lang w:eastAsia="ru-RU"/>
        </w:rPr>
        <w:t>Water pollution is the only problem today. ____</w:t>
      </w:r>
    </w:p>
    <w:p w14:paraId="78452B70" w14:textId="77777777" w:rsidR="00B31E53" w:rsidRPr="009E180D" w:rsidRDefault="00B31E53" w:rsidP="00B31E53">
      <w:pPr>
        <w:numPr>
          <w:ilvl w:val="0"/>
          <w:numId w:val="97"/>
        </w:numPr>
        <w:shd w:val="clear" w:color="auto" w:fill="FFFFFF"/>
        <w:spacing w:before="100" w:beforeAutospacing="1" w:after="100" w:afterAutospacing="1" w:line="240" w:lineRule="auto"/>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shd w:val="clear" w:color="auto" w:fill="FFFFFF"/>
          <w:lang w:eastAsia="ru-RU"/>
        </w:rPr>
        <w:t>Bicycles are one of the most harmful air polluters. ____</w:t>
      </w:r>
    </w:p>
    <w:p w14:paraId="10A06DE3" w14:textId="77777777" w:rsidR="00B31E53" w:rsidRPr="009E180D" w:rsidRDefault="00B31E53" w:rsidP="00B31E53">
      <w:pPr>
        <w:numPr>
          <w:ilvl w:val="0"/>
          <w:numId w:val="97"/>
        </w:numPr>
        <w:shd w:val="clear" w:color="auto" w:fill="FFFFFF"/>
        <w:spacing w:before="100" w:beforeAutospacing="1" w:after="100" w:afterAutospacing="1" w:line="240" w:lineRule="auto"/>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shd w:val="clear" w:color="auto" w:fill="FFFFFF"/>
          <w:lang w:eastAsia="ru-RU"/>
        </w:rPr>
        <w:t>Arkhangelsk is the dirtiest town in Russia. ____</w:t>
      </w:r>
    </w:p>
    <w:p w14:paraId="75A45D3A" w14:textId="77777777" w:rsidR="00B31E53" w:rsidRPr="009E180D" w:rsidRDefault="00B31E53" w:rsidP="00B31E53">
      <w:pPr>
        <w:numPr>
          <w:ilvl w:val="0"/>
          <w:numId w:val="97"/>
        </w:numPr>
        <w:shd w:val="clear" w:color="auto" w:fill="FFFFFF"/>
        <w:spacing w:before="100" w:beforeAutospacing="1" w:after="100" w:afterAutospacing="1" w:line="240" w:lineRule="auto"/>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shd w:val="clear" w:color="auto" w:fill="FFFFFF"/>
          <w:lang w:eastAsia="ru-RU"/>
        </w:rPr>
        <w:t>Water from The Northern Dvina is not suitable for drinking. ____</w:t>
      </w:r>
    </w:p>
    <w:p w14:paraId="3D996A03" w14:textId="77777777" w:rsidR="00B31E53" w:rsidRPr="009E180D" w:rsidRDefault="00B31E53" w:rsidP="00B31E53">
      <w:pPr>
        <w:numPr>
          <w:ilvl w:val="0"/>
          <w:numId w:val="97"/>
        </w:numPr>
        <w:shd w:val="clear" w:color="auto" w:fill="FFFFFF"/>
        <w:spacing w:before="100" w:beforeAutospacing="1" w:after="100" w:afterAutospacing="1" w:line="240" w:lineRule="auto"/>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shd w:val="clear" w:color="auto" w:fill="FFFFFF"/>
          <w:lang w:eastAsia="ru-RU"/>
        </w:rPr>
        <w:t>Ultraviolet rays cause skin cancer and other diseases. ____</w:t>
      </w:r>
    </w:p>
    <w:p w14:paraId="4184DD51" w14:textId="77777777" w:rsidR="00B31E53" w:rsidRPr="009E180D" w:rsidRDefault="00B31E53" w:rsidP="00B31E53">
      <w:pPr>
        <w:numPr>
          <w:ilvl w:val="0"/>
          <w:numId w:val="97"/>
        </w:numPr>
        <w:shd w:val="clear" w:color="auto" w:fill="FFFFFF"/>
        <w:spacing w:before="100" w:beforeAutospacing="1" w:after="195" w:line="240" w:lineRule="auto"/>
        <w:rPr>
          <w:rFonts w:ascii="Times New Roman" w:eastAsia="Times New Roman" w:hAnsi="Times New Roman" w:cs="Times New Roman"/>
          <w:color w:val="212529"/>
          <w:sz w:val="24"/>
          <w:szCs w:val="24"/>
          <w:lang w:val="ru-RU" w:eastAsia="ru-RU"/>
        </w:rPr>
      </w:pPr>
      <w:r w:rsidRPr="009E180D">
        <w:rPr>
          <w:rFonts w:ascii="Times New Roman" w:eastAsia="Times New Roman" w:hAnsi="Times New Roman" w:cs="Times New Roman"/>
          <w:color w:val="000000"/>
          <w:sz w:val="24"/>
          <w:szCs w:val="24"/>
          <w:shd w:val="clear" w:color="auto" w:fill="FFFFFF"/>
          <w:lang w:eastAsia="ru-RU"/>
        </w:rPr>
        <w:t>Government helps us protect the environment. ____</w:t>
      </w:r>
    </w:p>
    <w:p w14:paraId="212B394E" w14:textId="77777777" w:rsidR="00B31E53" w:rsidRPr="009E180D" w:rsidRDefault="00B31E53">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124226C0" w14:textId="77777777" w:rsidR="00DB1E8E" w:rsidRPr="009E180D" w:rsidRDefault="00DB1E8E" w:rsidP="00DB1E8E">
      <w:pPr>
        <w:spacing w:line="360" w:lineRule="auto"/>
        <w:contextualSpacing/>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lastRenderedPageBreak/>
        <w:t xml:space="preserve">Итоговая контрольная работа </w:t>
      </w:r>
    </w:p>
    <w:p w14:paraId="0ED55D2F" w14:textId="77777777" w:rsidR="00DB1E8E" w:rsidRPr="009E180D" w:rsidRDefault="00DB1E8E" w:rsidP="00DB1E8E">
      <w:pPr>
        <w:numPr>
          <w:ilvl w:val="0"/>
          <w:numId w:val="21"/>
        </w:numPr>
        <w:spacing w:after="0" w:line="360" w:lineRule="auto"/>
        <w:contextualSpacing/>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Аудирование</w:t>
      </w:r>
    </w:p>
    <w:p w14:paraId="2A6487DA" w14:textId="77777777" w:rsidR="00DB1E8E" w:rsidRPr="009E180D" w:rsidRDefault="00DB1E8E" w:rsidP="00DB1E8E">
      <w:pPr>
        <w:shd w:val="clear" w:color="auto" w:fill="FFFFFF"/>
        <w:spacing w:after="0" w:line="360" w:lineRule="auto"/>
        <w:ind w:right="720"/>
        <w:contextualSpacing/>
        <w:textAlignment w:val="baseline"/>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Cs/>
          <w:color w:val="000000"/>
          <w:sz w:val="24"/>
          <w:szCs w:val="24"/>
          <w:bdr w:val="none" w:sz="0" w:space="0" w:color="auto" w:frame="1"/>
          <w:lang w:val="ru-RU" w:eastAsia="ru-RU"/>
        </w:rPr>
        <w:t>Вы услышите 5 коротких диалогов (1-5). Найдите их соответствие с вопросами (А-Е). Занесите свои ответы в таблицу. Вы услышите диалоги дважды.</w:t>
      </w:r>
    </w:p>
    <w:p w14:paraId="6DBC7D60"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bdr w:val="none" w:sz="0" w:space="0" w:color="auto" w:frame="1"/>
          <w:lang w:eastAsia="ru-RU"/>
        </w:rPr>
        <w:t>Whichofthemis</w:t>
      </w:r>
      <w:r w:rsidRPr="009E180D">
        <w:rPr>
          <w:rFonts w:ascii="Times New Roman" w:eastAsia="Times New Roman" w:hAnsi="Times New Roman" w:cs="Times New Roman"/>
          <w:b/>
          <w:bCs/>
          <w:color w:val="000000"/>
          <w:sz w:val="24"/>
          <w:szCs w:val="24"/>
          <w:bdr w:val="none" w:sz="0" w:space="0" w:color="auto" w:frame="1"/>
          <w:lang w:val="ru-RU" w:eastAsia="ru-RU"/>
        </w:rPr>
        <w:t>...?</w:t>
      </w:r>
    </w:p>
    <w:p w14:paraId="7322BB24"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A. </w:t>
      </w:r>
      <w:r w:rsidRPr="009E180D">
        <w:rPr>
          <w:rFonts w:ascii="Times New Roman" w:eastAsia="Times New Roman" w:hAnsi="Times New Roman" w:cs="Times New Roman"/>
          <w:color w:val="000000"/>
          <w:sz w:val="24"/>
          <w:szCs w:val="24"/>
          <w:bdr w:val="none" w:sz="0" w:space="0" w:color="auto" w:frame="1"/>
          <w:lang w:eastAsia="ru-RU"/>
        </w:rPr>
        <w:t>a housewife</w:t>
      </w:r>
    </w:p>
    <w:p w14:paraId="16724A3E"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 </w:t>
      </w:r>
      <w:r w:rsidRPr="009E180D">
        <w:rPr>
          <w:rFonts w:ascii="Times New Roman" w:eastAsia="Times New Roman" w:hAnsi="Times New Roman" w:cs="Times New Roman"/>
          <w:color w:val="000000"/>
          <w:sz w:val="24"/>
          <w:szCs w:val="24"/>
          <w:bdr w:val="none" w:sz="0" w:space="0" w:color="auto" w:frame="1"/>
          <w:lang w:eastAsia="ru-RU"/>
        </w:rPr>
        <w:t>a nurse</w:t>
      </w:r>
    </w:p>
    <w:p w14:paraId="3996F13C"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C. </w:t>
      </w:r>
      <w:r w:rsidRPr="009E180D">
        <w:rPr>
          <w:rFonts w:ascii="Times New Roman" w:eastAsia="Times New Roman" w:hAnsi="Times New Roman" w:cs="Times New Roman"/>
          <w:color w:val="000000"/>
          <w:sz w:val="24"/>
          <w:szCs w:val="24"/>
          <w:bdr w:val="none" w:sz="0" w:space="0" w:color="auto" w:frame="1"/>
          <w:lang w:eastAsia="ru-RU"/>
        </w:rPr>
        <w:t>a teacher</w:t>
      </w:r>
    </w:p>
    <w:p w14:paraId="6EB153ED"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D. </w:t>
      </w:r>
      <w:r w:rsidRPr="009E180D">
        <w:rPr>
          <w:rFonts w:ascii="Times New Roman" w:eastAsia="Times New Roman" w:hAnsi="Times New Roman" w:cs="Times New Roman"/>
          <w:color w:val="000000"/>
          <w:sz w:val="24"/>
          <w:szCs w:val="24"/>
          <w:bdr w:val="none" w:sz="0" w:space="0" w:color="auto" w:frame="1"/>
          <w:lang w:eastAsia="ru-RU"/>
        </w:rPr>
        <w:t>a footballer</w:t>
      </w:r>
    </w:p>
    <w:p w14:paraId="23ED8FBA"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bdr w:val="none" w:sz="0" w:space="0" w:color="auto" w:frame="1"/>
          <w:lang w:eastAsia="ru-RU"/>
        </w:rPr>
      </w:pPr>
      <w:r w:rsidRPr="009E180D">
        <w:rPr>
          <w:rFonts w:ascii="Times New Roman" w:eastAsia="Times New Roman" w:hAnsi="Times New Roman" w:cs="Times New Roman"/>
          <w:b/>
          <w:bCs/>
          <w:color w:val="000000"/>
          <w:sz w:val="24"/>
          <w:szCs w:val="24"/>
          <w:bdr w:val="none" w:sz="0" w:space="0" w:color="auto" w:frame="1"/>
          <w:lang w:eastAsia="ru-RU"/>
        </w:rPr>
        <w:t>E. </w:t>
      </w:r>
      <w:r w:rsidRPr="009E180D">
        <w:rPr>
          <w:rFonts w:ascii="Times New Roman" w:eastAsia="Times New Roman" w:hAnsi="Times New Roman" w:cs="Times New Roman"/>
          <w:color w:val="000000"/>
          <w:sz w:val="24"/>
          <w:szCs w:val="24"/>
          <w:bdr w:val="none" w:sz="0" w:space="0" w:color="auto" w:frame="1"/>
          <w:lang w:eastAsia="ru-RU"/>
        </w:rPr>
        <w:t>a photographer</w:t>
      </w:r>
    </w:p>
    <w:tbl>
      <w:tblPr>
        <w:tblStyle w:val="ad"/>
        <w:tblW w:w="0" w:type="auto"/>
        <w:tblLook w:val="04A0" w:firstRow="1" w:lastRow="0" w:firstColumn="1" w:lastColumn="0" w:noHBand="0" w:noVBand="1"/>
      </w:tblPr>
      <w:tblGrid>
        <w:gridCol w:w="1971"/>
        <w:gridCol w:w="1971"/>
        <w:gridCol w:w="1971"/>
        <w:gridCol w:w="1971"/>
        <w:gridCol w:w="1971"/>
      </w:tblGrid>
      <w:tr w:rsidR="00DB1E8E" w:rsidRPr="009E180D" w14:paraId="0562FD3E" w14:textId="77777777" w:rsidTr="00F124B2">
        <w:tc>
          <w:tcPr>
            <w:tcW w:w="1971" w:type="dxa"/>
            <w:tcBorders>
              <w:top w:val="single" w:sz="4" w:space="0" w:color="auto"/>
              <w:left w:val="single" w:sz="4" w:space="0" w:color="auto"/>
              <w:bottom w:val="single" w:sz="4" w:space="0" w:color="auto"/>
              <w:right w:val="single" w:sz="4" w:space="0" w:color="auto"/>
            </w:tcBorders>
            <w:hideMark/>
          </w:tcPr>
          <w:p w14:paraId="6BAFAA4F"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1</w:t>
            </w:r>
          </w:p>
        </w:tc>
        <w:tc>
          <w:tcPr>
            <w:tcW w:w="1971" w:type="dxa"/>
            <w:tcBorders>
              <w:top w:val="single" w:sz="4" w:space="0" w:color="auto"/>
              <w:left w:val="single" w:sz="4" w:space="0" w:color="auto"/>
              <w:bottom w:val="single" w:sz="4" w:space="0" w:color="auto"/>
              <w:right w:val="single" w:sz="4" w:space="0" w:color="auto"/>
            </w:tcBorders>
            <w:hideMark/>
          </w:tcPr>
          <w:p w14:paraId="4D258D70"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2</w:t>
            </w:r>
          </w:p>
        </w:tc>
        <w:tc>
          <w:tcPr>
            <w:tcW w:w="1971" w:type="dxa"/>
            <w:tcBorders>
              <w:top w:val="single" w:sz="4" w:space="0" w:color="auto"/>
              <w:left w:val="single" w:sz="4" w:space="0" w:color="auto"/>
              <w:bottom w:val="single" w:sz="4" w:space="0" w:color="auto"/>
              <w:right w:val="single" w:sz="4" w:space="0" w:color="auto"/>
            </w:tcBorders>
            <w:hideMark/>
          </w:tcPr>
          <w:p w14:paraId="34AFDB87"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3</w:t>
            </w:r>
          </w:p>
        </w:tc>
        <w:tc>
          <w:tcPr>
            <w:tcW w:w="1971" w:type="dxa"/>
            <w:tcBorders>
              <w:top w:val="single" w:sz="4" w:space="0" w:color="auto"/>
              <w:left w:val="single" w:sz="4" w:space="0" w:color="auto"/>
              <w:bottom w:val="single" w:sz="4" w:space="0" w:color="auto"/>
              <w:right w:val="single" w:sz="4" w:space="0" w:color="auto"/>
            </w:tcBorders>
            <w:hideMark/>
          </w:tcPr>
          <w:p w14:paraId="59859BB7"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4</w:t>
            </w:r>
          </w:p>
        </w:tc>
        <w:tc>
          <w:tcPr>
            <w:tcW w:w="1971" w:type="dxa"/>
            <w:tcBorders>
              <w:top w:val="single" w:sz="4" w:space="0" w:color="auto"/>
              <w:left w:val="single" w:sz="4" w:space="0" w:color="auto"/>
              <w:bottom w:val="single" w:sz="4" w:space="0" w:color="auto"/>
              <w:right w:val="single" w:sz="4" w:space="0" w:color="auto"/>
            </w:tcBorders>
            <w:hideMark/>
          </w:tcPr>
          <w:p w14:paraId="75B394DE"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r w:rsidRPr="009E180D">
              <w:rPr>
                <w:rFonts w:ascii="Times New Roman" w:hAnsi="Times New Roman" w:cs="Times New Roman"/>
                <w:color w:val="000000"/>
                <w:sz w:val="24"/>
                <w:szCs w:val="24"/>
                <w:lang w:eastAsia="ru-RU"/>
              </w:rPr>
              <w:t>5</w:t>
            </w:r>
          </w:p>
        </w:tc>
      </w:tr>
      <w:tr w:rsidR="00DB1E8E" w:rsidRPr="009E180D" w14:paraId="7561AD97" w14:textId="77777777" w:rsidTr="00F124B2">
        <w:tc>
          <w:tcPr>
            <w:tcW w:w="1971" w:type="dxa"/>
            <w:tcBorders>
              <w:top w:val="single" w:sz="4" w:space="0" w:color="auto"/>
              <w:left w:val="single" w:sz="4" w:space="0" w:color="auto"/>
              <w:bottom w:val="single" w:sz="4" w:space="0" w:color="auto"/>
              <w:right w:val="single" w:sz="4" w:space="0" w:color="auto"/>
            </w:tcBorders>
          </w:tcPr>
          <w:p w14:paraId="4199D8EA"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971" w:type="dxa"/>
            <w:tcBorders>
              <w:top w:val="single" w:sz="4" w:space="0" w:color="auto"/>
              <w:left w:val="single" w:sz="4" w:space="0" w:color="auto"/>
              <w:bottom w:val="single" w:sz="4" w:space="0" w:color="auto"/>
              <w:right w:val="single" w:sz="4" w:space="0" w:color="auto"/>
            </w:tcBorders>
          </w:tcPr>
          <w:p w14:paraId="462354FC"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971" w:type="dxa"/>
            <w:tcBorders>
              <w:top w:val="single" w:sz="4" w:space="0" w:color="auto"/>
              <w:left w:val="single" w:sz="4" w:space="0" w:color="auto"/>
              <w:bottom w:val="single" w:sz="4" w:space="0" w:color="auto"/>
              <w:right w:val="single" w:sz="4" w:space="0" w:color="auto"/>
            </w:tcBorders>
          </w:tcPr>
          <w:p w14:paraId="5480286E"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971" w:type="dxa"/>
            <w:tcBorders>
              <w:top w:val="single" w:sz="4" w:space="0" w:color="auto"/>
              <w:left w:val="single" w:sz="4" w:space="0" w:color="auto"/>
              <w:bottom w:val="single" w:sz="4" w:space="0" w:color="auto"/>
              <w:right w:val="single" w:sz="4" w:space="0" w:color="auto"/>
            </w:tcBorders>
          </w:tcPr>
          <w:p w14:paraId="539BD87B"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c>
          <w:tcPr>
            <w:tcW w:w="1971" w:type="dxa"/>
            <w:tcBorders>
              <w:top w:val="single" w:sz="4" w:space="0" w:color="auto"/>
              <w:left w:val="single" w:sz="4" w:space="0" w:color="auto"/>
              <w:bottom w:val="single" w:sz="4" w:space="0" w:color="auto"/>
              <w:right w:val="single" w:sz="4" w:space="0" w:color="auto"/>
            </w:tcBorders>
          </w:tcPr>
          <w:p w14:paraId="1CCCBC54" w14:textId="77777777" w:rsidR="00DB1E8E" w:rsidRPr="009E180D" w:rsidRDefault="00DB1E8E" w:rsidP="00F124B2">
            <w:pPr>
              <w:spacing w:after="255" w:line="360" w:lineRule="auto"/>
              <w:contextualSpacing/>
              <w:textAlignment w:val="baseline"/>
              <w:rPr>
                <w:rFonts w:ascii="Times New Roman" w:hAnsi="Times New Roman" w:cs="Times New Roman"/>
                <w:color w:val="000000"/>
                <w:sz w:val="24"/>
                <w:szCs w:val="24"/>
                <w:lang w:eastAsia="ru-RU"/>
              </w:rPr>
            </w:pPr>
          </w:p>
        </w:tc>
      </w:tr>
    </w:tbl>
    <w:p w14:paraId="3F4D7A35"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color w:val="000000"/>
          <w:sz w:val="24"/>
          <w:szCs w:val="24"/>
          <w:lang w:eastAsia="ru-RU"/>
        </w:rPr>
      </w:pPr>
    </w:p>
    <w:p w14:paraId="1A5622F1" w14:textId="77777777" w:rsidR="00DB1E8E" w:rsidRPr="009E180D" w:rsidRDefault="00DB1E8E" w:rsidP="00DB1E8E">
      <w:pPr>
        <w:shd w:val="clear" w:color="auto" w:fill="FFFFFF"/>
        <w:spacing w:line="360" w:lineRule="auto"/>
        <w:contextualSpacing/>
        <w:textAlignment w:val="baseline"/>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Тексты для аудирования.</w:t>
      </w:r>
    </w:p>
    <w:p w14:paraId="7587294D"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1. Nancy: </w:t>
      </w:r>
      <w:r w:rsidRPr="009E180D">
        <w:rPr>
          <w:rFonts w:ascii="Times New Roman" w:eastAsia="Times New Roman" w:hAnsi="Times New Roman" w:cs="Times New Roman"/>
          <w:color w:val="000000"/>
          <w:sz w:val="24"/>
          <w:szCs w:val="24"/>
          <w:bdr w:val="none" w:sz="0" w:space="0" w:color="auto" w:frame="1"/>
          <w:lang w:eastAsia="ru-RU"/>
        </w:rPr>
        <w:t>Hello! Sit down. What`s your name, please?</w:t>
      </w:r>
    </w:p>
    <w:p w14:paraId="5D486030"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Man: </w:t>
      </w:r>
      <w:r w:rsidRPr="009E180D">
        <w:rPr>
          <w:rFonts w:ascii="Times New Roman" w:eastAsia="Times New Roman" w:hAnsi="Times New Roman" w:cs="Times New Roman"/>
          <w:color w:val="000000"/>
          <w:sz w:val="24"/>
          <w:szCs w:val="24"/>
          <w:bdr w:val="none" w:sz="0" w:space="0" w:color="auto" w:frame="1"/>
          <w:lang w:eastAsia="ru-RU"/>
        </w:rPr>
        <w:t>Tom Brown.</w:t>
      </w:r>
    </w:p>
    <w:p w14:paraId="3C9EFCF6"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Nancy: </w:t>
      </w:r>
      <w:r w:rsidRPr="009E180D">
        <w:rPr>
          <w:rFonts w:ascii="Times New Roman" w:eastAsia="Times New Roman" w:hAnsi="Times New Roman" w:cs="Times New Roman"/>
          <w:color w:val="000000"/>
          <w:sz w:val="24"/>
          <w:szCs w:val="24"/>
          <w:bdr w:val="none" w:sz="0" w:space="0" w:color="auto" w:frame="1"/>
          <w:lang w:eastAsia="ru-RU"/>
        </w:rPr>
        <w:t>What`s the matter with you?</w:t>
      </w:r>
    </w:p>
    <w:p w14:paraId="3A5B35F2"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Man: </w:t>
      </w:r>
      <w:r w:rsidRPr="009E180D">
        <w:rPr>
          <w:rFonts w:ascii="Times New Roman" w:eastAsia="Times New Roman" w:hAnsi="Times New Roman" w:cs="Times New Roman"/>
          <w:color w:val="000000"/>
          <w:sz w:val="24"/>
          <w:szCs w:val="24"/>
          <w:bdr w:val="none" w:sz="0" w:space="0" w:color="auto" w:frame="1"/>
          <w:lang w:eastAsia="ru-RU"/>
        </w:rPr>
        <w:t>I took an aspirin, but it didn`t help. I have a terrible headache and I`m hot.</w:t>
      </w:r>
    </w:p>
    <w:p w14:paraId="583150D1"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Nancy: </w:t>
      </w:r>
      <w:r w:rsidRPr="009E180D">
        <w:rPr>
          <w:rFonts w:ascii="Times New Roman" w:eastAsia="Times New Roman" w:hAnsi="Times New Roman" w:cs="Times New Roman"/>
          <w:color w:val="000000"/>
          <w:sz w:val="24"/>
          <w:szCs w:val="24"/>
          <w:bdr w:val="none" w:sz="0" w:space="0" w:color="auto" w:frame="1"/>
          <w:lang w:eastAsia="ru-RU"/>
        </w:rPr>
        <w:t>Let me take your temperature. The doctor will come in five minutes and he`ll examine you.</w:t>
      </w:r>
    </w:p>
    <w:p w14:paraId="76F63BD6"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2. Girl: </w:t>
      </w:r>
      <w:r w:rsidRPr="009E180D">
        <w:rPr>
          <w:rFonts w:ascii="Times New Roman" w:eastAsia="Times New Roman" w:hAnsi="Times New Roman" w:cs="Times New Roman"/>
          <w:color w:val="000000"/>
          <w:sz w:val="24"/>
          <w:szCs w:val="24"/>
          <w:bdr w:val="none" w:sz="0" w:space="0" w:color="auto" w:frame="1"/>
          <w:lang w:eastAsia="ru-RU"/>
        </w:rPr>
        <w:t>How nice and bright these pictures are!</w:t>
      </w:r>
    </w:p>
    <w:p w14:paraId="5F627FBE"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They are not pictures.</w:t>
      </w:r>
    </w:p>
    <w:p w14:paraId="60CB97BA"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Girl: </w:t>
      </w:r>
      <w:r w:rsidRPr="009E180D">
        <w:rPr>
          <w:rFonts w:ascii="Times New Roman" w:eastAsia="Times New Roman" w:hAnsi="Times New Roman" w:cs="Times New Roman"/>
          <w:color w:val="000000"/>
          <w:sz w:val="24"/>
          <w:szCs w:val="24"/>
          <w:bdr w:val="none" w:sz="0" w:space="0" w:color="auto" w:frame="1"/>
          <w:lang w:eastAsia="ru-RU"/>
        </w:rPr>
        <w:t>What are they, then?</w:t>
      </w:r>
    </w:p>
    <w:p w14:paraId="7D88B680"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They are my brother`s photos.</w:t>
      </w:r>
    </w:p>
    <w:p w14:paraId="00CE36FA"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Girl: </w:t>
      </w:r>
      <w:r w:rsidRPr="009E180D">
        <w:rPr>
          <w:rFonts w:ascii="Times New Roman" w:eastAsia="Times New Roman" w:hAnsi="Times New Roman" w:cs="Times New Roman"/>
          <w:color w:val="000000"/>
          <w:sz w:val="24"/>
          <w:szCs w:val="24"/>
          <w:bdr w:val="none" w:sz="0" w:space="0" w:color="auto" w:frame="1"/>
          <w:lang w:eastAsia="ru-RU"/>
        </w:rPr>
        <w:t>He`a a real artist.</w:t>
      </w:r>
    </w:p>
    <w:p w14:paraId="021FCCA5"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w:t>
      </w:r>
    </w:p>
    <w:p w14:paraId="18FA95C9"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lastRenderedPageBreak/>
        <w:t>3. Interviewer: </w:t>
      </w:r>
      <w:r w:rsidRPr="009E180D">
        <w:rPr>
          <w:rFonts w:ascii="Times New Roman" w:eastAsia="Times New Roman" w:hAnsi="Times New Roman" w:cs="Times New Roman"/>
          <w:color w:val="000000"/>
          <w:sz w:val="24"/>
          <w:szCs w:val="24"/>
          <w:bdr w:val="none" w:sz="0" w:space="0" w:color="auto" w:frame="1"/>
          <w:lang w:eastAsia="ru-RU"/>
        </w:rPr>
        <w:t>You  are one of the quickest players in your team, aren`t you?</w:t>
      </w:r>
    </w:p>
    <w:p w14:paraId="6050F5B4"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Man: </w:t>
      </w:r>
      <w:r w:rsidRPr="009E180D">
        <w:rPr>
          <w:rFonts w:ascii="Times New Roman" w:eastAsia="Times New Roman" w:hAnsi="Times New Roman" w:cs="Times New Roman"/>
          <w:color w:val="000000"/>
          <w:sz w:val="24"/>
          <w:szCs w:val="24"/>
          <w:bdr w:val="none" w:sz="0" w:space="0" w:color="auto" w:frame="1"/>
          <w:lang w:eastAsia="ru-RU"/>
        </w:rPr>
        <w:t>I`m trying to do my best.</w:t>
      </w:r>
    </w:p>
    <w:p w14:paraId="1CEED5FE"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Interviewer: </w:t>
      </w:r>
      <w:r w:rsidRPr="009E180D">
        <w:rPr>
          <w:rFonts w:ascii="Times New Roman" w:eastAsia="Times New Roman" w:hAnsi="Times New Roman" w:cs="Times New Roman"/>
          <w:color w:val="000000"/>
          <w:sz w:val="24"/>
          <w:szCs w:val="24"/>
          <w:bdr w:val="none" w:sz="0" w:space="0" w:color="auto" w:frame="1"/>
          <w:lang w:eastAsia="ru-RU"/>
        </w:rPr>
        <w:t>Can you tell me a few words about your timetable?</w:t>
      </w:r>
    </w:p>
    <w:p w14:paraId="11943A1B"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Man: </w:t>
      </w:r>
      <w:r w:rsidRPr="009E180D">
        <w:rPr>
          <w:rFonts w:ascii="Times New Roman" w:eastAsia="Times New Roman" w:hAnsi="Times New Roman" w:cs="Times New Roman"/>
          <w:color w:val="000000"/>
          <w:sz w:val="24"/>
          <w:szCs w:val="24"/>
          <w:bdr w:val="none" w:sz="0" w:space="0" w:color="auto" w:frame="1"/>
          <w:lang w:eastAsia="ru-RU"/>
        </w:rPr>
        <w:t>Why not. I get up at six o`clock in the morning and start jogging. I usually run five kilometers. Then I take a shower, have my healthy breakfast and run to the stadium. At the stadium we jump and run and play a game. After the game I run home.</w:t>
      </w:r>
    </w:p>
    <w:p w14:paraId="7E85E68F"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Interviewer: </w:t>
      </w:r>
      <w:r w:rsidRPr="009E180D">
        <w:rPr>
          <w:rFonts w:ascii="Times New Roman" w:eastAsia="Times New Roman" w:hAnsi="Times New Roman" w:cs="Times New Roman"/>
          <w:color w:val="000000"/>
          <w:sz w:val="24"/>
          <w:szCs w:val="24"/>
          <w:bdr w:val="none" w:sz="0" w:space="0" w:color="auto" w:frame="1"/>
          <w:lang w:eastAsia="ru-RU"/>
        </w:rPr>
        <w:t>I see.</w:t>
      </w:r>
    </w:p>
    <w:p w14:paraId="71EB0A76"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p>
    <w:p w14:paraId="60FD3D49"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4. Boy: </w:t>
      </w:r>
      <w:r w:rsidRPr="009E180D">
        <w:rPr>
          <w:rFonts w:ascii="Times New Roman" w:eastAsia="Times New Roman" w:hAnsi="Times New Roman" w:cs="Times New Roman"/>
          <w:color w:val="000000"/>
          <w:sz w:val="24"/>
          <w:szCs w:val="24"/>
          <w:bdr w:val="none" w:sz="0" w:space="0" w:color="auto" w:frame="1"/>
          <w:lang w:eastAsia="ru-RU"/>
        </w:rPr>
        <w:t>What`s for dinner, Mum?</w:t>
      </w:r>
    </w:p>
    <w:p w14:paraId="6E25136D"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Mother: </w:t>
      </w:r>
      <w:r w:rsidRPr="009E180D">
        <w:rPr>
          <w:rFonts w:ascii="Times New Roman" w:eastAsia="Times New Roman" w:hAnsi="Times New Roman" w:cs="Times New Roman"/>
          <w:color w:val="000000"/>
          <w:sz w:val="24"/>
          <w:szCs w:val="24"/>
          <w:bdr w:val="none" w:sz="0" w:space="0" w:color="auto" w:frame="1"/>
          <w:lang w:eastAsia="ru-RU"/>
        </w:rPr>
        <w:t>Soup and salad and fish.</w:t>
      </w:r>
    </w:p>
    <w:p w14:paraId="1F672ABF"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Mum, where are my clean socks and a T-shirt?</w:t>
      </w:r>
    </w:p>
    <w:p w14:paraId="53DF9576"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Mother: </w:t>
      </w:r>
      <w:r w:rsidRPr="009E180D">
        <w:rPr>
          <w:rFonts w:ascii="Times New Roman" w:eastAsia="Times New Roman" w:hAnsi="Times New Roman" w:cs="Times New Roman"/>
          <w:color w:val="000000"/>
          <w:sz w:val="24"/>
          <w:szCs w:val="24"/>
          <w:bdr w:val="none" w:sz="0" w:space="0" w:color="auto" w:frame="1"/>
          <w:lang w:eastAsia="ru-RU"/>
        </w:rPr>
        <w:t>They are in the drawer.</w:t>
      </w:r>
    </w:p>
    <w:p w14:paraId="4375B2EC"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Mum, will you drive me to my football club at 6 o`clock.</w:t>
      </w:r>
    </w:p>
    <w:p w14:paraId="155DE686"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Mother: </w:t>
      </w:r>
      <w:r w:rsidRPr="009E180D">
        <w:rPr>
          <w:rFonts w:ascii="Times New Roman" w:eastAsia="Times New Roman" w:hAnsi="Times New Roman" w:cs="Times New Roman"/>
          <w:color w:val="000000"/>
          <w:sz w:val="24"/>
          <w:szCs w:val="24"/>
          <w:bdr w:val="none" w:sz="0" w:space="0" w:color="auto" w:frame="1"/>
          <w:lang w:eastAsia="ru-RU"/>
        </w:rPr>
        <w:t>Sure. As usual.</w:t>
      </w:r>
    </w:p>
    <w:p w14:paraId="4E614D8A" w14:textId="77777777" w:rsidR="00DB1E8E" w:rsidRPr="009E180D" w:rsidRDefault="00DB1E8E" w:rsidP="00DB1E8E">
      <w:pPr>
        <w:shd w:val="clear" w:color="auto" w:fill="FFFFFF"/>
        <w:spacing w:line="360" w:lineRule="auto"/>
        <w:ind w:firstLine="284"/>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Boy: </w:t>
      </w:r>
      <w:r w:rsidRPr="009E180D">
        <w:rPr>
          <w:rFonts w:ascii="Times New Roman" w:eastAsia="Times New Roman" w:hAnsi="Times New Roman" w:cs="Times New Roman"/>
          <w:color w:val="000000"/>
          <w:sz w:val="24"/>
          <w:szCs w:val="24"/>
          <w:bdr w:val="none" w:sz="0" w:space="0" w:color="auto" w:frame="1"/>
          <w:lang w:eastAsia="ru-RU"/>
        </w:rPr>
        <w:t>And what about my Maths? Will you help me with my home task?</w:t>
      </w:r>
    </w:p>
    <w:p w14:paraId="05E87D14"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5. Mr. White: </w:t>
      </w:r>
      <w:r w:rsidRPr="009E180D">
        <w:rPr>
          <w:rFonts w:ascii="Times New Roman" w:eastAsia="Times New Roman" w:hAnsi="Times New Roman" w:cs="Times New Roman"/>
          <w:color w:val="000000"/>
          <w:sz w:val="24"/>
          <w:szCs w:val="24"/>
          <w:bdr w:val="none" w:sz="0" w:space="0" w:color="auto" w:frame="1"/>
          <w:lang w:eastAsia="ru-RU"/>
        </w:rPr>
        <w:t>Tommy, what is farther: Australia or the Moon?</w:t>
      </w:r>
    </w:p>
    <w:p w14:paraId="431328DB"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Tommy: </w:t>
      </w:r>
      <w:r w:rsidRPr="009E180D">
        <w:rPr>
          <w:rFonts w:ascii="Times New Roman" w:eastAsia="Times New Roman" w:hAnsi="Times New Roman" w:cs="Times New Roman"/>
          <w:color w:val="000000"/>
          <w:sz w:val="24"/>
          <w:szCs w:val="24"/>
          <w:bdr w:val="none" w:sz="0" w:space="0" w:color="auto" w:frame="1"/>
          <w:lang w:eastAsia="ru-RU"/>
        </w:rPr>
        <w:t>The Moon is.</w:t>
      </w:r>
    </w:p>
    <w:p w14:paraId="51132310"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Mr. White: </w:t>
      </w:r>
      <w:r w:rsidRPr="009E180D">
        <w:rPr>
          <w:rFonts w:ascii="Times New Roman" w:eastAsia="Times New Roman" w:hAnsi="Times New Roman" w:cs="Times New Roman"/>
          <w:color w:val="000000"/>
          <w:sz w:val="24"/>
          <w:szCs w:val="24"/>
          <w:bdr w:val="none" w:sz="0" w:space="0" w:color="auto" w:frame="1"/>
          <w:lang w:eastAsia="ru-RU"/>
        </w:rPr>
        <w:t>Why do you think so?</w:t>
      </w:r>
    </w:p>
    <w:p w14:paraId="6634FDEB" w14:textId="77777777" w:rsidR="00DB1E8E" w:rsidRPr="009E180D" w:rsidRDefault="00DB1E8E" w:rsidP="00DB1E8E">
      <w:pPr>
        <w:shd w:val="clear" w:color="auto" w:fill="FFFFFF"/>
        <w:spacing w:line="360" w:lineRule="auto"/>
        <w:ind w:firstLine="573"/>
        <w:contextualSpacing/>
        <w:textAlignment w:val="baseline"/>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bdr w:val="none" w:sz="0" w:space="0" w:color="auto" w:frame="1"/>
          <w:lang w:eastAsia="ru-RU"/>
        </w:rPr>
        <w:t>Tommy: </w:t>
      </w:r>
      <w:r w:rsidRPr="009E180D">
        <w:rPr>
          <w:rFonts w:ascii="Times New Roman" w:eastAsia="Times New Roman" w:hAnsi="Times New Roman" w:cs="Times New Roman"/>
          <w:color w:val="000000"/>
          <w:sz w:val="24"/>
          <w:szCs w:val="24"/>
          <w:bdr w:val="none" w:sz="0" w:space="0" w:color="auto" w:frame="1"/>
          <w:lang w:eastAsia="ru-RU"/>
        </w:rPr>
        <w:t>Because I can see the Moon at night but I can`t see Australia.</w:t>
      </w:r>
    </w:p>
    <w:p w14:paraId="19FE09CC" w14:textId="77777777" w:rsidR="00DB1E8E" w:rsidRPr="009E180D" w:rsidRDefault="00DB1E8E" w:rsidP="00DB1E8E">
      <w:pPr>
        <w:spacing w:line="360" w:lineRule="auto"/>
        <w:contextualSpacing/>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2. Reading</w:t>
      </w:r>
    </w:p>
    <w:p w14:paraId="41CAA064" w14:textId="77777777" w:rsidR="00DB1E8E" w:rsidRPr="009E180D" w:rsidRDefault="00DB1E8E" w:rsidP="00DB1E8E">
      <w:pPr>
        <w:spacing w:line="360" w:lineRule="auto"/>
        <w:contextualSpacing/>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Here is a story from the book "Charlie and the Chocolate Factory" by R. Dahl.</w:t>
      </w:r>
    </w:p>
    <w:p w14:paraId="1577E888" w14:textId="77777777" w:rsidR="00DB1E8E" w:rsidRPr="009E180D" w:rsidRDefault="00DB1E8E" w:rsidP="00DB1E8E">
      <w:pPr>
        <w:spacing w:line="360" w:lineRule="auto"/>
        <w:contextualSpacing/>
        <w:jc w:val="center"/>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The weather.</w:t>
      </w:r>
    </w:p>
    <w:p w14:paraId="342078D5"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b/>
        <w:t>During the next two weeks, the weather turned very cold. First came the snow. It began very suddenly one morning just as Charlie Bucket was getting dressed for school. Standing by the window, he saw the huge flakes drifting slowly down out of an icy sky that was the colour of steel. </w:t>
      </w:r>
    </w:p>
    <w:p w14:paraId="5CC84B89"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b/>
        <w:t>By evening, it lay four feet deep around the tiny house, and Mr Bucket had to dig a path from the front door to the road. </w:t>
      </w:r>
    </w:p>
    <w:p w14:paraId="0B069D8A"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lastRenderedPageBreak/>
        <w:tab/>
        <w:t>After the snow, there came a freezing gale that blew for days and days without stopping. And oh, how bitter cold it was! Everything that Charlie touched seemed to be made of ice, and each time he stepped outside the door, the wind was like a knife on his cheek.</w:t>
      </w:r>
    </w:p>
    <w:p w14:paraId="17D677A6" w14:textId="77777777" w:rsidR="00DB1E8E" w:rsidRPr="009E180D" w:rsidRDefault="00DB1E8E" w:rsidP="00DB1E8E">
      <w:pPr>
        <w:spacing w:line="360" w:lineRule="auto"/>
        <w:contextualSpacing/>
        <w:jc w:val="both"/>
        <w:rPr>
          <w:rFonts w:ascii="Times New Roman" w:eastAsia="Times New Roman" w:hAnsi="Times New Roman" w:cs="Times New Roman"/>
          <w:b/>
          <w:i/>
          <w:color w:val="000000"/>
          <w:sz w:val="24"/>
          <w:szCs w:val="24"/>
          <w:lang w:eastAsia="ru-RU"/>
        </w:rPr>
      </w:pPr>
      <w:r w:rsidRPr="009E180D">
        <w:rPr>
          <w:rFonts w:ascii="Times New Roman" w:eastAsia="Times New Roman" w:hAnsi="Times New Roman" w:cs="Times New Roman"/>
          <w:b/>
          <w:i/>
          <w:color w:val="000000"/>
          <w:sz w:val="24"/>
          <w:szCs w:val="24"/>
          <w:lang w:eastAsia="ru-RU"/>
        </w:rPr>
        <w:t>Are the sentences true (T) or false (F)?</w:t>
      </w:r>
    </w:p>
    <w:p w14:paraId="19B8DDD8"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The weather was not very cold. ___</w:t>
      </w:r>
    </w:p>
    <w:p w14:paraId="64236655"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Charlie Bucket went to school. ___</w:t>
      </w:r>
    </w:p>
    <w:p w14:paraId="3D19B3EE"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 It was snowing all day long. ___</w:t>
      </w:r>
    </w:p>
    <w:p w14:paraId="1E187E44"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Everything that Charlie touched was made of ice. ___</w:t>
      </w:r>
    </w:p>
    <w:p w14:paraId="2CB0B126"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5. It was windy.___</w:t>
      </w:r>
    </w:p>
    <w:p w14:paraId="1188CC5C" w14:textId="77777777" w:rsidR="00DB1E8E" w:rsidRPr="009E180D" w:rsidRDefault="00DB1E8E" w:rsidP="00DB1E8E">
      <w:pPr>
        <w:spacing w:line="360" w:lineRule="auto"/>
        <w:contextualSpacing/>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3. Grammar</w:t>
      </w:r>
    </w:p>
    <w:p w14:paraId="481498D3" w14:textId="77777777" w:rsidR="00DB1E8E" w:rsidRPr="009E180D" w:rsidRDefault="00DB1E8E" w:rsidP="00DB1E8E">
      <w:pPr>
        <w:spacing w:line="360" w:lineRule="auto"/>
        <w:contextualSpacing/>
        <w:jc w:val="both"/>
        <w:rPr>
          <w:rFonts w:ascii="Times New Roman" w:eastAsia="Times New Roman" w:hAnsi="Times New Roman" w:cs="Times New Roman"/>
          <w:b/>
          <w:i/>
          <w:sz w:val="24"/>
          <w:szCs w:val="24"/>
          <w:lang w:eastAsia="ru-RU"/>
        </w:rPr>
      </w:pPr>
      <w:r w:rsidRPr="009E180D">
        <w:rPr>
          <w:rFonts w:ascii="Times New Roman" w:eastAsia="Times New Roman" w:hAnsi="Times New Roman" w:cs="Times New Roman"/>
          <w:b/>
          <w:i/>
          <w:sz w:val="24"/>
          <w:szCs w:val="24"/>
          <w:lang w:eastAsia="ru-RU"/>
        </w:rPr>
        <w:t>1) Look at the table with students' answers and write 5 sentences about children's plans for Sunday ( to be going to do smth):</w:t>
      </w:r>
    </w:p>
    <w:tbl>
      <w:tblPr>
        <w:tblStyle w:val="ad"/>
        <w:tblW w:w="0" w:type="auto"/>
        <w:tblLook w:val="04A0" w:firstRow="1" w:lastRow="0" w:firstColumn="1" w:lastColumn="0" w:noHBand="0" w:noVBand="1"/>
      </w:tblPr>
      <w:tblGrid>
        <w:gridCol w:w="1173"/>
        <w:gridCol w:w="1701"/>
        <w:gridCol w:w="1701"/>
        <w:gridCol w:w="1417"/>
        <w:gridCol w:w="1559"/>
        <w:gridCol w:w="2092"/>
      </w:tblGrid>
      <w:tr w:rsidR="00DB1E8E" w:rsidRPr="009E180D" w14:paraId="1CC0055A" w14:textId="77777777" w:rsidTr="00F124B2">
        <w:tc>
          <w:tcPr>
            <w:tcW w:w="1173" w:type="dxa"/>
            <w:tcBorders>
              <w:top w:val="single" w:sz="4" w:space="0" w:color="auto"/>
              <w:left w:val="single" w:sz="4" w:space="0" w:color="auto"/>
              <w:bottom w:val="single" w:sz="4" w:space="0" w:color="auto"/>
              <w:right w:val="single" w:sz="4" w:space="0" w:color="auto"/>
            </w:tcBorders>
            <w:vAlign w:val="center"/>
          </w:tcPr>
          <w:p w14:paraId="5937A15B"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4635FD92"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watch TV</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04D97E4"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play football</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BC8D51A"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walk a pet</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2A42707"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ride a bike</w:t>
            </w:r>
          </w:p>
        </w:tc>
        <w:tc>
          <w:tcPr>
            <w:tcW w:w="2092" w:type="dxa"/>
            <w:tcBorders>
              <w:top w:val="single" w:sz="4" w:space="0" w:color="auto"/>
              <w:left w:val="single" w:sz="4" w:space="0" w:color="auto"/>
              <w:bottom w:val="single" w:sz="4" w:space="0" w:color="auto"/>
              <w:right w:val="single" w:sz="4" w:space="0" w:color="auto"/>
            </w:tcBorders>
            <w:vAlign w:val="center"/>
            <w:hideMark/>
          </w:tcPr>
          <w:p w14:paraId="2E7A168E"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swim and fish</w:t>
            </w:r>
          </w:p>
        </w:tc>
      </w:tr>
      <w:tr w:rsidR="00DB1E8E" w:rsidRPr="009E180D" w14:paraId="2196531C" w14:textId="77777777" w:rsidTr="00F124B2">
        <w:tc>
          <w:tcPr>
            <w:tcW w:w="1173" w:type="dxa"/>
            <w:tcBorders>
              <w:top w:val="single" w:sz="4" w:space="0" w:color="auto"/>
              <w:left w:val="single" w:sz="4" w:space="0" w:color="auto"/>
              <w:bottom w:val="single" w:sz="4" w:space="0" w:color="auto"/>
              <w:right w:val="single" w:sz="4" w:space="0" w:color="auto"/>
            </w:tcBorders>
            <w:vAlign w:val="center"/>
            <w:hideMark/>
          </w:tcPr>
          <w:p w14:paraId="0D9A1747"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1.Dima</w:t>
            </w:r>
          </w:p>
        </w:tc>
        <w:tc>
          <w:tcPr>
            <w:tcW w:w="1701" w:type="dxa"/>
            <w:tcBorders>
              <w:top w:val="single" w:sz="4" w:space="0" w:color="auto"/>
              <w:left w:val="single" w:sz="4" w:space="0" w:color="auto"/>
              <w:bottom w:val="single" w:sz="4" w:space="0" w:color="auto"/>
              <w:right w:val="single" w:sz="4" w:space="0" w:color="auto"/>
            </w:tcBorders>
            <w:vAlign w:val="center"/>
          </w:tcPr>
          <w:p w14:paraId="6B7BC081"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1701" w:type="dxa"/>
            <w:tcBorders>
              <w:top w:val="single" w:sz="4" w:space="0" w:color="auto"/>
              <w:left w:val="single" w:sz="4" w:space="0" w:color="auto"/>
              <w:bottom w:val="single" w:sz="4" w:space="0" w:color="auto"/>
              <w:right w:val="single" w:sz="4" w:space="0" w:color="auto"/>
            </w:tcBorders>
            <w:vAlign w:val="center"/>
            <w:hideMark/>
          </w:tcPr>
          <w:p w14:paraId="0594FA2C"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v</w:t>
            </w:r>
          </w:p>
        </w:tc>
        <w:tc>
          <w:tcPr>
            <w:tcW w:w="1417" w:type="dxa"/>
            <w:tcBorders>
              <w:top w:val="single" w:sz="4" w:space="0" w:color="auto"/>
              <w:left w:val="single" w:sz="4" w:space="0" w:color="auto"/>
              <w:bottom w:val="single" w:sz="4" w:space="0" w:color="auto"/>
              <w:right w:val="single" w:sz="4" w:space="0" w:color="auto"/>
            </w:tcBorders>
            <w:vAlign w:val="center"/>
          </w:tcPr>
          <w:p w14:paraId="3F4E0D47"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vAlign w:val="center"/>
          </w:tcPr>
          <w:p w14:paraId="3060257A"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2092" w:type="dxa"/>
            <w:tcBorders>
              <w:top w:val="single" w:sz="4" w:space="0" w:color="auto"/>
              <w:left w:val="single" w:sz="4" w:space="0" w:color="auto"/>
              <w:bottom w:val="single" w:sz="4" w:space="0" w:color="auto"/>
              <w:right w:val="single" w:sz="4" w:space="0" w:color="auto"/>
            </w:tcBorders>
            <w:vAlign w:val="center"/>
          </w:tcPr>
          <w:p w14:paraId="738A7423"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r>
      <w:tr w:rsidR="00DB1E8E" w:rsidRPr="009E180D" w14:paraId="3E6428C8" w14:textId="77777777" w:rsidTr="00F124B2">
        <w:tc>
          <w:tcPr>
            <w:tcW w:w="1173" w:type="dxa"/>
            <w:tcBorders>
              <w:top w:val="single" w:sz="4" w:space="0" w:color="auto"/>
              <w:left w:val="single" w:sz="4" w:space="0" w:color="auto"/>
              <w:bottom w:val="single" w:sz="4" w:space="0" w:color="auto"/>
              <w:right w:val="single" w:sz="4" w:space="0" w:color="auto"/>
            </w:tcBorders>
            <w:vAlign w:val="center"/>
            <w:hideMark/>
          </w:tcPr>
          <w:p w14:paraId="1EFF1E55"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2.Olya</w:t>
            </w:r>
          </w:p>
        </w:tc>
        <w:tc>
          <w:tcPr>
            <w:tcW w:w="1701" w:type="dxa"/>
            <w:tcBorders>
              <w:top w:val="single" w:sz="4" w:space="0" w:color="auto"/>
              <w:left w:val="single" w:sz="4" w:space="0" w:color="auto"/>
              <w:bottom w:val="single" w:sz="4" w:space="0" w:color="auto"/>
              <w:right w:val="single" w:sz="4" w:space="0" w:color="auto"/>
            </w:tcBorders>
            <w:vAlign w:val="center"/>
          </w:tcPr>
          <w:p w14:paraId="3C3B6F75"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1701" w:type="dxa"/>
            <w:tcBorders>
              <w:top w:val="single" w:sz="4" w:space="0" w:color="auto"/>
              <w:left w:val="single" w:sz="4" w:space="0" w:color="auto"/>
              <w:bottom w:val="single" w:sz="4" w:space="0" w:color="auto"/>
              <w:right w:val="single" w:sz="4" w:space="0" w:color="auto"/>
            </w:tcBorders>
            <w:vAlign w:val="center"/>
          </w:tcPr>
          <w:p w14:paraId="4F2FA768"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vAlign w:val="center"/>
            <w:hideMark/>
          </w:tcPr>
          <w:p w14:paraId="72361AB1"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v</w:t>
            </w:r>
          </w:p>
        </w:tc>
        <w:tc>
          <w:tcPr>
            <w:tcW w:w="1559" w:type="dxa"/>
            <w:tcBorders>
              <w:top w:val="single" w:sz="4" w:space="0" w:color="auto"/>
              <w:left w:val="single" w:sz="4" w:space="0" w:color="auto"/>
              <w:bottom w:val="single" w:sz="4" w:space="0" w:color="auto"/>
              <w:right w:val="single" w:sz="4" w:space="0" w:color="auto"/>
            </w:tcBorders>
            <w:vAlign w:val="center"/>
          </w:tcPr>
          <w:p w14:paraId="20AAF74E"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2092" w:type="dxa"/>
            <w:tcBorders>
              <w:top w:val="single" w:sz="4" w:space="0" w:color="auto"/>
              <w:left w:val="single" w:sz="4" w:space="0" w:color="auto"/>
              <w:bottom w:val="single" w:sz="4" w:space="0" w:color="auto"/>
              <w:right w:val="single" w:sz="4" w:space="0" w:color="auto"/>
            </w:tcBorders>
            <w:vAlign w:val="center"/>
          </w:tcPr>
          <w:p w14:paraId="59DE40AE"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r>
      <w:tr w:rsidR="00DB1E8E" w:rsidRPr="009E180D" w14:paraId="471161DB" w14:textId="77777777" w:rsidTr="00F124B2">
        <w:tc>
          <w:tcPr>
            <w:tcW w:w="1173" w:type="dxa"/>
            <w:tcBorders>
              <w:top w:val="single" w:sz="4" w:space="0" w:color="auto"/>
              <w:left w:val="single" w:sz="4" w:space="0" w:color="auto"/>
              <w:bottom w:val="single" w:sz="4" w:space="0" w:color="auto"/>
              <w:right w:val="single" w:sz="4" w:space="0" w:color="auto"/>
            </w:tcBorders>
            <w:vAlign w:val="center"/>
            <w:hideMark/>
          </w:tcPr>
          <w:p w14:paraId="237D44C5"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3.Sasha</w:t>
            </w:r>
          </w:p>
        </w:tc>
        <w:tc>
          <w:tcPr>
            <w:tcW w:w="1701" w:type="dxa"/>
            <w:tcBorders>
              <w:top w:val="single" w:sz="4" w:space="0" w:color="auto"/>
              <w:left w:val="single" w:sz="4" w:space="0" w:color="auto"/>
              <w:bottom w:val="single" w:sz="4" w:space="0" w:color="auto"/>
              <w:right w:val="single" w:sz="4" w:space="0" w:color="auto"/>
            </w:tcBorders>
            <w:vAlign w:val="center"/>
          </w:tcPr>
          <w:p w14:paraId="17C3F151"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1701" w:type="dxa"/>
            <w:tcBorders>
              <w:top w:val="single" w:sz="4" w:space="0" w:color="auto"/>
              <w:left w:val="single" w:sz="4" w:space="0" w:color="auto"/>
              <w:bottom w:val="single" w:sz="4" w:space="0" w:color="auto"/>
              <w:right w:val="single" w:sz="4" w:space="0" w:color="auto"/>
            </w:tcBorders>
            <w:vAlign w:val="center"/>
          </w:tcPr>
          <w:p w14:paraId="530D694C"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vAlign w:val="center"/>
          </w:tcPr>
          <w:p w14:paraId="448D5D47"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vAlign w:val="center"/>
            <w:hideMark/>
          </w:tcPr>
          <w:p w14:paraId="7E40505F"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r w:rsidRPr="009E180D">
              <w:rPr>
                <w:rFonts w:ascii="Times New Roman" w:hAnsi="Times New Roman" w:cs="Times New Roman"/>
                <w:sz w:val="24"/>
                <w:szCs w:val="24"/>
                <w:lang w:eastAsia="ru-RU"/>
              </w:rPr>
              <w:t>v</w:t>
            </w:r>
          </w:p>
        </w:tc>
        <w:tc>
          <w:tcPr>
            <w:tcW w:w="2092" w:type="dxa"/>
            <w:tcBorders>
              <w:top w:val="single" w:sz="4" w:space="0" w:color="auto"/>
              <w:left w:val="single" w:sz="4" w:space="0" w:color="auto"/>
              <w:bottom w:val="single" w:sz="4" w:space="0" w:color="auto"/>
              <w:right w:val="single" w:sz="4" w:space="0" w:color="auto"/>
            </w:tcBorders>
            <w:vAlign w:val="center"/>
          </w:tcPr>
          <w:p w14:paraId="045835B7" w14:textId="77777777" w:rsidR="00DB1E8E" w:rsidRPr="009E180D" w:rsidRDefault="00DB1E8E" w:rsidP="00F124B2">
            <w:pPr>
              <w:spacing w:after="255" w:line="360" w:lineRule="auto"/>
              <w:contextualSpacing/>
              <w:jc w:val="both"/>
              <w:rPr>
                <w:rFonts w:ascii="Times New Roman" w:hAnsi="Times New Roman" w:cs="Times New Roman"/>
                <w:sz w:val="24"/>
                <w:szCs w:val="24"/>
                <w:lang w:eastAsia="ru-RU"/>
              </w:rPr>
            </w:pPr>
          </w:p>
        </w:tc>
      </w:tr>
    </w:tbl>
    <w:p w14:paraId="00E3E721"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p>
    <w:p w14:paraId="422684ED" w14:textId="77777777" w:rsidR="00DB1E8E" w:rsidRPr="009E180D" w:rsidRDefault="00DB1E8E" w:rsidP="00DB1E8E">
      <w:pPr>
        <w:spacing w:line="360" w:lineRule="auto"/>
        <w:contextualSpacing/>
        <w:jc w:val="both"/>
        <w:rPr>
          <w:rFonts w:ascii="Times New Roman" w:eastAsia="Times New Roman" w:hAnsi="Times New Roman" w:cs="Times New Roman"/>
          <w:b/>
          <w:i/>
          <w:sz w:val="24"/>
          <w:szCs w:val="24"/>
          <w:lang w:eastAsia="ru-RU"/>
        </w:rPr>
      </w:pPr>
      <w:r w:rsidRPr="009E180D">
        <w:rPr>
          <w:rFonts w:ascii="Times New Roman" w:eastAsia="Times New Roman" w:hAnsi="Times New Roman" w:cs="Times New Roman"/>
          <w:b/>
          <w:i/>
          <w:sz w:val="24"/>
          <w:szCs w:val="24"/>
          <w:lang w:eastAsia="ru-RU"/>
        </w:rPr>
        <w:t>2) Complete the sentences. Use the correct form of the verbs:</w:t>
      </w:r>
    </w:p>
    <w:p w14:paraId="5AC64AD1"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If it ___ raining, Sasha and Grisha ___ to the park.</w:t>
      </w:r>
    </w:p>
    <w:p w14:paraId="04312D9D"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will stop, go       b. stops, will go          c. stop, will go</w:t>
      </w:r>
    </w:p>
    <w:p w14:paraId="6DAF92E9"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If we ___ late, they ___ for us.</w:t>
      </w:r>
    </w:p>
    <w:p w14:paraId="03A3DB4D"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be, don't wait   b. are, won't wait   c. is, will wait</w:t>
      </w:r>
    </w:p>
    <w:p w14:paraId="4020C6C1" w14:textId="77777777" w:rsidR="00DB1E8E" w:rsidRPr="009E180D" w:rsidRDefault="00DB1E8E" w:rsidP="00DB1E8E">
      <w:pPr>
        <w:spacing w:line="360" w:lineRule="auto"/>
        <w:contextualSpacing/>
        <w:jc w:val="both"/>
        <w:rPr>
          <w:rFonts w:ascii="Times New Roman" w:eastAsia="Times New Roman" w:hAnsi="Times New Roman" w:cs="Times New Roman"/>
          <w:b/>
          <w:i/>
          <w:sz w:val="24"/>
          <w:szCs w:val="24"/>
          <w:lang w:eastAsia="ru-RU"/>
        </w:rPr>
      </w:pPr>
      <w:r w:rsidRPr="009E180D">
        <w:rPr>
          <w:rFonts w:ascii="Times New Roman" w:eastAsia="Times New Roman" w:hAnsi="Times New Roman" w:cs="Times New Roman"/>
          <w:b/>
          <w:i/>
          <w:sz w:val="24"/>
          <w:szCs w:val="24"/>
          <w:lang w:eastAsia="ru-RU"/>
        </w:rPr>
        <w:t xml:space="preserve">3) Use </w:t>
      </w:r>
      <w:r w:rsidRPr="009E180D">
        <w:rPr>
          <w:rFonts w:ascii="Times New Roman" w:eastAsia="Times New Roman" w:hAnsi="Times New Roman" w:cs="Times New Roman"/>
          <w:b/>
          <w:i/>
          <w:sz w:val="24"/>
          <w:szCs w:val="24"/>
          <w:u w:val="single"/>
          <w:lang w:eastAsia="ru-RU"/>
        </w:rPr>
        <w:t>should</w:t>
      </w:r>
      <w:r w:rsidRPr="009E180D">
        <w:rPr>
          <w:rFonts w:ascii="Times New Roman" w:eastAsia="Times New Roman" w:hAnsi="Times New Roman" w:cs="Times New Roman"/>
          <w:b/>
          <w:i/>
          <w:sz w:val="24"/>
          <w:szCs w:val="24"/>
          <w:lang w:eastAsia="ru-RU"/>
        </w:rPr>
        <w:t xml:space="preserve"> or </w:t>
      </w:r>
      <w:r w:rsidRPr="009E180D">
        <w:rPr>
          <w:rFonts w:ascii="Times New Roman" w:eastAsia="Times New Roman" w:hAnsi="Times New Roman" w:cs="Times New Roman"/>
          <w:b/>
          <w:i/>
          <w:sz w:val="24"/>
          <w:szCs w:val="24"/>
          <w:u w:val="single"/>
          <w:lang w:eastAsia="ru-RU"/>
        </w:rPr>
        <w:t>shouldn't</w:t>
      </w:r>
      <w:r w:rsidRPr="009E180D">
        <w:rPr>
          <w:rFonts w:ascii="Times New Roman" w:eastAsia="Times New Roman" w:hAnsi="Times New Roman" w:cs="Times New Roman"/>
          <w:b/>
          <w:i/>
          <w:sz w:val="24"/>
          <w:szCs w:val="24"/>
          <w:lang w:eastAsia="ru-RU"/>
        </w:rPr>
        <w:t>:</w:t>
      </w:r>
    </w:p>
    <w:p w14:paraId="4475B347"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You ___ clean your teeth every day.</w:t>
      </w:r>
    </w:p>
    <w:p w14:paraId="726B8A79"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b. You ___  run in corridor.</w:t>
      </w:r>
    </w:p>
    <w:p w14:paraId="22AC4270"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 You ___ have a medical check.</w:t>
      </w:r>
    </w:p>
    <w:p w14:paraId="457D8D8A"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d. You ___ take care of yourself.</w:t>
      </w:r>
    </w:p>
    <w:p w14:paraId="7CABD294"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lastRenderedPageBreak/>
        <w:t>e. You ___ play computer games much</w:t>
      </w:r>
    </w:p>
    <w:p w14:paraId="66BA63BC" w14:textId="77777777" w:rsidR="00DB1E8E" w:rsidRPr="009E180D" w:rsidRDefault="00DB1E8E" w:rsidP="00DB1E8E">
      <w:pPr>
        <w:spacing w:line="360" w:lineRule="auto"/>
        <w:contextualSpacing/>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4.Письмо.</w:t>
      </w:r>
    </w:p>
    <w:p w14:paraId="179119C3"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Tomorrow is  my  mother s birthday. My father and I always organise a kind of surprise party  for  her  birthday. Today  we  have  to do many things  about the house.</w:t>
      </w:r>
    </w:p>
    <w:p w14:paraId="349607FC" w14:textId="77777777" w:rsidR="00DB1E8E" w:rsidRPr="009E180D" w:rsidRDefault="00DB1E8E" w:rsidP="00DB1E8E">
      <w:pPr>
        <w:spacing w:line="360" w:lineRule="auto"/>
        <w:contextualSpacing/>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eastAsia="ru-RU"/>
        </w:rPr>
        <w:t xml:space="preserve">   Do you organise  birthday  parties for your  mother?   What do you usually do about the house for the party?    Whodoyouinvite</w:t>
      </w:r>
      <w:r w:rsidRPr="009E180D">
        <w:rPr>
          <w:rFonts w:ascii="Times New Roman" w:eastAsia="Times New Roman" w:hAnsi="Times New Roman" w:cs="Times New Roman"/>
          <w:sz w:val="24"/>
          <w:szCs w:val="24"/>
          <w:lang w:val="ru-RU" w:eastAsia="ru-RU"/>
        </w:rPr>
        <w:t xml:space="preserve"> ?</w:t>
      </w:r>
    </w:p>
    <w:p w14:paraId="7ABD2696" w14:textId="77777777" w:rsidR="00DB1E8E" w:rsidRPr="009E180D" w:rsidRDefault="00DB1E8E" w:rsidP="00DB1E8E">
      <w:pPr>
        <w:spacing w:line="360" w:lineRule="auto"/>
        <w:contextualSpacing/>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5.Говорение.</w:t>
      </w:r>
    </w:p>
    <w:p w14:paraId="457E32BE" w14:textId="77777777" w:rsidR="00DB1E8E" w:rsidRPr="009E180D" w:rsidRDefault="00DB1E8E" w:rsidP="00DB1E8E">
      <w:pPr>
        <w:spacing w:line="240" w:lineRule="auto"/>
        <w:contextualSpacing/>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color w:val="000000"/>
          <w:sz w:val="24"/>
          <w:szCs w:val="24"/>
          <w:lang w:val="ru-RU" w:eastAsia="ru-RU"/>
        </w:rPr>
        <w:t>Расскажи о своей комнате/квартире/доме</w:t>
      </w:r>
    </w:p>
    <w:p w14:paraId="156D6C62" w14:textId="77777777" w:rsidR="00DB1E8E" w:rsidRPr="009E180D" w:rsidRDefault="00DB1E8E" w:rsidP="00DB1E8E">
      <w:pPr>
        <w:shd w:val="clear" w:color="auto" w:fill="FFFFFF"/>
        <w:spacing w:line="240" w:lineRule="auto"/>
        <w:contextualSpacing/>
        <w:textAlignment w:val="baseline"/>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 что  есть в квартире/доме</w:t>
      </w:r>
    </w:p>
    <w:p w14:paraId="21E39869" w14:textId="77777777" w:rsidR="00DB1E8E" w:rsidRPr="009E180D" w:rsidRDefault="00DB1E8E" w:rsidP="00DB1E8E">
      <w:pPr>
        <w:shd w:val="clear" w:color="auto" w:fill="FFFFFF"/>
        <w:spacing w:line="240" w:lineRule="auto"/>
        <w:contextualSpacing/>
        <w:textAlignment w:val="baseline"/>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-что ты делаешь по дому</w:t>
      </w:r>
    </w:p>
    <w:p w14:paraId="335ABF73" w14:textId="77777777" w:rsidR="00DB1E8E" w:rsidRPr="009E180D" w:rsidRDefault="00DB1E8E" w:rsidP="00DB1E8E">
      <w:pPr>
        <w:shd w:val="clear" w:color="auto" w:fill="FFFFFF"/>
        <w:spacing w:line="240" w:lineRule="auto"/>
        <w:contextualSpacing/>
        <w:textAlignment w:val="baseline"/>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-что тебе нравится в доме/ квартире</w:t>
      </w:r>
    </w:p>
    <w:p w14:paraId="3B6F674F" w14:textId="77777777" w:rsidR="00DB1E8E" w:rsidRPr="009E180D" w:rsidRDefault="00DB1E8E" w:rsidP="00DB1E8E">
      <w:pPr>
        <w:spacing w:line="240" w:lineRule="auto"/>
        <w:contextualSpacing/>
        <w:jc w:val="both"/>
        <w:rPr>
          <w:rFonts w:ascii="Times New Roman" w:eastAsia="Times New Roman" w:hAnsi="Times New Roman" w:cs="Times New Roman"/>
          <w:sz w:val="24"/>
          <w:szCs w:val="24"/>
          <w:lang w:val="ru-RU" w:eastAsia="ru-RU"/>
        </w:rPr>
      </w:pPr>
    </w:p>
    <w:p w14:paraId="3BDB14F2"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p>
    <w:p w14:paraId="5EBF5A2F"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Контрольная работа «Выдающиеся люди»</w:t>
      </w:r>
    </w:p>
    <w:p w14:paraId="6DF3A7D8" w14:textId="77777777" w:rsidR="00B31E53" w:rsidRPr="009E180D" w:rsidRDefault="00B31E53">
      <w:pPr>
        <w:spacing w:after="0" w:line="240" w:lineRule="auto"/>
        <w:rPr>
          <w:rFonts w:ascii="Times New Roman" w:eastAsia="Times New Roman" w:hAnsi="Times New Roman" w:cs="Times New Roman"/>
          <w:b/>
          <w:sz w:val="24"/>
          <w:szCs w:val="24"/>
          <w:lang w:val="ru-RU" w:eastAsia="ru-RU"/>
        </w:rPr>
      </w:pPr>
    </w:p>
    <w:p w14:paraId="377B0374" w14:textId="77777777" w:rsidR="00B31E53" w:rsidRPr="009E180D" w:rsidRDefault="00B31E53" w:rsidP="00B31E53">
      <w:pPr>
        <w:shd w:val="clear" w:color="auto" w:fill="FFFFFF"/>
        <w:spacing w:after="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eastAsia="ru-RU"/>
        </w:rPr>
        <w:t>Ex</w:t>
      </w:r>
      <w:r w:rsidRPr="009E180D">
        <w:rPr>
          <w:rFonts w:ascii="Times New Roman" w:eastAsia="Times New Roman" w:hAnsi="Times New Roman" w:cs="Times New Roman"/>
          <w:b/>
          <w:bCs/>
          <w:color w:val="000000"/>
          <w:sz w:val="24"/>
          <w:szCs w:val="24"/>
          <w:lang w:val="ru-RU" w:eastAsia="ru-RU"/>
        </w:rPr>
        <w:t xml:space="preserve">. 1 </w:t>
      </w:r>
      <w:r w:rsidRPr="009E180D">
        <w:rPr>
          <w:rFonts w:ascii="Times New Roman" w:eastAsia="Times New Roman" w:hAnsi="Times New Roman" w:cs="Times New Roman"/>
          <w:b/>
          <w:bCs/>
          <w:color w:val="000000"/>
          <w:sz w:val="24"/>
          <w:szCs w:val="24"/>
          <w:lang w:eastAsia="ru-RU"/>
        </w:rPr>
        <w:t>Could</w:t>
      </w:r>
      <w:r w:rsidRPr="009E180D">
        <w:rPr>
          <w:rFonts w:ascii="Times New Roman" w:eastAsia="Times New Roman" w:hAnsi="Times New Roman" w:cs="Times New Roman"/>
          <w:b/>
          <w:bCs/>
          <w:color w:val="000000"/>
          <w:sz w:val="24"/>
          <w:szCs w:val="24"/>
          <w:lang w:val="ru-RU" w:eastAsia="ru-RU"/>
        </w:rPr>
        <w:t xml:space="preserve"> /</w:t>
      </w:r>
      <w:r w:rsidRPr="009E180D">
        <w:rPr>
          <w:rFonts w:ascii="Times New Roman" w:eastAsia="Times New Roman" w:hAnsi="Times New Roman" w:cs="Times New Roman"/>
          <w:b/>
          <w:bCs/>
          <w:color w:val="000000"/>
          <w:sz w:val="24"/>
          <w:szCs w:val="24"/>
          <w:lang w:eastAsia="ru-RU"/>
        </w:rPr>
        <w:t>couldn</w:t>
      </w:r>
      <w:r w:rsidRPr="009E180D">
        <w:rPr>
          <w:rFonts w:ascii="Times New Roman" w:eastAsia="Times New Roman" w:hAnsi="Times New Roman" w:cs="Times New Roman"/>
          <w:b/>
          <w:bCs/>
          <w:color w:val="000000"/>
          <w:sz w:val="24"/>
          <w:szCs w:val="24"/>
          <w:lang w:val="ru-RU" w:eastAsia="ru-RU"/>
        </w:rPr>
        <w:t>’</w:t>
      </w:r>
      <w:r w:rsidRPr="009E180D">
        <w:rPr>
          <w:rFonts w:ascii="Times New Roman" w:eastAsia="Times New Roman" w:hAnsi="Times New Roman" w:cs="Times New Roman"/>
          <w:b/>
          <w:bCs/>
          <w:color w:val="000000"/>
          <w:sz w:val="24"/>
          <w:szCs w:val="24"/>
          <w:lang w:eastAsia="ru-RU"/>
        </w:rPr>
        <w:t>t</w:t>
      </w:r>
      <w:r w:rsidRPr="009E180D">
        <w:rPr>
          <w:rFonts w:ascii="Times New Roman" w:eastAsia="Times New Roman" w:hAnsi="Times New Roman" w:cs="Times New Roman"/>
          <w:b/>
          <w:bCs/>
          <w:color w:val="000000"/>
          <w:sz w:val="24"/>
          <w:szCs w:val="24"/>
          <w:lang w:val="ru-RU" w:eastAsia="ru-RU"/>
        </w:rPr>
        <w:t xml:space="preserve">/ </w:t>
      </w:r>
      <w:r w:rsidRPr="009E180D">
        <w:rPr>
          <w:rFonts w:ascii="Times New Roman" w:eastAsia="Times New Roman" w:hAnsi="Times New Roman" w:cs="Times New Roman"/>
          <w:b/>
          <w:bCs/>
          <w:color w:val="000000"/>
          <w:sz w:val="24"/>
          <w:szCs w:val="24"/>
          <w:lang w:eastAsia="ru-RU"/>
        </w:rPr>
        <w:t>managed</w:t>
      </w:r>
      <w:r w:rsidRPr="009E180D">
        <w:rPr>
          <w:rFonts w:ascii="Times New Roman" w:eastAsia="Times New Roman" w:hAnsi="Times New Roman" w:cs="Times New Roman"/>
          <w:b/>
          <w:bCs/>
          <w:color w:val="000000"/>
          <w:sz w:val="24"/>
          <w:szCs w:val="24"/>
          <w:lang w:val="ru-RU" w:eastAsia="ru-RU"/>
        </w:rPr>
        <w:t xml:space="preserve"> </w:t>
      </w:r>
      <w:r w:rsidRPr="009E180D">
        <w:rPr>
          <w:rFonts w:ascii="Times New Roman" w:eastAsia="Times New Roman" w:hAnsi="Times New Roman" w:cs="Times New Roman"/>
          <w:b/>
          <w:bCs/>
          <w:color w:val="000000"/>
          <w:sz w:val="24"/>
          <w:szCs w:val="24"/>
          <w:lang w:eastAsia="ru-RU"/>
        </w:rPr>
        <w:t>to</w:t>
      </w:r>
    </w:p>
    <w:p w14:paraId="054047E5"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missed the last train but I ______ get a taxi.</w:t>
      </w:r>
    </w:p>
    <w:p w14:paraId="0E12CC00"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______ do the Times crossword ten years ago but I can't nowadays. I'm getting too old!</w:t>
      </w:r>
    </w:p>
    <w:p w14:paraId="0228CB22"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looked everywhere but I ______ find it.</w:t>
      </w:r>
    </w:p>
    <w:p w14:paraId="7205947E"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There were very few seats left but I ______ get us two tickets.</w:t>
      </w:r>
    </w:p>
    <w:p w14:paraId="5B1E8801"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______ run much faster when I was 20.</w:t>
      </w:r>
    </w:p>
    <w:p w14:paraId="3D54843A" w14:textId="77777777" w:rsidR="00B31E53" w:rsidRPr="009E180D" w:rsidRDefault="00B31E53" w:rsidP="00B31E53">
      <w:pPr>
        <w:shd w:val="clear" w:color="auto" w:fill="FFFFFF"/>
        <w:spacing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Ex. 2. Complete the sentences putting the words in brackets into the correct form.</w:t>
      </w:r>
    </w:p>
    <w:p w14:paraId="6E617431" w14:textId="77777777" w:rsidR="00B31E53" w:rsidRPr="009E180D" w:rsidRDefault="00B31E53" w:rsidP="00642581">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Use the past continuous or past simple. EXAMPLE: Carol (make) was making din</w:t>
      </w:r>
      <w:r w:rsidR="00642581" w:rsidRPr="009E180D">
        <w:rPr>
          <w:rFonts w:ascii="Times New Roman" w:eastAsia="Times New Roman" w:hAnsi="Times New Roman" w:cs="Times New Roman"/>
          <w:color w:val="000000"/>
          <w:sz w:val="24"/>
          <w:szCs w:val="24"/>
          <w:lang w:eastAsia="ru-RU"/>
        </w:rPr>
        <w:t>ner when the phone (ring) rang.</w:t>
      </w:r>
    </w:p>
    <w:p w14:paraId="2BB374D0"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The boys (enjoy) _________ the film, when suddenly the electricity (go) ________off.</w:t>
      </w:r>
    </w:p>
    <w:p w14:paraId="1E951087"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While Dick (try) _________ to get his car started the police car (stop) __________ and the driver (offer) ________ his help. It (is) _________very nice of him.</w:t>
      </w:r>
    </w:p>
    <w:p w14:paraId="57A7D106"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The kids (make) ________ so much noise that I couldn’t hear what he (say) _________and (ask) __________him to repeat.</w:t>
      </w:r>
    </w:p>
    <w:p w14:paraId="5C0AC60B"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lastRenderedPageBreak/>
        <w:t>He (stand) __________at the bus stop. I asked him what bus he (wait) ________for.</w:t>
      </w:r>
    </w:p>
    <w:p w14:paraId="245C7F4C"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When I (hear) ________the doorbell, I (run) _______downstairs.</w:t>
      </w:r>
    </w:p>
    <w:p w14:paraId="0B8C3E49" w14:textId="77777777" w:rsidR="00B31E53" w:rsidRPr="009E180D" w:rsidRDefault="00B31E53" w:rsidP="00B31E53">
      <w:pPr>
        <w:shd w:val="clear" w:color="auto" w:fill="FFFFFF"/>
        <w:spacing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Ex. 3. Complete the text. Use the past simple or the present perfect.</w:t>
      </w:r>
    </w:p>
    <w:p w14:paraId="1E3E286D" w14:textId="77777777" w:rsidR="00B31E53" w:rsidRPr="009E180D" w:rsidRDefault="00B31E53" w:rsidP="00B31E53">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Film maker David Morris ________ (be) interested in cinema since he ________ (be) a small child. He _______ (make) his first film when he ________ (be) just twelve years old. He is now almost 40 and he ________ (make) 30 films. David loves travelling. His work __________ (take) him all over the world. He ________(be) to Africa, India, Australia, China, the USA and South America. Last year he ______ (visit) Russia for the first time. David is married to the singer, Leena Lennox. They _________ (be) married for ten years. They live with their two children on the Greek island of Crete. They ______ (buy) a house on the island in 1987 and they _______ (live) there since then.</w:t>
      </w:r>
    </w:p>
    <w:p w14:paraId="51A19006" w14:textId="77777777" w:rsidR="00B31E53" w:rsidRPr="009E180D" w:rsidRDefault="00B31E53">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3E1F1963" w14:textId="77777777" w:rsidR="00DB1E8E" w:rsidRPr="009E180D" w:rsidRDefault="00DB1E8E" w:rsidP="00DB1E8E">
      <w:pPr>
        <w:spacing w:after="0" w:line="240" w:lineRule="auto"/>
        <w:ind w:firstLine="709"/>
        <w:jc w:val="center"/>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7 класс</w:t>
      </w:r>
    </w:p>
    <w:p w14:paraId="4A1DB152" w14:textId="77777777" w:rsidR="00DB1E8E" w:rsidRPr="009E180D" w:rsidRDefault="00DB1E8E" w:rsidP="00DB1E8E">
      <w:pPr>
        <w:spacing w:after="0" w:line="240" w:lineRule="auto"/>
        <w:ind w:firstLine="709"/>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 xml:space="preserve">   Входная контрольная работа</w:t>
      </w:r>
      <w:r w:rsidRPr="009E180D">
        <w:rPr>
          <w:rFonts w:ascii="Times New Roman" w:eastAsia="Times New Roman" w:hAnsi="Times New Roman" w:cs="Times New Roman"/>
          <w:sz w:val="24"/>
          <w:szCs w:val="24"/>
          <w:lang w:val="ru-RU" w:eastAsia="ru-RU"/>
        </w:rPr>
        <w:t>.</w:t>
      </w:r>
    </w:p>
    <w:p w14:paraId="70288621" w14:textId="77777777" w:rsidR="00DB1E8E" w:rsidRPr="009E180D" w:rsidRDefault="00DB1E8E" w:rsidP="00DB1E8E">
      <w:pPr>
        <w:numPr>
          <w:ilvl w:val="0"/>
          <w:numId w:val="22"/>
        </w:numPr>
        <w:spacing w:after="0"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b/>
          <w:sz w:val="24"/>
          <w:szCs w:val="24"/>
          <w:lang w:eastAsia="ru-RU"/>
        </w:rPr>
        <w:t>Аудирование</w:t>
      </w:r>
      <w:r w:rsidRPr="009E180D">
        <w:rPr>
          <w:rFonts w:ascii="Times New Roman" w:eastAsia="Calibri" w:hAnsi="Times New Roman" w:cs="Times New Roman"/>
          <w:sz w:val="24"/>
          <w:szCs w:val="24"/>
          <w:lang w:eastAsia="ru-RU"/>
        </w:rPr>
        <w:t>. Match the speakers to their words.</w:t>
      </w:r>
    </w:p>
    <w:p w14:paraId="5DAE9D0B" w14:textId="77777777" w:rsidR="00DB1E8E" w:rsidRPr="009E180D" w:rsidRDefault="00DB1E8E" w:rsidP="00DB1E8E">
      <w:pPr>
        <w:numPr>
          <w:ilvl w:val="0"/>
          <w:numId w:val="23"/>
        </w:numPr>
        <w:spacing w:after="0"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She would like to get less homework.</w:t>
      </w:r>
    </w:p>
    <w:p w14:paraId="0ECB8EFC" w14:textId="77777777" w:rsidR="00DB1E8E" w:rsidRPr="009E180D" w:rsidRDefault="00DB1E8E" w:rsidP="00DB1E8E">
      <w:pPr>
        <w:numPr>
          <w:ilvl w:val="0"/>
          <w:numId w:val="23"/>
        </w:numPr>
        <w:spacing w:after="0"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She enjoys taking test.</w:t>
      </w:r>
    </w:p>
    <w:p w14:paraId="323900CF" w14:textId="77777777" w:rsidR="00DB1E8E" w:rsidRPr="009E180D" w:rsidRDefault="00DB1E8E" w:rsidP="00DB1E8E">
      <w:pPr>
        <w:numPr>
          <w:ilvl w:val="0"/>
          <w:numId w:val="23"/>
        </w:numPr>
        <w:spacing w:after="0"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She has recently moved to a new school.</w:t>
      </w:r>
    </w:p>
    <w:p w14:paraId="4FE0E5EE" w14:textId="77777777" w:rsidR="00DB1E8E" w:rsidRPr="009E180D" w:rsidRDefault="00DB1E8E" w:rsidP="00DB1E8E">
      <w:pPr>
        <w:numPr>
          <w:ilvl w:val="0"/>
          <w:numId w:val="23"/>
        </w:numPr>
        <w:spacing w:after="0"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She thinks some lessons are too long.</w:t>
      </w:r>
    </w:p>
    <w:p w14:paraId="01E1C869" w14:textId="77777777" w:rsidR="00DB1E8E" w:rsidRPr="009E180D" w:rsidRDefault="00DB1E8E" w:rsidP="00DB1E8E">
      <w:pPr>
        <w:numPr>
          <w:ilvl w:val="0"/>
          <w:numId w:val="23"/>
        </w:numPr>
        <w:spacing w:after="0"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She’s had several tests today at school.</w:t>
      </w:r>
    </w:p>
    <w:p w14:paraId="4DD21BAA" w14:textId="77777777" w:rsidR="00DB1E8E" w:rsidRPr="009E180D" w:rsidRDefault="00DB1E8E" w:rsidP="00DB1E8E">
      <w:pPr>
        <w:numPr>
          <w:ilvl w:val="0"/>
          <w:numId w:val="23"/>
        </w:numPr>
        <w:spacing w:after="0"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She wants to be a teacher.</w:t>
      </w:r>
    </w:p>
    <w:tbl>
      <w:tblPr>
        <w:tblStyle w:val="17"/>
        <w:tblW w:w="0" w:type="auto"/>
        <w:tblInd w:w="360" w:type="dxa"/>
        <w:tblLook w:val="04A0" w:firstRow="1" w:lastRow="0" w:firstColumn="1" w:lastColumn="0" w:noHBand="0" w:noVBand="1"/>
      </w:tblPr>
      <w:tblGrid>
        <w:gridCol w:w="1914"/>
        <w:gridCol w:w="1914"/>
        <w:gridCol w:w="1914"/>
        <w:gridCol w:w="1914"/>
        <w:gridCol w:w="1915"/>
      </w:tblGrid>
      <w:tr w:rsidR="00DB1E8E" w:rsidRPr="009E180D" w14:paraId="5B665565" w14:textId="77777777" w:rsidTr="00F124B2">
        <w:tc>
          <w:tcPr>
            <w:tcW w:w="1914" w:type="dxa"/>
            <w:tcBorders>
              <w:top w:val="single" w:sz="4" w:space="0" w:color="auto"/>
              <w:left w:val="single" w:sz="4" w:space="0" w:color="auto"/>
              <w:bottom w:val="single" w:sz="4" w:space="0" w:color="auto"/>
              <w:right w:val="single" w:sz="4" w:space="0" w:color="auto"/>
            </w:tcBorders>
            <w:hideMark/>
          </w:tcPr>
          <w:p w14:paraId="107C3975" w14:textId="77777777" w:rsidR="00DB1E8E" w:rsidRPr="009E180D" w:rsidRDefault="00DB1E8E" w:rsidP="00F124B2">
            <w:pPr>
              <w:spacing w:after="0" w:line="240" w:lineRule="auto"/>
              <w:ind w:firstLine="709"/>
              <w:rPr>
                <w:sz w:val="24"/>
                <w:szCs w:val="24"/>
                <w:lang w:eastAsia="ru-RU"/>
              </w:rPr>
            </w:pPr>
            <w:r w:rsidRPr="009E180D">
              <w:rPr>
                <w:sz w:val="24"/>
                <w:szCs w:val="24"/>
                <w:lang w:eastAsia="ru-RU"/>
              </w:rPr>
              <w:t>1</w:t>
            </w:r>
          </w:p>
        </w:tc>
        <w:tc>
          <w:tcPr>
            <w:tcW w:w="1914" w:type="dxa"/>
            <w:tcBorders>
              <w:top w:val="single" w:sz="4" w:space="0" w:color="auto"/>
              <w:left w:val="single" w:sz="4" w:space="0" w:color="auto"/>
              <w:bottom w:val="single" w:sz="4" w:space="0" w:color="auto"/>
              <w:right w:val="single" w:sz="4" w:space="0" w:color="auto"/>
            </w:tcBorders>
            <w:hideMark/>
          </w:tcPr>
          <w:p w14:paraId="08B4E8D1" w14:textId="77777777" w:rsidR="00DB1E8E" w:rsidRPr="009E180D" w:rsidRDefault="00DB1E8E" w:rsidP="00F124B2">
            <w:pPr>
              <w:spacing w:after="0" w:line="240" w:lineRule="auto"/>
              <w:ind w:firstLine="709"/>
              <w:rPr>
                <w:sz w:val="24"/>
                <w:szCs w:val="24"/>
                <w:lang w:eastAsia="ru-RU"/>
              </w:rPr>
            </w:pPr>
            <w:r w:rsidRPr="009E180D">
              <w:rPr>
                <w:sz w:val="24"/>
                <w:szCs w:val="24"/>
                <w:lang w:eastAsia="ru-RU"/>
              </w:rPr>
              <w:t>2</w:t>
            </w:r>
          </w:p>
        </w:tc>
        <w:tc>
          <w:tcPr>
            <w:tcW w:w="1914" w:type="dxa"/>
            <w:tcBorders>
              <w:top w:val="single" w:sz="4" w:space="0" w:color="auto"/>
              <w:left w:val="single" w:sz="4" w:space="0" w:color="auto"/>
              <w:bottom w:val="single" w:sz="4" w:space="0" w:color="auto"/>
              <w:right w:val="single" w:sz="4" w:space="0" w:color="auto"/>
            </w:tcBorders>
            <w:hideMark/>
          </w:tcPr>
          <w:p w14:paraId="1F544CF4" w14:textId="77777777" w:rsidR="00DB1E8E" w:rsidRPr="009E180D" w:rsidRDefault="00DB1E8E" w:rsidP="00F124B2">
            <w:pPr>
              <w:spacing w:after="0" w:line="240" w:lineRule="auto"/>
              <w:ind w:firstLine="709"/>
              <w:rPr>
                <w:sz w:val="24"/>
                <w:szCs w:val="24"/>
                <w:lang w:eastAsia="ru-RU"/>
              </w:rPr>
            </w:pPr>
            <w:r w:rsidRPr="009E180D">
              <w:rPr>
                <w:sz w:val="24"/>
                <w:szCs w:val="24"/>
                <w:lang w:eastAsia="ru-RU"/>
              </w:rPr>
              <w:t>3</w:t>
            </w:r>
          </w:p>
        </w:tc>
        <w:tc>
          <w:tcPr>
            <w:tcW w:w="1914" w:type="dxa"/>
            <w:tcBorders>
              <w:top w:val="single" w:sz="4" w:space="0" w:color="auto"/>
              <w:left w:val="single" w:sz="4" w:space="0" w:color="auto"/>
              <w:bottom w:val="single" w:sz="4" w:space="0" w:color="auto"/>
              <w:right w:val="single" w:sz="4" w:space="0" w:color="auto"/>
            </w:tcBorders>
            <w:hideMark/>
          </w:tcPr>
          <w:p w14:paraId="0018FADF" w14:textId="77777777" w:rsidR="00DB1E8E" w:rsidRPr="009E180D" w:rsidRDefault="00DB1E8E" w:rsidP="00F124B2">
            <w:pPr>
              <w:spacing w:after="0" w:line="240" w:lineRule="auto"/>
              <w:ind w:firstLine="709"/>
              <w:rPr>
                <w:sz w:val="24"/>
                <w:szCs w:val="24"/>
                <w:lang w:eastAsia="ru-RU"/>
              </w:rPr>
            </w:pPr>
            <w:r w:rsidRPr="009E180D">
              <w:rPr>
                <w:sz w:val="24"/>
                <w:szCs w:val="24"/>
                <w:lang w:eastAsia="ru-RU"/>
              </w:rPr>
              <w:t>4</w:t>
            </w:r>
          </w:p>
        </w:tc>
        <w:tc>
          <w:tcPr>
            <w:tcW w:w="1915" w:type="dxa"/>
            <w:tcBorders>
              <w:top w:val="single" w:sz="4" w:space="0" w:color="auto"/>
              <w:left w:val="single" w:sz="4" w:space="0" w:color="auto"/>
              <w:bottom w:val="single" w:sz="4" w:space="0" w:color="auto"/>
              <w:right w:val="single" w:sz="4" w:space="0" w:color="auto"/>
            </w:tcBorders>
            <w:hideMark/>
          </w:tcPr>
          <w:p w14:paraId="595CE266" w14:textId="77777777" w:rsidR="00DB1E8E" w:rsidRPr="009E180D" w:rsidRDefault="00DB1E8E" w:rsidP="00F124B2">
            <w:pPr>
              <w:spacing w:after="0" w:line="240" w:lineRule="auto"/>
              <w:ind w:firstLine="709"/>
              <w:rPr>
                <w:sz w:val="24"/>
                <w:szCs w:val="24"/>
                <w:lang w:eastAsia="ru-RU"/>
              </w:rPr>
            </w:pPr>
            <w:r w:rsidRPr="009E180D">
              <w:rPr>
                <w:sz w:val="24"/>
                <w:szCs w:val="24"/>
                <w:lang w:eastAsia="ru-RU"/>
              </w:rPr>
              <w:t>5</w:t>
            </w:r>
          </w:p>
        </w:tc>
      </w:tr>
      <w:tr w:rsidR="00DB1E8E" w:rsidRPr="009E180D" w14:paraId="000FAE80" w14:textId="77777777" w:rsidTr="00F124B2">
        <w:tc>
          <w:tcPr>
            <w:tcW w:w="1914" w:type="dxa"/>
            <w:tcBorders>
              <w:top w:val="single" w:sz="4" w:space="0" w:color="auto"/>
              <w:left w:val="single" w:sz="4" w:space="0" w:color="auto"/>
              <w:bottom w:val="single" w:sz="4" w:space="0" w:color="auto"/>
              <w:right w:val="single" w:sz="4" w:space="0" w:color="auto"/>
            </w:tcBorders>
          </w:tcPr>
          <w:p w14:paraId="7FE6F235" w14:textId="77777777" w:rsidR="00DB1E8E" w:rsidRPr="009E180D" w:rsidRDefault="00DB1E8E" w:rsidP="00F124B2">
            <w:pPr>
              <w:spacing w:after="0" w:line="240" w:lineRule="auto"/>
              <w:ind w:firstLine="709"/>
              <w:rPr>
                <w:sz w:val="24"/>
                <w:szCs w:val="24"/>
                <w:lang w:eastAsia="ru-RU"/>
              </w:rPr>
            </w:pPr>
          </w:p>
        </w:tc>
        <w:tc>
          <w:tcPr>
            <w:tcW w:w="1914" w:type="dxa"/>
            <w:tcBorders>
              <w:top w:val="single" w:sz="4" w:space="0" w:color="auto"/>
              <w:left w:val="single" w:sz="4" w:space="0" w:color="auto"/>
              <w:bottom w:val="single" w:sz="4" w:space="0" w:color="auto"/>
              <w:right w:val="single" w:sz="4" w:space="0" w:color="auto"/>
            </w:tcBorders>
          </w:tcPr>
          <w:p w14:paraId="59E6D862" w14:textId="77777777" w:rsidR="00DB1E8E" w:rsidRPr="009E180D" w:rsidRDefault="00DB1E8E" w:rsidP="00F124B2">
            <w:pPr>
              <w:spacing w:after="0" w:line="240" w:lineRule="auto"/>
              <w:ind w:firstLine="709"/>
              <w:rPr>
                <w:sz w:val="24"/>
                <w:szCs w:val="24"/>
                <w:lang w:eastAsia="ru-RU"/>
              </w:rPr>
            </w:pPr>
          </w:p>
        </w:tc>
        <w:tc>
          <w:tcPr>
            <w:tcW w:w="1914" w:type="dxa"/>
            <w:tcBorders>
              <w:top w:val="single" w:sz="4" w:space="0" w:color="auto"/>
              <w:left w:val="single" w:sz="4" w:space="0" w:color="auto"/>
              <w:bottom w:val="single" w:sz="4" w:space="0" w:color="auto"/>
              <w:right w:val="single" w:sz="4" w:space="0" w:color="auto"/>
            </w:tcBorders>
          </w:tcPr>
          <w:p w14:paraId="08080EA2" w14:textId="77777777" w:rsidR="00DB1E8E" w:rsidRPr="009E180D" w:rsidRDefault="00DB1E8E" w:rsidP="00F124B2">
            <w:pPr>
              <w:spacing w:after="0" w:line="240" w:lineRule="auto"/>
              <w:ind w:firstLine="709"/>
              <w:rPr>
                <w:sz w:val="24"/>
                <w:szCs w:val="24"/>
                <w:lang w:eastAsia="ru-RU"/>
              </w:rPr>
            </w:pPr>
          </w:p>
        </w:tc>
        <w:tc>
          <w:tcPr>
            <w:tcW w:w="1914" w:type="dxa"/>
            <w:tcBorders>
              <w:top w:val="single" w:sz="4" w:space="0" w:color="auto"/>
              <w:left w:val="single" w:sz="4" w:space="0" w:color="auto"/>
              <w:bottom w:val="single" w:sz="4" w:space="0" w:color="auto"/>
              <w:right w:val="single" w:sz="4" w:space="0" w:color="auto"/>
            </w:tcBorders>
          </w:tcPr>
          <w:p w14:paraId="382606F6" w14:textId="77777777" w:rsidR="00DB1E8E" w:rsidRPr="009E180D" w:rsidRDefault="00DB1E8E" w:rsidP="00F124B2">
            <w:pPr>
              <w:spacing w:after="0" w:line="240" w:lineRule="auto"/>
              <w:ind w:firstLine="709"/>
              <w:rPr>
                <w:sz w:val="24"/>
                <w:szCs w:val="24"/>
                <w:lang w:eastAsia="ru-RU"/>
              </w:rPr>
            </w:pPr>
          </w:p>
        </w:tc>
        <w:tc>
          <w:tcPr>
            <w:tcW w:w="1915" w:type="dxa"/>
            <w:tcBorders>
              <w:top w:val="single" w:sz="4" w:space="0" w:color="auto"/>
              <w:left w:val="single" w:sz="4" w:space="0" w:color="auto"/>
              <w:bottom w:val="single" w:sz="4" w:space="0" w:color="auto"/>
              <w:right w:val="single" w:sz="4" w:space="0" w:color="auto"/>
            </w:tcBorders>
          </w:tcPr>
          <w:p w14:paraId="25E5E85B" w14:textId="77777777" w:rsidR="00DB1E8E" w:rsidRPr="009E180D" w:rsidRDefault="00DB1E8E" w:rsidP="00F124B2">
            <w:pPr>
              <w:spacing w:after="0" w:line="240" w:lineRule="auto"/>
              <w:ind w:firstLine="709"/>
              <w:rPr>
                <w:sz w:val="24"/>
                <w:szCs w:val="24"/>
                <w:lang w:eastAsia="ru-RU"/>
              </w:rPr>
            </w:pPr>
          </w:p>
        </w:tc>
      </w:tr>
    </w:tbl>
    <w:p w14:paraId="74A603E4" w14:textId="77777777" w:rsidR="00DB1E8E" w:rsidRPr="009E180D" w:rsidRDefault="00DB1E8E" w:rsidP="00DB1E8E">
      <w:pPr>
        <w:numPr>
          <w:ilvl w:val="0"/>
          <w:numId w:val="22"/>
        </w:numPr>
        <w:spacing w:after="0" w:line="240" w:lineRule="auto"/>
        <w:ind w:firstLine="709"/>
        <w:contextualSpacing/>
        <w:rPr>
          <w:rFonts w:ascii="Times New Roman" w:eastAsia="Calibri" w:hAnsi="Times New Roman" w:cs="Times New Roman"/>
          <w:sz w:val="24"/>
          <w:szCs w:val="24"/>
          <w:lang w:val="ru-RU" w:eastAsia="ru-RU"/>
        </w:rPr>
      </w:pPr>
      <w:r w:rsidRPr="009E180D">
        <w:rPr>
          <w:rFonts w:ascii="Times New Roman" w:eastAsia="Calibri" w:hAnsi="Times New Roman" w:cs="Times New Roman"/>
          <w:b/>
          <w:sz w:val="24"/>
          <w:szCs w:val="24"/>
          <w:lang w:eastAsia="ru-RU"/>
        </w:rPr>
        <w:t>Грамматикаилексика</w:t>
      </w:r>
      <w:r w:rsidRPr="009E180D">
        <w:rPr>
          <w:rFonts w:ascii="Times New Roman" w:eastAsia="Calibri" w:hAnsi="Times New Roman" w:cs="Times New Roman"/>
          <w:sz w:val="24"/>
          <w:szCs w:val="24"/>
          <w:lang w:eastAsia="ru-RU"/>
        </w:rPr>
        <w:t xml:space="preserve">.Choose the correct form of verb. </w:t>
      </w:r>
      <w:r w:rsidRPr="009E180D">
        <w:rPr>
          <w:rFonts w:ascii="Times New Roman" w:eastAsia="Calibri" w:hAnsi="Times New Roman" w:cs="Times New Roman"/>
          <w:color w:val="000000"/>
          <w:sz w:val="24"/>
          <w:szCs w:val="24"/>
          <w:lang w:val="ru-RU" w:eastAsia="ru-RU"/>
        </w:rPr>
        <w:t>Из данных английских грамматических форм выберете ту, которую вы бы употребили при переводе следующих русских предложений.</w:t>
      </w:r>
    </w:p>
    <w:p w14:paraId="1FF04628"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1. Обычно я встаю в 7 утра.</w:t>
      </w:r>
    </w:p>
    <w:p w14:paraId="5FC02540"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get up b) am getting up c) have got up</w:t>
      </w:r>
    </w:p>
    <w:p w14:paraId="6961F558"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2. Я учу английский язык с 3 класса.</w:t>
      </w:r>
    </w:p>
    <w:p w14:paraId="6E0E1CCA"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am studying b) have been studying c) study</w:t>
      </w:r>
    </w:p>
    <w:p w14:paraId="2E7359D6"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3. Не мешай мне. Я разговариваю по телефону.</w:t>
      </w:r>
    </w:p>
    <w:p w14:paraId="1A4A2250"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speak b) am speaking c) have been speaking</w:t>
      </w:r>
    </w:p>
    <w:p w14:paraId="29131A0D"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4. Вчера в это время я готовилась к контрольной работе.</w:t>
      </w:r>
    </w:p>
    <w:p w14:paraId="5CDB2708"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prepared b) had prepared c) was preparing</w:t>
      </w:r>
    </w:p>
    <w:p w14:paraId="5E755497"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5. Том уже прочитал два журнала на немецком языке.</w:t>
      </w:r>
    </w:p>
    <w:p w14:paraId="563B1A44" w14:textId="77777777" w:rsidR="00DB1E8E" w:rsidRPr="009E180D" w:rsidRDefault="00DB1E8E" w:rsidP="00DB1E8E">
      <w:p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read b) have read c) am reading</w:t>
      </w:r>
    </w:p>
    <w:p w14:paraId="346B94BF" w14:textId="77777777" w:rsidR="00DB1E8E" w:rsidRPr="009E180D" w:rsidRDefault="00DB1E8E" w:rsidP="00DB1E8E">
      <w:pPr>
        <w:spacing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color w:val="000000"/>
          <w:sz w:val="24"/>
          <w:szCs w:val="24"/>
          <w:lang w:eastAsia="ru-RU"/>
        </w:rPr>
        <w:t>Choose the correct tense. Определивремя (Present Simple, Past Simple, Future Simple, Present Continuous, Past Continuous, Present Perfect)</w:t>
      </w:r>
    </w:p>
    <w:p w14:paraId="1E362866" w14:textId="77777777" w:rsidR="00DB1E8E" w:rsidRPr="009E180D" w:rsidRDefault="00DB1E8E" w:rsidP="00DB1E8E">
      <w:pPr>
        <w:numPr>
          <w:ilvl w:val="0"/>
          <w:numId w:val="24"/>
        </w:num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xml:space="preserve">I usually get up at 7 o'clock in the morning. </w:t>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r>
      <w:r w:rsidRPr="009E180D">
        <w:rPr>
          <w:rFonts w:ascii="Times New Roman" w:eastAsia="Times New Roman" w:hAnsi="Times New Roman" w:cs="Times New Roman"/>
          <w:color w:val="000000"/>
          <w:sz w:val="24"/>
          <w:szCs w:val="24"/>
          <w:lang w:eastAsia="ru-RU"/>
        </w:rPr>
        <w:softHyphen/>
        <w:t>__________________________</w:t>
      </w:r>
    </w:p>
    <w:p w14:paraId="1EB88FB2" w14:textId="77777777" w:rsidR="00DB1E8E" w:rsidRPr="009E180D" w:rsidRDefault="00DB1E8E" w:rsidP="00DB1E8E">
      <w:pPr>
        <w:numPr>
          <w:ilvl w:val="0"/>
          <w:numId w:val="24"/>
        </w:num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Nick is feeding his dog now.______________________________________</w:t>
      </w:r>
    </w:p>
    <w:p w14:paraId="296D73CF" w14:textId="77777777" w:rsidR="00DB1E8E" w:rsidRPr="009E180D" w:rsidRDefault="00DB1E8E" w:rsidP="00DB1E8E">
      <w:pPr>
        <w:numPr>
          <w:ilvl w:val="0"/>
          <w:numId w:val="24"/>
        </w:num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I'll go to my doctor tomorrow._____________________________________</w:t>
      </w:r>
    </w:p>
    <w:p w14:paraId="6700A55D" w14:textId="77777777" w:rsidR="00DB1E8E" w:rsidRPr="009E180D" w:rsidRDefault="00DB1E8E" w:rsidP="00DB1E8E">
      <w:pPr>
        <w:numPr>
          <w:ilvl w:val="0"/>
          <w:numId w:val="24"/>
        </w:num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My sister didn't drink coffee yesterday.______________________________</w:t>
      </w:r>
    </w:p>
    <w:p w14:paraId="1ED4C079" w14:textId="77777777" w:rsidR="00DB1E8E" w:rsidRPr="009E180D" w:rsidRDefault="00DB1E8E" w:rsidP="00DB1E8E">
      <w:pPr>
        <w:numPr>
          <w:ilvl w:val="0"/>
          <w:numId w:val="24"/>
        </w:num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My friends were doing their homework at 7 o'clock yesterday.___________</w:t>
      </w:r>
    </w:p>
    <w:p w14:paraId="62E893B5" w14:textId="77777777" w:rsidR="00DB1E8E" w:rsidRPr="009E180D" w:rsidRDefault="00DB1E8E" w:rsidP="00DB1E8E">
      <w:pPr>
        <w:numPr>
          <w:ilvl w:val="0"/>
          <w:numId w:val="24"/>
        </w:num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have already done my homework._________________________________</w:t>
      </w:r>
    </w:p>
    <w:p w14:paraId="0F7777F9" w14:textId="77777777" w:rsidR="00DB1E8E" w:rsidRPr="009E180D" w:rsidRDefault="00DB1E8E" w:rsidP="00DB1E8E">
      <w:pPr>
        <w:numPr>
          <w:ilvl w:val="0"/>
          <w:numId w:val="24"/>
        </w:num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She has just cleaned her room._____________________________________</w:t>
      </w:r>
    </w:p>
    <w:p w14:paraId="7542508A" w14:textId="77777777" w:rsidR="00DB1E8E" w:rsidRPr="009E180D" w:rsidRDefault="00DB1E8E" w:rsidP="00DB1E8E">
      <w:pPr>
        <w:numPr>
          <w:ilvl w:val="0"/>
          <w:numId w:val="22"/>
        </w:numPr>
        <w:spacing w:after="0"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b/>
          <w:sz w:val="24"/>
          <w:szCs w:val="24"/>
          <w:lang w:eastAsia="ru-RU"/>
        </w:rPr>
        <w:t>Письмо.</w:t>
      </w:r>
      <w:r w:rsidRPr="009E180D">
        <w:rPr>
          <w:rFonts w:ascii="Times New Roman" w:eastAsia="Calibri" w:hAnsi="Times New Roman" w:cs="Times New Roman"/>
          <w:sz w:val="24"/>
          <w:szCs w:val="24"/>
          <w:lang w:eastAsia="ru-RU"/>
        </w:rPr>
        <w:t xml:space="preserve"> Write the letter about your favourite school subject and why you like it.</w:t>
      </w:r>
    </w:p>
    <w:p w14:paraId="0C18AA1C" w14:textId="77777777" w:rsidR="00DB1E8E" w:rsidRPr="009E180D" w:rsidRDefault="00DB1E8E" w:rsidP="00DB1E8E">
      <w:pPr>
        <w:numPr>
          <w:ilvl w:val="0"/>
          <w:numId w:val="22"/>
        </w:numPr>
        <w:spacing w:after="0" w:line="240" w:lineRule="auto"/>
        <w:ind w:firstLine="709"/>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b/>
          <w:sz w:val="24"/>
          <w:szCs w:val="24"/>
          <w:lang w:eastAsia="ru-RU"/>
        </w:rPr>
        <w:t>Чтение.</w:t>
      </w:r>
    </w:p>
    <w:p w14:paraId="29429DE9" w14:textId="77777777" w:rsidR="00DB1E8E" w:rsidRPr="009E180D" w:rsidRDefault="00DB1E8E" w:rsidP="00DB1E8E">
      <w:pPr>
        <w:spacing w:after="0" w:line="240" w:lineRule="auto"/>
        <w:ind w:firstLine="709"/>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noProof/>
          <w:sz w:val="24"/>
          <w:szCs w:val="24"/>
          <w:lang w:val="ru-RU" w:eastAsia="ru-RU"/>
        </w:rPr>
        <w:lastRenderedPageBreak/>
        <w:drawing>
          <wp:inline distT="0" distB="0" distL="0" distR="0" wp14:anchorId="6E7F79AA" wp14:editId="2B6B5D94">
            <wp:extent cx="5943600" cy="2392045"/>
            <wp:effectExtent l="0" t="0" r="0" b="825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0">
                      <a:extLst>
                        <a:ext uri="{28A0092B-C50C-407E-A947-70E740481C1C}">
                          <a14:useLocalDpi xmlns:a14="http://schemas.microsoft.com/office/drawing/2010/main" val="0"/>
                        </a:ext>
                      </a:extLst>
                    </a:blip>
                    <a:srcRect t="19971"/>
                    <a:stretch>
                      <a:fillRect/>
                    </a:stretch>
                  </pic:blipFill>
                  <pic:spPr bwMode="auto">
                    <a:xfrm>
                      <a:off x="0" y="0"/>
                      <a:ext cx="5943600" cy="2392045"/>
                    </a:xfrm>
                    <a:prstGeom prst="rect">
                      <a:avLst/>
                    </a:prstGeom>
                    <a:noFill/>
                    <a:ln>
                      <a:noFill/>
                    </a:ln>
                  </pic:spPr>
                </pic:pic>
              </a:graphicData>
            </a:graphic>
          </wp:inline>
        </w:drawing>
      </w:r>
    </w:p>
    <w:p w14:paraId="7BB0ADC9" w14:textId="77777777" w:rsidR="00DB1E8E" w:rsidRPr="009E180D" w:rsidRDefault="00DB1E8E" w:rsidP="00DB1E8E">
      <w:pPr>
        <w:spacing w:after="0" w:line="240" w:lineRule="auto"/>
        <w:ind w:firstLine="709"/>
        <w:rPr>
          <w:rFonts w:ascii="Times New Roman" w:eastAsia="Times New Roman" w:hAnsi="Times New Roman" w:cs="Times New Roman"/>
          <w:b/>
          <w:sz w:val="24"/>
          <w:szCs w:val="24"/>
          <w:lang w:eastAsia="ru-RU"/>
        </w:rPr>
      </w:pPr>
    </w:p>
    <w:p w14:paraId="4407F66C" w14:textId="77777777" w:rsidR="00DB1E8E" w:rsidRPr="009E180D" w:rsidRDefault="00DB1E8E" w:rsidP="00DB1E8E">
      <w:pPr>
        <w:numPr>
          <w:ilvl w:val="0"/>
          <w:numId w:val="22"/>
        </w:numPr>
        <w:spacing w:after="0" w:line="240" w:lineRule="auto"/>
        <w:ind w:firstLine="709"/>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Говорение</w:t>
      </w:r>
    </w:p>
    <w:p w14:paraId="00857790"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Where did you spend your summer holidays?</w:t>
      </w:r>
    </w:p>
    <w:p w14:paraId="1B487920"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What is your favourite summer holiday activity?</w:t>
      </w:r>
    </w:p>
    <w:p w14:paraId="465B81BD"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 What school subject are you fond of?</w:t>
      </w:r>
    </w:p>
    <w:p w14:paraId="3F8D0F15"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What is your favourite after-school activity?</w:t>
      </w:r>
    </w:p>
    <w:p w14:paraId="21886B80"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Where do you spend your free time?</w:t>
      </w:r>
    </w:p>
    <w:p w14:paraId="0990E34C"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5. What life hack can you advice someone to do the homework faster?</w:t>
      </w:r>
    </w:p>
    <w:p w14:paraId="166C8D44" w14:textId="77777777" w:rsidR="00DB1E8E" w:rsidRPr="009E180D" w:rsidRDefault="00DB1E8E" w:rsidP="00DB1E8E">
      <w:pPr>
        <w:spacing w:line="240" w:lineRule="auto"/>
        <w:ind w:firstLine="709"/>
        <w:contextualSpacing/>
        <w:rPr>
          <w:rFonts w:ascii="Times New Roman" w:eastAsia="Calibri" w:hAnsi="Times New Roman" w:cs="Times New Roman"/>
          <w:b/>
          <w:sz w:val="24"/>
          <w:szCs w:val="24"/>
          <w:lang w:eastAsia="ru-RU"/>
        </w:rPr>
      </w:pPr>
    </w:p>
    <w:p w14:paraId="5D741516" w14:textId="77777777" w:rsidR="00642581" w:rsidRPr="009E180D" w:rsidRDefault="00642581">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4959CD5A"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«Внешность и характер человека»</w:t>
      </w:r>
    </w:p>
    <w:p w14:paraId="1527BFCD"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p>
    <w:p w14:paraId="30F5E79A" w14:textId="77777777" w:rsidR="00642581" w:rsidRPr="009E180D" w:rsidRDefault="00642581" w:rsidP="00642581">
      <w:pPr>
        <w:spacing w:after="0" w:line="360" w:lineRule="auto"/>
        <w:rPr>
          <w:rFonts w:ascii="Times New Roman" w:eastAsia="Times New Roman" w:hAnsi="Times New Roman" w:cs="Times New Roman"/>
          <w:b/>
          <w:bCs/>
          <w:color w:val="211E1E"/>
          <w:sz w:val="24"/>
          <w:szCs w:val="24"/>
          <w:lang w:eastAsia="ru-RU"/>
        </w:rPr>
      </w:pPr>
      <w:r w:rsidRPr="009E180D">
        <w:rPr>
          <w:rFonts w:ascii="Times New Roman" w:eastAsia="Times New Roman" w:hAnsi="Times New Roman" w:cs="Times New Roman"/>
          <w:b/>
          <w:bCs/>
          <w:color w:val="211E1E"/>
          <w:sz w:val="24"/>
          <w:szCs w:val="24"/>
          <w:lang w:eastAsia="ru-RU"/>
        </w:rPr>
        <w:t xml:space="preserve">A Underline the correct item. </w:t>
      </w:r>
    </w:p>
    <w:p w14:paraId="64C2C766" w14:textId="77777777" w:rsidR="00642581" w:rsidRPr="009E180D" w:rsidRDefault="00642581" w:rsidP="00642581">
      <w:pPr>
        <w:spacing w:after="0" w:line="36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i/>
          <w:iCs/>
          <w:color w:val="211E1E"/>
          <w:sz w:val="24"/>
          <w:szCs w:val="24"/>
          <w:lang w:eastAsia="ru-RU"/>
        </w:rPr>
        <w:t xml:space="preserve">e.g. </w:t>
      </w:r>
      <w:r w:rsidRPr="009E180D">
        <w:rPr>
          <w:rFonts w:ascii="Times New Roman" w:eastAsia="Times New Roman" w:hAnsi="Times New Roman" w:cs="Times New Roman"/>
          <w:color w:val="211E1E"/>
          <w:sz w:val="24"/>
          <w:szCs w:val="24"/>
          <w:lang w:eastAsia="ru-RU"/>
        </w:rPr>
        <w:t xml:space="preserve">Jennifer is tall and </w:t>
      </w:r>
      <w:r w:rsidRPr="009E180D">
        <w:rPr>
          <w:rFonts w:ascii="Times New Roman" w:eastAsia="Times New Roman" w:hAnsi="Times New Roman" w:cs="Times New Roman"/>
          <w:b/>
          <w:bCs/>
          <w:color w:val="211E1E"/>
          <w:sz w:val="24"/>
          <w:szCs w:val="24"/>
          <w:u w:val="single"/>
          <w:lang w:eastAsia="ru-RU"/>
        </w:rPr>
        <w:t>slim</w:t>
      </w:r>
      <w:r w:rsidRPr="009E180D">
        <w:rPr>
          <w:rFonts w:ascii="Times New Roman" w:eastAsia="Times New Roman" w:hAnsi="Times New Roman" w:cs="Times New Roman"/>
          <w:b/>
          <w:bCs/>
          <w:color w:val="211E1E"/>
          <w:sz w:val="24"/>
          <w:szCs w:val="24"/>
          <w:lang w:eastAsia="ru-RU"/>
        </w:rPr>
        <w:t>/straight</w:t>
      </w:r>
      <w:r w:rsidRPr="009E180D">
        <w:rPr>
          <w:rFonts w:ascii="Times New Roman" w:eastAsia="Times New Roman" w:hAnsi="Times New Roman" w:cs="Times New Roman"/>
          <w:color w:val="211E1E"/>
          <w:sz w:val="24"/>
          <w:szCs w:val="24"/>
          <w:lang w:eastAsia="ru-RU"/>
        </w:rPr>
        <w:t xml:space="preserve">. </w:t>
      </w:r>
    </w:p>
    <w:p w14:paraId="1F6886B3" w14:textId="77777777" w:rsidR="00642581" w:rsidRPr="009E180D" w:rsidRDefault="00642581" w:rsidP="00642581">
      <w:pPr>
        <w:spacing w:after="0" w:line="240" w:lineRule="auto"/>
        <w:rPr>
          <w:rFonts w:ascii="Times New Roman" w:hAnsi="Times New Roman" w:cs="Times New Roman"/>
          <w:b/>
          <w:sz w:val="24"/>
          <w:szCs w:val="24"/>
        </w:rPr>
      </w:pPr>
    </w:p>
    <w:tbl>
      <w:tblPr>
        <w:tblStyle w:val="ad"/>
        <w:tblW w:w="11057" w:type="dxa"/>
        <w:tblInd w:w="-714" w:type="dxa"/>
        <w:tblLook w:val="04A0" w:firstRow="1" w:lastRow="0" w:firstColumn="1" w:lastColumn="0" w:noHBand="0" w:noVBand="1"/>
      </w:tblPr>
      <w:tblGrid>
        <w:gridCol w:w="5670"/>
        <w:gridCol w:w="5387"/>
      </w:tblGrid>
      <w:tr w:rsidR="00642581" w:rsidRPr="009E180D" w14:paraId="542F88BE" w14:textId="77777777" w:rsidTr="00642581">
        <w:tc>
          <w:tcPr>
            <w:tcW w:w="5670" w:type="dxa"/>
            <w:tcBorders>
              <w:top w:val="nil"/>
              <w:left w:val="nil"/>
              <w:bottom w:val="nil"/>
              <w:right w:val="single" w:sz="4" w:space="0" w:color="auto"/>
            </w:tcBorders>
            <w:hideMark/>
          </w:tcPr>
          <w:p w14:paraId="0804310F" w14:textId="77777777" w:rsidR="00642581" w:rsidRPr="009E180D" w:rsidRDefault="00642581">
            <w:pPr>
              <w:pStyle w:val="aff1"/>
              <w:rPr>
                <w:lang w:val="en-US" w:eastAsia="en-US"/>
              </w:rPr>
            </w:pPr>
            <w:r w:rsidRPr="009E180D">
              <w:rPr>
                <w:b/>
                <w:bCs/>
                <w:color w:val="211E1E"/>
                <w:lang w:val="en-US" w:eastAsia="en-US"/>
              </w:rPr>
              <w:t>1  </w:t>
            </w:r>
            <w:r w:rsidRPr="009E180D">
              <w:rPr>
                <w:color w:val="211E1E"/>
                <w:lang w:val="en-US" w:eastAsia="en-US"/>
              </w:rPr>
              <w:t xml:space="preserve">John is the young boy with the </w:t>
            </w:r>
            <w:r w:rsidRPr="009E180D">
              <w:rPr>
                <w:b/>
                <w:bCs/>
                <w:color w:val="211E1E"/>
                <w:lang w:val="en-US" w:eastAsia="en-US"/>
              </w:rPr>
              <w:t xml:space="preserve">spiky/skinny </w:t>
            </w:r>
            <w:r w:rsidRPr="009E180D">
              <w:rPr>
                <w:color w:val="211E1E"/>
                <w:lang w:val="en-US" w:eastAsia="en-US"/>
              </w:rPr>
              <w:t xml:space="preserve">blond hair. </w:t>
            </w:r>
          </w:p>
          <w:p w14:paraId="23DAD07C" w14:textId="77777777" w:rsidR="00642581" w:rsidRPr="009E180D" w:rsidRDefault="00642581">
            <w:pPr>
              <w:pStyle w:val="aff1"/>
              <w:rPr>
                <w:lang w:val="en-US" w:eastAsia="en-US"/>
              </w:rPr>
            </w:pPr>
            <w:r w:rsidRPr="009E180D">
              <w:rPr>
                <w:b/>
                <w:bCs/>
                <w:color w:val="211E1E"/>
                <w:lang w:val="en-US" w:eastAsia="en-US"/>
              </w:rPr>
              <w:t>2  </w:t>
            </w:r>
            <w:r w:rsidRPr="009E180D">
              <w:rPr>
                <w:color w:val="211E1E"/>
                <w:lang w:val="en-US" w:eastAsia="en-US"/>
              </w:rPr>
              <w:t xml:space="preserve">Mum and Dad both have dark </w:t>
            </w:r>
            <w:r w:rsidRPr="009E180D">
              <w:rPr>
                <w:b/>
                <w:bCs/>
                <w:color w:val="211E1E"/>
                <w:lang w:val="en-US" w:eastAsia="en-US"/>
              </w:rPr>
              <w:t>appearances/tans</w:t>
            </w:r>
            <w:r w:rsidRPr="009E180D">
              <w:rPr>
                <w:color w:val="211E1E"/>
                <w:lang w:val="en-US" w:eastAsia="en-US"/>
              </w:rPr>
              <w:t xml:space="preserve">. </w:t>
            </w:r>
          </w:p>
          <w:p w14:paraId="1C7CFC31" w14:textId="77777777" w:rsidR="00642581" w:rsidRPr="009E180D" w:rsidRDefault="00642581">
            <w:pPr>
              <w:pStyle w:val="aff1"/>
              <w:rPr>
                <w:lang w:val="en-US" w:eastAsia="en-US"/>
              </w:rPr>
            </w:pPr>
            <w:r w:rsidRPr="009E180D">
              <w:rPr>
                <w:b/>
                <w:bCs/>
                <w:color w:val="211E1E"/>
                <w:lang w:val="en-US" w:eastAsia="en-US"/>
              </w:rPr>
              <w:t>3  </w:t>
            </w:r>
            <w:r w:rsidRPr="009E180D">
              <w:rPr>
                <w:color w:val="211E1E"/>
                <w:lang w:val="en-US" w:eastAsia="en-US"/>
              </w:rPr>
              <w:t xml:space="preserve">Justin and Julian are both </w:t>
            </w:r>
            <w:r w:rsidRPr="009E180D">
              <w:rPr>
                <w:b/>
                <w:bCs/>
                <w:color w:val="211E1E"/>
                <w:lang w:val="en-US" w:eastAsia="en-US"/>
              </w:rPr>
              <w:t>well-build/well-built</w:t>
            </w:r>
            <w:r w:rsidRPr="009E180D">
              <w:rPr>
                <w:color w:val="211E1E"/>
                <w:lang w:val="en-US" w:eastAsia="en-US"/>
              </w:rPr>
              <w:t xml:space="preserve">. </w:t>
            </w:r>
          </w:p>
          <w:p w14:paraId="01E3A0CC" w14:textId="77777777" w:rsidR="00642581" w:rsidRPr="009E180D" w:rsidRDefault="00642581">
            <w:pPr>
              <w:pStyle w:val="aff1"/>
              <w:rPr>
                <w:lang w:val="en-US" w:eastAsia="en-US"/>
              </w:rPr>
            </w:pPr>
            <w:r w:rsidRPr="009E180D">
              <w:rPr>
                <w:b/>
                <w:bCs/>
                <w:color w:val="211E1E"/>
                <w:lang w:val="en-US" w:eastAsia="en-US"/>
              </w:rPr>
              <w:t>4  </w:t>
            </w:r>
            <w:r w:rsidRPr="009E180D">
              <w:rPr>
                <w:color w:val="211E1E"/>
                <w:lang w:val="en-US" w:eastAsia="en-US"/>
              </w:rPr>
              <w:t xml:space="preserve">Claudia has a pretty face with brown, wavy </w:t>
            </w:r>
            <w:r w:rsidRPr="009E180D">
              <w:rPr>
                <w:b/>
                <w:bCs/>
                <w:color w:val="211E1E"/>
                <w:lang w:val="en-US" w:eastAsia="en-US"/>
              </w:rPr>
              <w:t>eyes/hair</w:t>
            </w:r>
            <w:r w:rsidRPr="009E180D">
              <w:rPr>
                <w:color w:val="211E1E"/>
                <w:lang w:val="en-US" w:eastAsia="en-US"/>
              </w:rPr>
              <w:t xml:space="preserve">. </w:t>
            </w:r>
          </w:p>
        </w:tc>
        <w:tc>
          <w:tcPr>
            <w:tcW w:w="5387" w:type="dxa"/>
            <w:tcBorders>
              <w:top w:val="nil"/>
              <w:left w:val="single" w:sz="4" w:space="0" w:color="auto"/>
              <w:bottom w:val="nil"/>
              <w:right w:val="nil"/>
            </w:tcBorders>
            <w:hideMark/>
          </w:tcPr>
          <w:p w14:paraId="149C600B" w14:textId="77777777" w:rsidR="00642581" w:rsidRPr="009E180D" w:rsidRDefault="00642581">
            <w:pPr>
              <w:pStyle w:val="aff1"/>
              <w:spacing w:before="0" w:beforeAutospacing="0" w:after="0" w:afterAutospacing="0" w:line="360" w:lineRule="auto"/>
              <w:rPr>
                <w:color w:val="211E1E"/>
                <w:lang w:val="en-US" w:eastAsia="en-US"/>
              </w:rPr>
            </w:pPr>
            <w:r w:rsidRPr="009E180D">
              <w:rPr>
                <w:b/>
                <w:bCs/>
                <w:color w:val="211E1E"/>
                <w:lang w:val="en-US" w:eastAsia="en-US"/>
              </w:rPr>
              <w:t xml:space="preserve">5 </w:t>
            </w:r>
            <w:r w:rsidRPr="009E180D">
              <w:rPr>
                <w:color w:val="211E1E"/>
                <w:lang w:val="en-US" w:eastAsia="en-US"/>
              </w:rPr>
              <w:t xml:space="preserve">My baby sister has cute </w:t>
            </w:r>
            <w:r w:rsidRPr="009E180D">
              <w:rPr>
                <w:b/>
                <w:bCs/>
                <w:color w:val="211E1E"/>
                <w:lang w:val="en-US" w:eastAsia="en-US"/>
              </w:rPr>
              <w:t>pigtails/face</w:t>
            </w:r>
            <w:r w:rsidRPr="009E180D">
              <w:rPr>
                <w:color w:val="211E1E"/>
                <w:lang w:val="en-US" w:eastAsia="en-US"/>
              </w:rPr>
              <w:t>.</w:t>
            </w:r>
            <w:r w:rsidRPr="009E180D">
              <w:rPr>
                <w:color w:val="211E1E"/>
                <w:lang w:val="en-US" w:eastAsia="en-US"/>
              </w:rPr>
              <w:br/>
            </w:r>
            <w:r w:rsidRPr="009E180D">
              <w:rPr>
                <w:b/>
                <w:bCs/>
                <w:color w:val="211E1E"/>
                <w:lang w:val="en-US" w:eastAsia="en-US"/>
              </w:rPr>
              <w:t xml:space="preserve">6 </w:t>
            </w:r>
            <w:r w:rsidRPr="009E180D">
              <w:rPr>
                <w:color w:val="211E1E"/>
                <w:lang w:val="en-US" w:eastAsia="en-US"/>
              </w:rPr>
              <w:t xml:space="preserve">My brother has </w:t>
            </w:r>
            <w:r w:rsidRPr="009E180D">
              <w:rPr>
                <w:b/>
                <w:bCs/>
                <w:color w:val="211E1E"/>
                <w:lang w:val="en-US" w:eastAsia="en-US"/>
              </w:rPr>
              <w:t xml:space="preserve">long/big </w:t>
            </w:r>
            <w:r w:rsidRPr="009E180D">
              <w:rPr>
                <w:color w:val="211E1E"/>
                <w:lang w:val="en-US" w:eastAsia="en-US"/>
              </w:rPr>
              <w:t>hair.</w:t>
            </w:r>
            <w:r w:rsidRPr="009E180D">
              <w:rPr>
                <w:color w:val="211E1E"/>
                <w:lang w:val="en-US" w:eastAsia="en-US"/>
              </w:rPr>
              <w:br/>
            </w:r>
            <w:r w:rsidRPr="009E180D">
              <w:rPr>
                <w:b/>
                <w:bCs/>
                <w:color w:val="211E1E"/>
                <w:lang w:val="en-US" w:eastAsia="en-US"/>
              </w:rPr>
              <w:t xml:space="preserve">7 </w:t>
            </w:r>
            <w:r w:rsidRPr="009E180D">
              <w:rPr>
                <w:color w:val="211E1E"/>
                <w:lang w:val="en-US" w:eastAsia="en-US"/>
              </w:rPr>
              <w:t xml:space="preserve">My uncle is really tall with a </w:t>
            </w:r>
            <w:r w:rsidRPr="009E180D">
              <w:rPr>
                <w:b/>
                <w:bCs/>
                <w:color w:val="211E1E"/>
                <w:lang w:val="en-US" w:eastAsia="en-US"/>
              </w:rPr>
              <w:t>moustache/hair</w:t>
            </w:r>
            <w:r w:rsidRPr="009E180D">
              <w:rPr>
                <w:color w:val="211E1E"/>
                <w:lang w:val="en-US" w:eastAsia="en-US"/>
              </w:rPr>
              <w:t xml:space="preserve">. </w:t>
            </w:r>
          </w:p>
          <w:p w14:paraId="4E1D46BC" w14:textId="77777777" w:rsidR="00642581" w:rsidRPr="009E180D" w:rsidRDefault="00642581">
            <w:pPr>
              <w:pStyle w:val="aff1"/>
              <w:spacing w:before="0" w:beforeAutospacing="0" w:after="0" w:afterAutospacing="0" w:line="360" w:lineRule="auto"/>
              <w:rPr>
                <w:lang w:val="en-US" w:eastAsia="en-US"/>
              </w:rPr>
            </w:pPr>
            <w:r w:rsidRPr="009E180D">
              <w:rPr>
                <w:b/>
                <w:bCs/>
                <w:color w:val="211E1E"/>
                <w:lang w:val="en-US" w:eastAsia="en-US"/>
              </w:rPr>
              <w:t xml:space="preserve">8 </w:t>
            </w:r>
            <w:r w:rsidRPr="009E180D">
              <w:rPr>
                <w:color w:val="211E1E"/>
                <w:lang w:val="en-US" w:eastAsia="en-US"/>
              </w:rPr>
              <w:t xml:space="preserve">Adam has </w:t>
            </w:r>
            <w:r w:rsidRPr="009E180D">
              <w:rPr>
                <w:b/>
                <w:bCs/>
                <w:color w:val="211E1E"/>
                <w:lang w:val="en-US" w:eastAsia="en-US"/>
              </w:rPr>
              <w:t xml:space="preserve">freckles/beard </w:t>
            </w:r>
            <w:r w:rsidRPr="009E180D">
              <w:rPr>
                <w:color w:val="211E1E"/>
                <w:lang w:val="en-US" w:eastAsia="en-US"/>
              </w:rPr>
              <w:t>on his face.</w:t>
            </w:r>
            <w:r w:rsidRPr="009E180D">
              <w:rPr>
                <w:color w:val="211E1E"/>
                <w:lang w:val="en-US" w:eastAsia="en-US"/>
              </w:rPr>
              <w:br/>
            </w:r>
            <w:r w:rsidRPr="009E180D">
              <w:rPr>
                <w:b/>
                <w:bCs/>
                <w:color w:val="211E1E"/>
                <w:lang w:val="en-US" w:eastAsia="en-US"/>
              </w:rPr>
              <w:t xml:space="preserve">9 </w:t>
            </w:r>
            <w:r w:rsidRPr="009E180D">
              <w:rPr>
                <w:color w:val="211E1E"/>
                <w:lang w:val="en-US" w:eastAsia="en-US"/>
              </w:rPr>
              <w:t xml:space="preserve">My hair is </w:t>
            </w:r>
            <w:r w:rsidRPr="009E180D">
              <w:rPr>
                <w:b/>
                <w:bCs/>
                <w:color w:val="211E1E"/>
                <w:lang w:val="en-US" w:eastAsia="en-US"/>
              </w:rPr>
              <w:t>shoulder-length/tall</w:t>
            </w:r>
            <w:r w:rsidRPr="009E180D">
              <w:rPr>
                <w:color w:val="211E1E"/>
                <w:lang w:val="en-US" w:eastAsia="en-US"/>
              </w:rPr>
              <w:t>.</w:t>
            </w:r>
            <w:r w:rsidRPr="009E180D">
              <w:rPr>
                <w:color w:val="211E1E"/>
                <w:lang w:val="en-US" w:eastAsia="en-US"/>
              </w:rPr>
              <w:br/>
            </w:r>
            <w:r w:rsidRPr="009E180D">
              <w:rPr>
                <w:b/>
                <w:bCs/>
                <w:color w:val="211E1E"/>
                <w:lang w:val="en-US" w:eastAsia="en-US"/>
              </w:rPr>
              <w:t xml:space="preserve">10 </w:t>
            </w:r>
            <w:r w:rsidRPr="009E180D">
              <w:rPr>
                <w:color w:val="211E1E"/>
                <w:lang w:val="en-US" w:eastAsia="en-US"/>
              </w:rPr>
              <w:t xml:space="preserve">You have green eyes and </w:t>
            </w:r>
            <w:r w:rsidRPr="009E180D">
              <w:rPr>
                <w:b/>
                <w:bCs/>
                <w:color w:val="211E1E"/>
                <w:lang w:val="en-US" w:eastAsia="en-US"/>
              </w:rPr>
              <w:t xml:space="preserve">curly/round </w:t>
            </w:r>
            <w:r w:rsidRPr="009E180D">
              <w:rPr>
                <w:color w:val="211E1E"/>
                <w:lang w:val="en-US" w:eastAsia="en-US"/>
              </w:rPr>
              <w:t xml:space="preserve">blond hair. </w:t>
            </w:r>
          </w:p>
        </w:tc>
      </w:tr>
    </w:tbl>
    <w:p w14:paraId="3E9DB0D3" w14:textId="77777777" w:rsidR="00642581" w:rsidRPr="009E180D" w:rsidRDefault="00642581" w:rsidP="00642581">
      <w:pPr>
        <w:spacing w:after="0" w:line="240" w:lineRule="auto"/>
        <w:rPr>
          <w:rFonts w:ascii="Times New Roman" w:hAnsi="Times New Roman" w:cs="Times New Roman"/>
          <w:b/>
          <w:sz w:val="24"/>
          <w:szCs w:val="24"/>
          <w:lang w:val="ru-RU"/>
        </w:rPr>
      </w:pPr>
    </w:p>
    <w:p w14:paraId="42955349" w14:textId="77777777" w:rsidR="00642581" w:rsidRPr="009E180D" w:rsidRDefault="00642581" w:rsidP="00642581">
      <w:pPr>
        <w:pStyle w:val="aff1"/>
        <w:shd w:val="clear" w:color="auto" w:fill="FFFFFF"/>
        <w:spacing w:before="0" w:beforeAutospacing="0" w:after="0" w:afterAutospacing="0" w:line="360" w:lineRule="auto"/>
        <w:rPr>
          <w:b/>
          <w:bCs/>
          <w:color w:val="211E1E"/>
          <w:lang w:val="en-US"/>
        </w:rPr>
      </w:pPr>
      <w:r w:rsidRPr="009E180D">
        <w:rPr>
          <w:b/>
          <w:bCs/>
          <w:color w:val="211E1E"/>
          <w:lang w:val="en-US"/>
        </w:rPr>
        <w:t xml:space="preserve">B Complete the sentences using the correct form of the word. </w:t>
      </w:r>
    </w:p>
    <w:p w14:paraId="75A9000B" w14:textId="77777777" w:rsidR="00642581" w:rsidRPr="009E180D" w:rsidRDefault="00642581" w:rsidP="00642581">
      <w:pPr>
        <w:pStyle w:val="aff1"/>
        <w:shd w:val="clear" w:color="auto" w:fill="FFFFFF"/>
        <w:spacing w:before="0" w:beforeAutospacing="0" w:after="0" w:afterAutospacing="0" w:line="360" w:lineRule="auto"/>
        <w:rPr>
          <w:lang w:val="en-US"/>
        </w:rPr>
      </w:pPr>
      <w:r w:rsidRPr="009E180D">
        <w:rPr>
          <w:i/>
          <w:iCs/>
          <w:color w:val="211E1E"/>
          <w:lang w:val="en-US"/>
        </w:rPr>
        <w:t xml:space="preserve">e.g. </w:t>
      </w:r>
      <w:r w:rsidRPr="009E180D">
        <w:rPr>
          <w:color w:val="211E1E"/>
          <w:lang w:val="en-US"/>
        </w:rPr>
        <w:t xml:space="preserve">I thought the film was really </w:t>
      </w:r>
      <w:r w:rsidRPr="009E180D">
        <w:rPr>
          <w:i/>
          <w:iCs/>
          <w:color w:val="211E1E"/>
          <w:lang w:val="en-US"/>
        </w:rPr>
        <w:t xml:space="preserve">disappointing. </w:t>
      </w:r>
      <w:r w:rsidRPr="009E180D">
        <w:rPr>
          <w:b/>
          <w:bCs/>
          <w:color w:val="211E1E"/>
          <w:lang w:val="en-US"/>
        </w:rPr>
        <w:t xml:space="preserve">(disappoint) </w:t>
      </w:r>
    </w:p>
    <w:p w14:paraId="6F738EBE" w14:textId="77777777" w:rsidR="00642581" w:rsidRPr="009E180D" w:rsidRDefault="00642581" w:rsidP="00642581">
      <w:pPr>
        <w:spacing w:after="0" w:line="240" w:lineRule="auto"/>
        <w:rPr>
          <w:rFonts w:ascii="Times New Roman" w:hAnsi="Times New Roman" w:cs="Times New Roman"/>
          <w:b/>
          <w:sz w:val="24"/>
          <w:szCs w:val="24"/>
        </w:rPr>
      </w:pPr>
    </w:p>
    <w:tbl>
      <w:tblPr>
        <w:tblStyle w:val="ad"/>
        <w:tblW w:w="11341" w:type="dxa"/>
        <w:tblInd w:w="-856" w:type="dxa"/>
        <w:tblLook w:val="04A0" w:firstRow="1" w:lastRow="0" w:firstColumn="1" w:lastColumn="0" w:noHBand="0" w:noVBand="1"/>
      </w:tblPr>
      <w:tblGrid>
        <w:gridCol w:w="5812"/>
        <w:gridCol w:w="5529"/>
      </w:tblGrid>
      <w:tr w:rsidR="00642581" w:rsidRPr="009E180D" w14:paraId="6B9BE2F2" w14:textId="77777777" w:rsidTr="00642581">
        <w:tc>
          <w:tcPr>
            <w:tcW w:w="5812" w:type="dxa"/>
            <w:tcBorders>
              <w:top w:val="nil"/>
              <w:left w:val="nil"/>
              <w:bottom w:val="nil"/>
              <w:right w:val="single" w:sz="4" w:space="0" w:color="auto"/>
            </w:tcBorders>
            <w:hideMark/>
          </w:tcPr>
          <w:p w14:paraId="3F380CD4" w14:textId="77777777" w:rsidR="00642581" w:rsidRPr="009E180D" w:rsidRDefault="00642581">
            <w:pPr>
              <w:pStyle w:val="aff1"/>
              <w:ind w:left="174"/>
              <w:rPr>
                <w:lang w:val="en-US" w:eastAsia="en-US"/>
              </w:rPr>
            </w:pPr>
            <w:r w:rsidRPr="009E180D">
              <w:rPr>
                <w:b/>
                <w:bCs/>
                <w:color w:val="211E1E"/>
                <w:lang w:val="en-US" w:eastAsia="en-US"/>
              </w:rPr>
              <w:t>1  </w:t>
            </w:r>
            <w:r w:rsidRPr="009E180D">
              <w:rPr>
                <w:color w:val="211E1E"/>
                <w:lang w:val="en-US" w:eastAsia="en-US"/>
              </w:rPr>
              <w:t xml:space="preserve">I found the book really ........................................... . </w:t>
            </w:r>
            <w:r w:rsidRPr="009E180D">
              <w:rPr>
                <w:b/>
                <w:bCs/>
                <w:color w:val="211E1E"/>
                <w:lang w:val="en-US" w:eastAsia="en-US"/>
              </w:rPr>
              <w:t xml:space="preserve">(bore) </w:t>
            </w:r>
          </w:p>
          <w:p w14:paraId="6450F9F4" w14:textId="77777777" w:rsidR="00642581" w:rsidRPr="009E180D" w:rsidRDefault="00642581">
            <w:pPr>
              <w:pStyle w:val="aff1"/>
              <w:ind w:left="174"/>
              <w:rPr>
                <w:lang w:val="en-US" w:eastAsia="en-US"/>
              </w:rPr>
            </w:pPr>
            <w:r w:rsidRPr="009E180D">
              <w:rPr>
                <w:b/>
                <w:bCs/>
                <w:color w:val="211E1E"/>
                <w:lang w:val="en-US" w:eastAsia="en-US"/>
              </w:rPr>
              <w:t>2  </w:t>
            </w:r>
            <w:r w:rsidRPr="009E180D">
              <w:rPr>
                <w:color w:val="211E1E"/>
                <w:lang w:val="en-US" w:eastAsia="en-US"/>
              </w:rPr>
              <w:t xml:space="preserve">Dad said he was really ..................................... in us. </w:t>
            </w:r>
            <w:r w:rsidRPr="009E180D">
              <w:rPr>
                <w:b/>
                <w:bCs/>
                <w:color w:val="211E1E"/>
                <w:lang w:val="en-US" w:eastAsia="en-US"/>
              </w:rPr>
              <w:t xml:space="preserve">(disappoint) </w:t>
            </w:r>
          </w:p>
          <w:p w14:paraId="1191F6C9" w14:textId="77777777" w:rsidR="00642581" w:rsidRPr="009E180D" w:rsidRDefault="00642581">
            <w:pPr>
              <w:pStyle w:val="aff1"/>
              <w:ind w:left="174"/>
              <w:rPr>
                <w:lang w:val="en-US" w:eastAsia="en-US"/>
              </w:rPr>
            </w:pPr>
            <w:r w:rsidRPr="009E180D">
              <w:rPr>
                <w:b/>
                <w:bCs/>
                <w:color w:val="211E1E"/>
                <w:lang w:val="en-US" w:eastAsia="en-US"/>
              </w:rPr>
              <w:t>3  </w:t>
            </w:r>
            <w:r w:rsidRPr="009E180D">
              <w:rPr>
                <w:color w:val="211E1E"/>
                <w:lang w:val="en-US" w:eastAsia="en-US"/>
              </w:rPr>
              <w:t xml:space="preserve">The lesson was really .............................................. . </w:t>
            </w:r>
            <w:r w:rsidRPr="009E180D">
              <w:rPr>
                <w:b/>
                <w:bCs/>
                <w:color w:val="211E1E"/>
                <w:lang w:val="en-US" w:eastAsia="en-US"/>
              </w:rPr>
              <w:t xml:space="preserve">(interest) </w:t>
            </w:r>
          </w:p>
        </w:tc>
        <w:tc>
          <w:tcPr>
            <w:tcW w:w="5529" w:type="dxa"/>
            <w:tcBorders>
              <w:top w:val="nil"/>
              <w:left w:val="single" w:sz="4" w:space="0" w:color="auto"/>
              <w:bottom w:val="nil"/>
              <w:right w:val="nil"/>
            </w:tcBorders>
          </w:tcPr>
          <w:p w14:paraId="27B53B23" w14:textId="77777777" w:rsidR="00642581" w:rsidRPr="009E180D" w:rsidRDefault="00642581">
            <w:pPr>
              <w:pStyle w:val="aff1"/>
              <w:rPr>
                <w:lang w:val="en-US" w:eastAsia="en-US"/>
              </w:rPr>
            </w:pPr>
            <w:r w:rsidRPr="009E180D">
              <w:rPr>
                <w:b/>
                <w:bCs/>
                <w:color w:val="211E1E"/>
                <w:lang w:val="en-US" w:eastAsia="en-US"/>
              </w:rPr>
              <w:t xml:space="preserve">4 </w:t>
            </w:r>
            <w:r w:rsidRPr="009E180D">
              <w:rPr>
                <w:color w:val="211E1E"/>
                <w:lang w:val="en-US" w:eastAsia="en-US"/>
              </w:rPr>
              <w:t xml:space="preserve">Jane is always ......................................... after work. </w:t>
            </w:r>
            <w:r w:rsidRPr="009E180D">
              <w:rPr>
                <w:b/>
                <w:bCs/>
                <w:color w:val="211E1E"/>
                <w:lang w:val="en-US" w:eastAsia="en-US"/>
              </w:rPr>
              <w:t xml:space="preserve">(tire) </w:t>
            </w:r>
          </w:p>
          <w:p w14:paraId="6EAA7771" w14:textId="77777777" w:rsidR="00642581" w:rsidRPr="009E180D" w:rsidRDefault="00642581">
            <w:pPr>
              <w:pStyle w:val="aff1"/>
              <w:rPr>
                <w:lang w:val="en-US" w:eastAsia="en-US"/>
              </w:rPr>
            </w:pPr>
            <w:r w:rsidRPr="009E180D">
              <w:rPr>
                <w:b/>
                <w:bCs/>
                <w:color w:val="211E1E"/>
                <w:lang w:val="en-US" w:eastAsia="en-US"/>
              </w:rPr>
              <w:t xml:space="preserve">5 </w:t>
            </w:r>
            <w:r w:rsidRPr="009E180D">
              <w:rPr>
                <w:color w:val="211E1E"/>
                <w:lang w:val="en-US" w:eastAsia="en-US"/>
              </w:rPr>
              <w:t xml:space="preserve">Jack is ..................................................... of spiders. </w:t>
            </w:r>
            <w:r w:rsidRPr="009E180D">
              <w:rPr>
                <w:b/>
                <w:bCs/>
                <w:color w:val="211E1E"/>
                <w:lang w:val="en-US" w:eastAsia="en-US"/>
              </w:rPr>
              <w:t xml:space="preserve">(scare) </w:t>
            </w:r>
          </w:p>
          <w:p w14:paraId="1CB52011" w14:textId="77777777" w:rsidR="00642581" w:rsidRPr="009E180D" w:rsidRDefault="00642581">
            <w:pPr>
              <w:spacing w:after="0" w:line="240" w:lineRule="auto"/>
              <w:rPr>
                <w:rFonts w:ascii="Times New Roman" w:hAnsi="Times New Roman" w:cs="Times New Roman"/>
                <w:b/>
                <w:sz w:val="24"/>
                <w:szCs w:val="24"/>
              </w:rPr>
            </w:pPr>
          </w:p>
        </w:tc>
      </w:tr>
    </w:tbl>
    <w:p w14:paraId="565E55A6" w14:textId="77777777" w:rsidR="00642581" w:rsidRPr="009E180D" w:rsidRDefault="00642581" w:rsidP="00642581">
      <w:pPr>
        <w:spacing w:after="0" w:line="240" w:lineRule="auto"/>
        <w:rPr>
          <w:rFonts w:ascii="Times New Roman" w:eastAsia="Times New Roman" w:hAnsi="Times New Roman" w:cs="Times New Roman"/>
          <w:sz w:val="24"/>
          <w:szCs w:val="24"/>
          <w:lang w:val="ru-RU" w:eastAsia="ru-RU"/>
        </w:rPr>
      </w:pPr>
    </w:p>
    <w:p w14:paraId="7C08A555" w14:textId="77777777" w:rsidR="00642581" w:rsidRPr="009E180D" w:rsidRDefault="00642581" w:rsidP="00642581">
      <w:pPr>
        <w:pStyle w:val="aff1"/>
        <w:shd w:val="clear" w:color="auto" w:fill="FFFFFF"/>
        <w:spacing w:before="0" w:beforeAutospacing="0" w:after="0" w:afterAutospacing="0" w:line="360" w:lineRule="auto"/>
        <w:rPr>
          <w:lang w:val="en-US"/>
        </w:rPr>
      </w:pPr>
      <w:r w:rsidRPr="009E180D">
        <w:rPr>
          <w:b/>
          <w:bCs/>
          <w:color w:val="211E1E"/>
          <w:lang w:val="en-US"/>
        </w:rPr>
        <w:t xml:space="preserve">C Put the adjectives into the correct order to complete the phrases. </w:t>
      </w:r>
    </w:p>
    <w:p w14:paraId="72BB9A86" w14:textId="77777777" w:rsidR="00642581" w:rsidRPr="009E180D" w:rsidRDefault="00642581" w:rsidP="00642581">
      <w:pPr>
        <w:pStyle w:val="aff1"/>
        <w:shd w:val="clear" w:color="auto" w:fill="FFFFFF"/>
        <w:spacing w:before="0" w:beforeAutospacing="0" w:after="0" w:afterAutospacing="0" w:line="360" w:lineRule="auto"/>
        <w:rPr>
          <w:lang w:val="en-US"/>
        </w:rPr>
      </w:pPr>
      <w:r w:rsidRPr="009E180D">
        <w:rPr>
          <w:i/>
          <w:iCs/>
          <w:color w:val="211E1E"/>
          <w:lang w:val="en-US"/>
        </w:rPr>
        <w:t xml:space="preserve">e.g. </w:t>
      </w:r>
      <w:r w:rsidRPr="009E180D">
        <w:rPr>
          <w:b/>
          <w:bCs/>
          <w:color w:val="211E1E"/>
          <w:lang w:val="en-US"/>
        </w:rPr>
        <w:t xml:space="preserve">• </w:t>
      </w:r>
      <w:r w:rsidRPr="009E180D">
        <w:rPr>
          <w:color w:val="211E1E"/>
          <w:lang w:val="en-US"/>
        </w:rPr>
        <w:t xml:space="preserve">young </w:t>
      </w:r>
      <w:r w:rsidRPr="009E180D">
        <w:rPr>
          <w:b/>
          <w:bCs/>
          <w:color w:val="211E1E"/>
          <w:lang w:val="en-US"/>
        </w:rPr>
        <w:t xml:space="preserve">  • </w:t>
      </w:r>
      <w:r w:rsidRPr="009E180D">
        <w:rPr>
          <w:color w:val="211E1E"/>
          <w:lang w:val="en-US"/>
        </w:rPr>
        <w:t xml:space="preserve">excellent </w:t>
      </w:r>
      <w:r w:rsidRPr="009E180D">
        <w:rPr>
          <w:b/>
          <w:bCs/>
          <w:color w:val="211E1E"/>
          <w:lang w:val="en-US"/>
        </w:rPr>
        <w:t xml:space="preserve">  • </w:t>
      </w:r>
      <w:r w:rsidRPr="009E180D">
        <w:rPr>
          <w:color w:val="211E1E"/>
          <w:lang w:val="en-US"/>
        </w:rPr>
        <w:t>American</w:t>
      </w:r>
      <w:r w:rsidRPr="009E180D">
        <w:rPr>
          <w:color w:val="211E1E"/>
          <w:lang w:val="en-US"/>
        </w:rPr>
        <w:br/>
        <w:t xml:space="preserve">an </w:t>
      </w:r>
      <w:r w:rsidRPr="009E180D">
        <w:rPr>
          <w:i/>
          <w:iCs/>
          <w:color w:val="211E1E"/>
          <w:lang w:val="en-US"/>
        </w:rPr>
        <w:t xml:space="preserve">excellent, young, American </w:t>
      </w:r>
      <w:r w:rsidRPr="009E180D">
        <w:rPr>
          <w:color w:val="211E1E"/>
          <w:lang w:val="en-US"/>
        </w:rPr>
        <w:t xml:space="preserve">skateboarder </w:t>
      </w:r>
    </w:p>
    <w:tbl>
      <w:tblPr>
        <w:tblStyle w:val="ad"/>
        <w:tblW w:w="11057" w:type="dxa"/>
        <w:tblInd w:w="-714" w:type="dxa"/>
        <w:tblLook w:val="04A0" w:firstRow="1" w:lastRow="0" w:firstColumn="1" w:lastColumn="0" w:noHBand="0" w:noVBand="1"/>
      </w:tblPr>
      <w:tblGrid>
        <w:gridCol w:w="5670"/>
        <w:gridCol w:w="5387"/>
      </w:tblGrid>
      <w:tr w:rsidR="00642581" w:rsidRPr="009E180D" w14:paraId="749C9210" w14:textId="77777777" w:rsidTr="00642581">
        <w:tc>
          <w:tcPr>
            <w:tcW w:w="5670" w:type="dxa"/>
            <w:tcBorders>
              <w:top w:val="nil"/>
              <w:left w:val="nil"/>
              <w:bottom w:val="nil"/>
              <w:right w:val="single" w:sz="4" w:space="0" w:color="auto"/>
            </w:tcBorders>
            <w:hideMark/>
          </w:tcPr>
          <w:p w14:paraId="2223EF35" w14:textId="77777777" w:rsidR="00642581" w:rsidRPr="009E180D" w:rsidRDefault="00642581">
            <w:pPr>
              <w:pStyle w:val="aff1"/>
              <w:spacing w:before="0" w:beforeAutospacing="0" w:after="0" w:afterAutospacing="0" w:line="480" w:lineRule="auto"/>
              <w:ind w:left="425"/>
              <w:rPr>
                <w:lang w:val="en-US" w:eastAsia="en-US"/>
              </w:rPr>
            </w:pPr>
            <w:r w:rsidRPr="009E180D">
              <w:rPr>
                <w:b/>
                <w:bCs/>
                <w:color w:val="211E1E"/>
                <w:lang w:val="en-US" w:eastAsia="en-US"/>
              </w:rPr>
              <w:t xml:space="preserve">1   • </w:t>
            </w:r>
            <w:r w:rsidRPr="009E180D">
              <w:rPr>
                <w:color w:val="211E1E"/>
                <w:lang w:val="en-US" w:eastAsia="en-US"/>
              </w:rPr>
              <w:t xml:space="preserve">British  </w:t>
            </w:r>
            <w:r w:rsidRPr="009E180D">
              <w:rPr>
                <w:b/>
                <w:bCs/>
                <w:color w:val="211E1E"/>
                <w:lang w:val="en-US" w:eastAsia="en-US"/>
              </w:rPr>
              <w:t xml:space="preserve">• </w:t>
            </w:r>
            <w:r w:rsidRPr="009E180D">
              <w:rPr>
                <w:color w:val="211E1E"/>
                <w:lang w:val="en-US" w:eastAsia="en-US"/>
              </w:rPr>
              <w:t xml:space="preserve">funny  </w:t>
            </w:r>
            <w:r w:rsidRPr="009E180D">
              <w:rPr>
                <w:b/>
                <w:bCs/>
                <w:color w:val="211E1E"/>
                <w:lang w:val="en-US" w:eastAsia="en-US"/>
              </w:rPr>
              <w:t xml:space="preserve">• </w:t>
            </w:r>
            <w:r w:rsidRPr="009E180D">
              <w:rPr>
                <w:color w:val="211E1E"/>
                <w:lang w:val="en-US" w:eastAsia="en-US"/>
              </w:rPr>
              <w:t>tall</w:t>
            </w:r>
            <w:r w:rsidRPr="009E180D">
              <w:rPr>
                <w:color w:val="211E1E"/>
                <w:lang w:val="en-US" w:eastAsia="en-US"/>
              </w:rPr>
              <w:br/>
              <w:t xml:space="preserve">a .........................., ........................., ...................... </w:t>
            </w:r>
            <w:r w:rsidRPr="009E180D">
              <w:rPr>
                <w:color w:val="211E1E"/>
                <w:lang w:val="en-US" w:eastAsia="en-US"/>
              </w:rPr>
              <w:lastRenderedPageBreak/>
              <w:t xml:space="preserve">actor </w:t>
            </w:r>
          </w:p>
          <w:p w14:paraId="579C86B7" w14:textId="77777777" w:rsidR="00642581" w:rsidRPr="009E180D" w:rsidRDefault="00642581">
            <w:pPr>
              <w:pStyle w:val="aff1"/>
              <w:spacing w:before="0" w:beforeAutospacing="0" w:after="0" w:afterAutospacing="0" w:line="480" w:lineRule="auto"/>
              <w:ind w:left="425"/>
              <w:rPr>
                <w:color w:val="211E1E"/>
                <w:lang w:val="en-US" w:eastAsia="en-US"/>
              </w:rPr>
            </w:pPr>
            <w:r w:rsidRPr="009E180D">
              <w:rPr>
                <w:b/>
                <w:bCs/>
                <w:color w:val="211E1E"/>
                <w:lang w:val="en-US" w:eastAsia="en-US"/>
              </w:rPr>
              <w:t xml:space="preserve">2   • </w:t>
            </w:r>
            <w:r w:rsidRPr="009E180D">
              <w:rPr>
                <w:color w:val="211E1E"/>
                <w:lang w:val="en-US" w:eastAsia="en-US"/>
              </w:rPr>
              <w:t xml:space="preserve">French  </w:t>
            </w:r>
            <w:r w:rsidRPr="009E180D">
              <w:rPr>
                <w:b/>
                <w:bCs/>
                <w:color w:val="211E1E"/>
                <w:lang w:val="en-US" w:eastAsia="en-US"/>
              </w:rPr>
              <w:t xml:space="preserve">• </w:t>
            </w:r>
            <w:r w:rsidRPr="009E180D">
              <w:rPr>
                <w:color w:val="211E1E"/>
                <w:lang w:val="en-US" w:eastAsia="en-US"/>
              </w:rPr>
              <w:t xml:space="preserve">young  </w:t>
            </w:r>
            <w:r w:rsidRPr="009E180D">
              <w:rPr>
                <w:b/>
                <w:bCs/>
                <w:color w:val="211E1E"/>
                <w:lang w:val="en-US" w:eastAsia="en-US"/>
              </w:rPr>
              <w:t xml:space="preserve">• </w:t>
            </w:r>
            <w:r w:rsidRPr="009E180D">
              <w:rPr>
                <w:color w:val="211E1E"/>
                <w:lang w:val="en-US" w:eastAsia="en-US"/>
              </w:rPr>
              <w:t xml:space="preserve">interesting </w:t>
            </w:r>
          </w:p>
          <w:p w14:paraId="2AE8F8BE" w14:textId="77777777" w:rsidR="00642581" w:rsidRPr="009E180D" w:rsidRDefault="00642581">
            <w:pPr>
              <w:pStyle w:val="aff1"/>
              <w:spacing w:before="0" w:beforeAutospacing="0" w:after="0" w:afterAutospacing="0" w:line="480" w:lineRule="auto"/>
              <w:ind w:left="425"/>
              <w:rPr>
                <w:lang w:val="en-US" w:eastAsia="en-US"/>
              </w:rPr>
            </w:pPr>
            <w:r w:rsidRPr="009E180D">
              <w:rPr>
                <w:color w:val="211E1E"/>
                <w:lang w:val="en-US" w:eastAsia="en-US"/>
              </w:rPr>
              <w:t xml:space="preserve">a(n)....................., ......................., .................... student </w:t>
            </w:r>
          </w:p>
          <w:p w14:paraId="469B57D5" w14:textId="77777777" w:rsidR="00642581" w:rsidRPr="009E180D" w:rsidRDefault="00642581">
            <w:pPr>
              <w:pStyle w:val="aff1"/>
              <w:spacing w:before="0" w:beforeAutospacing="0" w:after="0" w:afterAutospacing="0" w:line="480" w:lineRule="auto"/>
              <w:ind w:left="425"/>
              <w:rPr>
                <w:lang w:val="en-US" w:eastAsia="en-US"/>
              </w:rPr>
            </w:pPr>
            <w:r w:rsidRPr="009E180D">
              <w:rPr>
                <w:b/>
                <w:bCs/>
                <w:color w:val="211E1E"/>
                <w:lang w:val="en-US" w:eastAsia="en-US"/>
              </w:rPr>
              <w:t xml:space="preserve">3   • </w:t>
            </w:r>
            <w:r w:rsidRPr="009E180D">
              <w:rPr>
                <w:color w:val="211E1E"/>
                <w:lang w:val="en-US" w:eastAsia="en-US"/>
              </w:rPr>
              <w:t xml:space="preserve">young  </w:t>
            </w:r>
            <w:r w:rsidRPr="009E180D">
              <w:rPr>
                <w:b/>
                <w:bCs/>
                <w:color w:val="211E1E"/>
                <w:lang w:val="en-US" w:eastAsia="en-US"/>
              </w:rPr>
              <w:t xml:space="preserve">• </w:t>
            </w:r>
            <w:r w:rsidRPr="009E180D">
              <w:rPr>
                <w:color w:val="211E1E"/>
                <w:lang w:val="en-US" w:eastAsia="en-US"/>
              </w:rPr>
              <w:t xml:space="preserve">nice  </w:t>
            </w:r>
            <w:r w:rsidRPr="009E180D">
              <w:rPr>
                <w:b/>
                <w:bCs/>
                <w:color w:val="211E1E"/>
                <w:lang w:val="en-US" w:eastAsia="en-US"/>
              </w:rPr>
              <w:t xml:space="preserve">• </w:t>
            </w:r>
            <w:r w:rsidRPr="009E180D">
              <w:rPr>
                <w:color w:val="211E1E"/>
                <w:lang w:val="en-US" w:eastAsia="en-US"/>
              </w:rPr>
              <w:t>Italian</w:t>
            </w:r>
            <w:r w:rsidRPr="009E180D">
              <w:rPr>
                <w:color w:val="211E1E"/>
                <w:lang w:val="en-US" w:eastAsia="en-US"/>
              </w:rPr>
              <w:br/>
              <w:t>a(n).................., ....................., .................... scientist</w:t>
            </w:r>
          </w:p>
        </w:tc>
        <w:tc>
          <w:tcPr>
            <w:tcW w:w="5387" w:type="dxa"/>
            <w:tcBorders>
              <w:top w:val="nil"/>
              <w:left w:val="single" w:sz="4" w:space="0" w:color="auto"/>
              <w:bottom w:val="nil"/>
              <w:right w:val="nil"/>
            </w:tcBorders>
            <w:hideMark/>
          </w:tcPr>
          <w:p w14:paraId="508552CE" w14:textId="77777777" w:rsidR="00642581" w:rsidRPr="009E180D" w:rsidRDefault="00642581">
            <w:pPr>
              <w:pStyle w:val="aff1"/>
              <w:spacing w:before="0" w:beforeAutospacing="0" w:after="0" w:afterAutospacing="0" w:line="480" w:lineRule="auto"/>
              <w:rPr>
                <w:lang w:val="en-US" w:eastAsia="en-US"/>
              </w:rPr>
            </w:pPr>
            <w:r w:rsidRPr="009E180D">
              <w:rPr>
                <w:b/>
                <w:bCs/>
                <w:color w:val="211E1E"/>
                <w:lang w:val="en-US" w:eastAsia="en-US"/>
              </w:rPr>
              <w:lastRenderedPageBreak/>
              <w:t xml:space="preserve">4  • </w:t>
            </w:r>
            <w:r w:rsidRPr="009E180D">
              <w:rPr>
                <w:color w:val="211E1E"/>
                <w:lang w:val="en-US" w:eastAsia="en-US"/>
              </w:rPr>
              <w:t xml:space="preserve">talented  </w:t>
            </w:r>
            <w:r w:rsidRPr="009E180D">
              <w:rPr>
                <w:b/>
                <w:bCs/>
                <w:color w:val="211E1E"/>
                <w:lang w:val="en-US" w:eastAsia="en-US"/>
              </w:rPr>
              <w:t xml:space="preserve">• </w:t>
            </w:r>
            <w:r w:rsidRPr="009E180D">
              <w:rPr>
                <w:color w:val="211E1E"/>
                <w:lang w:val="en-US" w:eastAsia="en-US"/>
              </w:rPr>
              <w:t xml:space="preserve">teenage  </w:t>
            </w:r>
            <w:r w:rsidRPr="009E180D">
              <w:rPr>
                <w:b/>
                <w:bCs/>
                <w:color w:val="211E1E"/>
                <w:lang w:val="en-US" w:eastAsia="en-US"/>
              </w:rPr>
              <w:t xml:space="preserve">• </w:t>
            </w:r>
            <w:r w:rsidRPr="009E180D">
              <w:rPr>
                <w:color w:val="211E1E"/>
                <w:lang w:val="en-US" w:eastAsia="en-US"/>
              </w:rPr>
              <w:t xml:space="preserve">German </w:t>
            </w:r>
          </w:p>
          <w:p w14:paraId="25C68D2B" w14:textId="77777777" w:rsidR="00642581" w:rsidRPr="009E180D" w:rsidRDefault="00642581">
            <w:pPr>
              <w:pStyle w:val="aff1"/>
              <w:spacing w:before="0" w:beforeAutospacing="0" w:after="0" w:afterAutospacing="0" w:line="480" w:lineRule="auto"/>
              <w:rPr>
                <w:color w:val="211E1E"/>
                <w:lang w:val="en-US" w:eastAsia="en-US"/>
              </w:rPr>
            </w:pPr>
            <w:r w:rsidRPr="009E180D">
              <w:rPr>
                <w:color w:val="211E1E"/>
                <w:lang w:val="en-US" w:eastAsia="en-US"/>
              </w:rPr>
              <w:t xml:space="preserve">a ........................, ......................., ..................... writer </w:t>
            </w:r>
          </w:p>
          <w:p w14:paraId="4D22666A" w14:textId="77777777" w:rsidR="00642581" w:rsidRPr="009E180D" w:rsidRDefault="00642581">
            <w:pPr>
              <w:pStyle w:val="aff1"/>
              <w:spacing w:before="0" w:beforeAutospacing="0" w:after="0" w:afterAutospacing="0" w:line="480" w:lineRule="auto"/>
              <w:rPr>
                <w:lang w:val="en-US" w:eastAsia="en-US"/>
              </w:rPr>
            </w:pPr>
            <w:r w:rsidRPr="009E180D">
              <w:rPr>
                <w:b/>
                <w:bCs/>
                <w:color w:val="211E1E"/>
                <w:lang w:val="en-US" w:eastAsia="en-US"/>
              </w:rPr>
              <w:lastRenderedPageBreak/>
              <w:t xml:space="preserve">5  • </w:t>
            </w:r>
            <w:r w:rsidRPr="009E180D">
              <w:rPr>
                <w:color w:val="211E1E"/>
                <w:lang w:val="en-US" w:eastAsia="en-US"/>
              </w:rPr>
              <w:t xml:space="preserve">strong  </w:t>
            </w:r>
            <w:r w:rsidRPr="009E180D">
              <w:rPr>
                <w:b/>
                <w:bCs/>
                <w:color w:val="211E1E"/>
                <w:lang w:val="en-US" w:eastAsia="en-US"/>
              </w:rPr>
              <w:t xml:space="preserve">• </w:t>
            </w:r>
            <w:r w:rsidRPr="009E180D">
              <w:rPr>
                <w:color w:val="211E1E"/>
                <w:lang w:val="en-US" w:eastAsia="en-US"/>
              </w:rPr>
              <w:t xml:space="preserve">Greek  </w:t>
            </w:r>
            <w:r w:rsidRPr="009E180D">
              <w:rPr>
                <w:b/>
                <w:bCs/>
                <w:color w:val="211E1E"/>
                <w:lang w:val="en-US" w:eastAsia="en-US"/>
              </w:rPr>
              <w:t xml:space="preserve">• </w:t>
            </w:r>
            <w:r w:rsidRPr="009E180D">
              <w:rPr>
                <w:color w:val="211E1E"/>
                <w:lang w:val="en-US" w:eastAsia="en-US"/>
              </w:rPr>
              <w:t xml:space="preserve">well-built </w:t>
            </w:r>
          </w:p>
          <w:p w14:paraId="3BBFC866" w14:textId="77777777" w:rsidR="00642581" w:rsidRPr="009E180D" w:rsidRDefault="00642581">
            <w:pPr>
              <w:pStyle w:val="aff1"/>
              <w:spacing w:before="0" w:beforeAutospacing="0" w:after="0" w:afterAutospacing="0" w:line="480" w:lineRule="auto"/>
              <w:rPr>
                <w:color w:val="211E1E"/>
                <w:lang w:val="en-US" w:eastAsia="en-US"/>
              </w:rPr>
            </w:pPr>
            <w:r w:rsidRPr="009E180D">
              <w:rPr>
                <w:color w:val="211E1E"/>
                <w:lang w:val="en-US" w:eastAsia="en-US"/>
              </w:rPr>
              <w:t xml:space="preserve">a ......................, ........................, ...................... boxer </w:t>
            </w:r>
          </w:p>
          <w:p w14:paraId="4777CD5E" w14:textId="77777777" w:rsidR="00642581" w:rsidRPr="009E180D" w:rsidRDefault="00642581">
            <w:pPr>
              <w:pStyle w:val="aff1"/>
              <w:spacing w:before="0" w:beforeAutospacing="0" w:after="0" w:afterAutospacing="0" w:line="480" w:lineRule="auto"/>
              <w:rPr>
                <w:color w:val="211E1E"/>
                <w:lang w:val="en-US" w:eastAsia="en-US"/>
              </w:rPr>
            </w:pPr>
            <w:r w:rsidRPr="009E180D">
              <w:rPr>
                <w:b/>
                <w:bCs/>
                <w:color w:val="211E1E"/>
                <w:lang w:val="en-US" w:eastAsia="en-US"/>
              </w:rPr>
              <w:t xml:space="preserve">6  • </w:t>
            </w:r>
            <w:r w:rsidRPr="009E180D">
              <w:rPr>
                <w:color w:val="211E1E"/>
                <w:lang w:val="en-US" w:eastAsia="en-US"/>
              </w:rPr>
              <w:t xml:space="preserve">Russian  </w:t>
            </w:r>
            <w:r w:rsidRPr="009E180D">
              <w:rPr>
                <w:b/>
                <w:bCs/>
                <w:color w:val="211E1E"/>
                <w:lang w:val="en-US" w:eastAsia="en-US"/>
              </w:rPr>
              <w:t xml:space="preserve">• </w:t>
            </w:r>
            <w:r w:rsidRPr="009E180D">
              <w:rPr>
                <w:color w:val="211E1E"/>
                <w:lang w:val="en-US" w:eastAsia="en-US"/>
              </w:rPr>
              <w:t xml:space="preserve">caring  </w:t>
            </w:r>
            <w:r w:rsidRPr="009E180D">
              <w:rPr>
                <w:b/>
                <w:bCs/>
                <w:color w:val="211E1E"/>
                <w:lang w:val="en-US" w:eastAsia="en-US"/>
              </w:rPr>
              <w:t xml:space="preserve">• </w:t>
            </w:r>
            <w:r w:rsidRPr="009E180D">
              <w:rPr>
                <w:color w:val="211E1E"/>
                <w:lang w:val="en-US" w:eastAsia="en-US"/>
              </w:rPr>
              <w:t xml:space="preserve">short </w:t>
            </w:r>
          </w:p>
          <w:p w14:paraId="5A0E6098" w14:textId="77777777" w:rsidR="00642581" w:rsidRPr="009E180D" w:rsidRDefault="00642581">
            <w:pPr>
              <w:pStyle w:val="aff1"/>
              <w:spacing w:before="0" w:beforeAutospacing="0" w:after="0" w:afterAutospacing="0" w:line="480" w:lineRule="auto"/>
              <w:rPr>
                <w:lang w:val="en-US" w:eastAsia="en-US"/>
              </w:rPr>
            </w:pPr>
            <w:r w:rsidRPr="009E180D">
              <w:rPr>
                <w:color w:val="211E1E"/>
                <w:lang w:val="en-US" w:eastAsia="en-US"/>
              </w:rPr>
              <w:t>a ......................., ........................, .................... doctor</w:t>
            </w:r>
          </w:p>
        </w:tc>
      </w:tr>
    </w:tbl>
    <w:p w14:paraId="359C70C4" w14:textId="77777777" w:rsidR="00642581" w:rsidRPr="009E180D" w:rsidRDefault="00642581">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lastRenderedPageBreak/>
        <w:br w:type="page"/>
      </w:r>
    </w:p>
    <w:p w14:paraId="4D9ED9E8" w14:textId="77777777" w:rsidR="00642581" w:rsidRPr="009E180D" w:rsidRDefault="00642581">
      <w:pPr>
        <w:spacing w:after="0" w:line="240" w:lineRule="auto"/>
        <w:rPr>
          <w:rFonts w:ascii="Times New Roman" w:eastAsia="Times New Roman" w:hAnsi="Times New Roman" w:cs="Times New Roman"/>
          <w:b/>
          <w:sz w:val="24"/>
          <w:szCs w:val="24"/>
          <w:lang w:eastAsia="ru-RU"/>
        </w:rPr>
      </w:pPr>
    </w:p>
    <w:p w14:paraId="621A76CA"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Контрольная работа «Досуг и увлечения»</w:t>
      </w:r>
    </w:p>
    <w:p w14:paraId="2C4C1799"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p>
    <w:p w14:paraId="7E3217DA" w14:textId="77777777" w:rsidR="00642581" w:rsidRPr="009E180D" w:rsidRDefault="00642581" w:rsidP="00642581">
      <w:pPr>
        <w:spacing w:line="420" w:lineRule="atLeast"/>
        <w:rPr>
          <w:rFonts w:ascii="Times New Roman" w:eastAsia="Times New Roman" w:hAnsi="Times New Roman" w:cs="Times New Roman"/>
          <w:b/>
          <w:bCs/>
          <w:spacing w:val="-2"/>
          <w:sz w:val="24"/>
          <w:szCs w:val="24"/>
          <w:lang w:eastAsia="ru-RU"/>
        </w:rPr>
      </w:pPr>
      <w:r w:rsidRPr="009E180D">
        <w:rPr>
          <w:rFonts w:ascii="Times New Roman" w:eastAsia="Times New Roman" w:hAnsi="Times New Roman" w:cs="Times New Roman"/>
          <w:b/>
          <w:bCs/>
          <w:spacing w:val="-2"/>
          <w:sz w:val="24"/>
          <w:szCs w:val="24"/>
          <w:lang w:eastAsia="ru-RU"/>
        </w:rPr>
        <w:t>2. Decide which category each activity or word belongs to</w:t>
      </w:r>
    </w:p>
    <w:p w14:paraId="62CA0D24" w14:textId="77777777" w:rsidR="00642581" w:rsidRPr="009E180D" w:rsidRDefault="00642581" w:rsidP="00642581">
      <w:pPr>
        <w:spacing w:after="0" w:line="345"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Making cocktails Camping Swimming Papercraft DVDs Painting Baking Clothes making Dancing competition Cycling Coins Creating recipes Playing cards Going to the country Going to the seaside Party  games Stamps Puzzles</w:t>
      </w:r>
    </w:p>
    <w:p w14:paraId="7C66FD29" w14:textId="77777777" w:rsidR="00642581" w:rsidRPr="009E180D" w:rsidRDefault="00642581" w:rsidP="00642581">
      <w:pPr>
        <w:spacing w:after="0" w:line="345" w:lineRule="atLeast"/>
        <w:rPr>
          <w:rFonts w:ascii="Times New Roman" w:eastAsia="Times New Roman" w:hAnsi="Times New Roman" w:cs="Times New Roman"/>
          <w:sz w:val="24"/>
          <w:szCs w:val="24"/>
          <w:lang w:eastAsia="ru-RU"/>
        </w:rPr>
      </w:pPr>
    </w:p>
    <w:tbl>
      <w:tblPr>
        <w:tblStyle w:val="ad"/>
        <w:tblW w:w="0" w:type="auto"/>
        <w:tblLook w:val="04A0" w:firstRow="1" w:lastRow="0" w:firstColumn="1" w:lastColumn="0" w:noHBand="0" w:noVBand="1"/>
      </w:tblPr>
      <w:tblGrid>
        <w:gridCol w:w="1148"/>
        <w:gridCol w:w="1654"/>
        <w:gridCol w:w="1417"/>
        <w:gridCol w:w="1418"/>
        <w:gridCol w:w="1559"/>
        <w:gridCol w:w="1843"/>
      </w:tblGrid>
      <w:tr w:rsidR="00642581" w:rsidRPr="009E180D" w14:paraId="2ABDDA0B" w14:textId="77777777" w:rsidTr="00642581">
        <w:tc>
          <w:tcPr>
            <w:tcW w:w="1148" w:type="dxa"/>
            <w:tcBorders>
              <w:top w:val="single" w:sz="4" w:space="0" w:color="auto"/>
              <w:left w:val="single" w:sz="4" w:space="0" w:color="auto"/>
              <w:bottom w:val="single" w:sz="4" w:space="0" w:color="auto"/>
              <w:right w:val="single" w:sz="4" w:space="0" w:color="auto"/>
            </w:tcBorders>
          </w:tcPr>
          <w:p w14:paraId="160AFAFE" w14:textId="77777777" w:rsidR="00642581" w:rsidRPr="009E180D" w:rsidRDefault="00642581">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Cooking  </w:t>
            </w:r>
          </w:p>
          <w:p w14:paraId="3E4BA7BB"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654" w:type="dxa"/>
            <w:tcBorders>
              <w:top w:val="single" w:sz="4" w:space="0" w:color="auto"/>
              <w:left w:val="single" w:sz="4" w:space="0" w:color="auto"/>
              <w:bottom w:val="single" w:sz="4" w:space="0" w:color="auto"/>
              <w:right w:val="single" w:sz="4" w:space="0" w:color="auto"/>
            </w:tcBorders>
          </w:tcPr>
          <w:p w14:paraId="776E9961" w14:textId="77777777" w:rsidR="00642581" w:rsidRPr="009E180D" w:rsidRDefault="00642581">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Collecting things </w:t>
            </w:r>
          </w:p>
          <w:p w14:paraId="68FF2661"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14:paraId="1F705917" w14:textId="77777777" w:rsidR="00642581" w:rsidRPr="009E180D" w:rsidRDefault="00642581">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Doing arts and crafts </w:t>
            </w:r>
          </w:p>
          <w:p w14:paraId="341698E1"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418" w:type="dxa"/>
            <w:tcBorders>
              <w:top w:val="single" w:sz="4" w:space="0" w:color="auto"/>
              <w:left w:val="single" w:sz="4" w:space="0" w:color="auto"/>
              <w:bottom w:val="single" w:sz="4" w:space="0" w:color="auto"/>
              <w:right w:val="single" w:sz="4" w:space="0" w:color="auto"/>
            </w:tcBorders>
          </w:tcPr>
          <w:p w14:paraId="61F3BB30" w14:textId="77777777" w:rsidR="00642581" w:rsidRPr="009E180D" w:rsidRDefault="00642581">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Playing board games</w:t>
            </w:r>
          </w:p>
          <w:p w14:paraId="5E611D44"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tcPr>
          <w:p w14:paraId="4EACAB12" w14:textId="77777777" w:rsidR="00642581" w:rsidRPr="009E180D" w:rsidRDefault="00642581">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Going travelling</w:t>
            </w:r>
          </w:p>
          <w:p w14:paraId="512BA48F"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843" w:type="dxa"/>
            <w:tcBorders>
              <w:top w:val="single" w:sz="4" w:space="0" w:color="auto"/>
              <w:left w:val="single" w:sz="4" w:space="0" w:color="auto"/>
              <w:bottom w:val="single" w:sz="4" w:space="0" w:color="auto"/>
              <w:right w:val="single" w:sz="4" w:space="0" w:color="auto"/>
            </w:tcBorders>
          </w:tcPr>
          <w:p w14:paraId="1254E5AF" w14:textId="77777777" w:rsidR="00642581" w:rsidRPr="009E180D" w:rsidRDefault="00642581">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Doing sport </w:t>
            </w:r>
          </w:p>
          <w:p w14:paraId="5DFC14FB"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r>
      <w:tr w:rsidR="00642581" w:rsidRPr="009E180D" w14:paraId="4B29A58B" w14:textId="77777777" w:rsidTr="00642581">
        <w:tc>
          <w:tcPr>
            <w:tcW w:w="1148" w:type="dxa"/>
            <w:tcBorders>
              <w:top w:val="single" w:sz="4" w:space="0" w:color="auto"/>
              <w:left w:val="single" w:sz="4" w:space="0" w:color="auto"/>
              <w:bottom w:val="single" w:sz="4" w:space="0" w:color="auto"/>
              <w:right w:val="single" w:sz="4" w:space="0" w:color="auto"/>
            </w:tcBorders>
          </w:tcPr>
          <w:p w14:paraId="5062B14F"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654" w:type="dxa"/>
            <w:tcBorders>
              <w:top w:val="single" w:sz="4" w:space="0" w:color="auto"/>
              <w:left w:val="single" w:sz="4" w:space="0" w:color="auto"/>
              <w:bottom w:val="single" w:sz="4" w:space="0" w:color="auto"/>
              <w:right w:val="single" w:sz="4" w:space="0" w:color="auto"/>
            </w:tcBorders>
          </w:tcPr>
          <w:p w14:paraId="75391151"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417" w:type="dxa"/>
            <w:tcBorders>
              <w:top w:val="single" w:sz="4" w:space="0" w:color="auto"/>
              <w:left w:val="single" w:sz="4" w:space="0" w:color="auto"/>
              <w:bottom w:val="single" w:sz="4" w:space="0" w:color="auto"/>
              <w:right w:val="single" w:sz="4" w:space="0" w:color="auto"/>
            </w:tcBorders>
          </w:tcPr>
          <w:p w14:paraId="295A46AA"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418" w:type="dxa"/>
            <w:tcBorders>
              <w:top w:val="single" w:sz="4" w:space="0" w:color="auto"/>
              <w:left w:val="single" w:sz="4" w:space="0" w:color="auto"/>
              <w:bottom w:val="single" w:sz="4" w:space="0" w:color="auto"/>
              <w:right w:val="single" w:sz="4" w:space="0" w:color="auto"/>
            </w:tcBorders>
          </w:tcPr>
          <w:p w14:paraId="0755B384"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559" w:type="dxa"/>
            <w:tcBorders>
              <w:top w:val="single" w:sz="4" w:space="0" w:color="auto"/>
              <w:left w:val="single" w:sz="4" w:space="0" w:color="auto"/>
              <w:bottom w:val="single" w:sz="4" w:space="0" w:color="auto"/>
              <w:right w:val="single" w:sz="4" w:space="0" w:color="auto"/>
            </w:tcBorders>
          </w:tcPr>
          <w:p w14:paraId="7DD47490"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c>
          <w:tcPr>
            <w:tcW w:w="1843" w:type="dxa"/>
            <w:tcBorders>
              <w:top w:val="single" w:sz="4" w:space="0" w:color="auto"/>
              <w:left w:val="single" w:sz="4" w:space="0" w:color="auto"/>
              <w:bottom w:val="single" w:sz="4" w:space="0" w:color="auto"/>
              <w:right w:val="single" w:sz="4" w:space="0" w:color="auto"/>
            </w:tcBorders>
          </w:tcPr>
          <w:p w14:paraId="5A88BF8F" w14:textId="77777777" w:rsidR="00642581" w:rsidRPr="009E180D" w:rsidRDefault="00642581">
            <w:pPr>
              <w:spacing w:after="0" w:line="240" w:lineRule="auto"/>
              <w:rPr>
                <w:rFonts w:ascii="Times New Roman" w:eastAsia="Times New Roman" w:hAnsi="Times New Roman" w:cs="Times New Roman"/>
                <w:sz w:val="24"/>
                <w:szCs w:val="24"/>
                <w:lang w:eastAsia="ru-RU"/>
              </w:rPr>
            </w:pPr>
          </w:p>
        </w:tc>
      </w:tr>
    </w:tbl>
    <w:p w14:paraId="17C0A21C" w14:textId="77777777" w:rsidR="00642581" w:rsidRPr="009E180D" w:rsidRDefault="00642581" w:rsidP="00642581">
      <w:pPr>
        <w:spacing w:line="240" w:lineRule="auto"/>
        <w:rPr>
          <w:rFonts w:ascii="Times New Roman" w:eastAsia="Times New Roman" w:hAnsi="Times New Roman" w:cs="Times New Roman"/>
          <w:sz w:val="24"/>
          <w:szCs w:val="24"/>
          <w:lang w:eastAsia="ru-RU"/>
        </w:rPr>
      </w:pPr>
    </w:p>
    <w:p w14:paraId="5417D321" w14:textId="77777777" w:rsidR="00642581" w:rsidRPr="009E180D" w:rsidRDefault="00642581" w:rsidP="00642581">
      <w:pPr>
        <w:spacing w:line="420" w:lineRule="atLeast"/>
        <w:rPr>
          <w:rFonts w:ascii="Times New Roman" w:eastAsia="Times New Roman" w:hAnsi="Times New Roman" w:cs="Times New Roman"/>
          <w:b/>
          <w:bCs/>
          <w:spacing w:val="-2"/>
          <w:sz w:val="24"/>
          <w:szCs w:val="24"/>
          <w:lang w:eastAsia="ru-RU"/>
        </w:rPr>
      </w:pPr>
      <w:r w:rsidRPr="009E180D">
        <w:rPr>
          <w:rFonts w:ascii="Times New Roman" w:eastAsia="Times New Roman" w:hAnsi="Times New Roman" w:cs="Times New Roman"/>
          <w:b/>
          <w:bCs/>
          <w:spacing w:val="-2"/>
          <w:sz w:val="24"/>
          <w:szCs w:val="24"/>
          <w:lang w:eastAsia="ru-RU"/>
        </w:rPr>
        <w:t>3.Choose a paragraph (A–F) which provides the answer to the given questions. There is one extra question</w:t>
      </w:r>
    </w:p>
    <w:p w14:paraId="310B735A" w14:textId="77777777" w:rsidR="00642581" w:rsidRPr="009E180D" w:rsidRDefault="00642581" w:rsidP="00642581">
      <w:pPr>
        <w:spacing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bCs/>
          <w:sz w:val="24"/>
          <w:szCs w:val="24"/>
          <w:lang w:eastAsia="ru-RU"/>
        </w:rPr>
        <w:t>A.</w:t>
      </w:r>
      <w:r w:rsidRPr="009E180D">
        <w:rPr>
          <w:rFonts w:ascii="Times New Roman" w:eastAsia="Times New Roman" w:hAnsi="Times New Roman" w:cs="Times New Roman"/>
          <w:sz w:val="24"/>
          <w:szCs w:val="24"/>
          <w:lang w:eastAsia="ru-RU"/>
        </w:rPr>
        <w:t> Is travelling a hobby which is always interesting and fun? Well, what about its cost? Some people need to save a lot to travel somewhere. You can also get lost in an unknown place or lose your luggage at the airport.</w:t>
      </w:r>
    </w:p>
    <w:p w14:paraId="1F551FC9" w14:textId="77777777" w:rsidR="00642581" w:rsidRPr="009E180D" w:rsidRDefault="00642581" w:rsidP="00642581">
      <w:p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bCs/>
          <w:sz w:val="24"/>
          <w:szCs w:val="24"/>
          <w:lang w:eastAsia="ru-RU"/>
        </w:rPr>
        <w:t>B.</w:t>
      </w:r>
      <w:r w:rsidRPr="009E180D">
        <w:rPr>
          <w:rFonts w:ascii="Times New Roman" w:eastAsia="Times New Roman" w:hAnsi="Times New Roman" w:cs="Times New Roman"/>
          <w:sz w:val="24"/>
          <w:szCs w:val="24"/>
          <w:lang w:eastAsia="ru-RU"/>
        </w:rPr>
        <w:t> Sport is a good way to be healthy and fit. Just don't forget that you must know when to stop. If the exercises you do are too difficult, they may be bad for your body and health.</w:t>
      </w:r>
    </w:p>
    <w:p w14:paraId="1FB11E90" w14:textId="77777777" w:rsidR="00642581" w:rsidRPr="009E180D" w:rsidRDefault="00642581" w:rsidP="00642581">
      <w:p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bCs/>
          <w:sz w:val="24"/>
          <w:szCs w:val="24"/>
          <w:lang w:eastAsia="ru-RU"/>
        </w:rPr>
        <w:t>C.</w:t>
      </w:r>
      <w:r w:rsidRPr="009E180D">
        <w:rPr>
          <w:rFonts w:ascii="Times New Roman" w:eastAsia="Times New Roman" w:hAnsi="Times New Roman" w:cs="Times New Roman"/>
          <w:sz w:val="24"/>
          <w:szCs w:val="24"/>
          <w:lang w:eastAsia="ru-RU"/>
        </w:rPr>
        <w:t> Want to have fun? How about playing board games? Wait a minute! Don't you need a company to do it? If you're alone and have no one to play with, then this hobby is not for you.</w:t>
      </w:r>
    </w:p>
    <w:p w14:paraId="68EE4B28" w14:textId="77777777" w:rsidR="00642581" w:rsidRPr="009E180D" w:rsidRDefault="00642581" w:rsidP="00642581">
      <w:p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bCs/>
          <w:sz w:val="24"/>
          <w:szCs w:val="24"/>
          <w:lang w:eastAsia="ru-RU"/>
        </w:rPr>
        <w:t>D.</w:t>
      </w:r>
      <w:r w:rsidRPr="009E180D">
        <w:rPr>
          <w:rFonts w:ascii="Times New Roman" w:eastAsia="Times New Roman" w:hAnsi="Times New Roman" w:cs="Times New Roman"/>
          <w:sz w:val="24"/>
          <w:szCs w:val="24"/>
          <w:lang w:eastAsia="ru-RU"/>
        </w:rPr>
        <w:t> If your hobby is cooking, then you'll always have tasty meals on your table. Just don't get burnt or cut yourself while cooking. And don't forget to turn off the cooker when you finish.</w:t>
      </w:r>
    </w:p>
    <w:p w14:paraId="18C63D5D" w14:textId="77777777" w:rsidR="00642581" w:rsidRPr="009E180D" w:rsidRDefault="00642581" w:rsidP="00642581">
      <w:p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bCs/>
          <w:sz w:val="24"/>
          <w:szCs w:val="24"/>
          <w:lang w:eastAsia="ru-RU"/>
        </w:rPr>
        <w:t>E.</w:t>
      </w:r>
      <w:r w:rsidRPr="009E180D">
        <w:rPr>
          <w:rFonts w:ascii="Times New Roman" w:eastAsia="Times New Roman" w:hAnsi="Times New Roman" w:cs="Times New Roman"/>
          <w:sz w:val="24"/>
          <w:szCs w:val="24"/>
          <w:lang w:eastAsia="ru-RU"/>
        </w:rPr>
        <w:t> Would you like to collect stamps, or postcards, or maybe plates? How long can it take to collect them? A good collection takes a lot of time.</w:t>
      </w:r>
    </w:p>
    <w:p w14:paraId="082CC79E" w14:textId="77777777" w:rsidR="00642581" w:rsidRPr="009E180D" w:rsidRDefault="00642581" w:rsidP="00642581">
      <w:pPr>
        <w:spacing w:before="135" w:line="540"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b/>
          <w:bCs/>
          <w:sz w:val="24"/>
          <w:szCs w:val="24"/>
          <w:lang w:eastAsia="ru-RU"/>
        </w:rPr>
        <w:lastRenderedPageBreak/>
        <w:t>F.</w:t>
      </w:r>
      <w:r w:rsidRPr="009E180D">
        <w:rPr>
          <w:rFonts w:ascii="Times New Roman" w:eastAsia="Times New Roman" w:hAnsi="Times New Roman" w:cs="Times New Roman"/>
          <w:sz w:val="24"/>
          <w:szCs w:val="24"/>
          <w:lang w:eastAsia="ru-RU"/>
        </w:rPr>
        <w:t> Arts and crafts is a really creative hobby. There are even special shops where you can buy everything you need. Just take more money with you when you go there. Some things can be expensive.</w:t>
      </w:r>
    </w:p>
    <w:p w14:paraId="38F2C008" w14:textId="77777777" w:rsidR="00642581" w:rsidRPr="009E180D" w:rsidRDefault="00642581" w:rsidP="00A57E67">
      <w:pPr>
        <w:numPr>
          <w:ilvl w:val="0"/>
          <w:numId w:val="101"/>
        </w:num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Are the things expensive there? </w:t>
      </w:r>
    </w:p>
    <w:p w14:paraId="53BDBF42" w14:textId="77777777" w:rsidR="00642581" w:rsidRPr="009E180D" w:rsidRDefault="00642581" w:rsidP="00A57E67">
      <w:pPr>
        <w:numPr>
          <w:ilvl w:val="0"/>
          <w:numId w:val="101"/>
        </w:num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Do you need someone else to play with? </w:t>
      </w:r>
    </w:p>
    <w:p w14:paraId="315F2457" w14:textId="77777777" w:rsidR="00642581" w:rsidRPr="009E180D" w:rsidRDefault="00642581" w:rsidP="00A57E67">
      <w:pPr>
        <w:numPr>
          <w:ilvl w:val="0"/>
          <w:numId w:val="101"/>
        </w:numPr>
        <w:spacing w:before="135" w:after="0" w:line="540" w:lineRule="atLeast"/>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eastAsia="ru-RU"/>
        </w:rPr>
        <w:t>Why is it boring? </w:t>
      </w:r>
    </w:p>
    <w:p w14:paraId="2A01DD85" w14:textId="77777777" w:rsidR="00642581" w:rsidRPr="009E180D" w:rsidRDefault="00642581" w:rsidP="00A57E67">
      <w:pPr>
        <w:numPr>
          <w:ilvl w:val="0"/>
          <w:numId w:val="101"/>
        </w:num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How can you hurt yourself? </w:t>
      </w:r>
    </w:p>
    <w:p w14:paraId="249C0ED6" w14:textId="77777777" w:rsidR="00642581" w:rsidRPr="009E180D" w:rsidRDefault="00642581" w:rsidP="00A57E67">
      <w:pPr>
        <w:numPr>
          <w:ilvl w:val="0"/>
          <w:numId w:val="101"/>
        </w:num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Is it a long process? </w:t>
      </w:r>
    </w:p>
    <w:p w14:paraId="11F1E137" w14:textId="77777777" w:rsidR="00642581" w:rsidRPr="009E180D" w:rsidRDefault="00642581" w:rsidP="00A57E67">
      <w:pPr>
        <w:numPr>
          <w:ilvl w:val="0"/>
          <w:numId w:val="101"/>
        </w:num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What exercises shouldn't you do? </w:t>
      </w:r>
    </w:p>
    <w:p w14:paraId="0759BAAC" w14:textId="77777777" w:rsidR="00642581" w:rsidRPr="009E180D" w:rsidRDefault="00642581" w:rsidP="00A57E67">
      <w:pPr>
        <w:numPr>
          <w:ilvl w:val="0"/>
          <w:numId w:val="101"/>
        </w:numPr>
        <w:spacing w:before="135" w:after="0" w:line="54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Where can you lose your luggage? </w:t>
      </w:r>
    </w:p>
    <w:p w14:paraId="185B1B19" w14:textId="77777777" w:rsidR="00642581" w:rsidRPr="009E180D" w:rsidRDefault="00642581" w:rsidP="00642581">
      <w:pPr>
        <w:spacing w:line="420" w:lineRule="atLeast"/>
        <w:rPr>
          <w:rFonts w:ascii="Times New Roman" w:eastAsia="Times New Roman" w:hAnsi="Times New Roman" w:cs="Times New Roman"/>
          <w:b/>
          <w:bCs/>
          <w:spacing w:val="-2"/>
          <w:sz w:val="24"/>
          <w:szCs w:val="24"/>
          <w:lang w:eastAsia="ru-RU"/>
        </w:rPr>
      </w:pPr>
      <w:r w:rsidRPr="009E180D">
        <w:rPr>
          <w:rFonts w:ascii="Times New Roman" w:eastAsia="Times New Roman" w:hAnsi="Times New Roman" w:cs="Times New Roman"/>
          <w:b/>
          <w:bCs/>
          <w:spacing w:val="-2"/>
          <w:sz w:val="24"/>
          <w:szCs w:val="24"/>
          <w:lang w:eastAsia="ru-RU"/>
        </w:rPr>
        <w:t>4.Match the hobbies with the words related to them</w:t>
      </w:r>
    </w:p>
    <w:tbl>
      <w:tblPr>
        <w:tblStyle w:val="ad"/>
        <w:tblW w:w="0" w:type="auto"/>
        <w:tblLook w:val="04A0" w:firstRow="1" w:lastRow="0" w:firstColumn="1" w:lastColumn="0" w:noHBand="0" w:noVBand="1"/>
      </w:tblPr>
      <w:tblGrid>
        <w:gridCol w:w="2376"/>
        <w:gridCol w:w="2127"/>
      </w:tblGrid>
      <w:tr w:rsidR="00642581" w:rsidRPr="009E180D" w14:paraId="6925DD04" w14:textId="77777777" w:rsidTr="00642581">
        <w:trPr>
          <w:trHeight w:val="521"/>
        </w:trPr>
        <w:tc>
          <w:tcPr>
            <w:tcW w:w="2376" w:type="dxa"/>
            <w:tcBorders>
              <w:top w:val="single" w:sz="4" w:space="0" w:color="auto"/>
              <w:left w:val="single" w:sz="4" w:space="0" w:color="auto"/>
              <w:bottom w:val="single" w:sz="4" w:space="0" w:color="auto"/>
              <w:right w:val="single" w:sz="4" w:space="0" w:color="auto"/>
            </w:tcBorders>
            <w:hideMark/>
          </w:tcPr>
          <w:p w14:paraId="7A2B53E9"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playing board games</w:t>
            </w:r>
          </w:p>
        </w:tc>
        <w:tc>
          <w:tcPr>
            <w:tcW w:w="2127" w:type="dxa"/>
            <w:tcBorders>
              <w:top w:val="single" w:sz="4" w:space="0" w:color="auto"/>
              <w:left w:val="single" w:sz="4" w:space="0" w:color="auto"/>
              <w:bottom w:val="single" w:sz="4" w:space="0" w:color="auto"/>
              <w:right w:val="single" w:sz="4" w:space="0" w:color="auto"/>
            </w:tcBorders>
          </w:tcPr>
          <w:p w14:paraId="6B3F1CEF"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omelette</w:t>
            </w:r>
          </w:p>
          <w:p w14:paraId="6F45F070" w14:textId="77777777" w:rsidR="00642581" w:rsidRPr="009E180D" w:rsidRDefault="00642581">
            <w:pPr>
              <w:spacing w:after="0" w:line="420" w:lineRule="atLeast"/>
              <w:rPr>
                <w:rFonts w:ascii="Times New Roman" w:eastAsia="Times New Roman" w:hAnsi="Times New Roman" w:cs="Times New Roman"/>
                <w:b/>
                <w:bCs/>
                <w:spacing w:val="-2"/>
                <w:sz w:val="24"/>
                <w:szCs w:val="24"/>
                <w:lang w:eastAsia="ru-RU"/>
              </w:rPr>
            </w:pPr>
          </w:p>
        </w:tc>
      </w:tr>
      <w:tr w:rsidR="00642581" w:rsidRPr="009E180D" w14:paraId="55D74209" w14:textId="77777777" w:rsidTr="00642581">
        <w:trPr>
          <w:trHeight w:val="610"/>
        </w:trPr>
        <w:tc>
          <w:tcPr>
            <w:tcW w:w="2376" w:type="dxa"/>
            <w:tcBorders>
              <w:top w:val="single" w:sz="4" w:space="0" w:color="auto"/>
              <w:left w:val="single" w:sz="4" w:space="0" w:color="auto"/>
              <w:bottom w:val="single" w:sz="4" w:space="0" w:color="auto"/>
              <w:right w:val="single" w:sz="4" w:space="0" w:color="auto"/>
            </w:tcBorders>
          </w:tcPr>
          <w:p w14:paraId="6C9CC4AF"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travelling</w:t>
            </w:r>
          </w:p>
          <w:p w14:paraId="55324C6F" w14:textId="77777777" w:rsidR="00642581" w:rsidRPr="009E180D" w:rsidRDefault="00642581">
            <w:pPr>
              <w:spacing w:after="0" w:line="420" w:lineRule="atLeast"/>
              <w:rPr>
                <w:rFonts w:ascii="Times New Roman" w:eastAsia="Times New Roman" w:hAnsi="Times New Roman" w:cs="Times New Roman"/>
                <w:b/>
                <w:bCs/>
                <w:spacing w:val="-2"/>
                <w:sz w:val="24"/>
                <w:szCs w:val="24"/>
                <w:lang w:eastAsia="ru-RU"/>
              </w:rPr>
            </w:pPr>
          </w:p>
        </w:tc>
        <w:tc>
          <w:tcPr>
            <w:tcW w:w="2127" w:type="dxa"/>
            <w:tcBorders>
              <w:top w:val="single" w:sz="4" w:space="0" w:color="auto"/>
              <w:left w:val="single" w:sz="4" w:space="0" w:color="auto"/>
              <w:bottom w:val="single" w:sz="4" w:space="0" w:color="auto"/>
              <w:right w:val="single" w:sz="4" w:space="0" w:color="auto"/>
            </w:tcBorders>
          </w:tcPr>
          <w:p w14:paraId="05AB16AB"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scissors and glue</w:t>
            </w:r>
          </w:p>
          <w:p w14:paraId="0F915785" w14:textId="77777777" w:rsidR="00642581" w:rsidRPr="009E180D" w:rsidRDefault="00642581">
            <w:pPr>
              <w:spacing w:after="0" w:line="420" w:lineRule="atLeast"/>
              <w:rPr>
                <w:rFonts w:ascii="Times New Roman" w:eastAsia="Times New Roman" w:hAnsi="Times New Roman" w:cs="Times New Roman"/>
                <w:b/>
                <w:bCs/>
                <w:spacing w:val="-2"/>
                <w:sz w:val="24"/>
                <w:szCs w:val="24"/>
                <w:lang w:eastAsia="ru-RU"/>
              </w:rPr>
            </w:pPr>
          </w:p>
        </w:tc>
      </w:tr>
      <w:tr w:rsidR="00642581" w:rsidRPr="009E180D" w14:paraId="0F349C64" w14:textId="77777777" w:rsidTr="00642581">
        <w:tc>
          <w:tcPr>
            <w:tcW w:w="2376" w:type="dxa"/>
            <w:tcBorders>
              <w:top w:val="single" w:sz="4" w:space="0" w:color="auto"/>
              <w:left w:val="single" w:sz="4" w:space="0" w:color="auto"/>
              <w:bottom w:val="single" w:sz="4" w:space="0" w:color="auto"/>
              <w:right w:val="single" w:sz="4" w:space="0" w:color="auto"/>
            </w:tcBorders>
          </w:tcPr>
          <w:p w14:paraId="3E0D405E"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collecting things</w:t>
            </w:r>
          </w:p>
          <w:p w14:paraId="1D6B1B9C" w14:textId="77777777" w:rsidR="00642581" w:rsidRPr="009E180D" w:rsidRDefault="00642581">
            <w:pPr>
              <w:spacing w:after="0" w:line="420" w:lineRule="atLeast"/>
              <w:rPr>
                <w:rFonts w:ascii="Times New Roman" w:eastAsia="Times New Roman" w:hAnsi="Times New Roman" w:cs="Times New Roman"/>
                <w:b/>
                <w:bCs/>
                <w:spacing w:val="-2"/>
                <w:sz w:val="24"/>
                <w:szCs w:val="24"/>
                <w:lang w:eastAsia="ru-RU"/>
              </w:rPr>
            </w:pPr>
          </w:p>
        </w:tc>
        <w:tc>
          <w:tcPr>
            <w:tcW w:w="2127" w:type="dxa"/>
            <w:tcBorders>
              <w:top w:val="single" w:sz="4" w:space="0" w:color="auto"/>
              <w:left w:val="single" w:sz="4" w:space="0" w:color="auto"/>
              <w:bottom w:val="single" w:sz="4" w:space="0" w:color="auto"/>
              <w:right w:val="single" w:sz="4" w:space="0" w:color="auto"/>
            </w:tcBorders>
          </w:tcPr>
          <w:p w14:paraId="310EF1C3"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luggage</w:t>
            </w:r>
          </w:p>
          <w:p w14:paraId="255D8143" w14:textId="77777777" w:rsidR="00642581" w:rsidRPr="009E180D" w:rsidRDefault="00642581">
            <w:pPr>
              <w:spacing w:after="0" w:line="420" w:lineRule="atLeast"/>
              <w:rPr>
                <w:rFonts w:ascii="Times New Roman" w:eastAsia="Times New Roman" w:hAnsi="Times New Roman" w:cs="Times New Roman"/>
                <w:b/>
                <w:bCs/>
                <w:spacing w:val="-2"/>
                <w:sz w:val="24"/>
                <w:szCs w:val="24"/>
                <w:lang w:eastAsia="ru-RU"/>
              </w:rPr>
            </w:pPr>
          </w:p>
        </w:tc>
      </w:tr>
      <w:tr w:rsidR="00642581" w:rsidRPr="009E180D" w14:paraId="2ABF1550" w14:textId="77777777" w:rsidTr="00642581">
        <w:tc>
          <w:tcPr>
            <w:tcW w:w="2376" w:type="dxa"/>
            <w:tcBorders>
              <w:top w:val="single" w:sz="4" w:space="0" w:color="auto"/>
              <w:left w:val="single" w:sz="4" w:space="0" w:color="auto"/>
              <w:bottom w:val="single" w:sz="4" w:space="0" w:color="auto"/>
              <w:right w:val="single" w:sz="4" w:space="0" w:color="auto"/>
            </w:tcBorders>
          </w:tcPr>
          <w:p w14:paraId="706072E1"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cooking</w:t>
            </w:r>
          </w:p>
          <w:p w14:paraId="3F2417AD" w14:textId="77777777" w:rsidR="00642581" w:rsidRPr="009E180D" w:rsidRDefault="00642581">
            <w:pPr>
              <w:spacing w:after="0" w:line="420" w:lineRule="atLeast"/>
              <w:rPr>
                <w:rFonts w:ascii="Times New Roman" w:eastAsia="Times New Roman" w:hAnsi="Times New Roman" w:cs="Times New Roman"/>
                <w:b/>
                <w:bCs/>
                <w:spacing w:val="-2"/>
                <w:sz w:val="24"/>
                <w:szCs w:val="24"/>
                <w:lang w:eastAsia="ru-RU"/>
              </w:rPr>
            </w:pPr>
          </w:p>
        </w:tc>
        <w:tc>
          <w:tcPr>
            <w:tcW w:w="2127" w:type="dxa"/>
            <w:tcBorders>
              <w:top w:val="single" w:sz="4" w:space="0" w:color="auto"/>
              <w:left w:val="single" w:sz="4" w:space="0" w:color="auto"/>
              <w:bottom w:val="single" w:sz="4" w:space="0" w:color="auto"/>
              <w:right w:val="single" w:sz="4" w:space="0" w:color="auto"/>
            </w:tcBorders>
          </w:tcPr>
          <w:p w14:paraId="66AD1E17"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cards</w:t>
            </w:r>
          </w:p>
          <w:p w14:paraId="1A6834D2" w14:textId="77777777" w:rsidR="00642581" w:rsidRPr="009E180D" w:rsidRDefault="00642581">
            <w:pPr>
              <w:spacing w:after="0" w:line="420" w:lineRule="atLeast"/>
              <w:rPr>
                <w:rFonts w:ascii="Times New Roman" w:eastAsia="Times New Roman" w:hAnsi="Times New Roman" w:cs="Times New Roman"/>
                <w:b/>
                <w:bCs/>
                <w:spacing w:val="-2"/>
                <w:sz w:val="24"/>
                <w:szCs w:val="24"/>
                <w:lang w:eastAsia="ru-RU"/>
              </w:rPr>
            </w:pPr>
          </w:p>
        </w:tc>
      </w:tr>
      <w:tr w:rsidR="00642581" w:rsidRPr="009E180D" w14:paraId="16E21E4C" w14:textId="77777777" w:rsidTr="00642581">
        <w:tc>
          <w:tcPr>
            <w:tcW w:w="2376" w:type="dxa"/>
            <w:tcBorders>
              <w:top w:val="single" w:sz="4" w:space="0" w:color="auto"/>
              <w:left w:val="single" w:sz="4" w:space="0" w:color="auto"/>
              <w:bottom w:val="single" w:sz="4" w:space="0" w:color="auto"/>
              <w:right w:val="single" w:sz="4" w:space="0" w:color="auto"/>
            </w:tcBorders>
          </w:tcPr>
          <w:p w14:paraId="7FA15A4D"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doing arts and crafts</w:t>
            </w:r>
          </w:p>
          <w:p w14:paraId="6C123DAC" w14:textId="77777777" w:rsidR="00642581" w:rsidRPr="009E180D" w:rsidRDefault="00642581">
            <w:pPr>
              <w:spacing w:after="0" w:line="420" w:lineRule="atLeast"/>
              <w:rPr>
                <w:rFonts w:ascii="Times New Roman" w:eastAsia="Times New Roman" w:hAnsi="Times New Roman" w:cs="Times New Roman"/>
                <w:b/>
                <w:bCs/>
                <w:spacing w:val="-2"/>
                <w:sz w:val="24"/>
                <w:szCs w:val="24"/>
                <w:lang w:eastAsia="ru-RU"/>
              </w:rPr>
            </w:pPr>
          </w:p>
        </w:tc>
        <w:tc>
          <w:tcPr>
            <w:tcW w:w="2127" w:type="dxa"/>
            <w:tcBorders>
              <w:top w:val="single" w:sz="4" w:space="0" w:color="auto"/>
              <w:left w:val="single" w:sz="4" w:space="0" w:color="auto"/>
              <w:bottom w:val="single" w:sz="4" w:space="0" w:color="auto"/>
              <w:right w:val="single" w:sz="4" w:space="0" w:color="auto"/>
            </w:tcBorders>
          </w:tcPr>
          <w:p w14:paraId="12D4D983"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lastRenderedPageBreak/>
              <w:t>bicycle</w:t>
            </w:r>
          </w:p>
          <w:p w14:paraId="0AA92AF8" w14:textId="77777777" w:rsidR="00642581" w:rsidRPr="009E180D" w:rsidRDefault="00642581">
            <w:pPr>
              <w:spacing w:after="0" w:line="420" w:lineRule="atLeast"/>
              <w:rPr>
                <w:rFonts w:ascii="Times New Roman" w:eastAsia="Times New Roman" w:hAnsi="Times New Roman" w:cs="Times New Roman"/>
                <w:b/>
                <w:bCs/>
                <w:spacing w:val="-2"/>
                <w:sz w:val="24"/>
                <w:szCs w:val="24"/>
                <w:lang w:eastAsia="ru-RU"/>
              </w:rPr>
            </w:pPr>
          </w:p>
        </w:tc>
      </w:tr>
      <w:tr w:rsidR="00642581" w:rsidRPr="009E180D" w14:paraId="4435859F" w14:textId="77777777" w:rsidTr="00642581">
        <w:trPr>
          <w:trHeight w:val="545"/>
        </w:trPr>
        <w:tc>
          <w:tcPr>
            <w:tcW w:w="2376" w:type="dxa"/>
            <w:tcBorders>
              <w:top w:val="single" w:sz="4" w:space="0" w:color="auto"/>
              <w:left w:val="single" w:sz="4" w:space="0" w:color="auto"/>
              <w:bottom w:val="single" w:sz="4" w:space="0" w:color="auto"/>
              <w:right w:val="single" w:sz="4" w:space="0" w:color="auto"/>
            </w:tcBorders>
            <w:hideMark/>
          </w:tcPr>
          <w:p w14:paraId="7BB117E8"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lastRenderedPageBreak/>
              <w:t>doing sport</w:t>
            </w:r>
          </w:p>
        </w:tc>
        <w:tc>
          <w:tcPr>
            <w:tcW w:w="2127" w:type="dxa"/>
            <w:tcBorders>
              <w:top w:val="single" w:sz="4" w:space="0" w:color="auto"/>
              <w:left w:val="single" w:sz="4" w:space="0" w:color="auto"/>
              <w:bottom w:val="single" w:sz="4" w:space="0" w:color="auto"/>
              <w:right w:val="single" w:sz="4" w:space="0" w:color="auto"/>
            </w:tcBorders>
          </w:tcPr>
          <w:p w14:paraId="53EF185D"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r w:rsidRPr="009E180D">
              <w:rPr>
                <w:rFonts w:ascii="Times New Roman" w:eastAsia="Times New Roman" w:hAnsi="Times New Roman" w:cs="Times New Roman"/>
                <w:spacing w:val="-1"/>
                <w:sz w:val="24"/>
                <w:szCs w:val="24"/>
                <w:lang w:eastAsia="ru-RU"/>
              </w:rPr>
              <w:t>stamps</w:t>
            </w:r>
          </w:p>
          <w:p w14:paraId="16869602" w14:textId="77777777" w:rsidR="00642581" w:rsidRPr="009E180D" w:rsidRDefault="00642581">
            <w:pPr>
              <w:spacing w:after="0" w:line="390" w:lineRule="atLeast"/>
              <w:rPr>
                <w:rFonts w:ascii="Times New Roman" w:eastAsia="Times New Roman" w:hAnsi="Times New Roman" w:cs="Times New Roman"/>
                <w:spacing w:val="-1"/>
                <w:sz w:val="24"/>
                <w:szCs w:val="24"/>
                <w:lang w:eastAsia="ru-RU"/>
              </w:rPr>
            </w:pPr>
          </w:p>
        </w:tc>
      </w:tr>
    </w:tbl>
    <w:p w14:paraId="5453F5C2"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br w:type="page"/>
      </w:r>
    </w:p>
    <w:p w14:paraId="3407FAE1"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«Здоровый образ жизни»</w:t>
      </w:r>
    </w:p>
    <w:p w14:paraId="313056B1"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p>
    <w:p w14:paraId="267A8CAF" w14:textId="77777777" w:rsidR="00642581" w:rsidRPr="009E180D" w:rsidRDefault="00642581" w:rsidP="00642581">
      <w:pPr>
        <w:numPr>
          <w:ilvl w:val="0"/>
          <w:numId w:val="98"/>
        </w:num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Distribute healthy and unhealthy habits into the table.</w:t>
      </w:r>
    </w:p>
    <w:tbl>
      <w:tblPr>
        <w:tblW w:w="9345" w:type="dxa"/>
        <w:shd w:val="clear" w:color="auto" w:fill="FFFFFF"/>
        <w:tblCellMar>
          <w:top w:w="105" w:type="dxa"/>
          <w:left w:w="105" w:type="dxa"/>
          <w:bottom w:w="105" w:type="dxa"/>
          <w:right w:w="105" w:type="dxa"/>
        </w:tblCellMar>
        <w:tblLook w:val="04A0" w:firstRow="1" w:lastRow="0" w:firstColumn="1" w:lastColumn="0" w:noHBand="0" w:noVBand="1"/>
      </w:tblPr>
      <w:tblGrid>
        <w:gridCol w:w="4665"/>
        <w:gridCol w:w="4680"/>
      </w:tblGrid>
      <w:tr w:rsidR="00642581" w:rsidRPr="009E180D" w14:paraId="6955730E" w14:textId="77777777" w:rsidTr="00642581">
        <w:tc>
          <w:tcPr>
            <w:tcW w:w="444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673DAE2" w14:textId="77777777" w:rsidR="00642581" w:rsidRPr="009E180D" w:rsidRDefault="00642581" w:rsidP="00642581">
            <w:pPr>
              <w:spacing w:after="150" w:line="240" w:lineRule="auto"/>
              <w:jc w:val="center"/>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healthy habits</w:t>
            </w:r>
          </w:p>
        </w:tc>
        <w:tc>
          <w:tcPr>
            <w:tcW w:w="44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5A0EA9D" w14:textId="77777777" w:rsidR="00642581" w:rsidRPr="009E180D" w:rsidRDefault="00642581" w:rsidP="00642581">
            <w:pPr>
              <w:spacing w:after="150" w:line="240" w:lineRule="auto"/>
              <w:jc w:val="center"/>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unhealthy habits</w:t>
            </w:r>
          </w:p>
        </w:tc>
      </w:tr>
      <w:tr w:rsidR="00642581" w:rsidRPr="009E180D" w14:paraId="611AD5C5" w14:textId="77777777" w:rsidTr="00642581">
        <w:tc>
          <w:tcPr>
            <w:tcW w:w="444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E2BE11E" w14:textId="77777777" w:rsidR="00642581" w:rsidRPr="009E180D" w:rsidRDefault="00642581" w:rsidP="00642581">
            <w:pPr>
              <w:spacing w:after="150" w:line="240" w:lineRule="auto"/>
              <w:rPr>
                <w:rFonts w:ascii="Times New Roman" w:eastAsia="Times New Roman" w:hAnsi="Times New Roman" w:cs="Times New Roman"/>
                <w:color w:val="000000"/>
                <w:sz w:val="24"/>
                <w:szCs w:val="24"/>
                <w:lang w:val="ru-RU" w:eastAsia="ru-RU"/>
              </w:rPr>
            </w:pPr>
          </w:p>
        </w:tc>
        <w:tc>
          <w:tcPr>
            <w:tcW w:w="445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67E722" w14:textId="77777777" w:rsidR="00642581" w:rsidRPr="009E180D" w:rsidRDefault="00642581" w:rsidP="00642581">
            <w:pPr>
              <w:spacing w:after="150" w:line="240" w:lineRule="auto"/>
              <w:rPr>
                <w:rFonts w:ascii="Times New Roman" w:eastAsia="Times New Roman" w:hAnsi="Times New Roman" w:cs="Times New Roman"/>
                <w:color w:val="000000"/>
                <w:sz w:val="24"/>
                <w:szCs w:val="24"/>
                <w:lang w:val="ru-RU" w:eastAsia="ru-RU"/>
              </w:rPr>
            </w:pPr>
          </w:p>
        </w:tc>
      </w:tr>
    </w:tbl>
    <w:p w14:paraId="5D87DF46" w14:textId="77777777" w:rsidR="00642581" w:rsidRPr="009E180D" w:rsidRDefault="00642581" w:rsidP="00642581">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br/>
      </w:r>
    </w:p>
    <w:p w14:paraId="408D722C" w14:textId="77777777" w:rsidR="00642581" w:rsidRPr="009E180D" w:rsidRDefault="00642581" w:rsidP="00642581">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Smoking, go to bed early, wash hands, too much sweets, junk food, drinking water, too much coffee, go in for sports, take a shower, too much TV, missing breakfast</w:t>
      </w:r>
    </w:p>
    <w:p w14:paraId="0D61D17D" w14:textId="77777777" w:rsidR="00642581" w:rsidRPr="009E180D" w:rsidRDefault="00642581" w:rsidP="00642581">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br/>
      </w:r>
    </w:p>
    <w:p w14:paraId="7CAE512B" w14:textId="77777777" w:rsidR="00642581" w:rsidRPr="009E180D" w:rsidRDefault="00642581" w:rsidP="00642581">
      <w:pPr>
        <w:numPr>
          <w:ilvl w:val="0"/>
          <w:numId w:val="99"/>
        </w:num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val="ru-RU" w:eastAsia="ru-RU"/>
        </w:rPr>
        <w:t>Choose </w:t>
      </w:r>
      <w:r w:rsidRPr="009E180D">
        <w:rPr>
          <w:rFonts w:ascii="Times New Roman" w:eastAsia="Times New Roman" w:hAnsi="Times New Roman" w:cs="Times New Roman"/>
          <w:b/>
          <w:bCs/>
          <w:color w:val="000000"/>
          <w:sz w:val="24"/>
          <w:szCs w:val="24"/>
          <w:u w:val="single"/>
          <w:lang w:val="ru-RU" w:eastAsia="ru-RU"/>
        </w:rPr>
        <w:t>should</w:t>
      </w:r>
      <w:r w:rsidRPr="009E180D">
        <w:rPr>
          <w:rFonts w:ascii="Times New Roman" w:eastAsia="Times New Roman" w:hAnsi="Times New Roman" w:cs="Times New Roman"/>
          <w:b/>
          <w:bCs/>
          <w:color w:val="000000"/>
          <w:sz w:val="24"/>
          <w:szCs w:val="24"/>
          <w:lang w:val="ru-RU" w:eastAsia="ru-RU"/>
        </w:rPr>
        <w:t> or </w:t>
      </w:r>
      <w:r w:rsidRPr="009E180D">
        <w:rPr>
          <w:rFonts w:ascii="Times New Roman" w:eastAsia="Times New Roman" w:hAnsi="Times New Roman" w:cs="Times New Roman"/>
          <w:b/>
          <w:bCs/>
          <w:color w:val="000000"/>
          <w:sz w:val="24"/>
          <w:szCs w:val="24"/>
          <w:u w:val="single"/>
          <w:lang w:val="ru-RU" w:eastAsia="ru-RU"/>
        </w:rPr>
        <w:t>shouldn’t.</w:t>
      </w:r>
    </w:p>
    <w:p w14:paraId="466CD7A1" w14:textId="77777777" w:rsidR="00642581" w:rsidRPr="009E180D" w:rsidRDefault="00642581" w:rsidP="00642581">
      <w:pPr>
        <w:numPr>
          <w:ilvl w:val="0"/>
          <w:numId w:val="100"/>
        </w:num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Eat too much sugar and salt.</w:t>
      </w:r>
    </w:p>
    <w:p w14:paraId="589922D0" w14:textId="77777777" w:rsidR="00642581" w:rsidRPr="009E180D" w:rsidRDefault="00642581" w:rsidP="00642581">
      <w:pPr>
        <w:numPr>
          <w:ilvl w:val="0"/>
          <w:numId w:val="100"/>
        </w:num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Drink more water.</w:t>
      </w:r>
    </w:p>
    <w:p w14:paraId="05D971EA" w14:textId="77777777" w:rsidR="00642581" w:rsidRPr="009E180D" w:rsidRDefault="00642581" w:rsidP="00642581">
      <w:pPr>
        <w:numPr>
          <w:ilvl w:val="0"/>
          <w:numId w:val="100"/>
        </w:num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Sleep less five hours.</w:t>
      </w:r>
    </w:p>
    <w:p w14:paraId="01F3C427" w14:textId="77777777" w:rsidR="00642581" w:rsidRPr="009E180D" w:rsidRDefault="00642581" w:rsidP="00642581">
      <w:pPr>
        <w:numPr>
          <w:ilvl w:val="0"/>
          <w:numId w:val="100"/>
        </w:num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Eat fruit and vegetables.</w:t>
      </w:r>
    </w:p>
    <w:p w14:paraId="7FB8AABC" w14:textId="77777777" w:rsidR="00642581" w:rsidRPr="009E180D" w:rsidRDefault="00642581" w:rsidP="00642581">
      <w:pPr>
        <w:numPr>
          <w:ilvl w:val="0"/>
          <w:numId w:val="100"/>
        </w:num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Clean teeth twice a day.</w:t>
      </w:r>
    </w:p>
    <w:p w14:paraId="6A7AF2B2" w14:textId="77777777" w:rsidR="00642581" w:rsidRPr="009E180D" w:rsidRDefault="00642581" w:rsidP="00642581">
      <w:pPr>
        <w:numPr>
          <w:ilvl w:val="0"/>
          <w:numId w:val="100"/>
        </w:num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t>Eat fatty food.</w:t>
      </w:r>
    </w:p>
    <w:p w14:paraId="09BD85F0" w14:textId="77777777" w:rsidR="00642581" w:rsidRPr="009E180D" w:rsidRDefault="00642581" w:rsidP="00642581">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br/>
      </w:r>
    </w:p>
    <w:p w14:paraId="46C7F18C" w14:textId="77777777" w:rsidR="00642581" w:rsidRPr="009E180D" w:rsidRDefault="00642581" w:rsidP="00642581">
      <w:pPr>
        <w:pStyle w:val="afb"/>
        <w:numPr>
          <w:ilvl w:val="0"/>
          <w:numId w:val="99"/>
        </w:numPr>
        <w:shd w:val="clear" w:color="auto" w:fill="FFFFFF"/>
        <w:spacing w:after="150"/>
        <w:rPr>
          <w:rFonts w:ascii="Times New Roman" w:eastAsia="Times New Roman" w:hAnsi="Times New Roman"/>
          <w:color w:val="000000"/>
          <w:lang w:val="en-US"/>
        </w:rPr>
      </w:pPr>
      <w:r w:rsidRPr="009E180D">
        <w:rPr>
          <w:rFonts w:ascii="Times New Roman" w:eastAsia="Times New Roman" w:hAnsi="Times New Roman"/>
          <w:b/>
          <w:bCs/>
          <w:color w:val="000000"/>
          <w:lang w:val="en-US"/>
        </w:rPr>
        <w:t>Choose the correct word to fill in the blanks. “What we should do to keep fit”</w:t>
      </w:r>
    </w:p>
    <w:p w14:paraId="7F8A6BE3" w14:textId="77777777" w:rsidR="00642581" w:rsidRPr="009E180D" w:rsidRDefault="00642581" w:rsidP="00642581">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br/>
      </w:r>
    </w:p>
    <w:tbl>
      <w:tblPr>
        <w:tblW w:w="8790" w:type="dxa"/>
        <w:shd w:val="clear" w:color="auto" w:fill="FFFFFF"/>
        <w:tblCellMar>
          <w:top w:w="105" w:type="dxa"/>
          <w:left w:w="105" w:type="dxa"/>
          <w:bottom w:w="105" w:type="dxa"/>
          <w:right w:w="105" w:type="dxa"/>
        </w:tblCellMar>
        <w:tblLook w:val="04A0" w:firstRow="1" w:lastRow="0" w:firstColumn="1" w:lastColumn="0" w:noHBand="0" w:noVBand="1"/>
      </w:tblPr>
      <w:tblGrid>
        <w:gridCol w:w="8790"/>
      </w:tblGrid>
      <w:tr w:rsidR="00642581" w:rsidRPr="009E180D" w14:paraId="1C91AAB3" w14:textId="77777777" w:rsidTr="00642581">
        <w:tc>
          <w:tcPr>
            <w:tcW w:w="85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C59D01C" w14:textId="77777777" w:rsidR="00642581" w:rsidRPr="009E180D" w:rsidRDefault="00642581" w:rsidP="00642581">
            <w:pPr>
              <w:spacing w:after="150" w:line="240" w:lineRule="auto"/>
              <w:jc w:val="center"/>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bad, sports, smoke, positive, alcohol, diet, healthy, health, fit, junk</w:t>
            </w:r>
          </w:p>
        </w:tc>
      </w:tr>
    </w:tbl>
    <w:p w14:paraId="1B4E577E" w14:textId="77777777" w:rsidR="00642581" w:rsidRPr="009E180D" w:rsidRDefault="00642581" w:rsidP="00642581">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Everybody should think about their 1) ….. There are some good rules for keeping 2) …. . We should keep to a 3)…. and eat 4) ….. food. Fat food, 5) …. food and sweet things are 6) …. for our health. We should go in for 7)…. . We shouldn’t forget daily routines. We shouldn’t 8) …. and drink 9)…. . It’s important to be in a good mood every day because 10)…. emotions make us healthier.</w:t>
      </w:r>
    </w:p>
    <w:p w14:paraId="277F34AC" w14:textId="77777777" w:rsidR="00642581" w:rsidRPr="009E180D" w:rsidRDefault="00642581">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5614714A" w14:textId="77777777" w:rsidR="00DB1E8E" w:rsidRPr="009E180D" w:rsidRDefault="00DB1E8E" w:rsidP="00DB1E8E">
      <w:pPr>
        <w:spacing w:after="0" w:line="240" w:lineRule="auto"/>
        <w:ind w:firstLine="709"/>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 xml:space="preserve">Промежуточная контрольная работа </w:t>
      </w:r>
    </w:p>
    <w:p w14:paraId="694B16AC"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Контрольная работа за первое полугодие 7 класс.</w:t>
      </w:r>
    </w:p>
    <w:p w14:paraId="00B1A8D1"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val="ru-RU" w:eastAsia="ru-RU"/>
        </w:rPr>
      </w:pPr>
    </w:p>
    <w:p w14:paraId="3AA615B8" w14:textId="77777777" w:rsidR="00DB1E8E" w:rsidRPr="009E180D" w:rsidRDefault="00DB1E8E" w:rsidP="00DB1E8E">
      <w:pPr>
        <w:keepNext/>
        <w:numPr>
          <w:ilvl w:val="0"/>
          <w:numId w:val="25"/>
        </w:numPr>
        <w:shd w:val="clear" w:color="auto" w:fill="FFFFFF"/>
        <w:spacing w:after="0" w:line="240" w:lineRule="auto"/>
        <w:ind w:left="0" w:firstLine="709"/>
        <w:outlineLvl w:val="0"/>
        <w:rPr>
          <w:rFonts w:ascii="Times New Roman" w:eastAsia="Times New Roman" w:hAnsi="Times New Roman" w:cs="Times New Roman"/>
          <w:kern w:val="32"/>
          <w:sz w:val="24"/>
          <w:szCs w:val="24"/>
          <w:lang w:eastAsia="ru-RU"/>
        </w:rPr>
      </w:pPr>
      <w:r w:rsidRPr="009E180D">
        <w:rPr>
          <w:rFonts w:ascii="Times New Roman" w:eastAsia="Times New Roman" w:hAnsi="Times New Roman" w:cs="Times New Roman"/>
          <w:b/>
          <w:kern w:val="32"/>
          <w:sz w:val="24"/>
          <w:szCs w:val="24"/>
          <w:lang w:eastAsia="ru-RU"/>
        </w:rPr>
        <w:t xml:space="preserve">Listening. </w:t>
      </w:r>
      <w:r w:rsidRPr="009E180D">
        <w:rPr>
          <w:rFonts w:ascii="Times New Roman" w:eastAsia="Times New Roman" w:hAnsi="Times New Roman" w:cs="Times New Roman"/>
          <w:kern w:val="32"/>
          <w:sz w:val="24"/>
          <w:szCs w:val="24"/>
          <w:lang w:eastAsia="ru-RU"/>
        </w:rPr>
        <w:t>Listen to Amanda, Pete and Kelly talking about what they do for charity. Match the names of teens with what they do.</w:t>
      </w:r>
    </w:p>
    <w:p w14:paraId="109C0BBD" w14:textId="77777777" w:rsidR="00DB1E8E" w:rsidRPr="009E180D" w:rsidRDefault="00DB1E8E" w:rsidP="00DB1E8E">
      <w:pPr>
        <w:rPr>
          <w:rFonts w:ascii="Times New Roman" w:hAnsi="Times New Roman" w:cs="Times New Roman"/>
          <w:sz w:val="24"/>
          <w:szCs w:val="24"/>
        </w:rPr>
      </w:pPr>
    </w:p>
    <w:p w14:paraId="4D7B1312" w14:textId="77777777" w:rsidR="00DB1E8E" w:rsidRPr="009E180D" w:rsidRDefault="00DB1E8E" w:rsidP="00DB1E8E">
      <w:pPr>
        <w:rPr>
          <w:rFonts w:ascii="Times New Roman" w:hAnsi="Times New Roman" w:cs="Times New Roman"/>
          <w:sz w:val="24"/>
          <w:szCs w:val="24"/>
        </w:rPr>
      </w:pPr>
      <w:r w:rsidRPr="009E180D">
        <w:rPr>
          <w:rFonts w:ascii="Times New Roman" w:hAnsi="Times New Roman" w:cs="Times New Roman"/>
          <w:noProof/>
          <w:sz w:val="24"/>
          <w:szCs w:val="24"/>
          <w:lang w:val="ru-RU" w:eastAsia="ru-RU"/>
        </w:rPr>
        <w:drawing>
          <wp:inline distT="0" distB="0" distL="0" distR="0" wp14:anchorId="50F1C31E" wp14:editId="65D73342">
            <wp:extent cx="5497195" cy="1626870"/>
            <wp:effectExtent l="0" t="0" r="8255" b="0"/>
            <wp:docPr id="6" name="Рисунок 6" desc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h.png"/>
                    <pic:cNvPicPr>
                      <a:picLocks noChangeAspect="1" noChangeArrowheads="1"/>
                    </pic:cNvPicPr>
                  </pic:nvPicPr>
                  <pic:blipFill>
                    <a:blip r:embed="rId491">
                      <a:extLst>
                        <a:ext uri="{28A0092B-C50C-407E-A947-70E740481C1C}">
                          <a14:useLocalDpi xmlns:a14="http://schemas.microsoft.com/office/drawing/2010/main" val="0"/>
                        </a:ext>
                      </a:extLst>
                    </a:blip>
                    <a:srcRect/>
                    <a:stretch>
                      <a:fillRect/>
                    </a:stretch>
                  </pic:blipFill>
                  <pic:spPr bwMode="auto">
                    <a:xfrm>
                      <a:off x="0" y="0"/>
                      <a:ext cx="5497195" cy="1626870"/>
                    </a:xfrm>
                    <a:prstGeom prst="rect">
                      <a:avLst/>
                    </a:prstGeom>
                    <a:noFill/>
                    <a:ln>
                      <a:noFill/>
                    </a:ln>
                  </pic:spPr>
                </pic:pic>
              </a:graphicData>
            </a:graphic>
          </wp:inline>
        </w:drawing>
      </w:r>
    </w:p>
    <w:p w14:paraId="05978956" w14:textId="77777777" w:rsidR="00DB1E8E" w:rsidRPr="009E180D" w:rsidRDefault="00DB1E8E" w:rsidP="00DB1E8E">
      <w:pPr>
        <w:numPr>
          <w:ilvl w:val="1"/>
          <w:numId w:val="26"/>
        </w:numPr>
        <w:spacing w:after="0" w:line="240" w:lineRule="auto"/>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 xml:space="preserve"> ____ donates money to charity.</w:t>
      </w:r>
    </w:p>
    <w:p w14:paraId="217C5C05" w14:textId="77777777" w:rsidR="00DB1E8E" w:rsidRPr="009E180D" w:rsidRDefault="00DB1E8E" w:rsidP="00DB1E8E">
      <w:pPr>
        <w:numPr>
          <w:ilvl w:val="1"/>
          <w:numId w:val="26"/>
        </w:numPr>
        <w:spacing w:after="0" w:line="240" w:lineRule="auto"/>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____ is involved in volunteer work at school.</w:t>
      </w:r>
    </w:p>
    <w:p w14:paraId="3AE2F300" w14:textId="77777777" w:rsidR="00DB1E8E" w:rsidRPr="009E180D" w:rsidRDefault="00DB1E8E" w:rsidP="00DB1E8E">
      <w:pPr>
        <w:numPr>
          <w:ilvl w:val="1"/>
          <w:numId w:val="26"/>
        </w:numPr>
        <w:spacing w:after="0" w:line="240" w:lineRule="auto"/>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____ wears clothes from charity shops.</w:t>
      </w:r>
    </w:p>
    <w:p w14:paraId="2F910FE8" w14:textId="77777777" w:rsidR="00DB1E8E" w:rsidRPr="009E180D" w:rsidRDefault="00DB1E8E" w:rsidP="00DB1E8E">
      <w:pPr>
        <w:numPr>
          <w:ilvl w:val="1"/>
          <w:numId w:val="26"/>
        </w:numPr>
        <w:spacing w:after="0" w:line="240" w:lineRule="auto"/>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____ volunteers at the nursing home.</w:t>
      </w:r>
    </w:p>
    <w:p w14:paraId="6B1C0701" w14:textId="77777777" w:rsidR="00DB1E8E" w:rsidRPr="009E180D" w:rsidRDefault="00DB1E8E" w:rsidP="00DB1E8E">
      <w:pPr>
        <w:numPr>
          <w:ilvl w:val="1"/>
          <w:numId w:val="26"/>
        </w:numPr>
        <w:spacing w:after="0" w:line="240" w:lineRule="auto"/>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____raised money to help animals.</w:t>
      </w:r>
    </w:p>
    <w:p w14:paraId="2D459565" w14:textId="77777777" w:rsidR="00DB1E8E" w:rsidRPr="009E180D" w:rsidRDefault="00DB1E8E" w:rsidP="00DB1E8E">
      <w:pPr>
        <w:spacing w:after="0" w:line="240" w:lineRule="auto"/>
        <w:ind w:left="720"/>
        <w:contextualSpacing/>
        <w:rPr>
          <w:rFonts w:ascii="Times New Roman" w:eastAsia="Calibri" w:hAnsi="Times New Roman" w:cs="Times New Roman"/>
          <w:sz w:val="24"/>
          <w:szCs w:val="24"/>
          <w:lang w:eastAsia="ru-RU"/>
        </w:rPr>
      </w:pPr>
    </w:p>
    <w:p w14:paraId="61810A0C" w14:textId="77777777" w:rsidR="00DB1E8E" w:rsidRPr="009E180D" w:rsidRDefault="00DB1E8E" w:rsidP="00DB1E8E">
      <w:pPr>
        <w:spacing w:line="240" w:lineRule="auto"/>
        <w:ind w:firstLine="709"/>
        <w:contextualSpacing/>
        <w:rPr>
          <w:rFonts w:ascii="Times New Roman" w:eastAsia="Calibri" w:hAnsi="Times New Roman" w:cs="Times New Roman"/>
          <w:b/>
          <w:sz w:val="24"/>
          <w:szCs w:val="24"/>
          <w:lang w:eastAsia="ru-RU"/>
        </w:rPr>
      </w:pPr>
    </w:p>
    <w:p w14:paraId="2E6B5DB4" w14:textId="77777777" w:rsidR="00DB1E8E" w:rsidRPr="009E180D" w:rsidRDefault="00DB1E8E" w:rsidP="00DB1E8E">
      <w:pPr>
        <w:numPr>
          <w:ilvl w:val="0"/>
          <w:numId w:val="25"/>
        </w:numPr>
        <w:spacing w:after="0" w:line="240" w:lineRule="auto"/>
        <w:ind w:left="0" w:firstLine="709"/>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Grammar and vocabulary.</w:t>
      </w:r>
    </w:p>
    <w:p w14:paraId="67F69915" w14:textId="77777777" w:rsidR="00DB1E8E" w:rsidRPr="009E180D" w:rsidRDefault="00DB1E8E" w:rsidP="00DB1E8E">
      <w:pPr>
        <w:spacing w:line="240" w:lineRule="auto"/>
        <w:ind w:firstLine="709"/>
        <w:contextualSpacing/>
        <w:rPr>
          <w:rFonts w:ascii="Times New Roman" w:eastAsia="Calibri" w:hAnsi="Times New Roman" w:cs="Times New Roman"/>
          <w:b/>
          <w:sz w:val="24"/>
          <w:szCs w:val="24"/>
          <w:lang w:eastAsia="ru-RU"/>
        </w:rPr>
      </w:pPr>
    </w:p>
    <w:p w14:paraId="7A5B9A89"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1). Where…….he a month ago?</w:t>
      </w:r>
    </w:p>
    <w:p w14:paraId="274466CB"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a) was b) is c) are</w:t>
      </w:r>
    </w:p>
    <w:p w14:paraId="06283851"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2) Mary and John …….to the music at the moment.</w:t>
      </w:r>
    </w:p>
    <w:p w14:paraId="5005223D"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a) are listening b) were listening c) have listened</w:t>
      </w:r>
    </w:p>
    <w:p w14:paraId="6FFF5B71"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3) I…….this book yet.</w:t>
      </w:r>
    </w:p>
    <w:p w14:paraId="326403B9"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a) don’t read b) am not reading c) haven’t read</w:t>
      </w:r>
    </w:p>
    <w:p w14:paraId="41EFABD8"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4) Rice ……in England.</w:t>
      </w:r>
    </w:p>
    <w:p w14:paraId="22A05CEE"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a) is not grown b) are not grow c) are not grown</w:t>
      </w:r>
    </w:p>
    <w:p w14:paraId="7D19D9AB"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5)New trees …..  every spring and autumn.</w:t>
      </w:r>
    </w:p>
    <w:p w14:paraId="63C072B3"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a) is planted b) planted c) are planted</w:t>
      </w:r>
    </w:p>
    <w:p w14:paraId="68FD2759"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6) A butcher is a person ….. sells meat.</w:t>
      </w:r>
    </w:p>
    <w:p w14:paraId="52DB77DE"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a) which b) who c) he</w:t>
      </w:r>
    </w:p>
    <w:p w14:paraId="48926720"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lastRenderedPageBreak/>
        <w:t>7) The Moscow Metro is the …… underground railway system in the world.</w:t>
      </w:r>
    </w:p>
    <w:p w14:paraId="338B0A8C"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a) most beautiful b) beautiful c) more beautiful</w:t>
      </w:r>
    </w:p>
    <w:p w14:paraId="7820611E"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8) If the weather ….. fine, we ……._ to the picnic.</w:t>
      </w:r>
    </w:p>
    <w:p w14:paraId="0D3AA7F3"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a) will / go b) is / goes c) is /will go</w:t>
      </w:r>
    </w:p>
    <w:p w14:paraId="1E49C60F" w14:textId="77777777" w:rsidR="00DB1E8E" w:rsidRPr="009E180D" w:rsidRDefault="00DB1E8E" w:rsidP="00DB1E8E">
      <w:pPr>
        <w:spacing w:after="0" w:line="240" w:lineRule="auto"/>
        <w:ind w:firstLine="709"/>
        <w:rPr>
          <w:rFonts w:ascii="Times New Roman" w:hAnsi="Times New Roman" w:cs="Times New Roman"/>
          <w:b/>
          <w:sz w:val="24"/>
          <w:szCs w:val="24"/>
        </w:rPr>
      </w:pPr>
    </w:p>
    <w:p w14:paraId="0F3FEA72" w14:textId="77777777" w:rsidR="00DB1E8E" w:rsidRPr="009E180D" w:rsidRDefault="00DB1E8E" w:rsidP="00DB1E8E">
      <w:pPr>
        <w:numPr>
          <w:ilvl w:val="0"/>
          <w:numId w:val="25"/>
        </w:numPr>
        <w:spacing w:after="0" w:line="240" w:lineRule="auto"/>
        <w:ind w:left="0" w:firstLine="709"/>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 xml:space="preserve">Reading </w:t>
      </w:r>
    </w:p>
    <w:p w14:paraId="2211C559"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Charity is quite popular nowadays. People have become more open and kind-hearted. On the  whole, charity means voluntary giving of help to those who are in need. Charitable giving can include the act of giving money, goods, time, attention and kindness to the unfortunate. Most forms of charity mean providing basic items of necessity, such as food, water, clothing, shelter, healthcare and else.</w:t>
      </w:r>
    </w:p>
    <w:p w14:paraId="1ECCA813"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There are so many charitable organizations in the world today. They allow people to donate either directly or online, through websites. Charitable organizations also include orphanages, food banks, religious institutes and hospitals for the poor. Donating things you don’t use anymore is one of the forms of charity. Not everyone is lucky enough to have lots of toys or warm clothes for winter. Sometimes people simply can’t find the job to earn enough money. Others are sick, disabled or elderly and can’t get around on their own. These are the cases when charity helps.</w:t>
      </w:r>
    </w:p>
    <w:p w14:paraId="2C5891FB" w14:textId="77777777" w:rsidR="00DB1E8E" w:rsidRPr="009E180D" w:rsidRDefault="00DB1E8E" w:rsidP="00DB1E8E">
      <w:pPr>
        <w:spacing w:after="0" w:line="240" w:lineRule="auto"/>
        <w:ind w:firstLine="709"/>
        <w:rPr>
          <w:rFonts w:ascii="Times New Roman" w:hAnsi="Times New Roman" w:cs="Times New Roman"/>
          <w:sz w:val="24"/>
          <w:szCs w:val="24"/>
        </w:rPr>
      </w:pPr>
      <w:r w:rsidRPr="009E180D">
        <w:rPr>
          <w:rFonts w:ascii="Times New Roman" w:hAnsi="Times New Roman" w:cs="Times New Roman"/>
          <w:sz w:val="24"/>
          <w:szCs w:val="24"/>
        </w:rPr>
        <w:t>If everyone made charity a part of their life and helped those who are in need, the world would become a better place to live. Mother Teresa once said: “To truly give charity, you must be free of selfishness!” And, it’s true. The acts of charity come in many different forms. It you have ever helped to plant a garden or gave your jar of coins to someone who needs it more than you, then you already know what charity is.</w:t>
      </w:r>
    </w:p>
    <w:p w14:paraId="5CE5230C" w14:textId="77777777" w:rsidR="00DB1E8E" w:rsidRPr="009E180D" w:rsidRDefault="00DB1E8E" w:rsidP="00DB1E8E">
      <w:pPr>
        <w:spacing w:line="240" w:lineRule="auto"/>
        <w:ind w:firstLine="709"/>
        <w:contextualSpacing/>
        <w:rPr>
          <w:rFonts w:ascii="Times New Roman" w:eastAsia="Calibri" w:hAnsi="Times New Roman" w:cs="Times New Roman"/>
          <w:b/>
          <w:sz w:val="24"/>
          <w:szCs w:val="24"/>
          <w:lang w:eastAsia="ru-RU"/>
        </w:rPr>
      </w:pPr>
    </w:p>
    <w:p w14:paraId="5D7E6D88" w14:textId="77777777" w:rsidR="00DB1E8E" w:rsidRPr="009E180D" w:rsidRDefault="00DB1E8E" w:rsidP="00DB1E8E">
      <w:pPr>
        <w:spacing w:line="240" w:lineRule="auto"/>
        <w:ind w:firstLine="709"/>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Choose true or false.</w:t>
      </w:r>
    </w:p>
    <w:p w14:paraId="563CE301" w14:textId="77777777" w:rsidR="00DB1E8E" w:rsidRPr="009E180D" w:rsidRDefault="00DB1E8E" w:rsidP="00DB1E8E">
      <w:pPr>
        <w:rPr>
          <w:rFonts w:ascii="Times New Roman" w:hAnsi="Times New Roman" w:cs="Times New Roman"/>
          <w:sz w:val="24"/>
          <w:szCs w:val="24"/>
        </w:rPr>
      </w:pPr>
      <w:r w:rsidRPr="009E180D">
        <w:rPr>
          <w:rFonts w:ascii="Times New Roman" w:hAnsi="Times New Roman" w:cs="Times New Roman"/>
          <w:b/>
          <w:sz w:val="24"/>
          <w:szCs w:val="24"/>
        </w:rPr>
        <w:t xml:space="preserve">1. </w:t>
      </w:r>
      <w:r w:rsidRPr="009E180D">
        <w:rPr>
          <w:rFonts w:ascii="Times New Roman" w:hAnsi="Times New Roman" w:cs="Times New Roman"/>
          <w:sz w:val="24"/>
          <w:szCs w:val="24"/>
        </w:rPr>
        <w:t>NowadaysPeople have become more open and kind-hearted.</w:t>
      </w:r>
    </w:p>
    <w:p w14:paraId="78DD8D14" w14:textId="77777777" w:rsidR="00DB1E8E" w:rsidRPr="009E180D" w:rsidRDefault="00DB1E8E" w:rsidP="00DB1E8E">
      <w:pPr>
        <w:rPr>
          <w:rFonts w:ascii="Times New Roman" w:hAnsi="Times New Roman" w:cs="Times New Roman"/>
          <w:sz w:val="24"/>
          <w:szCs w:val="24"/>
        </w:rPr>
      </w:pPr>
      <w:r w:rsidRPr="009E180D">
        <w:rPr>
          <w:rFonts w:ascii="Times New Roman" w:hAnsi="Times New Roman" w:cs="Times New Roman"/>
          <w:sz w:val="24"/>
          <w:szCs w:val="24"/>
        </w:rPr>
        <w:t>2. Most form of charity is donations.</w:t>
      </w:r>
    </w:p>
    <w:p w14:paraId="667A31CC" w14:textId="77777777" w:rsidR="00DB1E8E" w:rsidRPr="009E180D" w:rsidRDefault="00DB1E8E" w:rsidP="00DB1E8E">
      <w:pPr>
        <w:rPr>
          <w:rFonts w:ascii="Times New Roman" w:hAnsi="Times New Roman" w:cs="Times New Roman"/>
          <w:sz w:val="24"/>
          <w:szCs w:val="24"/>
        </w:rPr>
      </w:pPr>
      <w:r w:rsidRPr="009E180D">
        <w:rPr>
          <w:rFonts w:ascii="Times New Roman" w:hAnsi="Times New Roman" w:cs="Times New Roman"/>
          <w:sz w:val="24"/>
          <w:szCs w:val="24"/>
        </w:rPr>
        <w:t>3. Unfortunately, there is a few charity organizations.’</w:t>
      </w:r>
    </w:p>
    <w:p w14:paraId="78D550EC" w14:textId="77777777" w:rsidR="00DB1E8E" w:rsidRPr="009E180D" w:rsidRDefault="00DB1E8E" w:rsidP="00DB1E8E">
      <w:pPr>
        <w:rPr>
          <w:rFonts w:ascii="Times New Roman" w:hAnsi="Times New Roman" w:cs="Times New Roman"/>
          <w:sz w:val="24"/>
          <w:szCs w:val="24"/>
        </w:rPr>
      </w:pPr>
      <w:r w:rsidRPr="009E180D">
        <w:rPr>
          <w:rFonts w:ascii="Times New Roman" w:hAnsi="Times New Roman" w:cs="Times New Roman"/>
          <w:sz w:val="24"/>
          <w:szCs w:val="24"/>
        </w:rPr>
        <w:t>4. Charitable organizations also include orphanages, food banks and like that.</w:t>
      </w:r>
    </w:p>
    <w:p w14:paraId="2A8E6A91" w14:textId="77777777" w:rsidR="00DB1E8E" w:rsidRPr="009E180D" w:rsidRDefault="00DB1E8E" w:rsidP="00DB1E8E">
      <w:pPr>
        <w:rPr>
          <w:rFonts w:ascii="Times New Roman" w:hAnsi="Times New Roman" w:cs="Times New Roman"/>
          <w:sz w:val="24"/>
          <w:szCs w:val="24"/>
        </w:rPr>
      </w:pPr>
      <w:r w:rsidRPr="009E180D">
        <w:rPr>
          <w:rFonts w:ascii="Times New Roman" w:hAnsi="Times New Roman" w:cs="Times New Roman"/>
          <w:sz w:val="24"/>
          <w:szCs w:val="24"/>
        </w:rPr>
        <w:t>5. There is no necessity every person to help the poor.</w:t>
      </w:r>
    </w:p>
    <w:p w14:paraId="349B07D4" w14:textId="77777777" w:rsidR="00DB1E8E" w:rsidRPr="009E180D" w:rsidRDefault="00DB1E8E" w:rsidP="00DB1E8E">
      <w:pPr>
        <w:rPr>
          <w:rFonts w:ascii="Times New Roman" w:hAnsi="Times New Roman" w:cs="Times New Roman"/>
          <w:sz w:val="24"/>
          <w:szCs w:val="24"/>
        </w:rPr>
      </w:pPr>
      <w:r w:rsidRPr="009E180D">
        <w:rPr>
          <w:rFonts w:ascii="Times New Roman" w:hAnsi="Times New Roman" w:cs="Times New Roman"/>
          <w:sz w:val="24"/>
          <w:szCs w:val="24"/>
        </w:rPr>
        <w:t>6. There charity is when you give your jar of coins someone who needs it.</w:t>
      </w:r>
    </w:p>
    <w:p w14:paraId="3A8830F9" w14:textId="77777777" w:rsidR="00DB1E8E" w:rsidRPr="009E180D" w:rsidRDefault="00DB1E8E" w:rsidP="00DB1E8E">
      <w:pPr>
        <w:rPr>
          <w:rFonts w:ascii="Times New Roman" w:hAnsi="Times New Roman" w:cs="Times New Roman"/>
          <w:b/>
          <w:sz w:val="24"/>
          <w:szCs w:val="24"/>
        </w:rPr>
      </w:pPr>
      <w:r w:rsidRPr="009E180D">
        <w:rPr>
          <w:rFonts w:ascii="Times New Roman" w:hAnsi="Times New Roman" w:cs="Times New Roman"/>
          <w:sz w:val="24"/>
          <w:szCs w:val="24"/>
        </w:rPr>
        <w:t>7. Donating things you don’t use anymore is one of the forms of charity.</w:t>
      </w:r>
    </w:p>
    <w:p w14:paraId="15CB9BF3" w14:textId="77777777" w:rsidR="00DB1E8E" w:rsidRPr="009E180D" w:rsidRDefault="00DB1E8E" w:rsidP="00DB1E8E">
      <w:pPr>
        <w:spacing w:line="240" w:lineRule="auto"/>
        <w:ind w:firstLine="709"/>
        <w:contextualSpacing/>
        <w:rPr>
          <w:rFonts w:ascii="Times New Roman" w:eastAsia="Calibri" w:hAnsi="Times New Roman" w:cs="Times New Roman"/>
          <w:b/>
          <w:sz w:val="24"/>
          <w:szCs w:val="24"/>
          <w:lang w:eastAsia="ru-RU"/>
        </w:rPr>
      </w:pPr>
    </w:p>
    <w:p w14:paraId="3F2A6470" w14:textId="77777777" w:rsidR="00DB1E8E" w:rsidRPr="009E180D" w:rsidRDefault="00DB1E8E" w:rsidP="00DB1E8E">
      <w:pPr>
        <w:numPr>
          <w:ilvl w:val="0"/>
          <w:numId w:val="25"/>
        </w:numPr>
        <w:spacing w:after="0" w:line="240" w:lineRule="auto"/>
        <w:ind w:left="0" w:firstLine="709"/>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 xml:space="preserve">Writing. </w:t>
      </w:r>
      <w:r w:rsidRPr="009E180D">
        <w:rPr>
          <w:rFonts w:ascii="Times New Roman" w:eastAsia="Calibri" w:hAnsi="Times New Roman" w:cs="Times New Roman"/>
          <w:sz w:val="24"/>
          <w:szCs w:val="24"/>
          <w:lang w:eastAsia="ru-RU"/>
        </w:rPr>
        <w:t>Fill the form with the information about yourself. (70 words)</w:t>
      </w:r>
    </w:p>
    <w:p w14:paraId="585BE824"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eastAsia="ru-RU"/>
        </w:rPr>
      </w:pPr>
      <w:r w:rsidRPr="009E180D">
        <w:rPr>
          <w:rFonts w:ascii="Times New Roman" w:eastAsia="Times New Roman" w:hAnsi="Times New Roman" w:cs="Times New Roman"/>
          <w:noProof/>
          <w:sz w:val="24"/>
          <w:szCs w:val="24"/>
          <w:lang w:val="ru-RU" w:eastAsia="ru-RU"/>
        </w:rPr>
        <w:lastRenderedPageBreak/>
        <w:drawing>
          <wp:inline distT="0" distB="0" distL="0" distR="0" wp14:anchorId="0BD65142" wp14:editId="37F80221">
            <wp:extent cx="5837555" cy="2626360"/>
            <wp:effectExtent l="0" t="0" r="0" b="2540"/>
            <wp:docPr id="5" name="Рисунок 5" descr="Screenshot_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Screenshot_8.png"/>
                    <pic:cNvPicPr>
                      <a:picLocks noChangeAspect="1" noChangeArrowheads="1"/>
                    </pic:cNvPicPr>
                  </pic:nvPicPr>
                  <pic:blipFill>
                    <a:blip r:embed="rId492">
                      <a:extLst>
                        <a:ext uri="{28A0092B-C50C-407E-A947-70E740481C1C}">
                          <a14:useLocalDpi xmlns:a14="http://schemas.microsoft.com/office/drawing/2010/main" val="0"/>
                        </a:ext>
                      </a:extLst>
                    </a:blip>
                    <a:srcRect/>
                    <a:stretch>
                      <a:fillRect/>
                    </a:stretch>
                  </pic:blipFill>
                  <pic:spPr bwMode="auto">
                    <a:xfrm>
                      <a:off x="0" y="0"/>
                      <a:ext cx="5837555" cy="2626360"/>
                    </a:xfrm>
                    <a:prstGeom prst="rect">
                      <a:avLst/>
                    </a:prstGeom>
                    <a:noFill/>
                    <a:ln>
                      <a:noFill/>
                    </a:ln>
                  </pic:spPr>
                </pic:pic>
              </a:graphicData>
            </a:graphic>
          </wp:inline>
        </w:drawing>
      </w:r>
    </w:p>
    <w:p w14:paraId="58E5838B" w14:textId="77777777" w:rsidR="00DB1E8E" w:rsidRPr="009E180D" w:rsidRDefault="00DB1E8E" w:rsidP="00DB1E8E">
      <w:pPr>
        <w:spacing w:after="0" w:line="240" w:lineRule="auto"/>
        <w:ind w:firstLine="709"/>
        <w:rPr>
          <w:rFonts w:ascii="Times New Roman" w:eastAsia="Times New Roman" w:hAnsi="Times New Roman" w:cs="Times New Roman"/>
          <w:b/>
          <w:sz w:val="24"/>
          <w:szCs w:val="24"/>
          <w:highlight w:val="yellow"/>
          <w:lang w:eastAsia="ru-RU"/>
        </w:rPr>
      </w:pPr>
    </w:p>
    <w:p w14:paraId="77F45CDC" w14:textId="77777777" w:rsidR="00DB1E8E" w:rsidRPr="009E180D" w:rsidRDefault="00DB1E8E" w:rsidP="00DB1E8E">
      <w:pPr>
        <w:numPr>
          <w:ilvl w:val="0"/>
          <w:numId w:val="25"/>
        </w:numPr>
        <w:spacing w:after="0" w:line="240" w:lineRule="auto"/>
        <w:ind w:left="0" w:firstLine="709"/>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 xml:space="preserve">Speaking. Describe the pictures.  </w:t>
      </w:r>
    </w:p>
    <w:tbl>
      <w:tblPr>
        <w:tblStyle w:val="ad"/>
        <w:tblW w:w="0" w:type="auto"/>
        <w:tblInd w:w="720" w:type="dxa"/>
        <w:tblLook w:val="04A0" w:firstRow="1" w:lastRow="0" w:firstColumn="1" w:lastColumn="0" w:noHBand="0" w:noVBand="1"/>
      </w:tblPr>
      <w:tblGrid>
        <w:gridCol w:w="4785"/>
        <w:gridCol w:w="4786"/>
      </w:tblGrid>
      <w:tr w:rsidR="00DB1E8E" w:rsidRPr="009E180D" w14:paraId="3D9A2606" w14:textId="77777777" w:rsidTr="00F124B2">
        <w:tc>
          <w:tcPr>
            <w:tcW w:w="4785" w:type="dxa"/>
            <w:tcBorders>
              <w:top w:val="single" w:sz="4" w:space="0" w:color="auto"/>
              <w:left w:val="single" w:sz="4" w:space="0" w:color="auto"/>
              <w:bottom w:val="single" w:sz="4" w:space="0" w:color="auto"/>
              <w:right w:val="single" w:sz="4" w:space="0" w:color="auto"/>
            </w:tcBorders>
            <w:hideMark/>
          </w:tcPr>
          <w:p w14:paraId="749B5D4E" w14:textId="77777777" w:rsidR="00DB1E8E" w:rsidRPr="009E180D" w:rsidRDefault="00DB1E8E" w:rsidP="00F124B2">
            <w:pPr>
              <w:spacing w:after="255" w:line="240" w:lineRule="auto"/>
              <w:ind w:firstLine="709"/>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noProof/>
                <w:sz w:val="24"/>
                <w:szCs w:val="24"/>
                <w:lang w:val="ru-RU" w:eastAsia="ru-RU"/>
              </w:rPr>
              <w:drawing>
                <wp:inline distT="0" distB="0" distL="0" distR="0" wp14:anchorId="40768BD2" wp14:editId="1EDEDD58">
                  <wp:extent cx="2381885" cy="2381885"/>
                  <wp:effectExtent l="0" t="0" r="0" b="0"/>
                  <wp:docPr id="4" name="Рисунок 4" descr="Отношение подростков и молодежи к творчеству и хобби - Онлайн опрос |  Online Test P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тношение подростков и молодежи к творчеству и хобби - Онлайн опрос |  Online Test Pad"/>
                          <pic:cNvPicPr>
                            <a:picLocks noChangeAspect="1" noChangeArrowheads="1"/>
                          </pic:cNvPicPr>
                        </pic:nvPicPr>
                        <pic:blipFill>
                          <a:blip r:embed="rId493">
                            <a:extLst>
                              <a:ext uri="{28A0092B-C50C-407E-A947-70E740481C1C}">
                                <a14:useLocalDpi xmlns:a14="http://schemas.microsoft.com/office/drawing/2010/main" val="0"/>
                              </a:ext>
                            </a:extLst>
                          </a:blip>
                          <a:srcRect/>
                          <a:stretch>
                            <a:fillRect/>
                          </a:stretch>
                        </pic:blipFill>
                        <pic:spPr bwMode="auto">
                          <a:xfrm>
                            <a:off x="0" y="0"/>
                            <a:ext cx="2381885" cy="2381885"/>
                          </a:xfrm>
                          <a:prstGeom prst="rect">
                            <a:avLst/>
                          </a:prstGeom>
                          <a:noFill/>
                          <a:ln>
                            <a:noFill/>
                          </a:ln>
                        </pic:spPr>
                      </pic:pic>
                    </a:graphicData>
                  </a:graphic>
                </wp:inline>
              </w:drawing>
            </w:r>
          </w:p>
        </w:tc>
        <w:tc>
          <w:tcPr>
            <w:tcW w:w="4786" w:type="dxa"/>
            <w:tcBorders>
              <w:top w:val="single" w:sz="4" w:space="0" w:color="auto"/>
              <w:left w:val="single" w:sz="4" w:space="0" w:color="auto"/>
              <w:bottom w:val="single" w:sz="4" w:space="0" w:color="auto"/>
              <w:right w:val="single" w:sz="4" w:space="0" w:color="auto"/>
            </w:tcBorders>
            <w:hideMark/>
          </w:tcPr>
          <w:p w14:paraId="07575D12" w14:textId="77777777" w:rsidR="00DB1E8E" w:rsidRPr="009E180D" w:rsidRDefault="00DB1E8E" w:rsidP="00F124B2">
            <w:pPr>
              <w:spacing w:after="255" w:line="240" w:lineRule="auto"/>
              <w:ind w:firstLine="709"/>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noProof/>
                <w:sz w:val="24"/>
                <w:szCs w:val="24"/>
                <w:lang w:val="ru-RU" w:eastAsia="ru-RU"/>
              </w:rPr>
              <w:drawing>
                <wp:inline distT="0" distB="0" distL="0" distR="0" wp14:anchorId="66DE3B94" wp14:editId="76A088F6">
                  <wp:extent cx="2434590" cy="2498725"/>
                  <wp:effectExtent l="0" t="0" r="3810" b="0"/>
                  <wp:docPr id="3" name="Рисунок 3" descr="Увлечение и хобби подрост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Увлечение и хобби подростков"/>
                          <pic:cNvPicPr>
                            <a:picLocks noChangeAspect="1" noChangeArrowheads="1"/>
                          </pic:cNvPicPr>
                        </pic:nvPicPr>
                        <pic:blipFill>
                          <a:blip r:embed="rId494">
                            <a:extLst>
                              <a:ext uri="{28A0092B-C50C-407E-A947-70E740481C1C}">
                                <a14:useLocalDpi xmlns:a14="http://schemas.microsoft.com/office/drawing/2010/main" val="0"/>
                              </a:ext>
                            </a:extLst>
                          </a:blip>
                          <a:srcRect/>
                          <a:stretch>
                            <a:fillRect/>
                          </a:stretch>
                        </pic:blipFill>
                        <pic:spPr bwMode="auto">
                          <a:xfrm>
                            <a:off x="0" y="0"/>
                            <a:ext cx="2434590" cy="2498725"/>
                          </a:xfrm>
                          <a:prstGeom prst="rect">
                            <a:avLst/>
                          </a:prstGeom>
                          <a:noFill/>
                          <a:ln>
                            <a:noFill/>
                          </a:ln>
                        </pic:spPr>
                      </pic:pic>
                    </a:graphicData>
                  </a:graphic>
                </wp:inline>
              </w:drawing>
            </w:r>
          </w:p>
        </w:tc>
      </w:tr>
    </w:tbl>
    <w:p w14:paraId="5DB18DA5" w14:textId="77777777" w:rsidR="00DB1E8E" w:rsidRPr="009E180D" w:rsidRDefault="00DB1E8E" w:rsidP="00DB1E8E">
      <w:pPr>
        <w:spacing w:line="240" w:lineRule="auto"/>
        <w:ind w:firstLine="709"/>
        <w:contextualSpacing/>
        <w:rPr>
          <w:rFonts w:ascii="Times New Roman" w:eastAsia="Calibri" w:hAnsi="Times New Roman" w:cs="Times New Roman"/>
          <w:b/>
          <w:sz w:val="24"/>
          <w:szCs w:val="24"/>
          <w:lang w:eastAsia="ru-RU"/>
        </w:rPr>
      </w:pPr>
    </w:p>
    <w:p w14:paraId="7F93C822"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p>
    <w:p w14:paraId="6371AE58"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p>
    <w:p w14:paraId="1B3A58B0"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p>
    <w:p w14:paraId="28690EF0" w14:textId="77777777" w:rsidR="00642581" w:rsidRPr="009E180D" w:rsidRDefault="00642581">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616ECD1A"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«Школа.»</w:t>
      </w:r>
    </w:p>
    <w:p w14:paraId="72BF35F5"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p>
    <w:p w14:paraId="2C85FE34" w14:textId="77777777" w:rsidR="00642581" w:rsidRPr="009E180D" w:rsidRDefault="00642581" w:rsidP="00A57E67">
      <w:pPr>
        <w:pStyle w:val="aff1"/>
        <w:numPr>
          <w:ilvl w:val="0"/>
          <w:numId w:val="102"/>
        </w:numPr>
        <w:shd w:val="clear" w:color="auto" w:fill="FFFFFF"/>
        <w:spacing w:before="0" w:beforeAutospacing="0" w:after="150" w:afterAutospacing="0"/>
        <w:rPr>
          <w:color w:val="333333"/>
        </w:rPr>
      </w:pPr>
      <w:r w:rsidRPr="009E180D">
        <w:rPr>
          <w:b/>
          <w:bCs/>
          <w:color w:val="333333"/>
        </w:rPr>
        <w:t>Откройте скобки, используя глагол в Past Simple или Present Perfect</w:t>
      </w:r>
    </w:p>
    <w:p w14:paraId="2B75D0A8" w14:textId="77777777" w:rsidR="00642581" w:rsidRPr="009E180D" w:rsidRDefault="00642581" w:rsidP="00A57E67">
      <w:pPr>
        <w:pStyle w:val="aff1"/>
        <w:numPr>
          <w:ilvl w:val="0"/>
          <w:numId w:val="103"/>
        </w:numPr>
        <w:shd w:val="clear" w:color="auto" w:fill="FFFFFF"/>
        <w:spacing w:before="0" w:beforeAutospacing="0" w:after="150" w:afterAutospacing="0"/>
        <w:rPr>
          <w:color w:val="333333"/>
        </w:rPr>
      </w:pPr>
      <w:r w:rsidRPr="009E180D">
        <w:rPr>
          <w:color w:val="333333"/>
        </w:rPr>
        <w:t>I (write) already a letter</w:t>
      </w:r>
    </w:p>
    <w:p w14:paraId="61D2869C" w14:textId="77777777" w:rsidR="00642581" w:rsidRPr="009E180D" w:rsidRDefault="00642581" w:rsidP="00A57E67">
      <w:pPr>
        <w:pStyle w:val="aff1"/>
        <w:numPr>
          <w:ilvl w:val="0"/>
          <w:numId w:val="103"/>
        </w:numPr>
        <w:shd w:val="clear" w:color="auto" w:fill="FFFFFF"/>
        <w:spacing w:before="0" w:beforeAutospacing="0" w:after="150" w:afterAutospacing="0"/>
        <w:rPr>
          <w:color w:val="333333"/>
          <w:lang w:val="en-US"/>
        </w:rPr>
      </w:pPr>
      <w:r w:rsidRPr="009E180D">
        <w:rPr>
          <w:color w:val="333333"/>
          <w:lang w:val="en-US"/>
        </w:rPr>
        <w:t>I (get) good marks yesterday.</w:t>
      </w:r>
    </w:p>
    <w:p w14:paraId="6482F6BF" w14:textId="77777777" w:rsidR="00642581" w:rsidRPr="009E180D" w:rsidRDefault="00642581" w:rsidP="00A57E67">
      <w:pPr>
        <w:pStyle w:val="aff1"/>
        <w:numPr>
          <w:ilvl w:val="0"/>
          <w:numId w:val="103"/>
        </w:numPr>
        <w:shd w:val="clear" w:color="auto" w:fill="FFFFFF"/>
        <w:spacing w:before="0" w:beforeAutospacing="0" w:after="150" w:afterAutospacing="0"/>
        <w:rPr>
          <w:color w:val="333333"/>
          <w:lang w:val="en-US"/>
        </w:rPr>
      </w:pPr>
      <w:r w:rsidRPr="009E180D">
        <w:rPr>
          <w:color w:val="333333"/>
          <w:lang w:val="en-US"/>
        </w:rPr>
        <w:t>I (go) just in the shop.</w:t>
      </w:r>
    </w:p>
    <w:p w14:paraId="0F40E2B1" w14:textId="77777777" w:rsidR="00642581" w:rsidRPr="009E180D" w:rsidRDefault="00642581" w:rsidP="00A57E67">
      <w:pPr>
        <w:pStyle w:val="aff1"/>
        <w:numPr>
          <w:ilvl w:val="0"/>
          <w:numId w:val="103"/>
        </w:numPr>
        <w:shd w:val="clear" w:color="auto" w:fill="FFFFFF"/>
        <w:spacing w:before="0" w:beforeAutospacing="0" w:after="150" w:afterAutospacing="0"/>
        <w:rPr>
          <w:color w:val="333333"/>
          <w:lang w:val="en-US"/>
        </w:rPr>
      </w:pPr>
      <w:r w:rsidRPr="009E180D">
        <w:rPr>
          <w:color w:val="333333"/>
          <w:lang w:val="en-US"/>
        </w:rPr>
        <w:t>My friend (take part) in competition last week.</w:t>
      </w:r>
    </w:p>
    <w:p w14:paraId="474569F5" w14:textId="77777777" w:rsidR="00642581" w:rsidRPr="009E180D" w:rsidRDefault="00642581" w:rsidP="00A57E67">
      <w:pPr>
        <w:pStyle w:val="aff1"/>
        <w:numPr>
          <w:ilvl w:val="0"/>
          <w:numId w:val="103"/>
        </w:numPr>
        <w:shd w:val="clear" w:color="auto" w:fill="FFFFFF"/>
        <w:spacing w:before="0" w:beforeAutospacing="0" w:after="150" w:afterAutospacing="0"/>
        <w:rPr>
          <w:color w:val="333333"/>
          <w:lang w:val="en-US"/>
        </w:rPr>
      </w:pPr>
      <w:r w:rsidRPr="009E180D">
        <w:rPr>
          <w:color w:val="333333"/>
          <w:lang w:val="en-US"/>
        </w:rPr>
        <w:t>My favourite team (earn) never many points.</w:t>
      </w:r>
    </w:p>
    <w:p w14:paraId="4CFEA4AF" w14:textId="77777777" w:rsidR="00642581" w:rsidRPr="009E180D" w:rsidRDefault="00642581" w:rsidP="00A57E67">
      <w:pPr>
        <w:pStyle w:val="aff1"/>
        <w:numPr>
          <w:ilvl w:val="0"/>
          <w:numId w:val="104"/>
        </w:numPr>
        <w:shd w:val="clear" w:color="auto" w:fill="FFFFFF"/>
        <w:spacing w:before="0" w:beforeAutospacing="0" w:after="150" w:afterAutospacing="0"/>
        <w:rPr>
          <w:color w:val="333333"/>
        </w:rPr>
      </w:pPr>
      <w:r w:rsidRPr="009E180D">
        <w:rPr>
          <w:b/>
          <w:bCs/>
          <w:color w:val="333333"/>
        </w:rPr>
        <w:t>Переведи предложения</w:t>
      </w:r>
    </w:p>
    <w:p w14:paraId="6000AEC1" w14:textId="77777777" w:rsidR="00642581" w:rsidRPr="009E180D" w:rsidRDefault="00642581" w:rsidP="00A57E67">
      <w:pPr>
        <w:pStyle w:val="aff1"/>
        <w:numPr>
          <w:ilvl w:val="0"/>
          <w:numId w:val="105"/>
        </w:numPr>
        <w:shd w:val="clear" w:color="auto" w:fill="FFFFFF"/>
        <w:spacing w:before="0" w:beforeAutospacing="0" w:after="150" w:afterAutospacing="0"/>
        <w:rPr>
          <w:color w:val="333333"/>
        </w:rPr>
      </w:pPr>
      <w:r w:rsidRPr="009E180D">
        <w:rPr>
          <w:color w:val="333333"/>
        </w:rPr>
        <w:t>Я счастлив, потому что моя команда вчера победила.</w:t>
      </w:r>
    </w:p>
    <w:p w14:paraId="153D1282" w14:textId="77777777" w:rsidR="00642581" w:rsidRPr="009E180D" w:rsidRDefault="00642581" w:rsidP="00A57E67">
      <w:pPr>
        <w:pStyle w:val="aff1"/>
        <w:numPr>
          <w:ilvl w:val="0"/>
          <w:numId w:val="105"/>
        </w:numPr>
        <w:shd w:val="clear" w:color="auto" w:fill="FFFFFF"/>
        <w:spacing w:before="0" w:beforeAutospacing="0" w:after="150" w:afterAutospacing="0"/>
        <w:rPr>
          <w:color w:val="333333"/>
        </w:rPr>
      </w:pPr>
      <w:r w:rsidRPr="009E180D">
        <w:rPr>
          <w:color w:val="333333"/>
        </w:rPr>
        <w:t>Мой друг заинтересован лошадьми, поэтому он записался в секцию верховой езды.</w:t>
      </w:r>
    </w:p>
    <w:p w14:paraId="62FBCA62" w14:textId="77777777" w:rsidR="00642581" w:rsidRPr="009E180D" w:rsidRDefault="00642581" w:rsidP="00A57E67">
      <w:pPr>
        <w:pStyle w:val="aff1"/>
        <w:numPr>
          <w:ilvl w:val="0"/>
          <w:numId w:val="105"/>
        </w:numPr>
        <w:shd w:val="clear" w:color="auto" w:fill="FFFFFF"/>
        <w:spacing w:before="0" w:beforeAutospacing="0" w:after="150" w:afterAutospacing="0"/>
        <w:rPr>
          <w:color w:val="333333"/>
        </w:rPr>
      </w:pPr>
      <w:r w:rsidRPr="009E180D">
        <w:rPr>
          <w:color w:val="333333"/>
        </w:rPr>
        <w:t>Я впечатлен нападающим, он забил два гола.</w:t>
      </w:r>
    </w:p>
    <w:p w14:paraId="7090048A" w14:textId="77777777" w:rsidR="00642581" w:rsidRPr="009E180D" w:rsidRDefault="00642581" w:rsidP="00A57E67">
      <w:pPr>
        <w:pStyle w:val="aff1"/>
        <w:numPr>
          <w:ilvl w:val="0"/>
          <w:numId w:val="105"/>
        </w:numPr>
        <w:shd w:val="clear" w:color="auto" w:fill="FFFFFF"/>
        <w:spacing w:before="0" w:beforeAutospacing="0" w:after="150" w:afterAutospacing="0"/>
        <w:rPr>
          <w:color w:val="333333"/>
        </w:rPr>
      </w:pPr>
      <w:r w:rsidRPr="009E180D">
        <w:rPr>
          <w:color w:val="333333"/>
        </w:rPr>
        <w:t>Мой друг грустный, так как его любимая команда сыграла вничью.</w:t>
      </w:r>
    </w:p>
    <w:p w14:paraId="600B1466" w14:textId="77777777" w:rsidR="00642581" w:rsidRPr="009E180D" w:rsidRDefault="00642581" w:rsidP="00A57E67">
      <w:pPr>
        <w:pStyle w:val="aff1"/>
        <w:numPr>
          <w:ilvl w:val="0"/>
          <w:numId w:val="105"/>
        </w:numPr>
        <w:shd w:val="clear" w:color="auto" w:fill="FFFFFF"/>
        <w:spacing w:before="0" w:beforeAutospacing="0" w:after="150" w:afterAutospacing="0"/>
        <w:rPr>
          <w:color w:val="333333"/>
        </w:rPr>
      </w:pPr>
      <w:r w:rsidRPr="009E180D">
        <w:rPr>
          <w:color w:val="333333"/>
        </w:rPr>
        <w:t>Ольга записалась в группу поддержки и это замечательно и прекрасно.</w:t>
      </w:r>
    </w:p>
    <w:p w14:paraId="241A670C" w14:textId="77777777" w:rsidR="00642581" w:rsidRPr="009E180D" w:rsidRDefault="00642581" w:rsidP="00A57E67">
      <w:pPr>
        <w:pStyle w:val="aff1"/>
        <w:numPr>
          <w:ilvl w:val="0"/>
          <w:numId w:val="106"/>
        </w:numPr>
        <w:shd w:val="clear" w:color="auto" w:fill="FFFFFF"/>
        <w:spacing w:before="0" w:beforeAutospacing="0" w:after="150" w:afterAutospacing="0"/>
        <w:rPr>
          <w:color w:val="333333"/>
          <w:lang w:val="en-US"/>
        </w:rPr>
      </w:pPr>
      <w:r w:rsidRPr="009E180D">
        <w:rPr>
          <w:b/>
          <w:bCs/>
          <w:color w:val="333333"/>
        </w:rPr>
        <w:t>Вставь</w:t>
      </w:r>
      <w:r w:rsidRPr="009E180D">
        <w:rPr>
          <w:b/>
          <w:bCs/>
          <w:color w:val="333333"/>
          <w:lang w:val="en-US"/>
        </w:rPr>
        <w:t> a </w:t>
      </w:r>
      <w:r w:rsidRPr="009E180D">
        <w:rPr>
          <w:b/>
          <w:bCs/>
          <w:color w:val="333333"/>
        </w:rPr>
        <w:t>или</w:t>
      </w:r>
      <w:r w:rsidRPr="009E180D">
        <w:rPr>
          <w:b/>
          <w:bCs/>
          <w:color w:val="333333"/>
          <w:lang w:val="en-US"/>
        </w:rPr>
        <w:t> an </w:t>
      </w:r>
      <w:r w:rsidRPr="009E180D">
        <w:rPr>
          <w:b/>
          <w:bCs/>
          <w:color w:val="333333"/>
        </w:rPr>
        <w:t>или</w:t>
      </w:r>
      <w:r w:rsidRPr="009E180D">
        <w:rPr>
          <w:b/>
          <w:bCs/>
          <w:color w:val="333333"/>
          <w:lang w:val="en-US"/>
        </w:rPr>
        <w:t> (no article)</w:t>
      </w:r>
    </w:p>
    <w:p w14:paraId="23EFF09B" w14:textId="77777777" w:rsidR="00642581" w:rsidRPr="009E180D" w:rsidRDefault="00642581" w:rsidP="00A57E67">
      <w:pPr>
        <w:pStyle w:val="aff1"/>
        <w:numPr>
          <w:ilvl w:val="0"/>
          <w:numId w:val="107"/>
        </w:numPr>
        <w:shd w:val="clear" w:color="auto" w:fill="FFFFFF"/>
        <w:spacing w:before="0" w:beforeAutospacing="0" w:after="150" w:afterAutospacing="0"/>
        <w:rPr>
          <w:color w:val="333333"/>
        </w:rPr>
      </w:pPr>
      <w:r w:rsidRPr="009E180D">
        <w:rPr>
          <w:color w:val="333333"/>
        </w:rPr>
        <w:t>What ……… nice day.</w:t>
      </w:r>
    </w:p>
    <w:p w14:paraId="46EE3B75" w14:textId="77777777" w:rsidR="00642581" w:rsidRPr="009E180D" w:rsidRDefault="00642581" w:rsidP="00A57E67">
      <w:pPr>
        <w:pStyle w:val="aff1"/>
        <w:numPr>
          <w:ilvl w:val="0"/>
          <w:numId w:val="107"/>
        </w:numPr>
        <w:shd w:val="clear" w:color="auto" w:fill="FFFFFF"/>
        <w:spacing w:before="0" w:beforeAutospacing="0" w:after="150" w:afterAutospacing="0"/>
        <w:rPr>
          <w:color w:val="333333"/>
        </w:rPr>
      </w:pPr>
      <w:r w:rsidRPr="009E180D">
        <w:rPr>
          <w:color w:val="333333"/>
        </w:rPr>
        <w:t>What ……… beautiful flowers.</w:t>
      </w:r>
    </w:p>
    <w:p w14:paraId="3C6BC67B" w14:textId="77777777" w:rsidR="00642581" w:rsidRPr="009E180D" w:rsidRDefault="00642581" w:rsidP="00A57E67">
      <w:pPr>
        <w:pStyle w:val="aff1"/>
        <w:numPr>
          <w:ilvl w:val="0"/>
          <w:numId w:val="107"/>
        </w:numPr>
        <w:shd w:val="clear" w:color="auto" w:fill="FFFFFF"/>
        <w:spacing w:before="0" w:beforeAutospacing="0" w:after="150" w:afterAutospacing="0"/>
        <w:rPr>
          <w:color w:val="333333"/>
        </w:rPr>
      </w:pPr>
      <w:r w:rsidRPr="009E180D">
        <w:rPr>
          <w:color w:val="333333"/>
        </w:rPr>
        <w:t>What ………interesting story.</w:t>
      </w:r>
    </w:p>
    <w:p w14:paraId="0DAA2165" w14:textId="77777777" w:rsidR="00642581" w:rsidRPr="009E180D" w:rsidRDefault="00642581" w:rsidP="00A57E67">
      <w:pPr>
        <w:pStyle w:val="aff1"/>
        <w:numPr>
          <w:ilvl w:val="0"/>
          <w:numId w:val="108"/>
        </w:numPr>
        <w:shd w:val="clear" w:color="auto" w:fill="FFFFFF"/>
        <w:spacing w:before="0" w:beforeAutospacing="0" w:after="150" w:afterAutospacing="0"/>
        <w:rPr>
          <w:color w:val="333333"/>
        </w:rPr>
      </w:pPr>
      <w:r w:rsidRPr="009E180D">
        <w:rPr>
          <w:b/>
          <w:bCs/>
          <w:color w:val="333333"/>
        </w:rPr>
        <w:t>Найди ошибки и напиши перевод</w:t>
      </w:r>
    </w:p>
    <w:p w14:paraId="52CFE8D2" w14:textId="77777777" w:rsidR="00642581" w:rsidRPr="009E180D" w:rsidRDefault="00642581" w:rsidP="00642581">
      <w:pPr>
        <w:pStyle w:val="aff1"/>
        <w:shd w:val="clear" w:color="auto" w:fill="FFFFFF"/>
        <w:spacing w:before="0" w:beforeAutospacing="0" w:after="150" w:afterAutospacing="0"/>
        <w:rPr>
          <w:color w:val="333333"/>
          <w:lang w:val="en-US"/>
        </w:rPr>
      </w:pPr>
      <w:r w:rsidRPr="009E180D">
        <w:rPr>
          <w:color w:val="333333"/>
          <w:lang w:val="en-US"/>
        </w:rPr>
        <w:t>Coach potato, yogging, activity, raed, exciting, forword, skore, defenber, dencing,</w:t>
      </w:r>
    </w:p>
    <w:p w14:paraId="0D23A4EC" w14:textId="77777777" w:rsidR="00642581" w:rsidRPr="009E180D" w:rsidRDefault="00642581" w:rsidP="00A57E67">
      <w:pPr>
        <w:pStyle w:val="aff1"/>
        <w:numPr>
          <w:ilvl w:val="0"/>
          <w:numId w:val="109"/>
        </w:numPr>
        <w:shd w:val="clear" w:color="auto" w:fill="FFFFFF"/>
        <w:spacing w:before="0" w:beforeAutospacing="0" w:after="150" w:afterAutospacing="0"/>
        <w:rPr>
          <w:color w:val="333333"/>
        </w:rPr>
      </w:pPr>
      <w:r w:rsidRPr="009E180D">
        <w:rPr>
          <w:b/>
          <w:bCs/>
          <w:color w:val="333333"/>
        </w:rPr>
        <w:t>Напиши три формы глагола и их перевод:</w:t>
      </w:r>
    </w:p>
    <w:p w14:paraId="2B7AA30A" w14:textId="77777777" w:rsidR="00642581" w:rsidRPr="009E180D" w:rsidRDefault="00642581" w:rsidP="00642581">
      <w:pPr>
        <w:pStyle w:val="aff1"/>
        <w:shd w:val="clear" w:color="auto" w:fill="FFFFFF"/>
        <w:spacing w:before="0" w:beforeAutospacing="0" w:after="150" w:afterAutospacing="0"/>
        <w:rPr>
          <w:color w:val="333333"/>
        </w:rPr>
      </w:pPr>
      <w:r w:rsidRPr="009E180D">
        <w:rPr>
          <w:color w:val="333333"/>
        </w:rPr>
        <w:t>come</w:t>
      </w:r>
    </w:p>
    <w:p w14:paraId="1ACD7E0B" w14:textId="77777777" w:rsidR="00642581" w:rsidRPr="009E180D" w:rsidRDefault="00642581" w:rsidP="00642581">
      <w:pPr>
        <w:pStyle w:val="aff1"/>
        <w:shd w:val="clear" w:color="auto" w:fill="FFFFFF"/>
        <w:spacing w:before="0" w:beforeAutospacing="0" w:after="150" w:afterAutospacing="0"/>
        <w:rPr>
          <w:color w:val="333333"/>
        </w:rPr>
      </w:pPr>
      <w:r w:rsidRPr="009E180D">
        <w:rPr>
          <w:color w:val="333333"/>
        </w:rPr>
        <w:t>have</w:t>
      </w:r>
    </w:p>
    <w:p w14:paraId="58692371" w14:textId="77777777" w:rsidR="00642581" w:rsidRPr="009E180D" w:rsidRDefault="00642581" w:rsidP="00642581">
      <w:pPr>
        <w:pStyle w:val="aff1"/>
        <w:shd w:val="clear" w:color="auto" w:fill="FFFFFF"/>
        <w:spacing w:before="0" w:beforeAutospacing="0" w:after="150" w:afterAutospacing="0"/>
        <w:rPr>
          <w:color w:val="333333"/>
        </w:rPr>
      </w:pPr>
      <w:r w:rsidRPr="009E180D">
        <w:rPr>
          <w:color w:val="333333"/>
        </w:rPr>
        <w:t>know</w:t>
      </w:r>
    </w:p>
    <w:p w14:paraId="54818FC6" w14:textId="77777777" w:rsidR="00642581" w:rsidRPr="009E180D" w:rsidRDefault="00642581" w:rsidP="00642581">
      <w:pPr>
        <w:pStyle w:val="aff1"/>
        <w:shd w:val="clear" w:color="auto" w:fill="FFFFFF"/>
        <w:spacing w:before="0" w:beforeAutospacing="0" w:after="150" w:afterAutospacing="0"/>
        <w:rPr>
          <w:color w:val="333333"/>
        </w:rPr>
      </w:pPr>
      <w:r w:rsidRPr="009E180D">
        <w:rPr>
          <w:color w:val="333333"/>
        </w:rPr>
        <w:t>get</w:t>
      </w:r>
    </w:p>
    <w:p w14:paraId="09758416" w14:textId="77777777" w:rsidR="00642581" w:rsidRPr="009E180D" w:rsidRDefault="00642581" w:rsidP="00642581">
      <w:pPr>
        <w:pStyle w:val="aff1"/>
        <w:shd w:val="clear" w:color="auto" w:fill="FFFFFF"/>
        <w:spacing w:before="0" w:beforeAutospacing="0" w:after="150" w:afterAutospacing="0"/>
        <w:rPr>
          <w:color w:val="333333"/>
        </w:rPr>
      </w:pPr>
      <w:r w:rsidRPr="009E180D">
        <w:rPr>
          <w:color w:val="333333"/>
        </w:rPr>
        <w:lastRenderedPageBreak/>
        <w:t>go</w:t>
      </w:r>
    </w:p>
    <w:p w14:paraId="7C58FBB5"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br w:type="page"/>
      </w:r>
    </w:p>
    <w:p w14:paraId="7CBD4609"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«Природа. Погода»</w:t>
      </w:r>
    </w:p>
    <w:p w14:paraId="0434CE12" w14:textId="77777777" w:rsidR="00642581" w:rsidRPr="009E180D" w:rsidRDefault="00642581">
      <w:pPr>
        <w:spacing w:after="0" w:line="240" w:lineRule="auto"/>
        <w:rPr>
          <w:rFonts w:ascii="Times New Roman" w:eastAsia="Times New Roman" w:hAnsi="Times New Roman" w:cs="Times New Roman"/>
          <w:b/>
          <w:sz w:val="24"/>
          <w:szCs w:val="24"/>
          <w:lang w:val="ru-RU" w:eastAsia="ru-RU"/>
        </w:rPr>
      </w:pPr>
    </w:p>
    <w:p w14:paraId="78D23352" w14:textId="77777777" w:rsidR="00642581" w:rsidRPr="009E180D" w:rsidRDefault="00642581" w:rsidP="00A57E67">
      <w:pPr>
        <w:pStyle w:val="aff1"/>
        <w:numPr>
          <w:ilvl w:val="0"/>
          <w:numId w:val="110"/>
        </w:numPr>
        <w:shd w:val="clear" w:color="auto" w:fill="FFFFFF"/>
        <w:spacing w:before="0" w:beforeAutospacing="0" w:after="150" w:afterAutospacing="0"/>
        <w:rPr>
          <w:color w:val="000000"/>
        </w:rPr>
      </w:pPr>
      <w:r w:rsidRPr="009E180D">
        <w:rPr>
          <w:color w:val="000000"/>
        </w:rPr>
        <w:t>Переведите слова</w:t>
      </w:r>
    </w:p>
    <w:p w14:paraId="3307C621"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окружающая среда</w:t>
      </w:r>
    </w:p>
    <w:p w14:paraId="4C48A4D9"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портить</w:t>
      </w:r>
    </w:p>
    <w:p w14:paraId="19E8EFE7"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загрязнять</w:t>
      </w:r>
    </w:p>
    <w:p w14:paraId="184826F2"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стекло</w:t>
      </w:r>
    </w:p>
    <w:p w14:paraId="230AC3F8"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природа</w:t>
      </w:r>
    </w:p>
    <w:p w14:paraId="6F0CC174"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пруд</w:t>
      </w:r>
    </w:p>
    <w:p w14:paraId="57668077"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разрушать</w:t>
      </w:r>
    </w:p>
    <w:p w14:paraId="125B42DB"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сохранять</w:t>
      </w:r>
    </w:p>
    <w:p w14:paraId="52207511"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воздух</w:t>
      </w:r>
    </w:p>
    <w:p w14:paraId="4237FF24"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2. Вставьте недостающие буквы.</w:t>
      </w:r>
    </w:p>
    <w:p w14:paraId="7943EC7B"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n.t.re, p.ll.tion, red..e, d.st.oy, rec.cle</w:t>
      </w:r>
    </w:p>
    <w:p w14:paraId="3DD413CF"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 xml:space="preserve">3. </w:t>
      </w:r>
      <w:r w:rsidRPr="009E180D">
        <w:rPr>
          <w:color w:val="000000"/>
        </w:rPr>
        <w:t>Используйте</w:t>
      </w:r>
      <w:r w:rsidRPr="009E180D">
        <w:rPr>
          <w:color w:val="000000"/>
          <w:lang w:val="en-US"/>
        </w:rPr>
        <w:t> </w:t>
      </w:r>
      <w:r w:rsidRPr="009E180D">
        <w:rPr>
          <w:i/>
          <w:iCs/>
          <w:color w:val="000000"/>
          <w:lang w:val="en-US"/>
        </w:rPr>
        <w:t>is</w:t>
      </w:r>
      <w:r w:rsidRPr="009E180D">
        <w:rPr>
          <w:color w:val="000000"/>
          <w:lang w:val="en-US"/>
        </w:rPr>
        <w:t> </w:t>
      </w:r>
      <w:r w:rsidRPr="009E180D">
        <w:rPr>
          <w:color w:val="000000"/>
        </w:rPr>
        <w:t>или</w:t>
      </w:r>
      <w:r w:rsidRPr="009E180D">
        <w:rPr>
          <w:color w:val="000000"/>
          <w:lang w:val="en-US"/>
        </w:rPr>
        <w:t> </w:t>
      </w:r>
      <w:r w:rsidRPr="009E180D">
        <w:rPr>
          <w:i/>
          <w:iCs/>
          <w:color w:val="000000"/>
          <w:lang w:val="en-US"/>
        </w:rPr>
        <w:t>are</w:t>
      </w:r>
      <w:r w:rsidRPr="009E180D">
        <w:rPr>
          <w:color w:val="000000"/>
          <w:lang w:val="en-US"/>
        </w:rPr>
        <w:t>.</w:t>
      </w:r>
    </w:p>
    <w:p w14:paraId="0C08C00C"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1) Animals … disturbed.</w:t>
      </w:r>
    </w:p>
    <w:p w14:paraId="46BC49A7"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2) Water … polluted.</w:t>
      </w:r>
    </w:p>
    <w:p w14:paraId="40625579"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3) Birds … not fed.</w:t>
      </w:r>
    </w:p>
    <w:p w14:paraId="1775D994"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4) Nature … damaged.</w:t>
      </w:r>
    </w:p>
    <w:p w14:paraId="1F28B558"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5) Trees … cut down.</w:t>
      </w:r>
    </w:p>
    <w:p w14:paraId="77C1BBBE"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6) Air … spoilt.</w:t>
      </w:r>
    </w:p>
    <w:p w14:paraId="5E4C72DD"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4. Переведите с русского на английский.</w:t>
      </w:r>
    </w:p>
    <w:p w14:paraId="35DF7874"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1) Люди разрушают окружающую среду.</w:t>
      </w:r>
    </w:p>
    <w:p w14:paraId="591CD0C2"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2) Не загрязняйте воду и воздух.</w:t>
      </w:r>
    </w:p>
    <w:p w14:paraId="41817B6B"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3) Оставляйте мусор в мусорном контейнере.</w:t>
      </w:r>
    </w:p>
    <w:p w14:paraId="1F6882A7"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lastRenderedPageBreak/>
        <w:t>4) Мы должны заботиться о природе.</w:t>
      </w:r>
    </w:p>
    <w:p w14:paraId="0768FECA"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5) Сохраняйте планету Земля.</w:t>
      </w:r>
    </w:p>
    <w:p w14:paraId="62032EBF"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5. Составьте предложения.</w:t>
      </w:r>
    </w:p>
    <w:p w14:paraId="2F254B66"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1) must, protect, we, nature.</w:t>
      </w:r>
    </w:p>
    <w:p w14:paraId="44CA651E"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2) think, I, can, children, animals, help.</w:t>
      </w:r>
    </w:p>
    <w:p w14:paraId="2395FA4E"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3) is, it, important, the Earth, to save.</w:t>
      </w:r>
    </w:p>
    <w:p w14:paraId="4BB043F9"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4) be in charge, should, we, of the planet.</w:t>
      </w:r>
    </w:p>
    <w:p w14:paraId="442C85CB"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5) healthy, people, keep, must, our planet.</w:t>
      </w:r>
    </w:p>
    <w:p w14:paraId="7B158A85" w14:textId="77777777" w:rsidR="00642581" w:rsidRPr="009E180D" w:rsidRDefault="00642581" w:rsidP="00642581">
      <w:pPr>
        <w:pStyle w:val="aff1"/>
        <w:shd w:val="clear" w:color="auto" w:fill="FFFFFF"/>
        <w:spacing w:before="0" w:beforeAutospacing="0" w:after="150" w:afterAutospacing="0"/>
        <w:rPr>
          <w:color w:val="000000"/>
        </w:rPr>
      </w:pPr>
      <w:r w:rsidRPr="009E180D">
        <w:rPr>
          <w:color w:val="000000"/>
        </w:rPr>
        <w:t>6. Заполните пропуски подходящими по смыслу словами, используя их только один раз.</w:t>
      </w:r>
    </w:p>
    <w:p w14:paraId="046FFEFD" w14:textId="77777777" w:rsidR="00642581" w:rsidRPr="009E180D" w:rsidRDefault="00642581" w:rsidP="00642581">
      <w:pPr>
        <w:pStyle w:val="aff1"/>
        <w:shd w:val="clear" w:color="auto" w:fill="FFFFFF"/>
        <w:spacing w:before="0" w:beforeAutospacing="0" w:after="150" w:afterAutospacing="0"/>
        <w:rPr>
          <w:color w:val="000000"/>
          <w:lang w:val="en-US"/>
        </w:rPr>
      </w:pPr>
      <w:r w:rsidRPr="009E180D">
        <w:rPr>
          <w:color w:val="000000"/>
          <w:lang w:val="en-US"/>
        </w:rPr>
        <w:t>There are many (1) _________ in our country that’s why we can’t ignore the problem of (2) _______. Our (3) ________ must be clean. We have to (4) _____ atmospheric and (5) _______ pollution. A lot of (6) __ and (7) ________ are disappearing. Many (8) _______ are dying in the sea. Now we all should be in charge of the (9) _______.</w:t>
      </w:r>
    </w:p>
    <w:p w14:paraId="5795EE53" w14:textId="77777777" w:rsidR="00A57E67" w:rsidRPr="009E180D" w:rsidRDefault="00A57E67">
      <w:pPr>
        <w:spacing w:after="0" w:line="240" w:lineRule="auto"/>
        <w:rPr>
          <w:rFonts w:ascii="Times New Roman" w:eastAsia="Times New Roman" w:hAnsi="Times New Roman" w:cs="Times New Roman"/>
          <w:b/>
          <w:sz w:val="24"/>
          <w:szCs w:val="24"/>
          <w:lang w:eastAsia="ru-RU"/>
        </w:rPr>
      </w:pPr>
    </w:p>
    <w:p w14:paraId="2DE4CBC2" w14:textId="77777777" w:rsidR="00A57E67" w:rsidRPr="009E180D" w:rsidRDefault="00A57E67">
      <w:pPr>
        <w:spacing w:after="0" w:line="240" w:lineRule="auto"/>
        <w:rPr>
          <w:rFonts w:ascii="Times New Roman" w:eastAsia="Times New Roman" w:hAnsi="Times New Roman" w:cs="Times New Roman"/>
          <w:b/>
          <w:sz w:val="24"/>
          <w:szCs w:val="24"/>
          <w:lang w:eastAsia="ru-RU"/>
        </w:rPr>
      </w:pPr>
    </w:p>
    <w:p w14:paraId="3D6990A4" w14:textId="77777777" w:rsidR="00A57E67" w:rsidRPr="009E180D" w:rsidRDefault="00A57E67">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val="ru-RU" w:eastAsia="ru-RU"/>
        </w:rPr>
        <w:t>Контрольная</w:t>
      </w:r>
      <w:r w:rsidRPr="009E180D">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работа</w:t>
      </w:r>
      <w:r w:rsidRPr="009E180D">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СМИ</w:t>
      </w:r>
      <w:r w:rsidRPr="009E180D">
        <w:rPr>
          <w:rFonts w:ascii="Times New Roman" w:eastAsia="Times New Roman" w:hAnsi="Times New Roman" w:cs="Times New Roman"/>
          <w:b/>
          <w:sz w:val="24"/>
          <w:szCs w:val="24"/>
          <w:lang w:eastAsia="ru-RU"/>
        </w:rPr>
        <w:t>»</w:t>
      </w:r>
    </w:p>
    <w:p w14:paraId="15DEC224" w14:textId="77777777" w:rsidR="00A57E67" w:rsidRPr="009E180D" w:rsidRDefault="00A57E67">
      <w:pPr>
        <w:spacing w:after="0" w:line="240" w:lineRule="auto"/>
        <w:rPr>
          <w:rFonts w:ascii="Times New Roman" w:eastAsia="Times New Roman" w:hAnsi="Times New Roman" w:cs="Times New Roman"/>
          <w:b/>
          <w:sz w:val="24"/>
          <w:szCs w:val="24"/>
          <w:lang w:eastAsia="ru-RU"/>
        </w:rPr>
      </w:pPr>
    </w:p>
    <w:p w14:paraId="1DCA9B66"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1. Match the headings to the texts. There is one extra heading.</w:t>
      </w:r>
    </w:p>
    <w:p w14:paraId="00B85400"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Advice on Keeping Fit</w:t>
      </w:r>
    </w:p>
    <w:p w14:paraId="3A7B4377"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 Local News</w:t>
      </w:r>
    </w:p>
    <w:p w14:paraId="25D8004E"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C. Arts News</w:t>
      </w:r>
    </w:p>
    <w:p w14:paraId="6A9067A1"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D. TV guide</w:t>
      </w:r>
    </w:p>
    <w:p w14:paraId="40E48DA4"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E. Horoscope</w:t>
      </w:r>
    </w:p>
    <w:p w14:paraId="1B1A939D"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 10:00. The fashion show. Robert Malker is the guest of the programme,he will talk about his style in clothing.</w:t>
      </w:r>
    </w:p>
    <w:p w14:paraId="659DA900"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10:30. Notting Hill with Julia Roberts and Hugh Grant. It’s a beautiful love story of an actress and a book keeper.</w:t>
      </w:r>
    </w:p>
    <w:p w14:paraId="6C696354"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11:50. MTV news. The latest video of George Michael. You will be the first to see it as well as the top ten of the week.</w:t>
      </w:r>
    </w:p>
    <w:p w14:paraId="221470CC"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2) First of all you shouldn’t overeat, and try to keep to a diet. It’s also important to have some PT at least twice a week. If you want to look fresh, go to bed before 11 pm.</w:t>
      </w:r>
    </w:p>
    <w:p w14:paraId="05380F84"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3) Pisces are usually sensitive, intuitive and highly emotional. One of their ruling planets is Neptune. Their most preferable colour is soft sea-green, and sapphire is the most suitable stone.</w:t>
      </w:r>
    </w:p>
    <w:p w14:paraId="52B7E06B"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4) David Brown, age 11, dropped his 18</w:t>
      </w:r>
      <w:r w:rsidRPr="009E180D">
        <w:rPr>
          <w:rFonts w:ascii="Times New Roman" w:eastAsia="Times New Roman" w:hAnsi="Times New Roman" w:cs="Times New Roman"/>
          <w:color w:val="212529"/>
          <w:sz w:val="24"/>
          <w:szCs w:val="24"/>
          <w:lang w:eastAsia="ru-RU"/>
        </w:rPr>
        <w:noBreakHyphen/>
        <w:t>months-old brother twenty feet out of his nursery window into blanket held by neighbours when fire broke out yesterday at their home at Cross Road, NY. He then jumped himself.</w:t>
      </w:r>
    </w:p>
    <w:p w14:paraId="73293BD0"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p>
    <w:p w14:paraId="0FE89DB1"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2. Put the verbs in brackets in the Past Continuous.</w:t>
      </w:r>
    </w:p>
    <w:p w14:paraId="69F63DFB"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 On Saturday between 11:30 and 12:30 she (cook) lunch.</w:t>
      </w:r>
    </w:p>
    <w:p w14:paraId="26B4A63E"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2) On Tuesday between 7:00–8:00 pm Jane and Mimi (play) tennis.</w:t>
      </w:r>
    </w:p>
    <w:p w14:paraId="7B5A6D1D"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3) What (Max, wear)? – A blue pullover and black jeans.</w:t>
      </w:r>
    </w:p>
    <w:p w14:paraId="5718F482"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4) What (they, talk) about? – About their friends from school.</w:t>
      </w:r>
    </w:p>
    <w:p w14:paraId="73690C8B"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5) It’s not true! She (not look) at you.</w:t>
      </w:r>
    </w:p>
    <w:p w14:paraId="2013313A"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6) We (not do) anything at that moment.</w:t>
      </w:r>
    </w:p>
    <w:p w14:paraId="1B5433F2"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p>
    <w:p w14:paraId="08599566"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3. Put the verbs in brackets in the Past Simple or Past Continuous.</w:t>
      </w:r>
    </w:p>
    <w:p w14:paraId="6FC50C4B"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 I … (sit) in a café when you … (call) me yesterday afternoon.</w:t>
      </w:r>
    </w:p>
    <w:p w14:paraId="757599D2"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2) Why … (you, stand) on the chair when I (come) into the room?</w:t>
      </w:r>
    </w:p>
    <w:p w14:paraId="3B9B01CE"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3) At 7 pm yesterday we … (listen) to music.</w:t>
      </w:r>
    </w:p>
    <w:p w14:paraId="44A100B2"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4) They … (not go) to the party last week.</w:t>
      </w:r>
    </w:p>
    <w:p w14:paraId="6FA483BA"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p>
    <w:p w14:paraId="155E7953"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4. Choose the correct answer.</w:t>
      </w:r>
    </w:p>
    <w:p w14:paraId="64611747"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1) There’s a(n) … with Matt Damon in today’s newspaper.</w:t>
      </w:r>
    </w:p>
    <w:p w14:paraId="7BC6EC7C"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interview b) show c) article</w:t>
      </w:r>
    </w:p>
    <w:p w14:paraId="196B4E41"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2) Go …, I’m listening.</w:t>
      </w:r>
    </w:p>
    <w:p w14:paraId="44A5DB2B"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off b) with c) on</w:t>
      </w:r>
    </w:p>
    <w:p w14:paraId="29D5EC5F"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3) That white shoes don’t go … the black dress.</w:t>
      </w:r>
    </w:p>
    <w:p w14:paraId="0ED9B3A2"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off b) with c) on</w:t>
      </w:r>
    </w:p>
    <w:p w14:paraId="50CD0D64"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4) Did you hear about the car crash?</w:t>
      </w:r>
    </w:p>
    <w:p w14:paraId="6587905D"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That’s terrible! b) Listen! c) That’s amazing!</w:t>
      </w:r>
    </w:p>
    <w:p w14:paraId="1CBA343A"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5) Actually, I’d rather … the other channel.</w:t>
      </w:r>
    </w:p>
    <w:p w14:paraId="2E7252E3"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a) watching b) watch c) like</w:t>
      </w:r>
    </w:p>
    <w:p w14:paraId="72E2A2AE"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p>
    <w:p w14:paraId="7B87F3B4"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b/>
          <w:bCs/>
          <w:color w:val="212529"/>
          <w:sz w:val="24"/>
          <w:szCs w:val="24"/>
          <w:lang w:eastAsia="ru-RU"/>
        </w:rPr>
        <w:t>5. Read the text and answer the questions.</w:t>
      </w:r>
    </w:p>
    <w:p w14:paraId="299D4265" w14:textId="77777777" w:rsidR="00A57E67" w:rsidRPr="009E180D" w:rsidRDefault="00A57E67" w:rsidP="00A57E67">
      <w:pPr>
        <w:shd w:val="clear" w:color="auto" w:fill="FFFFFF"/>
        <w:spacing w:after="100" w:afterAutospacing="1" w:line="306" w:lineRule="atLeast"/>
        <w:jc w:val="center"/>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Help Hearts</w:t>
      </w:r>
    </w:p>
    <w:p w14:paraId="1108D5DD"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lastRenderedPageBreak/>
        <w:t>On 20th August, a ‘Help Hearts’ charity event took place in the town in Whitefall. A group of nurses from one of the local hospitals came up with the idea and over 1000 people of all ages took part.</w:t>
      </w:r>
    </w:p>
    <w:p w14:paraId="1B014977"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Luckily, it was a sunny day. Everyone had fun either swimming, walking or windsurfing. Thanks to the event, £5,000 was raised for the charity.</w:t>
      </w:r>
    </w:p>
    <w:p w14:paraId="1B6C2D54"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Bob Keene, one of the people who organised the event, said, “We wanted to do something useful for others and this seemed the most fun thing to do.”</w:t>
      </w:r>
    </w:p>
    <w:p w14:paraId="2013B3DA"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The hospital administrators were so proud, they decided to make the event part of the hospital’s yearly calendar.</w:t>
      </w:r>
    </w:p>
    <w:p w14:paraId="2EE77ED9"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What was the name of the organisation that raised the money?</w:t>
      </w:r>
    </w:p>
    <w:p w14:paraId="01FA1DB5"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Who planned the event?</w:t>
      </w:r>
    </w:p>
    <w:p w14:paraId="7352582E"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How many people took part?</w:t>
      </w:r>
    </w:p>
    <w:p w14:paraId="390DDC18"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What was the weather like during the event?</w:t>
      </w:r>
    </w:p>
    <w:p w14:paraId="63C1472E" w14:textId="77777777" w:rsidR="00A57E67" w:rsidRPr="009E180D" w:rsidRDefault="00A57E67" w:rsidP="00A57E67">
      <w:pPr>
        <w:shd w:val="clear" w:color="auto" w:fill="FFFFFF"/>
        <w:spacing w:after="100" w:afterAutospacing="1" w:line="306" w:lineRule="atLeast"/>
        <w:rPr>
          <w:rFonts w:ascii="Times New Roman" w:eastAsia="Times New Roman" w:hAnsi="Times New Roman" w:cs="Times New Roman"/>
          <w:color w:val="212529"/>
          <w:sz w:val="24"/>
          <w:szCs w:val="24"/>
          <w:lang w:eastAsia="ru-RU"/>
        </w:rPr>
      </w:pPr>
      <w:r w:rsidRPr="009E180D">
        <w:rPr>
          <w:rFonts w:ascii="Times New Roman" w:eastAsia="Times New Roman" w:hAnsi="Times New Roman" w:cs="Times New Roman"/>
          <w:color w:val="212529"/>
          <w:sz w:val="24"/>
          <w:szCs w:val="24"/>
          <w:lang w:eastAsia="ru-RU"/>
        </w:rPr>
        <w:t>What happened as a result of the event?</w:t>
      </w:r>
    </w:p>
    <w:p w14:paraId="08D48DF9" w14:textId="77777777" w:rsidR="00642581" w:rsidRPr="009E180D" w:rsidRDefault="00642581">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5D575043" w14:textId="77777777" w:rsidR="00DB1E8E" w:rsidRPr="009E180D" w:rsidRDefault="00DB1E8E" w:rsidP="00DB1E8E">
      <w:pPr>
        <w:spacing w:after="0" w:line="240" w:lineRule="auto"/>
        <w:ind w:firstLine="709"/>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val="ru-RU" w:eastAsia="ru-RU"/>
        </w:rPr>
        <w:lastRenderedPageBreak/>
        <w:t>Итоговаяконтрольнаяработа</w:t>
      </w:r>
      <w:r w:rsidRPr="009E180D">
        <w:rPr>
          <w:rFonts w:ascii="Times New Roman" w:eastAsia="Times New Roman" w:hAnsi="Times New Roman" w:cs="Times New Roman"/>
          <w:b/>
          <w:sz w:val="24"/>
          <w:szCs w:val="24"/>
          <w:lang w:eastAsia="ru-RU"/>
        </w:rPr>
        <w:t>.</w:t>
      </w:r>
    </w:p>
    <w:p w14:paraId="79AF0D20" w14:textId="77777777" w:rsidR="00DB1E8E" w:rsidRPr="009E180D" w:rsidRDefault="00DB1E8E" w:rsidP="00DB1E8E">
      <w:pPr>
        <w:spacing w:after="0" w:line="240" w:lineRule="auto"/>
        <w:ind w:firstLine="709"/>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I. Listening </w:t>
      </w:r>
    </w:p>
    <w:p w14:paraId="4B978F51"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You will hear the story of a schoolboy named Sam who is telling about his hero.</w:t>
      </w:r>
    </w:p>
    <w:p w14:paraId="1061F8A9"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What did you learn about the hero?</w:t>
      </w:r>
    </w:p>
    <w:p w14:paraId="198D23E5"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w:t>
      </w:r>
      <w:r w:rsidRPr="009E180D">
        <w:rPr>
          <w:rFonts w:ascii="Times New Roman" w:eastAsia="Times New Roman" w:hAnsi="Times New Roman" w:cs="Times New Roman"/>
          <w:sz w:val="24"/>
          <w:szCs w:val="24"/>
          <w:lang w:eastAsia="ru-RU"/>
        </w:rPr>
        <w:tab/>
        <w:t>What was his hero’s profession?</w:t>
      </w:r>
    </w:p>
    <w:p w14:paraId="56A6BA05"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w:t>
      </w:r>
      <w:r w:rsidRPr="009E180D">
        <w:rPr>
          <w:rFonts w:ascii="Times New Roman" w:eastAsia="Times New Roman" w:hAnsi="Times New Roman" w:cs="Times New Roman"/>
          <w:sz w:val="24"/>
          <w:szCs w:val="24"/>
          <w:lang w:eastAsia="ru-RU"/>
        </w:rPr>
        <w:tab/>
        <w:t>What kind of person was Sam’s hero?</w:t>
      </w:r>
    </w:p>
    <w:p w14:paraId="553B23A3"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w:t>
      </w:r>
      <w:r w:rsidRPr="009E180D">
        <w:rPr>
          <w:rFonts w:ascii="Times New Roman" w:eastAsia="Times New Roman" w:hAnsi="Times New Roman" w:cs="Times New Roman"/>
          <w:sz w:val="24"/>
          <w:szCs w:val="24"/>
          <w:lang w:eastAsia="ru-RU"/>
        </w:rPr>
        <w:tab/>
        <w:t>Why do people respect Sam’s hero?</w:t>
      </w:r>
    </w:p>
    <w:p w14:paraId="58D30B8A"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w:t>
      </w:r>
      <w:r w:rsidRPr="009E180D">
        <w:rPr>
          <w:rFonts w:ascii="Times New Roman" w:eastAsia="Times New Roman" w:hAnsi="Times New Roman" w:cs="Times New Roman"/>
          <w:sz w:val="24"/>
          <w:szCs w:val="24"/>
          <w:lang w:eastAsia="ru-RU"/>
        </w:rPr>
        <w:tab/>
        <w:t>What country did Sam’s hero come from?</w:t>
      </w:r>
    </w:p>
    <w:p w14:paraId="336E997B"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5.</w:t>
      </w:r>
      <w:r w:rsidRPr="009E180D">
        <w:rPr>
          <w:rFonts w:ascii="Times New Roman" w:eastAsia="Times New Roman" w:hAnsi="Times New Roman" w:cs="Times New Roman"/>
          <w:sz w:val="24"/>
          <w:szCs w:val="24"/>
          <w:lang w:eastAsia="ru-RU"/>
        </w:rPr>
        <w:tab/>
        <w:t>Why does Sam admire his hero?</w:t>
      </w:r>
    </w:p>
    <w:p w14:paraId="3502D030" w14:textId="77777777" w:rsidR="00DB1E8E" w:rsidRPr="009E180D" w:rsidRDefault="00DB1E8E" w:rsidP="00DB1E8E">
      <w:pPr>
        <w:spacing w:after="0" w:line="240" w:lineRule="auto"/>
        <w:ind w:firstLine="709"/>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II. Reading </w:t>
      </w:r>
    </w:p>
    <w:p w14:paraId="47F9865F"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CHRISTOPHER COLUMBUS</w:t>
      </w:r>
    </w:p>
    <w:p w14:paraId="4AA4C88C"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     In the 15th century people knew only three continents: Europe, Asia and Africa. They knew nothing about such big continents as America. A man who discovered America was born in 1451 in Italy. His name was Christopher Columbus. He became a sailor at his early age. Knowing that the earth was round, he decided to reach India sailing to the west. He tried to arrange an expedition, but didn’t have any money, and nobody wanted to help him. At last the king of Spain gave him enough money for the expedition. He set sail in 1492. The voyage was very dangerous and difficult. On the 12th of October his ship reached the land. When they landed, they saw strange trees and flowers. Men and women with olive-coloured skins gathered around the sailors and looked at them with great surprise. Columbus was sure that he had discovered a new way to India. Later the other sailor reached America. The name of the sailor was Amerigo Vespucci. He understood that it was a new continent.</w:t>
      </w:r>
    </w:p>
    <w:p w14:paraId="2EAE7B20"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   2. Which statement is true and which is false?</w:t>
      </w:r>
    </w:p>
    <w:p w14:paraId="76B65369"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w:t>
      </w:r>
      <w:r w:rsidRPr="009E180D">
        <w:rPr>
          <w:rFonts w:ascii="Times New Roman" w:eastAsia="Times New Roman" w:hAnsi="Times New Roman" w:cs="Times New Roman"/>
          <w:sz w:val="24"/>
          <w:szCs w:val="24"/>
          <w:lang w:eastAsia="ru-RU"/>
        </w:rPr>
        <w:tab/>
        <w:t>In the 15th century people knew much about America.</w:t>
      </w:r>
    </w:p>
    <w:p w14:paraId="4BAAECB6"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w:t>
      </w:r>
      <w:r w:rsidRPr="009E180D">
        <w:rPr>
          <w:rFonts w:ascii="Times New Roman" w:eastAsia="Times New Roman" w:hAnsi="Times New Roman" w:cs="Times New Roman"/>
          <w:sz w:val="24"/>
          <w:szCs w:val="24"/>
          <w:lang w:eastAsia="ru-RU"/>
        </w:rPr>
        <w:tab/>
        <w:t>Christopher Columbus was rich and he arranged the expedition.</w:t>
      </w:r>
    </w:p>
    <w:p w14:paraId="7747EED6"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w:t>
      </w:r>
      <w:r w:rsidRPr="009E180D">
        <w:rPr>
          <w:rFonts w:ascii="Times New Roman" w:eastAsia="Times New Roman" w:hAnsi="Times New Roman" w:cs="Times New Roman"/>
          <w:sz w:val="24"/>
          <w:szCs w:val="24"/>
          <w:lang w:eastAsia="ru-RU"/>
        </w:rPr>
        <w:tab/>
        <w:t>The voyage wasn’t very dangerous and difficult.</w:t>
      </w:r>
    </w:p>
    <w:p w14:paraId="1DA27717"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w:t>
      </w:r>
      <w:r w:rsidRPr="009E180D">
        <w:rPr>
          <w:rFonts w:ascii="Times New Roman" w:eastAsia="Times New Roman" w:hAnsi="Times New Roman" w:cs="Times New Roman"/>
          <w:sz w:val="24"/>
          <w:szCs w:val="24"/>
          <w:lang w:eastAsia="ru-RU"/>
        </w:rPr>
        <w:tab/>
        <w:t>The sailors saw strange trees and flowers, olive-coloured men and women.</w:t>
      </w:r>
    </w:p>
    <w:p w14:paraId="7CBF5DD5"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5.</w:t>
      </w:r>
      <w:r w:rsidRPr="009E180D">
        <w:rPr>
          <w:rFonts w:ascii="Times New Roman" w:eastAsia="Times New Roman" w:hAnsi="Times New Roman" w:cs="Times New Roman"/>
          <w:sz w:val="24"/>
          <w:szCs w:val="24"/>
          <w:lang w:eastAsia="ru-RU"/>
        </w:rPr>
        <w:tab/>
        <w:t>Though (хотя) it was Columbus who discovered America, the continent was named after Amerigo Vespucci.</w:t>
      </w:r>
    </w:p>
    <w:p w14:paraId="547FA239" w14:textId="77777777" w:rsidR="00DB1E8E" w:rsidRPr="009E180D" w:rsidRDefault="00DB1E8E" w:rsidP="00DB1E8E">
      <w:pPr>
        <w:spacing w:after="0" w:line="240" w:lineRule="auto"/>
        <w:ind w:firstLine="709"/>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III. Grammar</w:t>
      </w:r>
    </w:p>
    <w:p w14:paraId="3F7F49A3"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We respect some people for their deeds and achievements.  What are these people famous for? Choose from the suggested words in brackets</w:t>
      </w:r>
    </w:p>
    <w:p w14:paraId="1138BF65"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German Titov was the second Russian cosmonaut (who/to) orbit the Earth.</w:t>
      </w:r>
    </w:p>
    <w:p w14:paraId="49133C9D"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Mahatma Gandhi was an Indian lawyer and politician (who/whose) ideas and actions made the Indians free from the British crown.</w:t>
      </w:r>
    </w:p>
    <w:p w14:paraId="02093259"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 Wolfgang Amadeus Mozart is an Austrian composer (who/whose) music is loved and admired by musicians and the public.</w:t>
      </w:r>
    </w:p>
    <w:p w14:paraId="35DD359B"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Queen Victoria was the only British monarch (who/to) ruled (правила) for 64 years.</w:t>
      </w:r>
    </w:p>
    <w:p w14:paraId="025E5AC6" w14:textId="77777777" w:rsidR="00DB1E8E" w:rsidRPr="009E180D" w:rsidRDefault="00DB1E8E" w:rsidP="00DB1E8E">
      <w:pPr>
        <w:spacing w:after="0" w:line="240" w:lineRule="auto"/>
        <w:ind w:firstLine="709"/>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5. Stephen King is a popular American writer (who/whose) books are read all over the world.</w:t>
      </w:r>
    </w:p>
    <w:p w14:paraId="78CD11C7" w14:textId="77777777" w:rsidR="00DB1E8E" w:rsidRPr="009E180D" w:rsidRDefault="00DB1E8E" w:rsidP="00DB1E8E">
      <w:pPr>
        <w:spacing w:after="0" w:line="240" w:lineRule="auto"/>
        <w:ind w:firstLine="709"/>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sz w:val="24"/>
          <w:szCs w:val="24"/>
          <w:lang w:eastAsia="ru-RU"/>
        </w:rPr>
        <w:t>IV. Writing.</w:t>
      </w:r>
      <w:r w:rsidRPr="009E180D">
        <w:rPr>
          <w:rFonts w:ascii="Times New Roman" w:eastAsia="Times New Roman" w:hAnsi="Times New Roman" w:cs="Times New Roman"/>
          <w:sz w:val="24"/>
          <w:szCs w:val="24"/>
          <w:lang w:eastAsia="ru-RU"/>
        </w:rPr>
        <w:t xml:space="preserve"> Imagine that your foreign friend asked you to write about Russia. Write the letter about Russian tradition or sights.</w:t>
      </w:r>
    </w:p>
    <w:p w14:paraId="6E2FF3CE" w14:textId="77777777" w:rsidR="00DB1E8E" w:rsidRPr="009E180D" w:rsidRDefault="00DB1E8E" w:rsidP="00DB1E8E">
      <w:pPr>
        <w:spacing w:after="0" w:line="240" w:lineRule="auto"/>
        <w:ind w:firstLine="709"/>
        <w:rPr>
          <w:rFonts w:ascii="Times New Roman" w:eastAsia="Times New Roman" w:hAnsi="Times New Roman" w:cs="Times New Roman"/>
          <w:b/>
          <w:sz w:val="24"/>
          <w:szCs w:val="24"/>
          <w:lang w:eastAsia="ru-RU"/>
        </w:rPr>
      </w:pPr>
    </w:p>
    <w:p w14:paraId="40A927FD" w14:textId="77777777" w:rsidR="00DB1E8E" w:rsidRPr="009E180D" w:rsidRDefault="00DB1E8E" w:rsidP="00DB1E8E">
      <w:pPr>
        <w:pStyle w:val="afb"/>
        <w:numPr>
          <w:ilvl w:val="1"/>
          <w:numId w:val="24"/>
        </w:numPr>
        <w:rPr>
          <w:rFonts w:ascii="Times New Roman" w:hAnsi="Times New Roman"/>
          <w:b/>
          <w:lang w:val="en-US"/>
        </w:rPr>
      </w:pPr>
      <w:r w:rsidRPr="009E180D">
        <w:rPr>
          <w:rFonts w:ascii="Times New Roman" w:hAnsi="Times New Roman"/>
          <w:b/>
          <w:lang w:val="en-US"/>
        </w:rPr>
        <w:t>Speaking. Describe and compare the pictures.</w:t>
      </w:r>
    </w:p>
    <w:p w14:paraId="346FDC05" w14:textId="77777777" w:rsidR="00DB1E8E" w:rsidRPr="009E180D" w:rsidRDefault="00DB1E8E" w:rsidP="00DB1E8E">
      <w:pPr>
        <w:rPr>
          <w:rFonts w:ascii="Times New Roman" w:eastAsia="Times New Roman" w:hAnsi="Times New Roman" w:cs="Times New Roman"/>
          <w:sz w:val="24"/>
          <w:szCs w:val="24"/>
          <w:lang w:eastAsia="ru-RU"/>
        </w:rPr>
      </w:pPr>
    </w:p>
    <w:tbl>
      <w:tblPr>
        <w:tblStyle w:val="17"/>
        <w:tblW w:w="0" w:type="auto"/>
        <w:tblInd w:w="360" w:type="dxa"/>
        <w:tblLook w:val="04A0" w:firstRow="1" w:lastRow="0" w:firstColumn="1" w:lastColumn="0" w:noHBand="0" w:noVBand="1"/>
      </w:tblPr>
      <w:tblGrid>
        <w:gridCol w:w="4635"/>
        <w:gridCol w:w="4576"/>
      </w:tblGrid>
      <w:tr w:rsidR="00DB1E8E" w:rsidRPr="009E180D" w14:paraId="5E9C92A8" w14:textId="77777777" w:rsidTr="00F124B2">
        <w:tc>
          <w:tcPr>
            <w:tcW w:w="4635" w:type="dxa"/>
            <w:tcBorders>
              <w:top w:val="single" w:sz="4" w:space="0" w:color="auto"/>
              <w:left w:val="single" w:sz="4" w:space="0" w:color="auto"/>
              <w:bottom w:val="single" w:sz="4" w:space="0" w:color="auto"/>
              <w:right w:val="single" w:sz="4" w:space="0" w:color="auto"/>
            </w:tcBorders>
            <w:hideMark/>
          </w:tcPr>
          <w:p w14:paraId="42586DC1" w14:textId="77777777" w:rsidR="00DB1E8E" w:rsidRPr="009E180D" w:rsidRDefault="00DB1E8E" w:rsidP="00F124B2">
            <w:pPr>
              <w:spacing w:after="255" w:line="240" w:lineRule="auto"/>
              <w:contextualSpacing/>
              <w:rPr>
                <w:rFonts w:eastAsia="Calibri"/>
                <w:sz w:val="24"/>
                <w:szCs w:val="24"/>
                <w:lang w:eastAsia="ru-RU"/>
              </w:rPr>
            </w:pPr>
            <w:r w:rsidRPr="009E180D">
              <w:rPr>
                <w:rFonts w:eastAsia="Calibri"/>
                <w:noProof/>
                <w:sz w:val="24"/>
                <w:szCs w:val="24"/>
                <w:lang w:val="ru-RU" w:eastAsia="ru-RU"/>
              </w:rPr>
              <w:lastRenderedPageBreak/>
              <w:drawing>
                <wp:inline distT="0" distB="0" distL="0" distR="0" wp14:anchorId="07B32A4D" wp14:editId="7F6A72DB">
                  <wp:extent cx="2732405" cy="3306445"/>
                  <wp:effectExtent l="0" t="0" r="0" b="8255"/>
                  <wp:docPr id="2" name="Рисунок 2" descr="Достопримечательности Лондона: Топ-35 (МНОГО ФО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Достопримечательности Лондона: Топ-35 (МНОГО ФОТО)"/>
                          <pic:cNvPicPr>
                            <a:picLocks noChangeAspect="1" noChangeArrowheads="1"/>
                          </pic:cNvPicPr>
                        </pic:nvPicPr>
                        <pic:blipFill>
                          <a:blip r:embed="rId495">
                            <a:extLst>
                              <a:ext uri="{28A0092B-C50C-407E-A947-70E740481C1C}">
                                <a14:useLocalDpi xmlns:a14="http://schemas.microsoft.com/office/drawing/2010/main" val="0"/>
                              </a:ext>
                            </a:extLst>
                          </a:blip>
                          <a:srcRect/>
                          <a:stretch>
                            <a:fillRect/>
                          </a:stretch>
                        </pic:blipFill>
                        <pic:spPr bwMode="auto">
                          <a:xfrm>
                            <a:off x="0" y="0"/>
                            <a:ext cx="2732405" cy="3306445"/>
                          </a:xfrm>
                          <a:prstGeom prst="rect">
                            <a:avLst/>
                          </a:prstGeom>
                          <a:noFill/>
                          <a:ln>
                            <a:noFill/>
                          </a:ln>
                        </pic:spPr>
                      </pic:pic>
                    </a:graphicData>
                  </a:graphic>
                </wp:inline>
              </w:drawing>
            </w:r>
          </w:p>
        </w:tc>
        <w:tc>
          <w:tcPr>
            <w:tcW w:w="4576" w:type="dxa"/>
            <w:tcBorders>
              <w:top w:val="single" w:sz="4" w:space="0" w:color="auto"/>
              <w:left w:val="single" w:sz="4" w:space="0" w:color="auto"/>
              <w:bottom w:val="single" w:sz="4" w:space="0" w:color="auto"/>
              <w:right w:val="single" w:sz="4" w:space="0" w:color="auto"/>
            </w:tcBorders>
            <w:hideMark/>
          </w:tcPr>
          <w:p w14:paraId="557758F5" w14:textId="77777777" w:rsidR="00DB1E8E" w:rsidRPr="009E180D" w:rsidRDefault="00DB1E8E" w:rsidP="00F124B2">
            <w:pPr>
              <w:spacing w:after="255" w:line="240" w:lineRule="auto"/>
              <w:contextualSpacing/>
              <w:rPr>
                <w:rFonts w:eastAsia="Calibri"/>
                <w:sz w:val="24"/>
                <w:szCs w:val="24"/>
                <w:lang w:eastAsia="ru-RU"/>
              </w:rPr>
            </w:pPr>
            <w:r w:rsidRPr="009E180D">
              <w:rPr>
                <w:rFonts w:eastAsia="Calibri"/>
                <w:noProof/>
                <w:sz w:val="24"/>
                <w:szCs w:val="24"/>
                <w:lang w:val="ru-RU" w:eastAsia="ru-RU"/>
              </w:rPr>
              <w:drawing>
                <wp:inline distT="0" distB="0" distL="0" distR="0" wp14:anchorId="31C5462D" wp14:editId="782207AF">
                  <wp:extent cx="2689860" cy="3211195"/>
                  <wp:effectExtent l="0" t="0" r="0" b="8255"/>
                  <wp:docPr id="1" name="Рисунок 1" descr="Красная площад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Красная площадь"/>
                          <pic:cNvPicPr>
                            <a:picLocks noChangeAspect="1" noChangeArrowheads="1"/>
                          </pic:cNvPicPr>
                        </pic:nvPicPr>
                        <pic:blipFill>
                          <a:blip r:embed="rId496">
                            <a:extLst>
                              <a:ext uri="{28A0092B-C50C-407E-A947-70E740481C1C}">
                                <a14:useLocalDpi xmlns:a14="http://schemas.microsoft.com/office/drawing/2010/main" val="0"/>
                              </a:ext>
                            </a:extLst>
                          </a:blip>
                          <a:srcRect l="20593" r="15860"/>
                          <a:stretch>
                            <a:fillRect/>
                          </a:stretch>
                        </pic:blipFill>
                        <pic:spPr bwMode="auto">
                          <a:xfrm>
                            <a:off x="0" y="0"/>
                            <a:ext cx="2689860" cy="3211195"/>
                          </a:xfrm>
                          <a:prstGeom prst="rect">
                            <a:avLst/>
                          </a:prstGeom>
                          <a:noFill/>
                          <a:ln>
                            <a:noFill/>
                          </a:ln>
                        </pic:spPr>
                      </pic:pic>
                    </a:graphicData>
                  </a:graphic>
                </wp:inline>
              </w:drawing>
            </w:r>
          </w:p>
        </w:tc>
      </w:tr>
    </w:tbl>
    <w:p w14:paraId="37B32733" w14:textId="77777777" w:rsidR="00DB1E8E" w:rsidRPr="009E180D" w:rsidRDefault="00DB1E8E" w:rsidP="00DB1E8E">
      <w:pPr>
        <w:spacing w:after="0" w:line="240" w:lineRule="auto"/>
        <w:ind w:left="709"/>
        <w:contextualSpacing/>
        <w:rPr>
          <w:rFonts w:ascii="Times New Roman" w:eastAsia="Calibri" w:hAnsi="Times New Roman" w:cs="Times New Roman"/>
          <w:b/>
          <w:sz w:val="24"/>
          <w:szCs w:val="24"/>
          <w:lang w:eastAsia="ru-RU"/>
        </w:rPr>
      </w:pPr>
    </w:p>
    <w:p w14:paraId="6EF3A624" w14:textId="77777777" w:rsidR="00DB1E8E" w:rsidRPr="009E180D" w:rsidRDefault="00DB1E8E" w:rsidP="00DB1E8E">
      <w:pPr>
        <w:spacing w:after="0" w:line="240" w:lineRule="auto"/>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                    </w:t>
      </w:r>
    </w:p>
    <w:p w14:paraId="1439B262" w14:textId="77777777" w:rsidR="00BA76EA" w:rsidRPr="009E180D" w:rsidRDefault="00A57E67">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val="ru-RU" w:eastAsia="ru-RU"/>
        </w:rPr>
        <w:t>Контрольная</w:t>
      </w:r>
      <w:r w:rsidRPr="009E180D">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работа</w:t>
      </w:r>
      <w:r w:rsidRPr="009E180D">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Выдающиеся</w:t>
      </w:r>
      <w:r w:rsidRPr="009E180D">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люди</w:t>
      </w:r>
      <w:r w:rsidRPr="009E180D">
        <w:rPr>
          <w:rFonts w:ascii="Times New Roman" w:eastAsia="Times New Roman" w:hAnsi="Times New Roman" w:cs="Times New Roman"/>
          <w:b/>
          <w:sz w:val="24"/>
          <w:szCs w:val="24"/>
          <w:lang w:eastAsia="ru-RU"/>
        </w:rPr>
        <w:t>»</w:t>
      </w:r>
    </w:p>
    <w:p w14:paraId="047D2475" w14:textId="77777777" w:rsidR="00BA76EA" w:rsidRPr="009E180D" w:rsidRDefault="00BA76EA" w:rsidP="00BA76EA">
      <w:pPr>
        <w:spacing w:after="0"/>
        <w:rPr>
          <w:rFonts w:ascii="Times New Roman" w:hAnsi="Times New Roman" w:cs="Times New Roman"/>
          <w:b/>
          <w:bCs/>
          <w:i/>
          <w:iCs/>
          <w:sz w:val="24"/>
          <w:szCs w:val="24"/>
        </w:rPr>
      </w:pPr>
      <w:r w:rsidRPr="009E180D">
        <w:rPr>
          <w:rFonts w:ascii="Times New Roman" w:hAnsi="Times New Roman" w:cs="Times New Roman"/>
          <w:b/>
          <w:bCs/>
          <w:i/>
          <w:iCs/>
          <w:sz w:val="24"/>
          <w:szCs w:val="24"/>
        </w:rPr>
        <w:t>1.Translate the following words and expressions.Try to remember them.</w:t>
      </w:r>
    </w:p>
    <w:tbl>
      <w:tblPr>
        <w:tblStyle w:val="ad"/>
        <w:tblW w:w="0" w:type="auto"/>
        <w:tblLook w:val="04A0" w:firstRow="1" w:lastRow="0" w:firstColumn="1" w:lastColumn="0" w:noHBand="0" w:noVBand="1"/>
      </w:tblPr>
      <w:tblGrid>
        <w:gridCol w:w="3560"/>
        <w:gridCol w:w="3561"/>
        <w:gridCol w:w="3561"/>
      </w:tblGrid>
      <w:tr w:rsidR="00BA76EA" w:rsidRPr="009E180D" w14:paraId="4D2B7FC9" w14:textId="77777777" w:rsidTr="00BA76EA">
        <w:tc>
          <w:tcPr>
            <w:tcW w:w="3560" w:type="dxa"/>
            <w:tcBorders>
              <w:top w:val="single" w:sz="4" w:space="0" w:color="auto"/>
              <w:left w:val="single" w:sz="4" w:space="0" w:color="auto"/>
              <w:bottom w:val="single" w:sz="4" w:space="0" w:color="auto"/>
              <w:right w:val="single" w:sz="4" w:space="0" w:color="auto"/>
            </w:tcBorders>
            <w:hideMark/>
          </w:tcPr>
          <w:p w14:paraId="4FEC6196"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1. successful</w:t>
            </w:r>
          </w:p>
          <w:p w14:paraId="3A68A377"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2. power of will</w:t>
            </w:r>
          </w:p>
          <w:p w14:paraId="5B53DC41"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3.poor</w:t>
            </w:r>
          </w:p>
          <w:p w14:paraId="3B358327"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4. sailor</w:t>
            </w:r>
          </w:p>
          <w:p w14:paraId="0EF54B55"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5. tramp</w:t>
            </w:r>
          </w:p>
        </w:tc>
        <w:tc>
          <w:tcPr>
            <w:tcW w:w="3561" w:type="dxa"/>
            <w:tcBorders>
              <w:top w:val="single" w:sz="4" w:space="0" w:color="auto"/>
              <w:left w:val="single" w:sz="4" w:space="0" w:color="auto"/>
              <w:bottom w:val="single" w:sz="4" w:space="0" w:color="auto"/>
              <w:right w:val="single" w:sz="4" w:space="0" w:color="auto"/>
            </w:tcBorders>
            <w:hideMark/>
          </w:tcPr>
          <w:p w14:paraId="7357BF63"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6. unemployed</w:t>
            </w:r>
          </w:p>
          <w:p w14:paraId="08562C0F"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7. scientists</w:t>
            </w:r>
          </w:p>
          <w:p w14:paraId="6CE4EEEC"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8. the turning point</w:t>
            </w:r>
          </w:p>
          <w:p w14:paraId="25AECBC5"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9. imprisonment</w:t>
            </w:r>
          </w:p>
          <w:p w14:paraId="3DCC1E1B"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 xml:space="preserve">10. decide </w:t>
            </w:r>
          </w:p>
        </w:tc>
        <w:tc>
          <w:tcPr>
            <w:tcW w:w="3561" w:type="dxa"/>
            <w:tcBorders>
              <w:top w:val="single" w:sz="4" w:space="0" w:color="auto"/>
              <w:left w:val="single" w:sz="4" w:space="0" w:color="auto"/>
              <w:bottom w:val="single" w:sz="4" w:space="0" w:color="auto"/>
              <w:right w:val="single" w:sz="4" w:space="0" w:color="auto"/>
            </w:tcBorders>
            <w:hideMark/>
          </w:tcPr>
          <w:p w14:paraId="5AABCDF8"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11.education</w:t>
            </w:r>
          </w:p>
          <w:p w14:paraId="0C098CF9" w14:textId="77777777" w:rsidR="00BA76EA" w:rsidRPr="009E180D" w:rsidRDefault="00BA76EA">
            <w:pPr>
              <w:spacing w:after="0" w:line="240" w:lineRule="auto"/>
              <w:rPr>
                <w:rFonts w:ascii="Times New Roman" w:hAnsi="Times New Roman" w:cs="Times New Roman"/>
                <w:color w:val="000000" w:themeColor="text1"/>
                <w:sz w:val="24"/>
                <w:szCs w:val="24"/>
              </w:rPr>
            </w:pPr>
            <w:r w:rsidRPr="009E180D">
              <w:rPr>
                <w:rFonts w:ascii="Times New Roman" w:hAnsi="Times New Roman" w:cs="Times New Roman"/>
                <w:sz w:val="24"/>
                <w:szCs w:val="24"/>
              </w:rPr>
              <w:t>12.</w:t>
            </w:r>
            <w:r w:rsidRPr="009E180D">
              <w:rPr>
                <w:rFonts w:ascii="Times New Roman" w:hAnsi="Times New Roman" w:cs="Times New Roman"/>
                <w:color w:val="7A7A7A"/>
                <w:sz w:val="24"/>
                <w:szCs w:val="24"/>
                <w:shd w:val="clear" w:color="auto" w:fill="FFFFFF"/>
              </w:rPr>
              <w:t xml:space="preserve"> </w:t>
            </w:r>
            <w:r w:rsidRPr="009E180D">
              <w:rPr>
                <w:rFonts w:ascii="Times New Roman" w:hAnsi="Times New Roman" w:cs="Times New Roman"/>
                <w:color w:val="000000" w:themeColor="text1"/>
                <w:sz w:val="24"/>
                <w:szCs w:val="24"/>
                <w:shd w:val="clear" w:color="auto" w:fill="FFFFFF"/>
              </w:rPr>
              <w:t>the gold rush</w:t>
            </w:r>
          </w:p>
          <w:p w14:paraId="6571D2D2"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13.gripping</w:t>
            </w:r>
          </w:p>
          <w:p w14:paraId="5AB19C20"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14.diseases</w:t>
            </w:r>
          </w:p>
          <w:p w14:paraId="6ABF6FA8" w14:textId="77777777" w:rsidR="00BA76EA" w:rsidRPr="009E180D" w:rsidRDefault="00BA76EA">
            <w:pPr>
              <w:spacing w:after="0" w:line="240" w:lineRule="auto"/>
              <w:rPr>
                <w:rFonts w:ascii="Times New Roman" w:hAnsi="Times New Roman" w:cs="Times New Roman"/>
                <w:sz w:val="24"/>
                <w:szCs w:val="24"/>
              </w:rPr>
            </w:pPr>
            <w:r w:rsidRPr="009E180D">
              <w:rPr>
                <w:rFonts w:ascii="Times New Roman" w:hAnsi="Times New Roman" w:cs="Times New Roman"/>
                <w:sz w:val="24"/>
                <w:szCs w:val="24"/>
              </w:rPr>
              <w:t>15.</w:t>
            </w:r>
            <w:r w:rsidRPr="009E180D">
              <w:rPr>
                <w:rFonts w:ascii="Times New Roman" w:hAnsi="Times New Roman" w:cs="Times New Roman"/>
                <w:color w:val="7A7A7A"/>
                <w:sz w:val="24"/>
                <w:szCs w:val="24"/>
                <w:shd w:val="clear" w:color="auto" w:fill="FFFFFF"/>
              </w:rPr>
              <w:t xml:space="preserve"> </w:t>
            </w:r>
            <w:r w:rsidRPr="009E180D">
              <w:rPr>
                <w:rFonts w:ascii="Times New Roman" w:hAnsi="Times New Roman" w:cs="Times New Roman"/>
                <w:color w:val="000000" w:themeColor="text1"/>
                <w:sz w:val="24"/>
                <w:szCs w:val="24"/>
                <w:shd w:val="clear" w:color="auto" w:fill="FFFFFF"/>
              </w:rPr>
              <w:t>struggle</w:t>
            </w:r>
          </w:p>
        </w:tc>
      </w:tr>
    </w:tbl>
    <w:p w14:paraId="18D2103F" w14:textId="77777777" w:rsidR="00BA76EA" w:rsidRPr="009E180D" w:rsidRDefault="00BA76EA" w:rsidP="00BA76EA">
      <w:pPr>
        <w:spacing w:after="0"/>
        <w:rPr>
          <w:rFonts w:ascii="Times New Roman" w:hAnsi="Times New Roman" w:cs="Times New Roman"/>
          <w:sz w:val="24"/>
          <w:szCs w:val="24"/>
        </w:rPr>
      </w:pPr>
    </w:p>
    <w:p w14:paraId="4DC60CA4" w14:textId="77777777" w:rsidR="00BA76EA" w:rsidRPr="009E180D" w:rsidRDefault="00BA76EA" w:rsidP="00BA76EA">
      <w:pPr>
        <w:spacing w:after="0"/>
        <w:rPr>
          <w:rFonts w:ascii="Times New Roman" w:hAnsi="Times New Roman" w:cs="Times New Roman"/>
          <w:b/>
          <w:i/>
          <w:iCs/>
          <w:sz w:val="24"/>
          <w:szCs w:val="24"/>
        </w:rPr>
      </w:pPr>
      <w:r w:rsidRPr="009E180D">
        <w:rPr>
          <w:rFonts w:ascii="Times New Roman" w:hAnsi="Times New Roman" w:cs="Times New Roman"/>
          <w:b/>
          <w:i/>
          <w:iCs/>
          <w:sz w:val="24"/>
          <w:szCs w:val="24"/>
        </w:rPr>
        <w:t>2. Read and translate the text:</w:t>
      </w:r>
    </w:p>
    <w:p w14:paraId="41DFBB8E" w14:textId="77777777" w:rsidR="00BA76EA" w:rsidRPr="009E180D" w:rsidRDefault="00BA76EA" w:rsidP="00BA76EA">
      <w:pPr>
        <w:spacing w:after="0"/>
        <w:rPr>
          <w:rFonts w:ascii="Times New Roman" w:hAnsi="Times New Roman" w:cs="Times New Roman"/>
          <w:sz w:val="24"/>
          <w:szCs w:val="24"/>
        </w:rPr>
      </w:pPr>
    </w:p>
    <w:p w14:paraId="3F2B1778" w14:textId="77777777" w:rsidR="00BA76EA" w:rsidRPr="009E180D" w:rsidRDefault="00BA76EA" w:rsidP="00BA76EA">
      <w:pPr>
        <w:spacing w:after="0"/>
        <w:rPr>
          <w:rFonts w:ascii="Times New Roman" w:hAnsi="Times New Roman" w:cs="Times New Roman"/>
          <w:b/>
          <w:sz w:val="24"/>
          <w:szCs w:val="24"/>
        </w:rPr>
      </w:pPr>
      <w:r w:rsidRPr="009E180D">
        <w:rPr>
          <w:rFonts w:ascii="Times New Roman" w:hAnsi="Times New Roman" w:cs="Times New Roman"/>
          <w:noProof/>
          <w:sz w:val="24"/>
          <w:szCs w:val="24"/>
          <w:lang w:val="ru-RU" w:eastAsia="ru-RU"/>
        </w:rPr>
        <w:drawing>
          <wp:anchor distT="0" distB="0" distL="114300" distR="114300" simplePos="0" relativeHeight="251658240" behindDoc="0" locked="0" layoutInCell="1" allowOverlap="1" wp14:anchorId="4C8DAE86" wp14:editId="726D1E86">
            <wp:simplePos x="0" y="0"/>
            <wp:positionH relativeFrom="column">
              <wp:posOffset>19050</wp:posOffset>
            </wp:positionH>
            <wp:positionV relativeFrom="paragraph">
              <wp:posOffset>-1905</wp:posOffset>
            </wp:positionV>
            <wp:extent cx="1905000" cy="2390775"/>
            <wp:effectExtent l="0" t="0" r="0" b="0"/>
            <wp:wrapSquare wrapText="bothSides"/>
            <wp:docPr id="9" name="Рисунок 9" descr="Джек Лондо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Джек Лондон"/>
                    <pic:cNvPicPr>
                      <a:picLocks noChangeAspect="1" noChangeArrowheads="1"/>
                    </pic:cNvPicPr>
                  </pic:nvPicPr>
                  <pic:blipFill>
                    <a:blip r:embed="rId497">
                      <a:extLst>
                        <a:ext uri="{28A0092B-C50C-407E-A947-70E740481C1C}">
                          <a14:useLocalDpi xmlns:a14="http://schemas.microsoft.com/office/drawing/2010/main" val="0"/>
                        </a:ext>
                      </a:extLst>
                    </a:blip>
                    <a:srcRect/>
                    <a:stretch>
                      <a:fillRect/>
                    </a:stretch>
                  </pic:blipFill>
                  <pic:spPr bwMode="auto">
                    <a:xfrm>
                      <a:off x="0" y="0"/>
                      <a:ext cx="1905000" cy="2390775"/>
                    </a:xfrm>
                    <a:prstGeom prst="rect">
                      <a:avLst/>
                    </a:prstGeom>
                    <a:noFill/>
                  </pic:spPr>
                </pic:pic>
              </a:graphicData>
            </a:graphic>
            <wp14:sizeRelH relativeFrom="page">
              <wp14:pctWidth>0</wp14:pctWidth>
            </wp14:sizeRelH>
            <wp14:sizeRelV relativeFrom="page">
              <wp14:pctHeight>0</wp14:pctHeight>
            </wp14:sizeRelV>
          </wp:anchor>
        </w:drawing>
      </w:r>
      <w:r w:rsidRPr="009E180D">
        <w:rPr>
          <w:rFonts w:ascii="Times New Roman" w:hAnsi="Times New Roman" w:cs="Times New Roman"/>
          <w:sz w:val="24"/>
          <w:szCs w:val="24"/>
        </w:rPr>
        <w:t xml:space="preserve"> </w:t>
      </w:r>
      <w:r w:rsidRPr="009E180D">
        <w:rPr>
          <w:rFonts w:ascii="Times New Roman" w:hAnsi="Times New Roman" w:cs="Times New Roman"/>
          <w:b/>
          <w:sz w:val="24"/>
          <w:szCs w:val="24"/>
        </w:rPr>
        <w:t>American writer</w:t>
      </w:r>
    </w:p>
    <w:p w14:paraId="73302B1C" w14:textId="77777777" w:rsidR="00BA76EA" w:rsidRPr="009E180D" w:rsidRDefault="00BA76EA" w:rsidP="00BA76EA">
      <w:pPr>
        <w:shd w:val="clear" w:color="auto" w:fill="FFFFFF"/>
        <w:spacing w:after="100" w:afterAutospacing="1" w:line="240" w:lineRule="auto"/>
        <w:jc w:val="both"/>
        <w:textAlignment w:val="baseline"/>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Jack London was born in 1876 in San Francisco. His real name was John Griffit. He was the most successful writer in America in the early 20</w:t>
      </w:r>
      <w:r w:rsidRPr="009E180D">
        <w:rPr>
          <w:rFonts w:ascii="Times New Roman" w:eastAsia="Times New Roman" w:hAnsi="Times New Roman" w:cs="Times New Roman"/>
          <w:sz w:val="24"/>
          <w:szCs w:val="24"/>
          <w:vertAlign w:val="superscript"/>
          <w:lang w:eastAsia="ru-RU"/>
        </w:rPr>
        <w:t>th</w:t>
      </w:r>
      <w:r w:rsidRPr="009E180D">
        <w:rPr>
          <w:rFonts w:ascii="Times New Roman" w:eastAsia="Times New Roman" w:hAnsi="Times New Roman" w:cs="Times New Roman"/>
          <w:sz w:val="24"/>
          <w:szCs w:val="24"/>
          <w:lang w:eastAsia="ru-RU"/>
        </w:rPr>
        <w:t> century, whose life symbolized the power of will.</w:t>
      </w:r>
    </w:p>
    <w:p w14:paraId="19F2CD2E" w14:textId="77777777" w:rsidR="00BA76EA" w:rsidRPr="009E180D" w:rsidRDefault="00BA76EA" w:rsidP="00BA76EA">
      <w:pPr>
        <w:shd w:val="clear" w:color="auto" w:fill="FFFFFF"/>
        <w:spacing w:after="100" w:afterAutospacing="1" w:line="240" w:lineRule="auto"/>
        <w:jc w:val="both"/>
        <w:textAlignment w:val="baseline"/>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bCs/>
          <w:sz w:val="24"/>
          <w:szCs w:val="24"/>
          <w:lang w:eastAsia="ru-RU"/>
        </w:rPr>
        <w:t>Background</w:t>
      </w:r>
    </w:p>
    <w:p w14:paraId="12B628DE" w14:textId="77777777" w:rsidR="00BA76EA" w:rsidRPr="009E180D" w:rsidRDefault="00BA76EA" w:rsidP="00BA76EA">
      <w:pPr>
        <w:shd w:val="clear" w:color="auto" w:fill="FFFFFF"/>
        <w:spacing w:after="100" w:afterAutospacing="1" w:line="240" w:lineRule="auto"/>
        <w:jc w:val="both"/>
        <w:textAlignment w:val="baseline"/>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lastRenderedPageBreak/>
        <w:t>London’s family was very poor, so he began to work at the age of eight. He sold newspapers, worked on ships and in factories. Jack travelled across the ocean as a sailor, tramped from San Francisco to New York with an army of unemployed and back through Canada to Vancouver. London studied the great masters of literature and read the works of great scientists and philosophers.</w:t>
      </w:r>
    </w:p>
    <w:p w14:paraId="714A873D" w14:textId="77777777" w:rsidR="00BA76EA" w:rsidRPr="009E180D" w:rsidRDefault="00BA76EA" w:rsidP="00BA76EA">
      <w:pPr>
        <w:shd w:val="clear" w:color="auto" w:fill="FFFFFF"/>
        <w:spacing w:after="100" w:afterAutospacing="1" w:line="240" w:lineRule="auto"/>
        <w:textAlignment w:val="baseline"/>
        <w:outlineLvl w:val="2"/>
        <w:rPr>
          <w:rFonts w:ascii="Times New Roman" w:eastAsia="Times New Roman" w:hAnsi="Times New Roman" w:cs="Times New Roman"/>
          <w:b/>
          <w:bCs/>
          <w:sz w:val="24"/>
          <w:szCs w:val="24"/>
          <w:lang w:eastAsia="ru-RU"/>
        </w:rPr>
      </w:pPr>
      <w:r w:rsidRPr="009E180D">
        <w:rPr>
          <w:rFonts w:ascii="Times New Roman" w:eastAsia="Times New Roman" w:hAnsi="Times New Roman" w:cs="Times New Roman"/>
          <w:b/>
          <w:bCs/>
          <w:sz w:val="24"/>
          <w:szCs w:val="24"/>
          <w:lang w:eastAsia="ru-RU"/>
        </w:rPr>
        <w:t>Imprisonment</w:t>
      </w:r>
    </w:p>
    <w:p w14:paraId="53333103" w14:textId="77777777" w:rsidR="00BA76EA" w:rsidRPr="009E180D" w:rsidRDefault="00BA76EA" w:rsidP="00BA76EA">
      <w:pPr>
        <w:shd w:val="clear" w:color="auto" w:fill="FFFFFF"/>
        <w:spacing w:after="100" w:afterAutospacing="1" w:line="240" w:lineRule="auto"/>
        <w:jc w:val="both"/>
        <w:textAlignment w:val="baseline"/>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The turning point of Jack’s life was a thirty-day imprisonment, which made him decide to turn to education and pursue a career in writing.</w:t>
      </w:r>
    </w:p>
    <w:p w14:paraId="6DEC11AF" w14:textId="77777777" w:rsidR="00BA76EA" w:rsidRPr="009E180D" w:rsidRDefault="00BA76EA" w:rsidP="00BA76EA">
      <w:pPr>
        <w:shd w:val="clear" w:color="auto" w:fill="FFFFFF"/>
        <w:spacing w:after="100" w:afterAutospacing="1" w:line="240" w:lineRule="auto"/>
        <w:textAlignment w:val="baseline"/>
        <w:outlineLvl w:val="2"/>
        <w:rPr>
          <w:rFonts w:ascii="Times New Roman" w:eastAsia="Times New Roman" w:hAnsi="Times New Roman" w:cs="Times New Roman"/>
          <w:b/>
          <w:bCs/>
          <w:sz w:val="24"/>
          <w:szCs w:val="24"/>
          <w:lang w:eastAsia="ru-RU"/>
        </w:rPr>
      </w:pPr>
      <w:r w:rsidRPr="009E180D">
        <w:rPr>
          <w:rFonts w:ascii="Times New Roman" w:eastAsia="Times New Roman" w:hAnsi="Times New Roman" w:cs="Times New Roman"/>
          <w:b/>
          <w:bCs/>
          <w:sz w:val="24"/>
          <w:szCs w:val="24"/>
          <w:lang w:eastAsia="ru-RU"/>
        </w:rPr>
        <w:t>His best short stories</w:t>
      </w:r>
    </w:p>
    <w:p w14:paraId="146F5F5D" w14:textId="77777777" w:rsidR="00BA76EA" w:rsidRPr="009E180D" w:rsidRDefault="00BA76EA" w:rsidP="00BA76EA">
      <w:pPr>
        <w:shd w:val="clear" w:color="auto" w:fill="FFFFFF"/>
        <w:spacing w:after="100" w:afterAutospacing="1" w:line="240" w:lineRule="auto"/>
        <w:jc w:val="both"/>
        <w:textAlignment w:val="baseline"/>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In 1897 Jack London joined the gold rush to the Klondike. He didn’t bring any gold back with him but those years left their mark in his best short stories; among them The Call of the Wild, White Fang, The Son of the Wolf, and The white silence. They are gripping narratives of a man’s struggle with nature. His novel The Sea Wolf was based on his experiences at sea.</w:t>
      </w:r>
    </w:p>
    <w:p w14:paraId="0FAA1EC5" w14:textId="77777777" w:rsidR="00BA76EA" w:rsidRPr="009E180D" w:rsidRDefault="00BA76EA" w:rsidP="00BA76EA">
      <w:pPr>
        <w:shd w:val="clear" w:color="auto" w:fill="FFFFFF"/>
        <w:spacing w:after="100" w:afterAutospacing="1" w:line="240" w:lineRule="auto"/>
        <w:jc w:val="both"/>
        <w:textAlignment w:val="baseline"/>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The problems of the individual and society as well as some of the difficulties London himself met during the first years of his literary work are described in The Iron Heel and Martin Eden</w:t>
      </w:r>
    </w:p>
    <w:p w14:paraId="0C6B36F3" w14:textId="77777777" w:rsidR="00BA76EA" w:rsidRPr="009E180D" w:rsidRDefault="00BA76EA" w:rsidP="00BA76EA">
      <w:pPr>
        <w:shd w:val="clear" w:color="auto" w:fill="FFFFFF"/>
        <w:spacing w:after="100" w:afterAutospacing="1" w:line="240" w:lineRule="auto"/>
        <w:textAlignment w:val="baseline"/>
        <w:outlineLvl w:val="2"/>
        <w:rPr>
          <w:rFonts w:ascii="Times New Roman" w:eastAsia="Times New Roman" w:hAnsi="Times New Roman" w:cs="Times New Roman"/>
          <w:b/>
          <w:bCs/>
          <w:sz w:val="24"/>
          <w:szCs w:val="24"/>
          <w:lang w:eastAsia="ru-RU"/>
        </w:rPr>
      </w:pPr>
      <w:r w:rsidRPr="009E180D">
        <w:rPr>
          <w:rFonts w:ascii="Times New Roman" w:eastAsia="Times New Roman" w:hAnsi="Times New Roman" w:cs="Times New Roman"/>
          <w:b/>
          <w:bCs/>
          <w:sz w:val="24"/>
          <w:szCs w:val="24"/>
          <w:lang w:eastAsia="ru-RU"/>
        </w:rPr>
        <w:t>The last year of life</w:t>
      </w:r>
    </w:p>
    <w:p w14:paraId="0827B16B" w14:textId="77777777" w:rsidR="00BA76EA" w:rsidRPr="009E180D" w:rsidRDefault="00BA76EA" w:rsidP="00BA76EA">
      <w:pPr>
        <w:shd w:val="clear" w:color="auto" w:fill="FFFFFF"/>
        <w:spacing w:after="100" w:afterAutospacing="1" w:line="240" w:lineRule="auto"/>
        <w:jc w:val="both"/>
        <w:textAlignment w:val="baseline"/>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During the sixteen years of his literary career Jack London published about fifty books: short stories, novels and essays. In 1910 London settled near Glen Ellen in California, where he intended to build his dream home. After the house burned down before completion in 1913, London was a broken and sick man. Jack London died from various diseases and drug treatments at the age of forty in 1916.</w:t>
      </w:r>
    </w:p>
    <w:p w14:paraId="75CDFEA1" w14:textId="77777777" w:rsidR="00BA76EA" w:rsidRPr="009E180D" w:rsidRDefault="00BA76EA" w:rsidP="00BA76EA">
      <w:pPr>
        <w:numPr>
          <w:ilvl w:val="0"/>
          <w:numId w:val="111"/>
        </w:numPr>
        <w:shd w:val="clear" w:color="auto" w:fill="FFFFFF"/>
        <w:spacing w:after="100" w:afterAutospacing="1" w:line="240" w:lineRule="auto"/>
        <w:jc w:val="both"/>
        <w:textAlignment w:val="baseline"/>
        <w:rPr>
          <w:rFonts w:ascii="Times New Roman" w:eastAsia="Times New Roman" w:hAnsi="Times New Roman" w:cs="Times New Roman"/>
          <w:b/>
          <w:bCs/>
          <w:i/>
          <w:iCs/>
          <w:sz w:val="24"/>
          <w:szCs w:val="24"/>
          <w:lang w:eastAsia="ru-RU"/>
        </w:rPr>
      </w:pPr>
      <w:r w:rsidRPr="009E180D">
        <w:rPr>
          <w:rFonts w:ascii="Times New Roman" w:eastAsia="Times New Roman" w:hAnsi="Times New Roman" w:cs="Times New Roman"/>
          <w:b/>
          <w:bCs/>
          <w:i/>
          <w:iCs/>
          <w:sz w:val="24"/>
          <w:szCs w:val="24"/>
          <w:lang w:eastAsia="ru-RU"/>
        </w:rPr>
        <w:t>Answer the following questions:</w:t>
      </w:r>
    </w:p>
    <w:p w14:paraId="7AAE5F7F" w14:textId="77777777" w:rsidR="00BA76EA" w:rsidRPr="009E180D" w:rsidRDefault="00BA76EA" w:rsidP="00BA76EA">
      <w:pPr>
        <w:spacing w:after="0"/>
        <w:rPr>
          <w:rFonts w:ascii="Times New Roman" w:hAnsi="Times New Roman" w:cs="Times New Roman"/>
          <w:sz w:val="24"/>
          <w:szCs w:val="24"/>
        </w:rPr>
      </w:pPr>
      <w:r w:rsidRPr="009E180D">
        <w:rPr>
          <w:rFonts w:ascii="Times New Roman" w:hAnsi="Times New Roman" w:cs="Times New Roman"/>
          <w:sz w:val="24"/>
          <w:szCs w:val="24"/>
        </w:rPr>
        <w:t>1. Who is Jack London?</w:t>
      </w:r>
    </w:p>
    <w:p w14:paraId="0E927277" w14:textId="77777777" w:rsidR="00BA76EA" w:rsidRPr="009E180D" w:rsidRDefault="00BA76EA" w:rsidP="00BA76EA">
      <w:pPr>
        <w:spacing w:after="0"/>
        <w:rPr>
          <w:rFonts w:ascii="Times New Roman" w:hAnsi="Times New Roman" w:cs="Times New Roman"/>
          <w:sz w:val="24"/>
          <w:szCs w:val="24"/>
        </w:rPr>
      </w:pPr>
      <w:r w:rsidRPr="009E180D">
        <w:rPr>
          <w:rFonts w:ascii="Times New Roman" w:hAnsi="Times New Roman" w:cs="Times New Roman"/>
          <w:sz w:val="24"/>
          <w:szCs w:val="24"/>
        </w:rPr>
        <w:t>2. What is his real name?</w:t>
      </w:r>
    </w:p>
    <w:p w14:paraId="233E054A" w14:textId="77777777" w:rsidR="00BA76EA" w:rsidRPr="009E180D" w:rsidRDefault="00BA76EA" w:rsidP="00BA76EA">
      <w:pPr>
        <w:spacing w:after="0"/>
        <w:rPr>
          <w:rFonts w:ascii="Times New Roman" w:hAnsi="Times New Roman" w:cs="Times New Roman"/>
          <w:sz w:val="24"/>
          <w:szCs w:val="24"/>
        </w:rPr>
      </w:pPr>
      <w:r w:rsidRPr="009E180D">
        <w:rPr>
          <w:rFonts w:ascii="Times New Roman" w:hAnsi="Times New Roman" w:cs="Times New Roman"/>
          <w:sz w:val="24"/>
          <w:szCs w:val="24"/>
        </w:rPr>
        <w:t>3. When and where was Jack London born?</w:t>
      </w:r>
    </w:p>
    <w:p w14:paraId="1D5DBB5B" w14:textId="77777777" w:rsidR="00BA76EA" w:rsidRPr="009E180D" w:rsidRDefault="00BA76EA" w:rsidP="00BA76EA">
      <w:pPr>
        <w:spacing w:after="0"/>
        <w:rPr>
          <w:rFonts w:ascii="Times New Roman" w:hAnsi="Times New Roman" w:cs="Times New Roman"/>
          <w:sz w:val="24"/>
          <w:szCs w:val="24"/>
        </w:rPr>
      </w:pPr>
      <w:r w:rsidRPr="009E180D">
        <w:rPr>
          <w:rFonts w:ascii="Times New Roman" w:hAnsi="Times New Roman" w:cs="Times New Roman"/>
          <w:sz w:val="24"/>
          <w:szCs w:val="24"/>
        </w:rPr>
        <w:t>4. What do you know about John Griffit`s family?</w:t>
      </w:r>
    </w:p>
    <w:p w14:paraId="2FE952DF" w14:textId="77777777" w:rsidR="00BA76EA" w:rsidRPr="009E180D" w:rsidRDefault="00BA76EA" w:rsidP="00BA76EA">
      <w:pPr>
        <w:spacing w:after="0"/>
        <w:rPr>
          <w:rFonts w:ascii="Times New Roman" w:hAnsi="Times New Roman" w:cs="Times New Roman"/>
          <w:sz w:val="24"/>
          <w:szCs w:val="24"/>
        </w:rPr>
      </w:pPr>
      <w:r w:rsidRPr="009E180D">
        <w:rPr>
          <w:rFonts w:ascii="Times New Roman" w:hAnsi="Times New Roman" w:cs="Times New Roman"/>
          <w:sz w:val="24"/>
          <w:szCs w:val="24"/>
        </w:rPr>
        <w:t>5. What was the</w:t>
      </w:r>
      <w:r w:rsidRPr="009E180D">
        <w:rPr>
          <w:rFonts w:ascii="Times New Roman" w:eastAsia="Times New Roman" w:hAnsi="Times New Roman" w:cs="Times New Roman"/>
          <w:color w:val="777777"/>
          <w:sz w:val="24"/>
          <w:szCs w:val="24"/>
          <w:lang w:eastAsia="ru-RU"/>
        </w:rPr>
        <w:t xml:space="preserve"> </w:t>
      </w:r>
      <w:r w:rsidRPr="009E180D">
        <w:rPr>
          <w:rFonts w:ascii="Times New Roman" w:eastAsia="Times New Roman" w:hAnsi="Times New Roman" w:cs="Times New Roman"/>
          <w:color w:val="000000" w:themeColor="text1"/>
          <w:sz w:val="24"/>
          <w:szCs w:val="24"/>
          <w:lang w:eastAsia="ru-RU"/>
        </w:rPr>
        <w:t>turning point of Jack’s life</w:t>
      </w:r>
      <w:r w:rsidRPr="009E180D">
        <w:rPr>
          <w:rFonts w:ascii="Times New Roman" w:hAnsi="Times New Roman" w:cs="Times New Roman"/>
          <w:sz w:val="24"/>
          <w:szCs w:val="24"/>
        </w:rPr>
        <w:t>?</w:t>
      </w:r>
    </w:p>
    <w:p w14:paraId="251D136C" w14:textId="77777777" w:rsidR="00BA76EA" w:rsidRPr="009E180D" w:rsidRDefault="00BA76EA" w:rsidP="00BA76EA">
      <w:pPr>
        <w:spacing w:after="0"/>
        <w:rPr>
          <w:rFonts w:ascii="Times New Roman" w:hAnsi="Times New Roman" w:cs="Times New Roman"/>
          <w:sz w:val="24"/>
          <w:szCs w:val="24"/>
        </w:rPr>
      </w:pPr>
      <w:r w:rsidRPr="009E180D">
        <w:rPr>
          <w:rFonts w:ascii="Times New Roman" w:hAnsi="Times New Roman" w:cs="Times New Roman"/>
          <w:sz w:val="24"/>
          <w:szCs w:val="24"/>
        </w:rPr>
        <w:t>6. What works of Jack London do you know?</w:t>
      </w:r>
    </w:p>
    <w:p w14:paraId="677EEAFA" w14:textId="77777777" w:rsidR="00BA76EA" w:rsidRPr="009E180D" w:rsidRDefault="00BA76EA" w:rsidP="00BA76EA">
      <w:pPr>
        <w:spacing w:after="0"/>
        <w:rPr>
          <w:rFonts w:ascii="Times New Roman" w:hAnsi="Times New Roman" w:cs="Times New Roman"/>
          <w:sz w:val="24"/>
          <w:szCs w:val="24"/>
        </w:rPr>
      </w:pPr>
      <w:r w:rsidRPr="009E180D">
        <w:rPr>
          <w:rFonts w:ascii="Times New Roman" w:hAnsi="Times New Roman" w:cs="Times New Roman"/>
          <w:sz w:val="24"/>
          <w:szCs w:val="24"/>
        </w:rPr>
        <w:t>7. When did Jack London die?</w:t>
      </w:r>
    </w:p>
    <w:p w14:paraId="0B09635F" w14:textId="77777777" w:rsidR="00BA76EA" w:rsidRPr="009E180D" w:rsidRDefault="00BA76EA" w:rsidP="00BA76EA">
      <w:pPr>
        <w:spacing w:after="0"/>
        <w:rPr>
          <w:rFonts w:ascii="Times New Roman" w:hAnsi="Times New Roman" w:cs="Times New Roman"/>
          <w:sz w:val="24"/>
          <w:szCs w:val="24"/>
        </w:rPr>
      </w:pPr>
    </w:p>
    <w:p w14:paraId="0235F23B" w14:textId="77777777" w:rsidR="00BA76EA" w:rsidRPr="009E180D" w:rsidRDefault="00BA76EA" w:rsidP="00BA76EA">
      <w:pPr>
        <w:numPr>
          <w:ilvl w:val="0"/>
          <w:numId w:val="112"/>
        </w:numPr>
        <w:spacing w:after="0" w:line="256" w:lineRule="auto"/>
        <w:rPr>
          <w:rFonts w:ascii="Times New Roman" w:hAnsi="Times New Roman" w:cs="Times New Roman"/>
          <w:b/>
          <w:bCs/>
          <w:i/>
          <w:iCs/>
          <w:sz w:val="24"/>
          <w:szCs w:val="24"/>
        </w:rPr>
      </w:pPr>
      <w:r w:rsidRPr="009E180D">
        <w:rPr>
          <w:rFonts w:ascii="Times New Roman" w:hAnsi="Times New Roman" w:cs="Times New Roman"/>
          <w:b/>
          <w:bCs/>
          <w:i/>
          <w:iCs/>
          <w:sz w:val="24"/>
          <w:szCs w:val="24"/>
        </w:rPr>
        <w:t>Complete the following sentences:</w:t>
      </w:r>
    </w:p>
    <w:p w14:paraId="6A9A762E" w14:textId="77777777" w:rsidR="00BA76EA" w:rsidRPr="009E180D" w:rsidRDefault="00BA76EA" w:rsidP="00BA76EA">
      <w:pPr>
        <w:spacing w:after="0"/>
        <w:rPr>
          <w:rFonts w:ascii="Times New Roman" w:hAnsi="Times New Roman" w:cs="Times New Roman"/>
          <w:b/>
          <w:bCs/>
          <w:sz w:val="24"/>
          <w:szCs w:val="24"/>
        </w:rPr>
      </w:pPr>
    </w:p>
    <w:p w14:paraId="42B4BE1F" w14:textId="77777777" w:rsidR="00BA76EA" w:rsidRPr="009E180D" w:rsidRDefault="00BA76EA" w:rsidP="00BA76EA">
      <w:pPr>
        <w:numPr>
          <w:ilvl w:val="0"/>
          <w:numId w:val="113"/>
        </w:numPr>
        <w:spacing w:after="0" w:line="256" w:lineRule="auto"/>
        <w:rPr>
          <w:rFonts w:ascii="Times New Roman" w:hAnsi="Times New Roman" w:cs="Times New Roman"/>
          <w:sz w:val="24"/>
          <w:szCs w:val="24"/>
        </w:rPr>
      </w:pPr>
      <w:r w:rsidRPr="009E180D">
        <w:rPr>
          <w:rFonts w:ascii="Times New Roman" w:hAnsi="Times New Roman" w:cs="Times New Roman"/>
          <w:sz w:val="24"/>
          <w:szCs w:val="24"/>
        </w:rPr>
        <w:t>Jack London was the most … .</w:t>
      </w:r>
    </w:p>
    <w:p w14:paraId="2AEE7BF6" w14:textId="77777777" w:rsidR="00BA76EA" w:rsidRPr="009E180D" w:rsidRDefault="00BA76EA" w:rsidP="00BA76EA">
      <w:pPr>
        <w:numPr>
          <w:ilvl w:val="0"/>
          <w:numId w:val="113"/>
        </w:numPr>
        <w:spacing w:after="0" w:line="256" w:lineRule="auto"/>
        <w:rPr>
          <w:rFonts w:ascii="Times New Roman" w:hAnsi="Times New Roman" w:cs="Times New Roman"/>
          <w:sz w:val="24"/>
          <w:szCs w:val="24"/>
        </w:rPr>
      </w:pPr>
      <w:r w:rsidRPr="009E180D">
        <w:rPr>
          <w:rFonts w:ascii="Times New Roman" w:hAnsi="Times New Roman" w:cs="Times New Roman"/>
          <w:sz w:val="24"/>
          <w:szCs w:val="24"/>
        </w:rPr>
        <w:lastRenderedPageBreak/>
        <w:t>Jack London`s life symbolised … .</w:t>
      </w:r>
    </w:p>
    <w:p w14:paraId="1A1657E6" w14:textId="77777777" w:rsidR="00BA76EA" w:rsidRPr="009E180D" w:rsidRDefault="00BA76EA" w:rsidP="00BA76EA">
      <w:pPr>
        <w:numPr>
          <w:ilvl w:val="0"/>
          <w:numId w:val="113"/>
        </w:numPr>
        <w:spacing w:after="0" w:line="256" w:lineRule="auto"/>
        <w:rPr>
          <w:rFonts w:ascii="Times New Roman" w:hAnsi="Times New Roman" w:cs="Times New Roman"/>
          <w:sz w:val="24"/>
          <w:szCs w:val="24"/>
        </w:rPr>
      </w:pPr>
      <w:r w:rsidRPr="009E180D">
        <w:rPr>
          <w:rFonts w:ascii="Times New Roman" w:hAnsi="Times New Roman" w:cs="Times New Roman"/>
          <w:sz w:val="24"/>
          <w:szCs w:val="24"/>
        </w:rPr>
        <w:t>Jack London began to work … .</w:t>
      </w:r>
    </w:p>
    <w:p w14:paraId="6636C9A0" w14:textId="77777777" w:rsidR="00BA76EA" w:rsidRPr="009E180D" w:rsidRDefault="00BA76EA" w:rsidP="00BA76EA">
      <w:pPr>
        <w:numPr>
          <w:ilvl w:val="0"/>
          <w:numId w:val="113"/>
        </w:numPr>
        <w:spacing w:after="0" w:line="256" w:lineRule="auto"/>
        <w:rPr>
          <w:rFonts w:ascii="Times New Roman" w:hAnsi="Times New Roman" w:cs="Times New Roman"/>
          <w:sz w:val="24"/>
          <w:szCs w:val="24"/>
        </w:rPr>
      </w:pPr>
      <w:r w:rsidRPr="009E180D">
        <w:rPr>
          <w:rFonts w:ascii="Times New Roman" w:hAnsi="Times New Roman" w:cs="Times New Roman"/>
          <w:sz w:val="24"/>
          <w:szCs w:val="24"/>
        </w:rPr>
        <w:t>Jack travelled across the ocean … .</w:t>
      </w:r>
    </w:p>
    <w:p w14:paraId="5EE1EC5E" w14:textId="77777777" w:rsidR="00BA76EA" w:rsidRPr="009E180D" w:rsidRDefault="00BA76EA" w:rsidP="00BA76EA">
      <w:pPr>
        <w:numPr>
          <w:ilvl w:val="0"/>
          <w:numId w:val="113"/>
        </w:numPr>
        <w:spacing w:after="0" w:line="256" w:lineRule="auto"/>
        <w:rPr>
          <w:rFonts w:ascii="Times New Roman" w:hAnsi="Times New Roman" w:cs="Times New Roman"/>
          <w:sz w:val="24"/>
          <w:szCs w:val="24"/>
        </w:rPr>
      </w:pPr>
      <w:r w:rsidRPr="009E180D">
        <w:rPr>
          <w:rFonts w:ascii="Times New Roman" w:hAnsi="Times New Roman" w:cs="Times New Roman"/>
          <w:sz w:val="24"/>
          <w:szCs w:val="24"/>
        </w:rPr>
        <w:t>The novel The Sea Wolf was based on … .</w:t>
      </w:r>
    </w:p>
    <w:p w14:paraId="1C35CBE9" w14:textId="77777777" w:rsidR="00BA76EA" w:rsidRPr="009E180D" w:rsidRDefault="00BA76EA" w:rsidP="00BA76EA">
      <w:pPr>
        <w:numPr>
          <w:ilvl w:val="0"/>
          <w:numId w:val="113"/>
        </w:numPr>
        <w:spacing w:after="0" w:line="256" w:lineRule="auto"/>
        <w:rPr>
          <w:rFonts w:ascii="Times New Roman" w:hAnsi="Times New Roman" w:cs="Times New Roman"/>
          <w:sz w:val="24"/>
          <w:szCs w:val="24"/>
        </w:rPr>
      </w:pPr>
      <w:r w:rsidRPr="009E180D">
        <w:rPr>
          <w:rFonts w:ascii="Times New Roman" w:eastAsia="Times New Roman" w:hAnsi="Times New Roman" w:cs="Times New Roman"/>
          <w:sz w:val="24"/>
          <w:szCs w:val="24"/>
          <w:lang w:eastAsia="ru-RU"/>
        </w:rPr>
        <w:t>The problems of the individual and society are described in …. .</w:t>
      </w:r>
    </w:p>
    <w:p w14:paraId="56DC637D" w14:textId="77777777" w:rsidR="00BA76EA" w:rsidRPr="009E180D" w:rsidRDefault="00BA76EA" w:rsidP="00BA76EA">
      <w:pPr>
        <w:numPr>
          <w:ilvl w:val="0"/>
          <w:numId w:val="113"/>
        </w:numPr>
        <w:spacing w:after="0" w:line="256" w:lineRule="auto"/>
        <w:rPr>
          <w:rFonts w:ascii="Times New Roman" w:hAnsi="Times New Roman" w:cs="Times New Roman"/>
          <w:sz w:val="24"/>
          <w:szCs w:val="24"/>
        </w:rPr>
      </w:pPr>
      <w:r w:rsidRPr="009E180D">
        <w:rPr>
          <w:rFonts w:ascii="Times New Roman" w:eastAsia="Times New Roman" w:hAnsi="Times New Roman" w:cs="Times New Roman"/>
          <w:sz w:val="24"/>
          <w:szCs w:val="24"/>
          <w:lang w:eastAsia="ru-RU"/>
        </w:rPr>
        <w:t>During the sixteen years of his literary career Jack London published … .</w:t>
      </w:r>
    </w:p>
    <w:p w14:paraId="5FE194F0" w14:textId="77777777" w:rsidR="00BA76EA" w:rsidRPr="009E180D" w:rsidRDefault="00BA76EA" w:rsidP="00BA76EA">
      <w:pPr>
        <w:numPr>
          <w:ilvl w:val="0"/>
          <w:numId w:val="113"/>
        </w:numPr>
        <w:spacing w:after="0" w:line="256" w:lineRule="auto"/>
        <w:rPr>
          <w:rFonts w:ascii="Times New Roman" w:hAnsi="Times New Roman" w:cs="Times New Roman"/>
          <w:sz w:val="24"/>
          <w:szCs w:val="24"/>
        </w:rPr>
      </w:pPr>
      <w:r w:rsidRPr="009E180D">
        <w:rPr>
          <w:rFonts w:ascii="Times New Roman" w:eastAsia="Times New Roman" w:hAnsi="Times New Roman" w:cs="Times New Roman"/>
          <w:sz w:val="24"/>
          <w:szCs w:val="24"/>
          <w:lang w:eastAsia="ru-RU"/>
        </w:rPr>
        <w:t>Jack London`s dream home was intended to build in … .</w:t>
      </w:r>
    </w:p>
    <w:p w14:paraId="6C1BB5EB" w14:textId="77777777" w:rsidR="00BA76EA" w:rsidRPr="009E180D" w:rsidRDefault="00BA76EA" w:rsidP="00BA76EA">
      <w:pPr>
        <w:spacing w:after="0"/>
        <w:rPr>
          <w:rFonts w:ascii="Times New Roman" w:eastAsia="Times New Roman" w:hAnsi="Times New Roman" w:cs="Times New Roman"/>
          <w:b/>
          <w:bCs/>
          <w:i/>
          <w:iCs/>
          <w:sz w:val="24"/>
          <w:szCs w:val="24"/>
          <w:lang w:eastAsia="ru-RU"/>
        </w:rPr>
      </w:pPr>
    </w:p>
    <w:p w14:paraId="7E1EE670" w14:textId="77777777" w:rsidR="00BA76EA" w:rsidRPr="009E180D" w:rsidRDefault="00BA76EA" w:rsidP="00BA76EA">
      <w:pPr>
        <w:numPr>
          <w:ilvl w:val="0"/>
          <w:numId w:val="112"/>
        </w:numPr>
        <w:spacing w:after="0" w:line="256" w:lineRule="auto"/>
        <w:rPr>
          <w:rFonts w:ascii="Times New Roman" w:eastAsia="Times New Roman" w:hAnsi="Times New Roman" w:cs="Times New Roman"/>
          <w:b/>
          <w:bCs/>
          <w:i/>
          <w:iCs/>
          <w:sz w:val="24"/>
          <w:szCs w:val="24"/>
          <w:lang w:eastAsia="ru-RU"/>
        </w:rPr>
      </w:pPr>
      <w:r w:rsidRPr="009E180D">
        <w:rPr>
          <w:rFonts w:ascii="Times New Roman" w:eastAsia="Times New Roman" w:hAnsi="Times New Roman" w:cs="Times New Roman"/>
          <w:b/>
          <w:bCs/>
          <w:i/>
          <w:iCs/>
          <w:sz w:val="24"/>
          <w:szCs w:val="24"/>
          <w:lang w:eastAsia="ru-RU"/>
        </w:rPr>
        <w:t>Make a plan with reference phrases for retelling the biography of Jack London.</w:t>
      </w:r>
    </w:p>
    <w:p w14:paraId="027B5073" w14:textId="77777777" w:rsidR="00BA76EA" w:rsidRPr="009E180D" w:rsidRDefault="00BA76EA" w:rsidP="00BA76EA">
      <w:pPr>
        <w:spacing w:after="0"/>
        <w:rPr>
          <w:rFonts w:ascii="Times New Roman" w:hAnsi="Times New Roman" w:cs="Times New Roman"/>
          <w:sz w:val="24"/>
          <w:szCs w:val="24"/>
        </w:rPr>
      </w:pPr>
    </w:p>
    <w:p w14:paraId="4FCA05B2" w14:textId="77777777" w:rsidR="00A57E67" w:rsidRPr="009E180D" w:rsidRDefault="00A57E67">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1449672B" w14:textId="77777777" w:rsidR="00A57E67" w:rsidRPr="009E180D" w:rsidRDefault="00A57E67">
      <w:pPr>
        <w:spacing w:after="0" w:line="240" w:lineRule="auto"/>
        <w:rPr>
          <w:rFonts w:ascii="Times New Roman" w:eastAsia="Times New Roman" w:hAnsi="Times New Roman" w:cs="Times New Roman"/>
          <w:b/>
          <w:sz w:val="24"/>
          <w:szCs w:val="24"/>
          <w:lang w:eastAsia="ru-RU"/>
        </w:rPr>
      </w:pPr>
    </w:p>
    <w:p w14:paraId="5F079D82" w14:textId="77777777" w:rsidR="00DB1E8E" w:rsidRPr="009E180D" w:rsidRDefault="00DB1E8E" w:rsidP="00DB1E8E">
      <w:pPr>
        <w:spacing w:after="0" w:line="240" w:lineRule="auto"/>
        <w:jc w:val="center"/>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8 </w:t>
      </w:r>
      <w:r w:rsidRPr="009E180D">
        <w:rPr>
          <w:rFonts w:ascii="Times New Roman" w:eastAsia="Times New Roman" w:hAnsi="Times New Roman" w:cs="Times New Roman"/>
          <w:b/>
          <w:sz w:val="24"/>
          <w:szCs w:val="24"/>
          <w:lang w:val="ru-RU" w:eastAsia="ru-RU"/>
        </w:rPr>
        <w:t>класс</w:t>
      </w:r>
    </w:p>
    <w:p w14:paraId="4232699B" w14:textId="77777777" w:rsidR="00DB1E8E" w:rsidRPr="009E180D" w:rsidRDefault="00DB1E8E" w:rsidP="00DB1E8E">
      <w:pPr>
        <w:shd w:val="clear" w:color="auto" w:fill="FFFFFF"/>
        <w:spacing w:after="150" w:line="240" w:lineRule="auto"/>
        <w:ind w:left="720"/>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sz w:val="24"/>
          <w:szCs w:val="24"/>
          <w:lang w:eastAsia="ru-RU"/>
        </w:rPr>
        <w:t>Входная</w:t>
      </w:r>
      <w:r w:rsidR="00BA76EA" w:rsidRPr="009E180D">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eastAsia="ru-RU"/>
        </w:rPr>
        <w:t>контрольная</w:t>
      </w:r>
      <w:r w:rsidR="00BA76EA" w:rsidRPr="009E180D">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eastAsia="ru-RU"/>
        </w:rPr>
        <w:t>работа</w:t>
      </w:r>
    </w:p>
    <w:p w14:paraId="230A2FEF" w14:textId="77777777" w:rsidR="00DB1E8E" w:rsidRPr="009E180D" w:rsidRDefault="00DB1E8E" w:rsidP="00DB1E8E">
      <w:pPr>
        <w:shd w:val="clear" w:color="auto" w:fill="FFFFFF"/>
        <w:spacing w:after="150" w:line="240" w:lineRule="auto"/>
        <w:ind w:left="360"/>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sz w:val="24"/>
          <w:szCs w:val="24"/>
          <w:lang w:eastAsia="ru-RU"/>
        </w:rPr>
        <w:t xml:space="preserve"> 1. </w:t>
      </w:r>
      <w:r w:rsidRPr="009E180D">
        <w:rPr>
          <w:rFonts w:ascii="Times New Roman" w:eastAsia="Times New Roman" w:hAnsi="Times New Roman" w:cs="Times New Roman"/>
          <w:b/>
          <w:bCs/>
          <w:sz w:val="24"/>
          <w:szCs w:val="24"/>
          <w:u w:val="single"/>
          <w:lang w:eastAsia="ru-RU"/>
        </w:rPr>
        <w:t>Listeningcomprehension</w:t>
      </w:r>
    </w:p>
    <w:p w14:paraId="58DDA862" w14:textId="77777777" w:rsidR="00DB1E8E" w:rsidRPr="009E180D" w:rsidRDefault="00DB1E8E" w:rsidP="00DB1E8E">
      <w:pPr>
        <w:shd w:val="clear" w:color="auto" w:fill="FFFFFF"/>
        <w:spacing w:after="150" w:line="240" w:lineRule="auto"/>
        <w:jc w:val="center"/>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The Perfect Dog</w:t>
      </w:r>
    </w:p>
    <w:p w14:paraId="4A919928"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During summer vacations, I would volunteer at the vet's, so I'd seen a lot of dogs. Minnie was by far the funniest-looking dog I'd ever seen. Thin curly hair barely covered her sausage-shaped body. Her bugged-out eyes always seemed surprised. And her tail looked like a rat's tail.</w:t>
      </w:r>
    </w:p>
    <w:p w14:paraId="4EAD8067"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She was brought to the vet to be put to sleep because her owners didn't want her anymore. I thought Minnie had a sweet personality, though. No one should judge her by her looks, I thought. So the vet spayed her and gave her the necessary shots. Finally. I advertised Minnie in the local paper: "Funny-looking dog, well behaved, needs loving family".</w:t>
      </w:r>
    </w:p>
    <w:p w14:paraId="7123C655"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When a young man called, i warned him that Minnie was strange looking. The boy on the phone told me that his grandfather's sixteen-year-old dog had just died. They wanted Minnie no matter what. I gave Minnie a good bath and fluffed up what Was left of her scraggly hair. Then we waited for them to arrive.</w:t>
      </w:r>
    </w:p>
    <w:p w14:paraId="047C9FB2"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At last, an old car drove up in front of the vet's. Two kids raced to the door. They scooped Minnie into their arms and rushed her out to their grandfather, who was waiting in the car. I hurried behind them to see his reaction to Minnie.</w:t>
      </w:r>
    </w:p>
    <w:p w14:paraId="3C072A09"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Inside the car, the grandfather cradled Minnie in his arms and stroked her soft hair. She licked his face. Her rat-tail wagged around so quickly that it looked like it might fly off her body. It was love at first lick.</w:t>
      </w:r>
    </w:p>
    <w:p w14:paraId="79E461D9"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"She's perfect!" the old man exclaimed.</w:t>
      </w:r>
    </w:p>
    <w:p w14:paraId="498AC615"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I was thankful that Minnie had found the good home that she deserved.</w:t>
      </w:r>
    </w:p>
    <w:p w14:paraId="6BDDDE08"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That's when I saw that the grandfather's eyes were a milky white color — he was blind. </w:t>
      </w:r>
      <w:r w:rsidRPr="009E180D">
        <w:rPr>
          <w:rFonts w:ascii="Times New Roman" w:eastAsia="Times New Roman" w:hAnsi="Times New Roman" w:cs="Times New Roman"/>
          <w:i/>
          <w:iCs/>
          <w:color w:val="000000"/>
          <w:sz w:val="24"/>
          <w:szCs w:val="24"/>
          <w:lang w:eastAsia="ru-RU"/>
        </w:rPr>
        <w:t>'.</w:t>
      </w:r>
    </w:p>
    <w:p w14:paraId="399BC0E8"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Task 1. Mark sentences as true or false.</w:t>
      </w:r>
    </w:p>
    <w:p w14:paraId="2744629E"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1. The teller is a doctor.</w:t>
      </w:r>
    </w:p>
    <w:p w14:paraId="0588152E"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2. Minnie had a rather unusual look.</w:t>
      </w:r>
    </w:p>
    <w:p w14:paraId="50A127A7"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3. Some people wanted the dog to die.</w:t>
      </w:r>
    </w:p>
    <w:p w14:paraId="517B165F"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4. The veterinarian gave the dog an injection that killed her.</w:t>
      </w:r>
    </w:p>
    <w:p w14:paraId="7A161925"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5. The teller decided to save the dog.</w:t>
      </w:r>
    </w:p>
    <w:p w14:paraId="3CCF8A17"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6. There was a protest campaign in the local newspaper.</w:t>
      </w:r>
    </w:p>
    <w:p w14:paraId="00F172B2"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7. The teller had to make a few phone calls.</w:t>
      </w:r>
    </w:p>
    <w:p w14:paraId="49C9BE13"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lastRenderedPageBreak/>
        <w:t>8. The young man wanted a particular kind of dog.</w:t>
      </w:r>
    </w:p>
    <w:p w14:paraId="5B8DCD92"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9. The dog and her new master liked each other.</w:t>
      </w:r>
    </w:p>
    <w:p w14:paraId="6A144A34"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10. The old man had some health problems</w:t>
      </w:r>
      <w:r w:rsidRPr="009E180D">
        <w:rPr>
          <w:rFonts w:ascii="Times New Roman" w:eastAsia="Times New Roman" w:hAnsi="Times New Roman" w:cs="Times New Roman"/>
          <w:b/>
          <w:bCs/>
          <w:color w:val="000000"/>
          <w:sz w:val="24"/>
          <w:szCs w:val="24"/>
          <w:lang w:eastAsia="ru-RU"/>
        </w:rPr>
        <w:t>.</w:t>
      </w:r>
    </w:p>
    <w:p w14:paraId="276FA9DF" w14:textId="77777777" w:rsidR="00DB1E8E" w:rsidRPr="009E180D" w:rsidRDefault="00DB1E8E" w:rsidP="00DB1E8E">
      <w:pPr>
        <w:shd w:val="clear" w:color="auto" w:fill="FFFFFF"/>
        <w:spacing w:after="150" w:line="240" w:lineRule="auto"/>
        <w:ind w:left="720"/>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u w:val="single"/>
          <w:lang w:eastAsia="ru-RU"/>
        </w:rPr>
        <w:t>Reading comprehension.</w:t>
      </w:r>
    </w:p>
    <w:p w14:paraId="01D4A8F5"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English people have love of gardening. They like to talk about the best way of growing flowers, fruit or vegetables. They like to work in their gardens and to look after their plants. They usually have a small flower garden in front of their house.</w:t>
      </w:r>
    </w:p>
    <w:p w14:paraId="5662636B"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The English grow plants not only in gardens but in window boxes. They will make a garden everywhere.</w:t>
      </w:r>
    </w:p>
    <w:p w14:paraId="178CE45B"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The English are fond of …</w:t>
      </w:r>
    </w:p>
    <w:p w14:paraId="1321316E"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talking b) eating fruit and vegetables</w:t>
      </w:r>
    </w:p>
    <w:p w14:paraId="7B720F8A"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working d) growing plants</w:t>
      </w:r>
    </w:p>
    <w:p w14:paraId="61CB2561"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They …</w:t>
      </w:r>
    </w:p>
    <w:p w14:paraId="4965EB01"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are not interested in vegetables b) are interested in growing beautiful flowers</w:t>
      </w:r>
    </w:p>
    <w:p w14:paraId="65F56D5D"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can grow plants only in the gardens d) don't like to talk about gardens</w:t>
      </w:r>
    </w:p>
    <w:p w14:paraId="1371671F"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The English grow flowers …</w:t>
      </w:r>
    </w:p>
    <w:p w14:paraId="008DDE0B"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behind the house b) at work</w:t>
      </w:r>
    </w:p>
    <w:p w14:paraId="5D8BEDF0"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 in front of the house d) between the house and the window boxes</w:t>
      </w:r>
    </w:p>
    <w:p w14:paraId="5C33F4E4"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English people grow …</w:t>
      </w:r>
    </w:p>
    <w:p w14:paraId="5046B8ED"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only flowers b) different plants c) only fruit d) flowers and vegetables</w:t>
      </w:r>
    </w:p>
    <w:p w14:paraId="44313DBB"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5. Gardening is …</w:t>
      </w:r>
    </w:p>
    <w:p w14:paraId="3019FC69"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their hobby b) their profession c) not popular in England d) popular only in England</w:t>
      </w:r>
    </w:p>
    <w:p w14:paraId="6FF51AF0" w14:textId="77777777" w:rsidR="00DB1E8E" w:rsidRPr="009E180D" w:rsidRDefault="00DB1E8E" w:rsidP="00DB1E8E">
      <w:pPr>
        <w:shd w:val="clear" w:color="auto" w:fill="FFFFFF"/>
        <w:spacing w:after="150" w:line="240" w:lineRule="auto"/>
        <w:ind w:left="360"/>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u w:val="single"/>
          <w:lang w:eastAsia="ru-RU"/>
        </w:rPr>
        <w:t>Use of English</w:t>
      </w:r>
      <w:r w:rsidRPr="009E180D">
        <w:rPr>
          <w:rFonts w:ascii="Times New Roman" w:eastAsia="Times New Roman" w:hAnsi="Times New Roman" w:cs="Times New Roman"/>
          <w:color w:val="000000"/>
          <w:sz w:val="24"/>
          <w:szCs w:val="24"/>
          <w:lang w:eastAsia="ru-RU"/>
        </w:rPr>
        <w:br/>
        <w:t>1)He … his day off last year. </w:t>
      </w:r>
      <w:r w:rsidRPr="009E180D">
        <w:rPr>
          <w:rFonts w:ascii="Times New Roman" w:eastAsia="Times New Roman" w:hAnsi="Times New Roman" w:cs="Times New Roman"/>
          <w:color w:val="000000"/>
          <w:sz w:val="24"/>
          <w:szCs w:val="24"/>
          <w:lang w:eastAsia="ru-RU"/>
        </w:rPr>
        <w:br/>
        <w:t>A) spent b) spends c) spend </w:t>
      </w:r>
      <w:r w:rsidRPr="009E180D">
        <w:rPr>
          <w:rFonts w:ascii="Times New Roman" w:eastAsia="Times New Roman" w:hAnsi="Times New Roman" w:cs="Times New Roman"/>
          <w:color w:val="000000"/>
          <w:sz w:val="24"/>
          <w:szCs w:val="24"/>
          <w:lang w:eastAsia="ru-RU"/>
        </w:rPr>
        <w:br/>
        <w:t>2) They … tennis every week. </w:t>
      </w:r>
      <w:r w:rsidRPr="009E180D">
        <w:rPr>
          <w:rFonts w:ascii="Times New Roman" w:eastAsia="Times New Roman" w:hAnsi="Times New Roman" w:cs="Times New Roman"/>
          <w:color w:val="000000"/>
          <w:sz w:val="24"/>
          <w:szCs w:val="24"/>
          <w:lang w:eastAsia="ru-RU"/>
        </w:rPr>
        <w:br/>
        <w:t>A) plays b) play C) playing </w:t>
      </w:r>
      <w:r w:rsidRPr="009E180D">
        <w:rPr>
          <w:rFonts w:ascii="Times New Roman" w:eastAsia="Times New Roman" w:hAnsi="Times New Roman" w:cs="Times New Roman"/>
          <w:color w:val="000000"/>
          <w:sz w:val="24"/>
          <w:szCs w:val="24"/>
          <w:lang w:eastAsia="ru-RU"/>
        </w:rPr>
        <w:br/>
        <w:t>3) … my brother … a song tomorrow? </w:t>
      </w:r>
      <w:r w:rsidRPr="009E180D">
        <w:rPr>
          <w:rFonts w:ascii="Times New Roman" w:eastAsia="Times New Roman" w:hAnsi="Times New Roman" w:cs="Times New Roman"/>
          <w:color w:val="000000"/>
          <w:sz w:val="24"/>
          <w:szCs w:val="24"/>
          <w:lang w:eastAsia="ru-RU"/>
        </w:rPr>
        <w:br/>
        <w:t>A) Will… sang b) Will … sing C) Do … sing </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lang w:eastAsia="ru-RU"/>
        </w:rPr>
        <w:lastRenderedPageBreak/>
        <w:t>4) They … houses every year. </w:t>
      </w:r>
      <w:r w:rsidRPr="009E180D">
        <w:rPr>
          <w:rFonts w:ascii="Times New Roman" w:eastAsia="Times New Roman" w:hAnsi="Times New Roman" w:cs="Times New Roman"/>
          <w:color w:val="000000"/>
          <w:sz w:val="24"/>
          <w:szCs w:val="24"/>
          <w:lang w:eastAsia="ru-RU"/>
        </w:rPr>
        <w:br/>
        <w:t>A) build b)  built C) are building</w:t>
      </w:r>
      <w:r w:rsidRPr="009E180D">
        <w:rPr>
          <w:rFonts w:ascii="Times New Roman" w:eastAsia="Times New Roman" w:hAnsi="Times New Roman" w:cs="Times New Roman"/>
          <w:color w:val="000000"/>
          <w:sz w:val="24"/>
          <w:szCs w:val="24"/>
          <w:lang w:eastAsia="ru-RU"/>
        </w:rPr>
        <w:br/>
        <w:t>5) Our mum … already … a cake. </w:t>
      </w:r>
      <w:r w:rsidRPr="009E180D">
        <w:rPr>
          <w:rFonts w:ascii="Times New Roman" w:eastAsia="Times New Roman" w:hAnsi="Times New Roman" w:cs="Times New Roman"/>
          <w:color w:val="000000"/>
          <w:sz w:val="24"/>
          <w:szCs w:val="24"/>
          <w:lang w:eastAsia="ru-RU"/>
        </w:rPr>
        <w:br/>
        <w:t>A) has … cooked  b) cooked C) is cooking </w:t>
      </w:r>
    </w:p>
    <w:p w14:paraId="29175E61"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6) She … tennis two days ago.</w:t>
      </w:r>
    </w:p>
    <w:p w14:paraId="008C6604"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A) Plays B) playing C) played</w:t>
      </w:r>
      <w:r w:rsidRPr="009E180D">
        <w:rPr>
          <w:rFonts w:ascii="Times New Roman" w:eastAsia="Times New Roman" w:hAnsi="Times New Roman" w:cs="Times New Roman"/>
          <w:color w:val="000000"/>
          <w:sz w:val="24"/>
          <w:szCs w:val="24"/>
          <w:lang w:eastAsia="ru-RU"/>
        </w:rPr>
        <w:br/>
        <w:t>7) William Shakespeare was a great … </w:t>
      </w:r>
      <w:r w:rsidRPr="009E180D">
        <w:rPr>
          <w:rFonts w:ascii="Times New Roman" w:eastAsia="Times New Roman" w:hAnsi="Times New Roman" w:cs="Times New Roman"/>
          <w:color w:val="000000"/>
          <w:sz w:val="24"/>
          <w:szCs w:val="24"/>
          <w:lang w:eastAsia="ru-RU"/>
        </w:rPr>
        <w:br/>
        <w:t>A) American playwright b) Russian poet C) English writer </w:t>
      </w:r>
      <w:r w:rsidRPr="009E180D">
        <w:rPr>
          <w:rFonts w:ascii="Times New Roman" w:eastAsia="Times New Roman" w:hAnsi="Times New Roman" w:cs="Times New Roman"/>
          <w:color w:val="000000"/>
          <w:sz w:val="24"/>
          <w:szCs w:val="24"/>
          <w:lang w:eastAsia="ru-RU"/>
        </w:rPr>
        <w:br/>
        <w:t>8) My sister is a girl … is good at Maths. </w:t>
      </w:r>
      <w:r w:rsidRPr="009E180D">
        <w:rPr>
          <w:rFonts w:ascii="Times New Roman" w:eastAsia="Times New Roman" w:hAnsi="Times New Roman" w:cs="Times New Roman"/>
          <w:color w:val="000000"/>
          <w:sz w:val="24"/>
          <w:szCs w:val="24"/>
          <w:lang w:eastAsia="ru-RU"/>
        </w:rPr>
        <w:br/>
        <w:t>A) which b) who C) whom </w:t>
      </w:r>
      <w:r w:rsidRPr="009E180D">
        <w:rPr>
          <w:rFonts w:ascii="Times New Roman" w:eastAsia="Times New Roman" w:hAnsi="Times New Roman" w:cs="Times New Roman"/>
          <w:color w:val="000000"/>
          <w:sz w:val="24"/>
          <w:szCs w:val="24"/>
          <w:lang w:eastAsia="ru-RU"/>
        </w:rPr>
        <w:br/>
        <w:t>9) The show was … . I was … . </w:t>
      </w:r>
      <w:r w:rsidRPr="009E180D">
        <w:rPr>
          <w:rFonts w:ascii="Times New Roman" w:eastAsia="Times New Roman" w:hAnsi="Times New Roman" w:cs="Times New Roman"/>
          <w:color w:val="000000"/>
          <w:sz w:val="24"/>
          <w:szCs w:val="24"/>
          <w:lang w:eastAsia="ru-RU"/>
        </w:rPr>
        <w:br/>
        <w:t>A) boring, bored b) bored, boring </w:t>
      </w:r>
      <w:r w:rsidRPr="009E180D">
        <w:rPr>
          <w:rFonts w:ascii="Times New Roman" w:eastAsia="Times New Roman" w:hAnsi="Times New Roman" w:cs="Times New Roman"/>
          <w:color w:val="000000"/>
          <w:sz w:val="24"/>
          <w:szCs w:val="24"/>
          <w:lang w:eastAsia="ru-RU"/>
        </w:rPr>
        <w:br/>
        <w:t>10) Next year I … going to learn to play the piano. </w:t>
      </w:r>
      <w:r w:rsidRPr="009E180D">
        <w:rPr>
          <w:rFonts w:ascii="Times New Roman" w:eastAsia="Times New Roman" w:hAnsi="Times New Roman" w:cs="Times New Roman"/>
          <w:color w:val="000000"/>
          <w:sz w:val="24"/>
          <w:szCs w:val="24"/>
          <w:lang w:eastAsia="ru-RU"/>
        </w:rPr>
        <w:br/>
        <w:t>A) is b)  am C) are</w:t>
      </w:r>
    </w:p>
    <w:p w14:paraId="25325277"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Put the verbs into 3 forms.</w:t>
      </w:r>
    </w:p>
    <w:p w14:paraId="16925CC0"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val="ru-RU" w:eastAsia="ru-RU"/>
        </w:rPr>
        <w:t>строить</w:t>
      </w:r>
    </w:p>
    <w:p w14:paraId="07FCF59A"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val="ru-RU" w:eastAsia="ru-RU"/>
        </w:rPr>
        <w:t>покупать</w:t>
      </w:r>
    </w:p>
    <w:p w14:paraId="0E66C77D"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val="ru-RU" w:eastAsia="ru-RU"/>
        </w:rPr>
        <w:t>приходить</w:t>
      </w:r>
    </w:p>
    <w:p w14:paraId="17FFBA87"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val="ru-RU" w:eastAsia="ru-RU"/>
        </w:rPr>
        <w:t>писать</w:t>
      </w:r>
    </w:p>
    <w:p w14:paraId="48A37A0A"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val="ru-RU" w:eastAsia="ru-RU"/>
        </w:rPr>
        <w:t>говорить</w:t>
      </w:r>
    </w:p>
    <w:p w14:paraId="428D9B2D"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color w:val="000000"/>
          <w:sz w:val="24"/>
          <w:szCs w:val="24"/>
          <w:lang w:val="ru-RU" w:eastAsia="ru-RU"/>
        </w:rPr>
        <w:br/>
      </w:r>
    </w:p>
    <w:p w14:paraId="4D86DEB8" w14:textId="77777777" w:rsidR="00DB1E8E" w:rsidRPr="009E180D" w:rsidRDefault="00DB1E8E" w:rsidP="00DB1E8E">
      <w:pPr>
        <w:shd w:val="clear" w:color="auto" w:fill="FFFFFF"/>
        <w:spacing w:after="150" w:line="240" w:lineRule="auto"/>
        <w:ind w:left="360"/>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val="ru-RU" w:eastAsia="ru-RU"/>
        </w:rPr>
        <w:t xml:space="preserve"> </w:t>
      </w:r>
      <w:r w:rsidRPr="009E180D">
        <w:rPr>
          <w:rFonts w:ascii="Times New Roman" w:eastAsia="Times New Roman" w:hAnsi="Times New Roman" w:cs="Times New Roman"/>
          <w:b/>
          <w:bCs/>
          <w:color w:val="000000"/>
          <w:sz w:val="24"/>
          <w:szCs w:val="24"/>
          <w:lang w:eastAsia="ru-RU"/>
        </w:rPr>
        <w:t>WRITING</w:t>
      </w:r>
    </w:p>
    <w:p w14:paraId="4A1B1CB9" w14:textId="77777777" w:rsidR="00DB1E8E" w:rsidRPr="009E180D" w:rsidRDefault="00DB1E8E" w:rsidP="00DB1E8E">
      <w:pPr>
        <w:shd w:val="clear" w:color="auto" w:fill="FFFFFF"/>
        <w:spacing w:after="15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eastAsia="ru-RU"/>
        </w:rPr>
        <w:t>MY</w:t>
      </w:r>
      <w:r w:rsidRPr="009E180D">
        <w:rPr>
          <w:rFonts w:ascii="Times New Roman" w:eastAsia="Times New Roman" w:hAnsi="Times New Roman" w:cs="Times New Roman"/>
          <w:b/>
          <w:bCs/>
          <w:color w:val="000000"/>
          <w:sz w:val="24"/>
          <w:szCs w:val="24"/>
          <w:lang w:val="ru-RU" w:eastAsia="ru-RU"/>
        </w:rPr>
        <w:t xml:space="preserve"> </w:t>
      </w:r>
      <w:r w:rsidRPr="009E180D">
        <w:rPr>
          <w:rFonts w:ascii="Times New Roman" w:eastAsia="Times New Roman" w:hAnsi="Times New Roman" w:cs="Times New Roman"/>
          <w:b/>
          <w:bCs/>
          <w:color w:val="000000"/>
          <w:sz w:val="24"/>
          <w:szCs w:val="24"/>
          <w:lang w:eastAsia="ru-RU"/>
        </w:rPr>
        <w:t>SUMMER</w:t>
      </w:r>
      <w:r w:rsidRPr="009E180D">
        <w:rPr>
          <w:rFonts w:ascii="Times New Roman" w:eastAsia="Times New Roman" w:hAnsi="Times New Roman" w:cs="Times New Roman"/>
          <w:b/>
          <w:bCs/>
          <w:color w:val="000000"/>
          <w:sz w:val="24"/>
          <w:szCs w:val="24"/>
          <w:lang w:val="ru-RU" w:eastAsia="ru-RU"/>
        </w:rPr>
        <w:t xml:space="preserve"> </w:t>
      </w:r>
      <w:r w:rsidRPr="009E180D">
        <w:rPr>
          <w:rFonts w:ascii="Times New Roman" w:eastAsia="Times New Roman" w:hAnsi="Times New Roman" w:cs="Times New Roman"/>
          <w:b/>
          <w:bCs/>
          <w:color w:val="000000"/>
          <w:sz w:val="24"/>
          <w:szCs w:val="24"/>
          <w:lang w:eastAsia="ru-RU"/>
        </w:rPr>
        <w:t>HOLIDAYS</w:t>
      </w:r>
    </w:p>
    <w:p w14:paraId="0D29C3EB" w14:textId="77777777" w:rsidR="00DB1E8E" w:rsidRPr="009E180D" w:rsidRDefault="00DB1E8E" w:rsidP="00DB1E8E">
      <w:pPr>
        <w:spacing w:after="0" w:line="240" w:lineRule="auto"/>
        <w:jc w:val="both"/>
        <w:rPr>
          <w:rFonts w:ascii="Times New Roman" w:eastAsia="Times New Roman" w:hAnsi="Times New Roman" w:cs="Times New Roman"/>
          <w:b/>
          <w:sz w:val="24"/>
          <w:szCs w:val="24"/>
          <w:lang w:val="ru-RU" w:eastAsia="ru-RU"/>
        </w:rPr>
      </w:pPr>
    </w:p>
    <w:p w14:paraId="164DD8A1" w14:textId="77777777" w:rsidR="00DB1E8E" w:rsidRPr="009E180D" w:rsidRDefault="00DB1E8E" w:rsidP="00DB1E8E">
      <w:pPr>
        <w:jc w:val="center"/>
        <w:rPr>
          <w:rFonts w:ascii="Times New Roman" w:eastAsia="Times New Roman" w:hAnsi="Times New Roman" w:cs="Times New Roman"/>
          <w:b/>
          <w:sz w:val="24"/>
          <w:szCs w:val="24"/>
          <w:lang w:val="ru-RU" w:eastAsia="ru-RU"/>
        </w:rPr>
      </w:pPr>
    </w:p>
    <w:p w14:paraId="26606BA8" w14:textId="760E1E0C" w:rsidR="00901F5E" w:rsidRPr="00AF38A4" w:rsidRDefault="00901F5E" w:rsidP="00DB1E8E">
      <w:pPr>
        <w:jc w:val="center"/>
        <w:rPr>
          <w:rFonts w:ascii="Times New Roman" w:eastAsia="Times New Roman" w:hAnsi="Times New Roman" w:cs="Times New Roman"/>
          <w:b/>
          <w:sz w:val="24"/>
          <w:szCs w:val="24"/>
          <w:lang w:val="ru-RU" w:eastAsia="ru-RU"/>
        </w:rPr>
      </w:pPr>
      <w:r w:rsidRPr="00AF38A4">
        <w:rPr>
          <w:rFonts w:ascii="Times New Roman" w:eastAsia="Times New Roman" w:hAnsi="Times New Roman" w:cs="Times New Roman"/>
          <w:b/>
          <w:sz w:val="24"/>
          <w:szCs w:val="24"/>
          <w:lang w:val="ru-RU" w:eastAsia="ru-RU"/>
        </w:rPr>
        <w:br/>
      </w:r>
      <w:r w:rsidRPr="00AF38A4">
        <w:rPr>
          <w:rFonts w:ascii="Times New Roman" w:eastAsia="Times New Roman" w:hAnsi="Times New Roman" w:cs="Times New Roman"/>
          <w:b/>
          <w:sz w:val="24"/>
          <w:szCs w:val="24"/>
          <w:lang w:val="ru-RU" w:eastAsia="ru-RU"/>
        </w:rPr>
        <w:br/>
      </w:r>
    </w:p>
    <w:p w14:paraId="5FAB8D1A" w14:textId="77777777" w:rsidR="00901F5E" w:rsidRPr="009E180D" w:rsidRDefault="00901F5E">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«Внешность и характер»</w:t>
      </w:r>
      <w:r w:rsidRPr="009E180D">
        <w:rPr>
          <w:rFonts w:ascii="Times New Roman" w:eastAsia="Times New Roman" w:hAnsi="Times New Roman" w:cs="Times New Roman"/>
          <w:b/>
          <w:sz w:val="24"/>
          <w:szCs w:val="24"/>
          <w:lang w:val="ru-RU" w:eastAsia="ru-RU"/>
        </w:rPr>
        <w:br/>
      </w:r>
    </w:p>
    <w:p w14:paraId="29BC1ACC" w14:textId="171D1D72"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w:t>
      </w:r>
      <w:r w:rsidRPr="00901F5E">
        <w:rPr>
          <w:rFonts w:ascii="Times New Roman" w:eastAsia="Times New Roman" w:hAnsi="Times New Roman" w:cs="Times New Roman"/>
          <w:sz w:val="24"/>
          <w:szCs w:val="24"/>
          <w:lang w:eastAsia="ru-RU"/>
        </w:rPr>
        <w:t>. Circle the odd word out.</w:t>
      </w:r>
    </w:p>
    <w:p w14:paraId="305CD4E2"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 plain / striped / sporty / checked 3. slim /thin / thick / overweight</w:t>
      </w:r>
    </w:p>
    <w:p w14:paraId="745FB498"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2. velvet / linen / scruffy/ nylon 4. elegant / casual /polka-dot/ smart</w:t>
      </w:r>
    </w:p>
    <w:p w14:paraId="199A80D0" w14:textId="2D598DF7" w:rsidR="00901F5E" w:rsidRPr="00AF38A4" w:rsidRDefault="00901F5E" w:rsidP="00901F5E">
      <w:pPr>
        <w:spacing w:after="0" w:line="240" w:lineRule="auto"/>
        <w:rPr>
          <w:rFonts w:ascii="Times New Roman" w:eastAsia="Times New Roman" w:hAnsi="Times New Roman" w:cs="Times New Roman"/>
          <w:sz w:val="24"/>
          <w:szCs w:val="24"/>
          <w:lang w:eastAsia="ru-RU"/>
        </w:rPr>
      </w:pPr>
    </w:p>
    <w:p w14:paraId="574C7B6F" w14:textId="2B598272"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w:t>
      </w:r>
      <w:r w:rsidRPr="00901F5E">
        <w:rPr>
          <w:rFonts w:ascii="Times New Roman" w:eastAsia="Times New Roman" w:hAnsi="Times New Roman" w:cs="Times New Roman"/>
          <w:sz w:val="24"/>
          <w:szCs w:val="24"/>
          <w:lang w:eastAsia="ru-RU"/>
        </w:rPr>
        <w:t>. Fill in the missing word. There are three answers you do not need to use.</w:t>
      </w:r>
    </w:p>
    <w:p w14:paraId="2C28434B"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i/>
          <w:iCs/>
          <w:sz w:val="24"/>
          <w:szCs w:val="24"/>
          <w:lang w:eastAsia="ru-RU"/>
        </w:rPr>
        <w:t>crooked, fit, suits, try, protruding, frizzy, slim, overweight, bushy</w:t>
      </w:r>
    </w:p>
    <w:p w14:paraId="1FAA524A"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5. I’m not happy with my ________ hair! I wish it was straight.</w:t>
      </w:r>
    </w:p>
    <w:p w14:paraId="6423A3A4"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6. He doesn’t like his ________ nose.</w:t>
      </w:r>
    </w:p>
    <w:p w14:paraId="4649C4B6"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7. Mark is __________. He must go on a diet.</w:t>
      </w:r>
    </w:p>
    <w:p w14:paraId="170C56CE"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8. Would you like to _______ on that shirt?</w:t>
      </w:r>
    </w:p>
    <w:p w14:paraId="4F6AEAC3"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9. Tom made a nasty remark about Julia’s ___ eyebrows.</w:t>
      </w:r>
    </w:p>
    <w:p w14:paraId="53BD1115"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10. Liza’s got a very ________ figure.</w:t>
      </w:r>
    </w:p>
    <w:p w14:paraId="17452F18" w14:textId="273A03F2" w:rsidR="00901F5E" w:rsidRPr="00AF38A4" w:rsidRDefault="00901F5E" w:rsidP="00901F5E">
      <w:pPr>
        <w:spacing w:after="0" w:line="240" w:lineRule="auto"/>
        <w:rPr>
          <w:rFonts w:ascii="Times New Roman" w:eastAsia="Times New Roman" w:hAnsi="Times New Roman" w:cs="Times New Roman"/>
          <w:sz w:val="24"/>
          <w:szCs w:val="24"/>
          <w:lang w:eastAsia="ru-RU"/>
        </w:rPr>
      </w:pPr>
    </w:p>
    <w:p w14:paraId="542C64BD" w14:textId="0016924B"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AF38A4">
        <w:rPr>
          <w:rFonts w:ascii="Times New Roman" w:eastAsia="Times New Roman" w:hAnsi="Times New Roman" w:cs="Times New Roman"/>
          <w:sz w:val="24"/>
          <w:szCs w:val="24"/>
          <w:lang w:eastAsia="ru-RU"/>
        </w:rPr>
        <w:t>3</w:t>
      </w:r>
      <w:r w:rsidRPr="00901F5E">
        <w:rPr>
          <w:rFonts w:ascii="Times New Roman" w:eastAsia="Times New Roman" w:hAnsi="Times New Roman" w:cs="Times New Roman"/>
          <w:sz w:val="24"/>
          <w:szCs w:val="24"/>
          <w:lang w:eastAsia="ru-RU"/>
        </w:rPr>
        <w:t>. Underline the correct item.</w:t>
      </w:r>
    </w:p>
    <w:p w14:paraId="46218944"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11. Jenny is sitting an exam this morning, so keep your arms/fingers crossed.</w:t>
      </w:r>
    </w:p>
    <w:p w14:paraId="0F9BD10B"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12. The fashion show has been put off/ out until next Friday.</w:t>
      </w:r>
    </w:p>
    <w:p w14:paraId="67AF5694"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13. The first terrifying fifteen minutes of the film made my hair/head stand on end.</w:t>
      </w:r>
    </w:p>
    <w:p w14:paraId="4C9965D3"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14. This ring isn’t made of real gold; it’s priceless/ worthless.</w:t>
      </w:r>
    </w:p>
    <w:p w14:paraId="33E4255F"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15. Tim’s shirt fits/ goes really well with his trousers.</w:t>
      </w:r>
    </w:p>
    <w:p w14:paraId="527A7F8F"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16. Mark has grown/ increased much taller, and his clothes don’t fit him anymore.</w:t>
      </w:r>
    </w:p>
    <w:p w14:paraId="407C66D1"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17. It’s a formal party. You really should put out/on a tie.</w:t>
      </w:r>
    </w:p>
    <w:p w14:paraId="7F813FE8"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18. Alex has lost/ missed a lot of weight since he started exercising.</w:t>
      </w:r>
    </w:p>
    <w:p w14:paraId="1C7D9B46"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i/>
          <w:iCs/>
          <w:sz w:val="24"/>
          <w:szCs w:val="24"/>
          <w:lang w:eastAsia="ru-RU"/>
        </w:rPr>
        <w:t>Grammar</w:t>
      </w:r>
    </w:p>
    <w:p w14:paraId="19BA86CD" w14:textId="297922D5"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AF38A4">
        <w:rPr>
          <w:rFonts w:ascii="Times New Roman" w:eastAsia="Times New Roman" w:hAnsi="Times New Roman" w:cs="Times New Roman"/>
          <w:sz w:val="24"/>
          <w:szCs w:val="24"/>
          <w:lang w:eastAsia="ru-RU"/>
        </w:rPr>
        <w:t>4</w:t>
      </w:r>
      <w:r w:rsidRPr="00901F5E">
        <w:rPr>
          <w:rFonts w:ascii="Times New Roman" w:eastAsia="Times New Roman" w:hAnsi="Times New Roman" w:cs="Times New Roman"/>
          <w:sz w:val="24"/>
          <w:szCs w:val="24"/>
          <w:lang w:eastAsia="ru-RU"/>
        </w:rPr>
        <w:t>. Fill in the gaps. Use </w:t>
      </w:r>
      <w:r w:rsidRPr="00901F5E">
        <w:rPr>
          <w:rFonts w:ascii="Times New Roman" w:eastAsia="Times New Roman" w:hAnsi="Times New Roman" w:cs="Times New Roman"/>
          <w:i/>
          <w:iCs/>
          <w:sz w:val="24"/>
          <w:szCs w:val="24"/>
          <w:lang w:eastAsia="ru-RU"/>
        </w:rPr>
        <w:t>too</w:t>
      </w:r>
      <w:r w:rsidRPr="00901F5E">
        <w:rPr>
          <w:rFonts w:ascii="Times New Roman" w:eastAsia="Times New Roman" w:hAnsi="Times New Roman" w:cs="Times New Roman"/>
          <w:sz w:val="24"/>
          <w:szCs w:val="24"/>
          <w:lang w:eastAsia="ru-RU"/>
        </w:rPr>
        <w:t> or </w:t>
      </w:r>
      <w:r w:rsidRPr="00901F5E">
        <w:rPr>
          <w:rFonts w:ascii="Times New Roman" w:eastAsia="Times New Roman" w:hAnsi="Times New Roman" w:cs="Times New Roman"/>
          <w:i/>
          <w:iCs/>
          <w:sz w:val="24"/>
          <w:szCs w:val="24"/>
          <w:lang w:eastAsia="ru-RU"/>
        </w:rPr>
        <w:t>enough</w:t>
      </w:r>
      <w:r w:rsidRPr="00901F5E">
        <w:rPr>
          <w:rFonts w:ascii="Times New Roman" w:eastAsia="Times New Roman" w:hAnsi="Times New Roman" w:cs="Times New Roman"/>
          <w:sz w:val="24"/>
          <w:szCs w:val="24"/>
          <w:lang w:eastAsia="ru-RU"/>
        </w:rPr>
        <w:t>.</w:t>
      </w:r>
    </w:p>
    <w:p w14:paraId="23D22D0F"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19. There are many teens who are _______ troubled about their body image.</w:t>
      </w:r>
    </w:p>
    <w:p w14:paraId="51174FF8"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20. Ben thinks that jeans aren’t classy _____ to wear to a wedding.</w:t>
      </w:r>
    </w:p>
    <w:p w14:paraId="0663CDCA"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21. “This sweater is nice. Why don’t you ever wear it?” – “Well, it’s ____ warm!”</w:t>
      </w:r>
    </w:p>
    <w:p w14:paraId="3DDA790D"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22. “Let’s buy this coat for Jenny!” – “No, it’s not warm ______.”</w:t>
      </w:r>
    </w:p>
    <w:p w14:paraId="0162CA2F" w14:textId="77777777" w:rsidR="00901F5E" w:rsidRPr="00901F5E" w:rsidRDefault="00901F5E" w:rsidP="00901F5E">
      <w:pPr>
        <w:spacing w:after="0" w:line="240" w:lineRule="auto"/>
        <w:rPr>
          <w:rFonts w:ascii="Times New Roman" w:eastAsia="Times New Roman" w:hAnsi="Times New Roman" w:cs="Times New Roman"/>
          <w:sz w:val="24"/>
          <w:szCs w:val="24"/>
          <w:lang w:eastAsia="ru-RU"/>
        </w:rPr>
      </w:pPr>
      <w:r w:rsidRPr="00901F5E">
        <w:rPr>
          <w:rFonts w:ascii="Times New Roman" w:eastAsia="Times New Roman" w:hAnsi="Times New Roman" w:cs="Times New Roman"/>
          <w:sz w:val="24"/>
          <w:szCs w:val="24"/>
          <w:lang w:eastAsia="ru-RU"/>
        </w:rPr>
        <w:t>23. Don’t expect Ann to come and talk to you first; she’s ______ shy around new people.</w:t>
      </w:r>
    </w:p>
    <w:p w14:paraId="4050C7CF" w14:textId="2FD0286C" w:rsidR="00901F5E" w:rsidRPr="009E180D" w:rsidRDefault="00901F5E">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2E69EA8E" w14:textId="5EE4441B" w:rsidR="00901F5E" w:rsidRPr="009E180D" w:rsidRDefault="00901F5E">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«Досуг и увлечения»</w:t>
      </w:r>
    </w:p>
    <w:p w14:paraId="4165787B" w14:textId="6B1BB928"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i/>
          <w:iCs/>
          <w:sz w:val="24"/>
          <w:szCs w:val="24"/>
          <w:u w:val="single"/>
          <w:lang w:eastAsia="ru-RU"/>
        </w:rPr>
        <w:t>I. Choose the correct variant.</w:t>
      </w:r>
      <w:r w:rsidRPr="009E180D">
        <w:rPr>
          <w:rFonts w:ascii="Times New Roman" w:eastAsia="Times New Roman" w:hAnsi="Times New Roman" w:cs="Times New Roman"/>
          <w:bCs/>
          <w:sz w:val="24"/>
          <w:szCs w:val="24"/>
          <w:lang w:eastAsia="ru-RU"/>
        </w:rPr>
        <w:br/>
      </w:r>
      <w:r w:rsidRPr="00901F5E">
        <w:rPr>
          <w:rFonts w:ascii="Times New Roman" w:eastAsia="Times New Roman" w:hAnsi="Times New Roman" w:cs="Times New Roman"/>
          <w:bCs/>
          <w:sz w:val="24"/>
          <w:szCs w:val="24"/>
          <w:lang w:eastAsia="ru-RU"/>
        </w:rPr>
        <w:t>1. ... is the capital of England.</w:t>
      </w:r>
    </w:p>
    <w:p w14:paraId="6CCBE2D8"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 xml:space="preserve">a) Moscow b) Liverpool </w:t>
      </w:r>
      <w:r w:rsidRPr="00901F5E">
        <w:rPr>
          <w:rFonts w:ascii="Times New Roman" w:eastAsia="Times New Roman" w:hAnsi="Times New Roman" w:cs="Times New Roman"/>
          <w:bCs/>
          <w:sz w:val="24"/>
          <w:szCs w:val="24"/>
          <w:lang w:val="ru-RU" w:eastAsia="ru-RU"/>
        </w:rPr>
        <w:t>с</w:t>
      </w:r>
      <w:r w:rsidRPr="00901F5E">
        <w:rPr>
          <w:rFonts w:ascii="Times New Roman" w:eastAsia="Times New Roman" w:hAnsi="Times New Roman" w:cs="Times New Roman"/>
          <w:bCs/>
          <w:sz w:val="24"/>
          <w:szCs w:val="24"/>
          <w:lang w:eastAsia="ru-RU"/>
        </w:rPr>
        <w:t>) London</w:t>
      </w:r>
    </w:p>
    <w:p w14:paraId="64CA6257"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2.The symbol of Wales is....</w:t>
      </w:r>
    </w:p>
    <w:p w14:paraId="432B96C5"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 xml:space="preserve">a) the red rose b) the daffodil </w:t>
      </w:r>
      <w:r w:rsidRPr="00901F5E">
        <w:rPr>
          <w:rFonts w:ascii="Times New Roman" w:eastAsia="Times New Roman" w:hAnsi="Times New Roman" w:cs="Times New Roman"/>
          <w:bCs/>
          <w:sz w:val="24"/>
          <w:szCs w:val="24"/>
          <w:lang w:val="ru-RU" w:eastAsia="ru-RU"/>
        </w:rPr>
        <w:t>с</w:t>
      </w:r>
      <w:r w:rsidRPr="00901F5E">
        <w:rPr>
          <w:rFonts w:ascii="Times New Roman" w:eastAsia="Times New Roman" w:hAnsi="Times New Roman" w:cs="Times New Roman"/>
          <w:bCs/>
          <w:sz w:val="24"/>
          <w:szCs w:val="24"/>
          <w:lang w:eastAsia="ru-RU"/>
        </w:rPr>
        <w:t>) the thistle</w:t>
      </w:r>
    </w:p>
    <w:p w14:paraId="7A43E45F"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3.The UK consists of England,... and Scotland.</w:t>
      </w:r>
      <w:r w:rsidRPr="00901F5E">
        <w:rPr>
          <w:rFonts w:ascii="Times New Roman" w:eastAsia="Times New Roman" w:hAnsi="Times New Roman" w:cs="Times New Roman"/>
          <w:bCs/>
          <w:sz w:val="24"/>
          <w:szCs w:val="24"/>
          <w:lang w:eastAsia="ru-RU"/>
        </w:rPr>
        <w:br/>
        <w:t xml:space="preserve">a) Northern Ireland b) Greenland </w:t>
      </w:r>
      <w:r w:rsidRPr="00901F5E">
        <w:rPr>
          <w:rFonts w:ascii="Times New Roman" w:eastAsia="Times New Roman" w:hAnsi="Times New Roman" w:cs="Times New Roman"/>
          <w:bCs/>
          <w:sz w:val="24"/>
          <w:szCs w:val="24"/>
          <w:lang w:val="ru-RU" w:eastAsia="ru-RU"/>
        </w:rPr>
        <w:t>с</w:t>
      </w:r>
      <w:r w:rsidRPr="00901F5E">
        <w:rPr>
          <w:rFonts w:ascii="Times New Roman" w:eastAsia="Times New Roman" w:hAnsi="Times New Roman" w:cs="Times New Roman"/>
          <w:bCs/>
          <w:sz w:val="24"/>
          <w:szCs w:val="24"/>
          <w:lang w:eastAsia="ru-RU"/>
        </w:rPr>
        <w:t xml:space="preserve"> )Highland</w:t>
      </w:r>
    </w:p>
    <w:p w14:paraId="199D046E"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4.Big Ben is the symbol of....</w:t>
      </w:r>
    </w:p>
    <w:p w14:paraId="37BFA370"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London b) Liverpool c) Oxford</w:t>
      </w:r>
    </w:p>
    <w:p w14:paraId="4DEDD15C"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5.The capital of Scotland is....</w:t>
      </w:r>
    </w:p>
    <w:p w14:paraId="37858FD0"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St Petersburg b) Edinburgh c)Cambridge</w:t>
      </w:r>
    </w:p>
    <w:p w14:paraId="19EAECCA"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6.The UK is situated on the ....</w:t>
      </w:r>
    </w:p>
    <w:p w14:paraId="648ACD22"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 xml:space="preserve">a) Canary Islands b) British Isles </w:t>
      </w:r>
      <w:r w:rsidRPr="00901F5E">
        <w:rPr>
          <w:rFonts w:ascii="Times New Roman" w:eastAsia="Times New Roman" w:hAnsi="Times New Roman" w:cs="Times New Roman"/>
          <w:bCs/>
          <w:sz w:val="24"/>
          <w:szCs w:val="24"/>
          <w:lang w:val="ru-RU" w:eastAsia="ru-RU"/>
        </w:rPr>
        <w:t>с</w:t>
      </w:r>
      <w:r w:rsidRPr="00901F5E">
        <w:rPr>
          <w:rFonts w:ascii="Times New Roman" w:eastAsia="Times New Roman" w:hAnsi="Times New Roman" w:cs="Times New Roman"/>
          <w:bCs/>
          <w:sz w:val="24"/>
          <w:szCs w:val="24"/>
          <w:lang w:eastAsia="ru-RU"/>
        </w:rPr>
        <w:t>) Isle of Man</w:t>
      </w:r>
    </w:p>
    <w:p w14:paraId="3BEC83B1" w14:textId="44B09C16"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AF38A4">
        <w:rPr>
          <w:rFonts w:ascii="Times New Roman" w:eastAsia="Times New Roman" w:hAnsi="Times New Roman" w:cs="Times New Roman"/>
          <w:bCs/>
          <w:i/>
          <w:iCs/>
          <w:sz w:val="24"/>
          <w:szCs w:val="24"/>
          <w:u w:val="single"/>
          <w:lang w:eastAsia="ru-RU"/>
        </w:rPr>
        <w:br/>
      </w:r>
      <w:r w:rsidRPr="00901F5E">
        <w:rPr>
          <w:rFonts w:ascii="Times New Roman" w:eastAsia="Times New Roman" w:hAnsi="Times New Roman" w:cs="Times New Roman"/>
          <w:bCs/>
          <w:i/>
          <w:iCs/>
          <w:sz w:val="24"/>
          <w:szCs w:val="24"/>
          <w:u w:val="single"/>
          <w:lang w:eastAsia="ru-RU"/>
        </w:rPr>
        <w:t>II. Fill in the necessary words from the box.</w:t>
      </w:r>
    </w:p>
    <w:p w14:paraId="7B84FE2E"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The Englishmen are known to be friendly to ..(1). .They are also great...(2) and home sitters. "My home is my castle" is the typical English proverb which says about the British .(3). more than just words. It's also known that every Englishman is a.(4).. man at heart. Some people say that the English have no sense of..(5).. That's not true. The typical feature of any Englishman is ...(6).It's as British as...(7) and (8).</w:t>
      </w:r>
    </w:p>
    <w:p w14:paraId="38182598"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humour fish chips foreigner character queueing tea drinkers country</w:t>
      </w:r>
    </w:p>
    <w:p w14:paraId="11670DDD" w14:textId="4660D3DB"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AF38A4">
        <w:rPr>
          <w:rFonts w:ascii="Times New Roman" w:eastAsia="Times New Roman" w:hAnsi="Times New Roman" w:cs="Times New Roman"/>
          <w:bCs/>
          <w:i/>
          <w:iCs/>
          <w:sz w:val="24"/>
          <w:szCs w:val="24"/>
          <w:u w:val="single"/>
          <w:lang w:eastAsia="ru-RU"/>
        </w:rPr>
        <w:br/>
      </w:r>
      <w:r w:rsidRPr="00901F5E">
        <w:rPr>
          <w:rFonts w:ascii="Times New Roman" w:eastAsia="Times New Roman" w:hAnsi="Times New Roman" w:cs="Times New Roman"/>
          <w:bCs/>
          <w:i/>
          <w:iCs/>
          <w:sz w:val="24"/>
          <w:szCs w:val="24"/>
          <w:u w:val="single"/>
          <w:lang w:eastAsia="ru-RU"/>
        </w:rPr>
        <w:t>III. Open the brackets (use Past Simple or Past Perfect).</w:t>
      </w:r>
    </w:p>
    <w:p w14:paraId="398BA25D"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1. I (expect) that Russia is a cold country and I (find) it (be) true.</w:t>
      </w:r>
    </w:p>
    <w:p w14:paraId="3CE0A3C6"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2. She (be born) before the war (begin).</w:t>
      </w:r>
    </w:p>
    <w:p w14:paraId="10F7C28B"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3. Captain Cook (discover) the island before he (die).</w:t>
      </w:r>
    </w:p>
    <w:p w14:paraId="0BEEF949"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4.Our parents (get married) after they (meet) two years ago.</w:t>
      </w:r>
    </w:p>
    <w:p w14:paraId="59E307A1" w14:textId="77777777" w:rsidR="00901F5E" w:rsidRPr="009E180D" w:rsidRDefault="00901F5E" w:rsidP="00901F5E">
      <w:pPr>
        <w:spacing w:after="0" w:line="240" w:lineRule="auto"/>
        <w:rPr>
          <w:rFonts w:ascii="Times New Roman" w:eastAsia="Times New Roman" w:hAnsi="Times New Roman" w:cs="Times New Roman"/>
          <w:bCs/>
          <w:i/>
          <w:iCs/>
          <w:sz w:val="24"/>
          <w:szCs w:val="24"/>
          <w:u w:val="single"/>
          <w:lang w:eastAsia="ru-RU"/>
        </w:rPr>
        <w:sectPr w:rsidR="00901F5E" w:rsidRPr="009E180D" w:rsidSect="00DB1E8E">
          <w:pgSz w:w="16838" w:h="11906" w:orient="landscape"/>
          <w:pgMar w:top="567" w:right="567" w:bottom="850" w:left="1134" w:header="708" w:footer="708" w:gutter="0"/>
          <w:cols w:space="720"/>
          <w:docGrid w:linePitch="299"/>
        </w:sectPr>
      </w:pPr>
      <w:r w:rsidRPr="00AF38A4">
        <w:rPr>
          <w:rFonts w:ascii="Times New Roman" w:eastAsia="Times New Roman" w:hAnsi="Times New Roman" w:cs="Times New Roman"/>
          <w:bCs/>
          <w:i/>
          <w:iCs/>
          <w:sz w:val="24"/>
          <w:szCs w:val="24"/>
          <w:u w:val="single"/>
          <w:lang w:eastAsia="ru-RU"/>
        </w:rPr>
        <w:br/>
      </w:r>
    </w:p>
    <w:p w14:paraId="69DE0E21" w14:textId="0BAC4690"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i/>
          <w:iCs/>
          <w:sz w:val="24"/>
          <w:szCs w:val="24"/>
          <w:u w:val="single"/>
          <w:lang w:eastAsia="ru-RU"/>
        </w:rPr>
        <w:t>IV. Choose the correct variant.</w:t>
      </w:r>
    </w:p>
    <w:p w14:paraId="06D0F311" w14:textId="77777777" w:rsidR="00901F5E" w:rsidRPr="00901F5E" w:rsidRDefault="00901F5E" w:rsidP="00901F5E">
      <w:pPr>
        <w:numPr>
          <w:ilvl w:val="0"/>
          <w:numId w:val="114"/>
        </w:num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The French (to consider) to be the most fashionable</w:t>
      </w:r>
    </w:p>
    <w:p w14:paraId="190975F2"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are considered b) consider c) considers</w:t>
      </w:r>
    </w:p>
    <w:p w14:paraId="1AFE832F" w14:textId="77777777" w:rsidR="00901F5E" w:rsidRPr="00901F5E" w:rsidRDefault="00901F5E" w:rsidP="00901F5E">
      <w:pPr>
        <w:numPr>
          <w:ilvl w:val="0"/>
          <w:numId w:val="115"/>
        </w:num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Red Square (to be) the symbol of Moscow.</w:t>
      </w:r>
    </w:p>
    <w:p w14:paraId="30FB5361"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was b) is c) had been</w:t>
      </w:r>
    </w:p>
    <w:p w14:paraId="34BA77A5" w14:textId="77777777" w:rsidR="00901F5E" w:rsidRPr="00901F5E" w:rsidRDefault="00901F5E" w:rsidP="00901F5E">
      <w:pPr>
        <w:numPr>
          <w:ilvl w:val="0"/>
          <w:numId w:val="116"/>
        </w:num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The British (to be) great tea with milk drinkers.</w:t>
      </w:r>
    </w:p>
    <w:p w14:paraId="708CD2C0"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is b) are c) were</w:t>
      </w:r>
    </w:p>
    <w:p w14:paraId="657DF979" w14:textId="77777777" w:rsidR="00901F5E" w:rsidRPr="00901F5E" w:rsidRDefault="00901F5E" w:rsidP="00901F5E">
      <w:pPr>
        <w:numPr>
          <w:ilvl w:val="0"/>
          <w:numId w:val="117"/>
        </w:num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The Russians (to call) the kindest people.</w:t>
      </w:r>
    </w:p>
    <w:p w14:paraId="2CD87C30"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had been called b) call c) are called</w:t>
      </w:r>
    </w:p>
    <w:p w14:paraId="08210021" w14:textId="77777777" w:rsidR="00901F5E" w:rsidRPr="00901F5E" w:rsidRDefault="00901F5E" w:rsidP="00901F5E">
      <w:pPr>
        <w:numPr>
          <w:ilvl w:val="0"/>
          <w:numId w:val="118"/>
        </w:num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Trafalgar Square (to be) situated in London.</w:t>
      </w:r>
    </w:p>
    <w:p w14:paraId="750E986C"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is b) are c) was</w:t>
      </w:r>
    </w:p>
    <w:p w14:paraId="4BFA6E68" w14:textId="77777777" w:rsidR="00901F5E" w:rsidRPr="00901F5E" w:rsidRDefault="00901F5E" w:rsidP="00901F5E">
      <w:pPr>
        <w:numPr>
          <w:ilvl w:val="0"/>
          <w:numId w:val="119"/>
        </w:num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Great Britain (to consist) of counties.</w:t>
      </w:r>
    </w:p>
    <w:p w14:paraId="616A5955"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consist b) consists c) consisted</w:t>
      </w:r>
    </w:p>
    <w:p w14:paraId="47F1EBA5" w14:textId="77777777" w:rsidR="00901F5E" w:rsidRPr="00901F5E" w:rsidRDefault="00901F5E" w:rsidP="00901F5E">
      <w:pPr>
        <w:numPr>
          <w:ilvl w:val="0"/>
          <w:numId w:val="120"/>
        </w:num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Russian flag (to make) up of 3 colours: white, blue and red.</w:t>
      </w:r>
    </w:p>
    <w:p w14:paraId="26E9E3A6"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makes b) made c) is made</w:t>
      </w:r>
    </w:p>
    <w:p w14:paraId="75CF0E73" w14:textId="77777777" w:rsidR="00901F5E" w:rsidRPr="00901F5E" w:rsidRDefault="00901F5E" w:rsidP="00901F5E">
      <w:pPr>
        <w:numPr>
          <w:ilvl w:val="0"/>
          <w:numId w:val="121"/>
        </w:num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Queueing in Britain (to be) as eating pizza in Italy.</w:t>
      </w:r>
    </w:p>
    <w:p w14:paraId="236A45FE"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is b) are c) was</w:t>
      </w:r>
    </w:p>
    <w:p w14:paraId="3F0BF09F" w14:textId="736CE4C4"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E180D">
        <w:rPr>
          <w:rFonts w:ascii="Times New Roman" w:eastAsia="Times New Roman" w:hAnsi="Times New Roman" w:cs="Times New Roman"/>
          <w:bCs/>
          <w:sz w:val="24"/>
          <w:szCs w:val="24"/>
          <w:lang w:eastAsia="ru-RU"/>
        </w:rPr>
        <w:t xml:space="preserve">            </w:t>
      </w:r>
      <w:r w:rsidRPr="00901F5E">
        <w:rPr>
          <w:rFonts w:ascii="Times New Roman" w:eastAsia="Times New Roman" w:hAnsi="Times New Roman" w:cs="Times New Roman"/>
          <w:bCs/>
          <w:sz w:val="24"/>
          <w:szCs w:val="24"/>
          <w:lang w:eastAsia="ru-RU"/>
        </w:rPr>
        <w:t>English (to be) the official language of the UK.</w:t>
      </w:r>
    </w:p>
    <w:p w14:paraId="481AEB50"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had been b) was c) is</w:t>
      </w:r>
    </w:p>
    <w:p w14:paraId="4BC236F3" w14:textId="77777777" w:rsidR="00901F5E" w:rsidRPr="00901F5E" w:rsidRDefault="00901F5E" w:rsidP="00901F5E">
      <w:pPr>
        <w:numPr>
          <w:ilvl w:val="0"/>
          <w:numId w:val="122"/>
        </w:num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The Russians (to be) hospitable and not practical.</w:t>
      </w:r>
    </w:p>
    <w:p w14:paraId="74C2EEC7" w14:textId="77777777" w:rsidR="00901F5E" w:rsidRPr="00901F5E" w:rsidRDefault="00901F5E" w:rsidP="00901F5E">
      <w:pPr>
        <w:spacing w:after="0" w:line="240" w:lineRule="auto"/>
        <w:rPr>
          <w:rFonts w:ascii="Times New Roman" w:eastAsia="Times New Roman" w:hAnsi="Times New Roman" w:cs="Times New Roman"/>
          <w:bCs/>
          <w:sz w:val="24"/>
          <w:szCs w:val="24"/>
          <w:lang w:eastAsia="ru-RU"/>
        </w:rPr>
      </w:pPr>
      <w:r w:rsidRPr="00901F5E">
        <w:rPr>
          <w:rFonts w:ascii="Times New Roman" w:eastAsia="Times New Roman" w:hAnsi="Times New Roman" w:cs="Times New Roman"/>
          <w:bCs/>
          <w:sz w:val="24"/>
          <w:szCs w:val="24"/>
          <w:lang w:eastAsia="ru-RU"/>
        </w:rPr>
        <w:t>a) was b) are c) were</w:t>
      </w:r>
    </w:p>
    <w:p w14:paraId="4A0743CB" w14:textId="0583DAB4" w:rsidR="00901F5E" w:rsidRPr="009E180D" w:rsidRDefault="00901F5E">
      <w:pPr>
        <w:spacing w:after="0" w:line="240" w:lineRule="auto"/>
        <w:rPr>
          <w:rFonts w:ascii="Times New Roman" w:eastAsia="Times New Roman" w:hAnsi="Times New Roman" w:cs="Times New Roman"/>
          <w:bCs/>
          <w:sz w:val="24"/>
          <w:szCs w:val="24"/>
          <w:lang w:eastAsia="ru-RU"/>
        </w:rPr>
      </w:pPr>
      <w:r w:rsidRPr="009E180D">
        <w:rPr>
          <w:rFonts w:ascii="Times New Roman" w:eastAsia="Times New Roman" w:hAnsi="Times New Roman" w:cs="Times New Roman"/>
          <w:bCs/>
          <w:sz w:val="24"/>
          <w:szCs w:val="24"/>
          <w:lang w:eastAsia="ru-RU"/>
        </w:rPr>
        <w:br w:type="page"/>
      </w:r>
    </w:p>
    <w:p w14:paraId="75A8918A" w14:textId="77777777" w:rsidR="00901F5E" w:rsidRPr="00AF38A4" w:rsidRDefault="00901F5E" w:rsidP="00DB1E8E">
      <w:pPr>
        <w:jc w:val="center"/>
        <w:rPr>
          <w:rFonts w:ascii="Times New Roman" w:eastAsia="Times New Roman" w:hAnsi="Times New Roman" w:cs="Times New Roman"/>
          <w:b/>
          <w:sz w:val="24"/>
          <w:szCs w:val="24"/>
          <w:lang w:eastAsia="ru-RU"/>
        </w:rPr>
        <w:sectPr w:rsidR="00901F5E" w:rsidRPr="00AF38A4" w:rsidSect="00901F5E">
          <w:type w:val="continuous"/>
          <w:pgSz w:w="16838" w:h="11906" w:orient="landscape"/>
          <w:pgMar w:top="567" w:right="567" w:bottom="850" w:left="1134" w:header="708" w:footer="708" w:gutter="0"/>
          <w:cols w:num="2" w:space="720"/>
          <w:docGrid w:linePitch="299"/>
        </w:sectPr>
      </w:pPr>
    </w:p>
    <w:p w14:paraId="437C4C30" w14:textId="5FA7F8F9" w:rsidR="00DB1E8E" w:rsidRPr="009E180D" w:rsidRDefault="00DB1E8E" w:rsidP="00DB1E8E">
      <w:pPr>
        <w:jc w:val="center"/>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Полугодовая контрольная работа</w:t>
      </w:r>
    </w:p>
    <w:p w14:paraId="1283B404" w14:textId="77777777" w:rsidR="00DB1E8E" w:rsidRPr="00AF38A4" w:rsidRDefault="00DB1E8E" w:rsidP="00DB1E8E">
      <w:pPr>
        <w:jc w:val="center"/>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eastAsia="ru-RU"/>
        </w:rPr>
        <w:t>Part</w:t>
      </w:r>
      <w:r w:rsidRPr="00AF38A4">
        <w:rPr>
          <w:rFonts w:ascii="Times New Roman" w:eastAsia="Times New Roman" w:hAnsi="Times New Roman" w:cs="Times New Roman"/>
          <w:b/>
          <w:sz w:val="24"/>
          <w:szCs w:val="24"/>
          <w:lang w:val="ru-RU" w:eastAsia="ru-RU"/>
        </w:rPr>
        <w:t xml:space="preserve"> </w:t>
      </w:r>
      <w:r w:rsidRPr="009E180D">
        <w:rPr>
          <w:rFonts w:ascii="Times New Roman" w:eastAsia="Times New Roman" w:hAnsi="Times New Roman" w:cs="Times New Roman"/>
          <w:b/>
          <w:sz w:val="24"/>
          <w:szCs w:val="24"/>
          <w:lang w:eastAsia="ru-RU"/>
        </w:rPr>
        <w:t>I</w:t>
      </w:r>
      <w:r w:rsidRPr="00AF38A4">
        <w:rPr>
          <w:rFonts w:ascii="Times New Roman" w:eastAsia="Times New Roman" w:hAnsi="Times New Roman" w:cs="Times New Roman"/>
          <w:b/>
          <w:sz w:val="24"/>
          <w:szCs w:val="24"/>
          <w:lang w:val="ru-RU" w:eastAsia="ru-RU"/>
        </w:rPr>
        <w:t xml:space="preserve">. </w:t>
      </w:r>
      <w:r w:rsidRPr="009E180D">
        <w:rPr>
          <w:rFonts w:ascii="Times New Roman" w:eastAsia="Times New Roman" w:hAnsi="Times New Roman" w:cs="Times New Roman"/>
          <w:b/>
          <w:sz w:val="24"/>
          <w:szCs w:val="24"/>
          <w:lang w:eastAsia="ru-RU"/>
        </w:rPr>
        <w:t>Listening</w:t>
      </w:r>
      <w:r w:rsidRPr="00AF38A4">
        <w:rPr>
          <w:rFonts w:ascii="Times New Roman" w:eastAsia="Times New Roman" w:hAnsi="Times New Roman" w:cs="Times New Roman"/>
          <w:b/>
          <w:sz w:val="24"/>
          <w:szCs w:val="24"/>
          <w:lang w:val="ru-RU" w:eastAsia="ru-RU"/>
        </w:rPr>
        <w:t xml:space="preserve"> (14 </w:t>
      </w:r>
      <w:r w:rsidRPr="009E180D">
        <w:rPr>
          <w:rFonts w:ascii="Times New Roman" w:eastAsia="Times New Roman" w:hAnsi="Times New Roman" w:cs="Times New Roman"/>
          <w:b/>
          <w:sz w:val="24"/>
          <w:szCs w:val="24"/>
          <w:lang w:eastAsia="ru-RU"/>
        </w:rPr>
        <w:t>points</w:t>
      </w:r>
      <w:r w:rsidRPr="00AF38A4">
        <w:rPr>
          <w:rFonts w:ascii="Times New Roman" w:eastAsia="Times New Roman" w:hAnsi="Times New Roman" w:cs="Times New Roman"/>
          <w:b/>
          <w:sz w:val="24"/>
          <w:szCs w:val="24"/>
          <w:lang w:val="ru-RU" w:eastAsia="ru-RU"/>
        </w:rPr>
        <w:t>-</w:t>
      </w:r>
      <w:r w:rsidRPr="009E180D">
        <w:rPr>
          <w:rFonts w:ascii="Times New Roman" w:eastAsia="Times New Roman" w:hAnsi="Times New Roman" w:cs="Times New Roman"/>
          <w:b/>
          <w:sz w:val="24"/>
          <w:szCs w:val="24"/>
          <w:lang w:eastAsia="ru-RU"/>
        </w:rPr>
        <w:t>max</w:t>
      </w:r>
      <w:r w:rsidRPr="00AF38A4">
        <w:rPr>
          <w:rFonts w:ascii="Times New Roman" w:eastAsia="Times New Roman" w:hAnsi="Times New Roman" w:cs="Times New Roman"/>
          <w:b/>
          <w:sz w:val="24"/>
          <w:szCs w:val="24"/>
          <w:lang w:val="ru-RU" w:eastAsia="ru-RU"/>
        </w:rPr>
        <w:t>)</w:t>
      </w:r>
    </w:p>
    <w:p w14:paraId="619DCA7A" w14:textId="77777777" w:rsidR="00DB1E8E" w:rsidRPr="009E180D" w:rsidRDefault="00DB1E8E" w:rsidP="00DB1E8E">
      <w:pPr>
        <w:rPr>
          <w:rFonts w:ascii="Times New Roman" w:eastAsia="Times New Roman" w:hAnsi="Times New Roman" w:cs="Times New Roman"/>
          <w:b/>
          <w:i/>
          <w:sz w:val="24"/>
          <w:szCs w:val="24"/>
          <w:lang w:eastAsia="ru-RU"/>
        </w:rPr>
      </w:pPr>
      <w:r w:rsidRPr="009E180D">
        <w:rPr>
          <w:rFonts w:ascii="Times New Roman" w:eastAsia="Times New Roman" w:hAnsi="Times New Roman" w:cs="Times New Roman"/>
          <w:b/>
          <w:i/>
          <w:sz w:val="24"/>
          <w:szCs w:val="24"/>
          <w:lang w:eastAsia="ru-RU"/>
        </w:rPr>
        <w:t>Tapescript</w:t>
      </w:r>
    </w:p>
    <w:p w14:paraId="7D6DA007" w14:textId="77777777" w:rsidR="00DB1E8E" w:rsidRPr="009E180D" w:rsidRDefault="00DB1E8E" w:rsidP="00DB1E8E">
      <w:pPr>
        <w:rPr>
          <w:rFonts w:ascii="Times New Roman" w:eastAsia="Times New Roman" w:hAnsi="Times New Roman" w:cs="Times New Roman"/>
          <w:b/>
          <w:i/>
          <w:sz w:val="24"/>
          <w:szCs w:val="24"/>
          <w:lang w:eastAsia="ru-RU"/>
        </w:rPr>
      </w:pPr>
      <w:r w:rsidRPr="009E180D">
        <w:rPr>
          <w:rFonts w:ascii="Times New Roman" w:eastAsia="Times New Roman" w:hAnsi="Times New Roman" w:cs="Times New Roman"/>
          <w:b/>
          <w:i/>
          <w:sz w:val="24"/>
          <w:szCs w:val="24"/>
          <w:lang w:eastAsia="ru-RU"/>
        </w:rPr>
        <w:t>Task 1. Listen to the tape about boy’s school life and answer if these statements are true or false.</w:t>
      </w:r>
    </w:p>
    <w:p w14:paraId="71A13A74" w14:textId="77777777" w:rsidR="00DB1E8E" w:rsidRPr="009E180D" w:rsidRDefault="00DB1E8E" w:rsidP="00DB1E8E">
      <w:pPr>
        <w:shd w:val="clear" w:color="auto" w:fill="FFFFFF"/>
        <w:spacing w:after="100" w:afterAutospacing="1" w:line="300" w:lineRule="atLeast"/>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The official name for the country whose language we study is the United Kingdom of Great Britain and Northern Ireland. In everyday use, however, the word ‘Britain’ is quite possible. The United Kingdom of Great Britain and Northern Ireland has several different names. Some people say ‘Great Britain’ or ‘Britain’, or ‘the United Kingdom’, or just ‘the UK’ and ‘G.B.’ Great Britain is an island that lies off the north-west coast of Europe. It is the largest island in Europe. It is 500 km wide and nearly 1,000 km long. The Atlantic Ocean is on the north of it and The North Sea on the east. The English Channel, which is about 21 miles, separates the UK from the continent. Its closest continental neighbors are France and Belgium. Recently the Channel tunnel, which links France and England, has been built. There are four countries in the UK: England, Scotland, Wales and Northern Ireland. England, Scotland and wales are three main parts of Great Britain. Scotland is in the north. Edinburgh is the capital of Scotland. It is one of the most beautiful cities in Britain. Wales is in the west. The capital city of Wales is Cardiff. Ireland, which is also an island, lies off the west coast of Great Britain. Northern Ireland and the Irish republic (Eire) are on this island. Belfast is the largest city in Northern Ireland and its capital. Great Britain, together with Northern Ireland, constitutes the UK. The capital city of Great Britain is London which is situated in the southeast of England. London is more than a thousand years old.</w:t>
      </w:r>
    </w:p>
    <w:p w14:paraId="514C758B" w14:textId="77777777" w:rsidR="00DB1E8E" w:rsidRPr="009E180D" w:rsidRDefault="00DB1E8E" w:rsidP="00DB1E8E">
      <w:pPr>
        <w:numPr>
          <w:ilvl w:val="0"/>
          <w:numId w:val="27"/>
        </w:numPr>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The English Channel  is about 70 miles.</w:t>
      </w:r>
    </w:p>
    <w:p w14:paraId="7D4623A5" w14:textId="77777777" w:rsidR="00DB1E8E" w:rsidRPr="009E180D" w:rsidRDefault="00DB1E8E" w:rsidP="00DB1E8E">
      <w:pPr>
        <w:numPr>
          <w:ilvl w:val="0"/>
          <w:numId w:val="27"/>
        </w:numPr>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 xml:space="preserve">Great Britain and Northern Ireland constitutes the UK. </w:t>
      </w:r>
    </w:p>
    <w:p w14:paraId="06D25C18" w14:textId="77777777" w:rsidR="00DB1E8E" w:rsidRPr="009E180D" w:rsidRDefault="00DB1E8E" w:rsidP="00DB1E8E">
      <w:pPr>
        <w:numPr>
          <w:ilvl w:val="0"/>
          <w:numId w:val="27"/>
        </w:numPr>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Edinburgh is the capital of Wales.</w:t>
      </w:r>
    </w:p>
    <w:p w14:paraId="4F23AE9A" w14:textId="77777777" w:rsidR="00DB1E8E" w:rsidRPr="009E180D" w:rsidRDefault="00DB1E8E" w:rsidP="00DB1E8E">
      <w:pPr>
        <w:numPr>
          <w:ilvl w:val="0"/>
          <w:numId w:val="27"/>
        </w:numPr>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Belfast is the largest city in Scotland.</w:t>
      </w:r>
    </w:p>
    <w:p w14:paraId="26EE3864" w14:textId="77777777" w:rsidR="00DB1E8E" w:rsidRPr="009E180D" w:rsidRDefault="00DB1E8E" w:rsidP="00DB1E8E">
      <w:pPr>
        <w:numPr>
          <w:ilvl w:val="0"/>
          <w:numId w:val="27"/>
        </w:numPr>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 xml:space="preserve">The capital city of Wales is Cardiff. </w:t>
      </w:r>
    </w:p>
    <w:p w14:paraId="1BF62421" w14:textId="77777777" w:rsidR="00DB1E8E" w:rsidRPr="009E180D" w:rsidRDefault="00DB1E8E" w:rsidP="00DB1E8E">
      <w:pPr>
        <w:numPr>
          <w:ilvl w:val="0"/>
          <w:numId w:val="27"/>
        </w:numPr>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Ireland  is not an island.</w:t>
      </w:r>
    </w:p>
    <w:p w14:paraId="4CD4CA9F" w14:textId="77777777" w:rsidR="00DB1E8E" w:rsidRPr="009E180D" w:rsidRDefault="00DB1E8E" w:rsidP="00DB1E8E">
      <w:pPr>
        <w:spacing w:after="0" w:line="240" w:lineRule="auto"/>
        <w:ind w:left="720"/>
        <w:contextualSpacing/>
        <w:rPr>
          <w:rFonts w:ascii="Times New Roman" w:eastAsia="Calibri" w:hAnsi="Times New Roman" w:cs="Times New Roman"/>
          <w:sz w:val="24"/>
          <w:szCs w:val="24"/>
          <w:lang w:eastAsia="ru-RU"/>
        </w:rPr>
      </w:pPr>
    </w:p>
    <w:p w14:paraId="1A6E1E4A" w14:textId="77777777" w:rsidR="00DB1E8E" w:rsidRPr="009E180D" w:rsidRDefault="00DB1E8E" w:rsidP="00DB1E8E">
      <w:pPr>
        <w:spacing w:after="0" w:line="240" w:lineRule="auto"/>
        <w:ind w:left="-567"/>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Task 2.What information was not mentioned in the text?</w:t>
      </w:r>
    </w:p>
    <w:p w14:paraId="0D8CBF46" w14:textId="77777777" w:rsidR="00DB1E8E" w:rsidRPr="009E180D" w:rsidRDefault="00DB1E8E" w:rsidP="00DB1E8E">
      <w:pPr>
        <w:numPr>
          <w:ilvl w:val="0"/>
          <w:numId w:val="28"/>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The information about the English Channel.</w:t>
      </w:r>
    </w:p>
    <w:p w14:paraId="6B92915B" w14:textId="77777777" w:rsidR="00DB1E8E" w:rsidRPr="009E180D" w:rsidRDefault="00DB1E8E" w:rsidP="00DB1E8E">
      <w:pPr>
        <w:numPr>
          <w:ilvl w:val="0"/>
          <w:numId w:val="28"/>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The information about Wales.</w:t>
      </w:r>
    </w:p>
    <w:p w14:paraId="70DF4159" w14:textId="77777777" w:rsidR="00DB1E8E" w:rsidRPr="009E180D" w:rsidRDefault="00DB1E8E" w:rsidP="00DB1E8E">
      <w:pPr>
        <w:numPr>
          <w:ilvl w:val="0"/>
          <w:numId w:val="28"/>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The information about the Atlantic Ocean.</w:t>
      </w:r>
    </w:p>
    <w:p w14:paraId="3FDAE5BF" w14:textId="77777777" w:rsidR="00DB1E8E" w:rsidRPr="009E180D" w:rsidRDefault="00DB1E8E" w:rsidP="00DB1E8E">
      <w:pPr>
        <w:numPr>
          <w:ilvl w:val="0"/>
          <w:numId w:val="28"/>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The information about the holidays in the UK.</w:t>
      </w:r>
    </w:p>
    <w:p w14:paraId="4BACB850" w14:textId="77777777" w:rsidR="00DB1E8E" w:rsidRPr="009E180D" w:rsidRDefault="00DB1E8E" w:rsidP="00DB1E8E">
      <w:pPr>
        <w:jc w:val="center"/>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sz w:val="24"/>
          <w:szCs w:val="24"/>
          <w:lang w:eastAsia="ru-RU"/>
        </w:rPr>
        <w:tab/>
      </w:r>
      <w:r w:rsidRPr="009E180D">
        <w:rPr>
          <w:rFonts w:ascii="Times New Roman" w:eastAsia="Times New Roman" w:hAnsi="Times New Roman" w:cs="Times New Roman"/>
          <w:b/>
          <w:sz w:val="24"/>
          <w:szCs w:val="24"/>
          <w:lang w:eastAsia="ru-RU"/>
        </w:rPr>
        <w:t>Part II. Reading (9 points-max)</w:t>
      </w:r>
    </w:p>
    <w:p w14:paraId="3C27AC6E" w14:textId="77777777" w:rsidR="00DB1E8E" w:rsidRPr="009E180D" w:rsidRDefault="00DB1E8E" w:rsidP="00DB1E8E">
      <w:pPr>
        <w:spacing w:after="0" w:line="240" w:lineRule="auto"/>
        <w:ind w:left="-567"/>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Task 3.Read the text and decide if the statements given below are true/false or not stated.</w:t>
      </w:r>
    </w:p>
    <w:p w14:paraId="590EC9DB" w14:textId="77777777" w:rsidR="00DB1E8E" w:rsidRPr="009E180D" w:rsidRDefault="00DB1E8E" w:rsidP="00DB1E8E">
      <w:pPr>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 xml:space="preserve">The capital of Great Britain is London. London is the biggest city in Britain. It’s very beautiful, important and busy. There are a lot of sights in London: the Trafalgar Square, the National Gallery, the Tower of London, St. Paul’s Cathedral, the Monument of Admiral Nelson. </w:t>
      </w:r>
      <w:r w:rsidRPr="009E180D">
        <w:rPr>
          <w:rFonts w:ascii="Times New Roman" w:eastAsia="Times New Roman" w:hAnsi="Times New Roman" w:cs="Times New Roman"/>
          <w:color w:val="000000"/>
          <w:sz w:val="24"/>
          <w:szCs w:val="24"/>
          <w:shd w:val="clear" w:color="auto" w:fill="FFFFFF"/>
          <w:lang w:eastAsia="ru-RU"/>
        </w:rPr>
        <w:t xml:space="preserve">Different parts have their own </w:t>
      </w:r>
      <w:r w:rsidRPr="009E180D">
        <w:rPr>
          <w:rFonts w:ascii="Times New Roman" w:eastAsia="Times New Roman" w:hAnsi="Times New Roman" w:cs="Times New Roman"/>
          <w:color w:val="000000"/>
          <w:sz w:val="24"/>
          <w:szCs w:val="24"/>
          <w:shd w:val="clear" w:color="auto" w:fill="FFFFFF"/>
          <w:lang w:eastAsia="ru-RU"/>
        </w:rPr>
        <w:lastRenderedPageBreak/>
        <w:t>emblems. They are all plants. The symbol of England is a red rose. The symbol of Scotland is a thistle. The symbol of Wales is a yellow daffodil. The symbol of Northern Ireland is a shamrock. The flag of the UK is called the Union Jack. It is made up of three flags: St. George, St. Andrew and St. Patrick. The symbol of a typical Englishman is John Bull. It is a man with a large stomach and a round face. Usually he wears high boots, an open jacket and a Union Jack waistcoat. He often has a bulldog with him. </w:t>
      </w:r>
    </w:p>
    <w:p w14:paraId="2762C4DB" w14:textId="77777777" w:rsidR="00DB1E8E" w:rsidRPr="009E180D" w:rsidRDefault="00DB1E8E" w:rsidP="00DB1E8E">
      <w:pPr>
        <w:numPr>
          <w:ilvl w:val="0"/>
          <w:numId w:val="29"/>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b/>
          <w:sz w:val="24"/>
          <w:szCs w:val="24"/>
          <w:lang w:eastAsia="ru-RU"/>
        </w:rPr>
        <w:t>London is very beautiful, important and busy.</w:t>
      </w:r>
    </w:p>
    <w:p w14:paraId="1326C76C" w14:textId="77777777" w:rsidR="00DB1E8E" w:rsidRPr="009E180D" w:rsidRDefault="00DB1E8E" w:rsidP="00DB1E8E">
      <w:pPr>
        <w:numPr>
          <w:ilvl w:val="0"/>
          <w:numId w:val="30"/>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True</w:t>
      </w:r>
    </w:p>
    <w:p w14:paraId="51BD471C" w14:textId="77777777" w:rsidR="00DB1E8E" w:rsidRPr="009E180D" w:rsidRDefault="00DB1E8E" w:rsidP="00DB1E8E">
      <w:pPr>
        <w:numPr>
          <w:ilvl w:val="0"/>
          <w:numId w:val="30"/>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False</w:t>
      </w:r>
    </w:p>
    <w:p w14:paraId="655DE4F2" w14:textId="77777777" w:rsidR="00DB1E8E" w:rsidRPr="009E180D" w:rsidRDefault="00DB1E8E" w:rsidP="00DB1E8E">
      <w:pPr>
        <w:numPr>
          <w:ilvl w:val="0"/>
          <w:numId w:val="30"/>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Not stated</w:t>
      </w:r>
    </w:p>
    <w:p w14:paraId="5E2507B5" w14:textId="77777777" w:rsidR="00DB1E8E" w:rsidRPr="009E180D" w:rsidRDefault="00DB1E8E" w:rsidP="00DB1E8E">
      <w:pPr>
        <w:spacing w:after="0" w:line="240" w:lineRule="auto"/>
        <w:ind w:left="-207"/>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 xml:space="preserve">2) </w:t>
      </w:r>
      <w:r w:rsidRPr="009E180D">
        <w:rPr>
          <w:rFonts w:ascii="Times New Roman" w:eastAsia="Times New Roman" w:hAnsi="Times New Roman" w:cs="Times New Roman"/>
          <w:b/>
          <w:color w:val="000000"/>
          <w:sz w:val="24"/>
          <w:szCs w:val="24"/>
          <w:shd w:val="clear" w:color="auto" w:fill="FFFFFF"/>
          <w:lang w:eastAsia="ru-RU"/>
        </w:rPr>
        <w:t>The flag of the UK is called the Union John.</w:t>
      </w:r>
    </w:p>
    <w:p w14:paraId="4DA584E4"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a)True</w:t>
      </w:r>
    </w:p>
    <w:p w14:paraId="61E80C5F"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b)False</w:t>
      </w:r>
    </w:p>
    <w:p w14:paraId="1E2F87C8"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c)Not stated</w:t>
      </w:r>
    </w:p>
    <w:p w14:paraId="2078D362" w14:textId="77777777" w:rsidR="00DB1E8E" w:rsidRPr="009E180D" w:rsidRDefault="00DB1E8E" w:rsidP="00DB1E8E">
      <w:pPr>
        <w:tabs>
          <w:tab w:val="left" w:pos="284"/>
        </w:tabs>
        <w:ind w:left="-207"/>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3) </w:t>
      </w:r>
      <w:r w:rsidRPr="009E180D">
        <w:rPr>
          <w:rFonts w:ascii="Times New Roman" w:eastAsia="Times New Roman" w:hAnsi="Times New Roman" w:cs="Times New Roman"/>
          <w:b/>
          <w:color w:val="000000"/>
          <w:sz w:val="24"/>
          <w:szCs w:val="24"/>
          <w:shd w:val="clear" w:color="auto" w:fill="FFFFFF"/>
          <w:lang w:eastAsia="ru-RU"/>
        </w:rPr>
        <w:t>The symbol of a typical Englishman is Big Ben.</w:t>
      </w:r>
    </w:p>
    <w:p w14:paraId="56521444"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a)True</w:t>
      </w:r>
    </w:p>
    <w:p w14:paraId="25E0615A"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b)False</w:t>
      </w:r>
    </w:p>
    <w:p w14:paraId="2C037BB5"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c)Not stated</w:t>
      </w:r>
    </w:p>
    <w:p w14:paraId="1CADA992" w14:textId="77777777" w:rsidR="00DB1E8E" w:rsidRPr="009E180D" w:rsidRDefault="00DB1E8E" w:rsidP="00DB1E8E">
      <w:pPr>
        <w:tabs>
          <w:tab w:val="left" w:pos="284"/>
        </w:tabs>
        <w:ind w:left="-207"/>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4) </w:t>
      </w:r>
      <w:r w:rsidRPr="009E180D">
        <w:rPr>
          <w:rFonts w:ascii="Times New Roman" w:eastAsia="Times New Roman" w:hAnsi="Times New Roman" w:cs="Times New Roman"/>
          <w:b/>
          <w:color w:val="000000"/>
          <w:sz w:val="24"/>
          <w:szCs w:val="24"/>
          <w:shd w:val="clear" w:color="auto" w:fill="FFFFFF"/>
          <w:lang w:eastAsia="ru-RU"/>
        </w:rPr>
        <w:t>The symbol of England is a red rose.</w:t>
      </w:r>
    </w:p>
    <w:p w14:paraId="4D4EFF35"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a)True</w:t>
      </w:r>
    </w:p>
    <w:p w14:paraId="6AA184CB"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b)False</w:t>
      </w:r>
    </w:p>
    <w:p w14:paraId="51705934"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c)Not stated</w:t>
      </w:r>
    </w:p>
    <w:p w14:paraId="5E1B0A96" w14:textId="77777777" w:rsidR="00DB1E8E" w:rsidRPr="009E180D" w:rsidRDefault="00DB1E8E" w:rsidP="00DB1E8E">
      <w:pPr>
        <w:tabs>
          <w:tab w:val="left" w:pos="284"/>
        </w:tabs>
        <w:ind w:left="-207"/>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5) </w:t>
      </w:r>
      <w:r w:rsidRPr="009E180D">
        <w:rPr>
          <w:rFonts w:ascii="Times New Roman" w:eastAsia="Times New Roman" w:hAnsi="Times New Roman" w:cs="Times New Roman"/>
          <w:b/>
          <w:color w:val="000000"/>
          <w:sz w:val="24"/>
          <w:szCs w:val="24"/>
          <w:shd w:val="clear" w:color="auto" w:fill="FFFFFF"/>
          <w:lang w:eastAsia="ru-RU"/>
        </w:rPr>
        <w:t>The symbol of Scotland is a tulip.</w:t>
      </w:r>
    </w:p>
    <w:p w14:paraId="4E720F82"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a)True</w:t>
      </w:r>
    </w:p>
    <w:p w14:paraId="08C9C11A"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b)False</w:t>
      </w:r>
    </w:p>
    <w:p w14:paraId="3F01B1E0"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lastRenderedPageBreak/>
        <w:t>c)Not stated</w:t>
      </w:r>
    </w:p>
    <w:p w14:paraId="3F11B764" w14:textId="77777777" w:rsidR="00DB1E8E" w:rsidRPr="009E180D" w:rsidRDefault="00DB1E8E" w:rsidP="00DB1E8E">
      <w:pPr>
        <w:tabs>
          <w:tab w:val="left" w:pos="284"/>
        </w:tabs>
        <w:ind w:left="-207"/>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6) </w:t>
      </w:r>
      <w:r w:rsidRPr="009E180D">
        <w:rPr>
          <w:rFonts w:ascii="Times New Roman" w:eastAsia="Times New Roman" w:hAnsi="Times New Roman" w:cs="Times New Roman"/>
          <w:b/>
          <w:color w:val="000000"/>
          <w:sz w:val="24"/>
          <w:szCs w:val="24"/>
          <w:lang w:eastAsia="ru-RU"/>
        </w:rPr>
        <w:t>There are a lot of sights in London: the Trafalgar Square, the National Gallery, the Tower of London, St. Paul’s Cathedral, the Monument of Admiral Nelson.</w:t>
      </w:r>
    </w:p>
    <w:p w14:paraId="25B54914"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a)True</w:t>
      </w:r>
    </w:p>
    <w:p w14:paraId="36C13E43"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b)False</w:t>
      </w:r>
    </w:p>
    <w:p w14:paraId="2E7E5A72" w14:textId="77777777" w:rsidR="00DB1E8E" w:rsidRPr="009E180D" w:rsidRDefault="00DB1E8E" w:rsidP="00DB1E8E">
      <w:pPr>
        <w:tabs>
          <w:tab w:val="left" w:pos="284"/>
        </w:tabs>
        <w:ind w:left="-207"/>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c)Not stated</w:t>
      </w:r>
    </w:p>
    <w:p w14:paraId="4060938B" w14:textId="77777777" w:rsidR="00DB1E8E" w:rsidRPr="009E180D" w:rsidRDefault="00DB1E8E" w:rsidP="00DB1E8E">
      <w:pPr>
        <w:spacing w:after="0" w:line="240" w:lineRule="auto"/>
        <w:ind w:left="-567"/>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Task 4.Match three texts with the appropriate titles. One of the titles is extra.</w:t>
      </w:r>
    </w:p>
    <w:p w14:paraId="540903F3" w14:textId="77777777" w:rsidR="00DB1E8E" w:rsidRPr="009E180D" w:rsidRDefault="00DB1E8E" w:rsidP="00DB1E8E">
      <w:pPr>
        <w:spacing w:after="0" w:line="240" w:lineRule="auto"/>
        <w:ind w:left="-567"/>
        <w:contextualSpacing/>
        <w:rPr>
          <w:rFonts w:ascii="Times New Roman" w:eastAsia="Calibri" w:hAnsi="Times New Roman" w:cs="Times New Roman"/>
          <w:b/>
          <w:i/>
          <w:sz w:val="24"/>
          <w:szCs w:val="24"/>
          <w:lang w:eastAsia="ru-RU"/>
        </w:rPr>
      </w:pPr>
      <w:r w:rsidRPr="009E180D">
        <w:rPr>
          <w:rFonts w:ascii="Times New Roman" w:eastAsia="Calibri" w:hAnsi="Times New Roman" w:cs="Times New Roman"/>
          <w:b/>
          <w:i/>
          <w:sz w:val="24"/>
          <w:szCs w:val="24"/>
          <w:lang w:eastAsia="ru-RU"/>
        </w:rPr>
        <w:t>1) Customs and traditions in Great Britain</w:t>
      </w:r>
    </w:p>
    <w:p w14:paraId="78E973EA" w14:textId="77777777" w:rsidR="00DB1E8E" w:rsidRPr="009E180D" w:rsidRDefault="00DB1E8E" w:rsidP="00DB1E8E">
      <w:pPr>
        <w:spacing w:after="0" w:line="240" w:lineRule="auto"/>
        <w:ind w:left="-567"/>
        <w:contextualSpacing/>
        <w:rPr>
          <w:rFonts w:ascii="Times New Roman" w:eastAsia="Calibri" w:hAnsi="Times New Roman" w:cs="Times New Roman"/>
          <w:b/>
          <w:i/>
          <w:sz w:val="24"/>
          <w:szCs w:val="24"/>
          <w:lang w:eastAsia="ru-RU"/>
        </w:rPr>
      </w:pPr>
      <w:r w:rsidRPr="009E180D">
        <w:rPr>
          <w:rFonts w:ascii="Times New Roman" w:eastAsia="Calibri" w:hAnsi="Times New Roman" w:cs="Times New Roman"/>
          <w:b/>
          <w:i/>
          <w:sz w:val="24"/>
          <w:szCs w:val="24"/>
          <w:lang w:eastAsia="ru-RU"/>
        </w:rPr>
        <w:t>2) A useful tree</w:t>
      </w:r>
    </w:p>
    <w:p w14:paraId="2F10D4C4" w14:textId="77777777" w:rsidR="00DB1E8E" w:rsidRPr="009E180D" w:rsidRDefault="00DB1E8E" w:rsidP="00DB1E8E">
      <w:pPr>
        <w:spacing w:after="0" w:line="240" w:lineRule="auto"/>
        <w:ind w:left="-567"/>
        <w:contextualSpacing/>
        <w:rPr>
          <w:rFonts w:ascii="Times New Roman" w:eastAsia="Calibri" w:hAnsi="Times New Roman" w:cs="Times New Roman"/>
          <w:b/>
          <w:i/>
          <w:sz w:val="24"/>
          <w:szCs w:val="24"/>
          <w:lang w:eastAsia="ru-RU"/>
        </w:rPr>
      </w:pPr>
      <w:r w:rsidRPr="009E180D">
        <w:rPr>
          <w:rFonts w:ascii="Times New Roman" w:eastAsia="Calibri" w:hAnsi="Times New Roman" w:cs="Times New Roman"/>
          <w:b/>
          <w:i/>
          <w:sz w:val="24"/>
          <w:szCs w:val="24"/>
          <w:lang w:eastAsia="ru-RU"/>
        </w:rPr>
        <w:t>3) One of the beautiful sights of London</w:t>
      </w:r>
    </w:p>
    <w:p w14:paraId="33BF2750" w14:textId="77777777" w:rsidR="00DB1E8E" w:rsidRPr="009E180D" w:rsidRDefault="00DB1E8E" w:rsidP="00DB1E8E">
      <w:pPr>
        <w:spacing w:after="0" w:line="240" w:lineRule="auto"/>
        <w:ind w:left="-567"/>
        <w:contextualSpacing/>
        <w:rPr>
          <w:rFonts w:ascii="Times New Roman" w:eastAsia="Calibri" w:hAnsi="Times New Roman" w:cs="Times New Roman"/>
          <w:b/>
          <w:i/>
          <w:sz w:val="24"/>
          <w:szCs w:val="24"/>
          <w:lang w:eastAsia="ru-RU"/>
        </w:rPr>
      </w:pPr>
      <w:r w:rsidRPr="009E180D">
        <w:rPr>
          <w:rFonts w:ascii="Times New Roman" w:eastAsia="Calibri" w:hAnsi="Times New Roman" w:cs="Times New Roman"/>
          <w:b/>
          <w:i/>
          <w:sz w:val="24"/>
          <w:szCs w:val="24"/>
          <w:lang w:eastAsia="ru-RU"/>
        </w:rPr>
        <w:t>4) Nature in Great Britain</w:t>
      </w:r>
    </w:p>
    <w:p w14:paraId="4754062C" w14:textId="77777777" w:rsidR="00DB1E8E" w:rsidRPr="009E180D" w:rsidRDefault="00DB1E8E" w:rsidP="00DB1E8E">
      <w:pPr>
        <w:numPr>
          <w:ilvl w:val="0"/>
          <w:numId w:val="31"/>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color w:val="000000"/>
          <w:sz w:val="24"/>
          <w:szCs w:val="24"/>
          <w:shd w:val="clear" w:color="auto" w:fill="FFFFFF"/>
          <w:lang w:eastAsia="ru-RU"/>
        </w:rPr>
        <w:t>Russia has a lot of woods and forests. The largest of them are situated in Siberia. On the European part of the country one can see various trees. Only one of them is a symbol of Russian nature. It is a tree with thin long brunches. Its bark is white with black lines on it. It is very popular on the territory of Russia, a lot of people grow it in front of their houses, in squares and parks. This tree is very beautiful especially in autumn when its leaves are yellow. It is very useful; people use the leaves in medical purposes. </w:t>
      </w:r>
    </w:p>
    <w:p w14:paraId="7D7DA537" w14:textId="77777777" w:rsidR="00DB1E8E" w:rsidRPr="009E180D" w:rsidRDefault="00DB1E8E" w:rsidP="00DB1E8E">
      <w:pPr>
        <w:numPr>
          <w:ilvl w:val="0"/>
          <w:numId w:val="31"/>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shd w:val="clear" w:color="auto" w:fill="FEFDFA"/>
          <w:lang w:eastAsia="ru-RU"/>
        </w:rPr>
        <w:t>The Tower of London is a very old building in London. It is nine hundred years old. The Tower of London stands on the Thames. In the early days of the history of England the English kings lived in the Tower. Then it was a prison where many people died, black ravens had much food near the walls of the Tower in those years. The black ravens live in the gardens of the Tower now. The English people like them very much. A man looks after the ravens and gives them meat in the morning and in the evening.</w:t>
      </w:r>
      <w:r w:rsidRPr="009E180D">
        <w:rPr>
          <w:rFonts w:ascii="Times New Roman" w:eastAsia="Calibri" w:hAnsi="Times New Roman" w:cs="Times New Roman"/>
          <w:sz w:val="24"/>
          <w:szCs w:val="24"/>
          <w:lang w:eastAsia="ru-RU"/>
        </w:rPr>
        <w:br/>
      </w:r>
      <w:r w:rsidRPr="009E180D">
        <w:rPr>
          <w:rFonts w:ascii="Times New Roman" w:eastAsia="Calibri" w:hAnsi="Times New Roman" w:cs="Times New Roman"/>
          <w:sz w:val="24"/>
          <w:szCs w:val="24"/>
          <w:shd w:val="clear" w:color="auto" w:fill="FEFDFA"/>
          <w:lang w:eastAsia="ru-RU"/>
        </w:rPr>
        <w:t>Now the Tower of London is a museum and many people from other countries come to see it. They see the dark stone halls with small windows and thick doors. The walls of the Tower are five metres thick. In the museum they can see many old guns.</w:t>
      </w:r>
    </w:p>
    <w:p w14:paraId="58382A03" w14:textId="77777777" w:rsidR="00DB1E8E" w:rsidRPr="009E180D" w:rsidRDefault="00DB1E8E" w:rsidP="00DB1E8E">
      <w:pPr>
        <w:numPr>
          <w:ilvl w:val="0"/>
          <w:numId w:val="31"/>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Englishmen have traditions not only in political, but in social life. For example, London, the capital of England, is traditionally divided into three parts: the West End, the East end, and the City. The City is a historical, financial and business center of London. The East End is the district where workers live, and the West End is a fashionable shopping and entertaining center. The English are traditional about their meals. They eat eggs and bacon with toasts for breakfast, pudding or apple pie for dessert. Every English family has five o’clock tea. A typical feature of an English house is a fireplace, even when there is central heating in the house.</w:t>
      </w:r>
    </w:p>
    <w:p w14:paraId="7DB098D1" w14:textId="77777777" w:rsidR="00DB1E8E" w:rsidRPr="009E180D" w:rsidRDefault="00DB1E8E" w:rsidP="00DB1E8E">
      <w:pPr>
        <w:jc w:val="center"/>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Part III. The Use of English (18 points-max)</w:t>
      </w:r>
    </w:p>
    <w:p w14:paraId="7AE3810F" w14:textId="77777777" w:rsidR="00DB1E8E" w:rsidRPr="009E180D" w:rsidRDefault="00DB1E8E" w:rsidP="00DB1E8E">
      <w:pPr>
        <w:spacing w:after="0" w:line="240" w:lineRule="auto"/>
        <w:ind w:left="-567"/>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Task 5.Put the words into the gaps in the appropriate form.</w:t>
      </w:r>
    </w:p>
    <w:p w14:paraId="04DB1576" w14:textId="77777777" w:rsidR="00DB1E8E" w:rsidRPr="009E180D" w:rsidRDefault="00DB1E8E" w:rsidP="00DB1E8E">
      <w:pPr>
        <w:spacing w:after="0" w:line="240" w:lineRule="auto"/>
        <w:ind w:left="-567"/>
        <w:contextualSpacing/>
        <w:rPr>
          <w:rFonts w:ascii="Times New Roman" w:eastAsia="Calibri" w:hAnsi="Times New Roman" w:cs="Times New Roman"/>
          <w:b/>
          <w:sz w:val="24"/>
          <w:szCs w:val="24"/>
          <w:lang w:eastAsia="ru-RU"/>
        </w:rPr>
      </w:pPr>
    </w:p>
    <w:p w14:paraId="63D310D4" w14:textId="77777777" w:rsidR="00DB1E8E" w:rsidRPr="009E180D" w:rsidRDefault="00DB1E8E" w:rsidP="00DB1E8E">
      <w:pPr>
        <w:numPr>
          <w:ilvl w:val="0"/>
          <w:numId w:val="32"/>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In the 17</w:t>
      </w:r>
      <w:r w:rsidRPr="009E180D">
        <w:rPr>
          <w:rFonts w:ascii="Times New Roman" w:eastAsia="Calibri" w:hAnsi="Times New Roman" w:cs="Times New Roman"/>
          <w:sz w:val="24"/>
          <w:szCs w:val="24"/>
          <w:vertAlign w:val="superscript"/>
          <w:lang w:eastAsia="ru-RU"/>
        </w:rPr>
        <w:t>th</w:t>
      </w:r>
      <w:r w:rsidRPr="009E180D">
        <w:rPr>
          <w:rFonts w:ascii="Times New Roman" w:eastAsia="Calibri" w:hAnsi="Times New Roman" w:cs="Times New Roman"/>
          <w:sz w:val="24"/>
          <w:szCs w:val="24"/>
          <w:lang w:eastAsia="ru-RU"/>
        </w:rPr>
        <w:t xml:space="preserve"> century Australia_____________________ by the Dutch mostly.                              </w:t>
      </w:r>
      <w:r w:rsidRPr="009E180D">
        <w:rPr>
          <w:rFonts w:ascii="Times New Roman" w:eastAsia="Calibri" w:hAnsi="Times New Roman" w:cs="Times New Roman"/>
          <w:b/>
          <w:sz w:val="24"/>
          <w:szCs w:val="24"/>
          <w:lang w:eastAsia="ru-RU"/>
        </w:rPr>
        <w:t>EXPLORE</w:t>
      </w:r>
    </w:p>
    <w:p w14:paraId="3339815D" w14:textId="77777777" w:rsidR="00DB1E8E" w:rsidRPr="009E180D" w:rsidRDefault="00DB1E8E" w:rsidP="00DB1E8E">
      <w:pPr>
        <w:numPr>
          <w:ilvl w:val="0"/>
          <w:numId w:val="32"/>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lastRenderedPageBreak/>
        <w:t>In the ________ half of the 16</w:t>
      </w:r>
      <w:r w:rsidRPr="009E180D">
        <w:rPr>
          <w:rFonts w:ascii="Times New Roman" w:eastAsia="Calibri" w:hAnsi="Times New Roman" w:cs="Times New Roman"/>
          <w:sz w:val="24"/>
          <w:szCs w:val="24"/>
          <w:vertAlign w:val="superscript"/>
          <w:lang w:eastAsia="ru-RU"/>
        </w:rPr>
        <w:t>th</w:t>
      </w:r>
      <w:r w:rsidRPr="009E180D">
        <w:rPr>
          <w:rFonts w:ascii="Times New Roman" w:eastAsia="Calibri" w:hAnsi="Times New Roman" w:cs="Times New Roman"/>
          <w:sz w:val="24"/>
          <w:szCs w:val="24"/>
          <w:lang w:eastAsia="ru-RU"/>
        </w:rPr>
        <w:t xml:space="preserve"> century the northern coasts and waters of Australia were visited by Spanish sailors.                                                                                                                                             </w:t>
      </w:r>
      <w:r w:rsidRPr="009E180D">
        <w:rPr>
          <w:rFonts w:ascii="Times New Roman" w:eastAsia="Calibri" w:hAnsi="Times New Roman" w:cs="Times New Roman"/>
          <w:b/>
          <w:sz w:val="24"/>
          <w:szCs w:val="24"/>
          <w:lang w:eastAsia="ru-RU"/>
        </w:rPr>
        <w:t>TWO</w:t>
      </w:r>
    </w:p>
    <w:p w14:paraId="4024994A" w14:textId="77777777" w:rsidR="00DB1E8E" w:rsidRPr="009E180D" w:rsidRDefault="00DB1E8E" w:rsidP="00DB1E8E">
      <w:pPr>
        <w:numPr>
          <w:ilvl w:val="0"/>
          <w:numId w:val="32"/>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 xml:space="preserve">I ______________fond of British holidays.                                                                                               </w:t>
      </w:r>
      <w:r w:rsidRPr="009E180D">
        <w:rPr>
          <w:rFonts w:ascii="Times New Roman" w:eastAsia="Calibri" w:hAnsi="Times New Roman" w:cs="Times New Roman"/>
          <w:b/>
          <w:sz w:val="24"/>
          <w:szCs w:val="24"/>
          <w:lang w:eastAsia="ru-RU"/>
        </w:rPr>
        <w:t>BE</w:t>
      </w:r>
    </w:p>
    <w:p w14:paraId="571970D1" w14:textId="77777777" w:rsidR="00DB1E8E" w:rsidRPr="009E180D" w:rsidRDefault="00DB1E8E" w:rsidP="00DB1E8E">
      <w:pPr>
        <w:numPr>
          <w:ilvl w:val="0"/>
          <w:numId w:val="32"/>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 xml:space="preserve">They _______________ to get from London to Brussels in two hours.                                      </w:t>
      </w:r>
    </w:p>
    <w:p w14:paraId="0609DFF7" w14:textId="77777777" w:rsidR="00DB1E8E" w:rsidRPr="009E180D" w:rsidRDefault="00DB1E8E" w:rsidP="00DB1E8E">
      <w:pPr>
        <w:numPr>
          <w:ilvl w:val="0"/>
          <w:numId w:val="32"/>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b/>
          <w:sz w:val="24"/>
          <w:szCs w:val="24"/>
          <w:lang w:eastAsia="ru-RU"/>
        </w:rPr>
        <w:t>BE ABLE</w:t>
      </w:r>
    </w:p>
    <w:p w14:paraId="43E1B8A2" w14:textId="77777777" w:rsidR="00DB1E8E" w:rsidRPr="009E180D" w:rsidRDefault="00DB1E8E" w:rsidP="00DB1E8E">
      <w:pPr>
        <w:numPr>
          <w:ilvl w:val="0"/>
          <w:numId w:val="32"/>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 xml:space="preserve">Write a letter to _______________ pen-friend from London.                                                            </w:t>
      </w:r>
      <w:r w:rsidRPr="009E180D">
        <w:rPr>
          <w:rFonts w:ascii="Times New Roman" w:eastAsia="Calibri" w:hAnsi="Times New Roman" w:cs="Times New Roman"/>
          <w:b/>
          <w:sz w:val="24"/>
          <w:szCs w:val="24"/>
          <w:lang w:eastAsia="ru-RU"/>
        </w:rPr>
        <w:t>YOU</w:t>
      </w:r>
    </w:p>
    <w:p w14:paraId="4574F7A4" w14:textId="77777777" w:rsidR="00DB1E8E" w:rsidRPr="009E180D" w:rsidRDefault="00DB1E8E" w:rsidP="00DB1E8E">
      <w:pPr>
        <w:spacing w:after="0" w:line="240" w:lineRule="auto"/>
        <w:ind w:left="-207"/>
        <w:contextualSpacing/>
        <w:rPr>
          <w:rFonts w:ascii="Times New Roman" w:eastAsia="Calibri" w:hAnsi="Times New Roman" w:cs="Times New Roman"/>
          <w:sz w:val="24"/>
          <w:szCs w:val="24"/>
          <w:lang w:eastAsia="ru-RU"/>
        </w:rPr>
      </w:pPr>
    </w:p>
    <w:p w14:paraId="334D31C9" w14:textId="77777777" w:rsidR="00DB1E8E" w:rsidRPr="009E180D" w:rsidRDefault="00DB1E8E" w:rsidP="00DB1E8E">
      <w:pPr>
        <w:spacing w:after="0" w:line="240" w:lineRule="auto"/>
        <w:ind w:left="-567"/>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Task 6.Perephrase the sentences by using subject + passive verb + infinitive</w:t>
      </w:r>
    </w:p>
    <w:p w14:paraId="337BB261" w14:textId="77777777" w:rsidR="00DB1E8E" w:rsidRPr="009E180D" w:rsidRDefault="00DB1E8E" w:rsidP="00DB1E8E">
      <w:pPr>
        <w:spacing w:after="0" w:line="240" w:lineRule="auto"/>
        <w:ind w:left="-567"/>
        <w:contextualSpacing/>
        <w:rPr>
          <w:rFonts w:ascii="Times New Roman" w:eastAsia="Calibri" w:hAnsi="Times New Roman" w:cs="Times New Roman"/>
          <w:b/>
          <w:sz w:val="24"/>
          <w:szCs w:val="24"/>
          <w:lang w:eastAsia="ru-RU"/>
        </w:rPr>
      </w:pPr>
    </w:p>
    <w:p w14:paraId="2B76FC38" w14:textId="77777777" w:rsidR="00DB1E8E" w:rsidRPr="009E180D" w:rsidRDefault="00DB1E8E" w:rsidP="00DB1E8E">
      <w:pPr>
        <w:numPr>
          <w:ilvl w:val="0"/>
          <w:numId w:val="33"/>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People believe that the British are very reserved.</w:t>
      </w:r>
    </w:p>
    <w:p w14:paraId="0EB6C70A" w14:textId="77777777" w:rsidR="00DB1E8E" w:rsidRPr="009E180D" w:rsidRDefault="00DB1E8E" w:rsidP="00DB1E8E">
      <w:pPr>
        <w:numPr>
          <w:ilvl w:val="0"/>
          <w:numId w:val="33"/>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People know that the British don’t like to talk about their private life to strangers.</w:t>
      </w:r>
    </w:p>
    <w:p w14:paraId="14FE842E" w14:textId="77777777" w:rsidR="00DB1E8E" w:rsidRPr="009E180D" w:rsidRDefault="00DB1E8E" w:rsidP="00DB1E8E">
      <w:pPr>
        <w:numPr>
          <w:ilvl w:val="0"/>
          <w:numId w:val="33"/>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People think that the Irish are not great talkers.</w:t>
      </w:r>
    </w:p>
    <w:p w14:paraId="03219F5F" w14:textId="77777777" w:rsidR="00DB1E8E" w:rsidRPr="009E180D" w:rsidRDefault="00DB1E8E" w:rsidP="00DB1E8E">
      <w:pPr>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Task 7.Match the English words with their Russian equivalents.</w:t>
      </w:r>
    </w:p>
    <w:p w14:paraId="3BEBBE01"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a traffic jama)жестокость</w:t>
      </w:r>
    </w:p>
    <w:p w14:paraId="5DE4F292"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a custom       b)ассоциировать</w:t>
      </w:r>
    </w:p>
    <w:p w14:paraId="333AC373"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violence                                               с) обычай</w:t>
      </w:r>
    </w:p>
    <w:p w14:paraId="7068E8A4"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for exampled) сдержанный</w:t>
      </w:r>
    </w:p>
    <w:p w14:paraId="03B1E1EE"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associatee)честный</w:t>
      </w:r>
    </w:p>
    <w:p w14:paraId="5A350ECC"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reservedf) пробка на дороге</w:t>
      </w:r>
    </w:p>
    <w:p w14:paraId="40858FCF"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honestg)вежливый</w:t>
      </w:r>
    </w:p>
    <w:p w14:paraId="5EEAE106"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lazy                 h)например</w:t>
      </w:r>
    </w:p>
    <w:p w14:paraId="73C78170"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proudi)ленивый</w:t>
      </w:r>
    </w:p>
    <w:p w14:paraId="47BD92DC" w14:textId="77777777" w:rsidR="00DB1E8E" w:rsidRPr="009E180D" w:rsidRDefault="00DB1E8E" w:rsidP="00DB1E8E">
      <w:pPr>
        <w:numPr>
          <w:ilvl w:val="0"/>
          <w:numId w:val="34"/>
        </w:numPr>
        <w:spacing w:after="0"/>
        <w:contextualSpacing/>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politej)гордый</w:t>
      </w:r>
    </w:p>
    <w:p w14:paraId="4EB7CE6C" w14:textId="77777777" w:rsidR="00DB1E8E" w:rsidRPr="009E180D" w:rsidRDefault="00DB1E8E" w:rsidP="00DB1E8E">
      <w:pPr>
        <w:spacing w:after="0" w:line="240" w:lineRule="auto"/>
        <w:ind w:left="153"/>
        <w:contextualSpacing/>
        <w:rPr>
          <w:rFonts w:ascii="Times New Roman" w:eastAsia="Calibri" w:hAnsi="Times New Roman" w:cs="Times New Roman"/>
          <w:sz w:val="24"/>
          <w:szCs w:val="24"/>
          <w:lang w:eastAsia="ru-RU"/>
        </w:rPr>
      </w:pPr>
    </w:p>
    <w:p w14:paraId="7C76F087" w14:textId="77777777" w:rsidR="00DB1E8E" w:rsidRPr="009E180D" w:rsidRDefault="00DB1E8E" w:rsidP="00DB1E8E">
      <w:pPr>
        <w:spacing w:after="0" w:line="240" w:lineRule="auto"/>
        <w:ind w:left="153"/>
        <w:contextualSpacing/>
        <w:rPr>
          <w:rFonts w:ascii="Times New Roman" w:eastAsia="Calibri" w:hAnsi="Times New Roman" w:cs="Times New Roman"/>
          <w:sz w:val="24"/>
          <w:szCs w:val="24"/>
          <w:lang w:eastAsia="ru-RU"/>
        </w:rPr>
      </w:pPr>
    </w:p>
    <w:p w14:paraId="79F66F70" w14:textId="77777777" w:rsidR="00DB1E8E" w:rsidRPr="009E180D" w:rsidRDefault="00DB1E8E" w:rsidP="00DB1E8E">
      <w:pPr>
        <w:spacing w:after="0" w:line="240" w:lineRule="auto"/>
        <w:ind w:left="153"/>
        <w:contextualSpacing/>
        <w:jc w:val="center"/>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Part IV. Writing (10 points-max)</w:t>
      </w:r>
    </w:p>
    <w:p w14:paraId="7E1E1A63" w14:textId="77777777" w:rsidR="00DB1E8E" w:rsidRPr="009E180D" w:rsidRDefault="00DB1E8E" w:rsidP="00DB1E8E">
      <w:pPr>
        <w:spacing w:after="0" w:line="240" w:lineRule="auto"/>
        <w:ind w:left="153"/>
        <w:contextualSpacing/>
        <w:jc w:val="center"/>
        <w:rPr>
          <w:rFonts w:ascii="Times New Roman" w:eastAsia="Calibri" w:hAnsi="Times New Roman" w:cs="Times New Roman"/>
          <w:b/>
          <w:sz w:val="24"/>
          <w:szCs w:val="24"/>
          <w:lang w:eastAsia="ru-RU"/>
        </w:rPr>
      </w:pPr>
    </w:p>
    <w:p w14:paraId="63E74E29" w14:textId="77777777" w:rsidR="00DB1E8E" w:rsidRPr="009E180D" w:rsidRDefault="00DB1E8E" w:rsidP="00DB1E8E">
      <w:pPr>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 xml:space="preserve">Task 8.Your pen-friend John wrote a letter to you. In his letter he asks you to tell him about Great Britain and answer three his questions. </w:t>
      </w:r>
    </w:p>
    <w:p w14:paraId="3BAE6106" w14:textId="77777777" w:rsidR="00DB1E8E" w:rsidRPr="009E180D" w:rsidRDefault="00DB1E8E" w:rsidP="00DB1E8E">
      <w:pPr>
        <w:rPr>
          <w:rFonts w:ascii="Times New Roman" w:eastAsia="Times New Roman" w:hAnsi="Times New Roman" w:cs="Times New Roman"/>
          <w:i/>
          <w:sz w:val="24"/>
          <w:szCs w:val="24"/>
          <w:lang w:eastAsia="ru-RU"/>
        </w:rPr>
      </w:pPr>
      <w:r w:rsidRPr="009E180D">
        <w:rPr>
          <w:rFonts w:ascii="Times New Roman" w:eastAsia="Times New Roman" w:hAnsi="Times New Roman" w:cs="Times New Roman"/>
          <w:b/>
          <w:sz w:val="24"/>
          <w:szCs w:val="24"/>
          <w:lang w:eastAsia="ru-RU"/>
        </w:rPr>
        <w:t>-</w:t>
      </w:r>
      <w:r w:rsidRPr="009E180D">
        <w:rPr>
          <w:rFonts w:ascii="Times New Roman" w:eastAsia="Times New Roman" w:hAnsi="Times New Roman" w:cs="Times New Roman"/>
          <w:i/>
          <w:sz w:val="24"/>
          <w:szCs w:val="24"/>
          <w:lang w:eastAsia="ru-RU"/>
        </w:rPr>
        <w:t>What is Britain famous for?</w:t>
      </w:r>
    </w:p>
    <w:p w14:paraId="2BCCECC3" w14:textId="77777777" w:rsidR="00DB1E8E" w:rsidRPr="009E180D" w:rsidRDefault="00DB1E8E" w:rsidP="00DB1E8E">
      <w:pPr>
        <w:rPr>
          <w:rFonts w:ascii="Times New Roman" w:eastAsia="Times New Roman" w:hAnsi="Times New Roman" w:cs="Times New Roman"/>
          <w:i/>
          <w:sz w:val="24"/>
          <w:szCs w:val="24"/>
          <w:lang w:eastAsia="ru-RU"/>
        </w:rPr>
      </w:pPr>
      <w:r w:rsidRPr="009E180D">
        <w:rPr>
          <w:rFonts w:ascii="Times New Roman" w:eastAsia="Times New Roman" w:hAnsi="Times New Roman" w:cs="Times New Roman"/>
          <w:i/>
          <w:sz w:val="24"/>
          <w:szCs w:val="24"/>
          <w:lang w:eastAsia="ru-RU"/>
        </w:rPr>
        <w:t>-Would you like to visit Britain?</w:t>
      </w:r>
    </w:p>
    <w:p w14:paraId="6FA3B68D" w14:textId="77777777" w:rsidR="00DB1E8E" w:rsidRPr="009E180D" w:rsidRDefault="00DB1E8E" w:rsidP="00DB1E8E">
      <w:pPr>
        <w:rPr>
          <w:rFonts w:ascii="Times New Roman" w:eastAsia="Times New Roman" w:hAnsi="Times New Roman" w:cs="Times New Roman"/>
          <w:i/>
          <w:sz w:val="24"/>
          <w:szCs w:val="24"/>
          <w:lang w:eastAsia="ru-RU"/>
        </w:rPr>
      </w:pPr>
      <w:r w:rsidRPr="009E180D">
        <w:rPr>
          <w:rFonts w:ascii="Times New Roman" w:eastAsia="Times New Roman" w:hAnsi="Times New Roman" w:cs="Times New Roman"/>
          <w:i/>
          <w:sz w:val="24"/>
          <w:szCs w:val="24"/>
          <w:lang w:eastAsia="ru-RU"/>
        </w:rPr>
        <w:t>-What city of the UK would you like to visit? Why?</w:t>
      </w:r>
    </w:p>
    <w:p w14:paraId="769F2486" w14:textId="77777777" w:rsidR="00DB1E8E" w:rsidRPr="009E180D" w:rsidRDefault="00DB1E8E" w:rsidP="00DB1E8E">
      <w:pPr>
        <w:spacing w:after="0" w:line="240" w:lineRule="auto"/>
        <w:ind w:left="153"/>
        <w:contextualSpacing/>
        <w:jc w:val="center"/>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lastRenderedPageBreak/>
        <w:t>Part IV. Speaking (10 points-max)</w:t>
      </w:r>
    </w:p>
    <w:p w14:paraId="524918B2" w14:textId="77777777" w:rsidR="00DB1E8E" w:rsidRPr="009E180D" w:rsidRDefault="00DB1E8E" w:rsidP="00DB1E8E">
      <w:pPr>
        <w:spacing w:after="0" w:line="240" w:lineRule="auto"/>
        <w:ind w:left="153"/>
        <w:contextualSpacing/>
        <w:rPr>
          <w:rFonts w:ascii="Times New Roman" w:eastAsia="Calibri" w:hAnsi="Times New Roman" w:cs="Times New Roman"/>
          <w:b/>
          <w:sz w:val="24"/>
          <w:szCs w:val="24"/>
          <w:lang w:eastAsia="ru-RU"/>
        </w:rPr>
      </w:pPr>
    </w:p>
    <w:p w14:paraId="594553C8" w14:textId="77777777" w:rsidR="00DB1E8E" w:rsidRPr="009E180D" w:rsidRDefault="00DB1E8E" w:rsidP="00DB1E8E">
      <w:pPr>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Task 9.Tell about Great Britain in 10-12 sentences.</w:t>
      </w:r>
    </w:p>
    <w:p w14:paraId="53AC07CE" w14:textId="77777777" w:rsidR="00DB1E8E" w:rsidRPr="009E180D" w:rsidRDefault="00DB1E8E" w:rsidP="00DB1E8E">
      <w:pPr>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Task 10.Answer 5 questions on the topic «School life»</w:t>
      </w:r>
    </w:p>
    <w:p w14:paraId="09B4561C" w14:textId="77777777" w:rsidR="00DB1E8E" w:rsidRPr="009E180D" w:rsidRDefault="00DB1E8E" w:rsidP="00DB1E8E">
      <w:pPr>
        <w:numPr>
          <w:ilvl w:val="0"/>
          <w:numId w:val="35"/>
        </w:numPr>
        <w:contextualSpacing/>
        <w:rPr>
          <w:rFonts w:ascii="Times New Roman" w:eastAsia="Calibri" w:hAnsi="Times New Roman" w:cs="Times New Roman"/>
          <w:i/>
          <w:sz w:val="24"/>
          <w:szCs w:val="24"/>
          <w:lang w:eastAsia="ru-RU"/>
        </w:rPr>
      </w:pPr>
      <w:r w:rsidRPr="009E180D">
        <w:rPr>
          <w:rFonts w:ascii="Times New Roman" w:eastAsia="Calibri" w:hAnsi="Times New Roman" w:cs="Times New Roman"/>
          <w:i/>
          <w:sz w:val="24"/>
          <w:szCs w:val="24"/>
          <w:lang w:eastAsia="ru-RU"/>
        </w:rPr>
        <w:t>How old are you?</w:t>
      </w:r>
    </w:p>
    <w:p w14:paraId="665835B4" w14:textId="77777777" w:rsidR="00DB1E8E" w:rsidRPr="009E180D" w:rsidRDefault="00DB1E8E" w:rsidP="00DB1E8E">
      <w:pPr>
        <w:numPr>
          <w:ilvl w:val="0"/>
          <w:numId w:val="35"/>
        </w:numPr>
        <w:contextualSpacing/>
        <w:rPr>
          <w:rFonts w:ascii="Times New Roman" w:eastAsia="Calibri" w:hAnsi="Times New Roman" w:cs="Times New Roman"/>
          <w:i/>
          <w:sz w:val="24"/>
          <w:szCs w:val="24"/>
          <w:lang w:eastAsia="ru-RU"/>
        </w:rPr>
      </w:pPr>
      <w:r w:rsidRPr="009E180D">
        <w:rPr>
          <w:rFonts w:ascii="Times New Roman" w:eastAsia="Calibri" w:hAnsi="Times New Roman" w:cs="Times New Roman"/>
          <w:i/>
          <w:sz w:val="24"/>
          <w:szCs w:val="24"/>
          <w:lang w:eastAsia="ru-RU"/>
        </w:rPr>
        <w:t>Do you like travelling?</w:t>
      </w:r>
    </w:p>
    <w:p w14:paraId="611129CF" w14:textId="77777777" w:rsidR="00DB1E8E" w:rsidRPr="009E180D" w:rsidRDefault="00DB1E8E" w:rsidP="00DB1E8E">
      <w:pPr>
        <w:numPr>
          <w:ilvl w:val="0"/>
          <w:numId w:val="35"/>
        </w:numPr>
        <w:contextualSpacing/>
        <w:rPr>
          <w:rFonts w:ascii="Times New Roman" w:eastAsia="Calibri" w:hAnsi="Times New Roman" w:cs="Times New Roman"/>
          <w:i/>
          <w:sz w:val="24"/>
          <w:szCs w:val="24"/>
          <w:lang w:eastAsia="ru-RU"/>
        </w:rPr>
      </w:pPr>
      <w:r w:rsidRPr="009E180D">
        <w:rPr>
          <w:rFonts w:ascii="Times New Roman" w:eastAsia="Calibri" w:hAnsi="Times New Roman" w:cs="Times New Roman"/>
          <w:i/>
          <w:sz w:val="24"/>
          <w:szCs w:val="24"/>
          <w:lang w:eastAsia="ru-RU"/>
        </w:rPr>
        <w:t>What famous sights of London do you know?</w:t>
      </w:r>
    </w:p>
    <w:p w14:paraId="6A7DC7DB" w14:textId="77777777" w:rsidR="00DB1E8E" w:rsidRPr="009E180D" w:rsidRDefault="00DB1E8E" w:rsidP="00DB1E8E">
      <w:pPr>
        <w:numPr>
          <w:ilvl w:val="0"/>
          <w:numId w:val="35"/>
        </w:numPr>
        <w:contextualSpacing/>
        <w:rPr>
          <w:rFonts w:ascii="Times New Roman" w:eastAsia="Calibri" w:hAnsi="Times New Roman" w:cs="Times New Roman"/>
          <w:i/>
          <w:sz w:val="24"/>
          <w:szCs w:val="24"/>
          <w:lang w:eastAsia="ru-RU"/>
        </w:rPr>
      </w:pPr>
      <w:r w:rsidRPr="009E180D">
        <w:rPr>
          <w:rFonts w:ascii="Times New Roman" w:eastAsia="Calibri" w:hAnsi="Times New Roman" w:cs="Times New Roman"/>
          <w:i/>
          <w:sz w:val="24"/>
          <w:szCs w:val="24"/>
          <w:lang w:eastAsia="ru-RU"/>
        </w:rPr>
        <w:t>What British holidays do you know?</w:t>
      </w:r>
    </w:p>
    <w:p w14:paraId="76691EB5" w14:textId="77777777" w:rsidR="00DB1E8E" w:rsidRPr="009E180D" w:rsidRDefault="00DB1E8E" w:rsidP="00DB1E8E">
      <w:pPr>
        <w:numPr>
          <w:ilvl w:val="0"/>
          <w:numId w:val="35"/>
        </w:numPr>
        <w:contextualSpacing/>
        <w:rPr>
          <w:rFonts w:ascii="Times New Roman" w:eastAsia="Calibri" w:hAnsi="Times New Roman" w:cs="Times New Roman"/>
          <w:i/>
          <w:sz w:val="24"/>
          <w:szCs w:val="24"/>
          <w:lang w:eastAsia="ru-RU"/>
        </w:rPr>
      </w:pPr>
      <w:r w:rsidRPr="009E180D">
        <w:rPr>
          <w:rFonts w:ascii="Times New Roman" w:eastAsia="Calibri" w:hAnsi="Times New Roman" w:cs="Times New Roman"/>
          <w:i/>
          <w:sz w:val="24"/>
          <w:szCs w:val="24"/>
          <w:lang w:eastAsia="ru-RU"/>
        </w:rPr>
        <w:t>What do you know about Royal family?</w:t>
      </w:r>
    </w:p>
    <w:p w14:paraId="39CBF326" w14:textId="77777777" w:rsidR="00DB1E8E" w:rsidRPr="009E180D" w:rsidRDefault="00DB1E8E" w:rsidP="00DB1E8E">
      <w:pPr>
        <w:spacing w:after="0" w:line="240" w:lineRule="auto"/>
        <w:ind w:left="153"/>
        <w:contextualSpacing/>
        <w:rPr>
          <w:rFonts w:ascii="Times New Roman" w:eastAsia="Calibri" w:hAnsi="Times New Roman" w:cs="Times New Roman"/>
          <w:b/>
          <w:sz w:val="24"/>
          <w:szCs w:val="24"/>
          <w:lang w:eastAsia="ru-RU"/>
        </w:rPr>
      </w:pPr>
    </w:p>
    <w:p w14:paraId="603BDA23" w14:textId="77777777" w:rsidR="00DB1E8E" w:rsidRPr="009E180D" w:rsidRDefault="00DB1E8E" w:rsidP="00DB1E8E">
      <w:pPr>
        <w:ind w:firstLine="708"/>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Максимальное количество баллов -61 б</w:t>
      </w:r>
      <w:r w:rsidRPr="009E180D">
        <w:rPr>
          <w:rFonts w:ascii="Times New Roman" w:eastAsia="Times New Roman" w:hAnsi="Times New Roman" w:cs="Times New Roman"/>
          <w:b/>
          <w:sz w:val="24"/>
          <w:szCs w:val="24"/>
          <w:lang w:eastAsia="ru-RU"/>
        </w:rPr>
        <w:t>a</w:t>
      </w:r>
      <w:r w:rsidRPr="009E180D">
        <w:rPr>
          <w:rFonts w:ascii="Times New Roman" w:eastAsia="Times New Roman" w:hAnsi="Times New Roman" w:cs="Times New Roman"/>
          <w:b/>
          <w:sz w:val="24"/>
          <w:szCs w:val="24"/>
          <w:lang w:val="ru-RU" w:eastAsia="ru-RU"/>
        </w:rPr>
        <w:t>лл</w:t>
      </w:r>
    </w:p>
    <w:p w14:paraId="732C48AE" w14:textId="77777777" w:rsidR="00DB1E8E" w:rsidRPr="009E180D" w:rsidRDefault="00DB1E8E" w:rsidP="00DB1E8E">
      <w:pPr>
        <w:ind w:firstLine="708"/>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20-30 баллов – оценка «3»</w:t>
      </w:r>
    </w:p>
    <w:p w14:paraId="04ED1E7F" w14:textId="77777777" w:rsidR="00DB1E8E" w:rsidRPr="009E180D" w:rsidRDefault="00DB1E8E" w:rsidP="00DB1E8E">
      <w:pPr>
        <w:ind w:firstLine="708"/>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31- 56 – оценка «4»</w:t>
      </w:r>
    </w:p>
    <w:p w14:paraId="17B7952D" w14:textId="77777777" w:rsidR="00DB1E8E" w:rsidRPr="009E180D" w:rsidRDefault="00DB1E8E" w:rsidP="00DB1E8E">
      <w:pPr>
        <w:ind w:firstLine="708"/>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57-61 – оценка «5»</w:t>
      </w:r>
    </w:p>
    <w:p w14:paraId="78E2AB2C" w14:textId="77777777" w:rsidR="00DB1E8E" w:rsidRPr="009E180D" w:rsidRDefault="00DB1E8E" w:rsidP="00DB1E8E">
      <w:pPr>
        <w:spacing w:after="0" w:line="240" w:lineRule="auto"/>
        <w:jc w:val="both"/>
        <w:rPr>
          <w:rFonts w:ascii="Times New Roman" w:eastAsia="Times New Roman" w:hAnsi="Times New Roman" w:cs="Times New Roman"/>
          <w:b/>
          <w:sz w:val="24"/>
          <w:szCs w:val="24"/>
          <w:lang w:val="ru-RU" w:eastAsia="ru-RU"/>
        </w:rPr>
      </w:pPr>
    </w:p>
    <w:p w14:paraId="10A6AA70" w14:textId="77777777" w:rsidR="006B0A15" w:rsidRPr="009E180D" w:rsidRDefault="00DB1E8E" w:rsidP="00DB1E8E">
      <w:pPr>
        <w:spacing w:after="0" w:line="240" w:lineRule="auto"/>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 xml:space="preserve"> </w:t>
      </w:r>
    </w:p>
    <w:p w14:paraId="4CD5FD2B" w14:textId="77777777" w:rsidR="006B0A15" w:rsidRPr="009E180D" w:rsidRDefault="006B0A15">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br w:type="page"/>
      </w:r>
    </w:p>
    <w:p w14:paraId="73586628" w14:textId="77777777" w:rsidR="006B0A15" w:rsidRPr="009E180D" w:rsidRDefault="006B0A15">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«Школа»</w:t>
      </w:r>
    </w:p>
    <w:p w14:paraId="052E1287" w14:textId="77777777" w:rsidR="006B0A15" w:rsidRPr="009E180D" w:rsidRDefault="006B0A15" w:rsidP="006B0A15">
      <w:pPr>
        <w:spacing w:after="0" w:line="360" w:lineRule="auto"/>
        <w:rPr>
          <w:rFonts w:ascii="Times New Roman" w:eastAsia="Times New Roman" w:hAnsi="Times New Roman" w:cs="Times New Roman"/>
          <w:b/>
          <w:bCs/>
          <w:color w:val="211E1E"/>
          <w:sz w:val="24"/>
          <w:szCs w:val="24"/>
          <w:lang w:val="ru-RU" w:eastAsia="ru-RU"/>
        </w:rPr>
      </w:pPr>
    </w:p>
    <w:p w14:paraId="0DFB2C55" w14:textId="774DF7F3" w:rsidR="006B0A15" w:rsidRPr="009E180D" w:rsidRDefault="006B0A15" w:rsidP="006B0A15">
      <w:pPr>
        <w:spacing w:after="0" w:line="360" w:lineRule="auto"/>
        <w:rPr>
          <w:rFonts w:ascii="Times New Roman" w:eastAsia="Times New Roman" w:hAnsi="Times New Roman" w:cs="Times New Roman"/>
          <w:b/>
          <w:bCs/>
          <w:color w:val="211E1E"/>
          <w:sz w:val="24"/>
          <w:szCs w:val="24"/>
          <w:lang w:eastAsia="ru-RU"/>
        </w:rPr>
      </w:pPr>
      <w:r w:rsidRPr="009E180D">
        <w:rPr>
          <w:rFonts w:ascii="Times New Roman" w:eastAsia="Times New Roman" w:hAnsi="Times New Roman" w:cs="Times New Roman"/>
          <w:b/>
          <w:bCs/>
          <w:color w:val="211E1E"/>
          <w:sz w:val="24"/>
          <w:szCs w:val="24"/>
          <w:lang w:eastAsia="ru-RU"/>
        </w:rPr>
        <w:t>A Match.</w:t>
      </w:r>
    </w:p>
    <w:tbl>
      <w:tblPr>
        <w:tblStyle w:val="ad"/>
        <w:tblW w:w="0" w:type="auto"/>
        <w:tblLook w:val="04A0" w:firstRow="1" w:lastRow="0" w:firstColumn="1" w:lastColumn="0" w:noHBand="0" w:noVBand="1"/>
      </w:tblPr>
      <w:tblGrid>
        <w:gridCol w:w="3823"/>
        <w:gridCol w:w="6089"/>
      </w:tblGrid>
      <w:tr w:rsidR="006B0A15" w:rsidRPr="009E180D" w14:paraId="036857F0" w14:textId="77777777" w:rsidTr="00AF38A4">
        <w:trPr>
          <w:trHeight w:val="2431"/>
        </w:trPr>
        <w:tc>
          <w:tcPr>
            <w:tcW w:w="3823" w:type="dxa"/>
            <w:tcBorders>
              <w:top w:val="nil"/>
              <w:left w:val="nil"/>
              <w:bottom w:val="nil"/>
              <w:right w:val="nil"/>
            </w:tcBorders>
          </w:tcPr>
          <w:p w14:paraId="77E08407" w14:textId="77777777" w:rsidR="006B0A15" w:rsidRPr="009E180D" w:rsidRDefault="006B0A15" w:rsidP="00C823AB">
            <w:pPr>
              <w:numPr>
                <w:ilvl w:val="0"/>
                <w:numId w:val="123"/>
              </w:numPr>
              <w:spacing w:after="0" w:line="240" w:lineRule="auto"/>
              <w:rPr>
                <w:rFonts w:ascii="Times New Roman" w:hAnsi="Times New Roman" w:cs="Times New Roman"/>
                <w:bCs/>
                <w:sz w:val="24"/>
                <w:szCs w:val="24"/>
              </w:rPr>
            </w:pPr>
            <w:r w:rsidRPr="009E180D">
              <w:rPr>
                <w:rFonts w:ascii="Times New Roman" w:hAnsi="Times New Roman" w:cs="Times New Roman"/>
                <w:bCs/>
                <w:sz w:val="24"/>
                <w:szCs w:val="24"/>
              </w:rPr>
              <w:t>To fix eyes on _____</w:t>
            </w:r>
          </w:p>
          <w:p w14:paraId="7B3607DC" w14:textId="77777777" w:rsidR="006B0A15" w:rsidRPr="009E180D" w:rsidRDefault="006B0A15" w:rsidP="00C823AB">
            <w:pPr>
              <w:numPr>
                <w:ilvl w:val="0"/>
                <w:numId w:val="123"/>
              </w:numPr>
              <w:spacing w:after="0" w:line="240" w:lineRule="auto"/>
              <w:rPr>
                <w:rFonts w:ascii="Times New Roman" w:hAnsi="Times New Roman" w:cs="Times New Roman"/>
                <w:bCs/>
                <w:sz w:val="24"/>
                <w:szCs w:val="24"/>
              </w:rPr>
            </w:pPr>
            <w:r w:rsidRPr="009E180D">
              <w:rPr>
                <w:rFonts w:ascii="Times New Roman" w:hAnsi="Times New Roman" w:cs="Times New Roman"/>
                <w:bCs/>
                <w:sz w:val="24"/>
                <w:szCs w:val="24"/>
              </w:rPr>
              <w:t>To chat _____</w:t>
            </w:r>
          </w:p>
          <w:p w14:paraId="62D884EC" w14:textId="77777777" w:rsidR="006B0A15" w:rsidRPr="009E180D" w:rsidRDefault="006B0A15" w:rsidP="00C823AB">
            <w:pPr>
              <w:numPr>
                <w:ilvl w:val="0"/>
                <w:numId w:val="123"/>
              </w:numPr>
              <w:spacing w:after="0" w:line="240" w:lineRule="auto"/>
              <w:rPr>
                <w:rFonts w:ascii="Times New Roman" w:hAnsi="Times New Roman" w:cs="Times New Roman"/>
                <w:bCs/>
                <w:sz w:val="24"/>
                <w:szCs w:val="24"/>
              </w:rPr>
            </w:pPr>
            <w:r w:rsidRPr="009E180D">
              <w:rPr>
                <w:rFonts w:ascii="Times New Roman" w:hAnsi="Times New Roman" w:cs="Times New Roman"/>
                <w:bCs/>
                <w:sz w:val="24"/>
                <w:szCs w:val="24"/>
              </w:rPr>
              <w:t>Occasionally _____</w:t>
            </w:r>
          </w:p>
          <w:p w14:paraId="27703145" w14:textId="77777777" w:rsidR="006B0A15" w:rsidRPr="009E180D" w:rsidRDefault="006B0A15" w:rsidP="00C823AB">
            <w:pPr>
              <w:numPr>
                <w:ilvl w:val="0"/>
                <w:numId w:val="123"/>
              </w:numPr>
              <w:spacing w:after="0" w:line="240" w:lineRule="auto"/>
              <w:rPr>
                <w:rFonts w:ascii="Times New Roman" w:hAnsi="Times New Roman" w:cs="Times New Roman"/>
                <w:bCs/>
                <w:sz w:val="24"/>
                <w:szCs w:val="24"/>
              </w:rPr>
            </w:pPr>
            <w:r w:rsidRPr="009E180D">
              <w:rPr>
                <w:rFonts w:ascii="Times New Roman" w:hAnsi="Times New Roman" w:cs="Times New Roman"/>
                <w:bCs/>
                <w:sz w:val="24"/>
                <w:szCs w:val="24"/>
              </w:rPr>
              <w:t>To text _____</w:t>
            </w:r>
          </w:p>
          <w:p w14:paraId="161EEE40" w14:textId="77777777" w:rsidR="006B0A15" w:rsidRPr="009E180D" w:rsidRDefault="006B0A15" w:rsidP="00C823AB">
            <w:pPr>
              <w:numPr>
                <w:ilvl w:val="0"/>
                <w:numId w:val="123"/>
              </w:numPr>
              <w:spacing w:after="0" w:line="240" w:lineRule="auto"/>
              <w:rPr>
                <w:rFonts w:ascii="Times New Roman" w:hAnsi="Times New Roman" w:cs="Times New Roman"/>
                <w:bCs/>
                <w:sz w:val="24"/>
                <w:szCs w:val="24"/>
              </w:rPr>
            </w:pPr>
            <w:r w:rsidRPr="009E180D">
              <w:rPr>
                <w:rFonts w:ascii="Times New Roman" w:hAnsi="Times New Roman" w:cs="Times New Roman"/>
                <w:bCs/>
                <w:sz w:val="24"/>
                <w:szCs w:val="24"/>
              </w:rPr>
              <w:t>To tell somebody off _____</w:t>
            </w:r>
          </w:p>
          <w:p w14:paraId="3BA6B9FC" w14:textId="77777777" w:rsidR="006B0A15" w:rsidRPr="009E180D" w:rsidRDefault="006B0A15" w:rsidP="00C823AB">
            <w:pPr>
              <w:numPr>
                <w:ilvl w:val="0"/>
                <w:numId w:val="123"/>
              </w:numPr>
              <w:spacing w:after="0" w:line="240" w:lineRule="auto"/>
              <w:rPr>
                <w:rFonts w:ascii="Times New Roman" w:hAnsi="Times New Roman" w:cs="Times New Roman"/>
                <w:bCs/>
                <w:sz w:val="24"/>
                <w:szCs w:val="24"/>
              </w:rPr>
            </w:pPr>
            <w:r w:rsidRPr="009E180D">
              <w:rPr>
                <w:rFonts w:ascii="Times New Roman" w:hAnsi="Times New Roman" w:cs="Times New Roman"/>
                <w:bCs/>
                <w:sz w:val="24"/>
                <w:szCs w:val="24"/>
              </w:rPr>
              <w:t xml:space="preserve">To concentrate ______ </w:t>
            </w:r>
          </w:p>
          <w:p w14:paraId="0639BCE3" w14:textId="77777777" w:rsidR="006B0A15" w:rsidRPr="009E180D" w:rsidRDefault="006B0A15" w:rsidP="00C823AB">
            <w:pPr>
              <w:numPr>
                <w:ilvl w:val="0"/>
                <w:numId w:val="123"/>
              </w:numPr>
              <w:spacing w:after="0" w:line="240" w:lineRule="auto"/>
              <w:rPr>
                <w:rFonts w:ascii="Times New Roman" w:hAnsi="Times New Roman" w:cs="Times New Roman"/>
                <w:bCs/>
                <w:sz w:val="24"/>
                <w:szCs w:val="24"/>
              </w:rPr>
            </w:pPr>
            <w:r w:rsidRPr="009E180D">
              <w:rPr>
                <w:rFonts w:ascii="Times New Roman" w:hAnsi="Times New Roman" w:cs="Times New Roman"/>
                <w:bCs/>
                <w:sz w:val="24"/>
                <w:szCs w:val="24"/>
              </w:rPr>
              <w:t xml:space="preserve">To deal with ______ </w:t>
            </w:r>
          </w:p>
          <w:p w14:paraId="700FF6C0" w14:textId="77777777" w:rsidR="006B0A15" w:rsidRPr="009E180D" w:rsidRDefault="006B0A15" w:rsidP="00C823AB">
            <w:pPr>
              <w:numPr>
                <w:ilvl w:val="0"/>
                <w:numId w:val="123"/>
              </w:numPr>
              <w:spacing w:after="0" w:line="240" w:lineRule="auto"/>
              <w:rPr>
                <w:rFonts w:ascii="Times New Roman" w:hAnsi="Times New Roman" w:cs="Times New Roman"/>
                <w:bCs/>
                <w:sz w:val="24"/>
                <w:szCs w:val="24"/>
              </w:rPr>
            </w:pPr>
            <w:r w:rsidRPr="009E180D">
              <w:rPr>
                <w:rFonts w:ascii="Times New Roman" w:hAnsi="Times New Roman" w:cs="Times New Roman"/>
                <w:bCs/>
                <w:sz w:val="24"/>
                <w:szCs w:val="24"/>
              </w:rPr>
              <w:t>An impact ______</w:t>
            </w:r>
          </w:p>
          <w:p w14:paraId="2F7A1CFC" w14:textId="77777777" w:rsidR="006B0A15" w:rsidRPr="009E180D" w:rsidRDefault="006B0A15" w:rsidP="00C823AB">
            <w:pPr>
              <w:numPr>
                <w:ilvl w:val="0"/>
                <w:numId w:val="123"/>
              </w:numPr>
              <w:spacing w:after="0" w:line="240" w:lineRule="auto"/>
              <w:rPr>
                <w:rFonts w:ascii="Times New Roman" w:hAnsi="Times New Roman" w:cs="Times New Roman"/>
                <w:bCs/>
                <w:sz w:val="24"/>
                <w:szCs w:val="24"/>
              </w:rPr>
            </w:pPr>
            <w:r w:rsidRPr="009E180D">
              <w:rPr>
                <w:rFonts w:ascii="Times New Roman" w:hAnsi="Times New Roman" w:cs="Times New Roman"/>
                <w:bCs/>
                <w:sz w:val="24"/>
                <w:szCs w:val="24"/>
              </w:rPr>
              <w:t>An extension ______</w:t>
            </w:r>
          </w:p>
          <w:p w14:paraId="7AB6C57D" w14:textId="77777777" w:rsidR="006B0A15" w:rsidRPr="009E180D" w:rsidRDefault="006B0A15" w:rsidP="00AF38A4">
            <w:pPr>
              <w:spacing w:after="0" w:line="240" w:lineRule="auto"/>
              <w:jc w:val="center"/>
              <w:rPr>
                <w:rFonts w:ascii="Times New Roman" w:hAnsi="Times New Roman" w:cs="Times New Roman"/>
                <w:b/>
                <w:sz w:val="24"/>
                <w:szCs w:val="24"/>
              </w:rPr>
            </w:pPr>
          </w:p>
        </w:tc>
        <w:tc>
          <w:tcPr>
            <w:tcW w:w="6089" w:type="dxa"/>
            <w:tcBorders>
              <w:top w:val="nil"/>
              <w:left w:val="nil"/>
              <w:bottom w:val="nil"/>
              <w:right w:val="nil"/>
            </w:tcBorders>
          </w:tcPr>
          <w:p w14:paraId="50C3335C" w14:textId="77777777" w:rsidR="006B0A15" w:rsidRPr="009E180D" w:rsidRDefault="006B0A15" w:rsidP="00AF38A4">
            <w:pPr>
              <w:spacing w:after="0" w:line="240" w:lineRule="auto"/>
              <w:rPr>
                <w:rFonts w:ascii="Times New Roman" w:hAnsi="Times New Roman" w:cs="Times New Roman"/>
                <w:bCs/>
                <w:sz w:val="24"/>
                <w:szCs w:val="24"/>
              </w:rPr>
            </w:pPr>
            <w:r w:rsidRPr="009E180D">
              <w:rPr>
                <w:rFonts w:ascii="Times New Roman" w:hAnsi="Times New Roman" w:cs="Times New Roman"/>
                <w:b/>
                <w:sz w:val="24"/>
                <w:szCs w:val="24"/>
              </w:rPr>
              <w:t xml:space="preserve">A </w:t>
            </w:r>
            <w:r w:rsidRPr="009E180D">
              <w:rPr>
                <w:rFonts w:ascii="Times New Roman" w:hAnsi="Times New Roman" w:cs="Times New Roman"/>
                <w:bCs/>
                <w:sz w:val="24"/>
                <w:szCs w:val="24"/>
              </w:rPr>
              <w:t>расширение, продление, продолжение</w:t>
            </w:r>
          </w:p>
          <w:p w14:paraId="6B964070" w14:textId="77777777" w:rsidR="006B0A15" w:rsidRPr="009E180D" w:rsidRDefault="006B0A15" w:rsidP="00AF38A4">
            <w:pPr>
              <w:spacing w:after="0" w:line="240" w:lineRule="auto"/>
              <w:rPr>
                <w:rFonts w:ascii="Times New Roman" w:hAnsi="Times New Roman" w:cs="Times New Roman"/>
                <w:b/>
                <w:sz w:val="24"/>
                <w:szCs w:val="24"/>
              </w:rPr>
            </w:pPr>
            <w:r w:rsidRPr="009E180D">
              <w:rPr>
                <w:rFonts w:ascii="Times New Roman" w:hAnsi="Times New Roman" w:cs="Times New Roman"/>
                <w:b/>
                <w:sz w:val="24"/>
                <w:szCs w:val="24"/>
              </w:rPr>
              <w:t xml:space="preserve">B </w:t>
            </w:r>
            <w:r w:rsidRPr="009E180D">
              <w:rPr>
                <w:rFonts w:ascii="Times New Roman" w:hAnsi="Times New Roman" w:cs="Times New Roman"/>
                <w:bCs/>
                <w:sz w:val="24"/>
                <w:szCs w:val="24"/>
              </w:rPr>
              <w:t>уставиться на что-либо</w:t>
            </w:r>
          </w:p>
          <w:p w14:paraId="7E32F7BA" w14:textId="77777777" w:rsidR="006B0A15" w:rsidRPr="009E180D" w:rsidRDefault="006B0A15" w:rsidP="00AF38A4">
            <w:pPr>
              <w:spacing w:after="0" w:line="240" w:lineRule="auto"/>
              <w:rPr>
                <w:rFonts w:ascii="Times New Roman" w:hAnsi="Times New Roman" w:cs="Times New Roman"/>
                <w:b/>
                <w:sz w:val="24"/>
                <w:szCs w:val="24"/>
              </w:rPr>
            </w:pPr>
            <w:r w:rsidRPr="009E180D">
              <w:rPr>
                <w:rFonts w:ascii="Times New Roman" w:hAnsi="Times New Roman" w:cs="Times New Roman"/>
                <w:b/>
                <w:sz w:val="24"/>
                <w:szCs w:val="24"/>
              </w:rPr>
              <w:t xml:space="preserve">C </w:t>
            </w:r>
            <w:r w:rsidRPr="009E180D">
              <w:rPr>
                <w:rFonts w:ascii="Times New Roman" w:hAnsi="Times New Roman" w:cs="Times New Roman"/>
                <w:bCs/>
                <w:sz w:val="24"/>
                <w:szCs w:val="24"/>
              </w:rPr>
              <w:t>концентрироваться</w:t>
            </w:r>
          </w:p>
          <w:p w14:paraId="0456A245" w14:textId="77777777" w:rsidR="006B0A15" w:rsidRPr="009E180D" w:rsidRDefault="006B0A15" w:rsidP="00AF38A4">
            <w:pPr>
              <w:spacing w:after="0" w:line="240" w:lineRule="auto"/>
              <w:rPr>
                <w:rFonts w:ascii="Times New Roman" w:hAnsi="Times New Roman" w:cs="Times New Roman"/>
                <w:bCs/>
                <w:sz w:val="24"/>
                <w:szCs w:val="24"/>
              </w:rPr>
            </w:pPr>
            <w:r w:rsidRPr="009E180D">
              <w:rPr>
                <w:rFonts w:ascii="Times New Roman" w:hAnsi="Times New Roman" w:cs="Times New Roman"/>
                <w:b/>
                <w:sz w:val="24"/>
                <w:szCs w:val="24"/>
              </w:rPr>
              <w:t xml:space="preserve">D </w:t>
            </w:r>
            <w:r w:rsidRPr="009E180D">
              <w:rPr>
                <w:rFonts w:ascii="Times New Roman" w:hAnsi="Times New Roman" w:cs="Times New Roman"/>
                <w:bCs/>
                <w:sz w:val="24"/>
                <w:szCs w:val="24"/>
              </w:rPr>
              <w:t>общаться, болтать</w:t>
            </w:r>
          </w:p>
          <w:p w14:paraId="0A9BE2BF" w14:textId="77777777" w:rsidR="006B0A15" w:rsidRPr="009E180D" w:rsidRDefault="006B0A15" w:rsidP="00AF38A4">
            <w:pPr>
              <w:spacing w:after="0" w:line="240" w:lineRule="auto"/>
              <w:rPr>
                <w:rFonts w:ascii="Times New Roman" w:hAnsi="Times New Roman" w:cs="Times New Roman"/>
                <w:b/>
                <w:sz w:val="24"/>
                <w:szCs w:val="24"/>
              </w:rPr>
            </w:pPr>
            <w:r w:rsidRPr="009E180D">
              <w:rPr>
                <w:rFonts w:ascii="Times New Roman" w:hAnsi="Times New Roman" w:cs="Times New Roman"/>
                <w:b/>
                <w:sz w:val="24"/>
                <w:szCs w:val="24"/>
              </w:rPr>
              <w:t xml:space="preserve">E </w:t>
            </w:r>
            <w:r w:rsidRPr="009E180D">
              <w:rPr>
                <w:rFonts w:ascii="Times New Roman" w:hAnsi="Times New Roman" w:cs="Times New Roman"/>
                <w:bCs/>
                <w:sz w:val="24"/>
                <w:szCs w:val="24"/>
              </w:rPr>
              <w:t>влияние, воздействие</w:t>
            </w:r>
          </w:p>
          <w:p w14:paraId="19567D46" w14:textId="77777777" w:rsidR="006B0A15" w:rsidRPr="009E180D" w:rsidRDefault="006B0A15" w:rsidP="00AF38A4">
            <w:pPr>
              <w:spacing w:after="0" w:line="240" w:lineRule="auto"/>
              <w:rPr>
                <w:rFonts w:ascii="Times New Roman" w:hAnsi="Times New Roman" w:cs="Times New Roman"/>
                <w:b/>
                <w:sz w:val="24"/>
                <w:szCs w:val="24"/>
              </w:rPr>
            </w:pPr>
            <w:r w:rsidRPr="009E180D">
              <w:rPr>
                <w:rFonts w:ascii="Times New Roman" w:hAnsi="Times New Roman" w:cs="Times New Roman"/>
                <w:b/>
                <w:sz w:val="24"/>
                <w:szCs w:val="24"/>
              </w:rPr>
              <w:t xml:space="preserve">F </w:t>
            </w:r>
            <w:r w:rsidRPr="009E180D">
              <w:rPr>
                <w:rFonts w:ascii="Times New Roman" w:hAnsi="Times New Roman" w:cs="Times New Roman"/>
                <w:bCs/>
                <w:sz w:val="24"/>
                <w:szCs w:val="24"/>
              </w:rPr>
              <w:t>время от времени, иногда</w:t>
            </w:r>
          </w:p>
          <w:p w14:paraId="2610AFA3" w14:textId="77777777" w:rsidR="006B0A15" w:rsidRPr="009E180D" w:rsidRDefault="006B0A15" w:rsidP="00AF38A4">
            <w:pPr>
              <w:spacing w:after="0" w:line="240" w:lineRule="auto"/>
              <w:rPr>
                <w:rFonts w:ascii="Times New Roman" w:hAnsi="Times New Roman" w:cs="Times New Roman"/>
                <w:b/>
                <w:sz w:val="24"/>
                <w:szCs w:val="24"/>
              </w:rPr>
            </w:pPr>
            <w:r w:rsidRPr="009E180D">
              <w:rPr>
                <w:rFonts w:ascii="Times New Roman" w:hAnsi="Times New Roman" w:cs="Times New Roman"/>
                <w:b/>
                <w:sz w:val="24"/>
                <w:szCs w:val="24"/>
              </w:rPr>
              <w:t xml:space="preserve">G </w:t>
            </w:r>
            <w:r w:rsidRPr="009E180D">
              <w:rPr>
                <w:rFonts w:ascii="Times New Roman" w:hAnsi="Times New Roman" w:cs="Times New Roman"/>
                <w:bCs/>
                <w:sz w:val="24"/>
                <w:szCs w:val="24"/>
              </w:rPr>
              <w:t>отправлять смс, печатать</w:t>
            </w:r>
          </w:p>
          <w:p w14:paraId="692EC572" w14:textId="77777777" w:rsidR="006B0A15" w:rsidRPr="009E180D" w:rsidRDefault="006B0A15" w:rsidP="00AF38A4">
            <w:pPr>
              <w:spacing w:after="0" w:line="240" w:lineRule="auto"/>
              <w:rPr>
                <w:rFonts w:ascii="Times New Roman" w:hAnsi="Times New Roman" w:cs="Times New Roman"/>
                <w:b/>
                <w:sz w:val="24"/>
                <w:szCs w:val="24"/>
              </w:rPr>
            </w:pPr>
            <w:r w:rsidRPr="009E180D">
              <w:rPr>
                <w:rFonts w:ascii="Times New Roman" w:hAnsi="Times New Roman" w:cs="Times New Roman"/>
                <w:b/>
                <w:sz w:val="24"/>
                <w:szCs w:val="24"/>
              </w:rPr>
              <w:t xml:space="preserve">H </w:t>
            </w:r>
            <w:r w:rsidRPr="009E180D">
              <w:rPr>
                <w:rFonts w:ascii="Times New Roman" w:hAnsi="Times New Roman" w:cs="Times New Roman"/>
                <w:bCs/>
                <w:sz w:val="24"/>
                <w:szCs w:val="24"/>
              </w:rPr>
              <w:t>иметь дело с</w:t>
            </w:r>
          </w:p>
          <w:p w14:paraId="4259A053" w14:textId="77777777" w:rsidR="006B0A15" w:rsidRPr="009E180D" w:rsidRDefault="006B0A15" w:rsidP="00AF38A4">
            <w:pPr>
              <w:spacing w:after="0" w:line="240" w:lineRule="auto"/>
              <w:rPr>
                <w:rFonts w:ascii="Times New Roman" w:hAnsi="Times New Roman" w:cs="Times New Roman"/>
                <w:b/>
                <w:sz w:val="24"/>
                <w:szCs w:val="24"/>
              </w:rPr>
            </w:pPr>
            <w:r w:rsidRPr="009E180D">
              <w:rPr>
                <w:rFonts w:ascii="Times New Roman" w:hAnsi="Times New Roman" w:cs="Times New Roman"/>
                <w:b/>
                <w:sz w:val="24"/>
                <w:szCs w:val="24"/>
              </w:rPr>
              <w:t xml:space="preserve">I </w:t>
            </w:r>
            <w:r w:rsidRPr="009E180D">
              <w:rPr>
                <w:rFonts w:ascii="Times New Roman" w:hAnsi="Times New Roman" w:cs="Times New Roman"/>
                <w:bCs/>
                <w:sz w:val="24"/>
                <w:szCs w:val="24"/>
              </w:rPr>
              <w:t>отчитывать, ругать</w:t>
            </w:r>
          </w:p>
        </w:tc>
      </w:tr>
    </w:tbl>
    <w:p w14:paraId="5502461D" w14:textId="77777777" w:rsidR="006B0A15" w:rsidRPr="009E180D" w:rsidRDefault="006B0A15" w:rsidP="006B0A15">
      <w:pPr>
        <w:spacing w:after="0" w:line="240" w:lineRule="auto"/>
        <w:rPr>
          <w:rStyle w:val="aff3"/>
          <w:rFonts w:ascii="Times New Roman" w:hAnsi="Times New Roman" w:cs="Times New Roman"/>
          <w:color w:val="333333"/>
          <w:sz w:val="24"/>
          <w:szCs w:val="24"/>
        </w:rPr>
      </w:pPr>
      <w:r w:rsidRPr="009E180D">
        <w:rPr>
          <w:rFonts w:ascii="Times New Roman" w:hAnsi="Times New Roman" w:cs="Times New Roman"/>
          <w:b/>
          <w:sz w:val="24"/>
          <w:szCs w:val="24"/>
        </w:rPr>
        <w:t xml:space="preserve">B </w:t>
      </w:r>
      <w:r w:rsidRPr="009E180D">
        <w:rPr>
          <w:rStyle w:val="aff3"/>
          <w:rFonts w:ascii="Times New Roman" w:hAnsi="Times New Roman" w:cs="Times New Roman"/>
          <w:color w:val="333333"/>
          <w:sz w:val="24"/>
          <w:szCs w:val="24"/>
        </w:rPr>
        <w:t>Fill in: generation, occasionally, computer screen, impact, gadgets, fixed. Two are extra.</w:t>
      </w:r>
    </w:p>
    <w:p w14:paraId="53489BA7" w14:textId="77777777" w:rsidR="006B0A15" w:rsidRPr="009E180D" w:rsidRDefault="006B0A15" w:rsidP="006B0A15">
      <w:pPr>
        <w:spacing w:after="0" w:line="240" w:lineRule="auto"/>
        <w:rPr>
          <w:rStyle w:val="aff3"/>
          <w:rFonts w:ascii="Times New Roman" w:hAnsi="Times New Roman" w:cs="Times New Roman"/>
          <w:color w:val="333333"/>
          <w:sz w:val="24"/>
          <w:szCs w:val="24"/>
        </w:rPr>
      </w:pPr>
    </w:p>
    <w:p w14:paraId="23883CB2" w14:textId="77777777" w:rsidR="006B0A15" w:rsidRPr="009E180D" w:rsidRDefault="006B0A15" w:rsidP="006B0A15">
      <w:pPr>
        <w:spacing w:after="0"/>
        <w:rPr>
          <w:rFonts w:ascii="Times New Roman" w:hAnsi="Times New Roman" w:cs="Times New Roman"/>
          <w:color w:val="333333"/>
          <w:sz w:val="24"/>
          <w:szCs w:val="24"/>
          <w:shd w:val="clear" w:color="auto" w:fill="FFFFFF"/>
        </w:rPr>
      </w:pPr>
      <w:r w:rsidRPr="009E180D">
        <w:rPr>
          <w:rFonts w:ascii="Times New Roman" w:hAnsi="Times New Roman" w:cs="Times New Roman"/>
          <w:color w:val="333333"/>
          <w:sz w:val="24"/>
          <w:szCs w:val="24"/>
          <w:shd w:val="clear" w:color="auto" w:fill="FFFFFF"/>
        </w:rPr>
        <w:t>1. Tom had his eyes</w:t>
      </w:r>
      <w:r w:rsidRPr="009E180D">
        <w:rPr>
          <w:rStyle w:val="apple-converted-space"/>
          <w:rFonts w:ascii="Times New Roman" w:hAnsi="Times New Roman" w:cs="Times New Roman"/>
          <w:color w:val="333333"/>
          <w:sz w:val="24"/>
          <w:szCs w:val="24"/>
        </w:rPr>
        <w:t> </w:t>
      </w:r>
      <w:r w:rsidRPr="009E180D">
        <w:rPr>
          <w:rStyle w:val="aff3"/>
          <w:rFonts w:ascii="Times New Roman" w:hAnsi="Times New Roman" w:cs="Times New Roman"/>
          <w:b w:val="0"/>
          <w:bCs w:val="0"/>
          <w:color w:val="333333"/>
          <w:sz w:val="24"/>
          <w:szCs w:val="24"/>
        </w:rPr>
        <w:t>_____________________</w:t>
      </w:r>
      <w:r w:rsidRPr="009E180D">
        <w:rPr>
          <w:rStyle w:val="apple-converted-space"/>
          <w:rFonts w:ascii="Times New Roman" w:hAnsi="Times New Roman" w:cs="Times New Roman"/>
          <w:color w:val="333333"/>
          <w:sz w:val="24"/>
          <w:szCs w:val="24"/>
          <w:shd w:val="clear" w:color="auto" w:fill="FFFFFF"/>
        </w:rPr>
        <w:t> </w:t>
      </w:r>
      <w:r w:rsidRPr="009E180D">
        <w:rPr>
          <w:rFonts w:ascii="Times New Roman" w:hAnsi="Times New Roman" w:cs="Times New Roman"/>
          <w:color w:val="333333"/>
          <w:sz w:val="24"/>
          <w:szCs w:val="24"/>
          <w:shd w:val="clear" w:color="auto" w:fill="FFFFFF"/>
        </w:rPr>
        <w:t xml:space="preserve">on Wendy the whole time he was at the party. </w:t>
      </w:r>
    </w:p>
    <w:p w14:paraId="3C8D4923" w14:textId="77777777" w:rsidR="006B0A15" w:rsidRPr="009E180D" w:rsidRDefault="006B0A15" w:rsidP="006B0A15">
      <w:pPr>
        <w:spacing w:after="0"/>
        <w:rPr>
          <w:rFonts w:ascii="Times New Roman" w:hAnsi="Times New Roman" w:cs="Times New Roman"/>
          <w:color w:val="333333"/>
          <w:sz w:val="24"/>
          <w:szCs w:val="24"/>
          <w:shd w:val="clear" w:color="auto" w:fill="FFFFFF"/>
        </w:rPr>
      </w:pPr>
      <w:r w:rsidRPr="009E180D">
        <w:rPr>
          <w:rFonts w:ascii="Times New Roman" w:hAnsi="Times New Roman" w:cs="Times New Roman"/>
          <w:color w:val="333333"/>
          <w:sz w:val="24"/>
          <w:szCs w:val="24"/>
          <w:shd w:val="clear" w:color="auto" w:fill="FFFFFF"/>
        </w:rPr>
        <w:t>2. I</w:t>
      </w:r>
      <w:r w:rsidRPr="009E180D">
        <w:rPr>
          <w:rStyle w:val="apple-converted-space"/>
          <w:rFonts w:ascii="Times New Roman" w:hAnsi="Times New Roman" w:cs="Times New Roman"/>
          <w:color w:val="333333"/>
          <w:sz w:val="24"/>
          <w:szCs w:val="24"/>
          <w:shd w:val="clear" w:color="auto" w:fill="FFFFFF"/>
        </w:rPr>
        <w:t> </w:t>
      </w:r>
      <w:r w:rsidRPr="009E180D">
        <w:rPr>
          <w:rStyle w:val="aff3"/>
          <w:rFonts w:ascii="Times New Roman" w:hAnsi="Times New Roman" w:cs="Times New Roman"/>
          <w:b w:val="0"/>
          <w:bCs w:val="0"/>
          <w:color w:val="333333"/>
          <w:sz w:val="24"/>
          <w:szCs w:val="24"/>
        </w:rPr>
        <w:t>____________________________</w:t>
      </w:r>
      <w:r w:rsidRPr="009E180D">
        <w:rPr>
          <w:rStyle w:val="apple-converted-space"/>
          <w:rFonts w:ascii="Times New Roman" w:hAnsi="Times New Roman" w:cs="Times New Roman"/>
          <w:color w:val="333333"/>
          <w:sz w:val="24"/>
          <w:szCs w:val="24"/>
          <w:shd w:val="clear" w:color="auto" w:fill="FFFFFF"/>
        </w:rPr>
        <w:t> </w:t>
      </w:r>
      <w:r w:rsidRPr="009E180D">
        <w:rPr>
          <w:rFonts w:ascii="Times New Roman" w:hAnsi="Times New Roman" w:cs="Times New Roman"/>
          <w:color w:val="333333"/>
          <w:sz w:val="24"/>
          <w:szCs w:val="24"/>
          <w:shd w:val="clear" w:color="auto" w:fill="FFFFFF"/>
        </w:rPr>
        <w:t xml:space="preserve">buy things online because items can sometimes be cheaper. </w:t>
      </w:r>
    </w:p>
    <w:p w14:paraId="133BA0B4" w14:textId="77777777" w:rsidR="006B0A15" w:rsidRPr="009E180D" w:rsidRDefault="006B0A15" w:rsidP="006B0A15">
      <w:pPr>
        <w:spacing w:after="0"/>
        <w:rPr>
          <w:rFonts w:ascii="Times New Roman" w:hAnsi="Times New Roman" w:cs="Times New Roman"/>
          <w:color w:val="333333"/>
          <w:sz w:val="24"/>
          <w:szCs w:val="24"/>
          <w:shd w:val="clear" w:color="auto" w:fill="FFFFFF"/>
        </w:rPr>
      </w:pPr>
      <w:r w:rsidRPr="009E180D">
        <w:rPr>
          <w:rFonts w:ascii="Times New Roman" w:hAnsi="Times New Roman" w:cs="Times New Roman"/>
          <w:color w:val="333333"/>
          <w:sz w:val="24"/>
          <w:szCs w:val="24"/>
          <w:shd w:val="clear" w:color="auto" w:fill="FFFFFF"/>
        </w:rPr>
        <w:t xml:space="preserve">3. The Internet has had a great ______________________________on learning outside of schools. </w:t>
      </w:r>
    </w:p>
    <w:p w14:paraId="7190DCD3" w14:textId="77777777" w:rsidR="006B0A15" w:rsidRPr="009E180D" w:rsidRDefault="006B0A15" w:rsidP="006B0A15">
      <w:pPr>
        <w:spacing w:after="0"/>
        <w:rPr>
          <w:rStyle w:val="apple-converted-space"/>
          <w:rFonts w:ascii="Times New Roman" w:hAnsi="Times New Roman" w:cs="Times New Roman"/>
          <w:color w:val="333333"/>
          <w:sz w:val="24"/>
          <w:szCs w:val="24"/>
          <w:shd w:val="clear" w:color="auto" w:fill="FFFFFF"/>
        </w:rPr>
      </w:pPr>
      <w:r w:rsidRPr="009E180D">
        <w:rPr>
          <w:rFonts w:ascii="Times New Roman" w:hAnsi="Times New Roman" w:cs="Times New Roman"/>
          <w:color w:val="333333"/>
          <w:sz w:val="24"/>
          <w:szCs w:val="24"/>
          <w:shd w:val="clear" w:color="auto" w:fill="FFFFFF"/>
        </w:rPr>
        <w:t>4. The younger</w:t>
      </w:r>
      <w:r w:rsidRPr="009E180D">
        <w:rPr>
          <w:rStyle w:val="apple-converted-space"/>
          <w:rFonts w:ascii="Times New Roman" w:hAnsi="Times New Roman" w:cs="Times New Roman"/>
          <w:color w:val="333333"/>
          <w:sz w:val="24"/>
          <w:szCs w:val="24"/>
          <w:shd w:val="clear" w:color="auto" w:fill="FFFFFF"/>
        </w:rPr>
        <w:t> </w:t>
      </w:r>
      <w:r w:rsidRPr="009E180D">
        <w:rPr>
          <w:rStyle w:val="aff3"/>
          <w:rFonts w:ascii="Times New Roman" w:hAnsi="Times New Roman" w:cs="Times New Roman"/>
          <w:b w:val="0"/>
          <w:bCs w:val="0"/>
          <w:color w:val="333333"/>
          <w:sz w:val="24"/>
          <w:szCs w:val="24"/>
        </w:rPr>
        <w:t>______________________________</w:t>
      </w:r>
      <w:r w:rsidRPr="009E180D">
        <w:rPr>
          <w:rFonts w:ascii="Times New Roman" w:hAnsi="Times New Roman" w:cs="Times New Roman"/>
          <w:color w:val="333333"/>
          <w:sz w:val="24"/>
          <w:szCs w:val="24"/>
          <w:shd w:val="clear" w:color="auto" w:fill="FFFFFF"/>
        </w:rPr>
        <w:t>is obsessed with new technology.</w:t>
      </w:r>
      <w:r w:rsidRPr="009E180D">
        <w:rPr>
          <w:rStyle w:val="apple-converted-space"/>
          <w:rFonts w:ascii="Times New Roman" w:hAnsi="Times New Roman" w:cs="Times New Roman"/>
          <w:color w:val="333333"/>
          <w:sz w:val="24"/>
          <w:szCs w:val="24"/>
          <w:shd w:val="clear" w:color="auto" w:fill="FFFFFF"/>
        </w:rPr>
        <w:t> </w:t>
      </w:r>
    </w:p>
    <w:p w14:paraId="5D7476C6" w14:textId="77777777" w:rsidR="006B0A15" w:rsidRPr="009E180D" w:rsidRDefault="006B0A15" w:rsidP="006B0A15">
      <w:pPr>
        <w:spacing w:after="0"/>
        <w:rPr>
          <w:rFonts w:ascii="Times New Roman" w:hAnsi="Times New Roman" w:cs="Times New Roman"/>
          <w:b/>
          <w:sz w:val="24"/>
          <w:szCs w:val="24"/>
        </w:rPr>
      </w:pPr>
    </w:p>
    <w:p w14:paraId="57FD67F7" w14:textId="77777777" w:rsidR="006B0A15" w:rsidRPr="009E180D" w:rsidRDefault="006B0A15" w:rsidP="006B0A15">
      <w:pPr>
        <w:spacing w:after="0"/>
        <w:rPr>
          <w:rFonts w:ascii="Times New Roman" w:hAnsi="Times New Roman" w:cs="Times New Roman"/>
          <w:b/>
          <w:sz w:val="24"/>
          <w:szCs w:val="24"/>
        </w:rPr>
      </w:pPr>
      <w:r w:rsidRPr="009E180D">
        <w:rPr>
          <w:rFonts w:ascii="Times New Roman" w:hAnsi="Times New Roman" w:cs="Times New Roman"/>
          <w:b/>
          <w:sz w:val="24"/>
          <w:szCs w:val="24"/>
        </w:rPr>
        <w:t xml:space="preserve">C Choose the correct variant. </w:t>
      </w:r>
    </w:p>
    <w:p w14:paraId="2F8A46FF" w14:textId="77777777" w:rsidR="006B0A15" w:rsidRPr="009E180D" w:rsidRDefault="006B0A15" w:rsidP="00C823AB">
      <w:pPr>
        <w:pStyle w:val="afb"/>
        <w:numPr>
          <w:ilvl w:val="0"/>
          <w:numId w:val="124"/>
        </w:numPr>
        <w:rPr>
          <w:rFonts w:ascii="Times New Roman" w:eastAsia="Times New Roman" w:hAnsi="Times New Roman"/>
          <w:color w:val="000000" w:themeColor="text1"/>
          <w:shd w:val="clear" w:color="auto" w:fill="FFFFFF"/>
          <w:lang w:val="en-US"/>
        </w:rPr>
      </w:pPr>
      <w:r w:rsidRPr="009E180D">
        <w:rPr>
          <w:rFonts w:ascii="Times New Roman" w:eastAsia="Times New Roman" w:hAnsi="Times New Roman"/>
          <w:color w:val="000000" w:themeColor="text1"/>
          <w:shd w:val="clear" w:color="auto" w:fill="FFFFFF"/>
          <w:lang w:val="en-US"/>
        </w:rPr>
        <w:t>Tom____play tennis well but he ____play it yesterday because he was ill. </w:t>
      </w:r>
    </w:p>
    <w:p w14:paraId="66D27D6D" w14:textId="77777777" w:rsidR="006B0A15" w:rsidRPr="009E180D" w:rsidRDefault="006B0A15" w:rsidP="006B0A15">
      <w:pPr>
        <w:spacing w:after="0" w:line="240" w:lineRule="auto"/>
        <w:rPr>
          <w:rFonts w:ascii="Times New Roman" w:eastAsia="Times New Roman" w:hAnsi="Times New Roman" w:cs="Times New Roman"/>
          <w:color w:val="000000" w:themeColor="text1"/>
          <w:sz w:val="24"/>
          <w:szCs w:val="24"/>
          <w:shd w:val="clear" w:color="auto" w:fill="FFFFFF"/>
          <w:lang w:eastAsia="ru-RU"/>
        </w:rPr>
      </w:pPr>
      <w:r w:rsidRPr="009E180D">
        <w:rPr>
          <w:rFonts w:ascii="Times New Roman" w:eastAsia="Times New Roman" w:hAnsi="Times New Roman" w:cs="Times New Roman"/>
          <w:color w:val="000000" w:themeColor="text1"/>
          <w:sz w:val="24"/>
          <w:szCs w:val="24"/>
          <w:shd w:val="clear" w:color="auto" w:fill="FFFFFF"/>
          <w:lang w:eastAsia="ru-RU"/>
        </w:rPr>
        <w:t> A can.... couldn`t        B must...couldn`t       C must...needn`t</w:t>
      </w:r>
    </w:p>
    <w:p w14:paraId="3422A1CE" w14:textId="77777777" w:rsidR="006B0A15" w:rsidRPr="009E180D" w:rsidRDefault="006B0A15" w:rsidP="00C823AB">
      <w:pPr>
        <w:pStyle w:val="afb"/>
        <w:numPr>
          <w:ilvl w:val="0"/>
          <w:numId w:val="124"/>
        </w:numPr>
        <w:rPr>
          <w:rFonts w:ascii="Times New Roman" w:eastAsia="Times New Roman" w:hAnsi="Times New Roman"/>
          <w:color w:val="000000" w:themeColor="text1"/>
          <w:shd w:val="clear" w:color="auto" w:fill="FFFFFF"/>
          <w:lang w:val="en-US"/>
        </w:rPr>
      </w:pPr>
      <w:r w:rsidRPr="009E180D">
        <w:rPr>
          <w:rFonts w:ascii="Times New Roman" w:eastAsia="Times New Roman" w:hAnsi="Times New Roman"/>
          <w:color w:val="000000" w:themeColor="text1"/>
          <w:shd w:val="clear" w:color="auto" w:fill="FFFFFF"/>
          <w:lang w:val="en-US"/>
        </w:rPr>
        <w:t>You ... take an umbrella today. The weather is fine. </w:t>
      </w:r>
    </w:p>
    <w:p w14:paraId="2FA62232" w14:textId="77777777" w:rsidR="006B0A15" w:rsidRPr="009E180D" w:rsidRDefault="006B0A15" w:rsidP="006B0A15">
      <w:pPr>
        <w:spacing w:after="0" w:line="240" w:lineRule="auto"/>
        <w:rPr>
          <w:rFonts w:ascii="Times New Roman" w:eastAsia="Times New Roman" w:hAnsi="Times New Roman" w:cs="Times New Roman"/>
          <w:color w:val="000000" w:themeColor="text1"/>
          <w:sz w:val="24"/>
          <w:szCs w:val="24"/>
          <w:shd w:val="clear" w:color="auto" w:fill="FFFFFF"/>
          <w:lang w:eastAsia="ru-RU"/>
        </w:rPr>
      </w:pPr>
      <w:r w:rsidRPr="009E180D">
        <w:rPr>
          <w:rFonts w:ascii="Times New Roman" w:eastAsia="Times New Roman" w:hAnsi="Times New Roman" w:cs="Times New Roman"/>
          <w:color w:val="000000" w:themeColor="text1"/>
          <w:sz w:val="24"/>
          <w:szCs w:val="24"/>
          <w:shd w:val="clear" w:color="auto" w:fill="FFFFFF"/>
          <w:lang w:eastAsia="ru-RU"/>
        </w:rPr>
        <w:t> A mustn`t</w:t>
      </w:r>
      <w:r w:rsidRPr="009E180D">
        <w:rPr>
          <w:rFonts w:ascii="Times New Roman" w:eastAsia="Times New Roman" w:hAnsi="Times New Roman" w:cs="Times New Roman"/>
          <w:color w:val="000000" w:themeColor="text1"/>
          <w:sz w:val="24"/>
          <w:szCs w:val="24"/>
          <w:lang w:eastAsia="ru-RU"/>
        </w:rPr>
        <w:t xml:space="preserve">               </w:t>
      </w:r>
      <w:r w:rsidRPr="009E180D">
        <w:rPr>
          <w:rFonts w:ascii="Times New Roman" w:eastAsia="Times New Roman" w:hAnsi="Times New Roman" w:cs="Times New Roman"/>
          <w:color w:val="000000" w:themeColor="text1"/>
          <w:sz w:val="24"/>
          <w:szCs w:val="24"/>
          <w:shd w:val="clear" w:color="auto" w:fill="FFFFFF"/>
          <w:lang w:eastAsia="ru-RU"/>
        </w:rPr>
        <w:t>B needn`t             C couldn`t</w:t>
      </w:r>
    </w:p>
    <w:p w14:paraId="137AA126" w14:textId="77777777" w:rsidR="006B0A15" w:rsidRPr="009E180D" w:rsidRDefault="006B0A15" w:rsidP="00C823AB">
      <w:pPr>
        <w:pStyle w:val="afb"/>
        <w:numPr>
          <w:ilvl w:val="0"/>
          <w:numId w:val="124"/>
        </w:numPr>
        <w:shd w:val="clear" w:color="auto" w:fill="FFFFFF"/>
        <w:rPr>
          <w:rFonts w:ascii="Times New Roman" w:eastAsia="Times New Roman" w:hAnsi="Times New Roman"/>
          <w:color w:val="000000" w:themeColor="text1"/>
        </w:rPr>
      </w:pPr>
      <w:r w:rsidRPr="009E180D">
        <w:rPr>
          <w:rFonts w:ascii="Times New Roman" w:eastAsia="Times New Roman" w:hAnsi="Times New Roman"/>
          <w:color w:val="000000" w:themeColor="text1"/>
          <w:lang w:val="en-US"/>
        </w:rPr>
        <w:t xml:space="preserve">Well, it`s 10 o`clock. </w:t>
      </w:r>
      <w:r w:rsidRPr="009E180D">
        <w:rPr>
          <w:rFonts w:ascii="Times New Roman" w:eastAsia="Times New Roman" w:hAnsi="Times New Roman"/>
          <w:color w:val="000000" w:themeColor="text1"/>
        </w:rPr>
        <w:t>I ... go now. </w:t>
      </w:r>
    </w:p>
    <w:p w14:paraId="6284DF22" w14:textId="77777777" w:rsidR="006B0A15" w:rsidRPr="009E180D" w:rsidRDefault="006B0A15" w:rsidP="006B0A15">
      <w:pPr>
        <w:shd w:val="clear" w:color="auto" w:fill="FFFFFF"/>
        <w:spacing w:after="0" w:line="240" w:lineRule="auto"/>
        <w:rPr>
          <w:rFonts w:ascii="Times New Roman" w:eastAsia="Times New Roman" w:hAnsi="Times New Roman" w:cs="Times New Roman"/>
          <w:color w:val="000000" w:themeColor="text1"/>
          <w:sz w:val="24"/>
          <w:szCs w:val="24"/>
          <w:lang w:eastAsia="ru-RU"/>
        </w:rPr>
      </w:pPr>
      <w:r w:rsidRPr="009E180D">
        <w:rPr>
          <w:rFonts w:ascii="Times New Roman" w:eastAsia="Times New Roman" w:hAnsi="Times New Roman" w:cs="Times New Roman"/>
          <w:color w:val="000000" w:themeColor="text1"/>
          <w:sz w:val="24"/>
          <w:szCs w:val="24"/>
          <w:lang w:eastAsia="ru-RU"/>
        </w:rPr>
        <w:t>A can            B should         C could          D must</w:t>
      </w:r>
    </w:p>
    <w:p w14:paraId="1E70FB43" w14:textId="77777777" w:rsidR="006B0A15" w:rsidRPr="009E180D" w:rsidRDefault="006B0A15" w:rsidP="00C823AB">
      <w:pPr>
        <w:pStyle w:val="afb"/>
        <w:numPr>
          <w:ilvl w:val="0"/>
          <w:numId w:val="124"/>
        </w:numPr>
        <w:shd w:val="clear" w:color="auto" w:fill="FFFFFF"/>
        <w:rPr>
          <w:rFonts w:ascii="Times New Roman" w:eastAsia="Times New Roman" w:hAnsi="Times New Roman"/>
          <w:color w:val="000000" w:themeColor="text1"/>
          <w:lang w:val="en-US"/>
        </w:rPr>
      </w:pPr>
      <w:r w:rsidRPr="009E180D">
        <w:rPr>
          <w:rFonts w:ascii="Times New Roman" w:eastAsia="Times New Roman" w:hAnsi="Times New Roman"/>
          <w:color w:val="000000" w:themeColor="text1"/>
          <w:lang w:val="en-US"/>
        </w:rPr>
        <w:t>Drivers ... stop when the light is red. </w:t>
      </w:r>
    </w:p>
    <w:p w14:paraId="6F63FFFF" w14:textId="77777777" w:rsidR="006B0A15" w:rsidRPr="009E180D" w:rsidRDefault="006B0A15" w:rsidP="006B0A15">
      <w:pPr>
        <w:shd w:val="clear" w:color="auto" w:fill="FFFFFF"/>
        <w:spacing w:after="0" w:line="240" w:lineRule="auto"/>
        <w:rPr>
          <w:rFonts w:ascii="Times New Roman" w:eastAsia="Times New Roman" w:hAnsi="Times New Roman" w:cs="Times New Roman"/>
          <w:color w:val="000000" w:themeColor="text1"/>
          <w:sz w:val="24"/>
          <w:szCs w:val="24"/>
          <w:lang w:eastAsia="ru-RU"/>
        </w:rPr>
      </w:pPr>
      <w:r w:rsidRPr="009E180D">
        <w:rPr>
          <w:rFonts w:ascii="Times New Roman" w:eastAsia="Times New Roman" w:hAnsi="Times New Roman" w:cs="Times New Roman"/>
          <w:color w:val="000000" w:themeColor="text1"/>
          <w:sz w:val="24"/>
          <w:szCs w:val="24"/>
          <w:lang w:eastAsia="ru-RU"/>
        </w:rPr>
        <w:t> A needn`t              B should             C must</w:t>
      </w:r>
    </w:p>
    <w:p w14:paraId="5EE1BDA0" w14:textId="215401B9" w:rsidR="006B0A15" w:rsidRPr="009E180D" w:rsidRDefault="006B0A15">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3AED5A7A" w14:textId="77777777" w:rsidR="006B0A15" w:rsidRPr="009E180D" w:rsidRDefault="006B0A15">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«Виды отдыха»</w:t>
      </w:r>
    </w:p>
    <w:p w14:paraId="3B334673" w14:textId="77777777" w:rsidR="006B0A15" w:rsidRPr="009E180D" w:rsidRDefault="006B0A15">
      <w:pPr>
        <w:spacing w:after="0" w:line="240" w:lineRule="auto"/>
        <w:rPr>
          <w:rFonts w:ascii="Times New Roman" w:eastAsia="Times New Roman" w:hAnsi="Times New Roman" w:cs="Times New Roman"/>
          <w:b/>
          <w:sz w:val="24"/>
          <w:szCs w:val="24"/>
          <w:lang w:val="ru-RU" w:eastAsia="ru-RU"/>
        </w:rPr>
      </w:pPr>
    </w:p>
    <w:p w14:paraId="56534AA2" w14:textId="77777777" w:rsidR="006B0A15" w:rsidRPr="00AF38A4" w:rsidRDefault="006B0A15" w:rsidP="006B0A15">
      <w:pPr>
        <w:spacing w:after="0" w:line="240" w:lineRule="auto"/>
        <w:rPr>
          <w:rFonts w:ascii="Times New Roman" w:eastAsia="Times New Roman" w:hAnsi="Times New Roman" w:cs="Times New Roman"/>
          <w:bCs/>
          <w:sz w:val="24"/>
          <w:szCs w:val="24"/>
          <w:lang w:val="ru-RU" w:eastAsia="ru-RU"/>
        </w:rPr>
      </w:pPr>
      <w:r w:rsidRPr="00AF38A4">
        <w:rPr>
          <w:rFonts w:ascii="Times New Roman" w:eastAsia="Times New Roman" w:hAnsi="Times New Roman" w:cs="Times New Roman"/>
          <w:bCs/>
          <w:sz w:val="24"/>
          <w:szCs w:val="24"/>
          <w:lang w:val="ru-RU" w:eastAsia="ru-RU"/>
        </w:rPr>
        <w:t xml:space="preserve">1. </w:t>
      </w:r>
      <w:r w:rsidRPr="006B0A15">
        <w:rPr>
          <w:rFonts w:ascii="Times New Roman" w:eastAsia="Times New Roman" w:hAnsi="Times New Roman" w:cs="Times New Roman"/>
          <w:bCs/>
          <w:sz w:val="24"/>
          <w:szCs w:val="24"/>
          <w:lang w:eastAsia="ru-RU"/>
        </w:rPr>
        <w:t>Choose</w:t>
      </w:r>
      <w:r w:rsidRPr="00AF38A4">
        <w:rPr>
          <w:rFonts w:ascii="Times New Roman" w:eastAsia="Times New Roman" w:hAnsi="Times New Roman" w:cs="Times New Roman"/>
          <w:bCs/>
          <w:sz w:val="24"/>
          <w:szCs w:val="24"/>
          <w:lang w:val="ru-RU" w:eastAsia="ru-RU"/>
        </w:rPr>
        <w:t xml:space="preserve"> </w:t>
      </w:r>
      <w:r w:rsidRPr="006B0A15">
        <w:rPr>
          <w:rFonts w:ascii="Times New Roman" w:eastAsia="Times New Roman" w:hAnsi="Times New Roman" w:cs="Times New Roman"/>
          <w:bCs/>
          <w:sz w:val="24"/>
          <w:szCs w:val="24"/>
          <w:lang w:eastAsia="ru-RU"/>
        </w:rPr>
        <w:t>an</w:t>
      </w:r>
      <w:r w:rsidRPr="00AF38A4">
        <w:rPr>
          <w:rFonts w:ascii="Times New Roman" w:eastAsia="Times New Roman" w:hAnsi="Times New Roman" w:cs="Times New Roman"/>
          <w:bCs/>
          <w:sz w:val="24"/>
          <w:szCs w:val="24"/>
          <w:lang w:val="ru-RU" w:eastAsia="ru-RU"/>
        </w:rPr>
        <w:t xml:space="preserve"> </w:t>
      </w:r>
      <w:r w:rsidRPr="006B0A15">
        <w:rPr>
          <w:rFonts w:ascii="Times New Roman" w:eastAsia="Times New Roman" w:hAnsi="Times New Roman" w:cs="Times New Roman"/>
          <w:bCs/>
          <w:sz w:val="24"/>
          <w:szCs w:val="24"/>
          <w:lang w:eastAsia="ru-RU"/>
        </w:rPr>
        <w:t>odd</w:t>
      </w:r>
      <w:r w:rsidRPr="00AF38A4">
        <w:rPr>
          <w:rFonts w:ascii="Times New Roman" w:eastAsia="Times New Roman" w:hAnsi="Times New Roman" w:cs="Times New Roman"/>
          <w:bCs/>
          <w:sz w:val="24"/>
          <w:szCs w:val="24"/>
          <w:lang w:val="ru-RU" w:eastAsia="ru-RU"/>
        </w:rPr>
        <w:t xml:space="preserve"> </w:t>
      </w:r>
      <w:r w:rsidRPr="006B0A15">
        <w:rPr>
          <w:rFonts w:ascii="Times New Roman" w:eastAsia="Times New Roman" w:hAnsi="Times New Roman" w:cs="Times New Roman"/>
          <w:bCs/>
          <w:sz w:val="24"/>
          <w:szCs w:val="24"/>
          <w:lang w:eastAsia="ru-RU"/>
        </w:rPr>
        <w:t>word</w:t>
      </w:r>
      <w:r w:rsidRPr="00AF38A4">
        <w:rPr>
          <w:rFonts w:ascii="Times New Roman" w:eastAsia="Times New Roman" w:hAnsi="Times New Roman" w:cs="Times New Roman"/>
          <w:bCs/>
          <w:sz w:val="24"/>
          <w:szCs w:val="24"/>
          <w:lang w:val="ru-RU" w:eastAsia="ru-RU"/>
        </w:rPr>
        <w:t xml:space="preserve"> </w:t>
      </w:r>
      <w:r w:rsidRPr="006B0A15">
        <w:rPr>
          <w:rFonts w:ascii="Times New Roman" w:eastAsia="Times New Roman" w:hAnsi="Times New Roman" w:cs="Times New Roman"/>
          <w:bCs/>
          <w:sz w:val="24"/>
          <w:szCs w:val="24"/>
          <w:lang w:eastAsia="ru-RU"/>
        </w:rPr>
        <w:t>out</w:t>
      </w:r>
    </w:p>
    <w:p w14:paraId="5462FFB1"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1) badminton, baseball, water polo, running</w:t>
      </w:r>
    </w:p>
    <w:p w14:paraId="74F81725"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2) walking, yoga, hunting, mountaineering</w:t>
      </w:r>
    </w:p>
    <w:p w14:paraId="6C9CCB38"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3) advantage, athlete, excited, athletic</w:t>
      </w:r>
    </w:p>
    <w:p w14:paraId="562D0905"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4) central, comical, excitement, heroic</w:t>
      </w:r>
    </w:p>
    <w:p w14:paraId="18BFF164"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5) battle, race, taste, event</w:t>
      </w:r>
    </w:p>
    <w:p w14:paraId="724934C1" w14:textId="77777777" w:rsidR="006B0A15" w:rsidRPr="00AF38A4" w:rsidRDefault="006B0A15" w:rsidP="006B0A15">
      <w:pPr>
        <w:spacing w:after="0" w:line="240" w:lineRule="auto"/>
        <w:rPr>
          <w:rFonts w:ascii="Times New Roman" w:eastAsia="Times New Roman" w:hAnsi="Times New Roman" w:cs="Times New Roman"/>
          <w:bCs/>
          <w:sz w:val="24"/>
          <w:szCs w:val="24"/>
          <w:lang w:eastAsia="ru-RU"/>
        </w:rPr>
      </w:pPr>
    </w:p>
    <w:p w14:paraId="169C4460" w14:textId="081D977C"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2. Choose the right word</w:t>
      </w:r>
    </w:p>
    <w:p w14:paraId="03F7CF73"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1) That day Jane felt so happy she could smile/cry.</w:t>
      </w:r>
    </w:p>
    <w:p w14:paraId="54DE2792"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2) Do you watch matches of your favorite team/crew on TV?</w:t>
      </w:r>
    </w:p>
    <w:p w14:paraId="69A1001A"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3) The pupils ended/finished decorating the hall late in the afternoon.</w:t>
      </w:r>
    </w:p>
    <w:p w14:paraId="608DCD25"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4) No one liked the dish it was rather tasteless/tasteful.</w:t>
      </w:r>
    </w:p>
    <w:p w14:paraId="3B03ED44"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5) In the evening tourists ended up/with near one of the famous monuments.</w:t>
      </w:r>
    </w:p>
    <w:p w14:paraId="20B227F7"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6) You are the only person who can do it, nobody/ somebody else can do it.</w:t>
      </w:r>
    </w:p>
    <w:p w14:paraId="42B881F0" w14:textId="77777777" w:rsidR="006B0A15" w:rsidRPr="00AF38A4" w:rsidRDefault="006B0A15" w:rsidP="006B0A15">
      <w:pPr>
        <w:spacing w:after="0" w:line="240" w:lineRule="auto"/>
        <w:rPr>
          <w:rFonts w:ascii="Times New Roman" w:eastAsia="Times New Roman" w:hAnsi="Times New Roman" w:cs="Times New Roman"/>
          <w:bCs/>
          <w:sz w:val="24"/>
          <w:szCs w:val="24"/>
          <w:lang w:eastAsia="ru-RU"/>
        </w:rPr>
      </w:pPr>
    </w:p>
    <w:p w14:paraId="6DB3F589" w14:textId="7D79BF9A"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3. Complete the sentences. Use past perfect.</w:t>
      </w:r>
    </w:p>
    <w:p w14:paraId="2BDF7B90"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1) Roy (to finish) classes by 4 p.m. yesterday.</w:t>
      </w:r>
    </w:p>
    <w:p w14:paraId="37940147"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2) Ann (to have) breakfast by 9 a.m. yesterday.</w:t>
      </w:r>
    </w:p>
    <w:p w14:paraId="4401E2F3"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3) I saw Helen yesterday, she (not to change) a bit.</w:t>
      </w:r>
    </w:p>
    <w:p w14:paraId="176C5C2C"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4) When I came home, my mum (to cook) dinner.</w:t>
      </w:r>
    </w:p>
    <w:p w14:paraId="3318B9EF"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5) Steve (to buy) some sportswear by the time Nick met him.</w:t>
      </w:r>
    </w:p>
    <w:p w14:paraId="139997D7" w14:textId="77777777" w:rsidR="006B0A15" w:rsidRPr="00AF38A4" w:rsidRDefault="006B0A15" w:rsidP="006B0A15">
      <w:pPr>
        <w:spacing w:after="0" w:line="240" w:lineRule="auto"/>
        <w:rPr>
          <w:rFonts w:ascii="Times New Roman" w:eastAsia="Times New Roman" w:hAnsi="Times New Roman" w:cs="Times New Roman"/>
          <w:bCs/>
          <w:sz w:val="24"/>
          <w:szCs w:val="24"/>
          <w:lang w:eastAsia="ru-RU"/>
        </w:rPr>
      </w:pPr>
    </w:p>
    <w:p w14:paraId="56A1D745" w14:textId="3B5DABEE"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4. Form the new words.</w:t>
      </w:r>
    </w:p>
    <w:p w14:paraId="19CC5CEB"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Athlete, biology, wonder, jump, nature</w:t>
      </w:r>
    </w:p>
    <w:p w14:paraId="16635410" w14:textId="77777777" w:rsidR="006B0A15" w:rsidRPr="00AF38A4" w:rsidRDefault="006B0A15" w:rsidP="006B0A15">
      <w:pPr>
        <w:spacing w:after="0" w:line="240" w:lineRule="auto"/>
        <w:rPr>
          <w:rFonts w:ascii="Times New Roman" w:eastAsia="Times New Roman" w:hAnsi="Times New Roman" w:cs="Times New Roman"/>
          <w:bCs/>
          <w:sz w:val="24"/>
          <w:szCs w:val="24"/>
          <w:lang w:eastAsia="ru-RU"/>
        </w:rPr>
      </w:pPr>
    </w:p>
    <w:p w14:paraId="50155798" w14:textId="0662C66F"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5. Open the brackets. Put the verbs into past simple/past perfect.</w:t>
      </w:r>
    </w:p>
    <w:p w14:paraId="5DCE5336"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1) When I (to meet) John, I (to understand) that I (not to meet) him before.</w:t>
      </w:r>
    </w:p>
    <w:p w14:paraId="4F5B1529"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2) They (to go) home after the film (to finish)</w:t>
      </w:r>
    </w:p>
    <w:p w14:paraId="744797DD"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3) The children (to go) to the skating rink as soon as they (return) from the museum.</w:t>
      </w:r>
    </w:p>
    <w:p w14:paraId="7999EE8B"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4) Sue (to like) the new game though she never (to play) it before.</w:t>
      </w:r>
    </w:p>
    <w:p w14:paraId="2161550A" w14:textId="77777777" w:rsidR="006B0A15" w:rsidRPr="006B0A15" w:rsidRDefault="006B0A15" w:rsidP="006B0A15">
      <w:pPr>
        <w:spacing w:after="0" w:line="240" w:lineRule="auto"/>
        <w:rPr>
          <w:rFonts w:ascii="Times New Roman" w:eastAsia="Times New Roman" w:hAnsi="Times New Roman" w:cs="Times New Roman"/>
          <w:bCs/>
          <w:sz w:val="24"/>
          <w:szCs w:val="24"/>
          <w:lang w:eastAsia="ru-RU"/>
        </w:rPr>
      </w:pPr>
      <w:r w:rsidRPr="006B0A15">
        <w:rPr>
          <w:rFonts w:ascii="Times New Roman" w:eastAsia="Times New Roman" w:hAnsi="Times New Roman" w:cs="Times New Roman"/>
          <w:bCs/>
          <w:sz w:val="24"/>
          <w:szCs w:val="24"/>
          <w:lang w:eastAsia="ru-RU"/>
        </w:rPr>
        <w:t>5) By the end of the Olympic Games our team (to win) ten medal.</w:t>
      </w:r>
    </w:p>
    <w:p w14:paraId="5F602D62" w14:textId="3EB4DA9B" w:rsidR="006B0A15" w:rsidRPr="009E180D" w:rsidRDefault="006B0A15">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5CD0259E" w14:textId="77777777" w:rsidR="006B0A15" w:rsidRPr="00AF38A4" w:rsidRDefault="006B0A15">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val="ru-RU" w:eastAsia="ru-RU"/>
        </w:rPr>
        <w:lastRenderedPageBreak/>
        <w:t>Контрольная</w:t>
      </w:r>
      <w:r w:rsidRPr="00AF38A4">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работа</w:t>
      </w:r>
      <w:r w:rsidRPr="00AF38A4">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Природа</w:t>
      </w:r>
      <w:r w:rsidRPr="00AF38A4">
        <w:rPr>
          <w:rFonts w:ascii="Times New Roman" w:eastAsia="Times New Roman" w:hAnsi="Times New Roman" w:cs="Times New Roman"/>
          <w:b/>
          <w:sz w:val="24"/>
          <w:szCs w:val="24"/>
          <w:lang w:eastAsia="ru-RU"/>
        </w:rPr>
        <w:t>»</w:t>
      </w:r>
    </w:p>
    <w:p w14:paraId="3E9C9911" w14:textId="28B72B78" w:rsidR="006B0A15" w:rsidRPr="006B0A15" w:rsidRDefault="006B0A15" w:rsidP="006B0A15">
      <w:pPr>
        <w:spacing w:after="0" w:line="240" w:lineRule="auto"/>
        <w:rPr>
          <w:rFonts w:ascii="Times New Roman" w:eastAsia="Times New Roman" w:hAnsi="Times New Roman" w:cs="Times New Roman"/>
          <w:b/>
          <w:bCs/>
          <w:sz w:val="24"/>
          <w:szCs w:val="24"/>
          <w:lang w:eastAsia="ru-RU"/>
        </w:rPr>
      </w:pPr>
      <w:r w:rsidRPr="009E180D">
        <w:rPr>
          <w:rFonts w:ascii="Times New Roman" w:eastAsia="Times New Roman" w:hAnsi="Times New Roman" w:cs="Times New Roman"/>
          <w:b/>
          <w:bCs/>
          <w:sz w:val="24"/>
          <w:szCs w:val="24"/>
          <w:lang w:eastAsia="ru-RU"/>
        </w:rPr>
        <w:t xml:space="preserve">1. </w:t>
      </w:r>
      <w:r w:rsidRPr="006B0A15">
        <w:rPr>
          <w:rFonts w:ascii="Times New Roman" w:eastAsia="Times New Roman" w:hAnsi="Times New Roman" w:cs="Times New Roman"/>
          <w:b/>
          <w:bCs/>
          <w:sz w:val="24"/>
          <w:szCs w:val="24"/>
          <w:lang w:eastAsia="ru-RU"/>
        </w:rPr>
        <w:t>Complete each sentence with one of the words (phrases) below:</w:t>
      </w:r>
    </w:p>
    <w:p w14:paraId="18A8F7F2"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problems, cut down, protect, throw away, environment.</w:t>
      </w:r>
    </w:p>
    <w:p w14:paraId="253CBF6E"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People destruct wildlife, ………. trees to make furniture. They forget that people can’t leave without trees and plants, because they fill air with oxygen.</w:t>
      </w:r>
    </w:p>
    <w:p w14:paraId="2688A180"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Don’t ……………. litter. Try to protect the environment!</w:t>
      </w:r>
    </w:p>
    <w:p w14:paraId="62A86A5D"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The people all over the world do everything to …………. their nature, to make their country richer, to make their life happier. </w:t>
      </w:r>
    </w:p>
    <w:p w14:paraId="72055AD5"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4. The most serious ecological ………………. are: noise from cars and buses; destruction of wildlife and countryside beauty and pollution.</w:t>
      </w:r>
    </w:p>
    <w:p w14:paraId="527A908B"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5. ……………… is everything in the world around us that surround and affects all life on earth, including the air, food, water, plants, animals and other.</w:t>
      </w:r>
    </w:p>
    <w:p w14:paraId="43080561" w14:textId="77777777" w:rsidR="006B0A15" w:rsidRPr="006B0A15" w:rsidRDefault="006B0A15" w:rsidP="006B0A15">
      <w:pPr>
        <w:spacing w:after="0" w:line="240" w:lineRule="auto"/>
        <w:rPr>
          <w:rFonts w:ascii="Times New Roman" w:eastAsia="Times New Roman" w:hAnsi="Times New Roman" w:cs="Times New Roman"/>
          <w:b/>
          <w:bCs/>
          <w:sz w:val="24"/>
          <w:szCs w:val="24"/>
          <w:lang w:eastAsia="ru-RU"/>
        </w:rPr>
      </w:pPr>
      <w:r w:rsidRPr="006B0A15">
        <w:rPr>
          <w:rFonts w:ascii="Times New Roman" w:eastAsia="Times New Roman" w:hAnsi="Times New Roman" w:cs="Times New Roman"/>
          <w:b/>
          <w:bCs/>
          <w:sz w:val="24"/>
          <w:szCs w:val="24"/>
          <w:lang w:eastAsia="ru-RU"/>
        </w:rPr>
        <w:t>3. Fill each blank space with the word formed from the word in the capitals.</w:t>
      </w:r>
    </w:p>
    <w:p w14:paraId="25C32EC2"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1. POLLUTE</w:t>
      </w:r>
    </w:p>
    <w:p w14:paraId="4BE59E1F"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We must protect our planet from …………….</w:t>
      </w:r>
    </w:p>
    <w:p w14:paraId="42EFD657"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ECOLOGY</w:t>
      </w:r>
    </w:p>
    <w:p w14:paraId="05FEA199"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There are a lot of …………………. problems such as global warming, overpopulation and some others. </w:t>
      </w:r>
    </w:p>
    <w:p w14:paraId="148A23D5"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ENVIRONMENT</w:t>
      </w:r>
    </w:p>
    <w:p w14:paraId="128D4D2B"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Now people are beginning to realize that environmental problems are not somebody else’s. </w:t>
      </w:r>
    </w:p>
    <w:p w14:paraId="51D6133B"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If people avoided buying ………… goods there would be less litter thrown by them.</w:t>
      </w:r>
    </w:p>
    <w:p w14:paraId="1CACA982"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USE</w:t>
      </w:r>
    </w:p>
    <w:p w14:paraId="26EFA95C"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I think that we should recycle our ……….. things, we should plant more trees, we should not waste resources but try save them.</w:t>
      </w:r>
    </w:p>
    <w:p w14:paraId="5340ECB0"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 </w:t>
      </w:r>
    </w:p>
    <w:p w14:paraId="7CC4F39A" w14:textId="77777777" w:rsidR="006B0A15" w:rsidRPr="006B0A15" w:rsidRDefault="006B0A15" w:rsidP="006B0A15">
      <w:pPr>
        <w:spacing w:after="0" w:line="240" w:lineRule="auto"/>
        <w:rPr>
          <w:rFonts w:ascii="Times New Roman" w:eastAsia="Times New Roman" w:hAnsi="Times New Roman" w:cs="Times New Roman"/>
          <w:b/>
          <w:bCs/>
          <w:sz w:val="24"/>
          <w:szCs w:val="24"/>
          <w:lang w:eastAsia="ru-RU"/>
        </w:rPr>
      </w:pPr>
      <w:r w:rsidRPr="006B0A15">
        <w:rPr>
          <w:rFonts w:ascii="Times New Roman" w:eastAsia="Times New Roman" w:hAnsi="Times New Roman" w:cs="Times New Roman"/>
          <w:b/>
          <w:bCs/>
          <w:sz w:val="24"/>
          <w:szCs w:val="24"/>
          <w:lang w:eastAsia="ru-RU"/>
        </w:rPr>
        <w:t>4. Complete the sentences, using Conditional II and III.</w:t>
      </w:r>
    </w:p>
    <w:p w14:paraId="2AC248B8"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1. If I (have) a tablet “Lenovo” , I (watch ) movies on it.</w:t>
      </w:r>
    </w:p>
    <w:p w14:paraId="7A6C725D"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2. If we (not , use ) chemicals we ( not, pollute) our environment.</w:t>
      </w:r>
    </w:p>
    <w:p w14:paraId="2D6C4A7B"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3. If I (not, be) rude to my parents, they ( give) me some pocket money last</w:t>
      </w:r>
    </w:p>
    <w:p w14:paraId="2E720B5B"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week.</w:t>
      </w:r>
    </w:p>
    <w:p w14:paraId="682A5E26"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4. If I (be) you, I (invite) Kate to the party yesterday.</w:t>
      </w:r>
    </w:p>
    <w:p w14:paraId="3C6ACB92"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5. If we (not, stop) air and water pollution, some species of fish ( not, die) in dirty water.</w:t>
      </w:r>
    </w:p>
    <w:p w14:paraId="68106BDD"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6. If Jim (not, meet) Helen last winter, he (not, visit) Germany this year.</w:t>
      </w:r>
    </w:p>
    <w:p w14:paraId="5906F698"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B2F01FA"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______________________________________________________________________________________________________________________________________________________________________________________________________________________________</w:t>
      </w:r>
    </w:p>
    <w:p w14:paraId="556BCF14" w14:textId="77777777" w:rsidR="006B0A15" w:rsidRPr="006B0A15" w:rsidRDefault="006B0A15" w:rsidP="006B0A15">
      <w:pPr>
        <w:spacing w:after="0" w:line="240" w:lineRule="auto"/>
        <w:rPr>
          <w:rFonts w:ascii="Times New Roman" w:eastAsia="Times New Roman" w:hAnsi="Times New Roman" w:cs="Times New Roman"/>
          <w:b/>
          <w:bCs/>
          <w:sz w:val="24"/>
          <w:szCs w:val="24"/>
          <w:lang w:eastAsia="ru-RU"/>
        </w:rPr>
      </w:pPr>
      <w:r w:rsidRPr="006B0A15">
        <w:rPr>
          <w:rFonts w:ascii="Times New Roman" w:eastAsia="Times New Roman" w:hAnsi="Times New Roman" w:cs="Times New Roman"/>
          <w:b/>
          <w:bCs/>
          <w:sz w:val="24"/>
          <w:szCs w:val="24"/>
          <w:lang w:eastAsia="ru-RU"/>
        </w:rPr>
        <w:t>5. Read the text and do the tasks.</w:t>
      </w:r>
    </w:p>
    <w:p w14:paraId="23F40477"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AIR POLLUTION.</w:t>
      </w:r>
    </w:p>
    <w:p w14:paraId="635C06AB"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 xml:space="preserve">      When the Americans decided to clean up the Statue of Liberty in 1986, the first thing they had to do was to make a hole in her nose and take away the acid rain that had collected inside. The polluted air of New York had mixed with the rain and damaged the Statue badly. And you certainly know that most of the pollution in big cities comes from cars and buses. More and more often people are told not to be in direct sunlight, because ultraviolet radiation from the </w:t>
      </w:r>
      <w:r w:rsidRPr="006B0A15">
        <w:rPr>
          <w:rFonts w:ascii="Times New Roman" w:eastAsia="Times New Roman" w:hAnsi="Times New Roman" w:cs="Times New Roman"/>
          <w:sz w:val="24"/>
          <w:szCs w:val="24"/>
          <w:lang w:eastAsia="ru-RU"/>
        </w:rPr>
        <w:lastRenderedPageBreak/>
        <w:t>sun can cause skin cancer. Normally the ozone layer in the atmosphere protects us from such radiation, but if there are holes in the ozone layer, ultraviolet radiation can get to the earth. Many scientists think that these holes are the result of air pollution.</w:t>
      </w:r>
    </w:p>
    <w:p w14:paraId="5C78CC39"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       Nuclear power stations can go wrong and cause nuclear pollution. This happened in Windscale in Britain, in Three Mile Island in the USA and Chernobyl in the former Soviet Union. Nuclear pollution cannot be seen but its effects can be terrible. To make air clean again we need good filters at nuclear power stations, at factories and plants and also in cars and buses.</w:t>
      </w:r>
    </w:p>
    <w:p w14:paraId="213F9B73"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      Both clean air and clean water are necessary for our health. If people want to survive, they must solve these problems quickly. Man is beginning to understand that his environment is not just his own town or country, but the whole earth. That’s why people all over the world think and speak so much about ecology.</w:t>
      </w:r>
    </w:p>
    <w:p w14:paraId="203B3E1B"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According to the text</w:t>
      </w:r>
    </w:p>
    <w:p w14:paraId="1BCA558C"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Is it true or false?</w:t>
      </w:r>
    </w:p>
    <w:p w14:paraId="3C409721"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Most of the pollution comes from transport. _______</w:t>
      </w:r>
    </w:p>
    <w:p w14:paraId="14F29A78"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People don’t care about the environment. ______</w:t>
      </w:r>
    </w:p>
    <w:p w14:paraId="3A1C9A07"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You can see nuclear pollution clearly . ________</w:t>
      </w:r>
    </w:p>
    <w:p w14:paraId="764DCD5D"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Ultraviolet radiation from the sun is dangerous for our health. _____</w:t>
      </w:r>
    </w:p>
    <w:p w14:paraId="21CC6C49" w14:textId="77777777" w:rsidR="006B0A15" w:rsidRPr="006B0A15" w:rsidRDefault="006B0A15" w:rsidP="006B0A15">
      <w:pPr>
        <w:spacing w:after="0" w:line="240" w:lineRule="auto"/>
        <w:rPr>
          <w:rFonts w:ascii="Times New Roman" w:eastAsia="Times New Roman" w:hAnsi="Times New Roman" w:cs="Times New Roman"/>
          <w:sz w:val="24"/>
          <w:szCs w:val="24"/>
          <w:lang w:eastAsia="ru-RU"/>
        </w:rPr>
      </w:pPr>
      <w:r w:rsidRPr="006B0A15">
        <w:rPr>
          <w:rFonts w:ascii="Times New Roman" w:eastAsia="Times New Roman" w:hAnsi="Times New Roman" w:cs="Times New Roman"/>
          <w:sz w:val="24"/>
          <w:szCs w:val="24"/>
          <w:lang w:eastAsia="ru-RU"/>
        </w:rPr>
        <w:t>To protect the planet from air pollution we should use bicycles more often.</w:t>
      </w:r>
    </w:p>
    <w:p w14:paraId="4375E41B" w14:textId="3087979D" w:rsidR="006B0A15" w:rsidRPr="009E180D" w:rsidRDefault="006B0A15">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br w:type="page"/>
      </w:r>
    </w:p>
    <w:p w14:paraId="7C0BB6BD" w14:textId="77777777" w:rsidR="00A72B72" w:rsidRPr="009E180D" w:rsidRDefault="006B0A15">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«Условия проживания в городской местности»</w:t>
      </w:r>
    </w:p>
    <w:p w14:paraId="6EE42BED" w14:textId="77777777" w:rsidR="00A72B72" w:rsidRPr="009E180D" w:rsidRDefault="00A72B72">
      <w:pPr>
        <w:spacing w:after="0" w:line="240" w:lineRule="auto"/>
        <w:rPr>
          <w:rFonts w:ascii="Times New Roman" w:eastAsia="Times New Roman" w:hAnsi="Times New Roman" w:cs="Times New Roman"/>
          <w:b/>
          <w:sz w:val="24"/>
          <w:szCs w:val="24"/>
          <w:lang w:val="ru-RU" w:eastAsia="ru-RU"/>
        </w:rPr>
      </w:pPr>
    </w:p>
    <w:p w14:paraId="00772116"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 1. Read the text and mark the sentences with “T” if they are true and with “F” if they are false.</w:t>
      </w:r>
    </w:p>
    <w:p w14:paraId="753D0827"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The city and the countryside</w:t>
      </w:r>
    </w:p>
    <w:p w14:paraId="416EC518"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Hi. My name`s Jenny. I`m 14 years old. I live in a big city in England. I think life in a big city is fantastic. I have always lots of things to do and there are lots of places to visit. I like going to the theatre or cinema and visiting museums. I love music, so, we go to the concerts with my friends.</w:t>
      </w:r>
    </w:p>
    <w:p w14:paraId="518BF193"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One thing I don`t like about the city is the transport. There are always lots of cars and buses.</w:t>
      </w:r>
    </w:p>
    <w:p w14:paraId="00BF75AA"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My best friend Daniel lives in a small village. Daniel thinks life in the country is very nice. There is no traffic.</w:t>
      </w:r>
    </w:p>
    <w:p w14:paraId="4C11A564"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It is quiet and peaceful in the countryside. There are a lot of trees around. You can see wonderful flowers everywhere. There is a beautiful lake and a wonderful forest. He usually goes swimming in the lake.</w:t>
      </w:r>
    </w:p>
    <w:p w14:paraId="5C02D4BB"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Daniel often visits me. We do a lot of things together. We often go to the cinema or swimming in a fantastic swimming pool.</w:t>
      </w:r>
    </w:p>
    <w:p w14:paraId="73A7E259"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I often visit Daniel too. Then we like walking in the forest or swimming in the lake.</w:t>
      </w:r>
    </w:p>
    <w:p w14:paraId="0AA35710"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p>
    <w:p w14:paraId="374FB57D"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I. TRUE OR FALSE</w:t>
      </w:r>
    </w:p>
    <w:p w14:paraId="07F24A7D"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1. Jenny likes living in the city. _____</w:t>
      </w:r>
    </w:p>
    <w:p w14:paraId="75205B39"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2. She doesn`t like cinema or theatre. _____</w:t>
      </w:r>
    </w:p>
    <w:p w14:paraId="75589449"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3. Jenny goes to the concerts with parents. _____</w:t>
      </w:r>
    </w:p>
    <w:p w14:paraId="623DBB04"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4. Jenny and Daniel do a lot of things together. _____</w:t>
      </w:r>
    </w:p>
    <w:p w14:paraId="753C6416"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5. Jenny and Daniel like swimming in the sea. _____</w:t>
      </w:r>
    </w:p>
    <w:p w14:paraId="28D8A5D1"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br/>
      </w:r>
    </w:p>
    <w:p w14:paraId="1A5E064A"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 2. Read the letter and fill in the gaps with the words from the box.</w:t>
      </w:r>
    </w:p>
    <w:tbl>
      <w:tblPr>
        <w:tblW w:w="18000" w:type="dxa"/>
        <w:tblCellMar>
          <w:top w:w="15" w:type="dxa"/>
          <w:left w:w="15" w:type="dxa"/>
          <w:bottom w:w="15" w:type="dxa"/>
          <w:right w:w="15" w:type="dxa"/>
        </w:tblCellMar>
        <w:tblLook w:val="04A0" w:firstRow="1" w:lastRow="0" w:firstColumn="1" w:lastColumn="0" w:noHBand="0" w:noVBand="1"/>
      </w:tblPr>
      <w:tblGrid>
        <w:gridCol w:w="18000"/>
      </w:tblGrid>
      <w:tr w:rsidR="00A72B72" w:rsidRPr="00A72B72" w14:paraId="689AEE99" w14:textId="77777777" w:rsidTr="00A72B72">
        <w:trPr>
          <w:trHeight w:val="750"/>
        </w:trPr>
        <w:tc>
          <w:tcPr>
            <w:tcW w:w="9330"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242403AD"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beautiful, write, in the country, behind, mountains,</w:t>
            </w:r>
          </w:p>
          <w:p w14:paraId="14ADBF92" w14:textId="77777777" w:rsidR="00A72B72" w:rsidRPr="00A72B72" w:rsidRDefault="00A72B72" w:rsidP="00A72B72">
            <w:pPr>
              <w:spacing w:after="0" w:line="240" w:lineRule="auto"/>
              <w:rPr>
                <w:rFonts w:ascii="Times New Roman" w:eastAsia="Times New Roman" w:hAnsi="Times New Roman" w:cs="Times New Roman"/>
                <w:bCs/>
                <w:sz w:val="24"/>
                <w:szCs w:val="24"/>
                <w:lang w:val="ru-RU" w:eastAsia="ru-RU"/>
              </w:rPr>
            </w:pPr>
            <w:r w:rsidRPr="00A72B72">
              <w:rPr>
                <w:rFonts w:ascii="Times New Roman" w:eastAsia="Times New Roman" w:hAnsi="Times New Roman" w:cs="Times New Roman"/>
                <w:bCs/>
                <w:sz w:val="24"/>
                <w:szCs w:val="24"/>
                <w:lang w:val="ru-RU" w:eastAsia="ru-RU"/>
              </w:rPr>
              <w:t>garden, swim, apple, river.</w:t>
            </w:r>
          </w:p>
        </w:tc>
      </w:tr>
    </w:tbl>
    <w:p w14:paraId="1AC04404" w14:textId="77777777" w:rsidR="00A72B72" w:rsidRPr="00A72B72" w:rsidRDefault="00A72B72" w:rsidP="00A72B72">
      <w:pPr>
        <w:spacing w:after="0" w:line="240" w:lineRule="auto"/>
        <w:rPr>
          <w:rFonts w:ascii="Times New Roman" w:eastAsia="Times New Roman" w:hAnsi="Times New Roman" w:cs="Times New Roman"/>
          <w:bCs/>
          <w:sz w:val="24"/>
          <w:szCs w:val="24"/>
          <w:lang w:val="ru-RU" w:eastAsia="ru-RU"/>
        </w:rPr>
      </w:pPr>
      <w:r w:rsidRPr="00A72B72">
        <w:rPr>
          <w:rFonts w:ascii="Times New Roman" w:eastAsia="Times New Roman" w:hAnsi="Times New Roman" w:cs="Times New Roman"/>
          <w:bCs/>
          <w:sz w:val="24"/>
          <w:szCs w:val="24"/>
          <w:lang w:val="ru-RU" w:eastAsia="ru-RU"/>
        </w:rPr>
        <w:br/>
      </w:r>
    </w:p>
    <w:p w14:paraId="5CFE1E86" w14:textId="77777777" w:rsidR="00A72B72" w:rsidRPr="00A72B72" w:rsidRDefault="00A72B72" w:rsidP="00A72B72">
      <w:pPr>
        <w:spacing w:after="0" w:line="240" w:lineRule="auto"/>
        <w:rPr>
          <w:rFonts w:ascii="Times New Roman" w:eastAsia="Times New Roman" w:hAnsi="Times New Roman" w:cs="Times New Roman"/>
          <w:bCs/>
          <w:sz w:val="24"/>
          <w:szCs w:val="24"/>
          <w:lang w:val="ru-RU" w:eastAsia="ru-RU"/>
        </w:rPr>
      </w:pPr>
      <w:r w:rsidRPr="00A72B72">
        <w:rPr>
          <w:rFonts w:ascii="Times New Roman" w:eastAsia="Times New Roman" w:hAnsi="Times New Roman" w:cs="Times New Roman"/>
          <w:bCs/>
          <w:sz w:val="24"/>
          <w:szCs w:val="24"/>
          <w:lang w:val="ru-RU" w:eastAsia="ru-RU"/>
        </w:rPr>
        <w:t>Dear Alex,</w:t>
      </w:r>
    </w:p>
    <w:p w14:paraId="1BE5E90D"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Thank you for your letter. I am Vova. I am from Russia. My country is large and _______________________. There are many cities and towns in Russia. But I live _____________________________. I live with my mum and dad. Our house isn’t big. There is a green _____________ with ______________ trees and flowers ___________ my house. There is a river next to the forest. My friend and I ________ there in summer. There is an old bridge over the ______________. We’ve got a cow, five sheep, a horse, a dog and a cat. I like to read books about seas, oceans, _____________ and deserts.</w:t>
      </w:r>
    </w:p>
    <w:p w14:paraId="5E2A608D"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______________ me about your country and your town, please.</w:t>
      </w:r>
    </w:p>
    <w:p w14:paraId="1AC6F058"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Your pen friend,</w:t>
      </w:r>
    </w:p>
    <w:p w14:paraId="5CFF21C1"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Vova</w:t>
      </w:r>
    </w:p>
    <w:p w14:paraId="42BED563"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br/>
      </w:r>
    </w:p>
    <w:p w14:paraId="2E0CFC80"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 3. Choose the correct verb form and underline it.</w:t>
      </w:r>
    </w:p>
    <w:p w14:paraId="433F838E"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lastRenderedPageBreak/>
        <w:t>Ann and David are/am staying in London now.</w:t>
      </w:r>
    </w:p>
    <w:p w14:paraId="76A6BC3E"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Dennis is/are asking the way to the museum.</w:t>
      </w:r>
    </w:p>
    <w:p w14:paraId="759098AC"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Ann and her friends are/is walking in the park.</w:t>
      </w:r>
    </w:p>
    <w:p w14:paraId="473DEBF4"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Ann am/is telling her friends about this park.</w:t>
      </w:r>
    </w:p>
    <w:p w14:paraId="2D91D804"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David are/is asking questions about statue.</w:t>
      </w:r>
    </w:p>
    <w:p w14:paraId="4F18EC44"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Dennis is/are taking photos at the moment.</w:t>
      </w:r>
    </w:p>
    <w:p w14:paraId="0A2CCC3E"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 4. Make up sentences and questions.</w:t>
      </w:r>
    </w:p>
    <w:p w14:paraId="73A40A56"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There / beautiful / some / are / parks / my / city / in. _____________________________________________________________</w:t>
      </w:r>
    </w:p>
    <w:p w14:paraId="772D7EB3"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any / Are / zoos / city / in / your / there? _____________________________________________________________</w:t>
      </w:r>
    </w:p>
    <w:p w14:paraId="276283CD"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there / any / museums / Are / near / house / your? _____________________________________________________________</w:t>
      </w:r>
    </w:p>
    <w:p w14:paraId="0967232C" w14:textId="77777777" w:rsidR="00A72B72" w:rsidRPr="00A72B72"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There / some / near / are / museums / house / my. _____________________________________________________________</w:t>
      </w:r>
    </w:p>
    <w:p w14:paraId="54BCFE57" w14:textId="77777777" w:rsidR="00A72B72" w:rsidRPr="00AF38A4" w:rsidRDefault="00A72B72" w:rsidP="00A72B72">
      <w:pPr>
        <w:spacing w:after="0" w:line="240" w:lineRule="auto"/>
        <w:rPr>
          <w:rFonts w:ascii="Times New Roman" w:eastAsia="Times New Roman" w:hAnsi="Times New Roman" w:cs="Times New Roman"/>
          <w:bCs/>
          <w:sz w:val="24"/>
          <w:szCs w:val="24"/>
          <w:lang w:eastAsia="ru-RU"/>
        </w:rPr>
      </w:pPr>
      <w:r w:rsidRPr="00A72B72">
        <w:rPr>
          <w:rFonts w:ascii="Times New Roman" w:eastAsia="Times New Roman" w:hAnsi="Times New Roman" w:cs="Times New Roman"/>
          <w:bCs/>
          <w:sz w:val="24"/>
          <w:szCs w:val="24"/>
          <w:lang w:eastAsia="ru-RU"/>
        </w:rPr>
        <w:t xml:space="preserve">There / any / are / rivers / in / my / village. </w:t>
      </w:r>
      <w:r w:rsidRPr="00AF38A4">
        <w:rPr>
          <w:rFonts w:ascii="Times New Roman" w:eastAsia="Times New Roman" w:hAnsi="Times New Roman" w:cs="Times New Roman"/>
          <w:bCs/>
          <w:sz w:val="24"/>
          <w:szCs w:val="24"/>
          <w:lang w:eastAsia="ru-RU"/>
        </w:rPr>
        <w:t>_____________________________________________________________</w:t>
      </w:r>
    </w:p>
    <w:p w14:paraId="60E1BD25" w14:textId="77777777" w:rsidR="00A72B72" w:rsidRPr="00AF38A4" w:rsidRDefault="00A72B72">
      <w:pPr>
        <w:spacing w:after="0" w:line="240" w:lineRule="auto"/>
        <w:rPr>
          <w:rFonts w:ascii="Times New Roman" w:eastAsia="Times New Roman" w:hAnsi="Times New Roman" w:cs="Times New Roman"/>
          <w:bCs/>
          <w:sz w:val="24"/>
          <w:szCs w:val="24"/>
          <w:lang w:eastAsia="ru-RU"/>
        </w:rPr>
      </w:pPr>
      <w:r w:rsidRPr="00AF38A4">
        <w:rPr>
          <w:rFonts w:ascii="Times New Roman" w:eastAsia="Times New Roman" w:hAnsi="Times New Roman" w:cs="Times New Roman"/>
          <w:bCs/>
          <w:sz w:val="24"/>
          <w:szCs w:val="24"/>
          <w:lang w:eastAsia="ru-RU"/>
        </w:rPr>
        <w:br w:type="page"/>
      </w:r>
    </w:p>
    <w:p w14:paraId="32E0F4F7" w14:textId="77777777" w:rsidR="00A72B72" w:rsidRPr="00AF38A4" w:rsidRDefault="00A72B72">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val="ru-RU" w:eastAsia="ru-RU"/>
        </w:rPr>
        <w:lastRenderedPageBreak/>
        <w:t>Контрольная</w:t>
      </w:r>
      <w:r w:rsidRPr="00AF38A4">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работа</w:t>
      </w:r>
      <w:r w:rsidRPr="00AF38A4">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СМИ</w:t>
      </w:r>
      <w:r w:rsidRPr="00AF38A4">
        <w:rPr>
          <w:rFonts w:ascii="Times New Roman" w:eastAsia="Times New Roman" w:hAnsi="Times New Roman" w:cs="Times New Roman"/>
          <w:b/>
          <w:sz w:val="24"/>
          <w:szCs w:val="24"/>
          <w:lang w:eastAsia="ru-RU"/>
        </w:rPr>
        <w:t>»</w:t>
      </w:r>
    </w:p>
    <w:p w14:paraId="76196C7A" w14:textId="77777777" w:rsidR="00A72B72" w:rsidRPr="00AF38A4" w:rsidRDefault="00A72B72">
      <w:pPr>
        <w:spacing w:after="0" w:line="240" w:lineRule="auto"/>
        <w:rPr>
          <w:rFonts w:ascii="Times New Roman" w:eastAsia="Times New Roman" w:hAnsi="Times New Roman" w:cs="Times New Roman"/>
          <w:b/>
          <w:sz w:val="24"/>
          <w:szCs w:val="24"/>
          <w:lang w:eastAsia="ru-RU"/>
        </w:rPr>
      </w:pPr>
    </w:p>
    <w:p w14:paraId="486369D9" w14:textId="77777777" w:rsidR="00A72B72" w:rsidRPr="009E180D" w:rsidRDefault="00A72B72" w:rsidP="00A72B72">
      <w:pPr>
        <w:rPr>
          <w:rFonts w:ascii="Times New Roman" w:hAnsi="Times New Roman" w:cs="Times New Roman"/>
          <w:b/>
          <w:sz w:val="24"/>
          <w:szCs w:val="24"/>
        </w:rPr>
      </w:pPr>
      <w:r w:rsidRPr="009E180D">
        <w:rPr>
          <w:rFonts w:ascii="Times New Roman" w:hAnsi="Times New Roman" w:cs="Times New Roman"/>
          <w:sz w:val="24"/>
          <w:szCs w:val="24"/>
        </w:rPr>
        <w:t xml:space="preserve">Task 1. </w:t>
      </w:r>
      <w:r w:rsidRPr="009E180D">
        <w:rPr>
          <w:rFonts w:ascii="Times New Roman" w:hAnsi="Times New Roman" w:cs="Times New Roman"/>
          <w:b/>
          <w:sz w:val="24"/>
          <w:szCs w:val="24"/>
        </w:rPr>
        <w:t xml:space="preserve">Think of the advantages (+) and disadvantages (-) of the different mass media. </w:t>
      </w:r>
    </w:p>
    <w:tbl>
      <w:tblPr>
        <w:tblStyle w:val="ad"/>
        <w:tblW w:w="0" w:type="auto"/>
        <w:tblLayout w:type="fixed"/>
        <w:tblLook w:val="04A0" w:firstRow="1" w:lastRow="0" w:firstColumn="1" w:lastColumn="0" w:noHBand="0" w:noVBand="1"/>
      </w:tblPr>
      <w:tblGrid>
        <w:gridCol w:w="5495"/>
        <w:gridCol w:w="5187"/>
      </w:tblGrid>
      <w:tr w:rsidR="00A72B72" w:rsidRPr="009E180D" w14:paraId="5A4063EC" w14:textId="77777777" w:rsidTr="00AF38A4">
        <w:tc>
          <w:tcPr>
            <w:tcW w:w="5495" w:type="dxa"/>
          </w:tcPr>
          <w:p w14:paraId="28E08878" w14:textId="77777777" w:rsidR="00A72B72" w:rsidRPr="009E180D" w:rsidRDefault="00A72B72" w:rsidP="00AF38A4">
            <w:pPr>
              <w:rPr>
                <w:rFonts w:ascii="Times New Roman" w:hAnsi="Times New Roman" w:cs="Times New Roman"/>
                <w:b/>
                <w:sz w:val="24"/>
                <w:szCs w:val="24"/>
              </w:rPr>
            </w:pPr>
            <w:r w:rsidRPr="009E180D">
              <w:rPr>
                <w:rFonts w:ascii="Times New Roman" w:hAnsi="Times New Roman" w:cs="Times New Roman"/>
                <w:b/>
                <w:sz w:val="24"/>
                <w:szCs w:val="24"/>
              </w:rPr>
              <w:t>Advantages  (+)</w:t>
            </w:r>
          </w:p>
        </w:tc>
        <w:tc>
          <w:tcPr>
            <w:tcW w:w="5187" w:type="dxa"/>
          </w:tcPr>
          <w:p w14:paraId="48E026E1" w14:textId="77777777" w:rsidR="00A72B72" w:rsidRPr="009E180D" w:rsidRDefault="00A72B72" w:rsidP="00AF38A4">
            <w:pPr>
              <w:rPr>
                <w:rFonts w:ascii="Times New Roman" w:hAnsi="Times New Roman" w:cs="Times New Roman"/>
                <w:b/>
                <w:sz w:val="24"/>
                <w:szCs w:val="24"/>
              </w:rPr>
            </w:pPr>
            <w:r w:rsidRPr="009E180D">
              <w:rPr>
                <w:rFonts w:ascii="Times New Roman" w:hAnsi="Times New Roman" w:cs="Times New Roman"/>
                <w:b/>
                <w:sz w:val="24"/>
                <w:szCs w:val="24"/>
              </w:rPr>
              <w:t>Disadvantages  (-)</w:t>
            </w:r>
          </w:p>
        </w:tc>
      </w:tr>
      <w:tr w:rsidR="00A72B72" w:rsidRPr="009E180D" w14:paraId="524A8DCC" w14:textId="77777777" w:rsidTr="00AF38A4">
        <w:tc>
          <w:tcPr>
            <w:tcW w:w="5495" w:type="dxa"/>
          </w:tcPr>
          <w:p w14:paraId="73463AEF" w14:textId="77777777" w:rsidR="00A72B72" w:rsidRPr="009E180D" w:rsidRDefault="00A72B72" w:rsidP="00AF38A4">
            <w:pPr>
              <w:rPr>
                <w:rFonts w:ascii="Times New Roman" w:hAnsi="Times New Roman" w:cs="Times New Roman"/>
                <w:b/>
                <w:sz w:val="24"/>
                <w:szCs w:val="24"/>
              </w:rPr>
            </w:pPr>
            <w:r w:rsidRPr="009E180D">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84FD9BC" w14:textId="77777777" w:rsidR="00A72B72" w:rsidRPr="009E180D" w:rsidRDefault="00A72B72" w:rsidP="00AF38A4">
            <w:pPr>
              <w:rPr>
                <w:rFonts w:ascii="Times New Roman" w:hAnsi="Times New Roman" w:cs="Times New Roman"/>
                <w:b/>
                <w:sz w:val="24"/>
                <w:szCs w:val="24"/>
              </w:rPr>
            </w:pPr>
            <w:r w:rsidRPr="009E180D">
              <w:rPr>
                <w:rFonts w:ascii="Times New Roman" w:hAnsi="Times New Roman" w:cs="Times New Roman"/>
                <w:b/>
                <w:sz w:val="24"/>
                <w:szCs w:val="24"/>
              </w:rPr>
              <w:t>____________________________________________________________________________________________________________________________________________________</w:t>
            </w:r>
          </w:p>
        </w:tc>
        <w:tc>
          <w:tcPr>
            <w:tcW w:w="5187" w:type="dxa"/>
          </w:tcPr>
          <w:p w14:paraId="5A60E553" w14:textId="77777777" w:rsidR="00A72B72" w:rsidRPr="009E180D" w:rsidRDefault="00A72B72" w:rsidP="00AF38A4">
            <w:pPr>
              <w:rPr>
                <w:rFonts w:ascii="Times New Roman" w:hAnsi="Times New Roman" w:cs="Times New Roman"/>
                <w:b/>
                <w:sz w:val="24"/>
                <w:szCs w:val="24"/>
              </w:rPr>
            </w:pPr>
            <w:r w:rsidRPr="009E180D">
              <w:rPr>
                <w:rFonts w:ascii="Times New Roman" w:hAnsi="Times New Roman" w:cs="Times New Roman"/>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112EB37D" w14:textId="77777777" w:rsidR="00A72B72" w:rsidRPr="009E180D" w:rsidRDefault="00A72B72" w:rsidP="00A72B72">
      <w:pPr>
        <w:rPr>
          <w:rFonts w:ascii="Times New Roman" w:hAnsi="Times New Roman" w:cs="Times New Roman"/>
          <w:b/>
          <w:sz w:val="24"/>
          <w:szCs w:val="24"/>
        </w:rPr>
      </w:pPr>
      <w:r w:rsidRPr="009E180D">
        <w:rPr>
          <w:rFonts w:ascii="Times New Roman" w:hAnsi="Times New Roman" w:cs="Times New Roman"/>
          <w:b/>
          <w:sz w:val="24"/>
          <w:szCs w:val="24"/>
        </w:rPr>
        <w:t xml:space="preserve">Use the words : </w:t>
      </w:r>
      <w:r w:rsidRPr="009E180D">
        <w:rPr>
          <w:rFonts w:ascii="Times New Roman" w:hAnsi="Times New Roman" w:cs="Times New Roman"/>
          <w:sz w:val="24"/>
          <w:szCs w:val="24"/>
        </w:rPr>
        <w:t>it’s a waste of time; to get smarter; to get lazy; to receive information; to find new friends; to take part in shows and competitions; to put on weight; to stop writing letters to your relatives; to travel around the world without wasting money; to study at home; to kip fit; to sleep badly after horror films.</w:t>
      </w:r>
      <w:r w:rsidRPr="009E180D">
        <w:rPr>
          <w:rFonts w:ascii="Times New Roman" w:hAnsi="Times New Roman" w:cs="Times New Roman"/>
          <w:b/>
          <w:sz w:val="24"/>
          <w:szCs w:val="24"/>
        </w:rPr>
        <w:t xml:space="preserve"> </w:t>
      </w:r>
    </w:p>
    <w:p w14:paraId="47A876DC" w14:textId="77777777" w:rsidR="00A72B72" w:rsidRPr="009E180D" w:rsidRDefault="00A72B72" w:rsidP="00A72B72">
      <w:pPr>
        <w:rPr>
          <w:rFonts w:ascii="Times New Roman" w:hAnsi="Times New Roman" w:cs="Times New Roman"/>
          <w:b/>
          <w:sz w:val="24"/>
          <w:szCs w:val="24"/>
        </w:rPr>
      </w:pPr>
      <w:r w:rsidRPr="009E180D">
        <w:rPr>
          <w:rFonts w:ascii="Times New Roman" w:hAnsi="Times New Roman" w:cs="Times New Roman"/>
          <w:sz w:val="24"/>
          <w:szCs w:val="24"/>
        </w:rPr>
        <w:t xml:space="preserve">Task 2. </w:t>
      </w:r>
      <w:r w:rsidRPr="009E180D">
        <w:rPr>
          <w:rFonts w:ascii="Times New Roman" w:hAnsi="Times New Roman" w:cs="Times New Roman"/>
          <w:b/>
          <w:sz w:val="24"/>
          <w:szCs w:val="24"/>
        </w:rPr>
        <w:t>Match the word and its definition .</w:t>
      </w:r>
    </w:p>
    <w:tbl>
      <w:tblPr>
        <w:tblStyle w:val="ad"/>
        <w:tblW w:w="0" w:type="auto"/>
        <w:tblLook w:val="04A0" w:firstRow="1" w:lastRow="0" w:firstColumn="1" w:lastColumn="0" w:noHBand="0" w:noVBand="1"/>
      </w:tblPr>
      <w:tblGrid>
        <w:gridCol w:w="1068"/>
        <w:gridCol w:w="1068"/>
        <w:gridCol w:w="1068"/>
        <w:gridCol w:w="1068"/>
        <w:gridCol w:w="1069"/>
        <w:gridCol w:w="1068"/>
        <w:gridCol w:w="1068"/>
        <w:gridCol w:w="1068"/>
        <w:gridCol w:w="1069"/>
        <w:gridCol w:w="1069"/>
      </w:tblGrid>
      <w:tr w:rsidR="00A72B72" w:rsidRPr="009E180D" w14:paraId="5189F3AB" w14:textId="77777777" w:rsidTr="00AF38A4">
        <w:tc>
          <w:tcPr>
            <w:tcW w:w="5341" w:type="dxa"/>
            <w:gridSpan w:val="5"/>
          </w:tcPr>
          <w:p w14:paraId="24E4B575"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t xml:space="preserve">Television </w:t>
            </w:r>
          </w:p>
        </w:tc>
        <w:tc>
          <w:tcPr>
            <w:tcW w:w="5341" w:type="dxa"/>
            <w:gridSpan w:val="5"/>
          </w:tcPr>
          <w:p w14:paraId="751213AE"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A program which gives facts and info about a particular subject</w:t>
            </w:r>
          </w:p>
        </w:tc>
      </w:tr>
      <w:tr w:rsidR="00A72B72" w:rsidRPr="009E180D" w14:paraId="5C522750" w14:textId="77777777" w:rsidTr="00AF38A4">
        <w:tc>
          <w:tcPr>
            <w:tcW w:w="5341" w:type="dxa"/>
            <w:gridSpan w:val="5"/>
          </w:tcPr>
          <w:p w14:paraId="3455D1E5"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t xml:space="preserve">Newspaper </w:t>
            </w:r>
          </w:p>
        </w:tc>
        <w:tc>
          <w:tcPr>
            <w:tcW w:w="5341" w:type="dxa"/>
            <w:gridSpan w:val="5"/>
          </w:tcPr>
          <w:p w14:paraId="5B6211CF"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A small book giving useful facts</w:t>
            </w:r>
          </w:p>
        </w:tc>
      </w:tr>
      <w:tr w:rsidR="00A72B72" w:rsidRPr="009E180D" w14:paraId="51EF519A" w14:textId="77777777" w:rsidTr="00AF38A4">
        <w:tc>
          <w:tcPr>
            <w:tcW w:w="5341" w:type="dxa"/>
            <w:gridSpan w:val="5"/>
          </w:tcPr>
          <w:p w14:paraId="56BAFE3B"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t xml:space="preserve">The internet  </w:t>
            </w:r>
          </w:p>
        </w:tc>
        <w:tc>
          <w:tcPr>
            <w:tcW w:w="5341" w:type="dxa"/>
            <w:gridSpan w:val="5"/>
          </w:tcPr>
          <w:p w14:paraId="5EB7F2ED"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 xml:space="preserve">Broadcasting  programmes ( the news, plays, shows, advertisements ) for people to watch on their TV-sets </w:t>
            </w:r>
          </w:p>
        </w:tc>
      </w:tr>
      <w:tr w:rsidR="00A72B72" w:rsidRPr="009E180D" w14:paraId="14518D73" w14:textId="77777777" w:rsidTr="00AF38A4">
        <w:tc>
          <w:tcPr>
            <w:tcW w:w="5341" w:type="dxa"/>
            <w:gridSpan w:val="5"/>
          </w:tcPr>
          <w:p w14:paraId="651A632D"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t xml:space="preserve">Radio </w:t>
            </w:r>
          </w:p>
        </w:tc>
        <w:tc>
          <w:tcPr>
            <w:tcW w:w="5341" w:type="dxa"/>
            <w:gridSpan w:val="5"/>
          </w:tcPr>
          <w:p w14:paraId="405B9435"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 xml:space="preserve">The holy book of Christians </w:t>
            </w:r>
          </w:p>
        </w:tc>
      </w:tr>
      <w:tr w:rsidR="00A72B72" w:rsidRPr="009E180D" w14:paraId="3BC8E29C" w14:textId="77777777" w:rsidTr="00AF38A4">
        <w:tc>
          <w:tcPr>
            <w:tcW w:w="5341" w:type="dxa"/>
            <w:gridSpan w:val="5"/>
          </w:tcPr>
          <w:p w14:paraId="17AC203D"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t xml:space="preserve">Tabloid </w:t>
            </w:r>
          </w:p>
        </w:tc>
        <w:tc>
          <w:tcPr>
            <w:tcW w:w="5341" w:type="dxa"/>
            <w:gridSpan w:val="5"/>
          </w:tcPr>
          <w:p w14:paraId="415D8520"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A paper printed and sold usually daily or weekly with news, advertisements</w:t>
            </w:r>
          </w:p>
        </w:tc>
      </w:tr>
      <w:tr w:rsidR="00A72B72" w:rsidRPr="009E180D" w14:paraId="4FBCFE31" w14:textId="77777777" w:rsidTr="00AF38A4">
        <w:tc>
          <w:tcPr>
            <w:tcW w:w="5341" w:type="dxa"/>
            <w:gridSpan w:val="5"/>
          </w:tcPr>
          <w:p w14:paraId="24AA472D"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lastRenderedPageBreak/>
              <w:t xml:space="preserve">A documentary </w:t>
            </w:r>
          </w:p>
        </w:tc>
        <w:tc>
          <w:tcPr>
            <w:tcW w:w="5341" w:type="dxa"/>
            <w:gridSpan w:val="5"/>
          </w:tcPr>
          <w:p w14:paraId="33794E48"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 xml:space="preserve">A book that gives the words of the language in alphabetical order </w:t>
            </w:r>
          </w:p>
        </w:tc>
      </w:tr>
      <w:tr w:rsidR="00A72B72" w:rsidRPr="009E180D" w14:paraId="420BE0F0" w14:textId="77777777" w:rsidTr="00AF38A4">
        <w:tc>
          <w:tcPr>
            <w:tcW w:w="5341" w:type="dxa"/>
            <w:gridSpan w:val="5"/>
          </w:tcPr>
          <w:p w14:paraId="20707612"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t xml:space="preserve">Encyclopedia </w:t>
            </w:r>
          </w:p>
        </w:tc>
        <w:tc>
          <w:tcPr>
            <w:tcW w:w="5341" w:type="dxa"/>
            <w:gridSpan w:val="5"/>
          </w:tcPr>
          <w:p w14:paraId="156E42F8"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A way to communicate with your partner who might be a thousand miles away using the computer ( e-mails)</w:t>
            </w:r>
          </w:p>
        </w:tc>
      </w:tr>
      <w:tr w:rsidR="00A72B72" w:rsidRPr="009E180D" w14:paraId="026BAACD" w14:textId="77777777" w:rsidTr="00AF38A4">
        <w:tc>
          <w:tcPr>
            <w:tcW w:w="5341" w:type="dxa"/>
            <w:gridSpan w:val="5"/>
          </w:tcPr>
          <w:p w14:paraId="5CC11D8B"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t xml:space="preserve">Handbook </w:t>
            </w:r>
          </w:p>
        </w:tc>
        <w:tc>
          <w:tcPr>
            <w:tcW w:w="5341" w:type="dxa"/>
            <w:gridSpan w:val="5"/>
          </w:tcPr>
          <w:p w14:paraId="77974CD6"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A book giving info about everything</w:t>
            </w:r>
          </w:p>
        </w:tc>
      </w:tr>
      <w:tr w:rsidR="00A72B72" w:rsidRPr="009E180D" w14:paraId="1C6409C8" w14:textId="77777777" w:rsidTr="00AF38A4">
        <w:tc>
          <w:tcPr>
            <w:tcW w:w="5341" w:type="dxa"/>
            <w:gridSpan w:val="5"/>
          </w:tcPr>
          <w:p w14:paraId="77843417"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t xml:space="preserve">Dictionary </w:t>
            </w:r>
          </w:p>
        </w:tc>
        <w:tc>
          <w:tcPr>
            <w:tcW w:w="5341" w:type="dxa"/>
            <w:gridSpan w:val="5"/>
          </w:tcPr>
          <w:p w14:paraId="25CF4A59"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The process of sending and receiving messages through the air; broadcasting programmes for people to listen to.</w:t>
            </w:r>
          </w:p>
        </w:tc>
      </w:tr>
      <w:tr w:rsidR="00A72B72" w:rsidRPr="009E180D" w14:paraId="2B34DFC0" w14:textId="77777777" w:rsidTr="00AF38A4">
        <w:tc>
          <w:tcPr>
            <w:tcW w:w="5341" w:type="dxa"/>
            <w:gridSpan w:val="5"/>
          </w:tcPr>
          <w:p w14:paraId="44D80224" w14:textId="77777777" w:rsidR="00A72B72" w:rsidRPr="009E180D" w:rsidRDefault="00A72B72" w:rsidP="00C823AB">
            <w:pPr>
              <w:pStyle w:val="afb"/>
              <w:numPr>
                <w:ilvl w:val="0"/>
                <w:numId w:val="125"/>
              </w:numPr>
              <w:rPr>
                <w:rFonts w:ascii="Times New Roman" w:hAnsi="Times New Roman"/>
                <w:lang w:val="en-US"/>
              </w:rPr>
            </w:pPr>
            <w:r w:rsidRPr="009E180D">
              <w:rPr>
                <w:rFonts w:ascii="Times New Roman" w:hAnsi="Times New Roman"/>
                <w:lang w:val="en-US"/>
              </w:rPr>
              <w:t xml:space="preserve">The Bible </w:t>
            </w:r>
          </w:p>
        </w:tc>
        <w:tc>
          <w:tcPr>
            <w:tcW w:w="5341" w:type="dxa"/>
            <w:gridSpan w:val="5"/>
          </w:tcPr>
          <w:p w14:paraId="2DD6F9AB" w14:textId="77777777" w:rsidR="00A72B72" w:rsidRPr="009E180D" w:rsidRDefault="00A72B72" w:rsidP="00C823AB">
            <w:pPr>
              <w:pStyle w:val="afb"/>
              <w:numPr>
                <w:ilvl w:val="0"/>
                <w:numId w:val="126"/>
              </w:numPr>
              <w:rPr>
                <w:rFonts w:ascii="Times New Roman" w:hAnsi="Times New Roman"/>
                <w:lang w:val="en-US"/>
              </w:rPr>
            </w:pPr>
            <w:r w:rsidRPr="009E180D">
              <w:rPr>
                <w:rFonts w:ascii="Times New Roman" w:hAnsi="Times New Roman"/>
                <w:lang w:val="en-US"/>
              </w:rPr>
              <w:t>A newspaper  with rather small pages, many pictures and little serious news</w:t>
            </w:r>
          </w:p>
        </w:tc>
      </w:tr>
      <w:tr w:rsidR="00A72B72" w:rsidRPr="009E180D" w14:paraId="2F57B06D" w14:textId="77777777" w:rsidTr="00AF38A4">
        <w:tc>
          <w:tcPr>
            <w:tcW w:w="1068" w:type="dxa"/>
          </w:tcPr>
          <w:p w14:paraId="26789F4B"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1</w:t>
            </w:r>
          </w:p>
        </w:tc>
        <w:tc>
          <w:tcPr>
            <w:tcW w:w="1068" w:type="dxa"/>
          </w:tcPr>
          <w:p w14:paraId="7C83D237"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2</w:t>
            </w:r>
          </w:p>
        </w:tc>
        <w:tc>
          <w:tcPr>
            <w:tcW w:w="1068" w:type="dxa"/>
          </w:tcPr>
          <w:p w14:paraId="68247D3E"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3</w:t>
            </w:r>
          </w:p>
        </w:tc>
        <w:tc>
          <w:tcPr>
            <w:tcW w:w="1068" w:type="dxa"/>
          </w:tcPr>
          <w:p w14:paraId="5AE597B4"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4</w:t>
            </w:r>
          </w:p>
        </w:tc>
        <w:tc>
          <w:tcPr>
            <w:tcW w:w="1068" w:type="dxa"/>
          </w:tcPr>
          <w:p w14:paraId="34F9A89C"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5</w:t>
            </w:r>
          </w:p>
        </w:tc>
        <w:tc>
          <w:tcPr>
            <w:tcW w:w="1068" w:type="dxa"/>
          </w:tcPr>
          <w:p w14:paraId="68C648CD"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6</w:t>
            </w:r>
          </w:p>
        </w:tc>
        <w:tc>
          <w:tcPr>
            <w:tcW w:w="1068" w:type="dxa"/>
          </w:tcPr>
          <w:p w14:paraId="19E3E267"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7</w:t>
            </w:r>
          </w:p>
        </w:tc>
        <w:tc>
          <w:tcPr>
            <w:tcW w:w="1068" w:type="dxa"/>
          </w:tcPr>
          <w:p w14:paraId="56713B8B"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8</w:t>
            </w:r>
          </w:p>
        </w:tc>
        <w:tc>
          <w:tcPr>
            <w:tcW w:w="1069" w:type="dxa"/>
          </w:tcPr>
          <w:p w14:paraId="51063131"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9</w:t>
            </w:r>
          </w:p>
        </w:tc>
        <w:tc>
          <w:tcPr>
            <w:tcW w:w="1069" w:type="dxa"/>
          </w:tcPr>
          <w:p w14:paraId="7599FBA4" w14:textId="77777777" w:rsidR="00A72B72" w:rsidRPr="009E180D" w:rsidRDefault="00A72B72" w:rsidP="00AF38A4">
            <w:pPr>
              <w:rPr>
                <w:rFonts w:ascii="Times New Roman" w:hAnsi="Times New Roman" w:cs="Times New Roman"/>
                <w:sz w:val="24"/>
                <w:szCs w:val="24"/>
              </w:rPr>
            </w:pPr>
            <w:r w:rsidRPr="009E180D">
              <w:rPr>
                <w:rFonts w:ascii="Times New Roman" w:hAnsi="Times New Roman" w:cs="Times New Roman"/>
                <w:sz w:val="24"/>
                <w:szCs w:val="24"/>
              </w:rPr>
              <w:t>10</w:t>
            </w:r>
          </w:p>
        </w:tc>
      </w:tr>
      <w:tr w:rsidR="00A72B72" w:rsidRPr="009E180D" w14:paraId="32043E7D" w14:textId="77777777" w:rsidTr="00AF38A4">
        <w:tc>
          <w:tcPr>
            <w:tcW w:w="1068" w:type="dxa"/>
          </w:tcPr>
          <w:p w14:paraId="52180429" w14:textId="77777777" w:rsidR="00A72B72" w:rsidRPr="009E180D" w:rsidRDefault="00A72B72" w:rsidP="00AF38A4">
            <w:pPr>
              <w:rPr>
                <w:rFonts w:ascii="Times New Roman" w:hAnsi="Times New Roman" w:cs="Times New Roman"/>
                <w:sz w:val="24"/>
                <w:szCs w:val="24"/>
              </w:rPr>
            </w:pPr>
          </w:p>
        </w:tc>
        <w:tc>
          <w:tcPr>
            <w:tcW w:w="1068" w:type="dxa"/>
          </w:tcPr>
          <w:p w14:paraId="7E648C6E" w14:textId="77777777" w:rsidR="00A72B72" w:rsidRPr="009E180D" w:rsidRDefault="00A72B72" w:rsidP="00AF38A4">
            <w:pPr>
              <w:rPr>
                <w:rFonts w:ascii="Times New Roman" w:hAnsi="Times New Roman" w:cs="Times New Roman"/>
                <w:sz w:val="24"/>
                <w:szCs w:val="24"/>
              </w:rPr>
            </w:pPr>
          </w:p>
        </w:tc>
        <w:tc>
          <w:tcPr>
            <w:tcW w:w="1068" w:type="dxa"/>
          </w:tcPr>
          <w:p w14:paraId="726C5B9B" w14:textId="77777777" w:rsidR="00A72B72" w:rsidRPr="009E180D" w:rsidRDefault="00A72B72" w:rsidP="00AF38A4">
            <w:pPr>
              <w:rPr>
                <w:rFonts w:ascii="Times New Roman" w:hAnsi="Times New Roman" w:cs="Times New Roman"/>
                <w:sz w:val="24"/>
                <w:szCs w:val="24"/>
              </w:rPr>
            </w:pPr>
          </w:p>
        </w:tc>
        <w:tc>
          <w:tcPr>
            <w:tcW w:w="1068" w:type="dxa"/>
          </w:tcPr>
          <w:p w14:paraId="42034F0E" w14:textId="77777777" w:rsidR="00A72B72" w:rsidRPr="009E180D" w:rsidRDefault="00A72B72" w:rsidP="00AF38A4">
            <w:pPr>
              <w:rPr>
                <w:rFonts w:ascii="Times New Roman" w:hAnsi="Times New Roman" w:cs="Times New Roman"/>
                <w:sz w:val="24"/>
                <w:szCs w:val="24"/>
              </w:rPr>
            </w:pPr>
          </w:p>
        </w:tc>
        <w:tc>
          <w:tcPr>
            <w:tcW w:w="1068" w:type="dxa"/>
          </w:tcPr>
          <w:p w14:paraId="13FCAEC5" w14:textId="77777777" w:rsidR="00A72B72" w:rsidRPr="009E180D" w:rsidRDefault="00A72B72" w:rsidP="00AF38A4">
            <w:pPr>
              <w:rPr>
                <w:rFonts w:ascii="Times New Roman" w:hAnsi="Times New Roman" w:cs="Times New Roman"/>
                <w:sz w:val="24"/>
                <w:szCs w:val="24"/>
              </w:rPr>
            </w:pPr>
          </w:p>
        </w:tc>
        <w:tc>
          <w:tcPr>
            <w:tcW w:w="1068" w:type="dxa"/>
          </w:tcPr>
          <w:p w14:paraId="5FC97782" w14:textId="77777777" w:rsidR="00A72B72" w:rsidRPr="009E180D" w:rsidRDefault="00A72B72" w:rsidP="00AF38A4">
            <w:pPr>
              <w:rPr>
                <w:rFonts w:ascii="Times New Roman" w:hAnsi="Times New Roman" w:cs="Times New Roman"/>
                <w:sz w:val="24"/>
                <w:szCs w:val="24"/>
              </w:rPr>
            </w:pPr>
          </w:p>
        </w:tc>
        <w:tc>
          <w:tcPr>
            <w:tcW w:w="1068" w:type="dxa"/>
          </w:tcPr>
          <w:p w14:paraId="4EFA9C0E" w14:textId="77777777" w:rsidR="00A72B72" w:rsidRPr="009E180D" w:rsidRDefault="00A72B72" w:rsidP="00AF38A4">
            <w:pPr>
              <w:rPr>
                <w:rFonts w:ascii="Times New Roman" w:hAnsi="Times New Roman" w:cs="Times New Roman"/>
                <w:sz w:val="24"/>
                <w:szCs w:val="24"/>
              </w:rPr>
            </w:pPr>
          </w:p>
        </w:tc>
        <w:tc>
          <w:tcPr>
            <w:tcW w:w="1068" w:type="dxa"/>
          </w:tcPr>
          <w:p w14:paraId="7F419927" w14:textId="77777777" w:rsidR="00A72B72" w:rsidRPr="009E180D" w:rsidRDefault="00A72B72" w:rsidP="00AF38A4">
            <w:pPr>
              <w:rPr>
                <w:rFonts w:ascii="Times New Roman" w:hAnsi="Times New Roman" w:cs="Times New Roman"/>
                <w:sz w:val="24"/>
                <w:szCs w:val="24"/>
              </w:rPr>
            </w:pPr>
          </w:p>
        </w:tc>
        <w:tc>
          <w:tcPr>
            <w:tcW w:w="1069" w:type="dxa"/>
          </w:tcPr>
          <w:p w14:paraId="129D65BB" w14:textId="77777777" w:rsidR="00A72B72" w:rsidRPr="009E180D" w:rsidRDefault="00A72B72" w:rsidP="00AF38A4">
            <w:pPr>
              <w:rPr>
                <w:rFonts w:ascii="Times New Roman" w:hAnsi="Times New Roman" w:cs="Times New Roman"/>
                <w:sz w:val="24"/>
                <w:szCs w:val="24"/>
              </w:rPr>
            </w:pPr>
          </w:p>
        </w:tc>
        <w:tc>
          <w:tcPr>
            <w:tcW w:w="1069" w:type="dxa"/>
          </w:tcPr>
          <w:p w14:paraId="3B547473" w14:textId="77777777" w:rsidR="00A72B72" w:rsidRPr="009E180D" w:rsidRDefault="00A72B72" w:rsidP="00AF38A4">
            <w:pPr>
              <w:rPr>
                <w:rFonts w:ascii="Times New Roman" w:hAnsi="Times New Roman" w:cs="Times New Roman"/>
                <w:sz w:val="24"/>
                <w:szCs w:val="24"/>
              </w:rPr>
            </w:pPr>
          </w:p>
        </w:tc>
      </w:tr>
    </w:tbl>
    <w:p w14:paraId="67DE0BA9" w14:textId="77777777" w:rsidR="00A72B72" w:rsidRPr="009E180D" w:rsidRDefault="00A72B72" w:rsidP="00A72B72">
      <w:pPr>
        <w:rPr>
          <w:rFonts w:ascii="Times New Roman" w:hAnsi="Times New Roman" w:cs="Times New Roman"/>
          <w:sz w:val="24"/>
          <w:szCs w:val="24"/>
        </w:rPr>
      </w:pPr>
    </w:p>
    <w:p w14:paraId="4C7252D2" w14:textId="77777777" w:rsidR="00A72B72" w:rsidRPr="009E180D" w:rsidRDefault="00A72B72" w:rsidP="00A72B72">
      <w:pPr>
        <w:rPr>
          <w:rFonts w:ascii="Times New Roman" w:hAnsi="Times New Roman" w:cs="Times New Roman"/>
          <w:sz w:val="24"/>
          <w:szCs w:val="24"/>
        </w:rPr>
      </w:pPr>
      <w:r w:rsidRPr="009E180D">
        <w:rPr>
          <w:rFonts w:ascii="Times New Roman" w:hAnsi="Times New Roman" w:cs="Times New Roman"/>
          <w:sz w:val="24"/>
          <w:szCs w:val="24"/>
        </w:rPr>
        <w:t>Task 3.</w:t>
      </w:r>
      <w:r w:rsidRPr="009E180D">
        <w:rPr>
          <w:rFonts w:ascii="Times New Roman" w:hAnsi="Times New Roman" w:cs="Times New Roman"/>
          <w:b/>
          <w:sz w:val="24"/>
          <w:szCs w:val="24"/>
        </w:rPr>
        <w:t xml:space="preserve"> Give the translation of the words.</w:t>
      </w:r>
      <w:r w:rsidRPr="009E180D">
        <w:rPr>
          <w:rFonts w:ascii="Times New Roman" w:hAnsi="Times New Roman" w:cs="Times New Roman"/>
          <w:sz w:val="24"/>
          <w:szCs w:val="24"/>
        </w:rPr>
        <w:t xml:space="preserve"> </w:t>
      </w:r>
    </w:p>
    <w:tbl>
      <w:tblPr>
        <w:tblStyle w:val="ad"/>
        <w:tblW w:w="0" w:type="auto"/>
        <w:tblLook w:val="04A0" w:firstRow="1" w:lastRow="0" w:firstColumn="1" w:lastColumn="0" w:noHBand="0" w:noVBand="1"/>
      </w:tblPr>
      <w:tblGrid>
        <w:gridCol w:w="5341"/>
        <w:gridCol w:w="5341"/>
      </w:tblGrid>
      <w:tr w:rsidR="00A72B72" w:rsidRPr="009E180D" w14:paraId="6EF05132" w14:textId="77777777" w:rsidTr="00AF38A4">
        <w:tc>
          <w:tcPr>
            <w:tcW w:w="5341" w:type="dxa"/>
          </w:tcPr>
          <w:p w14:paraId="58E028DD"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Article </w:t>
            </w:r>
          </w:p>
        </w:tc>
        <w:tc>
          <w:tcPr>
            <w:tcW w:w="5341" w:type="dxa"/>
          </w:tcPr>
          <w:p w14:paraId="2A8C99AD" w14:textId="77777777" w:rsidR="00A72B72" w:rsidRPr="009E180D" w:rsidRDefault="00A72B72" w:rsidP="00AF38A4">
            <w:pPr>
              <w:rPr>
                <w:rFonts w:ascii="Times New Roman" w:hAnsi="Times New Roman" w:cs="Times New Roman"/>
                <w:sz w:val="24"/>
                <w:szCs w:val="24"/>
              </w:rPr>
            </w:pPr>
          </w:p>
        </w:tc>
      </w:tr>
      <w:tr w:rsidR="00A72B72" w:rsidRPr="009E180D" w14:paraId="4CDA6964" w14:textId="77777777" w:rsidTr="00AF38A4">
        <w:tc>
          <w:tcPr>
            <w:tcW w:w="5341" w:type="dxa"/>
          </w:tcPr>
          <w:p w14:paraId="1467D2B8"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Celebration </w:t>
            </w:r>
          </w:p>
        </w:tc>
        <w:tc>
          <w:tcPr>
            <w:tcW w:w="5341" w:type="dxa"/>
          </w:tcPr>
          <w:p w14:paraId="6E0B9184" w14:textId="77777777" w:rsidR="00A72B72" w:rsidRPr="009E180D" w:rsidRDefault="00A72B72" w:rsidP="00AF38A4">
            <w:pPr>
              <w:rPr>
                <w:rFonts w:ascii="Times New Roman" w:hAnsi="Times New Roman" w:cs="Times New Roman"/>
                <w:sz w:val="24"/>
                <w:szCs w:val="24"/>
              </w:rPr>
            </w:pPr>
          </w:p>
        </w:tc>
      </w:tr>
      <w:tr w:rsidR="00A72B72" w:rsidRPr="009E180D" w14:paraId="48B0697A" w14:textId="77777777" w:rsidTr="00AF38A4">
        <w:tc>
          <w:tcPr>
            <w:tcW w:w="5341" w:type="dxa"/>
          </w:tcPr>
          <w:p w14:paraId="720A05A8"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Headline </w:t>
            </w:r>
          </w:p>
        </w:tc>
        <w:tc>
          <w:tcPr>
            <w:tcW w:w="5341" w:type="dxa"/>
          </w:tcPr>
          <w:p w14:paraId="0587E031" w14:textId="77777777" w:rsidR="00A72B72" w:rsidRPr="009E180D" w:rsidRDefault="00A72B72" w:rsidP="00AF38A4">
            <w:pPr>
              <w:rPr>
                <w:rFonts w:ascii="Times New Roman" w:hAnsi="Times New Roman" w:cs="Times New Roman"/>
                <w:sz w:val="24"/>
                <w:szCs w:val="24"/>
              </w:rPr>
            </w:pPr>
          </w:p>
        </w:tc>
      </w:tr>
      <w:tr w:rsidR="00A72B72" w:rsidRPr="009E180D" w14:paraId="05CC4720" w14:textId="77777777" w:rsidTr="00AF38A4">
        <w:tc>
          <w:tcPr>
            <w:tcW w:w="5341" w:type="dxa"/>
          </w:tcPr>
          <w:p w14:paraId="32CB5792"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Quiz </w:t>
            </w:r>
          </w:p>
        </w:tc>
        <w:tc>
          <w:tcPr>
            <w:tcW w:w="5341" w:type="dxa"/>
          </w:tcPr>
          <w:p w14:paraId="3DEB453F" w14:textId="77777777" w:rsidR="00A72B72" w:rsidRPr="009E180D" w:rsidRDefault="00A72B72" w:rsidP="00AF38A4">
            <w:pPr>
              <w:rPr>
                <w:rFonts w:ascii="Times New Roman" w:hAnsi="Times New Roman" w:cs="Times New Roman"/>
                <w:sz w:val="24"/>
                <w:szCs w:val="24"/>
              </w:rPr>
            </w:pPr>
          </w:p>
        </w:tc>
      </w:tr>
      <w:tr w:rsidR="00A72B72" w:rsidRPr="009E180D" w14:paraId="62282E78" w14:textId="77777777" w:rsidTr="00AF38A4">
        <w:tc>
          <w:tcPr>
            <w:tcW w:w="5341" w:type="dxa"/>
          </w:tcPr>
          <w:p w14:paraId="08D143CF"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Wisdom </w:t>
            </w:r>
          </w:p>
        </w:tc>
        <w:tc>
          <w:tcPr>
            <w:tcW w:w="5341" w:type="dxa"/>
          </w:tcPr>
          <w:p w14:paraId="5F2323FB" w14:textId="77777777" w:rsidR="00A72B72" w:rsidRPr="009E180D" w:rsidRDefault="00A72B72" w:rsidP="00AF38A4">
            <w:pPr>
              <w:rPr>
                <w:rFonts w:ascii="Times New Roman" w:hAnsi="Times New Roman" w:cs="Times New Roman"/>
                <w:sz w:val="24"/>
                <w:szCs w:val="24"/>
              </w:rPr>
            </w:pPr>
          </w:p>
        </w:tc>
      </w:tr>
      <w:tr w:rsidR="00A72B72" w:rsidRPr="009E180D" w14:paraId="6FA6B2EE" w14:textId="77777777" w:rsidTr="00AF38A4">
        <w:tc>
          <w:tcPr>
            <w:tcW w:w="5341" w:type="dxa"/>
          </w:tcPr>
          <w:p w14:paraId="3A8BAD14"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To manage </w:t>
            </w:r>
          </w:p>
        </w:tc>
        <w:tc>
          <w:tcPr>
            <w:tcW w:w="5341" w:type="dxa"/>
          </w:tcPr>
          <w:p w14:paraId="1B7B98EE" w14:textId="77777777" w:rsidR="00A72B72" w:rsidRPr="009E180D" w:rsidRDefault="00A72B72" w:rsidP="00AF38A4">
            <w:pPr>
              <w:rPr>
                <w:rFonts w:ascii="Times New Roman" w:hAnsi="Times New Roman" w:cs="Times New Roman"/>
                <w:sz w:val="24"/>
                <w:szCs w:val="24"/>
              </w:rPr>
            </w:pPr>
          </w:p>
        </w:tc>
      </w:tr>
      <w:tr w:rsidR="00A72B72" w:rsidRPr="009E180D" w14:paraId="7AC1C7A0" w14:textId="77777777" w:rsidTr="00AF38A4">
        <w:tc>
          <w:tcPr>
            <w:tcW w:w="5341" w:type="dxa"/>
          </w:tcPr>
          <w:p w14:paraId="692B57CF"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Whatever </w:t>
            </w:r>
          </w:p>
        </w:tc>
        <w:tc>
          <w:tcPr>
            <w:tcW w:w="5341" w:type="dxa"/>
          </w:tcPr>
          <w:p w14:paraId="3ED48A13" w14:textId="77777777" w:rsidR="00A72B72" w:rsidRPr="009E180D" w:rsidRDefault="00A72B72" w:rsidP="00AF38A4">
            <w:pPr>
              <w:rPr>
                <w:rFonts w:ascii="Times New Roman" w:hAnsi="Times New Roman" w:cs="Times New Roman"/>
                <w:sz w:val="24"/>
                <w:szCs w:val="24"/>
              </w:rPr>
            </w:pPr>
          </w:p>
        </w:tc>
      </w:tr>
      <w:tr w:rsidR="00A72B72" w:rsidRPr="009E180D" w14:paraId="299CDFC6" w14:textId="77777777" w:rsidTr="00AF38A4">
        <w:tc>
          <w:tcPr>
            <w:tcW w:w="5341" w:type="dxa"/>
          </w:tcPr>
          <w:p w14:paraId="77144553"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To come to the conclusion </w:t>
            </w:r>
          </w:p>
        </w:tc>
        <w:tc>
          <w:tcPr>
            <w:tcW w:w="5341" w:type="dxa"/>
          </w:tcPr>
          <w:p w14:paraId="5FB47943" w14:textId="77777777" w:rsidR="00A72B72" w:rsidRPr="009E180D" w:rsidRDefault="00A72B72" w:rsidP="00AF38A4">
            <w:pPr>
              <w:rPr>
                <w:rFonts w:ascii="Times New Roman" w:hAnsi="Times New Roman" w:cs="Times New Roman"/>
                <w:sz w:val="24"/>
                <w:szCs w:val="24"/>
              </w:rPr>
            </w:pPr>
          </w:p>
        </w:tc>
      </w:tr>
      <w:tr w:rsidR="00A72B72" w:rsidRPr="009E180D" w14:paraId="7B0EFB57" w14:textId="77777777" w:rsidTr="00AF38A4">
        <w:tc>
          <w:tcPr>
            <w:tcW w:w="5341" w:type="dxa"/>
          </w:tcPr>
          <w:p w14:paraId="02418002"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To remind </w:t>
            </w:r>
          </w:p>
        </w:tc>
        <w:tc>
          <w:tcPr>
            <w:tcW w:w="5341" w:type="dxa"/>
          </w:tcPr>
          <w:p w14:paraId="25D86E5F" w14:textId="77777777" w:rsidR="00A72B72" w:rsidRPr="009E180D" w:rsidRDefault="00A72B72" w:rsidP="00AF38A4">
            <w:pPr>
              <w:rPr>
                <w:rFonts w:ascii="Times New Roman" w:hAnsi="Times New Roman" w:cs="Times New Roman"/>
                <w:sz w:val="24"/>
                <w:szCs w:val="24"/>
              </w:rPr>
            </w:pPr>
          </w:p>
        </w:tc>
      </w:tr>
      <w:tr w:rsidR="00A72B72" w:rsidRPr="009E180D" w14:paraId="37186781" w14:textId="77777777" w:rsidTr="00AF38A4">
        <w:tc>
          <w:tcPr>
            <w:tcW w:w="5341" w:type="dxa"/>
          </w:tcPr>
          <w:p w14:paraId="08CD3EBB" w14:textId="77777777" w:rsidR="00A72B72" w:rsidRPr="009E180D" w:rsidRDefault="00A72B72" w:rsidP="00C823AB">
            <w:pPr>
              <w:pStyle w:val="afb"/>
              <w:numPr>
                <w:ilvl w:val="0"/>
                <w:numId w:val="127"/>
              </w:numPr>
              <w:rPr>
                <w:rFonts w:ascii="Times New Roman" w:hAnsi="Times New Roman"/>
                <w:lang w:val="en-US"/>
              </w:rPr>
            </w:pPr>
            <w:r w:rsidRPr="009E180D">
              <w:rPr>
                <w:rFonts w:ascii="Times New Roman" w:hAnsi="Times New Roman"/>
                <w:lang w:val="en-US"/>
              </w:rPr>
              <w:t xml:space="preserve">Nameless author </w:t>
            </w:r>
          </w:p>
        </w:tc>
        <w:tc>
          <w:tcPr>
            <w:tcW w:w="5341" w:type="dxa"/>
          </w:tcPr>
          <w:p w14:paraId="44EC44CE" w14:textId="77777777" w:rsidR="00A72B72" w:rsidRPr="009E180D" w:rsidRDefault="00A72B72" w:rsidP="00AF38A4">
            <w:pPr>
              <w:rPr>
                <w:rFonts w:ascii="Times New Roman" w:hAnsi="Times New Roman" w:cs="Times New Roman"/>
                <w:sz w:val="24"/>
                <w:szCs w:val="24"/>
              </w:rPr>
            </w:pPr>
          </w:p>
        </w:tc>
      </w:tr>
    </w:tbl>
    <w:p w14:paraId="7F84F60C" w14:textId="7B228370" w:rsidR="006B0A15" w:rsidRPr="009E180D" w:rsidRDefault="006B0A15">
      <w:pPr>
        <w:spacing w:after="0" w:line="240" w:lineRule="auto"/>
        <w:rPr>
          <w:rFonts w:ascii="Times New Roman" w:eastAsia="Times New Roman" w:hAnsi="Times New Roman" w:cs="Times New Roman"/>
          <w:bCs/>
          <w:sz w:val="24"/>
          <w:szCs w:val="24"/>
          <w:lang w:val="ru-RU" w:eastAsia="ru-RU"/>
        </w:rPr>
      </w:pPr>
      <w:r w:rsidRPr="009E180D">
        <w:rPr>
          <w:rFonts w:ascii="Times New Roman" w:eastAsia="Times New Roman" w:hAnsi="Times New Roman" w:cs="Times New Roman"/>
          <w:bCs/>
          <w:sz w:val="24"/>
          <w:szCs w:val="24"/>
          <w:lang w:val="ru-RU" w:eastAsia="ru-RU"/>
        </w:rPr>
        <w:lastRenderedPageBreak/>
        <w:br w:type="page"/>
      </w:r>
    </w:p>
    <w:p w14:paraId="2ACDB04B" w14:textId="1C72E9ED"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b/>
          <w:sz w:val="24"/>
          <w:szCs w:val="24"/>
          <w:lang w:val="ru-RU" w:eastAsia="ru-RU"/>
        </w:rPr>
        <w:lastRenderedPageBreak/>
        <w:t>Итоговая контрольная работа</w:t>
      </w:r>
    </w:p>
    <w:p w14:paraId="2FF10A15" w14:textId="77777777" w:rsidR="00DB1E8E" w:rsidRPr="009E180D" w:rsidRDefault="00DB1E8E" w:rsidP="00DB1E8E">
      <w:pPr>
        <w:spacing w:after="0" w:line="240" w:lineRule="auto"/>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 xml:space="preserve">Раздел </w:t>
      </w:r>
      <w:r w:rsidRPr="009E180D">
        <w:rPr>
          <w:rFonts w:ascii="Times New Roman" w:eastAsia="Times New Roman" w:hAnsi="Times New Roman" w:cs="Times New Roman"/>
          <w:b/>
          <w:sz w:val="24"/>
          <w:szCs w:val="24"/>
          <w:lang w:eastAsia="ru-RU"/>
        </w:rPr>
        <w:t>I</w:t>
      </w:r>
      <w:r w:rsidRPr="009E180D">
        <w:rPr>
          <w:rFonts w:ascii="Times New Roman" w:eastAsia="Times New Roman" w:hAnsi="Times New Roman" w:cs="Times New Roman"/>
          <w:b/>
          <w:sz w:val="24"/>
          <w:szCs w:val="24"/>
          <w:lang w:val="ru-RU" w:eastAsia="ru-RU"/>
        </w:rPr>
        <w:t xml:space="preserve">. </w:t>
      </w:r>
      <w:r w:rsidRPr="009E180D">
        <w:rPr>
          <w:rFonts w:ascii="Times New Roman" w:eastAsia="Times New Roman" w:hAnsi="Times New Roman" w:cs="Times New Roman"/>
          <w:b/>
          <w:sz w:val="24"/>
          <w:szCs w:val="24"/>
          <w:lang w:eastAsia="ru-RU"/>
        </w:rPr>
        <w:t>Listening</w:t>
      </w:r>
      <w:r w:rsidRPr="009E180D">
        <w:rPr>
          <w:rFonts w:ascii="Times New Roman" w:eastAsia="Times New Roman" w:hAnsi="Times New Roman" w:cs="Times New Roman"/>
          <w:b/>
          <w:sz w:val="24"/>
          <w:szCs w:val="24"/>
          <w:lang w:val="ru-RU" w:eastAsia="ru-RU"/>
        </w:rPr>
        <w:t>.</w:t>
      </w:r>
    </w:p>
    <w:p w14:paraId="4D1CA37E"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 xml:space="preserve">Вы два раза услышите четыре коротких диалога, обозначенных буквами А, </w:t>
      </w:r>
      <w:r w:rsidRPr="009E180D">
        <w:rPr>
          <w:rFonts w:ascii="Times New Roman" w:eastAsia="Times New Roman" w:hAnsi="Times New Roman" w:cs="Times New Roman"/>
          <w:sz w:val="24"/>
          <w:szCs w:val="24"/>
          <w:lang w:eastAsia="ru-RU"/>
        </w:rPr>
        <w:t>B</w:t>
      </w:r>
      <w:r w:rsidRPr="009E180D">
        <w:rPr>
          <w:rFonts w:ascii="Times New Roman" w:eastAsia="Times New Roman" w:hAnsi="Times New Roman" w:cs="Times New Roman"/>
          <w:sz w:val="24"/>
          <w:szCs w:val="24"/>
          <w:lang w:val="ru-RU" w:eastAsia="ru-RU"/>
        </w:rPr>
        <w:t xml:space="preserve">, </w:t>
      </w:r>
      <w:r w:rsidRPr="009E180D">
        <w:rPr>
          <w:rFonts w:ascii="Times New Roman" w:eastAsia="Times New Roman" w:hAnsi="Times New Roman" w:cs="Times New Roman"/>
          <w:sz w:val="24"/>
          <w:szCs w:val="24"/>
          <w:lang w:eastAsia="ru-RU"/>
        </w:rPr>
        <w:t>C</w:t>
      </w:r>
      <w:r w:rsidRPr="009E180D">
        <w:rPr>
          <w:rFonts w:ascii="Times New Roman" w:eastAsia="Times New Roman" w:hAnsi="Times New Roman" w:cs="Times New Roman"/>
          <w:sz w:val="24"/>
          <w:szCs w:val="24"/>
          <w:lang w:val="ru-RU" w:eastAsia="ru-RU"/>
        </w:rPr>
        <w:t xml:space="preserve">, </w:t>
      </w:r>
      <w:r w:rsidRPr="009E180D">
        <w:rPr>
          <w:rFonts w:ascii="Times New Roman" w:eastAsia="Times New Roman" w:hAnsi="Times New Roman" w:cs="Times New Roman"/>
          <w:sz w:val="24"/>
          <w:szCs w:val="24"/>
          <w:lang w:eastAsia="ru-RU"/>
        </w:rPr>
        <w:t>D</w:t>
      </w:r>
      <w:r w:rsidRPr="009E180D">
        <w:rPr>
          <w:rFonts w:ascii="Times New Roman" w:eastAsia="Times New Roman" w:hAnsi="Times New Roman" w:cs="Times New Roman"/>
          <w:sz w:val="24"/>
          <w:szCs w:val="24"/>
          <w:lang w:val="ru-RU" w:eastAsia="ru-RU"/>
        </w:rPr>
        <w:t xml:space="preserve">. </w:t>
      </w:r>
    </w:p>
    <w:p w14:paraId="5EB8E6C6"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 xml:space="preserve">Установите соответствие между диалогами и местами, где они происходят: к каждому </w:t>
      </w:r>
    </w:p>
    <w:p w14:paraId="767A1723"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 xml:space="preserve">диалогу подберите соответствующее место действия, обозначенное цифрами. Используйте </w:t>
      </w:r>
    </w:p>
    <w:p w14:paraId="44D6986B"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 xml:space="preserve">каждое место действия из списка 1–5 только один раз. В задании есть одно лишнее место </w:t>
      </w:r>
    </w:p>
    <w:p w14:paraId="77A220B4"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действия.</w:t>
      </w:r>
    </w:p>
    <w:p w14:paraId="21CD7F72"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In a street 2. At home 3.On a beach 4.At a stadium 5. At the Zoo</w:t>
      </w:r>
    </w:p>
    <w:p w14:paraId="639EFB2C"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B C D</w:t>
      </w:r>
    </w:p>
    <w:p w14:paraId="6516C11E" w14:textId="77777777" w:rsidR="00DB1E8E" w:rsidRPr="009E180D" w:rsidRDefault="00DB1E8E" w:rsidP="00DB1E8E">
      <w:pPr>
        <w:spacing w:after="0" w:line="240" w:lineRule="auto"/>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 xml:space="preserve">Раздел </w:t>
      </w:r>
      <w:r w:rsidRPr="009E180D">
        <w:rPr>
          <w:rFonts w:ascii="Times New Roman" w:eastAsia="Times New Roman" w:hAnsi="Times New Roman" w:cs="Times New Roman"/>
          <w:b/>
          <w:sz w:val="24"/>
          <w:szCs w:val="24"/>
          <w:lang w:eastAsia="ru-RU"/>
        </w:rPr>
        <w:t>II</w:t>
      </w:r>
      <w:r w:rsidRPr="009E180D">
        <w:rPr>
          <w:rFonts w:ascii="Times New Roman" w:eastAsia="Times New Roman" w:hAnsi="Times New Roman" w:cs="Times New Roman"/>
          <w:b/>
          <w:sz w:val="24"/>
          <w:szCs w:val="24"/>
          <w:lang w:val="ru-RU" w:eastAsia="ru-RU"/>
        </w:rPr>
        <w:t>. Чтение</w:t>
      </w:r>
    </w:p>
    <w:p w14:paraId="34FB7896"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Прочитайте текст о Диане, принцессе Уэльской. Установите соответствие между</w:t>
      </w:r>
    </w:p>
    <w:p w14:paraId="2E4DE06B"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 xml:space="preserve">заголовками </w:t>
      </w:r>
      <w:r w:rsidRPr="009E180D">
        <w:rPr>
          <w:rFonts w:ascii="Times New Roman" w:eastAsia="Times New Roman" w:hAnsi="Times New Roman" w:cs="Times New Roman"/>
          <w:sz w:val="24"/>
          <w:szCs w:val="24"/>
          <w:lang w:eastAsia="ru-RU"/>
        </w:rPr>
        <w:t>A</w:t>
      </w:r>
      <w:r w:rsidRPr="009E180D">
        <w:rPr>
          <w:rFonts w:ascii="Times New Roman" w:eastAsia="Times New Roman" w:hAnsi="Times New Roman" w:cs="Times New Roman"/>
          <w:sz w:val="24"/>
          <w:szCs w:val="24"/>
          <w:lang w:val="ru-RU" w:eastAsia="ru-RU"/>
        </w:rPr>
        <w:t>-</w:t>
      </w:r>
      <w:r w:rsidRPr="009E180D">
        <w:rPr>
          <w:rFonts w:ascii="Times New Roman" w:eastAsia="Times New Roman" w:hAnsi="Times New Roman" w:cs="Times New Roman"/>
          <w:sz w:val="24"/>
          <w:szCs w:val="24"/>
          <w:lang w:eastAsia="ru-RU"/>
        </w:rPr>
        <w:t>F</w:t>
      </w:r>
      <w:r w:rsidRPr="009E180D">
        <w:rPr>
          <w:rFonts w:ascii="Times New Roman" w:eastAsia="Times New Roman" w:hAnsi="Times New Roman" w:cs="Times New Roman"/>
          <w:sz w:val="24"/>
          <w:szCs w:val="24"/>
          <w:lang w:val="ru-RU" w:eastAsia="ru-RU"/>
        </w:rPr>
        <w:t xml:space="preserve"> и пронумерованными абзацами текста 1-5. Используйте каждую букву </w:t>
      </w:r>
    </w:p>
    <w:p w14:paraId="7CA73F1C"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только раз. В задании есть один лишний заголовок.</w:t>
      </w:r>
    </w:p>
    <w:p w14:paraId="372D17FF"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Everyone loved her</w:t>
      </w:r>
    </w:p>
    <w:p w14:paraId="57FE712B"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B. Diana’s early years</w:t>
      </w:r>
    </w:p>
    <w:p w14:paraId="57486F2A"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 The divorce</w:t>
      </w:r>
    </w:p>
    <w:p w14:paraId="10DD715B"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D. The tragic end</w:t>
      </w:r>
    </w:p>
    <w:p w14:paraId="1A527465"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E. The wedding</w:t>
      </w:r>
    </w:p>
    <w:p w14:paraId="68481357"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F. Royal family</w:t>
      </w:r>
    </w:p>
    <w:p w14:paraId="301AE9D7"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1. Diana Frances Spencer was born on 1st July, 1961, in Norfolk, England. Her father was Earl </w:t>
      </w:r>
    </w:p>
    <w:p w14:paraId="1389B2E7"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of Spencer. She had 2 older sisters and a younger brother. As a child, Diana studied at a </w:t>
      </w:r>
    </w:p>
    <w:p w14:paraId="24A0FA92"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boarding school at Kent. In childhood she liked games, swimming, running and dancing. </w:t>
      </w:r>
    </w:p>
    <w:p w14:paraId="4EB984C9"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She loved children very much and at age of 16 she worked in schools for very young </w:t>
      </w:r>
    </w:p>
    <w:p w14:paraId="3E27F361"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children.</w:t>
      </w:r>
    </w:p>
    <w:p w14:paraId="1DB09A58"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2. Diana married Prince Charles in July, 1981, at St Paul’s Cathedral in London. It was like a </w:t>
      </w:r>
    </w:p>
    <w:p w14:paraId="1B1DEE19"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fairy tale when the beautiful young girl married the Prince of Wales. People all around the </w:t>
      </w:r>
    </w:p>
    <w:p w14:paraId="6643FD89"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world watched her wedding on TV. Charles and Diana had 2 sons, William and Harry.</w:t>
      </w:r>
    </w:p>
    <w:p w14:paraId="59626369"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3. Diana was very popular. The British loved her for kindness and beauty. They called her ‘The </w:t>
      </w:r>
    </w:p>
    <w:p w14:paraId="2E8C898A"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People’s Princess’ because she cared so much about sick and poor people all over the world. </w:t>
      </w:r>
    </w:p>
    <w:p w14:paraId="6085372B"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She once said, ‘I see myself as a princess for the world, not the Princess of Wales.’</w:t>
      </w:r>
    </w:p>
    <w:p w14:paraId="71A243C3"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4. But Diana’s life wasn’t as happy as it appeared. Diana and Charles had problems with their </w:t>
      </w:r>
    </w:p>
    <w:p w14:paraId="790E7331"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marriage. They finally divorced in August, 1996. Despite her problems, she was a devoted </w:t>
      </w:r>
    </w:p>
    <w:p w14:paraId="3A66199C"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mother to her two sons, William and Harry, and she continued to work for charity.</w:t>
      </w:r>
    </w:p>
    <w:p w14:paraId="79F1446B"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5. Diana continued to travel around the world and help those in need. But her life was short-she </w:t>
      </w:r>
    </w:p>
    <w:p w14:paraId="37DAB967"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died in a car accident on 31st August, 1997, in Paris. She was only 36 years old. Unlike a </w:t>
      </w:r>
    </w:p>
    <w:p w14:paraId="5D077A0F"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fairy tale, the happiness soon ended, but Diana is still ‘The People’s Princess’. Hundreds of </w:t>
      </w:r>
    </w:p>
    <w:p w14:paraId="02E282E5"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people will always remember her because she did so much for them.</w:t>
      </w:r>
    </w:p>
    <w:p w14:paraId="46C43ED1" w14:textId="77777777" w:rsidR="00DB1E8E" w:rsidRPr="009E180D" w:rsidRDefault="00DB1E8E" w:rsidP="00DB1E8E">
      <w:pPr>
        <w:spacing w:after="0" w:line="240" w:lineRule="auto"/>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 xml:space="preserve">Раздел </w:t>
      </w:r>
      <w:r w:rsidRPr="009E180D">
        <w:rPr>
          <w:rFonts w:ascii="Times New Roman" w:eastAsia="Times New Roman" w:hAnsi="Times New Roman" w:cs="Times New Roman"/>
          <w:b/>
          <w:sz w:val="24"/>
          <w:szCs w:val="24"/>
          <w:lang w:eastAsia="ru-RU"/>
        </w:rPr>
        <w:t>III</w:t>
      </w:r>
      <w:r w:rsidRPr="009E180D">
        <w:rPr>
          <w:rFonts w:ascii="Times New Roman" w:eastAsia="Times New Roman" w:hAnsi="Times New Roman" w:cs="Times New Roman"/>
          <w:b/>
          <w:sz w:val="24"/>
          <w:szCs w:val="24"/>
          <w:lang w:val="ru-RU" w:eastAsia="ru-RU"/>
        </w:rPr>
        <w:t xml:space="preserve">. </w:t>
      </w:r>
    </w:p>
    <w:p w14:paraId="71AAB789"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eastAsia="ru-RU"/>
        </w:rPr>
        <w:lastRenderedPageBreak/>
        <w:t>Task</w:t>
      </w:r>
      <w:r w:rsidRPr="009E180D">
        <w:rPr>
          <w:rFonts w:ascii="Times New Roman" w:eastAsia="Times New Roman" w:hAnsi="Times New Roman" w:cs="Times New Roman"/>
          <w:sz w:val="24"/>
          <w:szCs w:val="24"/>
          <w:lang w:val="ru-RU" w:eastAsia="ru-RU"/>
        </w:rPr>
        <w:t xml:space="preserve"> </w:t>
      </w:r>
      <w:r w:rsidRPr="009E180D">
        <w:rPr>
          <w:rFonts w:ascii="Times New Roman" w:eastAsia="Times New Roman" w:hAnsi="Times New Roman" w:cs="Times New Roman"/>
          <w:sz w:val="24"/>
          <w:szCs w:val="24"/>
          <w:lang w:eastAsia="ru-RU"/>
        </w:rPr>
        <w:t>I</w:t>
      </w:r>
      <w:r w:rsidRPr="009E180D">
        <w:rPr>
          <w:rFonts w:ascii="Times New Roman" w:eastAsia="Times New Roman" w:hAnsi="Times New Roman" w:cs="Times New Roman"/>
          <w:sz w:val="24"/>
          <w:szCs w:val="24"/>
          <w:lang w:val="ru-RU" w:eastAsia="ru-RU"/>
        </w:rPr>
        <w:t xml:space="preserve">. Прочитайте приведённый ниже текст. Преобразуйте слова, </w:t>
      </w:r>
    </w:p>
    <w:p w14:paraId="3D4FEAEC"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 xml:space="preserve">напечатанные заглавными буквами так, чтобы они грамматически и лексически </w:t>
      </w:r>
    </w:p>
    <w:p w14:paraId="3DF425CB" w14:textId="77777777" w:rsidR="00DB1E8E" w:rsidRPr="009E180D" w:rsidRDefault="00DB1E8E" w:rsidP="00DB1E8E">
      <w:pPr>
        <w:spacing w:after="0" w:line="240" w:lineRule="auto"/>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 xml:space="preserve">соответствовали содержанию текста. Заполните пропуски полученными словами. </w:t>
      </w:r>
    </w:p>
    <w:p w14:paraId="5A5AB037"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I love music. Since my childhood. I’ve played many DIFFER______ musical instruments: the piano, </w:t>
      </w:r>
    </w:p>
    <w:p w14:paraId="64271528"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the guitar, and even the drums. My music TEACH______ sometimes says that I have a gift for </w:t>
      </w:r>
    </w:p>
    <w:p w14:paraId="4A637DF1"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music, and I hope she’s right. RECENT______, I’ve joined our school band and we are going to take </w:t>
      </w:r>
    </w:p>
    <w:p w14:paraId="65E35B4B"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part in a modern music concert. We are also invited to participate in the city music </w:t>
      </w:r>
    </w:p>
    <w:p w14:paraId="5E3236CB"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COMPETE__________________________ in June. It is a great chance for a young band but, </w:t>
      </w:r>
    </w:p>
    <w:p w14:paraId="476CEED3"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___FORTUNATELY, we will not be able to play there. June is our exam time and we'll have to </w:t>
      </w:r>
    </w:p>
    <w:p w14:paraId="3912EFC4"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focus on our studies.</w:t>
      </w:r>
    </w:p>
    <w:p w14:paraId="26850740"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Task II. Choose the right variant.</w:t>
      </w:r>
    </w:p>
    <w:p w14:paraId="5873DBF2"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You mustn't …. here.</w:t>
      </w:r>
    </w:p>
    <w:p w14:paraId="6FC9A781"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smoke b) to smoke c) smoking</w:t>
      </w:r>
    </w:p>
    <w:p w14:paraId="262C02D7"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I have …. to do in the evening.</w:t>
      </w:r>
    </w:p>
    <w:p w14:paraId="0175B911"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anything b) nothing c) everything</w:t>
      </w:r>
    </w:p>
    <w:p w14:paraId="1C49752E"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 If I …. free, I …. visit my granny.</w:t>
      </w:r>
    </w:p>
    <w:p w14:paraId="49211B6F"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am, will b) will be, will c) be, visit</w:t>
      </w:r>
    </w:p>
    <w:p w14:paraId="16265FBC"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Cars are …. than buses.</w:t>
      </w:r>
    </w:p>
    <w:p w14:paraId="59336864"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the most comfortable b) comfortable c) more comfortable</w:t>
      </w:r>
    </w:p>
    <w:p w14:paraId="2438ADE7"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5. While I …. home, it started to rain.</w:t>
      </w:r>
    </w:p>
    <w:p w14:paraId="2D744E23"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walked b) was walking c) walk</w:t>
      </w:r>
    </w:p>
    <w:p w14:paraId="61E658AC"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6. John plays drums. He is a …...</w:t>
      </w:r>
    </w:p>
    <w:p w14:paraId="5CE4B505"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drum player b) drummist c) drummer</w:t>
      </w:r>
    </w:p>
    <w:p w14:paraId="4D01684B"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7. Do you go to school … bus or … foot?</w:t>
      </w:r>
    </w:p>
    <w:p w14:paraId="4A0AD92A"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a) by, by b)by, on c) on,on</w:t>
      </w:r>
    </w:p>
    <w:p w14:paraId="1D3A0AE2"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p>
    <w:p w14:paraId="56C045C9"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Task III. Put the verbs into the right form.</w:t>
      </w:r>
    </w:p>
    <w:p w14:paraId="29420703"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1. What …..he (do) …............now?</w:t>
      </w:r>
    </w:p>
    <w:p w14:paraId="6513D382"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2. Yesterday at 6 p.m. my mother …....................(cook).</w:t>
      </w:r>
    </w:p>
    <w:p w14:paraId="44A5FEC3"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3. If he (get).................... a “2” for the test, my mother will be angry.</w:t>
      </w:r>
    </w:p>
    <w:p w14:paraId="2F2B6531"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4. Where ….......... your brother …............(work)?</w:t>
      </w:r>
    </w:p>
    <w:p w14:paraId="2ED5E749"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5. I ….............never …..............(be) to the UK.</w:t>
      </w:r>
    </w:p>
    <w:p w14:paraId="5F16B73B" w14:textId="77777777" w:rsidR="00DB1E8E" w:rsidRPr="009E180D" w:rsidRDefault="00DB1E8E" w:rsidP="00DB1E8E">
      <w:pPr>
        <w:spacing w:after="0" w:line="240" w:lineRule="auto"/>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Раздел IV. Writing</w:t>
      </w:r>
    </w:p>
    <w:p w14:paraId="058038DD"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Write 6-8 sentences about your school.</w:t>
      </w:r>
    </w:p>
    <w:p w14:paraId="23123560" w14:textId="149C66A4" w:rsidR="00A72B72" w:rsidRPr="009E180D" w:rsidRDefault="00A72B72">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br w:type="page"/>
      </w:r>
    </w:p>
    <w:p w14:paraId="4F1A5700" w14:textId="77777777" w:rsidR="00DB1E8E" w:rsidRPr="009E180D" w:rsidRDefault="00DB1E8E" w:rsidP="00DB1E8E">
      <w:pPr>
        <w:spacing w:after="0" w:line="240" w:lineRule="auto"/>
        <w:jc w:val="both"/>
        <w:rPr>
          <w:rFonts w:ascii="Times New Roman" w:eastAsia="Times New Roman" w:hAnsi="Times New Roman" w:cs="Times New Roman"/>
          <w:sz w:val="24"/>
          <w:szCs w:val="24"/>
          <w:lang w:eastAsia="ru-RU"/>
        </w:rPr>
      </w:pPr>
    </w:p>
    <w:p w14:paraId="0C967B78" w14:textId="2E8D5076" w:rsidR="00DB1E8E" w:rsidRPr="009E180D" w:rsidRDefault="00A72B72" w:rsidP="00DB1E8E">
      <w:pPr>
        <w:spacing w:after="0" w:line="240" w:lineRule="auto"/>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Контрольная работа «Выдающиеся люди»</w:t>
      </w:r>
    </w:p>
    <w:p w14:paraId="361E2883" w14:textId="77777777" w:rsidR="00A72B72" w:rsidRPr="00AF38A4" w:rsidRDefault="00A72B72" w:rsidP="00A72B72">
      <w:pPr>
        <w:spacing w:after="0" w:line="240" w:lineRule="auto"/>
        <w:jc w:val="both"/>
        <w:rPr>
          <w:rFonts w:ascii="Times New Roman" w:eastAsia="Times New Roman" w:hAnsi="Times New Roman" w:cs="Times New Roman"/>
          <w:b/>
          <w:bCs/>
          <w:sz w:val="24"/>
          <w:szCs w:val="24"/>
          <w:lang w:val="ru-RU" w:eastAsia="ru-RU"/>
        </w:rPr>
      </w:pPr>
      <w:r w:rsidRPr="00A72B72">
        <w:rPr>
          <w:rFonts w:ascii="Times New Roman" w:eastAsia="Times New Roman" w:hAnsi="Times New Roman" w:cs="Times New Roman"/>
          <w:b/>
          <w:bCs/>
          <w:sz w:val="24"/>
          <w:szCs w:val="24"/>
          <w:lang w:eastAsia="ru-RU"/>
        </w:rPr>
        <w:t>Ex</w:t>
      </w:r>
      <w:r w:rsidRPr="00AF38A4">
        <w:rPr>
          <w:rFonts w:ascii="Times New Roman" w:eastAsia="Times New Roman" w:hAnsi="Times New Roman" w:cs="Times New Roman"/>
          <w:b/>
          <w:bCs/>
          <w:sz w:val="24"/>
          <w:szCs w:val="24"/>
          <w:lang w:val="ru-RU" w:eastAsia="ru-RU"/>
        </w:rPr>
        <w:t xml:space="preserve">. 1 </w:t>
      </w:r>
      <w:r w:rsidRPr="00A72B72">
        <w:rPr>
          <w:rFonts w:ascii="Times New Roman" w:eastAsia="Times New Roman" w:hAnsi="Times New Roman" w:cs="Times New Roman"/>
          <w:b/>
          <w:bCs/>
          <w:sz w:val="24"/>
          <w:szCs w:val="24"/>
          <w:lang w:eastAsia="ru-RU"/>
        </w:rPr>
        <w:t>Could</w:t>
      </w:r>
      <w:r w:rsidRPr="00AF38A4">
        <w:rPr>
          <w:rFonts w:ascii="Times New Roman" w:eastAsia="Times New Roman" w:hAnsi="Times New Roman" w:cs="Times New Roman"/>
          <w:b/>
          <w:bCs/>
          <w:sz w:val="24"/>
          <w:szCs w:val="24"/>
          <w:lang w:val="ru-RU" w:eastAsia="ru-RU"/>
        </w:rPr>
        <w:t xml:space="preserve"> /</w:t>
      </w:r>
      <w:r w:rsidRPr="00A72B72">
        <w:rPr>
          <w:rFonts w:ascii="Times New Roman" w:eastAsia="Times New Roman" w:hAnsi="Times New Roman" w:cs="Times New Roman"/>
          <w:b/>
          <w:bCs/>
          <w:sz w:val="24"/>
          <w:szCs w:val="24"/>
          <w:lang w:eastAsia="ru-RU"/>
        </w:rPr>
        <w:t>couldn</w:t>
      </w:r>
      <w:r w:rsidRPr="00AF38A4">
        <w:rPr>
          <w:rFonts w:ascii="Times New Roman" w:eastAsia="Times New Roman" w:hAnsi="Times New Roman" w:cs="Times New Roman"/>
          <w:b/>
          <w:bCs/>
          <w:sz w:val="24"/>
          <w:szCs w:val="24"/>
          <w:lang w:val="ru-RU" w:eastAsia="ru-RU"/>
        </w:rPr>
        <w:t>’</w:t>
      </w:r>
      <w:r w:rsidRPr="00A72B72">
        <w:rPr>
          <w:rFonts w:ascii="Times New Roman" w:eastAsia="Times New Roman" w:hAnsi="Times New Roman" w:cs="Times New Roman"/>
          <w:b/>
          <w:bCs/>
          <w:sz w:val="24"/>
          <w:szCs w:val="24"/>
          <w:lang w:eastAsia="ru-RU"/>
        </w:rPr>
        <w:t>t</w:t>
      </w:r>
      <w:r w:rsidRPr="00AF38A4">
        <w:rPr>
          <w:rFonts w:ascii="Times New Roman" w:eastAsia="Times New Roman" w:hAnsi="Times New Roman" w:cs="Times New Roman"/>
          <w:b/>
          <w:bCs/>
          <w:sz w:val="24"/>
          <w:szCs w:val="24"/>
          <w:lang w:val="ru-RU" w:eastAsia="ru-RU"/>
        </w:rPr>
        <w:t xml:space="preserve">/ </w:t>
      </w:r>
      <w:r w:rsidRPr="00A72B72">
        <w:rPr>
          <w:rFonts w:ascii="Times New Roman" w:eastAsia="Times New Roman" w:hAnsi="Times New Roman" w:cs="Times New Roman"/>
          <w:b/>
          <w:bCs/>
          <w:sz w:val="24"/>
          <w:szCs w:val="24"/>
          <w:lang w:eastAsia="ru-RU"/>
        </w:rPr>
        <w:t>managed</w:t>
      </w:r>
      <w:r w:rsidRPr="00AF38A4">
        <w:rPr>
          <w:rFonts w:ascii="Times New Roman" w:eastAsia="Times New Roman" w:hAnsi="Times New Roman" w:cs="Times New Roman"/>
          <w:b/>
          <w:bCs/>
          <w:sz w:val="24"/>
          <w:szCs w:val="24"/>
          <w:lang w:val="ru-RU" w:eastAsia="ru-RU"/>
        </w:rPr>
        <w:t xml:space="preserve"> </w:t>
      </w:r>
      <w:r w:rsidRPr="00A72B72">
        <w:rPr>
          <w:rFonts w:ascii="Times New Roman" w:eastAsia="Times New Roman" w:hAnsi="Times New Roman" w:cs="Times New Roman"/>
          <w:b/>
          <w:bCs/>
          <w:sz w:val="24"/>
          <w:szCs w:val="24"/>
          <w:lang w:eastAsia="ru-RU"/>
        </w:rPr>
        <w:t>to</w:t>
      </w:r>
    </w:p>
    <w:p w14:paraId="3E04F8CA"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1. I ______ speak Italian really well when I lived in Venice.</w:t>
      </w:r>
    </w:p>
    <w:p w14:paraId="5FC936FF"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2. It was quite difficult but I ______ get it all done.</w:t>
      </w:r>
    </w:p>
    <w:p w14:paraId="454FB7C4"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3. It was very frustrating. I ______ make her understand what I wanted.</w:t>
      </w:r>
    </w:p>
    <w:p w14:paraId="1E49BFF5"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4. He ______ walk when he was only 8 months old.</w:t>
      </w:r>
    </w:p>
    <w:p w14:paraId="0E55E71C"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5. For once, I ______ get up early today. It was an effort!</w:t>
      </w:r>
    </w:p>
    <w:p w14:paraId="108FCD21" w14:textId="77777777" w:rsidR="00A72B72" w:rsidRPr="00A72B72" w:rsidRDefault="00A72B72" w:rsidP="00A72B72">
      <w:pPr>
        <w:spacing w:after="0" w:line="240" w:lineRule="auto"/>
        <w:jc w:val="both"/>
        <w:rPr>
          <w:rFonts w:ascii="Times New Roman" w:eastAsia="Times New Roman" w:hAnsi="Times New Roman" w:cs="Times New Roman"/>
          <w:b/>
          <w:bCs/>
          <w:sz w:val="24"/>
          <w:szCs w:val="24"/>
          <w:lang w:eastAsia="ru-RU"/>
        </w:rPr>
      </w:pPr>
      <w:r w:rsidRPr="00A72B72">
        <w:rPr>
          <w:rFonts w:ascii="Times New Roman" w:eastAsia="Times New Roman" w:hAnsi="Times New Roman" w:cs="Times New Roman"/>
          <w:b/>
          <w:bCs/>
          <w:sz w:val="24"/>
          <w:szCs w:val="24"/>
          <w:lang w:eastAsia="ru-RU"/>
        </w:rPr>
        <w:t>Ex. 2. Complete the sentences putting the words in brackets into the correct form.</w:t>
      </w:r>
    </w:p>
    <w:p w14:paraId="77BD280D"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Use the past continuous or past simple. EXAMPLE: Carol (make) was making dinner when the phone (ring) rang.</w:t>
      </w:r>
    </w:p>
    <w:p w14:paraId="2EB67C5A"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I (do) ______ my weekly shopping when I (see) ______Jane. We (stop) _____and (have) ______ a chat.</w:t>
      </w:r>
    </w:p>
    <w:p w14:paraId="29CD4577"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We (be) _______ stuck in a traffic jam. We (not know) ________what to do.</w:t>
      </w:r>
    </w:p>
    <w:p w14:paraId="42EEA59F"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Susan (have) _______ the feeling that everyone (look) ________at her.</w:t>
      </w:r>
    </w:p>
    <w:p w14:paraId="585491DD"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He (lie) ________ down on the sofa, (open) _______the book and (start) _____to read.</w:t>
      </w:r>
    </w:p>
    <w:p w14:paraId="3F6CA19A"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I ………. (see) Kate this morning. I …………(walk) along the street, and she…………. (wait) for the bus.</w:t>
      </w:r>
    </w:p>
    <w:p w14:paraId="45807460" w14:textId="77777777" w:rsidR="00A72B72" w:rsidRPr="00A72B72" w:rsidRDefault="00A72B72" w:rsidP="00A72B72">
      <w:pPr>
        <w:spacing w:after="0" w:line="240" w:lineRule="auto"/>
        <w:jc w:val="both"/>
        <w:rPr>
          <w:rFonts w:ascii="Times New Roman" w:eastAsia="Times New Roman" w:hAnsi="Times New Roman" w:cs="Times New Roman"/>
          <w:b/>
          <w:bCs/>
          <w:sz w:val="24"/>
          <w:szCs w:val="24"/>
          <w:lang w:eastAsia="ru-RU"/>
        </w:rPr>
      </w:pPr>
      <w:r w:rsidRPr="00A72B72">
        <w:rPr>
          <w:rFonts w:ascii="Times New Roman" w:eastAsia="Times New Roman" w:hAnsi="Times New Roman" w:cs="Times New Roman"/>
          <w:b/>
          <w:bCs/>
          <w:sz w:val="24"/>
          <w:szCs w:val="24"/>
          <w:lang w:eastAsia="ru-RU"/>
        </w:rPr>
        <w:t>Ex. 3. Complete the text. Use the past simple or the present perfect.</w:t>
      </w:r>
    </w:p>
    <w:p w14:paraId="6BFD6223" w14:textId="77777777" w:rsidR="00A72B72" w:rsidRPr="00A72B72" w:rsidRDefault="00A72B72" w:rsidP="00A72B72">
      <w:pPr>
        <w:spacing w:after="0" w:line="240" w:lineRule="auto"/>
        <w:jc w:val="both"/>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Film maker David Morris _______ (be) interested in cinema since he _________ (be) a small child. He _________ (make) his first film when he _________ (be) just twelve years old. He is now almost 40 and he ________ (make) 30 films. David loves travelling. His work ___________ (take) him all over the world. He _________ (be) to Africa, India, Australia, China, the USA and South America. Last year he ________ (visit) Russia for the first time. David is married to the singer, Leena Lennox. They ___________ (be) married for ten years. They live with their two children on the Greek island of Crete. They _______ (buy) a house on the island in 1987 and they _______ (live) there since then.</w:t>
      </w:r>
    </w:p>
    <w:p w14:paraId="0D2E580B" w14:textId="77777777" w:rsidR="00A72B72" w:rsidRPr="009E180D" w:rsidRDefault="00A72B72" w:rsidP="00DB1E8E">
      <w:pPr>
        <w:spacing w:after="0" w:line="240" w:lineRule="auto"/>
        <w:jc w:val="both"/>
        <w:rPr>
          <w:rFonts w:ascii="Times New Roman" w:eastAsia="Times New Roman" w:hAnsi="Times New Roman" w:cs="Times New Roman"/>
          <w:sz w:val="24"/>
          <w:szCs w:val="24"/>
          <w:lang w:eastAsia="ru-RU"/>
        </w:rPr>
      </w:pPr>
    </w:p>
    <w:p w14:paraId="040B6B09" w14:textId="77777777" w:rsidR="00DB1E8E" w:rsidRPr="009E180D" w:rsidRDefault="00DB1E8E" w:rsidP="00DB1E8E">
      <w:pPr>
        <w:spacing w:after="0" w:line="240" w:lineRule="auto"/>
        <w:jc w:val="both"/>
        <w:rPr>
          <w:rFonts w:ascii="Times New Roman" w:eastAsia="Times New Roman" w:hAnsi="Times New Roman" w:cs="Times New Roman"/>
          <w:b/>
          <w:sz w:val="24"/>
          <w:szCs w:val="24"/>
          <w:lang w:eastAsia="ru-RU"/>
        </w:rPr>
      </w:pPr>
    </w:p>
    <w:p w14:paraId="50E56C06" w14:textId="77777777" w:rsidR="00A72B72" w:rsidRPr="009E180D" w:rsidRDefault="00A72B72">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4515F3D6" w14:textId="40888865" w:rsidR="00DB1E8E" w:rsidRPr="00AF38A4" w:rsidRDefault="00DB1E8E" w:rsidP="00DB1E8E">
      <w:pPr>
        <w:spacing w:after="0" w:line="240" w:lineRule="auto"/>
        <w:jc w:val="center"/>
        <w:rPr>
          <w:rFonts w:ascii="Times New Roman" w:eastAsia="Times New Roman" w:hAnsi="Times New Roman" w:cs="Times New Roman"/>
          <w:b/>
          <w:sz w:val="24"/>
          <w:szCs w:val="24"/>
          <w:lang w:eastAsia="ru-RU"/>
        </w:rPr>
      </w:pPr>
      <w:r w:rsidRPr="00AF38A4">
        <w:rPr>
          <w:rFonts w:ascii="Times New Roman" w:eastAsia="Times New Roman" w:hAnsi="Times New Roman" w:cs="Times New Roman"/>
          <w:b/>
          <w:sz w:val="24"/>
          <w:szCs w:val="24"/>
          <w:lang w:eastAsia="ru-RU"/>
        </w:rPr>
        <w:lastRenderedPageBreak/>
        <w:t xml:space="preserve">9 </w:t>
      </w:r>
      <w:r w:rsidRPr="009E180D">
        <w:rPr>
          <w:rFonts w:ascii="Times New Roman" w:eastAsia="Times New Roman" w:hAnsi="Times New Roman" w:cs="Times New Roman"/>
          <w:b/>
          <w:sz w:val="24"/>
          <w:szCs w:val="24"/>
          <w:lang w:val="ru-RU" w:eastAsia="ru-RU"/>
        </w:rPr>
        <w:t>класс</w:t>
      </w:r>
    </w:p>
    <w:p w14:paraId="76384217" w14:textId="77777777" w:rsidR="00DB1E8E" w:rsidRPr="009E180D" w:rsidRDefault="00DB1E8E" w:rsidP="00DB1E8E">
      <w:pPr>
        <w:spacing w:after="0" w:line="240" w:lineRule="auto"/>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Входнаяконтрольнаяработа</w:t>
      </w:r>
    </w:p>
    <w:p w14:paraId="674C5507"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I.listening  if the statements given below are true (T) or false (F).</w:t>
      </w:r>
    </w:p>
    <w:p w14:paraId="7666E44D"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Mark Twain was not only a famous writer but also a famous hu</w:t>
      </w:r>
      <w:r w:rsidRPr="009E180D">
        <w:rPr>
          <w:rFonts w:ascii="Times New Roman" w:eastAsia="Times New Roman" w:hAnsi="Times New Roman" w:cs="Times New Roman"/>
          <w:color w:val="000000"/>
          <w:sz w:val="24"/>
          <w:szCs w:val="24"/>
          <w:lang w:eastAsia="ru-RU"/>
        </w:rPr>
        <w:softHyphen/>
        <w:t>morist. He travelled a lot making speeches in different towns. Dur</w:t>
      </w:r>
      <w:r w:rsidRPr="009E180D">
        <w:rPr>
          <w:rFonts w:ascii="Times New Roman" w:eastAsia="Times New Roman" w:hAnsi="Times New Roman" w:cs="Times New Roman"/>
          <w:color w:val="000000"/>
          <w:sz w:val="24"/>
          <w:szCs w:val="24"/>
          <w:lang w:eastAsia="ru-RU"/>
        </w:rPr>
        <w:softHyphen/>
        <w:t>ing these speeches he always told several funny stories.</w:t>
      </w:r>
    </w:p>
    <w:p w14:paraId="64515A5A"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Once Mark Twain and two of his friends were sitting in a restau</w:t>
      </w:r>
      <w:r w:rsidRPr="009E180D">
        <w:rPr>
          <w:rFonts w:ascii="Times New Roman" w:eastAsia="Times New Roman" w:hAnsi="Times New Roman" w:cs="Times New Roman"/>
          <w:color w:val="000000"/>
          <w:sz w:val="24"/>
          <w:szCs w:val="24"/>
          <w:lang w:eastAsia="ru-RU"/>
        </w:rPr>
        <w:softHyphen/>
        <w:t>rant. One friend had just returned from a trip to the mountains. He said that the air in those mountains was very clear. In many places the echo of a voice came back five times stronger than the original voice.</w:t>
      </w:r>
    </w:p>
    <w:p w14:paraId="20041C9E"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"That is nothing," said the second friend. "In Colorado in many places the echo of a voice spoken in the morning comes back in the afternoon."</w:t>
      </w:r>
    </w:p>
    <w:p w14:paraId="58CA9EC8"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Mark Twain laughed. Then he said, "Listen! The echoes which you have told about are very unusual. But in a small church in Han</w:t>
      </w:r>
      <w:r w:rsidRPr="009E180D">
        <w:rPr>
          <w:rFonts w:ascii="Times New Roman" w:eastAsia="Times New Roman" w:hAnsi="Times New Roman" w:cs="Times New Roman"/>
          <w:color w:val="000000"/>
          <w:sz w:val="24"/>
          <w:szCs w:val="24"/>
          <w:lang w:eastAsia="ru-RU"/>
        </w:rPr>
        <w:softHyphen/>
        <w:t>nibal, a town where I was born, there is an echo more unusual even than those."</w:t>
      </w:r>
    </w:p>
    <w:p w14:paraId="703A4023"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"What is so strange about the echo there?" asked one of the men.</w:t>
      </w:r>
    </w:p>
    <w:p w14:paraId="05BB649F"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"Well, I'll tell you," said Mark Twain. "The echo in that church is so unusual, that if one says in a loud voice, "Good morning! How are you?", the echo comes back after a moment very clearly, "Very well, thank you. And how are you?"</w:t>
      </w:r>
    </w:p>
    <w:p w14:paraId="010FDC71"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588882C3"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1) Mark Twain was not only a famous writer but also a well-known scientist.</w:t>
      </w:r>
    </w:p>
    <w:p w14:paraId="080D5706" w14:textId="77777777" w:rsidR="00DB1E8E" w:rsidRPr="009E180D" w:rsidRDefault="00DB1E8E" w:rsidP="00DB1E8E">
      <w:pPr>
        <w:spacing w:after="0" w:line="240" w:lineRule="auto"/>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During his speeches the writer always told several funny sto</w:t>
      </w:r>
      <w:r w:rsidRPr="009E180D">
        <w:rPr>
          <w:rFonts w:ascii="Times New Roman" w:eastAsia="Times New Roman" w:hAnsi="Times New Roman" w:cs="Times New Roman"/>
          <w:color w:val="000000"/>
          <w:sz w:val="24"/>
          <w:szCs w:val="24"/>
          <w:lang w:eastAsia="ru-RU"/>
        </w:rPr>
        <w:softHyphen/>
        <w:t>ries.</w:t>
      </w:r>
    </w:p>
    <w:p w14:paraId="02D03A81"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3) Once on a hot summer day Mark Twain and two of his friends were sitting in a small cafe'.</w:t>
      </w:r>
    </w:p>
    <w:p w14:paraId="0961189F"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4) One of his friends had just returned from an exciting cruise.</w:t>
      </w:r>
    </w:p>
    <w:p w14:paraId="6CFA3040"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5) Another friend had just returned from a trip to the mountains.</w:t>
      </w:r>
    </w:p>
    <w:p w14:paraId="551A09B1"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6) The air in the mountains was very clear.</w:t>
      </w:r>
    </w:p>
    <w:p w14:paraId="62F29EFE"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7) In these mountains the echo of a voice came back ten times stronger than the original voice.</w:t>
      </w:r>
    </w:p>
    <w:p w14:paraId="10CA725C"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8) In Colorado in many places the echo of a voice spoken in the morning comes back next day in the afternoon.</w:t>
      </w:r>
    </w:p>
    <w:p w14:paraId="4191DF1B"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9) The strange thing about echoes in a small church in Hannibal was that echoes returned greetings.</w:t>
      </w:r>
    </w:p>
    <w:p w14:paraId="1428E4AE" w14:textId="77777777" w:rsidR="00DB1E8E" w:rsidRPr="009E180D" w:rsidRDefault="00DB1E8E" w:rsidP="00DB1E8E">
      <w:pPr>
        <w:spacing w:after="0" w:line="240" w:lineRule="auto"/>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10) Mark Twain was born in Hannibal.</w:t>
      </w:r>
    </w:p>
    <w:p w14:paraId="7FD9A0D4" w14:textId="77777777" w:rsidR="00DB1E8E" w:rsidRPr="009E180D" w:rsidRDefault="00DB1E8E" w:rsidP="00DB1E8E">
      <w:pPr>
        <w:shd w:val="clear" w:color="auto" w:fill="FFFFFF"/>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p>
    <w:p w14:paraId="5AFBD901" w14:textId="77777777" w:rsidR="00DB1E8E" w:rsidRPr="009E180D" w:rsidRDefault="00DB1E8E" w:rsidP="00DB1E8E">
      <w:pPr>
        <w:shd w:val="clear" w:color="auto" w:fill="FFFFFF"/>
        <w:spacing w:after="0" w:line="240" w:lineRule="auto"/>
        <w:rPr>
          <w:rFonts w:ascii="Times New Roman" w:eastAsia="Times New Roman" w:hAnsi="Times New Roman" w:cs="Times New Roman"/>
          <w:color w:val="000000"/>
          <w:sz w:val="24"/>
          <w:szCs w:val="24"/>
          <w:lang w:val="ru-RU" w:eastAsia="ru-RU"/>
        </w:rPr>
      </w:pPr>
      <w:r w:rsidRPr="009E180D">
        <w:rPr>
          <w:rFonts w:ascii="Times New Roman" w:eastAsia="Times New Roman" w:hAnsi="Times New Roman" w:cs="Times New Roman"/>
          <w:b/>
          <w:bCs/>
          <w:color w:val="000000"/>
          <w:sz w:val="24"/>
          <w:szCs w:val="24"/>
          <w:lang w:val="ru-RU" w:eastAsia="ru-RU"/>
        </w:rPr>
        <w:t>1.</w:t>
      </w:r>
      <w:r w:rsidRPr="009E180D">
        <w:rPr>
          <w:rFonts w:ascii="Times New Roman" w:eastAsia="Times New Roman" w:hAnsi="Times New Roman" w:cs="Times New Roman"/>
          <w:b/>
          <w:bCs/>
          <w:color w:val="000000"/>
          <w:sz w:val="24"/>
          <w:szCs w:val="24"/>
          <w:lang w:eastAsia="ru-RU"/>
        </w:rPr>
        <w:t> </w:t>
      </w:r>
      <w:r w:rsidRPr="009E180D">
        <w:rPr>
          <w:rFonts w:ascii="Times New Roman" w:eastAsia="Times New Roman" w:hAnsi="Times New Roman" w:cs="Times New Roman"/>
          <w:b/>
          <w:bCs/>
          <w:color w:val="000000"/>
          <w:sz w:val="24"/>
          <w:szCs w:val="24"/>
          <w:lang w:val="ru-RU" w:eastAsia="ru-RU"/>
        </w:rPr>
        <w:t>Прочитайте тексты о праздниках в Великобритании и соотнесите текст и название праздника.</w:t>
      </w:r>
    </w:p>
    <w:p w14:paraId="0AC0DC19" w14:textId="77777777" w:rsidR="00DB1E8E" w:rsidRPr="009E180D" w:rsidRDefault="00DB1E8E" w:rsidP="00DB1E8E">
      <w:pPr>
        <w:shd w:val="clear" w:color="auto" w:fill="FFFFFF"/>
        <w:spacing w:after="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i/>
          <w:iCs/>
          <w:color w:val="000000"/>
          <w:sz w:val="24"/>
          <w:szCs w:val="24"/>
          <w:lang w:eastAsia="ru-RU"/>
        </w:rPr>
        <w:t>Christmas, Halloween, Mother's Day, St.Valentine's Day, New Year's Day, Easter</w:t>
      </w:r>
    </w:p>
    <w:p w14:paraId="23C871AB" w14:textId="77777777" w:rsidR="00DB1E8E" w:rsidRPr="009E180D" w:rsidRDefault="00DB1E8E" w:rsidP="00DB1E8E">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On this day people visit their mothers and give them flowers and small presents. Husbands and children help with the meals and washing up.</w:t>
      </w:r>
    </w:p>
    <w:p w14:paraId="5BBD64A4" w14:textId="77777777" w:rsidR="00DB1E8E" w:rsidRPr="009E180D" w:rsidRDefault="00DB1E8E" w:rsidP="00DB1E8E">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2. On this day people usually visit their friends. They try to be the first person to wish good luck to their friends in the new year. There is a lot of dancing and eating. At midnight everybody joins hands and sings a special song.</w:t>
      </w:r>
    </w:p>
    <w:p w14:paraId="0BCAD846" w14:textId="77777777" w:rsidR="00DB1E8E" w:rsidRPr="009E180D" w:rsidRDefault="00DB1E8E" w:rsidP="00DB1E8E">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3. On this day people send cards to their friends, parents and relatives. People put trees in their rooms and decorate them with toys and coloured lights. On this day children get up early in the morning. They want to see a stocking full of small presents on their beds. A traditional dinner on this holiday is roast turkey, roast potatoes and pudding.</w:t>
      </w:r>
    </w:p>
    <w:p w14:paraId="7FD7B018" w14:textId="77777777" w:rsidR="00DB1E8E" w:rsidRPr="009E180D" w:rsidRDefault="00DB1E8E" w:rsidP="00DB1E8E">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4. People send special cards to people they love. They shouldn't write their names on the cards. The person who gets the card must guess who sent it.</w:t>
      </w:r>
    </w:p>
    <w:p w14:paraId="108B918B" w14:textId="77777777" w:rsidR="00DB1E8E" w:rsidRPr="009E180D" w:rsidRDefault="00DB1E8E" w:rsidP="00DB1E8E">
      <w:pPr>
        <w:shd w:val="clear" w:color="auto" w:fill="FFFFFF"/>
        <w:spacing w:after="300"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lastRenderedPageBreak/>
        <w:t>5. At this holiday schools close for two weeks. People give each other chocolate eggs. Sometimes parents hide eggs in the house or in the garden and children look for them.</w:t>
      </w:r>
    </w:p>
    <w:p w14:paraId="555B28AF" w14:textId="77777777" w:rsidR="00DB1E8E" w:rsidRPr="009E180D" w:rsidRDefault="00DB1E8E" w:rsidP="00DB1E8E">
      <w:pPr>
        <w:rPr>
          <w:rFonts w:ascii="Times New Roman" w:eastAsia="Calibri" w:hAnsi="Times New Roman" w:cs="Times New Roman"/>
          <w:b/>
          <w:sz w:val="24"/>
          <w:szCs w:val="24"/>
          <w:lang w:val="ru-RU"/>
        </w:rPr>
      </w:pPr>
      <w:r w:rsidRPr="009E180D">
        <w:rPr>
          <w:rFonts w:ascii="Times New Roman" w:eastAsia="Calibri" w:hAnsi="Times New Roman" w:cs="Times New Roman"/>
          <w:b/>
          <w:sz w:val="24"/>
          <w:szCs w:val="24"/>
          <w:lang w:val="ru-RU"/>
        </w:rPr>
        <w:t>2.Лексика и грамматика</w:t>
      </w:r>
    </w:p>
    <w:p w14:paraId="25349B57" w14:textId="77777777" w:rsidR="00DB1E8E" w:rsidRPr="009E180D" w:rsidRDefault="00DB1E8E" w:rsidP="00DB1E8E">
      <w:pPr>
        <w:rPr>
          <w:rFonts w:ascii="Times New Roman" w:eastAsia="Calibri" w:hAnsi="Times New Roman" w:cs="Times New Roman"/>
          <w:b/>
          <w:sz w:val="24"/>
          <w:szCs w:val="24"/>
          <w:lang w:val="ru-RU"/>
        </w:rPr>
      </w:pPr>
      <w:r w:rsidRPr="009E180D">
        <w:rPr>
          <w:rFonts w:ascii="Times New Roman" w:eastAsia="Calibri" w:hAnsi="Times New Roman" w:cs="Times New Roman"/>
          <w:b/>
          <w:bCs/>
          <w:sz w:val="24"/>
          <w:szCs w:val="24"/>
          <w:lang w:val="ru-RU"/>
        </w:rPr>
        <w:t>1</w:t>
      </w:r>
      <w:r w:rsidRPr="009E180D">
        <w:rPr>
          <w:rFonts w:ascii="Times New Roman" w:eastAsia="Calibri" w:hAnsi="Times New Roman" w:cs="Times New Roman"/>
          <w:b/>
          <w:bCs/>
          <w:sz w:val="24"/>
          <w:szCs w:val="24"/>
        </w:rPr>
        <w:t> </w:t>
      </w:r>
      <w:r w:rsidRPr="009E180D">
        <w:rPr>
          <w:rFonts w:ascii="Times New Roman" w:eastAsia="Calibri" w:hAnsi="Times New Roman" w:cs="Times New Roman"/>
          <w:b/>
          <w:bCs/>
          <w:sz w:val="24"/>
          <w:szCs w:val="24"/>
          <w:lang w:val="ru-RU"/>
        </w:rPr>
        <w:t>Выберите правильное обстоятельство времени, соответствующее данной видовременной форме.</w:t>
      </w:r>
    </w:p>
    <w:p w14:paraId="6E38234E"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1. She is watching TV. A) right now; b) for two days; c) every day.</w:t>
      </w:r>
    </w:p>
    <w:p w14:paraId="7AAF6B35"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2. She watches TV. A) since morning; b) now; c) every day.</w:t>
      </w:r>
    </w:p>
    <w:p w14:paraId="36B0C478"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3. She has been watching TV. A) every week; b) now; c) since 2 o’clock.</w:t>
      </w:r>
    </w:p>
    <w:p w14:paraId="366DFEF2" w14:textId="77777777" w:rsidR="00DB1E8E" w:rsidRPr="009E180D" w:rsidRDefault="00DB1E8E" w:rsidP="00DB1E8E">
      <w:pPr>
        <w:rPr>
          <w:rFonts w:ascii="Times New Roman" w:eastAsia="Calibri" w:hAnsi="Times New Roman" w:cs="Times New Roman"/>
          <w:b/>
          <w:sz w:val="24"/>
          <w:szCs w:val="24"/>
          <w:lang w:val="ru-RU"/>
        </w:rPr>
      </w:pPr>
      <w:r w:rsidRPr="009E180D">
        <w:rPr>
          <w:rFonts w:ascii="Times New Roman" w:eastAsia="Calibri" w:hAnsi="Times New Roman" w:cs="Times New Roman"/>
          <w:b/>
          <w:bCs/>
          <w:sz w:val="24"/>
          <w:szCs w:val="24"/>
          <w:lang w:val="ru-RU"/>
        </w:rPr>
        <w:t>2.Соотнесите русские и английские предложения.</w:t>
      </w:r>
    </w:p>
    <w:p w14:paraId="34DA4B1A" w14:textId="77777777" w:rsidR="00DB1E8E" w:rsidRPr="009E180D" w:rsidRDefault="00DB1E8E" w:rsidP="00DB1E8E">
      <w:pPr>
        <w:numPr>
          <w:ilvl w:val="0"/>
          <w:numId w:val="36"/>
        </w:numPr>
        <w:tabs>
          <w:tab w:val="num" w:pos="284"/>
        </w:tabs>
        <w:rPr>
          <w:rFonts w:ascii="Times New Roman" w:eastAsia="Calibri" w:hAnsi="Times New Roman" w:cs="Times New Roman"/>
          <w:sz w:val="24"/>
          <w:szCs w:val="24"/>
        </w:rPr>
      </w:pPr>
      <w:r w:rsidRPr="009E180D">
        <w:rPr>
          <w:rFonts w:ascii="Times New Roman" w:eastAsia="Calibri" w:hAnsi="Times New Roman" w:cs="Times New Roman"/>
          <w:sz w:val="24"/>
          <w:szCs w:val="24"/>
        </w:rPr>
        <w:t>I felt my heart pounding.</w:t>
      </w:r>
    </w:p>
    <w:p w14:paraId="357FFF56" w14:textId="77777777" w:rsidR="00DB1E8E" w:rsidRPr="009E180D" w:rsidRDefault="00DB1E8E" w:rsidP="00DB1E8E">
      <w:pPr>
        <w:numPr>
          <w:ilvl w:val="0"/>
          <w:numId w:val="36"/>
        </w:numPr>
        <w:tabs>
          <w:tab w:val="num" w:pos="284"/>
        </w:tabs>
        <w:rPr>
          <w:rFonts w:ascii="Times New Roman" w:eastAsia="Calibri" w:hAnsi="Times New Roman" w:cs="Times New Roman"/>
          <w:sz w:val="24"/>
          <w:szCs w:val="24"/>
        </w:rPr>
      </w:pPr>
      <w:r w:rsidRPr="009E180D">
        <w:rPr>
          <w:rFonts w:ascii="Times New Roman" w:eastAsia="Calibri" w:hAnsi="Times New Roman" w:cs="Times New Roman"/>
          <w:sz w:val="24"/>
          <w:szCs w:val="24"/>
        </w:rPr>
        <w:t>I want the letter sent at once.</w:t>
      </w:r>
    </w:p>
    <w:p w14:paraId="0A734662" w14:textId="77777777" w:rsidR="00DB1E8E" w:rsidRPr="009E180D" w:rsidRDefault="00DB1E8E" w:rsidP="00DB1E8E">
      <w:pPr>
        <w:numPr>
          <w:ilvl w:val="0"/>
          <w:numId w:val="36"/>
        </w:numPr>
        <w:tabs>
          <w:tab w:val="num" w:pos="284"/>
        </w:tabs>
        <w:rPr>
          <w:rFonts w:ascii="Times New Roman" w:eastAsia="Calibri" w:hAnsi="Times New Roman" w:cs="Times New Roman"/>
          <w:sz w:val="24"/>
          <w:szCs w:val="24"/>
        </w:rPr>
      </w:pPr>
      <w:r w:rsidRPr="009E180D">
        <w:rPr>
          <w:rFonts w:ascii="Times New Roman" w:eastAsia="Calibri" w:hAnsi="Times New Roman" w:cs="Times New Roman"/>
          <w:sz w:val="24"/>
          <w:szCs w:val="24"/>
        </w:rPr>
        <w:t>I had got my hair cut yesterday.</w:t>
      </w:r>
    </w:p>
    <w:p w14:paraId="035FE3AA" w14:textId="77777777" w:rsidR="00DB1E8E" w:rsidRPr="009E180D" w:rsidRDefault="00DB1E8E" w:rsidP="00DB1E8E">
      <w:pPr>
        <w:numPr>
          <w:ilvl w:val="0"/>
          <w:numId w:val="36"/>
        </w:numPr>
        <w:tabs>
          <w:tab w:val="num" w:pos="284"/>
        </w:tabs>
        <w:rPr>
          <w:rFonts w:ascii="Times New Roman" w:eastAsia="Calibri" w:hAnsi="Times New Roman" w:cs="Times New Roman"/>
          <w:sz w:val="24"/>
          <w:szCs w:val="24"/>
        </w:rPr>
      </w:pPr>
      <w:r w:rsidRPr="009E180D">
        <w:rPr>
          <w:rFonts w:ascii="Times New Roman" w:eastAsia="Calibri" w:hAnsi="Times New Roman" w:cs="Times New Roman"/>
          <w:sz w:val="24"/>
          <w:szCs w:val="24"/>
        </w:rPr>
        <w:t>Smiling he held out his hand.</w:t>
      </w:r>
    </w:p>
    <w:p w14:paraId="10AD9DDE" w14:textId="77777777" w:rsidR="00DB1E8E" w:rsidRPr="009E180D" w:rsidRDefault="00DB1E8E" w:rsidP="00DB1E8E">
      <w:pPr>
        <w:numPr>
          <w:ilvl w:val="0"/>
          <w:numId w:val="36"/>
        </w:numPr>
        <w:tabs>
          <w:tab w:val="num" w:pos="284"/>
        </w:tabs>
        <w:rPr>
          <w:rFonts w:ascii="Times New Roman" w:eastAsia="Calibri" w:hAnsi="Times New Roman" w:cs="Times New Roman"/>
          <w:sz w:val="24"/>
          <w:szCs w:val="24"/>
        </w:rPr>
      </w:pPr>
      <w:r w:rsidRPr="009E180D">
        <w:rPr>
          <w:rFonts w:ascii="Times New Roman" w:eastAsia="Calibri" w:hAnsi="Times New Roman" w:cs="Times New Roman"/>
          <w:sz w:val="24"/>
          <w:szCs w:val="24"/>
        </w:rPr>
        <w:t>Coming to school, I took off my coat.</w:t>
      </w:r>
    </w:p>
    <w:p w14:paraId="6F8E0E75" w14:textId="77777777" w:rsidR="00DB1E8E" w:rsidRPr="009E180D" w:rsidRDefault="00DB1E8E" w:rsidP="00DB1E8E">
      <w:pPr>
        <w:rPr>
          <w:rFonts w:ascii="Times New Roman" w:eastAsia="Calibri" w:hAnsi="Times New Roman" w:cs="Times New Roman"/>
          <w:sz w:val="24"/>
          <w:szCs w:val="24"/>
          <w:lang w:val="ru-RU"/>
        </w:rPr>
      </w:pPr>
      <w:r w:rsidRPr="009E180D">
        <w:rPr>
          <w:rFonts w:ascii="Times New Roman" w:eastAsia="Calibri" w:hAnsi="Times New Roman" w:cs="Times New Roman"/>
          <w:sz w:val="24"/>
          <w:szCs w:val="24"/>
        </w:rPr>
        <w:t>a</w:t>
      </w:r>
      <w:r w:rsidRPr="009E180D">
        <w:rPr>
          <w:rFonts w:ascii="Times New Roman" w:eastAsia="Calibri" w:hAnsi="Times New Roman" w:cs="Times New Roman"/>
          <w:sz w:val="24"/>
          <w:szCs w:val="24"/>
          <w:lang w:val="ru-RU"/>
        </w:rPr>
        <w:t>)Я хочу, чтобы письмо сразу же отослали.</w:t>
      </w:r>
    </w:p>
    <w:p w14:paraId="37CDA347"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b) Я вчера подстригся.</w:t>
      </w:r>
    </w:p>
    <w:p w14:paraId="66FDAF89" w14:textId="77777777" w:rsidR="00DB1E8E" w:rsidRPr="009E180D" w:rsidRDefault="00DB1E8E" w:rsidP="00DB1E8E">
      <w:pPr>
        <w:numPr>
          <w:ilvl w:val="0"/>
          <w:numId w:val="37"/>
        </w:numPr>
        <w:tabs>
          <w:tab w:val="num" w:pos="0"/>
        </w:tabs>
        <w:rPr>
          <w:rFonts w:ascii="Times New Roman" w:eastAsia="Calibri" w:hAnsi="Times New Roman" w:cs="Times New Roman"/>
          <w:sz w:val="24"/>
          <w:szCs w:val="24"/>
          <w:lang w:val="ru-RU"/>
        </w:rPr>
      </w:pPr>
      <w:r w:rsidRPr="009E180D">
        <w:rPr>
          <w:rFonts w:ascii="Times New Roman" w:eastAsia="Calibri" w:hAnsi="Times New Roman" w:cs="Times New Roman"/>
          <w:sz w:val="24"/>
          <w:szCs w:val="24"/>
          <w:lang w:val="ru-RU"/>
        </w:rPr>
        <w:t>Я почувствовал, как бьется мое сердце.</w:t>
      </w:r>
    </w:p>
    <w:p w14:paraId="2D440552" w14:textId="77777777" w:rsidR="00DB1E8E" w:rsidRPr="009E180D" w:rsidRDefault="00DB1E8E" w:rsidP="00DB1E8E">
      <w:pPr>
        <w:numPr>
          <w:ilvl w:val="0"/>
          <w:numId w:val="37"/>
        </w:numPr>
        <w:tabs>
          <w:tab w:val="num" w:pos="0"/>
        </w:tabs>
        <w:rPr>
          <w:rFonts w:ascii="Times New Roman" w:eastAsia="Calibri" w:hAnsi="Times New Roman" w:cs="Times New Roman"/>
          <w:sz w:val="24"/>
          <w:szCs w:val="24"/>
          <w:lang w:val="ru-RU"/>
        </w:rPr>
      </w:pPr>
      <w:r w:rsidRPr="009E180D">
        <w:rPr>
          <w:rFonts w:ascii="Times New Roman" w:eastAsia="Calibri" w:hAnsi="Times New Roman" w:cs="Times New Roman"/>
          <w:sz w:val="24"/>
          <w:szCs w:val="24"/>
          <w:lang w:val="ru-RU"/>
        </w:rPr>
        <w:t>Придя в школу, я снял пальто.</w:t>
      </w:r>
    </w:p>
    <w:p w14:paraId="258CD982" w14:textId="77777777" w:rsidR="00DB1E8E" w:rsidRPr="009E180D" w:rsidRDefault="00DB1E8E" w:rsidP="00DB1E8E">
      <w:pPr>
        <w:numPr>
          <w:ilvl w:val="0"/>
          <w:numId w:val="37"/>
        </w:numPr>
        <w:tabs>
          <w:tab w:val="num" w:pos="0"/>
        </w:tabs>
        <w:rPr>
          <w:rFonts w:ascii="Times New Roman" w:eastAsia="Calibri" w:hAnsi="Times New Roman" w:cs="Times New Roman"/>
          <w:sz w:val="24"/>
          <w:szCs w:val="24"/>
        </w:rPr>
      </w:pPr>
      <w:r w:rsidRPr="009E180D">
        <w:rPr>
          <w:rFonts w:ascii="Times New Roman" w:eastAsia="Calibri" w:hAnsi="Times New Roman" w:cs="Times New Roman"/>
          <w:sz w:val="24"/>
          <w:szCs w:val="24"/>
        </w:rPr>
        <w:t>Улыбаясь, он протянул руку.</w:t>
      </w:r>
    </w:p>
    <w:p w14:paraId="278104FA" w14:textId="77777777" w:rsidR="00DB1E8E" w:rsidRPr="009E180D" w:rsidRDefault="00DB1E8E" w:rsidP="00DB1E8E">
      <w:pPr>
        <w:rPr>
          <w:rFonts w:ascii="Times New Roman" w:eastAsia="Calibri" w:hAnsi="Times New Roman" w:cs="Times New Roman"/>
          <w:b/>
          <w:sz w:val="24"/>
          <w:szCs w:val="24"/>
        </w:rPr>
      </w:pPr>
      <w:r w:rsidRPr="009E180D">
        <w:rPr>
          <w:rFonts w:ascii="Times New Roman" w:eastAsia="Calibri" w:hAnsi="Times New Roman" w:cs="Times New Roman"/>
          <w:b/>
          <w:sz w:val="24"/>
          <w:szCs w:val="24"/>
        </w:rPr>
        <w:t>3 </w:t>
      </w:r>
      <w:r w:rsidRPr="009E180D">
        <w:rPr>
          <w:rFonts w:ascii="Times New Roman" w:eastAsia="Calibri" w:hAnsi="Times New Roman" w:cs="Times New Roman"/>
          <w:b/>
          <w:bCs/>
          <w:sz w:val="24"/>
          <w:szCs w:val="24"/>
        </w:rPr>
        <w:t>Выберите правильный вариант:Present ,Past , Future Passive.</w:t>
      </w:r>
    </w:p>
    <w:p w14:paraId="1BA8BFDE"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1. Many interesting games always.....at our PT lessons.</w:t>
      </w:r>
    </w:p>
    <w:p w14:paraId="33D56158"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a) are always played b) is always played c) will be played.</w:t>
      </w:r>
    </w:p>
    <w:p w14:paraId="1C044191"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lastRenderedPageBreak/>
        <w:t>2. This bone ... to my dog tomorrow.</w:t>
      </w:r>
    </w:p>
    <w:p w14:paraId="6A540DEC"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a) is given b) will be given c) was given</w:t>
      </w:r>
    </w:p>
    <w:p w14:paraId="35A7040E"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3. We... to a concert last Saturday.</w:t>
      </w:r>
    </w:p>
    <w:p w14:paraId="63536773"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a)are invited b) was invited C) were invited</w:t>
      </w:r>
    </w:p>
    <w:p w14:paraId="11B482DE"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4. The letter... yesterday.</w:t>
      </w:r>
    </w:p>
    <w:p w14:paraId="550D3B31"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a) was received b) were received c) is received</w:t>
      </w:r>
    </w:p>
    <w:p w14:paraId="77A497A5"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5. Many houses ... in our town every year.</w:t>
      </w:r>
    </w:p>
    <w:p w14:paraId="005A94C6"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a) will be built b) is built c) are built</w:t>
      </w:r>
    </w:p>
    <w:p w14:paraId="2E0A1EE9" w14:textId="77777777" w:rsidR="00DB1E8E" w:rsidRPr="009E180D" w:rsidRDefault="00DB1E8E" w:rsidP="00DB1E8E">
      <w:pPr>
        <w:rPr>
          <w:rFonts w:ascii="Times New Roman" w:eastAsia="Calibri" w:hAnsi="Times New Roman" w:cs="Times New Roman"/>
          <w:b/>
          <w:sz w:val="24"/>
          <w:szCs w:val="24"/>
        </w:rPr>
      </w:pPr>
      <w:r w:rsidRPr="009E180D">
        <w:rPr>
          <w:rFonts w:ascii="Times New Roman" w:eastAsia="Calibri" w:hAnsi="Times New Roman" w:cs="Times New Roman"/>
          <w:b/>
          <w:sz w:val="24"/>
          <w:szCs w:val="24"/>
        </w:rPr>
        <w:t>Ответ</w:t>
      </w:r>
      <w:r w:rsidRPr="009E180D">
        <w:rPr>
          <w:rFonts w:ascii="Times New Roman" w:eastAsia="Calibri" w:hAnsi="Times New Roman" w:cs="Times New Roman"/>
          <w:b/>
          <w:bCs/>
          <w:sz w:val="24"/>
          <w:szCs w:val="24"/>
        </w:rPr>
        <w:t>2</w:t>
      </w:r>
      <w:r w:rsidRPr="009E180D">
        <w:rPr>
          <w:rFonts w:ascii="Times New Roman" w:eastAsia="Calibri" w:hAnsi="Times New Roman" w:cs="Times New Roman"/>
          <w:b/>
          <w:sz w:val="24"/>
          <w:szCs w:val="24"/>
        </w:rPr>
        <w:t xml:space="preserve">  1a 2c 3c  </w:t>
      </w:r>
      <w:r w:rsidRPr="009E180D">
        <w:rPr>
          <w:rFonts w:ascii="Times New Roman" w:eastAsia="Calibri" w:hAnsi="Times New Roman" w:cs="Times New Roman"/>
          <w:b/>
          <w:bCs/>
          <w:sz w:val="24"/>
          <w:szCs w:val="24"/>
        </w:rPr>
        <w:t>1.1c2a3b4e5d</w:t>
      </w:r>
      <w:r w:rsidRPr="009E180D">
        <w:rPr>
          <w:rFonts w:ascii="Times New Roman" w:eastAsia="Calibri" w:hAnsi="Times New Roman" w:cs="Times New Roman"/>
          <w:b/>
          <w:sz w:val="24"/>
          <w:szCs w:val="24"/>
        </w:rPr>
        <w:t>31a)2b)3c)4a)5c)</w:t>
      </w:r>
    </w:p>
    <w:p w14:paraId="5550A637"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b/>
          <w:bCs/>
          <w:i/>
          <w:iCs/>
          <w:sz w:val="24"/>
          <w:szCs w:val="24"/>
        </w:rPr>
        <w:t>3. Speaking   Your friend and you are going to buy 2 tickets for a performance. You have got 100 pounds.</w:t>
      </w:r>
    </w:p>
    <w:p w14:paraId="12055E7B"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b/>
          <w:bCs/>
          <w:i/>
          <w:iCs/>
          <w:sz w:val="24"/>
          <w:szCs w:val="24"/>
        </w:rPr>
        <w:t>Discuss with your friend and choose one performance you and your friend would like to go to.</w:t>
      </w:r>
    </w:p>
    <w:p w14:paraId="730647A2"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b/>
          <w:bCs/>
          <w:i/>
          <w:iCs/>
          <w:sz w:val="24"/>
          <w:szCs w:val="24"/>
        </w:rPr>
        <w:t>You can choose from:</w:t>
      </w:r>
    </w:p>
    <w:p w14:paraId="52F6FF79"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 a musical (a ticket costs 60 pounds);</w:t>
      </w:r>
    </w:p>
    <w:p w14:paraId="68B394E7"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 a classical music concert (a ticket costs 30 pounds);</w:t>
      </w:r>
    </w:p>
    <w:p w14:paraId="4C645ADA"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 a rock music concert (a ticket costs 50 pounds).</w:t>
      </w:r>
    </w:p>
    <w:p w14:paraId="40FE3D7A"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b/>
          <w:bCs/>
          <w:i/>
          <w:iCs/>
          <w:sz w:val="24"/>
          <w:szCs w:val="24"/>
        </w:rPr>
        <w:t>Remember to:</w:t>
      </w:r>
    </w:p>
    <w:p w14:paraId="74895AD1"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 discuss all the options;</w:t>
      </w:r>
    </w:p>
    <w:p w14:paraId="546DFA89"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 take an active part in the conversation and be polite;</w:t>
      </w:r>
    </w:p>
    <w:p w14:paraId="1A31484B"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 come up with ideas;</w:t>
      </w:r>
    </w:p>
    <w:p w14:paraId="6FAF15A6"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 give good reasons;</w:t>
      </w:r>
    </w:p>
    <w:p w14:paraId="2ADE682F"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lastRenderedPageBreak/>
        <w:t>• find out your friend's attitudes and take them into account;</w:t>
      </w:r>
    </w:p>
    <w:p w14:paraId="314F95B0"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 invite your friend to come up with suggestions;</w:t>
      </w:r>
    </w:p>
    <w:p w14:paraId="552E46C5"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 come to an agreement.</w:t>
      </w:r>
    </w:p>
    <w:p w14:paraId="6B5DD87E" w14:textId="77777777" w:rsidR="00DB1E8E" w:rsidRPr="009E180D" w:rsidRDefault="00DB1E8E" w:rsidP="00DB1E8E">
      <w:pPr>
        <w:rPr>
          <w:rFonts w:ascii="Times New Roman" w:eastAsia="Calibri" w:hAnsi="Times New Roman" w:cs="Times New Roman"/>
          <w:b/>
          <w:sz w:val="24"/>
          <w:szCs w:val="24"/>
        </w:rPr>
      </w:pPr>
      <w:r w:rsidRPr="009E180D">
        <w:rPr>
          <w:rFonts w:ascii="Times New Roman" w:eastAsia="Calibri" w:hAnsi="Times New Roman" w:cs="Times New Roman"/>
          <w:b/>
          <w:sz w:val="24"/>
          <w:szCs w:val="24"/>
        </w:rPr>
        <w:t xml:space="preserve"> WRITING You have received a letter from your English-speaking pen friend, Robert.</w:t>
      </w:r>
    </w:p>
    <w:p w14:paraId="0A474D51" w14:textId="77777777" w:rsidR="00DB1E8E" w:rsidRPr="009E180D" w:rsidRDefault="00DB1E8E" w:rsidP="00DB1E8E">
      <w:pPr>
        <w:rPr>
          <w:rFonts w:ascii="Times New Roman" w:eastAsia="Calibri" w:hAnsi="Times New Roman" w:cs="Times New Roman"/>
          <w:b/>
          <w:sz w:val="24"/>
          <w:szCs w:val="24"/>
        </w:rPr>
      </w:pPr>
      <w:r w:rsidRPr="009E180D">
        <w:rPr>
          <w:rFonts w:ascii="Times New Roman" w:eastAsia="Calibri" w:hAnsi="Times New Roman" w:cs="Times New Roman"/>
          <w:b/>
          <w:sz w:val="24"/>
          <w:szCs w:val="24"/>
        </w:rPr>
        <w:t>Write him a letter and answer his 3 questions. Write 100 - 120 words.</w:t>
      </w:r>
    </w:p>
    <w:p w14:paraId="6C6DD37F" w14:textId="77777777" w:rsidR="00DB1E8E" w:rsidRPr="009E180D" w:rsidRDefault="00DB1E8E" w:rsidP="00DB1E8E">
      <w:pPr>
        <w:rPr>
          <w:rFonts w:ascii="Times New Roman" w:eastAsia="Calibri" w:hAnsi="Times New Roman" w:cs="Times New Roman"/>
          <w:b/>
          <w:sz w:val="24"/>
          <w:szCs w:val="24"/>
        </w:rPr>
      </w:pPr>
      <w:r w:rsidRPr="009E180D">
        <w:rPr>
          <w:rFonts w:ascii="Times New Roman" w:eastAsia="Calibri" w:hAnsi="Times New Roman" w:cs="Times New Roman"/>
          <w:b/>
          <w:sz w:val="24"/>
          <w:szCs w:val="24"/>
        </w:rPr>
        <w:t>Remember the rules of letter writing. You have 30 minutes to do this task.</w:t>
      </w:r>
    </w:p>
    <w:p w14:paraId="4C579C62"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...and then she gave me a present: two tickets to the theatre. It was a great  performance and the actors were wonderful. I am not a theatre goer but even I was  impressed. ...</w:t>
      </w:r>
    </w:p>
    <w:p w14:paraId="58172F25" w14:textId="77777777" w:rsidR="00DB1E8E" w:rsidRPr="009E180D" w:rsidRDefault="00DB1E8E" w:rsidP="00DB1E8E">
      <w:pPr>
        <w:rPr>
          <w:rFonts w:ascii="Times New Roman" w:eastAsia="Calibri" w:hAnsi="Times New Roman" w:cs="Times New Roman"/>
          <w:sz w:val="24"/>
          <w:szCs w:val="24"/>
        </w:rPr>
      </w:pPr>
      <w:r w:rsidRPr="009E180D">
        <w:rPr>
          <w:rFonts w:ascii="Times New Roman" w:eastAsia="Calibri" w:hAnsi="Times New Roman" w:cs="Times New Roman"/>
          <w:sz w:val="24"/>
          <w:szCs w:val="24"/>
        </w:rPr>
        <w:t>...Do you think it’s exciting to be a famous actor, why? When did you last see a theatrical performance? What do you like to do in your free time? ...</w:t>
      </w:r>
    </w:p>
    <w:p w14:paraId="68258FBD" w14:textId="77777777" w:rsidR="00A72B72" w:rsidRPr="009E180D" w:rsidRDefault="00A72B72">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4521AB08" w14:textId="77777777" w:rsidR="00A72B72" w:rsidRPr="009E180D" w:rsidRDefault="00A72B72">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«Внешность и характер»</w:t>
      </w:r>
    </w:p>
    <w:p w14:paraId="3F1B74A4" w14:textId="77777777" w:rsidR="00A72B72" w:rsidRPr="009E180D" w:rsidRDefault="00A72B72">
      <w:pPr>
        <w:spacing w:after="0" w:line="240" w:lineRule="auto"/>
        <w:rPr>
          <w:rFonts w:ascii="Times New Roman" w:eastAsia="Times New Roman" w:hAnsi="Times New Roman" w:cs="Times New Roman"/>
          <w:b/>
          <w:sz w:val="24"/>
          <w:szCs w:val="24"/>
          <w:lang w:val="ru-RU" w:eastAsia="ru-RU"/>
        </w:rPr>
      </w:pPr>
    </w:p>
    <w:p w14:paraId="152AC829" w14:textId="77777777" w:rsidR="00A72B72" w:rsidRPr="00A72B72" w:rsidRDefault="00A72B72" w:rsidP="00A72B72">
      <w:pPr>
        <w:spacing w:after="0" w:line="240" w:lineRule="auto"/>
        <w:rPr>
          <w:rFonts w:ascii="Times New Roman" w:eastAsia="Times New Roman" w:hAnsi="Times New Roman" w:cs="Times New Roman"/>
          <w:b/>
          <w:bCs/>
          <w:sz w:val="24"/>
          <w:szCs w:val="24"/>
          <w:lang w:val="ru-RU" w:eastAsia="ru-RU"/>
        </w:rPr>
      </w:pPr>
      <w:r w:rsidRPr="00A72B72">
        <w:rPr>
          <w:rFonts w:ascii="Times New Roman" w:eastAsia="Times New Roman" w:hAnsi="Times New Roman" w:cs="Times New Roman"/>
          <w:b/>
          <w:bCs/>
          <w:sz w:val="24"/>
          <w:szCs w:val="24"/>
          <w:lang w:val="ru-RU" w:eastAsia="ru-RU"/>
        </w:rPr>
        <w:t>Task 1. Переведите слова на английский язык.</w:t>
      </w:r>
    </w:p>
    <w:p w14:paraId="254D84B8" w14:textId="77777777" w:rsidR="00A72B72" w:rsidRPr="00A72B72" w:rsidRDefault="00A72B72" w:rsidP="00A72B72">
      <w:pPr>
        <w:spacing w:after="0" w:line="240" w:lineRule="auto"/>
        <w:rPr>
          <w:rFonts w:ascii="Times New Roman" w:eastAsia="Times New Roman" w:hAnsi="Times New Roman" w:cs="Times New Roman"/>
          <w:sz w:val="24"/>
          <w:szCs w:val="24"/>
          <w:lang w:val="ru-RU" w:eastAsia="ru-RU"/>
        </w:rPr>
      </w:pPr>
      <w:r w:rsidRPr="00A72B72">
        <w:rPr>
          <w:rFonts w:ascii="Times New Roman" w:eastAsia="Times New Roman" w:hAnsi="Times New Roman" w:cs="Times New Roman"/>
          <w:sz w:val="24"/>
          <w:szCs w:val="24"/>
          <w:lang w:val="ru-RU" w:eastAsia="ru-RU"/>
        </w:rPr>
        <w:t>Волосы, глаза, улыбка, губы, лоб, высокий, кудрявый, молодой, светлый, очаровательный.</w:t>
      </w:r>
    </w:p>
    <w:p w14:paraId="29E946AF" w14:textId="3A6AEF2B" w:rsidR="00A72B72" w:rsidRPr="00A72B72" w:rsidRDefault="00A72B72" w:rsidP="00A72B72">
      <w:pPr>
        <w:spacing w:after="0" w:line="240" w:lineRule="auto"/>
        <w:rPr>
          <w:rFonts w:ascii="Times New Roman" w:eastAsia="Times New Roman" w:hAnsi="Times New Roman" w:cs="Times New Roman"/>
          <w:sz w:val="24"/>
          <w:szCs w:val="24"/>
          <w:lang w:val="ru-RU" w:eastAsia="ru-RU"/>
        </w:rPr>
      </w:pPr>
    </w:p>
    <w:p w14:paraId="7549781F" w14:textId="77777777" w:rsidR="00A72B72" w:rsidRPr="00A72B72" w:rsidRDefault="00A72B72" w:rsidP="00A72B72">
      <w:pPr>
        <w:spacing w:after="0" w:line="240" w:lineRule="auto"/>
        <w:rPr>
          <w:rFonts w:ascii="Times New Roman" w:eastAsia="Times New Roman" w:hAnsi="Times New Roman" w:cs="Times New Roman"/>
          <w:b/>
          <w:bCs/>
          <w:sz w:val="24"/>
          <w:szCs w:val="24"/>
          <w:lang w:val="ru-RU" w:eastAsia="ru-RU"/>
        </w:rPr>
      </w:pPr>
      <w:r w:rsidRPr="00A72B72">
        <w:rPr>
          <w:rFonts w:ascii="Times New Roman" w:eastAsia="Times New Roman" w:hAnsi="Times New Roman" w:cs="Times New Roman"/>
          <w:b/>
          <w:bCs/>
          <w:sz w:val="24"/>
          <w:szCs w:val="24"/>
          <w:lang w:val="ru-RU" w:eastAsia="ru-RU"/>
        </w:rPr>
        <w:t>Task 2. Переведите слова на русский язык.</w:t>
      </w:r>
    </w:p>
    <w:p w14:paraId="671120CE" w14:textId="33660835"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Medium height, freckled, turned-up, braids, attractive, thin, moustache, earrings, pleasant, handsome.</w:t>
      </w:r>
      <w:r w:rsidRPr="00A72B72">
        <w:rPr>
          <w:rFonts w:ascii="Times New Roman" w:eastAsia="Times New Roman" w:hAnsi="Times New Roman" w:cs="Times New Roman"/>
          <w:sz w:val="24"/>
          <w:szCs w:val="24"/>
          <w:lang w:eastAsia="ru-RU"/>
        </w:rPr>
        <w:br/>
      </w:r>
    </w:p>
    <w:p w14:paraId="17247946" w14:textId="77777777" w:rsidR="00A72B72" w:rsidRPr="00A72B72" w:rsidRDefault="00A72B72" w:rsidP="00A72B72">
      <w:pPr>
        <w:spacing w:after="0" w:line="240" w:lineRule="auto"/>
        <w:rPr>
          <w:rFonts w:ascii="Times New Roman" w:eastAsia="Times New Roman" w:hAnsi="Times New Roman" w:cs="Times New Roman"/>
          <w:b/>
          <w:bCs/>
          <w:sz w:val="24"/>
          <w:szCs w:val="24"/>
          <w:lang w:eastAsia="ru-RU"/>
        </w:rPr>
      </w:pPr>
      <w:r w:rsidRPr="00A72B72">
        <w:rPr>
          <w:rFonts w:ascii="Times New Roman" w:eastAsia="Times New Roman" w:hAnsi="Times New Roman" w:cs="Times New Roman"/>
          <w:b/>
          <w:bCs/>
          <w:sz w:val="24"/>
          <w:szCs w:val="24"/>
          <w:lang w:eastAsia="ru-RU"/>
        </w:rPr>
        <w:t>Task 3. </w:t>
      </w:r>
      <w:r w:rsidRPr="00A72B72">
        <w:rPr>
          <w:rFonts w:ascii="Times New Roman" w:eastAsia="Times New Roman" w:hAnsi="Times New Roman" w:cs="Times New Roman"/>
          <w:b/>
          <w:bCs/>
          <w:sz w:val="24"/>
          <w:szCs w:val="24"/>
          <w:lang w:val="ru-RU" w:eastAsia="ru-RU"/>
        </w:rPr>
        <w:t>Найдите</w:t>
      </w:r>
      <w:r w:rsidRPr="00A72B72">
        <w:rPr>
          <w:rFonts w:ascii="Times New Roman" w:eastAsia="Times New Roman" w:hAnsi="Times New Roman" w:cs="Times New Roman"/>
          <w:b/>
          <w:bCs/>
          <w:sz w:val="24"/>
          <w:szCs w:val="24"/>
          <w:lang w:eastAsia="ru-RU"/>
        </w:rPr>
        <w:t> </w:t>
      </w:r>
      <w:r w:rsidRPr="00A72B72">
        <w:rPr>
          <w:rFonts w:ascii="Times New Roman" w:eastAsia="Times New Roman" w:hAnsi="Times New Roman" w:cs="Times New Roman"/>
          <w:b/>
          <w:bCs/>
          <w:sz w:val="24"/>
          <w:szCs w:val="24"/>
          <w:lang w:val="ru-RU" w:eastAsia="ru-RU"/>
        </w:rPr>
        <w:t>лишнее</w:t>
      </w:r>
      <w:r w:rsidRPr="00A72B72">
        <w:rPr>
          <w:rFonts w:ascii="Times New Roman" w:eastAsia="Times New Roman" w:hAnsi="Times New Roman" w:cs="Times New Roman"/>
          <w:b/>
          <w:bCs/>
          <w:sz w:val="24"/>
          <w:szCs w:val="24"/>
          <w:lang w:eastAsia="ru-RU"/>
        </w:rPr>
        <w:t> </w:t>
      </w:r>
      <w:r w:rsidRPr="00A72B72">
        <w:rPr>
          <w:rFonts w:ascii="Times New Roman" w:eastAsia="Times New Roman" w:hAnsi="Times New Roman" w:cs="Times New Roman"/>
          <w:b/>
          <w:bCs/>
          <w:sz w:val="24"/>
          <w:szCs w:val="24"/>
          <w:lang w:val="ru-RU" w:eastAsia="ru-RU"/>
        </w:rPr>
        <w:t>слово</w:t>
      </w:r>
      <w:r w:rsidRPr="00A72B72">
        <w:rPr>
          <w:rFonts w:ascii="Times New Roman" w:eastAsia="Times New Roman" w:hAnsi="Times New Roman" w:cs="Times New Roman"/>
          <w:b/>
          <w:bCs/>
          <w:sz w:val="24"/>
          <w:szCs w:val="24"/>
          <w:lang w:eastAsia="ru-RU"/>
        </w:rPr>
        <w:t>.</w:t>
      </w:r>
    </w:p>
    <w:p w14:paraId="6D4D1E43"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1. tall, age, slim , plump, skinny;</w:t>
      </w:r>
    </w:p>
    <w:p w14:paraId="428ED425"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2. big, small, eyes, kind, warm;</w:t>
      </w:r>
    </w:p>
    <w:p w14:paraId="7C6D672E"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3. round, oval, square, pale, bushy (face);</w:t>
      </w:r>
    </w:p>
    <w:p w14:paraId="0C1C4474"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4. beautiful, pretty, handsome, cute, height;</w:t>
      </w:r>
    </w:p>
    <w:p w14:paraId="337AC99E"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5. nose, eyes, hair, mouth, forehead.</w:t>
      </w:r>
    </w:p>
    <w:p w14:paraId="08958413" w14:textId="6C55ACF2" w:rsidR="00A72B72" w:rsidRPr="00AF38A4" w:rsidRDefault="00A72B72" w:rsidP="00A72B72">
      <w:pPr>
        <w:spacing w:after="0" w:line="240" w:lineRule="auto"/>
        <w:rPr>
          <w:rFonts w:ascii="Times New Roman" w:eastAsia="Times New Roman" w:hAnsi="Times New Roman" w:cs="Times New Roman"/>
          <w:sz w:val="24"/>
          <w:szCs w:val="24"/>
          <w:lang w:eastAsia="ru-RU"/>
        </w:rPr>
      </w:pPr>
    </w:p>
    <w:p w14:paraId="6AF87FED" w14:textId="77777777" w:rsidR="00A72B72" w:rsidRPr="00A72B72" w:rsidRDefault="00A72B72" w:rsidP="00A72B72">
      <w:pPr>
        <w:spacing w:after="0" w:line="240" w:lineRule="auto"/>
        <w:rPr>
          <w:rFonts w:ascii="Times New Roman" w:eastAsia="Times New Roman" w:hAnsi="Times New Roman" w:cs="Times New Roman"/>
          <w:b/>
          <w:bCs/>
          <w:sz w:val="24"/>
          <w:szCs w:val="24"/>
          <w:lang w:val="ru-RU" w:eastAsia="ru-RU"/>
        </w:rPr>
      </w:pPr>
      <w:r w:rsidRPr="00A72B72">
        <w:rPr>
          <w:rFonts w:ascii="Times New Roman" w:eastAsia="Times New Roman" w:hAnsi="Times New Roman" w:cs="Times New Roman"/>
          <w:b/>
          <w:bCs/>
          <w:sz w:val="24"/>
          <w:szCs w:val="24"/>
          <w:lang w:val="ru-RU" w:eastAsia="ru-RU"/>
        </w:rPr>
        <w:t>Task 4. Поставьте прилагательные в предложении в правильном порядке.</w:t>
      </w:r>
    </w:p>
    <w:p w14:paraId="61717AB0" w14:textId="6EB0F7AE" w:rsidR="00A72B72" w:rsidRPr="00AF38A4"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a) I have a ………….. dog. /and white, beautiful, big, tan /</w:t>
      </w:r>
      <w:r w:rsidRPr="00A72B72">
        <w:rPr>
          <w:rFonts w:ascii="Times New Roman" w:eastAsia="Times New Roman" w:hAnsi="Times New Roman" w:cs="Times New Roman"/>
          <w:sz w:val="24"/>
          <w:szCs w:val="24"/>
          <w:lang w:eastAsia="ru-RU"/>
        </w:rPr>
        <w:br/>
        <w:t>b) We bought a ……….. table. / glass nice /</w:t>
      </w:r>
      <w:r w:rsidRPr="00A72B72">
        <w:rPr>
          <w:rFonts w:ascii="Times New Roman" w:eastAsia="Times New Roman" w:hAnsi="Times New Roman" w:cs="Times New Roman"/>
          <w:sz w:val="24"/>
          <w:szCs w:val="24"/>
          <w:lang w:eastAsia="ru-RU"/>
        </w:rPr>
        <w:br/>
        <w:t>c) This is a …………. book. / fascinating little/</w:t>
      </w:r>
      <w:r w:rsidRPr="00A72B72">
        <w:rPr>
          <w:rFonts w:ascii="Times New Roman" w:eastAsia="Times New Roman" w:hAnsi="Times New Roman" w:cs="Times New Roman"/>
          <w:sz w:val="24"/>
          <w:szCs w:val="24"/>
          <w:lang w:eastAsia="ru-RU"/>
        </w:rPr>
        <w:br/>
        <w:t>d) We saw an …………. movie on animals. / interesting new/</w:t>
      </w:r>
      <w:r w:rsidRPr="00A72B72">
        <w:rPr>
          <w:rFonts w:ascii="Times New Roman" w:eastAsia="Times New Roman" w:hAnsi="Times New Roman" w:cs="Times New Roman"/>
          <w:sz w:val="24"/>
          <w:szCs w:val="24"/>
          <w:lang w:eastAsia="ru-RU"/>
        </w:rPr>
        <w:br/>
        <w:t>e) She is looking for ……… bag. / black leather stylish/</w:t>
      </w:r>
      <w:r w:rsidRPr="00A72B72">
        <w:rPr>
          <w:rFonts w:ascii="Times New Roman" w:eastAsia="Times New Roman" w:hAnsi="Times New Roman" w:cs="Times New Roman"/>
          <w:sz w:val="24"/>
          <w:szCs w:val="24"/>
          <w:lang w:eastAsia="ru-RU"/>
        </w:rPr>
        <w:br/>
        <w:t>f) There are some ……… students in the class. /American new/</w:t>
      </w:r>
      <w:r w:rsidRPr="00A72B72">
        <w:rPr>
          <w:rFonts w:ascii="Times New Roman" w:eastAsia="Times New Roman" w:hAnsi="Times New Roman" w:cs="Times New Roman"/>
          <w:sz w:val="24"/>
          <w:szCs w:val="24"/>
          <w:lang w:eastAsia="ru-RU"/>
        </w:rPr>
        <w:br/>
        <w:t>g) It was a day. / cold beautiful/</w:t>
      </w:r>
    </w:p>
    <w:p w14:paraId="597CA447" w14:textId="77777777" w:rsidR="00A72B72" w:rsidRPr="00A72B72" w:rsidRDefault="00A72B72" w:rsidP="00A72B72">
      <w:pPr>
        <w:spacing w:after="0" w:line="240" w:lineRule="auto"/>
        <w:rPr>
          <w:rFonts w:ascii="Times New Roman" w:eastAsia="Times New Roman" w:hAnsi="Times New Roman" w:cs="Times New Roman"/>
          <w:b/>
          <w:bCs/>
          <w:sz w:val="24"/>
          <w:szCs w:val="24"/>
          <w:lang w:val="ru-RU" w:eastAsia="ru-RU"/>
        </w:rPr>
      </w:pPr>
      <w:r w:rsidRPr="00A72B72">
        <w:rPr>
          <w:rFonts w:ascii="Times New Roman" w:eastAsia="Times New Roman" w:hAnsi="Times New Roman" w:cs="Times New Roman"/>
          <w:b/>
          <w:bCs/>
          <w:sz w:val="24"/>
          <w:szCs w:val="24"/>
          <w:lang w:val="ru-RU" w:eastAsia="ru-RU"/>
        </w:rPr>
        <w:t>Task 5. Распределите следующие прилагательные по группам в зависимости от значения:</w:t>
      </w:r>
    </w:p>
    <w:p w14:paraId="1DB718AD"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Bad, zigzag, round, Floridian, youthful, big, teenage, red, black, concrete, free, great, cotton, flat, antique, brown, international, large, oceanic, ceramic, dance, spherical, transparent, local, Irish, sleeping, military, political, French, recent, triangular, swinging, strong, white, young, glass, Spanish, wooden, ancient, walking, small, racing, mature, yellowish, infantile, Australian, blue, fabric, straight, cooking, plastic, equatorial, leather, old-fashioned, metal, tiny, steel, circular, square, huge, oval, pink, little, orange, northern, polar, American, work</w:t>
      </w:r>
    </w:p>
    <w:p w14:paraId="143A795F"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br/>
      </w:r>
    </w:p>
    <w:p w14:paraId="224EE0CB"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General characterization: ____________________________</w:t>
      </w:r>
    </w:p>
    <w:p w14:paraId="471296D3"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Size: _____________________________________________</w:t>
      </w:r>
    </w:p>
    <w:p w14:paraId="2F30F6A4"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Age: _____________________________________________</w:t>
      </w:r>
    </w:p>
    <w:p w14:paraId="0472D131" w14:textId="77777777" w:rsidR="00A72B72" w:rsidRPr="00A72B72" w:rsidRDefault="00A72B72" w:rsidP="00A72B72">
      <w:pPr>
        <w:spacing w:after="0" w:line="240" w:lineRule="auto"/>
        <w:rPr>
          <w:rFonts w:ascii="Times New Roman" w:eastAsia="Times New Roman" w:hAnsi="Times New Roman" w:cs="Times New Roman"/>
          <w:sz w:val="24"/>
          <w:szCs w:val="24"/>
          <w:lang w:eastAsia="ru-RU"/>
        </w:rPr>
      </w:pPr>
      <w:r w:rsidRPr="00A72B72">
        <w:rPr>
          <w:rFonts w:ascii="Times New Roman" w:eastAsia="Times New Roman" w:hAnsi="Times New Roman" w:cs="Times New Roman"/>
          <w:sz w:val="24"/>
          <w:szCs w:val="24"/>
          <w:lang w:eastAsia="ru-RU"/>
        </w:rPr>
        <w:t>Shape: ___________________________________________</w:t>
      </w:r>
    </w:p>
    <w:p w14:paraId="43CFEF96" w14:textId="77777777" w:rsidR="00A72B72" w:rsidRPr="00AF38A4" w:rsidRDefault="00A72B72" w:rsidP="00A72B72">
      <w:pPr>
        <w:spacing w:after="0" w:line="240" w:lineRule="auto"/>
        <w:rPr>
          <w:rFonts w:ascii="Times New Roman" w:eastAsia="Times New Roman" w:hAnsi="Times New Roman" w:cs="Times New Roman"/>
          <w:sz w:val="24"/>
          <w:szCs w:val="24"/>
          <w:lang w:val="ru-RU" w:eastAsia="ru-RU"/>
        </w:rPr>
      </w:pPr>
      <w:r w:rsidRPr="00A72B72">
        <w:rPr>
          <w:rFonts w:ascii="Times New Roman" w:eastAsia="Times New Roman" w:hAnsi="Times New Roman" w:cs="Times New Roman"/>
          <w:sz w:val="24"/>
          <w:szCs w:val="24"/>
          <w:lang w:eastAsia="ru-RU"/>
        </w:rPr>
        <w:t>Color</w:t>
      </w:r>
      <w:r w:rsidRPr="00AF38A4">
        <w:rPr>
          <w:rFonts w:ascii="Times New Roman" w:eastAsia="Times New Roman" w:hAnsi="Times New Roman" w:cs="Times New Roman"/>
          <w:sz w:val="24"/>
          <w:szCs w:val="24"/>
          <w:lang w:val="ru-RU" w:eastAsia="ru-RU"/>
        </w:rPr>
        <w:t>: ____________________________________________</w:t>
      </w:r>
    </w:p>
    <w:p w14:paraId="1B271C78" w14:textId="77777777" w:rsidR="00A72B72" w:rsidRPr="00AF38A4" w:rsidRDefault="00A72B72" w:rsidP="00A72B72">
      <w:pPr>
        <w:spacing w:after="0" w:line="240" w:lineRule="auto"/>
        <w:rPr>
          <w:rFonts w:ascii="Times New Roman" w:eastAsia="Times New Roman" w:hAnsi="Times New Roman" w:cs="Times New Roman"/>
          <w:sz w:val="24"/>
          <w:szCs w:val="24"/>
          <w:lang w:val="ru-RU" w:eastAsia="ru-RU"/>
        </w:rPr>
      </w:pPr>
      <w:r w:rsidRPr="00A72B72">
        <w:rPr>
          <w:rFonts w:ascii="Times New Roman" w:eastAsia="Times New Roman" w:hAnsi="Times New Roman" w:cs="Times New Roman"/>
          <w:sz w:val="24"/>
          <w:szCs w:val="24"/>
          <w:lang w:eastAsia="ru-RU"/>
        </w:rPr>
        <w:t>Purpose</w:t>
      </w:r>
      <w:r w:rsidRPr="00AF38A4">
        <w:rPr>
          <w:rFonts w:ascii="Times New Roman" w:eastAsia="Times New Roman" w:hAnsi="Times New Roman" w:cs="Times New Roman"/>
          <w:sz w:val="24"/>
          <w:szCs w:val="24"/>
          <w:lang w:val="ru-RU" w:eastAsia="ru-RU"/>
        </w:rPr>
        <w:t>: __________________________________________</w:t>
      </w:r>
    </w:p>
    <w:p w14:paraId="467BEC4E" w14:textId="77777777" w:rsidR="00A72B72" w:rsidRPr="00AF38A4" w:rsidRDefault="00A72B72" w:rsidP="00A72B72">
      <w:pPr>
        <w:spacing w:after="0" w:line="240" w:lineRule="auto"/>
        <w:rPr>
          <w:rFonts w:ascii="Times New Roman" w:eastAsia="Times New Roman" w:hAnsi="Times New Roman" w:cs="Times New Roman"/>
          <w:sz w:val="24"/>
          <w:szCs w:val="24"/>
          <w:lang w:val="ru-RU" w:eastAsia="ru-RU"/>
        </w:rPr>
      </w:pPr>
      <w:r w:rsidRPr="00A72B72">
        <w:rPr>
          <w:rFonts w:ascii="Times New Roman" w:eastAsia="Times New Roman" w:hAnsi="Times New Roman" w:cs="Times New Roman"/>
          <w:sz w:val="24"/>
          <w:szCs w:val="24"/>
          <w:lang w:eastAsia="ru-RU"/>
        </w:rPr>
        <w:t>Origin</w:t>
      </w:r>
      <w:r w:rsidRPr="00AF38A4">
        <w:rPr>
          <w:rFonts w:ascii="Times New Roman" w:eastAsia="Times New Roman" w:hAnsi="Times New Roman" w:cs="Times New Roman"/>
          <w:sz w:val="24"/>
          <w:szCs w:val="24"/>
          <w:lang w:val="ru-RU" w:eastAsia="ru-RU"/>
        </w:rPr>
        <w:t>: ____________________________________________</w:t>
      </w:r>
    </w:p>
    <w:p w14:paraId="605748DB" w14:textId="77777777" w:rsidR="00A72B72" w:rsidRPr="009E180D" w:rsidRDefault="00A72B72">
      <w:pPr>
        <w:spacing w:after="0" w:line="240" w:lineRule="auto"/>
        <w:rPr>
          <w:rFonts w:ascii="Times New Roman" w:eastAsia="Times New Roman" w:hAnsi="Times New Roman" w:cs="Times New Roman"/>
          <w:sz w:val="24"/>
          <w:szCs w:val="24"/>
          <w:lang w:val="ru-RU" w:eastAsia="ru-RU"/>
        </w:rPr>
      </w:pPr>
      <w:r w:rsidRPr="00A72B72">
        <w:rPr>
          <w:rFonts w:ascii="Times New Roman" w:eastAsia="Times New Roman" w:hAnsi="Times New Roman" w:cs="Times New Roman"/>
          <w:sz w:val="24"/>
          <w:szCs w:val="24"/>
          <w:lang w:eastAsia="ru-RU"/>
        </w:rPr>
        <w:t>Material</w:t>
      </w:r>
      <w:r w:rsidRPr="00AF38A4">
        <w:rPr>
          <w:rFonts w:ascii="Times New Roman" w:eastAsia="Times New Roman" w:hAnsi="Times New Roman" w:cs="Times New Roman"/>
          <w:sz w:val="24"/>
          <w:szCs w:val="24"/>
          <w:lang w:val="ru-RU" w:eastAsia="ru-RU"/>
        </w:rPr>
        <w:t>: __________________________________________</w:t>
      </w:r>
    </w:p>
    <w:p w14:paraId="4E92F553" w14:textId="77777777" w:rsidR="00B52ECB" w:rsidRPr="009E180D" w:rsidRDefault="00A72B72">
      <w:pPr>
        <w:spacing w:after="0" w:line="240" w:lineRule="auto"/>
        <w:rPr>
          <w:rFonts w:ascii="Times New Roman" w:eastAsia="Times New Roman" w:hAnsi="Times New Roman" w:cs="Times New Roman"/>
          <w:b/>
          <w:bCs/>
          <w:sz w:val="24"/>
          <w:szCs w:val="24"/>
          <w:lang w:val="ru-RU" w:eastAsia="ru-RU"/>
        </w:rPr>
      </w:pPr>
      <w:r w:rsidRPr="009E180D">
        <w:rPr>
          <w:rFonts w:ascii="Times New Roman" w:eastAsia="Times New Roman" w:hAnsi="Times New Roman" w:cs="Times New Roman"/>
          <w:b/>
          <w:bCs/>
          <w:sz w:val="24"/>
          <w:szCs w:val="24"/>
          <w:lang w:val="ru-RU" w:eastAsia="ru-RU"/>
        </w:rPr>
        <w:lastRenderedPageBreak/>
        <w:t>Контрольная работа «Досуг и увлечения»</w:t>
      </w:r>
    </w:p>
    <w:p w14:paraId="2FEEBEC6" w14:textId="77777777" w:rsidR="00B52ECB" w:rsidRPr="009E180D" w:rsidRDefault="00B52ECB">
      <w:pPr>
        <w:spacing w:after="0" w:line="240" w:lineRule="auto"/>
        <w:rPr>
          <w:rFonts w:ascii="Times New Roman" w:eastAsia="Times New Roman" w:hAnsi="Times New Roman" w:cs="Times New Roman"/>
          <w:b/>
          <w:bCs/>
          <w:sz w:val="24"/>
          <w:szCs w:val="24"/>
          <w:lang w:val="ru-RU" w:eastAsia="ru-RU"/>
        </w:rPr>
      </w:pPr>
    </w:p>
    <w:p w14:paraId="76246343"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b/>
          <w:bCs/>
          <w:sz w:val="24"/>
          <w:szCs w:val="24"/>
          <w:lang w:eastAsia="ru-RU"/>
        </w:rPr>
        <w:t>Read the text and mark the statements True (T), False (F), Not Started (NS).</w:t>
      </w:r>
    </w:p>
    <w:p w14:paraId="6D00EB96"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My name is Ivan; my nick in the Internet is “bike” because my favourite hobby is riding a bike. I love riding my bike. I can see parks and ponds or rivers and fields when I am in the country! My elder brother Alex is fond of photography. He takes pictures of everything he sees. He also plays the guitar and sings songs. I like being with him. My little sister Olga likes dolls, of course. She’s got a big collection. Some of them are from foreign countries. Our dad is a real sportsman. He plays football and likes swimming. He swims all the year round, in the river, in the sea or in the swimming pool. Mum prefers classical music and interesting books. She can play the piano. Our cat Vasily also has a hobby, he likes sleeping and eating! In the evening we like getting together, talking and listening to some music.</w:t>
      </w:r>
    </w:p>
    <w:p w14:paraId="575AC936"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Ivan is fond of nature. ______</w:t>
      </w:r>
    </w:p>
    <w:p w14:paraId="50E5EFDD"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Ivan knows his neighbourhood very well as he often rides his bike. ______</w:t>
      </w:r>
    </w:p>
    <w:p w14:paraId="202FC38F"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Vasily plays the guitar and sings pop songs. ______</w:t>
      </w:r>
    </w:p>
    <w:p w14:paraId="636E095B"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The mother plays classical music. ______</w:t>
      </w:r>
    </w:p>
    <w:p w14:paraId="0F69E20C"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Olga is Ivan’s elder sister, she has no hobbies. ______</w:t>
      </w:r>
    </w:p>
    <w:p w14:paraId="6C118EBE"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The father does sport. ______</w:t>
      </w:r>
    </w:p>
    <w:p w14:paraId="789E0B8D"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Alex is good at photography and takes part in exhibitions. _____</w:t>
      </w:r>
    </w:p>
    <w:p w14:paraId="622E1C3A"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All the members of the family are busy and they don’t often spend evenings together. _______</w:t>
      </w:r>
    </w:p>
    <w:p w14:paraId="1DFDCE97"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b/>
          <w:bCs/>
          <w:sz w:val="24"/>
          <w:szCs w:val="24"/>
          <w:lang w:eastAsia="ru-RU"/>
        </w:rPr>
        <w:t>Fill in the gaps with the missing words from the box, one word is extra.</w:t>
      </w:r>
    </w:p>
    <w:p w14:paraId="2CEB3173"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p>
    <w:tbl>
      <w:tblPr>
        <w:tblW w:w="18000" w:type="dxa"/>
        <w:tblCellMar>
          <w:top w:w="15" w:type="dxa"/>
          <w:left w:w="15" w:type="dxa"/>
          <w:bottom w:w="15" w:type="dxa"/>
          <w:right w:w="15" w:type="dxa"/>
        </w:tblCellMar>
        <w:tblLook w:val="04A0" w:firstRow="1" w:lastRow="0" w:firstColumn="1" w:lastColumn="0" w:noHBand="0" w:noVBand="1"/>
      </w:tblPr>
      <w:tblGrid>
        <w:gridCol w:w="18000"/>
      </w:tblGrid>
      <w:tr w:rsidR="00B52ECB" w:rsidRPr="00B52ECB" w14:paraId="09383A87" w14:textId="77777777" w:rsidTr="00B52ECB">
        <w:tc>
          <w:tcPr>
            <w:tcW w:w="5145" w:type="dxa"/>
            <w:tcBorders>
              <w:top w:val="single" w:sz="6" w:space="0" w:color="000000"/>
              <w:left w:val="single" w:sz="6" w:space="0" w:color="000000"/>
              <w:bottom w:val="single" w:sz="6" w:space="0" w:color="000000"/>
              <w:right w:val="single" w:sz="6" w:space="0" w:color="000000"/>
            </w:tcBorders>
            <w:tcMar>
              <w:top w:w="0" w:type="dxa"/>
              <w:left w:w="108" w:type="dxa"/>
              <w:bottom w:w="0" w:type="dxa"/>
              <w:right w:w="108" w:type="dxa"/>
            </w:tcMar>
            <w:hideMark/>
          </w:tcPr>
          <w:p w14:paraId="55D4E444"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present, got, bike, weekend, often, that, Hi</w:t>
            </w:r>
          </w:p>
          <w:p w14:paraId="6345D639"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p>
        </w:tc>
      </w:tr>
    </w:tbl>
    <w:p w14:paraId="4D29FD25"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Hi, Anna!</w:t>
      </w:r>
    </w:p>
    <w:p w14:paraId="5EE165CE"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________, Tom! Is ________ your new bike?</w:t>
      </w:r>
    </w:p>
    <w:p w14:paraId="080B8939"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No, that’s my brother’s. I’ve _________ a new skateboard.</w:t>
      </w:r>
    </w:p>
    <w:p w14:paraId="3D9C0D13"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Wow, it’s fantastic. Is it your father’s ____________?</w:t>
      </w:r>
    </w:p>
    <w:p w14:paraId="26AE62AD"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Yes, it is.</w:t>
      </w:r>
    </w:p>
    <w:p w14:paraId="0B0C5959"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I like skateboarding too. Do you ________ go skateboarding?</w:t>
      </w:r>
    </w:p>
    <w:p w14:paraId="73CC5E48"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Every Sunday. Join me next _____________.</w:t>
      </w:r>
    </w:p>
    <w:p w14:paraId="0249DDC8"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I’d love too.</w:t>
      </w:r>
    </w:p>
    <w:p w14:paraId="66CDEB3D"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b/>
          <w:bCs/>
          <w:sz w:val="24"/>
          <w:szCs w:val="24"/>
          <w:lang w:eastAsia="ru-RU"/>
        </w:rPr>
        <w:t>Match the words with the two columns.</w:t>
      </w:r>
    </w:p>
    <w:p w14:paraId="04C67C1A"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music a) the guitar</w:t>
      </w:r>
    </w:p>
    <w:p w14:paraId="4D939C01"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play b) diary</w:t>
      </w:r>
    </w:p>
    <w:p w14:paraId="32D4B2CC" w14:textId="77777777" w:rsidR="00B52ECB" w:rsidRPr="00AF38A4" w:rsidRDefault="00B52ECB" w:rsidP="00B52ECB">
      <w:pPr>
        <w:spacing w:after="0" w:line="240" w:lineRule="auto"/>
        <w:rPr>
          <w:rFonts w:ascii="Times New Roman" w:eastAsia="Times New Roman" w:hAnsi="Times New Roman" w:cs="Times New Roman"/>
          <w:sz w:val="24"/>
          <w:szCs w:val="24"/>
          <w:lang w:eastAsia="ru-RU"/>
        </w:rPr>
      </w:pPr>
      <w:r w:rsidRPr="00AF38A4">
        <w:rPr>
          <w:rFonts w:ascii="Times New Roman" w:eastAsia="Times New Roman" w:hAnsi="Times New Roman" w:cs="Times New Roman"/>
          <w:sz w:val="24"/>
          <w:szCs w:val="24"/>
          <w:lang w:eastAsia="ru-RU"/>
        </w:rPr>
        <w:t>speak c) baby</w:t>
      </w:r>
    </w:p>
    <w:p w14:paraId="24DC0D2F"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computer d) person</w:t>
      </w:r>
    </w:p>
    <w:p w14:paraId="28F28C15"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make e) French</w:t>
      </w:r>
    </w:p>
    <w:p w14:paraId="7BF4CA75"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secret f) teacher</w:t>
      </w:r>
    </w:p>
    <w:p w14:paraId="7907D99F"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friendly g) cookies</w:t>
      </w:r>
    </w:p>
    <w:p w14:paraId="3D3490FD"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lastRenderedPageBreak/>
        <w:t>sweet h) games</w:t>
      </w:r>
    </w:p>
    <w:p w14:paraId="24AB06DD"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__________________________________________________________________</w:t>
      </w:r>
    </w:p>
    <w:p w14:paraId="503314AA"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b/>
          <w:bCs/>
          <w:sz w:val="24"/>
          <w:szCs w:val="24"/>
          <w:lang w:eastAsia="ru-RU"/>
        </w:rPr>
        <w:t>Match the sentences with the correct verb forms: Present Simple, Future Simple, Past Simple.</w:t>
      </w:r>
    </w:p>
    <w:p w14:paraId="52ACA96E"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1. I go to bed at ten every day. - ________________________</w:t>
      </w:r>
    </w:p>
    <w:p w14:paraId="44ECBB79"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2. I didn’t go to the country last summer. - _______________________</w:t>
      </w:r>
    </w:p>
    <w:p w14:paraId="48E0FAFB"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3. Will you watch TV tomorrow? - __________________________</w:t>
      </w:r>
    </w:p>
    <w:p w14:paraId="7A0949D8"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4. She goes to school every day. - ___________________________</w:t>
      </w:r>
    </w:p>
    <w:p w14:paraId="5162DB6E"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5. Yesterday my brother saw a new car. - ________________________</w:t>
      </w:r>
    </w:p>
    <w:p w14:paraId="5888DD75"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6. I’ll spend next summer abroad. - __________________________</w:t>
      </w:r>
    </w:p>
    <w:p w14:paraId="15A4AAD2"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7. My mother cooked a tasty dinner last Sunday. - _____________________</w:t>
      </w:r>
    </w:p>
    <w:p w14:paraId="693A018B"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8. We usually write long letters. - ___________________________</w:t>
      </w:r>
    </w:p>
    <w:p w14:paraId="226F4600" w14:textId="77777777" w:rsidR="00B52ECB" w:rsidRPr="009E180D" w:rsidRDefault="00B52ECB">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br w:type="page"/>
      </w:r>
    </w:p>
    <w:p w14:paraId="0C788C97" w14:textId="6307D024" w:rsidR="00DB1E8E" w:rsidRPr="009E180D" w:rsidRDefault="00DB1E8E" w:rsidP="00B52ECB">
      <w:pPr>
        <w:spacing w:after="0" w:line="240" w:lineRule="auto"/>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sz w:val="24"/>
          <w:szCs w:val="24"/>
          <w:lang w:val="ru-RU" w:eastAsia="ru-RU"/>
        </w:rPr>
        <w:lastRenderedPageBreak/>
        <w:t>Полугодоваяконтрольнаяработа</w:t>
      </w:r>
    </w:p>
    <w:p w14:paraId="07B630C9" w14:textId="77777777" w:rsidR="00DB1E8E" w:rsidRPr="009E180D" w:rsidRDefault="00DB1E8E" w:rsidP="00DB1E8E">
      <w:pPr>
        <w:shd w:val="clear" w:color="auto" w:fill="FFFFFF"/>
        <w:spacing w:after="0" w:line="240" w:lineRule="auto"/>
        <w:ind w:left="-426"/>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1 аудирвание</w:t>
      </w:r>
    </w:p>
    <w:p w14:paraId="737A3DC6" w14:textId="77777777" w:rsidR="00DB1E8E" w:rsidRPr="009E180D" w:rsidRDefault="00DB1E8E" w:rsidP="00DB1E8E">
      <w:pPr>
        <w:shd w:val="clear" w:color="auto" w:fill="FFFFFF"/>
        <w:tabs>
          <w:tab w:val="left" w:pos="2290"/>
          <w:tab w:val="left" w:pos="4320"/>
        </w:tabs>
        <w:spacing w:after="0" w:line="240" w:lineRule="auto"/>
        <w:ind w:left="-426"/>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u w:val="single"/>
          <w:lang w:eastAsia="ru-RU"/>
        </w:rPr>
        <w:t>Books</w:t>
      </w:r>
    </w:p>
    <w:p w14:paraId="33A0BBF5" w14:textId="77777777" w:rsidR="00DB1E8E" w:rsidRPr="009E180D" w:rsidRDefault="00DB1E8E" w:rsidP="00DB1E8E">
      <w:pPr>
        <w:shd w:val="clear" w:color="auto" w:fill="FFFFFF"/>
        <w:tabs>
          <w:tab w:val="left" w:pos="2290"/>
          <w:tab w:val="left" w:pos="4320"/>
        </w:tabs>
        <w:spacing w:after="0" w:line="240" w:lineRule="auto"/>
        <w:ind w:left="-426"/>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Don’t you think books are the best thing in the world? I can’t remember a time in my life when I wasn’t reading a book. I still have memories of being in my school library when I was about five years old. I have been a bit of a bookworm since then. You’ll usually see me with my head buried in a book. I love all kinds of books. Novels are great for getting to know other worlds and cultures. A good book is one where you never want the story to end. I also like autobiographies because I think it’s interesting to read about people’s lives. Encyclopedias are cool too – you can learn everything about everything in these. I still prefer books to the Internet. Books need to be in your hand and made of paper.(дляучителя)</w:t>
      </w:r>
    </w:p>
    <w:p w14:paraId="3857768D" w14:textId="77777777" w:rsidR="00DB1E8E" w:rsidRPr="009E180D" w:rsidRDefault="00DB1E8E" w:rsidP="00DB1E8E">
      <w:pPr>
        <w:shd w:val="clear" w:color="auto" w:fill="FFFFFF"/>
        <w:tabs>
          <w:tab w:val="left" w:pos="2290"/>
          <w:tab w:val="left" w:pos="4320"/>
        </w:tabs>
        <w:spacing w:after="0" w:line="240" w:lineRule="auto"/>
        <w:ind w:left="-426"/>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
          <w:bCs/>
          <w:color w:val="000000"/>
          <w:sz w:val="24"/>
          <w:szCs w:val="24"/>
          <w:lang w:eastAsia="ru-RU"/>
        </w:rPr>
        <w:t>Task1</w:t>
      </w:r>
    </w:p>
    <w:p w14:paraId="0E6BE32E" w14:textId="77777777" w:rsidR="00DB1E8E" w:rsidRPr="009E180D" w:rsidRDefault="00DB1E8E" w:rsidP="00DB1E8E">
      <w:pPr>
        <w:shd w:val="clear" w:color="auto" w:fill="FFFFFF"/>
        <w:tabs>
          <w:tab w:val="left" w:pos="2290"/>
          <w:tab w:val="left" w:pos="4320"/>
        </w:tabs>
        <w:spacing w:after="0" w:line="240" w:lineRule="auto"/>
        <w:ind w:left="-426"/>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Don’t you think books ______________________ thing in the world? I can’t remember a time in my life when I wasn’t reading a book. ______________________ memories of being in my school library when I was about five years old. I have been ______________________ bookworm since then. You’ll usually see me ______________________ buried in a book. I ______________________ of books. Novels are great ______________________ know other worlds and cultures. A good book is one where you never want the ______________________ . I also like autobiographies because I think it’s interesting ______________________ people’s lives. Encyclopedias are cool too – you can learn everything about everything in these. ______________________  books to the Internet. Books need to be in your hand and ______________________ .</w:t>
      </w:r>
    </w:p>
    <w:p w14:paraId="5BF71B06" w14:textId="77777777" w:rsidR="00DB1E8E" w:rsidRPr="009E180D" w:rsidRDefault="00DB1E8E" w:rsidP="00DB1E8E">
      <w:pPr>
        <w:shd w:val="clear" w:color="auto" w:fill="FFFFFF"/>
        <w:tabs>
          <w:tab w:val="left" w:pos="2290"/>
          <w:tab w:val="left" w:pos="4320"/>
        </w:tabs>
        <w:spacing w:after="0" w:line="240" w:lineRule="auto"/>
        <w:ind w:left="-426"/>
        <w:jc w:val="both"/>
        <w:rPr>
          <w:rFonts w:ascii="Times New Roman" w:eastAsia="Times New Roman" w:hAnsi="Times New Roman" w:cs="Times New Roman"/>
          <w:color w:val="000000"/>
          <w:sz w:val="24"/>
          <w:szCs w:val="24"/>
          <w:lang w:eastAsia="ru-RU"/>
        </w:rPr>
      </w:pPr>
    </w:p>
    <w:p w14:paraId="31D4A1AD" w14:textId="77777777" w:rsidR="00DB1E8E" w:rsidRPr="009E180D" w:rsidRDefault="00DB1E8E" w:rsidP="00DB1E8E">
      <w:pPr>
        <w:shd w:val="clear" w:color="auto" w:fill="FFFFFF"/>
        <w:tabs>
          <w:tab w:val="left" w:pos="662"/>
          <w:tab w:val="left" w:pos="7517"/>
        </w:tabs>
        <w:spacing w:after="0" w:line="240" w:lineRule="auto"/>
        <w:ind w:left="-426" w:right="43" w:firstLine="164"/>
        <w:jc w:val="both"/>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t xml:space="preserve">2. Прочитайте отрывок из воспоминаний  у Черчилля о его школьных годах.  Определите,  какие из утверждений  соответствуют содержанию текста (1 — </w:t>
      </w:r>
      <w:r w:rsidRPr="009E180D">
        <w:rPr>
          <w:rFonts w:ascii="Times New Roman" w:eastAsia="Times New Roman" w:hAnsi="Times New Roman" w:cs="Times New Roman"/>
          <w:b/>
          <w:sz w:val="24"/>
          <w:szCs w:val="24"/>
          <w:lang w:eastAsia="ru-RU"/>
        </w:rPr>
        <w:t>True</w:t>
      </w:r>
      <w:r w:rsidRPr="009E180D">
        <w:rPr>
          <w:rFonts w:ascii="Times New Roman" w:eastAsia="Times New Roman" w:hAnsi="Times New Roman" w:cs="Times New Roman"/>
          <w:b/>
          <w:sz w:val="24"/>
          <w:szCs w:val="24"/>
          <w:lang w:val="ru-RU" w:eastAsia="ru-RU"/>
        </w:rPr>
        <w:t xml:space="preserve">), какие не соответствуют (2 — </w:t>
      </w:r>
      <w:r w:rsidRPr="009E180D">
        <w:rPr>
          <w:rFonts w:ascii="Times New Roman" w:eastAsia="Times New Roman" w:hAnsi="Times New Roman" w:cs="Times New Roman"/>
          <w:b/>
          <w:sz w:val="24"/>
          <w:szCs w:val="24"/>
          <w:lang w:eastAsia="ru-RU"/>
        </w:rPr>
        <w:t>False</w:t>
      </w:r>
      <w:r w:rsidRPr="009E180D">
        <w:rPr>
          <w:rFonts w:ascii="Times New Roman" w:eastAsia="Times New Roman" w:hAnsi="Times New Roman" w:cs="Times New Roman"/>
          <w:b/>
          <w:sz w:val="24"/>
          <w:szCs w:val="24"/>
          <w:lang w:val="ru-RU" w:eastAsia="ru-RU"/>
        </w:rPr>
        <w:t xml:space="preserve">) и о чём в тексте не сказано, то есть на основании текста нельзя дать ни положительного, ни отрицательного ответа (3 — </w:t>
      </w:r>
      <w:r w:rsidRPr="009E180D">
        <w:rPr>
          <w:rFonts w:ascii="Times New Roman" w:eastAsia="Times New Roman" w:hAnsi="Times New Roman" w:cs="Times New Roman"/>
          <w:b/>
          <w:sz w:val="24"/>
          <w:szCs w:val="24"/>
          <w:lang w:eastAsia="ru-RU"/>
        </w:rPr>
        <w:t>Notstated</w:t>
      </w:r>
      <w:r w:rsidRPr="009E180D">
        <w:rPr>
          <w:rFonts w:ascii="Times New Roman" w:eastAsia="Times New Roman" w:hAnsi="Times New Roman" w:cs="Times New Roman"/>
          <w:b/>
          <w:sz w:val="24"/>
          <w:szCs w:val="24"/>
          <w:lang w:val="ru-RU" w:eastAsia="ru-RU"/>
        </w:rPr>
        <w:t>).</w:t>
      </w:r>
    </w:p>
    <w:p w14:paraId="454B4449" w14:textId="77777777" w:rsidR="00DB1E8E" w:rsidRPr="009E180D" w:rsidRDefault="00DB1E8E" w:rsidP="00DB1E8E">
      <w:pPr>
        <w:shd w:val="clear" w:color="auto" w:fill="FFFFFF"/>
        <w:spacing w:after="0" w:line="240" w:lineRule="auto"/>
        <w:ind w:left="-426" w:right="7" w:firstLine="164"/>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I was twelve when I entered the unfriendly region of examinations, and through which for the next seven years I had to travel. These examina</w:t>
      </w:r>
      <w:r w:rsidRPr="009E180D">
        <w:rPr>
          <w:rFonts w:ascii="Times New Roman" w:eastAsia="Times New Roman" w:hAnsi="Times New Roman" w:cs="Times New Roman"/>
          <w:color w:val="000000"/>
          <w:sz w:val="24"/>
          <w:szCs w:val="24"/>
          <w:lang w:eastAsia="ru-RU"/>
        </w:rPr>
        <w:softHyphen/>
        <w:t>tions were a great test to me. The subjects which were valued by the examiners were almost always those I liked least. I would like to be exam</w:t>
      </w:r>
      <w:r w:rsidRPr="009E180D">
        <w:rPr>
          <w:rFonts w:ascii="Times New Roman" w:eastAsia="Times New Roman" w:hAnsi="Times New Roman" w:cs="Times New Roman"/>
          <w:color w:val="000000"/>
          <w:sz w:val="24"/>
          <w:szCs w:val="24"/>
          <w:lang w:eastAsia="ru-RU"/>
        </w:rPr>
        <w:softHyphen/>
        <w:t>ined in history, poetry and writing essays. The examiners, on the other hand, preferred Latin and mathematics. Moreover, the questions which they asked on both these subjects were almost always those to which I was unable to suggest a satisfactory answer. I would like to be asked to say what I knew. They always tried to ask what I did not know. This sort of treatment had only one result: I did not do well in examinations.</w:t>
      </w:r>
    </w:p>
    <w:p w14:paraId="73878792" w14:textId="77777777" w:rsidR="00DB1E8E" w:rsidRPr="009E180D" w:rsidRDefault="00DB1E8E" w:rsidP="00DB1E8E">
      <w:pPr>
        <w:shd w:val="clear" w:color="auto" w:fill="FFFFFF"/>
        <w:spacing w:after="0" w:line="240" w:lineRule="auto"/>
        <w:ind w:left="-426" w:firstLine="164"/>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This was especially true of my entrance examination to Harrow. The Headmaster, Mr Welldon, however, took a broad-minded view of my Latin text. This was the more amazing, because I was found unable to answer a single question in the Latin paper. I wrote my name at the top of the page. I wrote down the number of the question "I". But I could not think of anything connected with it that was true. Suddenly I made some dirty marks on my test paper. I stared for two hours at these spots. And then they collected my piece of test paper with all the others and carried it up to the Headmaster's table. It was from these small signs of knowl</w:t>
      </w:r>
      <w:r w:rsidRPr="009E180D">
        <w:rPr>
          <w:rFonts w:ascii="Times New Roman" w:eastAsia="Times New Roman" w:hAnsi="Times New Roman" w:cs="Times New Roman"/>
          <w:color w:val="000000"/>
          <w:sz w:val="24"/>
          <w:szCs w:val="24"/>
          <w:lang w:eastAsia="ru-RU"/>
        </w:rPr>
        <w:softHyphen/>
        <w:t>edge that Mr Welldon drew the conclusion that it was enough to pass into Harrow. It showed that he was a man who did not depend upon paper demonstration.</w:t>
      </w:r>
    </w:p>
    <w:p w14:paraId="3168F130" w14:textId="77777777" w:rsidR="00DB1E8E" w:rsidRPr="009E180D" w:rsidRDefault="00DB1E8E" w:rsidP="00DB1E8E">
      <w:pPr>
        <w:shd w:val="clear" w:color="auto" w:fill="FFFFFF"/>
        <w:spacing w:after="0" w:line="240" w:lineRule="auto"/>
        <w:ind w:left="-426" w:right="14" w:firstLine="164"/>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I was placed in the third, or lowest, division of the Fourth, or bottom, Form. The names of the new boys were written in the school list in alpha</w:t>
      </w:r>
      <w:r w:rsidRPr="009E180D">
        <w:rPr>
          <w:rFonts w:ascii="Times New Roman" w:eastAsia="Times New Roman" w:hAnsi="Times New Roman" w:cs="Times New Roman"/>
          <w:color w:val="000000"/>
          <w:sz w:val="24"/>
          <w:szCs w:val="24"/>
          <w:lang w:eastAsia="ru-RU"/>
        </w:rPr>
        <w:softHyphen/>
        <w:t>betical order. As my correct name, Spencer-Churchill, began with an "S", I was in fact only two more names away from the end of the whole school.</w:t>
      </w:r>
    </w:p>
    <w:p w14:paraId="21F98FBD" w14:textId="77777777" w:rsidR="00DB1E8E" w:rsidRPr="009E180D" w:rsidRDefault="00DB1E8E" w:rsidP="00DB1E8E">
      <w:pPr>
        <w:shd w:val="clear" w:color="auto" w:fill="FFFFFF"/>
        <w:spacing w:after="0" w:line="240" w:lineRule="auto"/>
        <w:ind w:left="-426" w:firstLine="164"/>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However, by being in the lowest form I got a great advantage over the cleverer boys. They all learned Latin and Greek and things like that. But I was taught English. We were considered such silly pupils that we could learn only English. Mr Somervell taught the stupidest boys the most ignored thing - to write simple English. He knew how to do it. He taught it as no one else has ever taught it.</w:t>
      </w:r>
    </w:p>
    <w:p w14:paraId="7E0BFC34" w14:textId="77777777" w:rsidR="00DB1E8E" w:rsidRPr="009E180D" w:rsidRDefault="00AF38A4" w:rsidP="00DB1E8E">
      <w:pPr>
        <w:shd w:val="clear" w:color="auto" w:fill="FFFFFF"/>
        <w:spacing w:after="0" w:line="240" w:lineRule="auto"/>
        <w:ind w:left="-426" w:firstLine="164"/>
        <w:jc w:val="both"/>
        <w:rPr>
          <w:rFonts w:ascii="Times New Roman" w:eastAsia="Times New Roman" w:hAnsi="Times New Roman" w:cs="Times New Roman"/>
          <w:color w:val="000000"/>
          <w:sz w:val="24"/>
          <w:szCs w:val="24"/>
          <w:lang w:eastAsia="ru-RU"/>
        </w:rPr>
      </w:pPr>
      <w:r>
        <w:rPr>
          <w:rFonts w:ascii="Times New Roman" w:hAnsi="Times New Roman" w:cs="Times New Roman"/>
          <w:noProof/>
          <w:sz w:val="24"/>
          <w:szCs w:val="24"/>
        </w:rPr>
        <w:pict w14:anchorId="5F38DE55">
          <v:line id="Прямая соединительная линия 8" o:spid="_x0000_s1047" style="position:absolute;left:0;text-align:left;z-index:251659264;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19.1pt,511.9pt" to="367.6pt,5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" o:allowincell="f" strokeweight="2.9pt">
            <w10:wrap anchorx="margin"/>
          </v:line>
        </w:pict>
      </w:r>
      <w:r w:rsidR="00DB1E8E" w:rsidRPr="009E180D">
        <w:rPr>
          <w:rFonts w:ascii="Times New Roman" w:eastAsia="Times New Roman" w:hAnsi="Times New Roman" w:cs="Times New Roman"/>
          <w:color w:val="000000"/>
          <w:sz w:val="24"/>
          <w:szCs w:val="24"/>
          <w:lang w:eastAsia="ru-RU"/>
        </w:rPr>
        <w:t>I learned it thoroughly. And when in after years my schoolmates who had won prizes for writing such beautiful Latin poetry and Greek epigrams had to come down again to common English, to earn their living or make their career, I did not feel myself at any difficulty. Naturally, I am in favour of boys learning English. I would make them learn English; and then I would let the clever ones learn Latin as an honour and Greek as a pleas</w:t>
      </w:r>
      <w:r w:rsidR="00DB1E8E" w:rsidRPr="009E180D">
        <w:rPr>
          <w:rFonts w:ascii="Times New Roman" w:eastAsia="Times New Roman" w:hAnsi="Times New Roman" w:cs="Times New Roman"/>
          <w:color w:val="000000"/>
          <w:sz w:val="24"/>
          <w:szCs w:val="24"/>
          <w:lang w:eastAsia="ru-RU"/>
        </w:rPr>
        <w:softHyphen/>
        <w:t xml:space="preserve">ure. But the only thing I would beat them for is not knowing English. I would beat them hard for that. </w:t>
      </w:r>
    </w:p>
    <w:p w14:paraId="2CD76016" w14:textId="77777777" w:rsidR="00DB1E8E" w:rsidRPr="009E180D" w:rsidRDefault="00DB1E8E" w:rsidP="00DB1E8E">
      <w:pPr>
        <w:shd w:val="clear" w:color="auto" w:fill="FFFFFF"/>
        <w:spacing w:after="0" w:line="240" w:lineRule="auto"/>
        <w:ind w:left="-426" w:firstLine="164"/>
        <w:jc w:val="both"/>
        <w:rPr>
          <w:rFonts w:ascii="Times New Roman" w:eastAsia="Times New Roman" w:hAnsi="Times New Roman" w:cs="Times New Roman"/>
          <w:color w:val="000000"/>
          <w:sz w:val="24"/>
          <w:szCs w:val="24"/>
          <w:lang w:eastAsia="ru-RU"/>
        </w:rPr>
      </w:pPr>
    </w:p>
    <w:p w14:paraId="5D8DF5F2" w14:textId="77777777" w:rsidR="00DB1E8E" w:rsidRPr="009E180D" w:rsidRDefault="00DB1E8E" w:rsidP="00DB1E8E">
      <w:pPr>
        <w:shd w:val="clear" w:color="auto" w:fill="FFFFFF"/>
        <w:spacing w:after="0" w:line="240" w:lineRule="auto"/>
        <w:ind w:left="-426" w:firstLine="164"/>
        <w:jc w:val="both"/>
        <w:rPr>
          <w:rFonts w:ascii="Times New Roman" w:eastAsia="Times New Roman" w:hAnsi="Times New Roman" w:cs="Times New Roman"/>
          <w:color w:val="000000"/>
          <w:sz w:val="24"/>
          <w:szCs w:val="24"/>
          <w:lang w:eastAsia="ru-RU"/>
        </w:rPr>
      </w:pPr>
    </w:p>
    <w:p w14:paraId="2A212978" w14:textId="77777777" w:rsidR="00DB1E8E" w:rsidRPr="009E180D" w:rsidRDefault="00DB1E8E" w:rsidP="00DB1E8E">
      <w:pPr>
        <w:shd w:val="clear" w:color="auto" w:fill="FFFFFF"/>
        <w:tabs>
          <w:tab w:val="left" w:pos="2275"/>
          <w:tab w:val="left" w:pos="4313"/>
        </w:tabs>
        <w:spacing w:after="0" w:line="240" w:lineRule="auto"/>
        <w:ind w:left="-142" w:hanging="142"/>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xml:space="preserve">    At the age of twelve Churchill had his first examination.</w:t>
      </w:r>
      <w:r w:rsidRPr="009E180D">
        <w:rPr>
          <w:rFonts w:ascii="Times New Roman" w:eastAsia="Times New Roman" w:hAnsi="Times New Roman" w:cs="Times New Roman"/>
          <w:color w:val="000000"/>
          <w:sz w:val="24"/>
          <w:szCs w:val="24"/>
          <w:lang w:eastAsia="ru-RU"/>
        </w:rPr>
        <w:br/>
        <w:t xml:space="preserve">    1 True</w:t>
      </w:r>
      <w:r w:rsidRPr="009E180D">
        <w:rPr>
          <w:rFonts w:ascii="Times New Roman" w:eastAsia="Times New Roman" w:hAnsi="Times New Roman" w:cs="Times New Roman"/>
          <w:color w:val="000000"/>
          <w:sz w:val="24"/>
          <w:szCs w:val="24"/>
          <w:lang w:eastAsia="ru-RU"/>
        </w:rPr>
        <w:tab/>
        <w:t>2 False</w:t>
      </w:r>
      <w:r w:rsidRPr="009E180D">
        <w:rPr>
          <w:rFonts w:ascii="Times New Roman" w:eastAsia="Times New Roman" w:hAnsi="Times New Roman" w:cs="Times New Roman"/>
          <w:color w:val="000000"/>
          <w:sz w:val="24"/>
          <w:szCs w:val="24"/>
          <w:lang w:eastAsia="ru-RU"/>
        </w:rPr>
        <w:tab/>
        <w:t>3 Not stated</w:t>
      </w:r>
    </w:p>
    <w:p w14:paraId="5540B14A" w14:textId="77777777" w:rsidR="00DB1E8E" w:rsidRPr="009E180D" w:rsidRDefault="00DB1E8E" w:rsidP="00DB1E8E">
      <w:pPr>
        <w:shd w:val="clear" w:color="auto" w:fill="FFFFFF"/>
        <w:tabs>
          <w:tab w:val="left" w:pos="2282"/>
          <w:tab w:val="left" w:pos="4313"/>
        </w:tabs>
        <w:spacing w:after="0" w:line="240" w:lineRule="auto"/>
        <w:ind w:left="-142" w:hanging="142"/>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Churchill couldn't pass the exams to Harrow several times.</w:t>
      </w:r>
      <w:r w:rsidRPr="009E180D">
        <w:rPr>
          <w:rFonts w:ascii="Times New Roman" w:eastAsia="Times New Roman" w:hAnsi="Times New Roman" w:cs="Times New Roman"/>
          <w:color w:val="000000"/>
          <w:sz w:val="24"/>
          <w:szCs w:val="24"/>
          <w:lang w:eastAsia="ru-RU"/>
        </w:rPr>
        <w:br/>
        <w:t>1 True</w:t>
      </w:r>
      <w:r w:rsidRPr="009E180D">
        <w:rPr>
          <w:rFonts w:ascii="Times New Roman" w:eastAsia="Times New Roman" w:hAnsi="Times New Roman" w:cs="Times New Roman"/>
          <w:color w:val="000000"/>
          <w:sz w:val="24"/>
          <w:szCs w:val="24"/>
          <w:lang w:eastAsia="ru-RU"/>
        </w:rPr>
        <w:tab/>
        <w:t>2 False</w:t>
      </w:r>
      <w:r w:rsidRPr="009E180D">
        <w:rPr>
          <w:rFonts w:ascii="Times New Roman" w:eastAsia="Times New Roman" w:hAnsi="Times New Roman" w:cs="Times New Roman"/>
          <w:color w:val="000000"/>
          <w:sz w:val="24"/>
          <w:szCs w:val="24"/>
          <w:lang w:eastAsia="ru-RU"/>
        </w:rPr>
        <w:tab/>
        <w:t>3 Not stated</w:t>
      </w:r>
    </w:p>
    <w:p w14:paraId="2DDE55C6" w14:textId="77777777" w:rsidR="00DB1E8E" w:rsidRPr="009E180D" w:rsidRDefault="00DB1E8E" w:rsidP="00DB1E8E">
      <w:pPr>
        <w:shd w:val="clear" w:color="auto" w:fill="FFFFFF"/>
        <w:spacing w:after="0" w:line="240" w:lineRule="auto"/>
        <w:ind w:left="-142" w:right="7" w:hanging="142"/>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 xml:space="preserve"> Besides Latin, entrance exams to Harrow included mathemat</w:t>
      </w:r>
      <w:r w:rsidRPr="009E180D">
        <w:rPr>
          <w:rFonts w:ascii="Times New Roman" w:eastAsia="Times New Roman" w:hAnsi="Times New Roman" w:cs="Times New Roman"/>
          <w:color w:val="000000"/>
          <w:sz w:val="24"/>
          <w:szCs w:val="24"/>
          <w:lang w:eastAsia="ru-RU"/>
        </w:rPr>
        <w:softHyphen/>
        <w:t>ics.</w:t>
      </w:r>
    </w:p>
    <w:p w14:paraId="458D6A5E" w14:textId="77777777" w:rsidR="00DB1E8E" w:rsidRPr="009E180D" w:rsidRDefault="00DB1E8E" w:rsidP="00DB1E8E">
      <w:pPr>
        <w:shd w:val="clear" w:color="auto" w:fill="FFFFFF"/>
        <w:tabs>
          <w:tab w:val="left" w:pos="2282"/>
          <w:tab w:val="left" w:pos="4313"/>
        </w:tabs>
        <w:spacing w:after="0" w:line="240" w:lineRule="auto"/>
        <w:ind w:left="-142" w:hanging="142"/>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True</w:t>
      </w:r>
      <w:r w:rsidRPr="009E180D">
        <w:rPr>
          <w:rFonts w:ascii="Times New Roman" w:eastAsia="Times New Roman" w:hAnsi="Times New Roman" w:cs="Times New Roman"/>
          <w:color w:val="000000"/>
          <w:sz w:val="24"/>
          <w:szCs w:val="24"/>
          <w:lang w:eastAsia="ru-RU"/>
        </w:rPr>
        <w:tab/>
        <w:t>2 False</w:t>
      </w:r>
      <w:r w:rsidRPr="009E180D">
        <w:rPr>
          <w:rFonts w:ascii="Times New Roman" w:eastAsia="Times New Roman" w:hAnsi="Times New Roman" w:cs="Times New Roman"/>
          <w:color w:val="000000"/>
          <w:sz w:val="24"/>
          <w:szCs w:val="24"/>
          <w:lang w:eastAsia="ru-RU"/>
        </w:rPr>
        <w:tab/>
        <w:t>3 Not stated</w:t>
      </w:r>
    </w:p>
    <w:p w14:paraId="5D365F07" w14:textId="77777777" w:rsidR="00DB1E8E" w:rsidRPr="009E180D" w:rsidRDefault="00DB1E8E" w:rsidP="00DB1E8E">
      <w:pPr>
        <w:shd w:val="clear" w:color="auto" w:fill="FFFFFF"/>
        <w:spacing w:after="0" w:line="240" w:lineRule="auto"/>
        <w:ind w:left="-142" w:hanging="142"/>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 xml:space="preserve"> In the Latin exams Churchill didn't answer any question.</w:t>
      </w:r>
    </w:p>
    <w:p w14:paraId="09E8894E" w14:textId="77777777" w:rsidR="00DB1E8E" w:rsidRPr="009E180D" w:rsidRDefault="00DB1E8E" w:rsidP="00DB1E8E">
      <w:pPr>
        <w:shd w:val="clear" w:color="auto" w:fill="FFFFFF"/>
        <w:tabs>
          <w:tab w:val="left" w:pos="2290"/>
          <w:tab w:val="left" w:pos="4320"/>
        </w:tabs>
        <w:spacing w:after="0" w:line="240" w:lineRule="auto"/>
        <w:ind w:left="-142" w:hanging="142"/>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True</w:t>
      </w:r>
      <w:r w:rsidRPr="009E180D">
        <w:rPr>
          <w:rFonts w:ascii="Times New Roman" w:eastAsia="Times New Roman" w:hAnsi="Times New Roman" w:cs="Times New Roman"/>
          <w:color w:val="000000"/>
          <w:sz w:val="24"/>
          <w:szCs w:val="24"/>
          <w:lang w:eastAsia="ru-RU"/>
        </w:rPr>
        <w:tab/>
        <w:t>2 False</w:t>
      </w:r>
      <w:r w:rsidRPr="009E180D">
        <w:rPr>
          <w:rFonts w:ascii="Times New Roman" w:eastAsia="Times New Roman" w:hAnsi="Times New Roman" w:cs="Times New Roman"/>
          <w:color w:val="000000"/>
          <w:sz w:val="24"/>
          <w:szCs w:val="24"/>
          <w:lang w:eastAsia="ru-RU"/>
        </w:rPr>
        <w:tab/>
        <w:t>3 Not stated</w:t>
      </w:r>
    </w:p>
    <w:p w14:paraId="38E82F2E" w14:textId="77777777" w:rsidR="00DB1E8E" w:rsidRPr="009E180D" w:rsidRDefault="00DB1E8E" w:rsidP="00DB1E8E">
      <w:pPr>
        <w:shd w:val="clear" w:color="auto" w:fill="FFFFFF"/>
        <w:spacing w:after="0" w:line="240" w:lineRule="auto"/>
        <w:ind w:left="-142" w:hanging="142"/>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 xml:space="preserve"> At Harrow, Churchill was considered to be the most gifted pupil.</w:t>
      </w:r>
    </w:p>
    <w:p w14:paraId="3E66DA3E" w14:textId="77777777" w:rsidR="00DB1E8E" w:rsidRPr="009E180D" w:rsidRDefault="00DB1E8E" w:rsidP="00DB1E8E">
      <w:pPr>
        <w:shd w:val="clear" w:color="auto" w:fill="FFFFFF"/>
        <w:tabs>
          <w:tab w:val="left" w:pos="2282"/>
          <w:tab w:val="left" w:pos="4313"/>
        </w:tabs>
        <w:spacing w:after="0" w:line="240" w:lineRule="auto"/>
        <w:ind w:left="-142" w:hanging="142"/>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True</w:t>
      </w:r>
      <w:r w:rsidRPr="009E180D">
        <w:rPr>
          <w:rFonts w:ascii="Times New Roman" w:eastAsia="Times New Roman" w:hAnsi="Times New Roman" w:cs="Times New Roman"/>
          <w:color w:val="000000"/>
          <w:sz w:val="24"/>
          <w:szCs w:val="24"/>
          <w:lang w:eastAsia="ru-RU"/>
        </w:rPr>
        <w:tab/>
        <w:t>2 False</w:t>
      </w:r>
      <w:r w:rsidRPr="009E180D">
        <w:rPr>
          <w:rFonts w:ascii="Times New Roman" w:eastAsia="Times New Roman" w:hAnsi="Times New Roman" w:cs="Times New Roman"/>
          <w:color w:val="000000"/>
          <w:sz w:val="24"/>
          <w:szCs w:val="24"/>
          <w:lang w:eastAsia="ru-RU"/>
        </w:rPr>
        <w:tab/>
        <w:t>3 Not stated</w:t>
      </w:r>
    </w:p>
    <w:p w14:paraId="0ACF50E5" w14:textId="77777777" w:rsidR="00DB1E8E" w:rsidRPr="009E180D" w:rsidRDefault="00DB1E8E" w:rsidP="00DB1E8E">
      <w:pPr>
        <w:shd w:val="clear" w:color="auto" w:fill="FFFFFF"/>
        <w:spacing w:after="0" w:line="240" w:lineRule="auto"/>
        <w:ind w:left="-142" w:hanging="142"/>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 xml:space="preserve"> As a pupil Churchill won a lot of prizes writing English poetry.</w:t>
      </w:r>
    </w:p>
    <w:p w14:paraId="4E5F28E6" w14:textId="77777777" w:rsidR="00DB1E8E" w:rsidRPr="009E180D" w:rsidRDefault="00DB1E8E" w:rsidP="00DB1E8E">
      <w:pPr>
        <w:shd w:val="clear" w:color="auto" w:fill="FFFFFF"/>
        <w:tabs>
          <w:tab w:val="left" w:pos="2282"/>
          <w:tab w:val="left" w:pos="4313"/>
        </w:tabs>
        <w:spacing w:after="0" w:line="240" w:lineRule="auto"/>
        <w:ind w:left="-142" w:hanging="142"/>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1 True</w:t>
      </w:r>
      <w:r w:rsidRPr="009E180D">
        <w:rPr>
          <w:rFonts w:ascii="Times New Roman" w:eastAsia="Times New Roman" w:hAnsi="Times New Roman" w:cs="Times New Roman"/>
          <w:color w:val="000000"/>
          <w:sz w:val="24"/>
          <w:szCs w:val="24"/>
          <w:lang w:eastAsia="ru-RU"/>
        </w:rPr>
        <w:tab/>
        <w:t>2 False</w:t>
      </w:r>
      <w:r w:rsidRPr="009E180D">
        <w:rPr>
          <w:rFonts w:ascii="Times New Roman" w:eastAsia="Times New Roman" w:hAnsi="Times New Roman" w:cs="Times New Roman"/>
          <w:color w:val="000000"/>
          <w:sz w:val="24"/>
          <w:szCs w:val="24"/>
          <w:lang w:eastAsia="ru-RU"/>
        </w:rPr>
        <w:tab/>
        <w:t>3 Not stated</w:t>
      </w:r>
    </w:p>
    <w:p w14:paraId="33B0D2E0" w14:textId="77777777" w:rsidR="00DB1E8E" w:rsidRPr="009E180D" w:rsidRDefault="00DB1E8E" w:rsidP="00DB1E8E">
      <w:pPr>
        <w:shd w:val="clear" w:color="auto" w:fill="FFFFFF"/>
        <w:spacing w:after="0" w:line="240" w:lineRule="auto"/>
        <w:ind w:left="-142" w:hanging="142"/>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color w:val="000000"/>
          <w:sz w:val="24"/>
          <w:szCs w:val="24"/>
          <w:lang w:eastAsia="ru-RU"/>
        </w:rPr>
        <w:t>Churchill would like all the pupils to learn their native language properly.</w:t>
      </w:r>
    </w:p>
    <w:p w14:paraId="2196B49E" w14:textId="77777777" w:rsidR="00DB1E8E" w:rsidRPr="009E180D" w:rsidRDefault="00DB1E8E" w:rsidP="00DB1E8E">
      <w:pPr>
        <w:shd w:val="clear" w:color="auto" w:fill="FFFFFF"/>
        <w:tabs>
          <w:tab w:val="left" w:pos="2290"/>
          <w:tab w:val="left" w:pos="4320"/>
        </w:tabs>
        <w:spacing w:after="0" w:line="240" w:lineRule="auto"/>
        <w:ind w:left="-142" w:hanging="142"/>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1 True</w:t>
      </w:r>
      <w:r w:rsidRPr="009E180D">
        <w:rPr>
          <w:rFonts w:ascii="Times New Roman" w:eastAsia="Times New Roman" w:hAnsi="Times New Roman" w:cs="Times New Roman"/>
          <w:color w:val="000000"/>
          <w:sz w:val="24"/>
          <w:szCs w:val="24"/>
          <w:lang w:eastAsia="ru-RU"/>
        </w:rPr>
        <w:tab/>
        <w:t>2 False</w:t>
      </w:r>
      <w:r w:rsidRPr="009E180D">
        <w:rPr>
          <w:rFonts w:ascii="Times New Roman" w:eastAsia="Times New Roman" w:hAnsi="Times New Roman" w:cs="Times New Roman"/>
          <w:color w:val="000000"/>
          <w:sz w:val="24"/>
          <w:szCs w:val="24"/>
          <w:lang w:eastAsia="ru-RU"/>
        </w:rPr>
        <w:tab/>
        <w:t>3 Not state</w:t>
      </w:r>
    </w:p>
    <w:p w14:paraId="2D9BD1B0" w14:textId="77777777" w:rsidR="00DB1E8E" w:rsidRPr="009E180D" w:rsidRDefault="00DB1E8E" w:rsidP="00DB1E8E">
      <w:pPr>
        <w:shd w:val="clear" w:color="auto" w:fill="FFFFFF"/>
        <w:tabs>
          <w:tab w:val="left" w:pos="2290"/>
          <w:tab w:val="left" w:pos="4320"/>
        </w:tabs>
        <w:spacing w:after="0" w:line="240" w:lineRule="auto"/>
        <w:ind w:left="-142" w:hanging="142"/>
        <w:jc w:val="both"/>
        <w:rPr>
          <w:rFonts w:ascii="Times New Roman" w:eastAsia="Times New Roman" w:hAnsi="Times New Roman" w:cs="Times New Roman"/>
          <w:color w:val="000000"/>
          <w:sz w:val="24"/>
          <w:szCs w:val="24"/>
          <w:lang w:eastAsia="ru-RU"/>
        </w:rPr>
      </w:pPr>
    </w:p>
    <w:p w14:paraId="4DC820EE" w14:textId="77777777" w:rsidR="00DB1E8E" w:rsidRPr="009E180D" w:rsidRDefault="00DB1E8E" w:rsidP="00DB1E8E">
      <w:pPr>
        <w:shd w:val="clear" w:color="auto" w:fill="FFFFFF"/>
        <w:tabs>
          <w:tab w:val="left" w:pos="2290"/>
          <w:tab w:val="left" w:pos="4320"/>
        </w:tabs>
        <w:spacing w:after="0" w:line="240" w:lineRule="auto"/>
        <w:ind w:left="-142" w:hanging="142"/>
        <w:jc w:val="both"/>
        <w:rPr>
          <w:rFonts w:ascii="Times New Roman" w:eastAsia="Times New Roman" w:hAnsi="Times New Roman" w:cs="Times New Roman"/>
          <w:b/>
          <w:color w:val="000000"/>
          <w:sz w:val="24"/>
          <w:szCs w:val="24"/>
          <w:lang w:eastAsia="ru-RU"/>
        </w:rPr>
      </w:pPr>
      <w:r w:rsidRPr="009E180D">
        <w:rPr>
          <w:rFonts w:ascii="Times New Roman" w:eastAsia="Times New Roman" w:hAnsi="Times New Roman" w:cs="Times New Roman"/>
          <w:b/>
          <w:color w:val="000000"/>
          <w:sz w:val="24"/>
          <w:szCs w:val="24"/>
          <w:lang w:eastAsia="ru-RU"/>
        </w:rPr>
        <w:t>3.Лексикаиграматика</w:t>
      </w:r>
    </w:p>
    <w:p w14:paraId="11A43C0E" w14:textId="77777777" w:rsidR="00DB1E8E" w:rsidRPr="009E180D" w:rsidRDefault="00DB1E8E" w:rsidP="00DB1E8E">
      <w:pPr>
        <w:spacing w:after="0" w:line="240" w:lineRule="auto"/>
        <w:ind w:left="-142" w:hanging="142"/>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b/>
          <w:sz w:val="24"/>
          <w:szCs w:val="24"/>
          <w:lang w:eastAsia="ru-RU"/>
        </w:rPr>
        <w:t>1.TranslatefromRussianintoEnglish</w:t>
      </w:r>
    </w:p>
    <w:p w14:paraId="64A0A6A5" w14:textId="77777777" w:rsidR="00DB1E8E" w:rsidRPr="009E180D" w:rsidRDefault="00DB1E8E" w:rsidP="00DB1E8E">
      <w:pPr>
        <w:spacing w:after="0" w:line="240" w:lineRule="auto"/>
        <w:ind w:left="-142" w:hanging="142"/>
        <w:jc w:val="both"/>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t>Канал, сериал, передавать по  телевидению ,радио, телезритель, художественный фильм, кабельное телевидение, новости, представлять(воображать),бульварная газета, сенсационный, выдающийся, посвящать, увлечение , включать.</w:t>
      </w:r>
    </w:p>
    <w:p w14:paraId="022605AD" w14:textId="77777777" w:rsidR="00DB1E8E" w:rsidRPr="009E180D" w:rsidRDefault="00DB1E8E" w:rsidP="00DB1E8E">
      <w:pPr>
        <w:shd w:val="clear" w:color="auto" w:fill="FFFFFF"/>
        <w:tabs>
          <w:tab w:val="left" w:pos="2290"/>
          <w:tab w:val="left" w:pos="4320"/>
        </w:tabs>
        <w:spacing w:after="0" w:line="240" w:lineRule="auto"/>
        <w:jc w:val="both"/>
        <w:rPr>
          <w:rFonts w:ascii="Times New Roman" w:eastAsia="Times New Roman" w:hAnsi="Times New Roman" w:cs="Times New Roman"/>
          <w:sz w:val="24"/>
          <w:szCs w:val="24"/>
          <w:lang w:eastAsia="ru-RU"/>
        </w:rPr>
      </w:pPr>
      <w:r w:rsidRPr="009E180D">
        <w:rPr>
          <w:rFonts w:ascii="Times New Roman" w:eastAsia="Times New Roman" w:hAnsi="Times New Roman" w:cs="Times New Roman"/>
          <w:sz w:val="24"/>
          <w:szCs w:val="24"/>
          <w:lang w:eastAsia="ru-RU"/>
        </w:rPr>
        <w:t xml:space="preserve">2. </w:t>
      </w:r>
      <w:r w:rsidRPr="009E180D">
        <w:rPr>
          <w:rFonts w:ascii="Times New Roman" w:eastAsia="Times New Roman" w:hAnsi="Times New Roman" w:cs="Times New Roman"/>
          <w:b/>
          <w:sz w:val="24"/>
          <w:szCs w:val="24"/>
          <w:lang w:eastAsia="ru-RU"/>
        </w:rPr>
        <w:t>Найдителишнееслово</w:t>
      </w:r>
    </w:p>
    <w:p w14:paraId="07B46962" w14:textId="77777777" w:rsidR="00DB1E8E" w:rsidRPr="009E180D" w:rsidRDefault="00DB1E8E" w:rsidP="00DB1E8E">
      <w:pPr>
        <w:widowControl w:val="0"/>
        <w:numPr>
          <w:ilvl w:val="0"/>
          <w:numId w:val="38"/>
        </w:numPr>
        <w:shd w:val="clear" w:color="auto" w:fill="FFFFFF"/>
        <w:tabs>
          <w:tab w:val="left" w:pos="310"/>
        </w:tabs>
        <w:autoSpaceDE w:val="0"/>
        <w:autoSpaceDN w:val="0"/>
        <w:adjustRightInd w:val="0"/>
        <w:spacing w:after="0" w:line="240" w:lineRule="auto"/>
        <w:jc w:val="both"/>
        <w:rPr>
          <w:rFonts w:ascii="Times New Roman" w:eastAsia="Times New Roman" w:hAnsi="Times New Roman" w:cs="Times New Roman"/>
          <w:color w:val="000000"/>
          <w:spacing w:val="-5"/>
          <w:sz w:val="24"/>
          <w:szCs w:val="24"/>
          <w:lang w:eastAsia="ru-RU"/>
        </w:rPr>
      </w:pPr>
      <w:r w:rsidRPr="009E180D">
        <w:rPr>
          <w:rFonts w:ascii="Times New Roman" w:eastAsia="Times New Roman" w:hAnsi="Times New Roman" w:cs="Times New Roman"/>
          <w:color w:val="000000"/>
          <w:sz w:val="24"/>
          <w:szCs w:val="24"/>
          <w:lang w:eastAsia="ru-RU"/>
        </w:rPr>
        <w:t>attend, go, visit, enter</w:t>
      </w:r>
    </w:p>
    <w:p w14:paraId="2F3B9C89" w14:textId="77777777" w:rsidR="00DB1E8E" w:rsidRPr="009E180D" w:rsidRDefault="00DB1E8E" w:rsidP="00DB1E8E">
      <w:pPr>
        <w:widowControl w:val="0"/>
        <w:numPr>
          <w:ilvl w:val="0"/>
          <w:numId w:val="38"/>
        </w:numPr>
        <w:shd w:val="clear" w:color="auto" w:fill="FFFFFF"/>
        <w:tabs>
          <w:tab w:val="left" w:pos="310"/>
        </w:tabs>
        <w:autoSpaceDE w:val="0"/>
        <w:autoSpaceDN w:val="0"/>
        <w:adjustRightInd w:val="0"/>
        <w:spacing w:after="0" w:line="240" w:lineRule="auto"/>
        <w:jc w:val="both"/>
        <w:rPr>
          <w:rFonts w:ascii="Times New Roman" w:eastAsia="Times New Roman" w:hAnsi="Times New Roman" w:cs="Times New Roman"/>
          <w:color w:val="000000"/>
          <w:spacing w:val="-2"/>
          <w:sz w:val="24"/>
          <w:szCs w:val="24"/>
          <w:lang w:eastAsia="ru-RU"/>
        </w:rPr>
      </w:pPr>
      <w:r w:rsidRPr="009E180D">
        <w:rPr>
          <w:rFonts w:ascii="Times New Roman" w:eastAsia="Times New Roman" w:hAnsi="Times New Roman" w:cs="Times New Roman"/>
          <w:color w:val="000000"/>
          <w:sz w:val="24"/>
          <w:szCs w:val="24"/>
          <w:lang w:eastAsia="ru-RU"/>
        </w:rPr>
        <w:t>comprehensive, primary, higher, compulsory</w:t>
      </w:r>
    </w:p>
    <w:p w14:paraId="1CF10CA1" w14:textId="77777777" w:rsidR="00DB1E8E" w:rsidRPr="009E180D" w:rsidRDefault="00DB1E8E" w:rsidP="00DB1E8E">
      <w:pPr>
        <w:widowControl w:val="0"/>
        <w:numPr>
          <w:ilvl w:val="0"/>
          <w:numId w:val="38"/>
        </w:numPr>
        <w:shd w:val="clear" w:color="auto" w:fill="FFFFFF"/>
        <w:tabs>
          <w:tab w:val="left" w:pos="310"/>
        </w:tabs>
        <w:autoSpaceDE w:val="0"/>
        <w:autoSpaceDN w:val="0"/>
        <w:adjustRightInd w:val="0"/>
        <w:spacing w:after="0" w:line="240" w:lineRule="auto"/>
        <w:jc w:val="both"/>
        <w:rPr>
          <w:rFonts w:ascii="Times New Roman" w:eastAsia="Times New Roman" w:hAnsi="Times New Roman" w:cs="Times New Roman"/>
          <w:color w:val="000000"/>
          <w:spacing w:val="-2"/>
          <w:sz w:val="24"/>
          <w:szCs w:val="24"/>
          <w:lang w:eastAsia="ru-RU"/>
        </w:rPr>
      </w:pPr>
      <w:r w:rsidRPr="009E180D">
        <w:rPr>
          <w:rFonts w:ascii="Times New Roman" w:eastAsia="Times New Roman" w:hAnsi="Times New Roman" w:cs="Times New Roman"/>
          <w:color w:val="000000"/>
          <w:sz w:val="24"/>
          <w:szCs w:val="24"/>
          <w:lang w:eastAsia="ru-RU"/>
        </w:rPr>
        <w:t>fail, pass, enter, take</w:t>
      </w:r>
    </w:p>
    <w:p w14:paraId="667E310C" w14:textId="77777777" w:rsidR="00DB1E8E" w:rsidRPr="009E180D" w:rsidRDefault="00DB1E8E" w:rsidP="00DB1E8E">
      <w:pPr>
        <w:widowControl w:val="0"/>
        <w:numPr>
          <w:ilvl w:val="0"/>
          <w:numId w:val="38"/>
        </w:numPr>
        <w:shd w:val="clear" w:color="auto" w:fill="FFFFFF"/>
        <w:tabs>
          <w:tab w:val="left" w:pos="310"/>
        </w:tabs>
        <w:autoSpaceDE w:val="0"/>
        <w:autoSpaceDN w:val="0"/>
        <w:adjustRightInd w:val="0"/>
        <w:spacing w:after="0" w:line="240" w:lineRule="auto"/>
        <w:jc w:val="both"/>
        <w:rPr>
          <w:rFonts w:ascii="Times New Roman" w:eastAsia="Times New Roman" w:hAnsi="Times New Roman" w:cs="Times New Roman"/>
          <w:color w:val="000000"/>
          <w:spacing w:val="-2"/>
          <w:sz w:val="24"/>
          <w:szCs w:val="24"/>
          <w:lang w:eastAsia="ru-RU"/>
        </w:rPr>
      </w:pPr>
      <w:r w:rsidRPr="009E180D">
        <w:rPr>
          <w:rFonts w:ascii="Times New Roman" w:eastAsia="Times New Roman" w:hAnsi="Times New Roman" w:cs="Times New Roman"/>
          <w:color w:val="000000"/>
          <w:sz w:val="24"/>
          <w:szCs w:val="24"/>
          <w:lang w:eastAsia="ru-RU"/>
        </w:rPr>
        <w:t>optional, private, public, state</w:t>
      </w:r>
    </w:p>
    <w:p w14:paraId="122C9688" w14:textId="77777777" w:rsidR="00DB1E8E" w:rsidRPr="009E180D" w:rsidRDefault="00DB1E8E" w:rsidP="00DB1E8E">
      <w:pPr>
        <w:widowControl w:val="0"/>
        <w:shd w:val="clear" w:color="auto" w:fill="FFFFFF"/>
        <w:tabs>
          <w:tab w:val="left" w:pos="310"/>
        </w:tabs>
        <w:autoSpaceDE w:val="0"/>
        <w:autoSpaceDN w:val="0"/>
        <w:adjustRightInd w:val="0"/>
        <w:spacing w:after="0" w:line="240" w:lineRule="auto"/>
        <w:jc w:val="both"/>
        <w:rPr>
          <w:rFonts w:ascii="Times New Roman" w:eastAsia="Times New Roman" w:hAnsi="Times New Roman" w:cs="Times New Roman"/>
          <w:color w:val="000000"/>
          <w:spacing w:val="-5"/>
          <w:sz w:val="24"/>
          <w:szCs w:val="24"/>
          <w:lang w:eastAsia="ru-RU"/>
        </w:rPr>
      </w:pPr>
    </w:p>
    <w:p w14:paraId="53979042" w14:textId="77777777" w:rsidR="00DB1E8E" w:rsidRPr="009E180D" w:rsidRDefault="00DB1E8E" w:rsidP="00DB1E8E">
      <w:pPr>
        <w:rPr>
          <w:rFonts w:ascii="Times New Roman" w:eastAsia="Calibri" w:hAnsi="Times New Roman" w:cs="Times New Roman"/>
          <w:b/>
          <w:sz w:val="24"/>
          <w:szCs w:val="24"/>
        </w:rPr>
      </w:pPr>
      <w:r w:rsidRPr="009E180D">
        <w:rPr>
          <w:rFonts w:ascii="Times New Roman" w:eastAsia="Calibri" w:hAnsi="Times New Roman" w:cs="Times New Roman"/>
          <w:b/>
          <w:sz w:val="24"/>
          <w:szCs w:val="24"/>
        </w:rPr>
        <w:t>4. Написатьписьмо.</w:t>
      </w:r>
    </w:p>
    <w:p w14:paraId="78861E4C" w14:textId="77777777" w:rsidR="00DB1E8E" w:rsidRPr="009E180D" w:rsidRDefault="00DB1E8E" w:rsidP="00DB1E8E">
      <w:pPr>
        <w:ind w:left="-567"/>
        <w:rPr>
          <w:rFonts w:ascii="Times New Roman" w:eastAsia="Calibri" w:hAnsi="Times New Roman" w:cs="Times New Roman"/>
          <w:b/>
          <w:sz w:val="24"/>
          <w:szCs w:val="24"/>
        </w:rPr>
      </w:pPr>
      <w:r w:rsidRPr="009E180D">
        <w:rPr>
          <w:rFonts w:ascii="Times New Roman" w:eastAsia="Calibri" w:hAnsi="Times New Roman" w:cs="Times New Roman"/>
          <w:b/>
          <w:sz w:val="24"/>
          <w:szCs w:val="24"/>
        </w:rPr>
        <w:t>You have </w:t>
      </w:r>
      <w:r w:rsidRPr="009E180D">
        <w:rPr>
          <w:rFonts w:ascii="Times New Roman" w:eastAsia="Calibri" w:hAnsi="Times New Roman" w:cs="Times New Roman"/>
          <w:b/>
          <w:bCs/>
          <w:sz w:val="24"/>
          <w:szCs w:val="24"/>
        </w:rPr>
        <w:t>30</w:t>
      </w:r>
      <w:r w:rsidRPr="009E180D">
        <w:rPr>
          <w:rFonts w:ascii="Times New Roman" w:eastAsia="Calibri" w:hAnsi="Times New Roman" w:cs="Times New Roman"/>
          <w:b/>
          <w:sz w:val="24"/>
          <w:szCs w:val="24"/>
        </w:rPr>
        <w:t> minutes to do this task.</w:t>
      </w:r>
    </w:p>
    <w:p w14:paraId="4C454025" w14:textId="77777777" w:rsidR="00DB1E8E" w:rsidRPr="009E180D" w:rsidRDefault="00DB1E8E" w:rsidP="00DB1E8E">
      <w:pPr>
        <w:ind w:left="-567"/>
        <w:rPr>
          <w:rFonts w:ascii="Times New Roman" w:eastAsia="Calibri" w:hAnsi="Times New Roman" w:cs="Times New Roman"/>
          <w:b/>
          <w:sz w:val="24"/>
          <w:szCs w:val="24"/>
        </w:rPr>
      </w:pPr>
      <w:r w:rsidRPr="009E180D">
        <w:rPr>
          <w:rFonts w:ascii="Times New Roman" w:eastAsia="Calibri" w:hAnsi="Times New Roman" w:cs="Times New Roman"/>
          <w:b/>
          <w:sz w:val="24"/>
          <w:szCs w:val="24"/>
        </w:rPr>
        <w:t>You have received a letter from your English-speaking pen friend, Ted.</w:t>
      </w:r>
    </w:p>
    <w:p w14:paraId="17BAB312" w14:textId="77777777" w:rsidR="00DB1E8E" w:rsidRPr="009E180D" w:rsidRDefault="00DB1E8E" w:rsidP="00DB1E8E">
      <w:pPr>
        <w:ind w:left="-567"/>
        <w:rPr>
          <w:rFonts w:ascii="Times New Roman" w:eastAsia="Calibri" w:hAnsi="Times New Roman" w:cs="Times New Roman"/>
          <w:sz w:val="24"/>
          <w:szCs w:val="24"/>
        </w:rPr>
      </w:pPr>
      <w:r w:rsidRPr="009E180D">
        <w:rPr>
          <w:rFonts w:ascii="Times New Roman" w:eastAsia="Calibri" w:hAnsi="Times New Roman" w:cs="Times New Roman"/>
          <w:sz w:val="24"/>
          <w:szCs w:val="24"/>
        </w:rPr>
        <w:t>…</w:t>
      </w:r>
      <w:r w:rsidRPr="009E180D">
        <w:rPr>
          <w:rFonts w:ascii="Times New Roman" w:eastAsia="Calibri" w:hAnsi="Times New Roman" w:cs="Times New Roman"/>
          <w:i/>
          <w:iCs/>
          <w:sz w:val="24"/>
          <w:szCs w:val="24"/>
        </w:rPr>
        <w:t>Yesterday I did a test to see which job is the most appropriate for me. According to the results I should become a doctor. But it would be absolutely impossible because I am afraid of blood…</w:t>
      </w:r>
    </w:p>
    <w:p w14:paraId="70747508" w14:textId="77777777" w:rsidR="00DB1E8E" w:rsidRPr="009E180D" w:rsidRDefault="00DB1E8E" w:rsidP="00DB1E8E">
      <w:pPr>
        <w:ind w:left="-567"/>
        <w:rPr>
          <w:rFonts w:ascii="Times New Roman" w:eastAsia="Calibri" w:hAnsi="Times New Roman" w:cs="Times New Roman"/>
          <w:sz w:val="24"/>
          <w:szCs w:val="24"/>
        </w:rPr>
      </w:pPr>
      <w:r w:rsidRPr="009E180D">
        <w:rPr>
          <w:rFonts w:ascii="Times New Roman" w:eastAsia="Calibri" w:hAnsi="Times New Roman" w:cs="Times New Roman"/>
          <w:sz w:val="24"/>
          <w:szCs w:val="24"/>
        </w:rPr>
        <w:t>…</w:t>
      </w:r>
      <w:r w:rsidRPr="009E180D">
        <w:rPr>
          <w:rFonts w:ascii="Times New Roman" w:eastAsia="Calibri" w:hAnsi="Times New Roman" w:cs="Times New Roman"/>
          <w:i/>
          <w:iCs/>
          <w:sz w:val="24"/>
          <w:szCs w:val="24"/>
        </w:rPr>
        <w:t>What future career would you like to have, why? Do your parents agree with your choice? In what way will English be useful for your career? …</w:t>
      </w:r>
    </w:p>
    <w:p w14:paraId="3EBA964A" w14:textId="77777777" w:rsidR="00DB1E8E" w:rsidRPr="009E180D" w:rsidRDefault="00DB1E8E" w:rsidP="00DB1E8E">
      <w:pPr>
        <w:ind w:left="-567"/>
        <w:rPr>
          <w:rFonts w:ascii="Times New Roman" w:eastAsia="Calibri" w:hAnsi="Times New Roman" w:cs="Times New Roman"/>
          <w:sz w:val="24"/>
          <w:szCs w:val="24"/>
        </w:rPr>
      </w:pPr>
      <w:r w:rsidRPr="009E180D">
        <w:rPr>
          <w:rFonts w:ascii="Times New Roman" w:eastAsia="Calibri" w:hAnsi="Times New Roman" w:cs="Times New Roman"/>
          <w:sz w:val="24"/>
          <w:szCs w:val="24"/>
        </w:rPr>
        <w:lastRenderedPageBreak/>
        <w:t>Write him a letter and answer his </w:t>
      </w:r>
      <w:r w:rsidRPr="009E180D">
        <w:rPr>
          <w:rFonts w:ascii="Times New Roman" w:eastAsia="Calibri" w:hAnsi="Times New Roman" w:cs="Times New Roman"/>
          <w:bCs/>
          <w:sz w:val="24"/>
          <w:szCs w:val="24"/>
        </w:rPr>
        <w:t>3</w:t>
      </w:r>
      <w:r w:rsidRPr="009E180D">
        <w:rPr>
          <w:rFonts w:ascii="Times New Roman" w:eastAsia="Calibri" w:hAnsi="Times New Roman" w:cs="Times New Roman"/>
          <w:sz w:val="24"/>
          <w:szCs w:val="24"/>
        </w:rPr>
        <w:t> questions.</w:t>
      </w:r>
    </w:p>
    <w:p w14:paraId="17245B65" w14:textId="77777777" w:rsidR="00DB1E8E" w:rsidRPr="009E180D" w:rsidRDefault="00DB1E8E" w:rsidP="00DB1E8E">
      <w:pPr>
        <w:ind w:left="-567"/>
        <w:rPr>
          <w:rFonts w:ascii="Times New Roman" w:eastAsia="Calibri" w:hAnsi="Times New Roman" w:cs="Times New Roman"/>
          <w:sz w:val="24"/>
          <w:szCs w:val="24"/>
        </w:rPr>
      </w:pPr>
      <w:r w:rsidRPr="009E180D">
        <w:rPr>
          <w:rFonts w:ascii="Times New Roman" w:eastAsia="Calibri" w:hAnsi="Times New Roman" w:cs="Times New Roman"/>
          <w:sz w:val="24"/>
          <w:szCs w:val="24"/>
        </w:rPr>
        <w:t>Write </w:t>
      </w:r>
      <w:r w:rsidRPr="009E180D">
        <w:rPr>
          <w:rFonts w:ascii="Times New Roman" w:eastAsia="Calibri" w:hAnsi="Times New Roman" w:cs="Times New Roman"/>
          <w:bCs/>
          <w:sz w:val="24"/>
          <w:szCs w:val="24"/>
        </w:rPr>
        <w:t>100</w:t>
      </w:r>
      <w:r w:rsidRPr="009E180D">
        <w:rPr>
          <w:rFonts w:ascii="Times New Roman" w:eastAsia="Calibri" w:hAnsi="Times New Roman" w:cs="Times New Roman"/>
          <w:sz w:val="24"/>
          <w:szCs w:val="24"/>
        </w:rPr>
        <w:t>–</w:t>
      </w:r>
      <w:r w:rsidRPr="009E180D">
        <w:rPr>
          <w:rFonts w:ascii="Times New Roman" w:eastAsia="Calibri" w:hAnsi="Times New Roman" w:cs="Times New Roman"/>
          <w:bCs/>
          <w:sz w:val="24"/>
          <w:szCs w:val="24"/>
        </w:rPr>
        <w:t>120</w:t>
      </w:r>
      <w:r w:rsidRPr="009E180D">
        <w:rPr>
          <w:rFonts w:ascii="Times New Roman" w:eastAsia="Calibri" w:hAnsi="Times New Roman" w:cs="Times New Roman"/>
          <w:sz w:val="24"/>
          <w:szCs w:val="24"/>
        </w:rPr>
        <w:t> words. Remember the rules of letter writing</w:t>
      </w:r>
    </w:p>
    <w:p w14:paraId="68D2E23E" w14:textId="77777777" w:rsidR="00DB1E8E" w:rsidRPr="009E180D" w:rsidRDefault="00DB1E8E" w:rsidP="00DB1E8E">
      <w:pPr>
        <w:ind w:left="-567"/>
        <w:rPr>
          <w:rFonts w:ascii="Times New Roman" w:eastAsia="Calibri" w:hAnsi="Times New Roman" w:cs="Times New Roman"/>
          <w:b/>
          <w:sz w:val="24"/>
          <w:szCs w:val="24"/>
        </w:rPr>
      </w:pPr>
      <w:r w:rsidRPr="009E180D">
        <w:rPr>
          <w:rFonts w:ascii="Times New Roman" w:eastAsia="Calibri" w:hAnsi="Times New Roman" w:cs="Times New Roman"/>
          <w:b/>
          <w:sz w:val="24"/>
          <w:szCs w:val="24"/>
        </w:rPr>
        <w:t>5 .Говорение</w:t>
      </w:r>
    </w:p>
    <w:p w14:paraId="7D3E5955" w14:textId="77777777" w:rsidR="00DB1E8E" w:rsidRPr="009E180D" w:rsidRDefault="00DB1E8E" w:rsidP="00DB1E8E">
      <w:pPr>
        <w:ind w:left="-567"/>
        <w:rPr>
          <w:rFonts w:ascii="Times New Roman" w:eastAsia="Calibri" w:hAnsi="Times New Roman" w:cs="Times New Roman"/>
          <w:b/>
          <w:sz w:val="24"/>
          <w:szCs w:val="24"/>
        </w:rPr>
      </w:pPr>
      <w:r w:rsidRPr="009E180D">
        <w:rPr>
          <w:rFonts w:ascii="Times New Roman" w:eastAsia="Calibri" w:hAnsi="Times New Roman" w:cs="Times New Roman"/>
          <w:b/>
          <w:sz w:val="24"/>
          <w:szCs w:val="24"/>
        </w:rPr>
        <w:t>Discuss the project</w:t>
      </w:r>
    </w:p>
    <w:p w14:paraId="5BF618E6" w14:textId="77777777" w:rsidR="00DB1E8E" w:rsidRPr="009E180D" w:rsidRDefault="00DB1E8E" w:rsidP="00DB1E8E">
      <w:pPr>
        <w:ind w:left="-567"/>
        <w:rPr>
          <w:rFonts w:ascii="Times New Roman" w:eastAsia="Calibri" w:hAnsi="Times New Roman" w:cs="Times New Roman"/>
          <w:sz w:val="24"/>
          <w:szCs w:val="24"/>
        </w:rPr>
      </w:pPr>
      <w:r w:rsidRPr="009E180D">
        <w:rPr>
          <w:rFonts w:ascii="Times New Roman" w:eastAsia="Calibri" w:hAnsi="Times New Roman" w:cs="Times New Roman"/>
          <w:sz w:val="24"/>
          <w:szCs w:val="24"/>
        </w:rPr>
        <w:t>Think about educational opportunities that are provided in your region for pupils who got basic education.</w:t>
      </w:r>
    </w:p>
    <w:p w14:paraId="0B2615AF" w14:textId="77777777" w:rsidR="00DB1E8E" w:rsidRPr="009E180D" w:rsidRDefault="00DB1E8E" w:rsidP="00DB1E8E">
      <w:pPr>
        <w:ind w:left="-567"/>
        <w:rPr>
          <w:rFonts w:ascii="Times New Roman" w:eastAsia="Calibri" w:hAnsi="Times New Roman" w:cs="Times New Roman"/>
          <w:sz w:val="24"/>
          <w:szCs w:val="24"/>
        </w:rPr>
      </w:pPr>
      <w:r w:rsidRPr="009E180D">
        <w:rPr>
          <w:rFonts w:ascii="Times New Roman" w:eastAsia="Calibri" w:hAnsi="Times New Roman" w:cs="Times New Roman"/>
          <w:sz w:val="24"/>
          <w:szCs w:val="24"/>
        </w:rPr>
        <w:t>Think about the advantages of getting professional education and complete secondary education.</w:t>
      </w:r>
    </w:p>
    <w:p w14:paraId="4F1AA427" w14:textId="77777777" w:rsidR="00DB1E8E" w:rsidRPr="009E180D" w:rsidRDefault="00DB1E8E" w:rsidP="00DB1E8E">
      <w:pPr>
        <w:ind w:left="-567"/>
        <w:rPr>
          <w:rFonts w:ascii="Times New Roman" w:eastAsia="Calibri" w:hAnsi="Times New Roman" w:cs="Times New Roman"/>
          <w:sz w:val="24"/>
          <w:szCs w:val="24"/>
        </w:rPr>
      </w:pPr>
      <w:r w:rsidRPr="009E180D">
        <w:rPr>
          <w:rFonts w:ascii="Times New Roman" w:eastAsia="Calibri" w:hAnsi="Times New Roman" w:cs="Times New Roman"/>
          <w:sz w:val="24"/>
          <w:szCs w:val="24"/>
        </w:rPr>
        <w:t>What are you going to do? Explainyourchoice.</w:t>
      </w:r>
    </w:p>
    <w:p w14:paraId="4C18543E" w14:textId="77777777" w:rsidR="00DB1E8E" w:rsidRPr="009E180D" w:rsidRDefault="00DB1E8E" w:rsidP="00DB1E8E">
      <w:pPr>
        <w:rPr>
          <w:rFonts w:ascii="Times New Roman" w:eastAsia="Calibri" w:hAnsi="Times New Roman" w:cs="Times New Roman"/>
          <w:b/>
          <w:sz w:val="24"/>
          <w:szCs w:val="24"/>
        </w:rPr>
      </w:pPr>
    </w:p>
    <w:p w14:paraId="60FDF943" w14:textId="77777777" w:rsidR="00B52ECB" w:rsidRPr="009E180D" w:rsidRDefault="00B52ECB">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0C6E555B" w14:textId="77777777" w:rsidR="00B52ECB" w:rsidRPr="00AF38A4" w:rsidRDefault="00B52ECB">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val="ru-RU" w:eastAsia="ru-RU"/>
        </w:rPr>
        <w:lastRenderedPageBreak/>
        <w:t>Контрольная</w:t>
      </w:r>
      <w:r w:rsidRPr="00AF38A4">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работа</w:t>
      </w:r>
      <w:r w:rsidRPr="00AF38A4">
        <w:rPr>
          <w:rFonts w:ascii="Times New Roman" w:eastAsia="Times New Roman" w:hAnsi="Times New Roman" w:cs="Times New Roman"/>
          <w:b/>
          <w:sz w:val="24"/>
          <w:szCs w:val="24"/>
          <w:lang w:eastAsia="ru-RU"/>
        </w:rPr>
        <w:t xml:space="preserve"> «</w:t>
      </w:r>
      <w:r w:rsidRPr="009E180D">
        <w:rPr>
          <w:rFonts w:ascii="Times New Roman" w:eastAsia="Times New Roman" w:hAnsi="Times New Roman" w:cs="Times New Roman"/>
          <w:b/>
          <w:sz w:val="24"/>
          <w:szCs w:val="24"/>
          <w:lang w:val="ru-RU" w:eastAsia="ru-RU"/>
        </w:rPr>
        <w:t>Школа</w:t>
      </w:r>
      <w:r w:rsidRPr="00AF38A4">
        <w:rPr>
          <w:rFonts w:ascii="Times New Roman" w:eastAsia="Times New Roman" w:hAnsi="Times New Roman" w:cs="Times New Roman"/>
          <w:b/>
          <w:sz w:val="24"/>
          <w:szCs w:val="24"/>
          <w:lang w:eastAsia="ru-RU"/>
        </w:rPr>
        <w:t>»</w:t>
      </w:r>
    </w:p>
    <w:p w14:paraId="7F2BB0B0" w14:textId="77777777" w:rsidR="00B52ECB" w:rsidRPr="00AF38A4" w:rsidRDefault="00B52ECB">
      <w:pPr>
        <w:spacing w:after="0" w:line="240" w:lineRule="auto"/>
        <w:rPr>
          <w:rFonts w:ascii="Times New Roman" w:eastAsia="Times New Roman" w:hAnsi="Times New Roman" w:cs="Times New Roman"/>
          <w:b/>
          <w:sz w:val="24"/>
          <w:szCs w:val="24"/>
          <w:lang w:eastAsia="ru-RU"/>
        </w:rPr>
      </w:pPr>
    </w:p>
    <w:p w14:paraId="687D08B1" w14:textId="77777777" w:rsidR="00B52ECB" w:rsidRPr="00B52ECB" w:rsidRDefault="00B52ECB" w:rsidP="00B52ECB">
      <w:pPr>
        <w:spacing w:after="0" w:line="240" w:lineRule="auto"/>
        <w:rPr>
          <w:rFonts w:ascii="Times New Roman" w:eastAsia="Times New Roman" w:hAnsi="Times New Roman" w:cs="Times New Roman"/>
          <w:b/>
          <w:bCs/>
          <w:sz w:val="24"/>
          <w:szCs w:val="24"/>
          <w:lang w:eastAsia="ru-RU"/>
        </w:rPr>
      </w:pPr>
      <w:r w:rsidRPr="00B52ECB">
        <w:rPr>
          <w:rFonts w:ascii="Times New Roman" w:eastAsia="Times New Roman" w:hAnsi="Times New Roman" w:cs="Times New Roman"/>
          <w:b/>
          <w:bCs/>
          <w:sz w:val="24"/>
          <w:szCs w:val="24"/>
          <w:lang w:eastAsia="ru-RU"/>
        </w:rPr>
        <w:t>№1 Answer the question if it TRUE or FALSE</w:t>
      </w:r>
    </w:p>
    <w:p w14:paraId="1FC35A6D"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Education is very important in our life. An educated person is one who knows a lot about many things. He always tries to learn, find out, discover more about the world around him. He get knowledge at school, from books, magazines, from TV educational programs. The pupils can get deeper knowledge in different optional courses in different subjects and school offers these opportunities. They can deepen and improve their knowledge by attending different optional courses in different subjects. The result of the educative process is the capacity for Further education. Nowadays the students of secondary schools have opportunities to continue their education by entering gymnasiums, lyceums, colleges. But the road to learning is not easy. There is no royal road to learning. To be successful in studies one must work hard. It's for you to decide to learn and make progress or not to learn and lose your time. The role of foreign languages is also increasing today. Thanks to the knowledge of foreign languages one can read books, magazines in the original, talk to foreigners, translate various technical articles. Moreover, joint ventures (</w:t>
      </w:r>
      <w:r w:rsidRPr="00B52ECB">
        <w:rPr>
          <w:rFonts w:ascii="Times New Roman" w:eastAsia="Times New Roman" w:hAnsi="Times New Roman" w:cs="Times New Roman"/>
          <w:sz w:val="24"/>
          <w:szCs w:val="24"/>
          <w:lang w:val="ru-RU" w:eastAsia="ru-RU"/>
        </w:rPr>
        <w:t>совместное</w:t>
      </w:r>
      <w:r w:rsidRPr="00B52ECB">
        <w:rPr>
          <w:rFonts w:ascii="Times New Roman" w:eastAsia="Times New Roman" w:hAnsi="Times New Roman" w:cs="Times New Roman"/>
          <w:sz w:val="24"/>
          <w:szCs w:val="24"/>
          <w:lang w:eastAsia="ru-RU"/>
        </w:rPr>
        <w:t xml:space="preserve"> </w:t>
      </w:r>
      <w:r w:rsidRPr="00B52ECB">
        <w:rPr>
          <w:rFonts w:ascii="Times New Roman" w:eastAsia="Times New Roman" w:hAnsi="Times New Roman" w:cs="Times New Roman"/>
          <w:sz w:val="24"/>
          <w:szCs w:val="24"/>
          <w:lang w:val="ru-RU" w:eastAsia="ru-RU"/>
        </w:rPr>
        <w:t>предприятия</w:t>
      </w:r>
      <w:r w:rsidRPr="00B52ECB">
        <w:rPr>
          <w:rFonts w:ascii="Times New Roman" w:eastAsia="Times New Roman" w:hAnsi="Times New Roman" w:cs="Times New Roman"/>
          <w:sz w:val="24"/>
          <w:szCs w:val="24"/>
          <w:lang w:eastAsia="ru-RU"/>
        </w:rPr>
        <w:t>) which have recently appeared in our country need specialists with profound knowledge of foreign languages like English, German or French. To know foreign languages is absolutely necessary for every educated person, for good specialists. </w:t>
      </w:r>
    </w:p>
    <w:p w14:paraId="2470BF32"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1. An educated person is one who is talented. </w:t>
      </w:r>
    </w:p>
    <w:p w14:paraId="1463B277"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2. An educated person is one who always tries to learn, find out more around the world around him.</w:t>
      </w:r>
    </w:p>
    <w:p w14:paraId="4FC235C7"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3. The result of the educative process is the opportunity for Further education.</w:t>
      </w:r>
    </w:p>
    <w:p w14:paraId="6895F61F"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4. Nowadays the students of secondary schools have opportunities to continue their education by entering gymnasiums, lyceums, colleges.</w:t>
      </w:r>
    </w:p>
    <w:p w14:paraId="5C0FF381"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5.  It's not necessary to work hard to be successful in studies.</w:t>
      </w:r>
    </w:p>
    <w:p w14:paraId="6AFD7972"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6. Thanks to the knowledge of foreign languages people can read books in the original.</w:t>
      </w:r>
    </w:p>
    <w:p w14:paraId="19290599"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7.  Foreign languages are necessary for personal education and being a good specialist.</w:t>
      </w:r>
    </w:p>
    <w:p w14:paraId="55C889BC" w14:textId="77777777" w:rsidR="00B52ECB" w:rsidRPr="00B52ECB" w:rsidRDefault="00B52ECB" w:rsidP="00B52ECB">
      <w:pPr>
        <w:spacing w:after="0" w:line="240" w:lineRule="auto"/>
        <w:rPr>
          <w:rFonts w:ascii="Times New Roman" w:eastAsia="Times New Roman" w:hAnsi="Times New Roman" w:cs="Times New Roman"/>
          <w:b/>
          <w:bCs/>
          <w:sz w:val="24"/>
          <w:szCs w:val="24"/>
          <w:lang w:eastAsia="ru-RU"/>
        </w:rPr>
      </w:pPr>
      <w:r w:rsidRPr="00B52ECB">
        <w:rPr>
          <w:rFonts w:ascii="Times New Roman" w:eastAsia="Times New Roman" w:hAnsi="Times New Roman" w:cs="Times New Roman"/>
          <w:b/>
          <w:bCs/>
          <w:sz w:val="24"/>
          <w:szCs w:val="24"/>
          <w:lang w:eastAsia="ru-RU"/>
        </w:rPr>
        <w:t>№2 .Match seven texts A— G with the appropriate titles. One of the titles is extra.</w:t>
      </w:r>
    </w:p>
    <w:p w14:paraId="0958D242"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w:t>
      </w:r>
    </w:p>
    <w:p w14:paraId="2F86E31A"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1. Education: the Way to the Top</w:t>
      </w:r>
    </w:p>
    <w:p w14:paraId="64C32DF7"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2. From Agony to Love</w:t>
      </w:r>
    </w:p>
    <w:p w14:paraId="2EC74E8C"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3. Teaching to Learn</w:t>
      </w:r>
    </w:p>
    <w:p w14:paraId="2F1D2754"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4. Learning That Never Stops</w:t>
      </w:r>
    </w:p>
    <w:p w14:paraId="0C7A8C86"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5. Things Worth Learning</w:t>
      </w:r>
    </w:p>
    <w:p w14:paraId="546D9D56"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6. The Right Word Can Bring Changes</w:t>
      </w:r>
    </w:p>
    <w:p w14:paraId="0C39CFFA"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7. What My Father Taught Me</w:t>
      </w:r>
    </w:p>
    <w:p w14:paraId="20EC543B"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8. The Power of Numbers</w:t>
      </w:r>
    </w:p>
    <w:p w14:paraId="25682DEE"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w:t>
      </w:r>
    </w:p>
    <w:p w14:paraId="28B6DCC7"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A. Education has the power to transform a person’s life. I am the living example of this. When I was on the streets, I thought I was not good at anything but I wrote a poem, and it got published. I went back to school to learn. I have learned the benefit of research and reading, of debate and listening. One day soon a group of fresh-faced college students will call me professor.</w:t>
      </w:r>
    </w:p>
    <w:p w14:paraId="0A40858E"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w:t>
      </w:r>
    </w:p>
    <w:p w14:paraId="68504218"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B. Language has the capacity to change the world and the way we live in it. People are often afraid to call things by their direct names, use taboos not to notice dangerous tendencies. Freedom begins with naming things. This has to happen in spite of political climates, careers being won or lost, and the fear of being criticized. After Helen Caldicott used the word ‘nuclear arms race’ an anti-nuclear movement appeared.</w:t>
      </w:r>
    </w:p>
    <w:p w14:paraId="6A0484AF"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lastRenderedPageBreak/>
        <w:t> </w:t>
      </w:r>
    </w:p>
    <w:p w14:paraId="4A6311FA"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C. I never wanted to be a teacher. Yet years later, I find myself teaching high school English. I consider my job to be one of the most important aspects of my life, still I do not teach for the love of teaching. I am a teacher because I love to learn, and I have come to realize that the best way to learn is to teach.</w:t>
      </w:r>
    </w:p>
    <w:p w14:paraId="55B58CF2"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w:t>
      </w:r>
    </w:p>
    <w:p w14:paraId="30ECF3AF"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D. One day my sister and I got one and the same homework. My sister finished the task in 2 minutes and went off to play. But I could not do it, so I went into my sister’s room and quickly copied her work. But there was one small problem: my father caught me. He didn’t punish me, but explained that cheating makes people feel helpless. And then I was left feeling guilty for cheating.</w:t>
      </w:r>
    </w:p>
    <w:p w14:paraId="0D4D5D44"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w:t>
      </w:r>
    </w:p>
    <w:p w14:paraId="6BFFA143"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E. Lifelong learning does not mean spending all my time reading. It is equally important to get the habit of asking such questions as ‘what don’t I know this topic, or subject?’, ‘what can I learn from this moment or person?’, and ‘what more do I need to learn?’ regardless of where I am, who I am talking to, or what I am doing.</w:t>
      </w:r>
    </w:p>
    <w:p w14:paraId="48DA83F2"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w:t>
      </w:r>
    </w:p>
    <w:p w14:paraId="0204B774"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F. Math has always been something that I am good at. Mathematics attracts me because of its stability. It has logic; it is dependable and never changes. There might be some additions to the area of mathematics, but once mathematics is created, it is set in stone. We would not be able to check emails or play videogames without the computer solving complex algorithms.</w:t>
      </w:r>
    </w:p>
    <w:p w14:paraId="09FE9D22"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w:t>
      </w:r>
    </w:p>
    <w:p w14:paraId="07DED97B"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G. When my high school English teacher asked us to read Shakespeare, I thought it was boring and too difficult. I agonized over the syntax — I had never read anything like this. But now I am a Shakespeare professor, and enjoy teaching Hamlet every semester. Each time I re-read the play, I find and learn something new for myself.</w:t>
      </w:r>
    </w:p>
    <w:p w14:paraId="0B49E9AB" w14:textId="77777777" w:rsidR="00B52ECB" w:rsidRPr="00B52ECB" w:rsidRDefault="00B52ECB" w:rsidP="00B52ECB">
      <w:pPr>
        <w:spacing w:after="0" w:line="240" w:lineRule="auto"/>
        <w:rPr>
          <w:rFonts w:ascii="Times New Roman" w:eastAsia="Times New Roman" w:hAnsi="Times New Roman" w:cs="Times New Roman"/>
          <w:b/>
          <w:bCs/>
          <w:sz w:val="24"/>
          <w:szCs w:val="24"/>
          <w:lang w:val="ru-RU" w:eastAsia="ru-RU"/>
        </w:rPr>
      </w:pPr>
      <w:r w:rsidRPr="00B52ECB">
        <w:rPr>
          <w:rFonts w:ascii="Times New Roman" w:eastAsia="Times New Roman" w:hAnsi="Times New Roman" w:cs="Times New Roman"/>
          <w:b/>
          <w:bCs/>
          <w:sz w:val="24"/>
          <w:szCs w:val="24"/>
          <w:lang w:val="ru-RU" w:eastAsia="ru-RU"/>
        </w:rPr>
        <w:t>№3  Match the words</w:t>
      </w:r>
    </w:p>
    <w:tbl>
      <w:tblPr>
        <w:tblW w:w="12225"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6112"/>
        <w:gridCol w:w="6113"/>
      </w:tblGrid>
      <w:tr w:rsidR="00B52ECB" w:rsidRPr="00B52ECB" w14:paraId="587028E3" w14:textId="77777777" w:rsidTr="00B52ECB">
        <w:trPr>
          <w:trHeight w:val="26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D95ECDD"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1  private  school</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BAC9F82"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A возможность</w:t>
            </w:r>
          </w:p>
        </w:tc>
      </w:tr>
      <w:tr w:rsidR="00B52ECB" w:rsidRPr="00B52ECB" w14:paraId="20BD8667" w14:textId="77777777" w:rsidTr="00B52ECB">
        <w:trPr>
          <w:trHeight w:val="26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1DD68DA"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2 grammar  school</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60C4B9D"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B  сдавать экзамен</w:t>
            </w:r>
          </w:p>
        </w:tc>
      </w:tr>
      <w:tr w:rsidR="00B52ECB" w:rsidRPr="00B52ECB" w14:paraId="030DD60A" w14:textId="77777777" w:rsidTr="00B52ECB">
        <w:trPr>
          <w:trHeight w:val="26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1D9D205"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3  compulsory</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C5AD0ED"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C вступительный экзамен</w:t>
            </w:r>
          </w:p>
        </w:tc>
      </w:tr>
      <w:tr w:rsidR="00B52ECB" w:rsidRPr="00B52ECB" w14:paraId="080E879D" w14:textId="77777777" w:rsidTr="00B52ECB">
        <w:trPr>
          <w:trHeight w:val="26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4D8EB1D"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4  entrance exam</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0C09B31"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D начальная школа</w:t>
            </w:r>
          </w:p>
        </w:tc>
      </w:tr>
      <w:tr w:rsidR="00B52ECB" w:rsidRPr="00B52ECB" w14:paraId="3CDB01A9" w14:textId="77777777" w:rsidTr="00B52ECB">
        <w:trPr>
          <w:trHeight w:val="26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0753939"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5  nursery school</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C211979"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E обязательный</w:t>
            </w:r>
          </w:p>
        </w:tc>
      </w:tr>
      <w:tr w:rsidR="00B52ECB" w:rsidRPr="00B52ECB" w14:paraId="7980A69F" w14:textId="77777777" w:rsidTr="00B52ECB">
        <w:trPr>
          <w:trHeight w:val="26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8DB8DE8"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6  opportunity</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9DFCB21"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F детское дошкольное учреждение</w:t>
            </w:r>
          </w:p>
        </w:tc>
      </w:tr>
      <w:tr w:rsidR="00B52ECB" w:rsidRPr="00B52ECB" w14:paraId="467CACD6" w14:textId="77777777" w:rsidTr="00B52ECB">
        <w:trPr>
          <w:trHeight w:val="28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78528B5"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7 pass the exam</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A7786D7"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G классическая школа</w:t>
            </w:r>
          </w:p>
        </w:tc>
      </w:tr>
      <w:tr w:rsidR="00B52ECB" w:rsidRPr="00B52ECB" w14:paraId="7004279E" w14:textId="77777777" w:rsidTr="00B52ECB">
        <w:trPr>
          <w:trHeight w:val="28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37FF7991"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8 prepare for the exam</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5EE771C3"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H  готовиться к экзамену</w:t>
            </w:r>
          </w:p>
        </w:tc>
      </w:tr>
      <w:tr w:rsidR="00B52ECB" w:rsidRPr="00B52ECB" w14:paraId="6104FF7D" w14:textId="77777777" w:rsidTr="00B52ECB">
        <w:trPr>
          <w:trHeight w:val="28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6A70DA2C"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9 fail the exam</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66EBAE8"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I факультативный</w:t>
            </w:r>
          </w:p>
        </w:tc>
      </w:tr>
      <w:tr w:rsidR="00B52ECB" w:rsidRPr="00B52ECB" w14:paraId="09F5109D" w14:textId="77777777" w:rsidTr="00B52ECB">
        <w:trPr>
          <w:trHeight w:val="28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7CA5ADE"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10  primary school</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490CC52C"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J частная школа</w:t>
            </w:r>
          </w:p>
        </w:tc>
      </w:tr>
      <w:tr w:rsidR="00B52ECB" w:rsidRPr="00B52ECB" w14:paraId="08EDC709" w14:textId="77777777" w:rsidTr="00B52ECB">
        <w:trPr>
          <w:trHeight w:val="28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198B1288"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11 secondary school</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752A76D"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K  не сдать экзамен</w:t>
            </w:r>
          </w:p>
        </w:tc>
      </w:tr>
      <w:tr w:rsidR="00B52ECB" w:rsidRPr="00B52ECB" w14:paraId="4994DB45" w14:textId="77777777" w:rsidTr="00B52ECB">
        <w:trPr>
          <w:trHeight w:val="280"/>
        </w:trPr>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24F94DDB"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12 optional</w:t>
            </w:r>
          </w:p>
        </w:tc>
        <w:tc>
          <w:tcPr>
            <w:tcW w:w="3706"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14:paraId="0B2C9D22"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 L  средняя школа</w:t>
            </w:r>
          </w:p>
        </w:tc>
      </w:tr>
    </w:tbl>
    <w:p w14:paraId="6EACCF90" w14:textId="77777777" w:rsidR="00B52ECB" w:rsidRPr="00B52ECB" w:rsidRDefault="00B52ECB" w:rsidP="00B52ECB">
      <w:pPr>
        <w:spacing w:after="0" w:line="240" w:lineRule="auto"/>
        <w:rPr>
          <w:rFonts w:ascii="Times New Roman" w:eastAsia="Times New Roman" w:hAnsi="Times New Roman" w:cs="Times New Roman"/>
          <w:b/>
          <w:bCs/>
          <w:sz w:val="24"/>
          <w:szCs w:val="24"/>
          <w:lang w:val="ru-RU" w:eastAsia="ru-RU"/>
        </w:rPr>
      </w:pPr>
      <w:r w:rsidRPr="00B52ECB">
        <w:rPr>
          <w:rFonts w:ascii="Times New Roman" w:eastAsia="Times New Roman" w:hAnsi="Times New Roman" w:cs="Times New Roman"/>
          <w:b/>
          <w:bCs/>
          <w:sz w:val="24"/>
          <w:szCs w:val="24"/>
          <w:lang w:val="ru-RU" w:eastAsia="ru-RU"/>
        </w:rPr>
        <w:t>№4 Writing (10 points-max)</w:t>
      </w:r>
    </w:p>
    <w:p w14:paraId="76A3BDEC"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 </w:t>
      </w:r>
    </w:p>
    <w:p w14:paraId="02B9F542"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Task 4. You have r</w:t>
      </w:r>
      <w:r w:rsidRPr="00B52ECB">
        <w:rPr>
          <w:rFonts w:ascii="Times New Roman" w:eastAsia="Times New Roman" w:hAnsi="Times New Roman" w:cs="Times New Roman"/>
          <w:sz w:val="24"/>
          <w:szCs w:val="24"/>
          <w:lang w:val="ru-RU" w:eastAsia="ru-RU"/>
        </w:rPr>
        <w:t>е</w:t>
      </w:r>
      <w:r w:rsidRPr="00B52ECB">
        <w:rPr>
          <w:rFonts w:ascii="Times New Roman" w:eastAsia="Times New Roman" w:hAnsi="Times New Roman" w:cs="Times New Roman"/>
          <w:sz w:val="24"/>
          <w:szCs w:val="24"/>
          <w:lang w:eastAsia="ru-RU"/>
        </w:rPr>
        <w:t>c</w:t>
      </w:r>
      <w:r w:rsidRPr="00B52ECB">
        <w:rPr>
          <w:rFonts w:ascii="Times New Roman" w:eastAsia="Times New Roman" w:hAnsi="Times New Roman" w:cs="Times New Roman"/>
          <w:sz w:val="24"/>
          <w:szCs w:val="24"/>
          <w:lang w:val="ru-RU" w:eastAsia="ru-RU"/>
        </w:rPr>
        <w:t>е</w:t>
      </w:r>
      <w:r w:rsidRPr="00B52ECB">
        <w:rPr>
          <w:rFonts w:ascii="Times New Roman" w:eastAsia="Times New Roman" w:hAnsi="Times New Roman" w:cs="Times New Roman"/>
          <w:sz w:val="24"/>
          <w:szCs w:val="24"/>
          <w:lang w:eastAsia="ru-RU"/>
        </w:rPr>
        <w:t>iv</w:t>
      </w:r>
      <w:r w:rsidRPr="00B52ECB">
        <w:rPr>
          <w:rFonts w:ascii="Times New Roman" w:eastAsia="Times New Roman" w:hAnsi="Times New Roman" w:cs="Times New Roman"/>
          <w:sz w:val="24"/>
          <w:szCs w:val="24"/>
          <w:lang w:val="ru-RU" w:eastAsia="ru-RU"/>
        </w:rPr>
        <w:t>е</w:t>
      </w:r>
      <w:r w:rsidRPr="00B52ECB">
        <w:rPr>
          <w:rFonts w:ascii="Times New Roman" w:eastAsia="Times New Roman" w:hAnsi="Times New Roman" w:cs="Times New Roman"/>
          <w:sz w:val="24"/>
          <w:szCs w:val="24"/>
          <w:lang w:eastAsia="ru-RU"/>
        </w:rPr>
        <w:t>d a l</w:t>
      </w:r>
      <w:r w:rsidRPr="00B52ECB">
        <w:rPr>
          <w:rFonts w:ascii="Times New Roman" w:eastAsia="Times New Roman" w:hAnsi="Times New Roman" w:cs="Times New Roman"/>
          <w:sz w:val="24"/>
          <w:szCs w:val="24"/>
          <w:lang w:val="ru-RU" w:eastAsia="ru-RU"/>
        </w:rPr>
        <w:t>е</w:t>
      </w:r>
      <w:r w:rsidRPr="00B52ECB">
        <w:rPr>
          <w:rFonts w:ascii="Times New Roman" w:eastAsia="Times New Roman" w:hAnsi="Times New Roman" w:cs="Times New Roman"/>
          <w:sz w:val="24"/>
          <w:szCs w:val="24"/>
          <w:lang w:eastAsia="ru-RU"/>
        </w:rPr>
        <w:t>tt</w:t>
      </w:r>
      <w:r w:rsidRPr="00B52ECB">
        <w:rPr>
          <w:rFonts w:ascii="Times New Roman" w:eastAsia="Times New Roman" w:hAnsi="Times New Roman" w:cs="Times New Roman"/>
          <w:sz w:val="24"/>
          <w:szCs w:val="24"/>
          <w:lang w:val="ru-RU" w:eastAsia="ru-RU"/>
        </w:rPr>
        <w:t>е</w:t>
      </w:r>
      <w:r w:rsidRPr="00B52ECB">
        <w:rPr>
          <w:rFonts w:ascii="Times New Roman" w:eastAsia="Times New Roman" w:hAnsi="Times New Roman" w:cs="Times New Roman"/>
          <w:sz w:val="24"/>
          <w:szCs w:val="24"/>
          <w:lang w:eastAsia="ru-RU"/>
        </w:rPr>
        <w:t>r from your English-speaking pen-friend Sophie who writes:</w:t>
      </w:r>
    </w:p>
    <w:p w14:paraId="33029575"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w:t>
      </w:r>
    </w:p>
    <w:p w14:paraId="052C70FE"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lastRenderedPageBreak/>
        <w:t>… Last week our English  teacher ask us about  our plans for the future.  We speak about ways of further education and the opportunities we have after finishing  secondary  school. By the way, my parents think that I should go to the 10</w:t>
      </w:r>
      <w:r w:rsidRPr="00B52ECB">
        <w:rPr>
          <w:rFonts w:ascii="Times New Roman" w:eastAsia="Times New Roman" w:hAnsi="Times New Roman" w:cs="Times New Roman"/>
          <w:sz w:val="24"/>
          <w:szCs w:val="24"/>
          <w:vertAlign w:val="superscript"/>
          <w:lang w:eastAsia="ru-RU"/>
        </w:rPr>
        <w:t>th</w:t>
      </w:r>
      <w:r w:rsidRPr="00B52ECB">
        <w:rPr>
          <w:rFonts w:ascii="Times New Roman" w:eastAsia="Times New Roman" w:hAnsi="Times New Roman" w:cs="Times New Roman"/>
          <w:sz w:val="24"/>
          <w:szCs w:val="24"/>
          <w:lang w:eastAsia="ru-RU"/>
        </w:rPr>
        <w:t> form. What are your plans for the future? Have you chosen the exams to pass?  What is your parent’s opinion?</w:t>
      </w:r>
    </w:p>
    <w:p w14:paraId="14F76F55"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w:t>
      </w:r>
    </w:p>
    <w:p w14:paraId="7376C60D"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w:t>
      </w:r>
    </w:p>
    <w:p w14:paraId="2E98C713"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Write a letter to Sophie.</w:t>
      </w:r>
    </w:p>
    <w:p w14:paraId="361A028A"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In your letter</w:t>
      </w:r>
    </w:p>
    <w:p w14:paraId="1EE02B6C" w14:textId="77777777" w:rsidR="00B52ECB" w:rsidRPr="00B52ECB" w:rsidRDefault="00B52ECB" w:rsidP="00B52ECB">
      <w:pPr>
        <w:spacing w:after="0" w:line="240" w:lineRule="auto"/>
        <w:rPr>
          <w:rFonts w:ascii="Times New Roman" w:eastAsia="Times New Roman" w:hAnsi="Times New Roman" w:cs="Times New Roman"/>
          <w:sz w:val="24"/>
          <w:szCs w:val="24"/>
          <w:lang w:eastAsia="ru-RU"/>
        </w:rPr>
      </w:pPr>
      <w:r w:rsidRPr="00B52ECB">
        <w:rPr>
          <w:rFonts w:ascii="Times New Roman" w:eastAsia="Times New Roman" w:hAnsi="Times New Roman" w:cs="Times New Roman"/>
          <w:sz w:val="24"/>
          <w:szCs w:val="24"/>
          <w:lang w:eastAsia="ru-RU"/>
        </w:rPr>
        <w:t>- answer her questions</w:t>
      </w:r>
    </w:p>
    <w:p w14:paraId="18EE860F" w14:textId="77777777" w:rsidR="00B52ECB" w:rsidRPr="00B52ECB" w:rsidRDefault="00B52ECB" w:rsidP="00B52ECB">
      <w:pPr>
        <w:spacing w:after="0" w:line="240" w:lineRule="auto"/>
        <w:rPr>
          <w:rFonts w:ascii="Times New Roman" w:eastAsia="Times New Roman" w:hAnsi="Times New Roman" w:cs="Times New Roman"/>
          <w:sz w:val="24"/>
          <w:szCs w:val="24"/>
          <w:lang w:val="ru-RU" w:eastAsia="ru-RU"/>
        </w:rPr>
      </w:pPr>
      <w:r w:rsidRPr="00B52ECB">
        <w:rPr>
          <w:rFonts w:ascii="Times New Roman" w:eastAsia="Times New Roman" w:hAnsi="Times New Roman" w:cs="Times New Roman"/>
          <w:sz w:val="24"/>
          <w:szCs w:val="24"/>
          <w:lang w:val="ru-RU" w:eastAsia="ru-RU"/>
        </w:rPr>
        <w:t>- ask 3 questions</w:t>
      </w:r>
    </w:p>
    <w:p w14:paraId="48FE19EC" w14:textId="7FCD39B4" w:rsidR="00B52ECB" w:rsidRPr="009E180D" w:rsidRDefault="00B52ECB">
      <w:pPr>
        <w:spacing w:after="0" w:line="240" w:lineRule="auto"/>
        <w:rPr>
          <w:rFonts w:ascii="Times New Roman" w:eastAsia="Times New Roman" w:hAnsi="Times New Roman" w:cs="Times New Roman"/>
          <w:sz w:val="24"/>
          <w:szCs w:val="24"/>
          <w:lang w:val="ru-RU" w:eastAsia="ru-RU"/>
        </w:rPr>
      </w:pPr>
      <w:r w:rsidRPr="009E180D">
        <w:rPr>
          <w:rFonts w:ascii="Times New Roman" w:eastAsia="Times New Roman" w:hAnsi="Times New Roman" w:cs="Times New Roman"/>
          <w:sz w:val="24"/>
          <w:szCs w:val="24"/>
          <w:lang w:val="ru-RU" w:eastAsia="ru-RU"/>
        </w:rPr>
        <w:br w:type="page"/>
      </w:r>
    </w:p>
    <w:p w14:paraId="4D3A8F17" w14:textId="77777777" w:rsidR="00A36415" w:rsidRPr="009E180D" w:rsidRDefault="00A36415">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«Виды отдыха»</w:t>
      </w:r>
    </w:p>
    <w:p w14:paraId="6BF4A5E7" w14:textId="77777777" w:rsidR="00A36415" w:rsidRPr="009E180D" w:rsidRDefault="00A36415">
      <w:pPr>
        <w:spacing w:after="0" w:line="240" w:lineRule="auto"/>
        <w:rPr>
          <w:rFonts w:ascii="Times New Roman" w:eastAsia="Times New Roman" w:hAnsi="Times New Roman" w:cs="Times New Roman"/>
          <w:b/>
          <w:sz w:val="24"/>
          <w:szCs w:val="24"/>
          <w:lang w:val="ru-RU" w:eastAsia="ru-RU"/>
        </w:rPr>
      </w:pPr>
    </w:p>
    <w:p w14:paraId="4F606323" w14:textId="7E87ED09"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9E180D">
        <w:rPr>
          <w:rFonts w:ascii="Times New Roman" w:eastAsia="Times New Roman" w:hAnsi="Times New Roman" w:cs="Times New Roman"/>
          <w:b/>
          <w:bCs/>
          <w:sz w:val="24"/>
          <w:szCs w:val="24"/>
          <w:lang w:eastAsia="ru-RU"/>
        </w:rPr>
        <w:t>T</w:t>
      </w:r>
      <w:r w:rsidRPr="00A36415">
        <w:rPr>
          <w:rFonts w:ascii="Times New Roman" w:eastAsia="Times New Roman" w:hAnsi="Times New Roman" w:cs="Times New Roman"/>
          <w:b/>
          <w:bCs/>
          <w:sz w:val="24"/>
          <w:szCs w:val="24"/>
          <w:lang w:eastAsia="ru-RU"/>
        </w:rPr>
        <w:t>ask 1. Complete some sentences with the words from “Key Vocabulary”</w:t>
      </w:r>
    </w:p>
    <w:p w14:paraId="3FC815B3" w14:textId="77777777" w:rsidR="00A36415" w:rsidRPr="00A36415" w:rsidRDefault="00A36415" w:rsidP="00C823AB">
      <w:pPr>
        <w:numPr>
          <w:ilvl w:val="0"/>
          <w:numId w:val="128"/>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They had a lot of (</w:t>
      </w:r>
      <w:r w:rsidRPr="00A36415">
        <w:rPr>
          <w:rFonts w:ascii="Times New Roman" w:eastAsia="Times New Roman" w:hAnsi="Times New Roman" w:cs="Times New Roman"/>
          <w:sz w:val="24"/>
          <w:szCs w:val="24"/>
          <w:lang w:val="ru-RU" w:eastAsia="ru-RU"/>
        </w:rPr>
        <w:t>багажа</w:t>
      </w:r>
      <w:r w:rsidRPr="00A36415">
        <w:rPr>
          <w:rFonts w:ascii="Times New Roman" w:eastAsia="Times New Roman" w:hAnsi="Times New Roman" w:cs="Times New Roman"/>
          <w:sz w:val="24"/>
          <w:szCs w:val="24"/>
          <w:lang w:eastAsia="ru-RU"/>
        </w:rPr>
        <w:t>) when they travelled last month.</w:t>
      </w:r>
    </w:p>
    <w:p w14:paraId="79F541A6" w14:textId="77777777" w:rsidR="00A36415" w:rsidRPr="00A36415" w:rsidRDefault="00A36415" w:rsidP="00C823AB">
      <w:pPr>
        <w:numPr>
          <w:ilvl w:val="0"/>
          <w:numId w:val="128"/>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English is the (</w:t>
      </w:r>
      <w:r w:rsidRPr="00A36415">
        <w:rPr>
          <w:rFonts w:ascii="Times New Roman" w:eastAsia="Times New Roman" w:hAnsi="Times New Roman" w:cs="Times New Roman"/>
          <w:sz w:val="24"/>
          <w:szCs w:val="24"/>
          <w:lang w:val="ru-RU" w:eastAsia="ru-RU"/>
        </w:rPr>
        <w:t>официальный</w:t>
      </w:r>
      <w:r w:rsidRPr="00A36415">
        <w:rPr>
          <w:rFonts w:ascii="Times New Roman" w:eastAsia="Times New Roman" w:hAnsi="Times New Roman" w:cs="Times New Roman"/>
          <w:sz w:val="24"/>
          <w:szCs w:val="24"/>
          <w:lang w:eastAsia="ru-RU"/>
        </w:rPr>
        <w:t>) language in the UK.</w:t>
      </w:r>
    </w:p>
    <w:p w14:paraId="50E48466" w14:textId="77777777" w:rsidR="00A36415" w:rsidRPr="00A36415" w:rsidRDefault="00A36415" w:rsidP="00C823AB">
      <w:pPr>
        <w:numPr>
          <w:ilvl w:val="0"/>
          <w:numId w:val="128"/>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Where is your (</w:t>
      </w:r>
      <w:r w:rsidRPr="00A36415">
        <w:rPr>
          <w:rFonts w:ascii="Times New Roman" w:eastAsia="Times New Roman" w:hAnsi="Times New Roman" w:cs="Times New Roman"/>
          <w:sz w:val="24"/>
          <w:szCs w:val="24"/>
          <w:lang w:val="ru-RU" w:eastAsia="ru-RU"/>
        </w:rPr>
        <w:t>страховка</w:t>
      </w:r>
      <w:r w:rsidRPr="00A36415">
        <w:rPr>
          <w:rFonts w:ascii="Times New Roman" w:eastAsia="Times New Roman" w:hAnsi="Times New Roman" w:cs="Times New Roman"/>
          <w:sz w:val="24"/>
          <w:szCs w:val="24"/>
          <w:lang w:eastAsia="ru-RU"/>
        </w:rPr>
        <w:t>),by the way?</w:t>
      </w:r>
    </w:p>
    <w:p w14:paraId="69B82A13" w14:textId="77777777" w:rsidR="00A36415" w:rsidRPr="00A36415" w:rsidRDefault="00A36415" w:rsidP="00C823AB">
      <w:pPr>
        <w:numPr>
          <w:ilvl w:val="0"/>
          <w:numId w:val="128"/>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Have you got through (</w:t>
      </w:r>
      <w:r w:rsidRPr="00A36415">
        <w:rPr>
          <w:rFonts w:ascii="Times New Roman" w:eastAsia="Times New Roman" w:hAnsi="Times New Roman" w:cs="Times New Roman"/>
          <w:sz w:val="24"/>
          <w:szCs w:val="24"/>
          <w:lang w:val="ru-RU" w:eastAsia="ru-RU"/>
        </w:rPr>
        <w:t>паспортный</w:t>
      </w:r>
      <w:r w:rsidRPr="00A36415">
        <w:rPr>
          <w:rFonts w:ascii="Times New Roman" w:eastAsia="Times New Roman" w:hAnsi="Times New Roman" w:cs="Times New Roman"/>
          <w:sz w:val="24"/>
          <w:szCs w:val="24"/>
          <w:lang w:eastAsia="ru-RU"/>
        </w:rPr>
        <w:t xml:space="preserve"> </w:t>
      </w:r>
      <w:r w:rsidRPr="00A36415">
        <w:rPr>
          <w:rFonts w:ascii="Times New Roman" w:eastAsia="Times New Roman" w:hAnsi="Times New Roman" w:cs="Times New Roman"/>
          <w:sz w:val="24"/>
          <w:szCs w:val="24"/>
          <w:lang w:val="ru-RU" w:eastAsia="ru-RU"/>
        </w:rPr>
        <w:t>контроль</w:t>
      </w:r>
      <w:r w:rsidRPr="00A36415">
        <w:rPr>
          <w:rFonts w:ascii="Times New Roman" w:eastAsia="Times New Roman" w:hAnsi="Times New Roman" w:cs="Times New Roman"/>
          <w:sz w:val="24"/>
          <w:szCs w:val="24"/>
          <w:lang w:eastAsia="ru-RU"/>
        </w:rPr>
        <w:t>) yet?</w:t>
      </w:r>
    </w:p>
    <w:p w14:paraId="5932FFC1" w14:textId="77777777" w:rsidR="00A36415" w:rsidRPr="00A36415" w:rsidRDefault="00A36415" w:rsidP="00C823AB">
      <w:pPr>
        <w:numPr>
          <w:ilvl w:val="0"/>
          <w:numId w:val="128"/>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I am not sure the ship was (</w:t>
      </w:r>
      <w:r w:rsidRPr="00A36415">
        <w:rPr>
          <w:rFonts w:ascii="Times New Roman" w:eastAsia="Times New Roman" w:hAnsi="Times New Roman" w:cs="Times New Roman"/>
          <w:sz w:val="24"/>
          <w:szCs w:val="24"/>
          <w:lang w:val="ru-RU" w:eastAsia="ru-RU"/>
        </w:rPr>
        <w:t>непотопляемый</w:t>
      </w:r>
      <w:r w:rsidRPr="00A36415">
        <w:rPr>
          <w:rFonts w:ascii="Times New Roman" w:eastAsia="Times New Roman" w:hAnsi="Times New Roman" w:cs="Times New Roman"/>
          <w:sz w:val="24"/>
          <w:szCs w:val="24"/>
          <w:lang w:eastAsia="ru-RU"/>
        </w:rPr>
        <w:t>).</w:t>
      </w:r>
    </w:p>
    <w:p w14:paraId="148A7BB0" w14:textId="77777777" w:rsidR="00A36415" w:rsidRPr="00A36415" w:rsidRDefault="00A36415" w:rsidP="00C823AB">
      <w:pPr>
        <w:numPr>
          <w:ilvl w:val="0"/>
          <w:numId w:val="128"/>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Have your bags been (</w:t>
      </w:r>
      <w:r w:rsidRPr="00A36415">
        <w:rPr>
          <w:rFonts w:ascii="Times New Roman" w:eastAsia="Times New Roman" w:hAnsi="Times New Roman" w:cs="Times New Roman"/>
          <w:sz w:val="24"/>
          <w:szCs w:val="24"/>
          <w:lang w:val="ru-RU" w:eastAsia="ru-RU"/>
        </w:rPr>
        <w:t>взвешены</w:t>
      </w:r>
      <w:r w:rsidRPr="00A36415">
        <w:rPr>
          <w:rFonts w:ascii="Times New Roman" w:eastAsia="Times New Roman" w:hAnsi="Times New Roman" w:cs="Times New Roman"/>
          <w:sz w:val="24"/>
          <w:szCs w:val="24"/>
          <w:lang w:eastAsia="ru-RU"/>
        </w:rPr>
        <w:t>) ?</w:t>
      </w:r>
    </w:p>
    <w:p w14:paraId="1FB7C9FC" w14:textId="77777777" w:rsidR="00A36415" w:rsidRPr="00A36415" w:rsidRDefault="00A36415" w:rsidP="00C823AB">
      <w:pPr>
        <w:numPr>
          <w:ilvl w:val="0"/>
          <w:numId w:val="128"/>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They didn’t (</w:t>
      </w:r>
      <w:r w:rsidRPr="00A36415">
        <w:rPr>
          <w:rFonts w:ascii="Times New Roman" w:eastAsia="Times New Roman" w:hAnsi="Times New Roman" w:cs="Times New Roman"/>
          <w:sz w:val="24"/>
          <w:szCs w:val="24"/>
          <w:lang w:val="ru-RU" w:eastAsia="ru-RU"/>
        </w:rPr>
        <w:t>объявили</w:t>
      </w:r>
      <w:r w:rsidRPr="00A36415">
        <w:rPr>
          <w:rFonts w:ascii="Times New Roman" w:eastAsia="Times New Roman" w:hAnsi="Times New Roman" w:cs="Times New Roman"/>
          <w:sz w:val="24"/>
          <w:szCs w:val="24"/>
          <w:lang w:eastAsia="ru-RU"/>
        </w:rPr>
        <w:t>) this flight a minute ago.</w:t>
      </w:r>
    </w:p>
    <w:p w14:paraId="68CC811E" w14:textId="77777777" w:rsidR="00A36415" w:rsidRPr="00A36415" w:rsidRDefault="00A36415" w:rsidP="00C823AB">
      <w:pPr>
        <w:numPr>
          <w:ilvl w:val="0"/>
          <w:numId w:val="128"/>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We live in a (</w:t>
      </w:r>
      <w:r w:rsidRPr="00A36415">
        <w:rPr>
          <w:rFonts w:ascii="Times New Roman" w:eastAsia="Times New Roman" w:hAnsi="Times New Roman" w:cs="Times New Roman"/>
          <w:sz w:val="24"/>
          <w:szCs w:val="24"/>
          <w:lang w:val="ru-RU" w:eastAsia="ru-RU"/>
        </w:rPr>
        <w:t>многонациональной</w:t>
      </w:r>
      <w:r w:rsidRPr="00A36415">
        <w:rPr>
          <w:rFonts w:ascii="Times New Roman" w:eastAsia="Times New Roman" w:hAnsi="Times New Roman" w:cs="Times New Roman"/>
          <w:sz w:val="24"/>
          <w:szCs w:val="24"/>
          <w:lang w:eastAsia="ru-RU"/>
        </w:rPr>
        <w:t xml:space="preserve"> ) country.</w:t>
      </w:r>
    </w:p>
    <w:p w14:paraId="08823B10"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br/>
      </w:r>
    </w:p>
    <w:p w14:paraId="07207C27"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t>Task 2. Use Present Perfect, Past Simple or Present Perfect Continuous and open the brackets.</w:t>
      </w:r>
    </w:p>
    <w:p w14:paraId="0447A582" w14:textId="77777777" w:rsidR="00A36415" w:rsidRPr="00A36415" w:rsidRDefault="00A36415" w:rsidP="00C823AB">
      <w:pPr>
        <w:numPr>
          <w:ilvl w:val="0"/>
          <w:numId w:val="129"/>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The Browns (to have) that car since 1998</w:t>
      </w:r>
    </w:p>
    <w:p w14:paraId="4BA52EB0" w14:textId="77777777" w:rsidR="00A36415" w:rsidRPr="00A36415" w:rsidRDefault="00A36415" w:rsidP="00C823AB">
      <w:pPr>
        <w:numPr>
          <w:ilvl w:val="0"/>
          <w:numId w:val="129"/>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Where is he? We (to wait) for him for half an hour already.</w:t>
      </w:r>
    </w:p>
    <w:p w14:paraId="1AFCF433" w14:textId="77777777" w:rsidR="00A36415" w:rsidRPr="00A36415" w:rsidRDefault="00A36415" w:rsidP="00C823AB">
      <w:pPr>
        <w:numPr>
          <w:ilvl w:val="0"/>
          <w:numId w:val="129"/>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She (not to build) the house yet.</w:t>
      </w:r>
    </w:p>
    <w:p w14:paraId="75310F55" w14:textId="77777777" w:rsidR="00A36415" w:rsidRPr="00A36415" w:rsidRDefault="00A36415" w:rsidP="00C823AB">
      <w:pPr>
        <w:numPr>
          <w:ilvl w:val="0"/>
          <w:numId w:val="129"/>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Kate ( to write) the letter for thirty minutes and she ( to write) two pages.</w:t>
      </w:r>
    </w:p>
    <w:p w14:paraId="762622AB" w14:textId="77777777" w:rsidR="00A36415" w:rsidRPr="00A36415" w:rsidRDefault="00A36415" w:rsidP="00C823AB">
      <w:pPr>
        <w:numPr>
          <w:ilvl w:val="0"/>
          <w:numId w:val="129"/>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How long you ( to wash) the window?</w:t>
      </w:r>
    </w:p>
    <w:p w14:paraId="300CDE74" w14:textId="77777777" w:rsidR="00A36415" w:rsidRPr="00A36415" w:rsidRDefault="00A36415" w:rsidP="00C823AB">
      <w:pPr>
        <w:numPr>
          <w:ilvl w:val="0"/>
          <w:numId w:val="129"/>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The children ( to play) hockey the day before yesterday.</w:t>
      </w:r>
    </w:p>
    <w:p w14:paraId="78BEC401" w14:textId="77777777" w:rsidR="00A36415" w:rsidRPr="00A36415" w:rsidRDefault="00A36415" w:rsidP="00C823AB">
      <w:pPr>
        <w:numPr>
          <w:ilvl w:val="0"/>
          <w:numId w:val="129"/>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Where is the magazine?- I (to put) it on the table.</w:t>
      </w:r>
    </w:p>
    <w:p w14:paraId="49725F96" w14:textId="77777777" w:rsidR="00A36415" w:rsidRPr="00A36415" w:rsidRDefault="00A36415" w:rsidP="00C823AB">
      <w:pPr>
        <w:numPr>
          <w:ilvl w:val="0"/>
          <w:numId w:val="129"/>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Can you see my bag?- ?- I (to look) for it for ten minutes but I (not to find) it yet.</w:t>
      </w:r>
    </w:p>
    <w:p w14:paraId="43C9D5D5"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br/>
      </w:r>
    </w:p>
    <w:p w14:paraId="311D2C23"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t>Task 3. Fill in the gaps with the correct reflexive pronouns.</w:t>
      </w:r>
    </w:p>
    <w:p w14:paraId="473319CC" w14:textId="77777777" w:rsidR="00A36415" w:rsidRPr="00A36415" w:rsidRDefault="00A36415" w:rsidP="00C823AB">
      <w:pPr>
        <w:numPr>
          <w:ilvl w:val="0"/>
          <w:numId w:val="130"/>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He should learn to get out of difficult situations … .</w:t>
      </w:r>
    </w:p>
    <w:p w14:paraId="0E719435" w14:textId="77777777" w:rsidR="00A36415" w:rsidRPr="00A36415" w:rsidRDefault="00A36415" w:rsidP="00C823AB">
      <w:pPr>
        <w:numPr>
          <w:ilvl w:val="0"/>
          <w:numId w:val="130"/>
        </w:numPr>
        <w:spacing w:after="0" w:line="240" w:lineRule="auto"/>
        <w:rPr>
          <w:rFonts w:ascii="Times New Roman" w:eastAsia="Times New Roman" w:hAnsi="Times New Roman" w:cs="Times New Roman"/>
          <w:sz w:val="24"/>
          <w:szCs w:val="24"/>
          <w:lang w:val="ru-RU" w:eastAsia="ru-RU"/>
        </w:rPr>
      </w:pPr>
      <w:r w:rsidRPr="00A36415">
        <w:rPr>
          <w:rFonts w:ascii="Times New Roman" w:eastAsia="Times New Roman" w:hAnsi="Times New Roman" w:cs="Times New Roman"/>
          <w:sz w:val="24"/>
          <w:szCs w:val="24"/>
          <w:lang w:val="ru-RU" w:eastAsia="ru-RU"/>
        </w:rPr>
        <w:t>Are you enjoying … .?</w:t>
      </w:r>
    </w:p>
    <w:p w14:paraId="364F7AB7" w14:textId="77777777" w:rsidR="00A36415" w:rsidRPr="00A36415" w:rsidRDefault="00A36415" w:rsidP="00C823AB">
      <w:pPr>
        <w:numPr>
          <w:ilvl w:val="0"/>
          <w:numId w:val="130"/>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We slept in tents, hunted for food and cooked it … .</w:t>
      </w:r>
    </w:p>
    <w:p w14:paraId="22238092" w14:textId="77777777" w:rsidR="00A36415" w:rsidRPr="00A36415" w:rsidRDefault="00A36415" w:rsidP="00C823AB">
      <w:pPr>
        <w:numPr>
          <w:ilvl w:val="0"/>
          <w:numId w:val="130"/>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He was speaking very loudly, but it was so noisy in the room that he could hardly hear … .</w:t>
      </w:r>
    </w:p>
    <w:p w14:paraId="47081C75" w14:textId="77777777" w:rsidR="00A36415" w:rsidRPr="00A36415" w:rsidRDefault="00A36415" w:rsidP="00C823AB">
      <w:pPr>
        <w:numPr>
          <w:ilvl w:val="0"/>
          <w:numId w:val="130"/>
        </w:num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The kids are only ten years old. I don’t think they were able to invent this plan … .</w:t>
      </w:r>
    </w:p>
    <w:p w14:paraId="0A522EB7" w14:textId="5A9046B0" w:rsidR="00A36415" w:rsidRPr="009E180D" w:rsidRDefault="00A36415">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69285689" w14:textId="77777777" w:rsidR="00A36415" w:rsidRPr="009E180D" w:rsidRDefault="00A36415">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«Природа»</w:t>
      </w:r>
    </w:p>
    <w:p w14:paraId="6D890D32" w14:textId="77777777" w:rsidR="00A36415" w:rsidRPr="009E180D" w:rsidRDefault="00A36415">
      <w:pPr>
        <w:spacing w:after="0" w:line="240" w:lineRule="auto"/>
        <w:rPr>
          <w:rFonts w:ascii="Times New Roman" w:eastAsia="Times New Roman" w:hAnsi="Times New Roman" w:cs="Times New Roman"/>
          <w:b/>
          <w:sz w:val="24"/>
          <w:szCs w:val="24"/>
          <w:lang w:val="ru-RU" w:eastAsia="ru-RU"/>
        </w:rPr>
      </w:pPr>
    </w:p>
    <w:p w14:paraId="04C83782" w14:textId="77777777" w:rsidR="00A36415" w:rsidRPr="00AF38A4" w:rsidRDefault="00A36415" w:rsidP="00A36415">
      <w:pPr>
        <w:spacing w:after="0" w:line="240" w:lineRule="auto"/>
        <w:rPr>
          <w:rFonts w:ascii="Times New Roman" w:eastAsia="Times New Roman" w:hAnsi="Times New Roman" w:cs="Times New Roman"/>
          <w:b/>
          <w:bCs/>
          <w:sz w:val="24"/>
          <w:szCs w:val="24"/>
          <w:lang w:val="ru-RU" w:eastAsia="ru-RU"/>
        </w:rPr>
      </w:pPr>
      <w:r w:rsidRPr="00A36415">
        <w:rPr>
          <w:rFonts w:ascii="Times New Roman" w:eastAsia="Times New Roman" w:hAnsi="Times New Roman" w:cs="Times New Roman"/>
          <w:b/>
          <w:bCs/>
          <w:sz w:val="24"/>
          <w:szCs w:val="24"/>
          <w:lang w:eastAsia="ru-RU"/>
        </w:rPr>
        <w:t>Task</w:t>
      </w:r>
      <w:r w:rsidRPr="00AF38A4">
        <w:rPr>
          <w:rFonts w:ascii="Times New Roman" w:eastAsia="Times New Roman" w:hAnsi="Times New Roman" w:cs="Times New Roman"/>
          <w:b/>
          <w:bCs/>
          <w:sz w:val="24"/>
          <w:szCs w:val="24"/>
          <w:lang w:val="ru-RU" w:eastAsia="ru-RU"/>
        </w:rPr>
        <w:t xml:space="preserve"> </w:t>
      </w:r>
      <w:r w:rsidRPr="00A36415">
        <w:rPr>
          <w:rFonts w:ascii="Times New Roman" w:eastAsia="Times New Roman" w:hAnsi="Times New Roman" w:cs="Times New Roman"/>
          <w:b/>
          <w:bCs/>
          <w:sz w:val="24"/>
          <w:szCs w:val="24"/>
          <w:lang w:eastAsia="ru-RU"/>
        </w:rPr>
        <w:t>I</w:t>
      </w:r>
    </w:p>
    <w:p w14:paraId="1006273C" w14:textId="77777777" w:rsidR="00A36415" w:rsidRPr="00AF38A4" w:rsidRDefault="00A36415" w:rsidP="00A36415">
      <w:pPr>
        <w:spacing w:after="0" w:line="240" w:lineRule="auto"/>
        <w:rPr>
          <w:rFonts w:ascii="Times New Roman" w:eastAsia="Times New Roman" w:hAnsi="Times New Roman" w:cs="Times New Roman"/>
          <w:b/>
          <w:bCs/>
          <w:sz w:val="24"/>
          <w:szCs w:val="24"/>
          <w:lang w:val="ru-RU" w:eastAsia="ru-RU"/>
        </w:rPr>
      </w:pPr>
      <w:r w:rsidRPr="00A36415">
        <w:rPr>
          <w:rFonts w:ascii="Times New Roman" w:eastAsia="Times New Roman" w:hAnsi="Times New Roman" w:cs="Times New Roman"/>
          <w:b/>
          <w:bCs/>
          <w:sz w:val="24"/>
          <w:szCs w:val="24"/>
          <w:lang w:eastAsia="ru-RU"/>
        </w:rPr>
        <w:t>Reading</w:t>
      </w:r>
    </w:p>
    <w:p w14:paraId="571BD454"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t>Read the text and answer the questions</w:t>
      </w:r>
    </w:p>
    <w:p w14:paraId="61AD88CF"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Ecological Problems</w:t>
      </w:r>
    </w:p>
    <w:p w14:paraId="5966556C"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Since ancient times Nature has served Man, being the source of his life. For thousands of years people lived in harmony with environment and it seemed to them that natural riches were unlimited. But with the development of civilization man's interference in nature began to increase. Large cities with thousands of smoky industrial enterprises appear all over the world today. The by-products of their activity pollute the air we breathe, the water we drink, the land we grow grain and vegetables on. Every year world industry pollutes the atmosphere with about 1000 million tons of dust and other harmful substances. Many cities suffer from smog. Vast forests are cut and burn in fire. Their disappearance upsets the oxygen balance. As a result some rare species of animals, birds, fish and plants disappear forever, a number of rivers and lakes dry up. The pollution of air and the world's ocean, destruction of the ozone layer is the result of man's careless interaction with nature, a sign of the ecological crises. Environmental protection is of a universal concern.. As many as 159 countries — members of the UNO — have set up environmental protection agencies. Numerous conferences have been held by these agencies to discuss problems facing ecologically poor regions including the Aral Sea, the South Urals, Kasbahs, Donbas, Semipalatinsk and Chernobyl. An international environmental research centre has been set up on Lake Baikal. The international organization Greenpeace is also doing much to preserve the environment. But these are only the initial steps and they must be carried onward to protect nature, to save life on the planet not only for the sake of the present but also for the future generations.</w:t>
      </w:r>
    </w:p>
    <w:p w14:paraId="45E80379"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Questions:</w:t>
      </w:r>
    </w:p>
    <w:p w14:paraId="70DA20BB"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1. How did people live for thousands of years?</w:t>
      </w:r>
    </w:p>
    <w:p w14:paraId="7B2695B9"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2. What cities appear all over the world today?</w:t>
      </w:r>
    </w:p>
    <w:p w14:paraId="124ADAB6"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3. What pollutes the air we breathe?</w:t>
      </w:r>
    </w:p>
    <w:p w14:paraId="5CB53F5F"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4. What is the result of the pollution the atmosphere?</w:t>
      </w:r>
    </w:p>
    <w:p w14:paraId="304D15C0"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5. What agencies have been set up?</w:t>
      </w:r>
    </w:p>
    <w:p w14:paraId="1848325B"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6. What organization protects the environment?</w:t>
      </w:r>
    </w:p>
    <w:p w14:paraId="24C08B1A"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p>
    <w:p w14:paraId="09A52736"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t>Task II</w:t>
      </w:r>
    </w:p>
    <w:p w14:paraId="1FDDF007"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t>Vocabulary</w:t>
      </w:r>
    </w:p>
    <w:p w14:paraId="204DF2DE"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t>Fill in all the gaps.</w:t>
      </w:r>
    </w:p>
    <w:p w14:paraId="696AFC92"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(pollution, rubbish, cans, environment, packaging, protect, is thrown, in danger, prohibited, pollute, bins)</w:t>
      </w:r>
    </w:p>
    <w:p w14:paraId="486869A5"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People get a lot of food from the sea. Nevertheless, we have made the sea a very dirty place. If we are not careful (1) will kill many of the animals and plants in the sea. A lot of rubbish (2) into the sea. Sea animals, fish and birds are (3). Some animals try to eat the (4), they die. Oil from the ships, chemicals and waste (5) the sea and kill whales and dolphins, fish and sea birds.</w:t>
      </w:r>
    </w:p>
    <w:p w14:paraId="68A9BB67"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Luckily, many people realize now that we must look after the sea and (6) it. They say polluting the sea should be strictly (7-prohibited). Groups of people who care about the (8) spend their free time clearing up litter from the beaches. People collect (9), bottles and (10) and put them into different (11) for further recycling.</w:t>
      </w:r>
    </w:p>
    <w:p w14:paraId="52873DCD"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p>
    <w:p w14:paraId="295AC414"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t>Task III</w:t>
      </w:r>
    </w:p>
    <w:p w14:paraId="1A210E9B"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lastRenderedPageBreak/>
        <w:t>Make up word expressions</w:t>
      </w:r>
    </w:p>
    <w:p w14:paraId="013A13E6"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1. unleaded a. layer</w:t>
      </w:r>
    </w:p>
    <w:p w14:paraId="2C1A0BE3"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2. public b. friendly</w:t>
      </w:r>
    </w:p>
    <w:p w14:paraId="7E46D92E"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3. recycling c. effect</w:t>
      </w:r>
    </w:p>
    <w:p w14:paraId="7F06BD9E"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4. bottle d. point</w:t>
      </w:r>
    </w:p>
    <w:p w14:paraId="40A56164"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5. environmentally e. species</w:t>
      </w:r>
    </w:p>
    <w:p w14:paraId="23961112"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6. renewable f. riches</w:t>
      </w:r>
    </w:p>
    <w:p w14:paraId="4F19ADEA"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7.endangered g.bank</w:t>
      </w:r>
    </w:p>
    <w:p w14:paraId="2731C3B3"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8.greenhouse h.energy</w:t>
      </w:r>
    </w:p>
    <w:p w14:paraId="3B2D6DC3"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9.ozone i.transport</w:t>
      </w:r>
    </w:p>
    <w:p w14:paraId="58D8B378"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10.natural j. petrol</w:t>
      </w:r>
    </w:p>
    <w:p w14:paraId="0C69F670"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p>
    <w:p w14:paraId="581FD31E"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t>Task IV</w:t>
      </w:r>
    </w:p>
    <w:p w14:paraId="57F31B16" w14:textId="77777777" w:rsidR="00A36415" w:rsidRPr="00A36415" w:rsidRDefault="00A36415" w:rsidP="00A36415">
      <w:pPr>
        <w:spacing w:after="0" w:line="240" w:lineRule="auto"/>
        <w:rPr>
          <w:rFonts w:ascii="Times New Roman" w:eastAsia="Times New Roman" w:hAnsi="Times New Roman" w:cs="Times New Roman"/>
          <w:b/>
          <w:bCs/>
          <w:sz w:val="24"/>
          <w:szCs w:val="24"/>
          <w:lang w:eastAsia="ru-RU"/>
        </w:rPr>
      </w:pPr>
      <w:r w:rsidRPr="00A36415">
        <w:rPr>
          <w:rFonts w:ascii="Times New Roman" w:eastAsia="Times New Roman" w:hAnsi="Times New Roman" w:cs="Times New Roman"/>
          <w:b/>
          <w:bCs/>
          <w:sz w:val="24"/>
          <w:szCs w:val="24"/>
          <w:lang w:eastAsia="ru-RU"/>
        </w:rPr>
        <w:t>Translate the sentences</w:t>
      </w:r>
    </w:p>
    <w:p w14:paraId="2462F821"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1 Young people can do a lot to improve the ecological situation.</w:t>
      </w:r>
    </w:p>
    <w:p w14:paraId="03D5DB5D"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2 Animals are losing their habitats and they are in danger.</w:t>
      </w:r>
    </w:p>
    <w:p w14:paraId="3E4D3C4D"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3 We understand that climate changes, acid rains, pollution, deforestation can ruin their lives and the future of the planet.</w:t>
      </w:r>
    </w:p>
    <w:p w14:paraId="340F34AF"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4 Environmental problems are important today.</w:t>
      </w:r>
    </w:p>
    <w:p w14:paraId="4664E7D4"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5.Burning gases and petrol causes the air pollution.</w:t>
      </w:r>
    </w:p>
    <w:p w14:paraId="281E8A15"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6.We should stop using chemicals because they are harmful for the Nature.</w:t>
      </w:r>
    </w:p>
    <w:p w14:paraId="36A407D8"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7. The Government is worried about the pollution of our rivers and beaches.</w:t>
      </w:r>
    </w:p>
    <w:p w14:paraId="4DCDB67F"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8 Take glass, paper and plastic to a recycling point</w:t>
      </w:r>
    </w:p>
    <w:p w14:paraId="67DEF57C"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9 We should use the alternative sources of power.</w:t>
      </w:r>
    </w:p>
    <w:p w14:paraId="6F7C7D98" w14:textId="77777777" w:rsidR="00A36415" w:rsidRPr="00A36415" w:rsidRDefault="00A36415" w:rsidP="00A36415">
      <w:pPr>
        <w:spacing w:after="0" w:line="240" w:lineRule="auto"/>
        <w:rPr>
          <w:rFonts w:ascii="Times New Roman" w:eastAsia="Times New Roman" w:hAnsi="Times New Roman" w:cs="Times New Roman"/>
          <w:sz w:val="24"/>
          <w:szCs w:val="24"/>
          <w:lang w:eastAsia="ru-RU"/>
        </w:rPr>
      </w:pPr>
      <w:r w:rsidRPr="00A36415">
        <w:rPr>
          <w:rFonts w:ascii="Times New Roman" w:eastAsia="Times New Roman" w:hAnsi="Times New Roman" w:cs="Times New Roman"/>
          <w:sz w:val="24"/>
          <w:szCs w:val="24"/>
          <w:lang w:eastAsia="ru-RU"/>
        </w:rPr>
        <w:t>10 People should save natural resources and keep the Nature clean.</w:t>
      </w:r>
    </w:p>
    <w:p w14:paraId="17CFCB9A" w14:textId="4B8CA454" w:rsidR="00A36415" w:rsidRPr="009E180D" w:rsidRDefault="00A36415">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52262F99" w14:textId="77777777" w:rsidR="00A36415" w:rsidRPr="009E180D" w:rsidRDefault="00A36415">
      <w:pPr>
        <w:spacing w:after="0" w:line="240" w:lineRule="auto"/>
        <w:rPr>
          <w:rFonts w:ascii="Times New Roman" w:eastAsia="Times New Roman" w:hAnsi="Times New Roman" w:cs="Times New Roman"/>
          <w:b/>
          <w:sz w:val="24"/>
          <w:szCs w:val="24"/>
          <w:lang w:val="ru-RU" w:eastAsia="ru-RU"/>
        </w:rPr>
      </w:pPr>
      <w:r w:rsidRPr="009E180D">
        <w:rPr>
          <w:rFonts w:ascii="Times New Roman" w:eastAsia="Times New Roman" w:hAnsi="Times New Roman" w:cs="Times New Roman"/>
          <w:b/>
          <w:sz w:val="24"/>
          <w:szCs w:val="24"/>
          <w:lang w:val="ru-RU" w:eastAsia="ru-RU"/>
        </w:rPr>
        <w:lastRenderedPageBreak/>
        <w:t>Контрольная работа «СМИ»</w:t>
      </w:r>
    </w:p>
    <w:p w14:paraId="635ACC51" w14:textId="77777777" w:rsidR="00A36415" w:rsidRPr="009E180D" w:rsidRDefault="00A36415">
      <w:pPr>
        <w:spacing w:after="0" w:line="240" w:lineRule="auto"/>
        <w:rPr>
          <w:rFonts w:ascii="Times New Roman" w:eastAsia="Times New Roman" w:hAnsi="Times New Roman" w:cs="Times New Roman"/>
          <w:b/>
          <w:sz w:val="24"/>
          <w:szCs w:val="24"/>
          <w:lang w:val="ru-RU" w:eastAsia="ru-RU"/>
        </w:rPr>
      </w:pPr>
    </w:p>
    <w:p w14:paraId="1D55AFA1" w14:textId="77777777" w:rsidR="00C823AB" w:rsidRPr="00C823AB" w:rsidRDefault="00C823AB" w:rsidP="00C823AB">
      <w:pPr>
        <w:numPr>
          <w:ilvl w:val="0"/>
          <w:numId w:val="131"/>
        </w:numPr>
        <w:spacing w:after="0" w:line="240" w:lineRule="auto"/>
        <w:rPr>
          <w:rFonts w:ascii="Times New Roman" w:eastAsia="Times New Roman" w:hAnsi="Times New Roman" w:cs="Times New Roman"/>
          <w:b/>
          <w:sz w:val="24"/>
          <w:szCs w:val="24"/>
          <w:lang w:eastAsia="ru-RU"/>
        </w:rPr>
      </w:pPr>
      <w:r w:rsidRPr="00C823AB">
        <w:rPr>
          <w:rFonts w:ascii="Times New Roman" w:eastAsia="Times New Roman" w:hAnsi="Times New Roman" w:cs="Times New Roman"/>
          <w:b/>
          <w:bCs/>
          <w:i/>
          <w:iCs/>
          <w:sz w:val="24"/>
          <w:szCs w:val="24"/>
          <w:lang w:eastAsia="ru-RU"/>
        </w:rPr>
        <w:t>Read a text and decide which sentences are true and which are false.</w:t>
      </w:r>
    </w:p>
    <w:p w14:paraId="7B3F6B4E"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The mass media play an important part in our lives. Newspapers, radio and TV inform us of what is going on in this world and give us wonderful possibilities for education, entertainment, and communication. They also influence the way we see the world. They can change our views.</w:t>
      </w:r>
    </w:p>
    <w:p w14:paraId="4B049BE7"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Of course, not all newspapers, TV programmes, news presenters, radio commentators, or entertainers report events objectively all the time. However, there are many serious journalists and TV reporters who try to be as fair and professional as possible. They try to provide us with reliable information. Some people say that journalists are given too much freedom. They follow celebrities and print stories about them which can be untrue or half-true. You have probably heard of the “papparazi”; they are independent photographers who take pictures of athletes, entertainers, politicians, and other celebrities, typically while going about their life routines. The question is: should this be allowed?</w:t>
      </w:r>
    </w:p>
    <w:p w14:paraId="0ADDBD78"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One main source of news for millions of people is television. People like TV news because they can see everything with their own eyes. Still, others prefer the radio. It is good to listen to the radio while in the car, or in the open air, or while you are doing something around the house. Newspapers don’t react to events as quickly as TV does, but they usually provide us with extra details, comments and background information. The internet has recently become another important source of information. Its main advantage is that news appears on the screen as soon as things take place in real life and you don’t have to wait for news time on TV.</w:t>
      </w:r>
    </w:p>
    <w:p w14:paraId="77BA622F"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p>
    <w:p w14:paraId="44558AC1" w14:textId="77777777" w:rsidR="00C823AB" w:rsidRPr="00C823AB" w:rsidRDefault="00C823AB" w:rsidP="00C823AB">
      <w:pPr>
        <w:numPr>
          <w:ilvl w:val="0"/>
          <w:numId w:val="132"/>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The goal of mass media is only to entertain us.</w:t>
      </w:r>
    </w:p>
    <w:p w14:paraId="20B8D453" w14:textId="77777777" w:rsidR="00C823AB" w:rsidRPr="00C823AB" w:rsidRDefault="00C823AB" w:rsidP="00C823AB">
      <w:pPr>
        <w:numPr>
          <w:ilvl w:val="0"/>
          <w:numId w:val="132"/>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The information on mass media is not always true.</w:t>
      </w:r>
    </w:p>
    <w:p w14:paraId="6DB62F32" w14:textId="77777777" w:rsidR="00C823AB" w:rsidRPr="00C823AB" w:rsidRDefault="00C823AB" w:rsidP="00C823AB">
      <w:pPr>
        <w:numPr>
          <w:ilvl w:val="0"/>
          <w:numId w:val="132"/>
        </w:num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Papparazi are serious journalists.</w:t>
      </w:r>
    </w:p>
    <w:p w14:paraId="013D701A" w14:textId="77777777" w:rsidR="00C823AB" w:rsidRPr="00C823AB" w:rsidRDefault="00C823AB" w:rsidP="00C823AB">
      <w:pPr>
        <w:numPr>
          <w:ilvl w:val="0"/>
          <w:numId w:val="132"/>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Newspapers can give some extra information on the event.</w:t>
      </w:r>
    </w:p>
    <w:p w14:paraId="2D024E51" w14:textId="77777777" w:rsidR="00C823AB" w:rsidRPr="00C823AB" w:rsidRDefault="00C823AB" w:rsidP="00C823AB">
      <w:pPr>
        <w:numPr>
          <w:ilvl w:val="0"/>
          <w:numId w:val="132"/>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You can find information on the Internet quicker.</w:t>
      </w:r>
    </w:p>
    <w:p w14:paraId="4C834E18"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p>
    <w:p w14:paraId="6457DDCC" w14:textId="77777777" w:rsidR="00C823AB" w:rsidRPr="00C823AB" w:rsidRDefault="00C823AB" w:rsidP="00C823AB">
      <w:pPr>
        <w:numPr>
          <w:ilvl w:val="0"/>
          <w:numId w:val="133"/>
        </w:numPr>
        <w:spacing w:after="0" w:line="240" w:lineRule="auto"/>
        <w:rPr>
          <w:rFonts w:ascii="Times New Roman" w:eastAsia="Times New Roman" w:hAnsi="Times New Roman" w:cs="Times New Roman"/>
          <w:b/>
          <w:sz w:val="24"/>
          <w:szCs w:val="24"/>
          <w:lang w:eastAsia="ru-RU"/>
        </w:rPr>
      </w:pPr>
      <w:r w:rsidRPr="00C823AB">
        <w:rPr>
          <w:rFonts w:ascii="Times New Roman" w:eastAsia="Times New Roman" w:hAnsi="Times New Roman" w:cs="Times New Roman"/>
          <w:b/>
          <w:i/>
          <w:iCs/>
          <w:sz w:val="24"/>
          <w:szCs w:val="24"/>
          <w:lang w:eastAsia="ru-RU"/>
        </w:rPr>
        <w:t>Complete the sentences with the derivatives of the words on the right .</w:t>
      </w:r>
    </w:p>
    <w:tbl>
      <w:tblPr>
        <w:tblW w:w="9345" w:type="dxa"/>
        <w:shd w:val="clear" w:color="auto" w:fill="FFFFFF"/>
        <w:tblCellMar>
          <w:top w:w="105" w:type="dxa"/>
          <w:left w:w="105" w:type="dxa"/>
          <w:bottom w:w="105" w:type="dxa"/>
          <w:right w:w="105" w:type="dxa"/>
        </w:tblCellMar>
        <w:tblLook w:val="04A0" w:firstRow="1" w:lastRow="0" w:firstColumn="1" w:lastColumn="0" w:noHBand="0" w:noVBand="1"/>
      </w:tblPr>
      <w:tblGrid>
        <w:gridCol w:w="472"/>
        <w:gridCol w:w="7328"/>
        <w:gridCol w:w="1545"/>
      </w:tblGrid>
      <w:tr w:rsidR="00C823AB" w:rsidRPr="00C823AB" w14:paraId="37D53DCE"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9E4D2FF"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1</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A7F4C16"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There his unusual _____________ with a poor boy begins. They both don't care that most people hate rats and try to get rid of them.</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096E4D4"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FRIEND</w:t>
            </w:r>
          </w:p>
        </w:tc>
      </w:tr>
      <w:tr w:rsidR="00C823AB" w:rsidRPr="00C823AB" w14:paraId="7AEED883"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AB0E8CC"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2</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FDF9AB3"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He tries to teach him how to cook ____________ dishes.</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03E8E89"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TASTE</w:t>
            </w:r>
          </w:p>
        </w:tc>
      </w:tr>
      <w:tr w:rsidR="00C823AB" w:rsidRPr="00C823AB" w14:paraId="68E4EBD2"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7F50304"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3</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D818832"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The story ends __________ and the friends start a new restaurant.</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D52B489"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HAPPY</w:t>
            </w:r>
          </w:p>
        </w:tc>
      </w:tr>
      <w:tr w:rsidR="00C823AB" w:rsidRPr="00C823AB" w14:paraId="27D4C573"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137C177"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4</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305B478"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Have you heard of a Tadeus Bodnar? He is a __________________ Hungarian hairdresser.</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CE928F3"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FAME</w:t>
            </w:r>
          </w:p>
        </w:tc>
      </w:tr>
      <w:tr w:rsidR="00C823AB" w:rsidRPr="00C823AB" w14:paraId="58042559"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8A79815"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5</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0822629"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eastAsia="ru-RU"/>
              </w:rPr>
              <w:t xml:space="preserve">Not long ago he stopped using the __________________ scissors and comb. </w:t>
            </w:r>
            <w:r w:rsidRPr="00C823AB">
              <w:rPr>
                <w:rFonts w:ascii="Times New Roman" w:eastAsia="Times New Roman" w:hAnsi="Times New Roman" w:cs="Times New Roman"/>
                <w:bCs/>
                <w:sz w:val="24"/>
                <w:szCs w:val="24"/>
                <w:lang w:val="ru-RU" w:eastAsia="ru-RU"/>
              </w:rPr>
              <w:t>Now his instruments are axes, irons and vacuum cleaners.</w:t>
            </w: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BFEC623"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TRADITION</w:t>
            </w:r>
          </w:p>
        </w:tc>
      </w:tr>
      <w:tr w:rsidR="00C823AB" w:rsidRPr="00C823AB" w14:paraId="0C97B904"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219B21B"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6</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ED2896E"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His new father works as a __________________ in Sweden and he is quite rich.</w:t>
            </w:r>
          </w:p>
          <w:p w14:paraId="0DEF0FB7"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73A8F49"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BANK</w:t>
            </w:r>
          </w:p>
        </w:tc>
      </w:tr>
      <w:tr w:rsidR="00C823AB" w:rsidRPr="00C823AB" w14:paraId="1E42AA9B"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3A18B98"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7</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7752873"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 xml:space="preserve">Axel __________________ wrote e-mails to the director of the orphanage, Jane Smitova. He told her that he was saving his Christmas and birthday money to help his friends. Axel said that he wanted the </w:t>
            </w:r>
            <w:r w:rsidRPr="00C823AB">
              <w:rPr>
                <w:rFonts w:ascii="Times New Roman" w:eastAsia="Times New Roman" w:hAnsi="Times New Roman" w:cs="Times New Roman"/>
                <w:bCs/>
                <w:sz w:val="24"/>
                <w:szCs w:val="24"/>
                <w:lang w:eastAsia="ru-RU"/>
              </w:rPr>
              <w:lastRenderedPageBreak/>
              <w:t>money to be spent on presents for his former playmates.</w:t>
            </w:r>
          </w:p>
          <w:p w14:paraId="449DA2A3"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E751F67"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lastRenderedPageBreak/>
              <w:t>REGULAR</w:t>
            </w:r>
          </w:p>
        </w:tc>
      </w:tr>
      <w:tr w:rsidR="00C823AB" w:rsidRPr="00C823AB" w14:paraId="66FEF9B9"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E97BD45"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8</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E44EC6A"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It’s so touching and we are going to spend it in a very __________________ way."</w:t>
            </w:r>
          </w:p>
          <w:p w14:paraId="552E6B29"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The boy saved £6,000.</w:t>
            </w:r>
          </w:p>
          <w:p w14:paraId="70D1D6C3"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D28F2FF"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CARE</w:t>
            </w:r>
          </w:p>
        </w:tc>
      </w:tr>
      <w:tr w:rsidR="00C823AB" w:rsidRPr="00C823AB" w14:paraId="5C48D2E2"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EBF2D49"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9</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73925C1"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Jenny was looking out the window. The day was ___________ and she didn't feel like going out.</w:t>
            </w:r>
          </w:p>
          <w:p w14:paraId="166A4DF5"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3D789D"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RAIN</w:t>
            </w:r>
          </w:p>
        </w:tc>
      </w:tr>
      <w:tr w:rsidR="00C823AB" w:rsidRPr="00C823AB" w14:paraId="65F52E98" w14:textId="77777777" w:rsidTr="00C823AB">
        <w:tc>
          <w:tcPr>
            <w:tcW w:w="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0CF1C9D"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10</w:t>
            </w:r>
          </w:p>
        </w:tc>
        <w:tc>
          <w:tcPr>
            <w:tcW w:w="72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4899E2F"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"Just my luck," Jenny thought. "Why am I always so __________?</w:t>
            </w:r>
          </w:p>
          <w:p w14:paraId="3E864153" w14:textId="77777777" w:rsidR="00C823AB" w:rsidRPr="00C823AB" w:rsidRDefault="00C823AB" w:rsidP="00C823AB">
            <w:pPr>
              <w:spacing w:after="0" w:line="240" w:lineRule="auto"/>
              <w:rPr>
                <w:rFonts w:ascii="Times New Roman" w:eastAsia="Times New Roman" w:hAnsi="Times New Roman" w:cs="Times New Roman"/>
                <w:bCs/>
                <w:sz w:val="24"/>
                <w:szCs w:val="24"/>
                <w:lang w:eastAsia="ru-RU"/>
              </w:rPr>
            </w:pPr>
          </w:p>
        </w:tc>
        <w:tc>
          <w:tcPr>
            <w:tcW w:w="1125"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F84D53C"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t>LUCKY</w:t>
            </w:r>
          </w:p>
        </w:tc>
      </w:tr>
    </w:tbl>
    <w:p w14:paraId="0A096838"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r w:rsidRPr="00C823AB">
        <w:rPr>
          <w:rFonts w:ascii="Times New Roman" w:eastAsia="Times New Roman" w:hAnsi="Times New Roman" w:cs="Times New Roman"/>
          <w:bCs/>
          <w:sz w:val="24"/>
          <w:szCs w:val="24"/>
          <w:lang w:val="ru-RU" w:eastAsia="ru-RU"/>
        </w:rPr>
        <w:br/>
      </w:r>
    </w:p>
    <w:p w14:paraId="25EFEE82"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p>
    <w:p w14:paraId="009DB39E" w14:textId="77777777" w:rsidR="00C823AB" w:rsidRPr="00C823AB" w:rsidRDefault="00C823AB" w:rsidP="00C823AB">
      <w:pPr>
        <w:spacing w:after="0" w:line="240" w:lineRule="auto"/>
        <w:rPr>
          <w:rFonts w:ascii="Times New Roman" w:eastAsia="Times New Roman" w:hAnsi="Times New Roman" w:cs="Times New Roman"/>
          <w:bCs/>
          <w:sz w:val="24"/>
          <w:szCs w:val="24"/>
          <w:lang w:val="ru-RU" w:eastAsia="ru-RU"/>
        </w:rPr>
      </w:pPr>
    </w:p>
    <w:p w14:paraId="3D006554" w14:textId="77777777" w:rsidR="00C823AB" w:rsidRPr="00C823AB" w:rsidRDefault="00C823AB" w:rsidP="00C823AB">
      <w:pPr>
        <w:numPr>
          <w:ilvl w:val="0"/>
          <w:numId w:val="134"/>
        </w:numPr>
        <w:spacing w:after="0" w:line="240" w:lineRule="auto"/>
        <w:rPr>
          <w:rFonts w:ascii="Times New Roman" w:eastAsia="Times New Roman" w:hAnsi="Times New Roman" w:cs="Times New Roman"/>
          <w:b/>
          <w:sz w:val="24"/>
          <w:szCs w:val="24"/>
          <w:lang w:val="ru-RU" w:eastAsia="ru-RU"/>
        </w:rPr>
      </w:pPr>
      <w:r w:rsidRPr="00C823AB">
        <w:rPr>
          <w:rFonts w:ascii="Times New Roman" w:eastAsia="Times New Roman" w:hAnsi="Times New Roman" w:cs="Times New Roman"/>
          <w:b/>
          <w:i/>
          <w:iCs/>
          <w:sz w:val="24"/>
          <w:szCs w:val="24"/>
          <w:lang w:val="ru-RU" w:eastAsia="ru-RU"/>
        </w:rPr>
        <w:t>Choose the correct words.</w:t>
      </w:r>
    </w:p>
    <w:p w14:paraId="533C1272" w14:textId="77777777" w:rsidR="00C823AB" w:rsidRPr="00C823AB" w:rsidRDefault="00C823AB" w:rsidP="00C823AB">
      <w:pPr>
        <w:numPr>
          <w:ilvl w:val="0"/>
          <w:numId w:val="135"/>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It's my belief that knowledge (is/are) power.</w:t>
      </w:r>
    </w:p>
    <w:p w14:paraId="429C76EE" w14:textId="77777777" w:rsidR="00C823AB" w:rsidRPr="00C823AB" w:rsidRDefault="00C823AB" w:rsidP="00C823AB">
      <w:pPr>
        <w:numPr>
          <w:ilvl w:val="0"/>
          <w:numId w:val="135"/>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Do you have any idea why the police (is/are) here?</w:t>
      </w:r>
    </w:p>
    <w:p w14:paraId="078B684C" w14:textId="77777777" w:rsidR="00C823AB" w:rsidRPr="00C823AB" w:rsidRDefault="00C823AB" w:rsidP="00C823AB">
      <w:pPr>
        <w:numPr>
          <w:ilvl w:val="0"/>
          <w:numId w:val="135"/>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(This / These) information (is / are) very important.</w:t>
      </w:r>
    </w:p>
    <w:p w14:paraId="0A2CEB4D" w14:textId="77777777" w:rsidR="00C823AB" w:rsidRPr="00C823AB" w:rsidRDefault="00C823AB" w:rsidP="00C823AB">
      <w:pPr>
        <w:numPr>
          <w:ilvl w:val="0"/>
          <w:numId w:val="135"/>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(Is / Are) (it / they) good news?</w:t>
      </w:r>
    </w:p>
    <w:p w14:paraId="784BAB95" w14:textId="77777777" w:rsidR="00C823AB" w:rsidRPr="00C823AB" w:rsidRDefault="00C823AB" w:rsidP="00C823AB">
      <w:pPr>
        <w:numPr>
          <w:ilvl w:val="0"/>
          <w:numId w:val="135"/>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Please don’t turn the television (up/off) : it’s my favorite film.</w:t>
      </w:r>
    </w:p>
    <w:p w14:paraId="0A025F54" w14:textId="77777777" w:rsidR="00C823AB" w:rsidRPr="00C823AB" w:rsidRDefault="00C823AB" w:rsidP="00C823AB">
      <w:pPr>
        <w:numPr>
          <w:ilvl w:val="0"/>
          <w:numId w:val="135"/>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Fred’s advice (help / helps) a lot.</w:t>
      </w:r>
    </w:p>
    <w:p w14:paraId="180FD815" w14:textId="77777777" w:rsidR="00C823AB" w:rsidRPr="00C823AB" w:rsidRDefault="00C823AB" w:rsidP="00C823AB">
      <w:pPr>
        <w:numPr>
          <w:ilvl w:val="0"/>
          <w:numId w:val="135"/>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Last night I could not sleep at all and turned (over/ into) in bed for hours.</w:t>
      </w:r>
    </w:p>
    <w:p w14:paraId="32E16ACE" w14:textId="77777777" w:rsidR="00C823AB" w:rsidRPr="00C823AB" w:rsidRDefault="00C823AB" w:rsidP="00C823AB">
      <w:pPr>
        <w:numPr>
          <w:ilvl w:val="0"/>
          <w:numId w:val="135"/>
        </w:numPr>
        <w:spacing w:after="0" w:line="240" w:lineRule="auto"/>
        <w:rPr>
          <w:rFonts w:ascii="Times New Roman" w:eastAsia="Times New Roman" w:hAnsi="Times New Roman" w:cs="Times New Roman"/>
          <w:bCs/>
          <w:sz w:val="24"/>
          <w:szCs w:val="24"/>
          <w:lang w:eastAsia="ru-RU"/>
        </w:rPr>
      </w:pPr>
      <w:r w:rsidRPr="00C823AB">
        <w:rPr>
          <w:rFonts w:ascii="Times New Roman" w:eastAsia="Times New Roman" w:hAnsi="Times New Roman" w:cs="Times New Roman"/>
          <w:bCs/>
          <w:sz w:val="24"/>
          <w:szCs w:val="24"/>
          <w:lang w:eastAsia="ru-RU"/>
        </w:rPr>
        <w:t>Her hair (is/are) long and beautiful.</w:t>
      </w:r>
    </w:p>
    <w:p w14:paraId="37E023F1" w14:textId="65B4C79D" w:rsidR="00A36415" w:rsidRPr="009E180D" w:rsidRDefault="00A36415">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br w:type="page"/>
      </w:r>
    </w:p>
    <w:p w14:paraId="5C64B3D3" w14:textId="3C3F78E4" w:rsidR="00DB1E8E" w:rsidRPr="00AF38A4" w:rsidRDefault="00DB1E8E" w:rsidP="00C823AB">
      <w:pPr>
        <w:spacing w:after="0" w:line="240" w:lineRule="auto"/>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val="ru-RU" w:eastAsia="ru-RU"/>
        </w:rPr>
        <w:lastRenderedPageBreak/>
        <w:t>Итоговаяконтрольнаяработа</w:t>
      </w:r>
    </w:p>
    <w:p w14:paraId="1E5395AC" w14:textId="77777777" w:rsidR="00DB1E8E" w:rsidRPr="009E180D" w:rsidRDefault="00DB1E8E" w:rsidP="006540CF">
      <w:pPr>
        <w:spacing w:after="0" w:line="240" w:lineRule="auto"/>
        <w:jc w:val="both"/>
        <w:rPr>
          <w:rFonts w:ascii="Times New Roman" w:eastAsia="Times New Roman" w:hAnsi="Times New Roman" w:cs="Times New Roman"/>
          <w:b/>
          <w:sz w:val="24"/>
          <w:szCs w:val="24"/>
          <w:lang w:eastAsia="ru-RU"/>
        </w:rPr>
      </w:pPr>
      <w:bookmarkStart w:id="7" w:name="_GoBack"/>
      <w:bookmarkEnd w:id="7"/>
      <w:r w:rsidRPr="009E180D">
        <w:rPr>
          <w:rFonts w:ascii="Times New Roman" w:eastAsia="Times New Roman" w:hAnsi="Times New Roman" w:cs="Times New Roman"/>
          <w:b/>
          <w:sz w:val="24"/>
          <w:szCs w:val="24"/>
          <w:lang w:eastAsia="ru-RU"/>
        </w:rPr>
        <w:t>1 .</w:t>
      </w:r>
      <w:r w:rsidRPr="009E180D">
        <w:rPr>
          <w:rFonts w:ascii="Times New Roman" w:eastAsia="Calibri" w:hAnsi="Times New Roman" w:cs="Times New Roman"/>
          <w:b/>
          <w:bCs/>
          <w:color w:val="000000"/>
          <w:sz w:val="24"/>
          <w:szCs w:val="24"/>
          <w:shd w:val="clear" w:color="auto" w:fill="FFFFFF"/>
        </w:rPr>
        <w:t>Listening .</w:t>
      </w:r>
      <w:r w:rsidRPr="009E180D">
        <w:rPr>
          <w:rFonts w:ascii="Times New Roman" w:eastAsia="Calibri" w:hAnsi="Times New Roman" w:cs="Times New Roman"/>
          <w:i/>
          <w:iCs/>
          <w:color w:val="000000"/>
          <w:sz w:val="24"/>
          <w:szCs w:val="24"/>
          <w:shd w:val="clear" w:color="auto" w:fill="FFFFFF"/>
        </w:rPr>
        <w:t>Choose the correct answer to answer questions 1-5. You will hear the text twice.</w:t>
      </w:r>
    </w:p>
    <w:p w14:paraId="07A1B02B" w14:textId="77777777" w:rsidR="00DB1E8E" w:rsidRPr="009E180D" w:rsidRDefault="00DB1E8E" w:rsidP="00DB1E8E">
      <w:pPr>
        <w:pBdr>
          <w:bottom w:val="single" w:sz="6" w:space="1" w:color="auto"/>
        </w:pBdr>
        <w:spacing w:after="0" w:line="240" w:lineRule="auto"/>
        <w:jc w:val="center"/>
        <w:rPr>
          <w:rFonts w:ascii="Times New Roman" w:eastAsia="Times New Roman" w:hAnsi="Times New Roman" w:cs="Times New Roman"/>
          <w:vanish/>
          <w:sz w:val="24"/>
          <w:szCs w:val="24"/>
          <w:lang w:eastAsia="ru-RU"/>
        </w:rPr>
      </w:pPr>
      <w:r w:rsidRPr="009E180D">
        <w:rPr>
          <w:rFonts w:ascii="Times New Roman" w:eastAsia="Times New Roman" w:hAnsi="Times New Roman" w:cs="Times New Roman"/>
          <w:vanish/>
          <w:sz w:val="24"/>
          <w:szCs w:val="24"/>
          <w:lang w:eastAsia="ru-RU"/>
        </w:rPr>
        <w:t>Начало формы</w:t>
      </w:r>
    </w:p>
    <w:p w14:paraId="60F01C70" w14:textId="3DDF6D91" w:rsidR="00DB1E8E" w:rsidRPr="009E180D" w:rsidRDefault="00DB1E8E" w:rsidP="00DB1E8E">
      <w:pPr>
        <w:numPr>
          <w:ilvl w:val="0"/>
          <w:numId w:val="39"/>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rPr>
        <w:object w:dxaOrig="1440" w:dyaOrig="1440" w14:anchorId="23B65333">
          <v:shape id="_x0000_i1068" type="#_x0000_t75" style="width:15.75pt;height:18pt" o:ole="">
            <v:imagedata r:id="rId498" o:title=""/>
          </v:shape>
          <w:control r:id="rId499" w:name="DefaultOcxName" w:shapeid="_x0000_i1068"/>
        </w:object>
      </w:r>
      <w:r w:rsidRPr="009E180D">
        <w:rPr>
          <w:rFonts w:ascii="Times New Roman" w:eastAsia="Times New Roman" w:hAnsi="Times New Roman" w:cs="Times New Roman"/>
          <w:b/>
          <w:bCs/>
          <w:color w:val="000000"/>
          <w:sz w:val="24"/>
          <w:szCs w:val="24"/>
          <w:lang w:eastAsia="ru-RU"/>
        </w:rPr>
        <w:t>  Bob wants to do a gap year because</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24A289B8">
          <v:shape id="_x0000_i1070" type="#_x0000_t75" style="width:20.25pt;height:18pt" o:ole="">
            <v:imagedata r:id="rId500" o:title=""/>
          </v:shape>
          <w:control r:id="rId501" w:name="DefaultOcxName1" w:shapeid="_x0000_i1070"/>
        </w:object>
      </w:r>
      <w:r w:rsidRPr="009E180D">
        <w:rPr>
          <w:rFonts w:ascii="Times New Roman" w:eastAsia="Times New Roman" w:hAnsi="Times New Roman" w:cs="Times New Roman"/>
          <w:color w:val="000000"/>
          <w:sz w:val="24"/>
          <w:szCs w:val="24"/>
          <w:lang w:eastAsia="ru-RU"/>
        </w:rPr>
        <w:t> he doesn’t want to study.</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0A8A288C">
          <v:shape id="_x0000_i1073" type="#_x0000_t75" style="width:20.25pt;height:18pt" o:ole="">
            <v:imagedata r:id="rId500" o:title=""/>
          </v:shape>
          <w:control r:id="rId502" w:name="DefaultOcxName2" w:shapeid="_x0000_i1073"/>
        </w:object>
      </w:r>
      <w:r w:rsidRPr="009E180D">
        <w:rPr>
          <w:rFonts w:ascii="Times New Roman" w:eastAsia="Times New Roman" w:hAnsi="Times New Roman" w:cs="Times New Roman"/>
          <w:color w:val="000000"/>
          <w:sz w:val="24"/>
          <w:szCs w:val="24"/>
          <w:lang w:eastAsia="ru-RU"/>
        </w:rPr>
        <w:t> he needs time to choose the right subject.</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71422805">
          <v:shape id="_x0000_i1076" type="#_x0000_t75" style="width:20.25pt;height:18pt" o:ole="">
            <v:imagedata r:id="rId500" o:title=""/>
          </v:shape>
          <w:control r:id="rId503" w:name="DefaultOcxName3" w:shapeid="_x0000_i1076"/>
        </w:object>
      </w:r>
      <w:r w:rsidRPr="009E180D">
        <w:rPr>
          <w:rFonts w:ascii="Times New Roman" w:eastAsia="Times New Roman" w:hAnsi="Times New Roman" w:cs="Times New Roman"/>
          <w:color w:val="000000"/>
          <w:sz w:val="24"/>
          <w:szCs w:val="24"/>
          <w:lang w:eastAsia="ru-RU"/>
        </w:rPr>
        <w:t> he wants to earn money for studies.</w:t>
      </w:r>
    </w:p>
    <w:p w14:paraId="767FE514" w14:textId="26619ABB" w:rsidR="00DB1E8E" w:rsidRPr="009E180D" w:rsidRDefault="00DB1E8E" w:rsidP="00DB1E8E">
      <w:pPr>
        <w:numPr>
          <w:ilvl w:val="0"/>
          <w:numId w:val="39"/>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rPr>
        <w:object w:dxaOrig="1440" w:dyaOrig="1440" w14:anchorId="12064B9E">
          <v:shape id="_x0000_i1080" type="#_x0000_t75" style="width:15.75pt;height:18pt" o:ole="">
            <v:imagedata r:id="rId498" o:title=""/>
          </v:shape>
          <w:control r:id="rId504" w:name="DefaultOcxName4" w:shapeid="_x0000_i1080"/>
        </w:object>
      </w:r>
      <w:r w:rsidRPr="009E180D">
        <w:rPr>
          <w:rFonts w:ascii="Times New Roman" w:eastAsia="Times New Roman" w:hAnsi="Times New Roman" w:cs="Times New Roman"/>
          <w:b/>
          <w:bCs/>
          <w:color w:val="000000"/>
          <w:sz w:val="24"/>
          <w:szCs w:val="24"/>
          <w:lang w:eastAsia="ru-RU"/>
        </w:rPr>
        <w:t>  Connie says that voluntary work abroad is a chance</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168FB35C">
          <v:shape id="_x0000_i1082" type="#_x0000_t75" style="width:20.25pt;height:18pt" o:ole="">
            <v:imagedata r:id="rId500" o:title=""/>
          </v:shape>
          <w:control r:id="rId505" w:name="DefaultOcxName5" w:shapeid="_x0000_i1082"/>
        </w:object>
      </w:r>
      <w:r w:rsidRPr="009E180D">
        <w:rPr>
          <w:rFonts w:ascii="Times New Roman" w:eastAsia="Times New Roman" w:hAnsi="Times New Roman" w:cs="Times New Roman"/>
          <w:color w:val="000000"/>
          <w:sz w:val="24"/>
          <w:szCs w:val="24"/>
          <w:lang w:eastAsia="ru-RU"/>
        </w:rPr>
        <w:t> to make friends.</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21E0846D">
          <v:shape id="_x0000_i1085" type="#_x0000_t75" style="width:20.25pt;height:18pt" o:ole="">
            <v:imagedata r:id="rId500" o:title=""/>
          </v:shape>
          <w:control r:id="rId506" w:name="DefaultOcxName6" w:shapeid="_x0000_i1085"/>
        </w:object>
      </w:r>
      <w:r w:rsidRPr="009E180D">
        <w:rPr>
          <w:rFonts w:ascii="Times New Roman" w:eastAsia="Times New Roman" w:hAnsi="Times New Roman" w:cs="Times New Roman"/>
          <w:color w:val="000000"/>
          <w:sz w:val="24"/>
          <w:szCs w:val="24"/>
          <w:lang w:eastAsia="ru-RU"/>
        </w:rPr>
        <w:t> to get more life experience.</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3D44FF52">
          <v:shape id="_x0000_i1088" type="#_x0000_t75" style="width:20.25pt;height:18pt" o:ole="">
            <v:imagedata r:id="rId500" o:title=""/>
          </v:shape>
          <w:control r:id="rId507" w:name="DefaultOcxName7" w:shapeid="_x0000_i1088"/>
        </w:object>
      </w:r>
      <w:r w:rsidRPr="009E180D">
        <w:rPr>
          <w:rFonts w:ascii="Times New Roman" w:eastAsia="Times New Roman" w:hAnsi="Times New Roman" w:cs="Times New Roman"/>
          <w:color w:val="000000"/>
          <w:sz w:val="24"/>
          <w:szCs w:val="24"/>
          <w:lang w:eastAsia="ru-RU"/>
        </w:rPr>
        <w:t> to escape the parental pressure.</w:t>
      </w:r>
    </w:p>
    <w:p w14:paraId="23841BCA" w14:textId="731C08EC" w:rsidR="00DB1E8E" w:rsidRPr="009E180D" w:rsidRDefault="00DB1E8E" w:rsidP="00DB1E8E">
      <w:pPr>
        <w:numPr>
          <w:ilvl w:val="0"/>
          <w:numId w:val="39"/>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rPr>
        <w:object w:dxaOrig="1440" w:dyaOrig="1440" w14:anchorId="1B03CFB2">
          <v:shape id="_x0000_i1092" type="#_x0000_t75" style="width:15.75pt;height:18pt" o:ole="">
            <v:imagedata r:id="rId498" o:title=""/>
          </v:shape>
          <w:control r:id="rId508" w:name="DefaultOcxName8" w:shapeid="_x0000_i1092"/>
        </w:object>
      </w:r>
      <w:r w:rsidRPr="009E180D">
        <w:rPr>
          <w:rFonts w:ascii="Times New Roman" w:eastAsia="Times New Roman" w:hAnsi="Times New Roman" w:cs="Times New Roman"/>
          <w:b/>
          <w:bCs/>
          <w:color w:val="000000"/>
          <w:sz w:val="24"/>
          <w:szCs w:val="24"/>
          <w:lang w:eastAsia="ru-RU"/>
        </w:rPr>
        <w:t> Bob says that his parents disapprove of</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7C43B082">
          <v:shape id="_x0000_i1094" type="#_x0000_t75" style="width:20.25pt;height:18pt" o:ole="">
            <v:imagedata r:id="rId500" o:title=""/>
          </v:shape>
          <w:control r:id="rId509" w:name="DefaultOcxName9" w:shapeid="_x0000_i1094"/>
        </w:object>
      </w:r>
      <w:r w:rsidRPr="009E180D">
        <w:rPr>
          <w:rFonts w:ascii="Times New Roman" w:eastAsia="Times New Roman" w:hAnsi="Times New Roman" w:cs="Times New Roman"/>
          <w:color w:val="000000"/>
          <w:sz w:val="24"/>
          <w:szCs w:val="24"/>
          <w:lang w:eastAsia="ru-RU"/>
        </w:rPr>
        <w:t> gap years.</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4BD76B0E">
          <v:shape id="_x0000_i1097" type="#_x0000_t75" style="width:20.25pt;height:18pt" o:ole="">
            <v:imagedata r:id="rId500" o:title=""/>
          </v:shape>
          <w:control r:id="rId510" w:name="DefaultOcxName10" w:shapeid="_x0000_i1097"/>
        </w:object>
      </w:r>
      <w:r w:rsidRPr="009E180D">
        <w:rPr>
          <w:rFonts w:ascii="Times New Roman" w:eastAsia="Times New Roman" w:hAnsi="Times New Roman" w:cs="Times New Roman"/>
          <w:color w:val="000000"/>
          <w:sz w:val="24"/>
          <w:szCs w:val="24"/>
          <w:lang w:eastAsia="ru-RU"/>
        </w:rPr>
        <w:t> voluntary work.</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2232CD6E">
          <v:shape id="_x0000_i1100" type="#_x0000_t75" style="width:20.25pt;height:18pt" o:ole="">
            <v:imagedata r:id="rId500" o:title=""/>
          </v:shape>
          <w:control r:id="rId511" w:name="DefaultOcxName11" w:shapeid="_x0000_i1100"/>
        </w:object>
      </w:r>
      <w:r w:rsidRPr="009E180D">
        <w:rPr>
          <w:rFonts w:ascii="Times New Roman" w:eastAsia="Times New Roman" w:hAnsi="Times New Roman" w:cs="Times New Roman"/>
          <w:color w:val="000000"/>
          <w:sz w:val="24"/>
          <w:szCs w:val="24"/>
          <w:lang w:eastAsia="ru-RU"/>
        </w:rPr>
        <w:t> football fans.</w:t>
      </w:r>
    </w:p>
    <w:p w14:paraId="1E2AE109" w14:textId="700841B7" w:rsidR="00DB1E8E" w:rsidRPr="009E180D" w:rsidRDefault="00DB1E8E" w:rsidP="00DB1E8E">
      <w:pPr>
        <w:numPr>
          <w:ilvl w:val="0"/>
          <w:numId w:val="39"/>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rPr>
        <w:object w:dxaOrig="1440" w:dyaOrig="1440" w14:anchorId="11FFCA88">
          <v:shape id="_x0000_i1104" type="#_x0000_t75" style="width:15.75pt;height:18pt" o:ole="">
            <v:imagedata r:id="rId498" o:title=""/>
          </v:shape>
          <w:control r:id="rId512" w:name="DefaultOcxName12" w:shapeid="_x0000_i1104"/>
        </w:object>
      </w:r>
      <w:r w:rsidRPr="009E180D">
        <w:rPr>
          <w:rFonts w:ascii="Times New Roman" w:eastAsia="Times New Roman" w:hAnsi="Times New Roman" w:cs="Times New Roman"/>
          <w:b/>
          <w:bCs/>
          <w:color w:val="000000"/>
          <w:sz w:val="24"/>
          <w:szCs w:val="24"/>
          <w:lang w:eastAsia="ru-RU"/>
        </w:rPr>
        <w:t> Connie suggests that Bob should</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1D098785">
          <v:shape id="_x0000_i1106" type="#_x0000_t75" style="width:20.25pt;height:18pt" o:ole="">
            <v:imagedata r:id="rId500" o:title=""/>
          </v:shape>
          <w:control r:id="rId513" w:name="DefaultOcxName13" w:shapeid="_x0000_i1106"/>
        </w:object>
      </w:r>
      <w:r w:rsidRPr="009E180D">
        <w:rPr>
          <w:rFonts w:ascii="Times New Roman" w:eastAsia="Times New Roman" w:hAnsi="Times New Roman" w:cs="Times New Roman"/>
          <w:color w:val="000000"/>
          <w:sz w:val="24"/>
          <w:szCs w:val="24"/>
          <w:lang w:eastAsia="ru-RU"/>
        </w:rPr>
        <w:t> apply to different universities abroad.</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11A0B111">
          <v:shape id="_x0000_i1109" type="#_x0000_t75" style="width:20.25pt;height:18pt" o:ole="">
            <v:imagedata r:id="rId500" o:title=""/>
          </v:shape>
          <w:control r:id="rId514" w:name="DefaultOcxName14" w:shapeid="_x0000_i1109"/>
        </w:object>
      </w:r>
      <w:r w:rsidRPr="009E180D">
        <w:rPr>
          <w:rFonts w:ascii="Times New Roman" w:eastAsia="Times New Roman" w:hAnsi="Times New Roman" w:cs="Times New Roman"/>
          <w:color w:val="000000"/>
          <w:sz w:val="24"/>
          <w:szCs w:val="24"/>
          <w:lang w:eastAsia="ru-RU"/>
        </w:rPr>
        <w:t> talk to different employers abroad.</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5CB5920C">
          <v:shape id="_x0000_i1112" type="#_x0000_t75" style="width:20.25pt;height:18pt" o:ole="">
            <v:imagedata r:id="rId500" o:title=""/>
          </v:shape>
          <w:control r:id="rId515" w:name="DefaultOcxName15" w:shapeid="_x0000_i1112"/>
        </w:object>
      </w:r>
      <w:r w:rsidRPr="009E180D">
        <w:rPr>
          <w:rFonts w:ascii="Times New Roman" w:eastAsia="Times New Roman" w:hAnsi="Times New Roman" w:cs="Times New Roman"/>
          <w:color w:val="000000"/>
          <w:sz w:val="24"/>
          <w:szCs w:val="24"/>
          <w:lang w:eastAsia="ru-RU"/>
        </w:rPr>
        <w:t> once again talk to his parents about working abroad.</w:t>
      </w:r>
    </w:p>
    <w:p w14:paraId="6E07E923" w14:textId="1E86D92D" w:rsidR="00DB1E8E" w:rsidRPr="009E180D" w:rsidRDefault="00DB1E8E" w:rsidP="00DB1E8E">
      <w:pPr>
        <w:numPr>
          <w:ilvl w:val="0"/>
          <w:numId w:val="39"/>
        </w:numPr>
        <w:shd w:val="clear" w:color="auto" w:fill="FFFFFF"/>
        <w:spacing w:before="100" w:beforeAutospacing="1" w:after="100" w:afterAutospacing="1" w:line="240" w:lineRule="auto"/>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rPr>
        <w:object w:dxaOrig="1440" w:dyaOrig="1440" w14:anchorId="3CB0AB07">
          <v:shape id="_x0000_i1116" type="#_x0000_t75" style="width:15.75pt;height:18pt" o:ole="">
            <v:imagedata r:id="rId498" o:title=""/>
          </v:shape>
          <w:control r:id="rId516" w:name="DefaultOcxName16" w:shapeid="_x0000_i1116"/>
        </w:object>
      </w:r>
      <w:r w:rsidRPr="009E180D">
        <w:rPr>
          <w:rFonts w:ascii="Times New Roman" w:eastAsia="Times New Roman" w:hAnsi="Times New Roman" w:cs="Times New Roman"/>
          <w:b/>
          <w:bCs/>
          <w:color w:val="000000"/>
          <w:sz w:val="24"/>
          <w:szCs w:val="24"/>
          <w:lang w:eastAsia="ru-RU"/>
        </w:rPr>
        <w:t> When Connie says ‘there is nothing to lose in finding out’, she suggests searching for</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609E0F1F">
          <v:shape id="_x0000_i1118" type="#_x0000_t75" style="width:20.25pt;height:18pt" o:ole="">
            <v:imagedata r:id="rId500" o:title=""/>
          </v:shape>
          <w:control r:id="rId517" w:name="DefaultOcxName17" w:shapeid="_x0000_i1118"/>
        </w:object>
      </w:r>
      <w:r w:rsidRPr="009E180D">
        <w:rPr>
          <w:rFonts w:ascii="Times New Roman" w:eastAsia="Times New Roman" w:hAnsi="Times New Roman" w:cs="Times New Roman"/>
          <w:color w:val="000000"/>
          <w:sz w:val="24"/>
          <w:szCs w:val="24"/>
          <w:lang w:eastAsia="ru-RU"/>
        </w:rPr>
        <w:t> information on voluntary work abroad.</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2AB70176">
          <v:shape id="_x0000_i1121" type="#_x0000_t75" style="width:20.25pt;height:18pt" o:ole="">
            <v:imagedata r:id="rId500" o:title=""/>
          </v:shape>
          <w:control r:id="rId518" w:name="DefaultOcxName18" w:shapeid="_x0000_i1121"/>
        </w:object>
      </w:r>
      <w:r w:rsidRPr="009E180D">
        <w:rPr>
          <w:rFonts w:ascii="Times New Roman" w:eastAsia="Times New Roman" w:hAnsi="Times New Roman" w:cs="Times New Roman"/>
          <w:color w:val="000000"/>
          <w:sz w:val="24"/>
          <w:szCs w:val="24"/>
          <w:lang w:eastAsia="ru-RU"/>
        </w:rPr>
        <w:t> reports from people who have done gap years</w:t>
      </w:r>
      <w:r w:rsidRPr="009E180D">
        <w:rPr>
          <w:rFonts w:ascii="Times New Roman" w:eastAsia="Times New Roman" w:hAnsi="Times New Roman" w:cs="Times New Roman"/>
          <w:color w:val="000000"/>
          <w:sz w:val="24"/>
          <w:szCs w:val="24"/>
          <w:lang w:eastAsia="ru-RU"/>
        </w:rPr>
        <w:br/>
      </w:r>
      <w:r w:rsidRPr="009E180D">
        <w:rPr>
          <w:rFonts w:ascii="Times New Roman" w:eastAsia="Times New Roman" w:hAnsi="Times New Roman" w:cs="Times New Roman"/>
          <w:color w:val="000000"/>
          <w:sz w:val="24"/>
          <w:szCs w:val="24"/>
        </w:rPr>
        <w:object w:dxaOrig="1440" w:dyaOrig="1440" w14:anchorId="49BFE69B">
          <v:shape id="_x0000_i1124" type="#_x0000_t75" style="width:20.25pt;height:18pt" o:ole="">
            <v:imagedata r:id="rId500" o:title=""/>
          </v:shape>
          <w:control r:id="rId519" w:name="DefaultOcxName19" w:shapeid="_x0000_i1124"/>
        </w:object>
      </w:r>
      <w:r w:rsidRPr="009E180D">
        <w:rPr>
          <w:rFonts w:ascii="Times New Roman" w:eastAsia="Times New Roman" w:hAnsi="Times New Roman" w:cs="Times New Roman"/>
          <w:color w:val="000000"/>
          <w:sz w:val="24"/>
          <w:szCs w:val="24"/>
          <w:lang w:eastAsia="ru-RU"/>
        </w:rPr>
        <w:t> the date of information evenings to be held at school.</w:t>
      </w:r>
    </w:p>
    <w:p w14:paraId="4087DFDF" w14:textId="77777777" w:rsidR="00DB1E8E" w:rsidRPr="009E180D" w:rsidRDefault="00DB1E8E" w:rsidP="006540CF">
      <w:pPr>
        <w:spacing w:after="0" w:line="240" w:lineRule="auto"/>
        <w:ind w:left="709"/>
        <w:jc w:val="both"/>
        <w:rPr>
          <w:rFonts w:ascii="Times New Roman" w:eastAsia="Times New Roman" w:hAnsi="Times New Roman" w:cs="Times New Roman"/>
          <w:b/>
          <w:sz w:val="24"/>
          <w:szCs w:val="24"/>
          <w:lang w:eastAsia="ru-RU"/>
        </w:rPr>
      </w:pPr>
      <w:r w:rsidRPr="009E180D">
        <w:rPr>
          <w:rFonts w:ascii="Times New Roman" w:eastAsia="Times New Roman" w:hAnsi="Times New Roman" w:cs="Times New Roman"/>
          <w:b/>
          <w:sz w:val="24"/>
          <w:szCs w:val="24"/>
          <w:lang w:eastAsia="ru-RU"/>
        </w:rPr>
        <w:t>2.чтениетекста.</w:t>
      </w:r>
    </w:p>
    <w:p w14:paraId="37A4471A" w14:textId="77777777" w:rsidR="00DB1E8E" w:rsidRPr="009E180D" w:rsidRDefault="00DB1E8E" w:rsidP="006540CF">
      <w:pPr>
        <w:spacing w:after="0" w:line="240" w:lineRule="auto"/>
        <w:ind w:left="709"/>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bCs/>
          <w:color w:val="000000"/>
          <w:sz w:val="24"/>
          <w:szCs w:val="24"/>
          <w:lang w:eastAsia="ru-RU"/>
        </w:rPr>
        <w:t>Eton</w:t>
      </w:r>
    </w:p>
    <w:p w14:paraId="34488929" w14:textId="77777777" w:rsidR="00DB1E8E" w:rsidRPr="009E180D" w:rsidRDefault="00DB1E8E" w:rsidP="006540CF">
      <w:pPr>
        <w:spacing w:after="0" w:line="240" w:lineRule="auto"/>
        <w:ind w:left="709"/>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xml:space="preserve">Within a ten minute walk of Windsor Castle, across a bridge over the River Thames, there’s an old Gothic building. It is the legendary Eton College. It is one of England’s largest independent schools and one of the highest in prestige. Members of the British royal family are traditionally educated </w:t>
      </w:r>
      <w:r w:rsidRPr="009E180D">
        <w:rPr>
          <w:rFonts w:ascii="Times New Roman" w:eastAsia="Times New Roman" w:hAnsi="Times New Roman" w:cs="Times New Roman"/>
          <w:color w:val="000000"/>
          <w:sz w:val="24"/>
          <w:szCs w:val="24"/>
          <w:lang w:eastAsia="ru-RU"/>
        </w:rPr>
        <w:lastRenderedPageBreak/>
        <w:t>here. It was one of the best schools when first founded and remains so now; it is still commonly known as one of the greatest schools among all the schools in the world.</w:t>
      </w:r>
    </w:p>
    <w:p w14:paraId="5DC2C621" w14:textId="77777777" w:rsidR="00DB1E8E" w:rsidRPr="009E180D" w:rsidRDefault="00DB1E8E" w:rsidP="006540CF">
      <w:pPr>
        <w:spacing w:after="0" w:line="240" w:lineRule="auto"/>
        <w:ind w:left="709"/>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Following the old tradition, Eton is a full boarding school, which means all students live and study at the school with their fellow students throughout the school year. Eton is also one of the four remaining boys’ schools, so there’s no opportunity for a girl to study there. Eton students traditionally come from England’s wealthiest and most prestigious families, many of them aristocratic. Boys enter Eton at about 13 and continue there until they are ready to enter university.</w:t>
      </w:r>
    </w:p>
    <w:p w14:paraId="1437D0D5" w14:textId="77777777" w:rsidR="00DB1E8E" w:rsidRPr="009E180D" w:rsidRDefault="00DB1E8E" w:rsidP="006540CF">
      <w:pPr>
        <w:spacing w:after="0" w:line="240" w:lineRule="auto"/>
        <w:ind w:left="709"/>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The school was founded by Henry VI in the fifteenth century to provide free education for poor pupils who would then go on to get a higher education at King’s College in Cambridge. That connection no longer exists today.</w:t>
      </w:r>
    </w:p>
    <w:p w14:paraId="3C5343FC" w14:textId="77777777" w:rsidR="00DB1E8E" w:rsidRPr="009E180D" w:rsidRDefault="00DB1E8E" w:rsidP="006540CF">
      <w:pPr>
        <w:spacing w:after="0" w:line="240" w:lineRule="auto"/>
        <w:ind w:left="709"/>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xml:space="preserve">All students have a uniform of a black tailcoat and a waistcoat, a white collar and dark trousers. All students wear a white tie. This uniform is not for special occasions, it is worn at all times for all classes. If you visit Eton during term time, you will see students walking along the streets with books under their arms dressed in their uniforms. </w:t>
      </w:r>
    </w:p>
    <w:p w14:paraId="6163F4C2" w14:textId="77777777" w:rsidR="00DB1E8E" w:rsidRPr="009E180D" w:rsidRDefault="00DB1E8E" w:rsidP="006540CF">
      <w:pPr>
        <w:spacing w:after="0" w:line="240" w:lineRule="auto"/>
        <w:ind w:left="709"/>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xml:space="preserve">At Eton, there are dozens of organisations known as ‘societies’, in many of which students come together to discuss a particular topic. The societies are traditionally governed by the boys themselves. Societies range from astronomy to Scottish dancing and stamp-collecting. Some of them are dedicated to music, some to arts, some to languages, and so on. </w:t>
      </w:r>
    </w:p>
    <w:p w14:paraId="52B1AAFD" w14:textId="77777777" w:rsidR="00DB1E8E" w:rsidRPr="009E180D" w:rsidRDefault="00DB1E8E" w:rsidP="006540CF">
      <w:pPr>
        <w:spacing w:after="0" w:line="240" w:lineRule="auto"/>
        <w:ind w:left="709"/>
        <w:jc w:val="both"/>
        <w:rPr>
          <w:rFonts w:ascii="Times New Roman" w:eastAsia="Times New Roman" w:hAnsi="Times New Roman" w:cs="Times New Roman"/>
          <w:color w:val="000000"/>
          <w:sz w:val="24"/>
          <w:szCs w:val="24"/>
          <w:lang w:eastAsia="ru-RU"/>
        </w:rPr>
      </w:pPr>
      <w:r w:rsidRPr="009E180D">
        <w:rPr>
          <w:rFonts w:ascii="Times New Roman" w:eastAsia="Times New Roman" w:hAnsi="Times New Roman" w:cs="Times New Roman"/>
          <w:color w:val="000000"/>
          <w:sz w:val="24"/>
          <w:szCs w:val="24"/>
          <w:lang w:eastAsia="ru-RU"/>
        </w:rPr>
        <w:t xml:space="preserve">        The official color of the college is the so-called ‘Eton blue’. It’s a light blue-green colour which has been used since the early 19</w:t>
      </w:r>
      <w:r w:rsidRPr="009E180D">
        <w:rPr>
          <w:rFonts w:ascii="Times New Roman" w:eastAsia="Times New Roman" w:hAnsi="Times New Roman" w:cs="Times New Roman"/>
          <w:color w:val="000000"/>
          <w:sz w:val="24"/>
          <w:szCs w:val="24"/>
          <w:vertAlign w:val="superscript"/>
          <w:lang w:eastAsia="ru-RU"/>
        </w:rPr>
        <w:t>th</w:t>
      </w:r>
      <w:r w:rsidRPr="009E180D">
        <w:rPr>
          <w:rFonts w:ascii="Times New Roman" w:eastAsia="Times New Roman" w:hAnsi="Times New Roman" w:cs="Times New Roman"/>
          <w:color w:val="000000"/>
          <w:sz w:val="24"/>
          <w:szCs w:val="24"/>
          <w:lang w:eastAsia="ru-RU"/>
        </w:rPr>
        <w:t xml:space="preserve"> century. The main purpose was to identify Eton sportsmen in rowing races and on the cricket field.</w:t>
      </w:r>
    </w:p>
    <w:p w14:paraId="04F99710" w14:textId="77777777" w:rsidR="00DB1E8E" w:rsidRPr="009E180D" w:rsidRDefault="00DB1E8E" w:rsidP="006540CF">
      <w:pPr>
        <w:spacing w:after="0" w:line="240" w:lineRule="auto"/>
        <w:ind w:left="709"/>
        <w:jc w:val="both"/>
        <w:rPr>
          <w:rFonts w:ascii="Times New Roman" w:eastAsia="Times New Roman" w:hAnsi="Times New Roman" w:cs="Times New Roman"/>
          <w:color w:val="000000"/>
          <w:sz w:val="24"/>
          <w:szCs w:val="24"/>
          <w:lang w:eastAsia="ru-RU"/>
        </w:rPr>
      </w:pPr>
    </w:p>
    <w:p w14:paraId="7624EA8B" w14:textId="77777777" w:rsidR="00DB1E8E" w:rsidRPr="009E180D" w:rsidRDefault="00DB1E8E" w:rsidP="006540CF">
      <w:pPr>
        <w:numPr>
          <w:ilvl w:val="0"/>
          <w:numId w:val="40"/>
        </w:numPr>
        <w:spacing w:after="0" w:line="240" w:lineRule="auto"/>
        <w:ind w:left="709"/>
        <w:contextualSpacing/>
        <w:jc w:val="both"/>
        <w:rPr>
          <w:rFonts w:ascii="Times New Roman" w:eastAsia="Calibri" w:hAnsi="Times New Roman" w:cs="Times New Roman"/>
          <w:color w:val="000000"/>
          <w:sz w:val="24"/>
          <w:szCs w:val="24"/>
          <w:lang w:eastAsia="ru-RU"/>
        </w:rPr>
      </w:pPr>
      <w:r w:rsidRPr="009E180D">
        <w:rPr>
          <w:rFonts w:ascii="Times New Roman" w:eastAsia="Calibri" w:hAnsi="Times New Roman" w:cs="Times New Roman"/>
          <w:color w:val="000000"/>
          <w:sz w:val="24"/>
          <w:szCs w:val="24"/>
          <w:lang w:eastAsia="ru-RU"/>
        </w:rPr>
        <w:t>Where is Eton College situated?</w:t>
      </w:r>
    </w:p>
    <w:p w14:paraId="0146DD5F" w14:textId="77777777" w:rsidR="00DB1E8E" w:rsidRPr="009E180D" w:rsidRDefault="00DB1E8E" w:rsidP="006540CF">
      <w:pPr>
        <w:numPr>
          <w:ilvl w:val="0"/>
          <w:numId w:val="40"/>
        </w:numPr>
        <w:spacing w:after="0" w:line="240" w:lineRule="auto"/>
        <w:ind w:left="709"/>
        <w:contextualSpacing/>
        <w:jc w:val="both"/>
        <w:rPr>
          <w:rFonts w:ascii="Times New Roman" w:eastAsia="Calibri" w:hAnsi="Times New Roman" w:cs="Times New Roman"/>
          <w:color w:val="000000"/>
          <w:sz w:val="24"/>
          <w:szCs w:val="24"/>
          <w:lang w:eastAsia="ru-RU"/>
        </w:rPr>
      </w:pPr>
      <w:r w:rsidRPr="009E180D">
        <w:rPr>
          <w:rFonts w:ascii="Times New Roman" w:eastAsia="Calibri" w:hAnsi="Times New Roman" w:cs="Times New Roman"/>
          <w:color w:val="000000"/>
          <w:sz w:val="24"/>
          <w:szCs w:val="24"/>
          <w:lang w:eastAsia="ru-RU"/>
        </w:rPr>
        <w:t>Is it a school or a university?</w:t>
      </w:r>
    </w:p>
    <w:p w14:paraId="16A73731" w14:textId="77777777" w:rsidR="00DB1E8E" w:rsidRPr="009E180D" w:rsidRDefault="00DB1E8E" w:rsidP="006540CF">
      <w:pPr>
        <w:numPr>
          <w:ilvl w:val="0"/>
          <w:numId w:val="40"/>
        </w:numPr>
        <w:spacing w:after="0" w:line="240" w:lineRule="auto"/>
        <w:ind w:left="709"/>
        <w:contextualSpacing/>
        <w:jc w:val="both"/>
        <w:rPr>
          <w:rFonts w:ascii="Times New Roman" w:eastAsia="Calibri" w:hAnsi="Times New Roman" w:cs="Times New Roman"/>
          <w:color w:val="000000"/>
          <w:sz w:val="24"/>
          <w:szCs w:val="24"/>
          <w:lang w:eastAsia="ru-RU"/>
        </w:rPr>
      </w:pPr>
      <w:r w:rsidRPr="009E180D">
        <w:rPr>
          <w:rFonts w:ascii="Times New Roman" w:eastAsia="Calibri" w:hAnsi="Times New Roman" w:cs="Times New Roman"/>
          <w:color w:val="000000"/>
          <w:sz w:val="24"/>
          <w:szCs w:val="24"/>
          <w:lang w:eastAsia="ru-RU"/>
        </w:rPr>
        <w:t>Who founded Eton college? When was it founded?</w:t>
      </w:r>
    </w:p>
    <w:p w14:paraId="27FD16B0" w14:textId="77777777" w:rsidR="00DB1E8E" w:rsidRPr="009E180D" w:rsidRDefault="00DB1E8E" w:rsidP="006540CF">
      <w:pPr>
        <w:numPr>
          <w:ilvl w:val="0"/>
          <w:numId w:val="40"/>
        </w:numPr>
        <w:spacing w:after="0" w:line="240" w:lineRule="auto"/>
        <w:ind w:left="709"/>
        <w:contextualSpacing/>
        <w:jc w:val="both"/>
        <w:rPr>
          <w:rFonts w:ascii="Times New Roman" w:eastAsia="Calibri" w:hAnsi="Times New Roman" w:cs="Times New Roman"/>
          <w:color w:val="000000"/>
          <w:sz w:val="24"/>
          <w:szCs w:val="24"/>
          <w:lang w:eastAsia="ru-RU"/>
        </w:rPr>
      </w:pPr>
      <w:r w:rsidRPr="009E180D">
        <w:rPr>
          <w:rFonts w:ascii="Times New Roman" w:eastAsia="Calibri" w:hAnsi="Times New Roman" w:cs="Times New Roman"/>
          <w:color w:val="000000"/>
          <w:sz w:val="24"/>
          <w:szCs w:val="24"/>
          <w:lang w:eastAsia="ru-RU"/>
        </w:rPr>
        <w:t>What is the uniform of the students?</w:t>
      </w:r>
    </w:p>
    <w:p w14:paraId="335C32A5" w14:textId="77777777" w:rsidR="00DB1E8E" w:rsidRPr="009E180D" w:rsidRDefault="00DB1E8E" w:rsidP="006540CF">
      <w:pPr>
        <w:numPr>
          <w:ilvl w:val="0"/>
          <w:numId w:val="40"/>
        </w:numPr>
        <w:spacing w:after="0" w:line="240" w:lineRule="auto"/>
        <w:ind w:left="709"/>
        <w:contextualSpacing/>
        <w:jc w:val="both"/>
        <w:rPr>
          <w:rFonts w:ascii="Times New Roman" w:eastAsia="Calibri" w:hAnsi="Times New Roman" w:cs="Times New Roman"/>
          <w:color w:val="000000"/>
          <w:sz w:val="24"/>
          <w:szCs w:val="24"/>
          <w:lang w:eastAsia="ru-RU"/>
        </w:rPr>
      </w:pPr>
      <w:r w:rsidRPr="009E180D">
        <w:rPr>
          <w:rFonts w:ascii="Times New Roman" w:eastAsia="Calibri" w:hAnsi="Times New Roman" w:cs="Times New Roman"/>
          <w:color w:val="000000"/>
          <w:sz w:val="24"/>
          <w:szCs w:val="24"/>
          <w:lang w:eastAsia="ru-RU"/>
        </w:rPr>
        <w:t>What societies are there in Eton?</w:t>
      </w:r>
    </w:p>
    <w:p w14:paraId="730FB7D2" w14:textId="77777777" w:rsidR="00DB1E8E" w:rsidRPr="009E180D" w:rsidRDefault="00DB1E8E" w:rsidP="00DB1E8E">
      <w:pPr>
        <w:spacing w:after="0" w:line="240" w:lineRule="auto"/>
        <w:ind w:left="-709"/>
        <w:contextualSpacing/>
        <w:jc w:val="both"/>
        <w:rPr>
          <w:rFonts w:ascii="Times New Roman" w:eastAsia="Calibri" w:hAnsi="Times New Roman" w:cs="Times New Roman"/>
          <w:color w:val="000000"/>
          <w:sz w:val="24"/>
          <w:szCs w:val="24"/>
          <w:lang w:eastAsia="ru-RU"/>
        </w:rPr>
      </w:pPr>
    </w:p>
    <w:p w14:paraId="3D0BED9C" w14:textId="77777777" w:rsidR="00DB1E8E" w:rsidRPr="009E180D" w:rsidRDefault="00DB1E8E" w:rsidP="00DB1E8E">
      <w:pPr>
        <w:rPr>
          <w:rFonts w:ascii="Times New Roman" w:eastAsia="Calibri" w:hAnsi="Times New Roman" w:cs="Times New Roman"/>
          <w:b/>
          <w:sz w:val="24"/>
          <w:szCs w:val="24"/>
          <w:lang w:val="ru-RU"/>
        </w:rPr>
      </w:pPr>
      <w:r w:rsidRPr="009E180D">
        <w:rPr>
          <w:rFonts w:ascii="Times New Roman" w:eastAsia="Calibri" w:hAnsi="Times New Roman" w:cs="Times New Roman"/>
          <w:b/>
          <w:sz w:val="24"/>
          <w:szCs w:val="24"/>
          <w:lang w:val="ru-RU"/>
        </w:rPr>
        <w:t>3. Лексика и грамматика.</w:t>
      </w:r>
    </w:p>
    <w:p w14:paraId="0DA754B7" w14:textId="77777777" w:rsidR="00DB1E8E" w:rsidRPr="009E180D" w:rsidRDefault="00DB1E8E" w:rsidP="00DB1E8E">
      <w:pPr>
        <w:autoSpaceDE w:val="0"/>
        <w:autoSpaceDN w:val="0"/>
        <w:adjustRightInd w:val="0"/>
        <w:spacing w:after="0" w:line="240" w:lineRule="auto"/>
        <w:jc w:val="both"/>
        <w:rPr>
          <w:rFonts w:ascii="Times New Roman" w:eastAsia="Calibri" w:hAnsi="Times New Roman" w:cs="Times New Roman"/>
          <w:b/>
          <w:sz w:val="24"/>
          <w:szCs w:val="24"/>
          <w:lang w:val="ru-RU"/>
        </w:rPr>
      </w:pPr>
      <w:r w:rsidRPr="009E180D">
        <w:rPr>
          <w:rFonts w:ascii="Times New Roman" w:eastAsia="Calibri" w:hAnsi="Times New Roman" w:cs="Times New Roman"/>
          <w:b/>
          <w:sz w:val="24"/>
          <w:szCs w:val="24"/>
          <w:lang w:val="ru-RU"/>
        </w:rPr>
        <w:t xml:space="preserve">1 Выберите подходящие по смыслу союзы </w:t>
      </w:r>
      <w:r w:rsidRPr="009E180D">
        <w:rPr>
          <w:rFonts w:ascii="Times New Roman" w:eastAsia="Calibri" w:hAnsi="Times New Roman" w:cs="Times New Roman"/>
          <w:b/>
          <w:sz w:val="24"/>
          <w:szCs w:val="24"/>
        </w:rPr>
        <w:t>either</w:t>
      </w:r>
      <w:r w:rsidRPr="009E180D">
        <w:rPr>
          <w:rFonts w:ascii="Times New Roman" w:eastAsia="Calibri" w:hAnsi="Times New Roman" w:cs="Times New Roman"/>
          <w:b/>
          <w:sz w:val="24"/>
          <w:szCs w:val="24"/>
          <w:lang w:val="ru-RU"/>
        </w:rPr>
        <w:t xml:space="preserve"> ... </w:t>
      </w:r>
      <w:r w:rsidRPr="009E180D">
        <w:rPr>
          <w:rFonts w:ascii="Times New Roman" w:eastAsia="Calibri" w:hAnsi="Times New Roman" w:cs="Times New Roman"/>
          <w:b/>
          <w:sz w:val="24"/>
          <w:szCs w:val="24"/>
        </w:rPr>
        <w:t>or</w:t>
      </w:r>
      <w:r w:rsidRPr="009E180D">
        <w:rPr>
          <w:rFonts w:ascii="Times New Roman" w:eastAsia="Calibri" w:hAnsi="Times New Roman" w:cs="Times New Roman"/>
          <w:b/>
          <w:sz w:val="24"/>
          <w:szCs w:val="24"/>
          <w:lang w:val="ru-RU"/>
        </w:rPr>
        <w:t xml:space="preserve">;. </w:t>
      </w:r>
      <w:r w:rsidRPr="009E180D">
        <w:rPr>
          <w:rFonts w:ascii="Times New Roman" w:eastAsia="Calibri" w:hAnsi="Times New Roman" w:cs="Times New Roman"/>
          <w:b/>
          <w:sz w:val="24"/>
          <w:szCs w:val="24"/>
        </w:rPr>
        <w:t>both</w:t>
      </w:r>
      <w:r w:rsidRPr="009E180D">
        <w:rPr>
          <w:rFonts w:ascii="Times New Roman" w:eastAsia="Calibri" w:hAnsi="Times New Roman" w:cs="Times New Roman"/>
          <w:b/>
          <w:sz w:val="24"/>
          <w:szCs w:val="24"/>
          <w:lang w:val="ru-RU"/>
        </w:rPr>
        <w:t xml:space="preserve"> ... </w:t>
      </w:r>
      <w:r w:rsidRPr="009E180D">
        <w:rPr>
          <w:rFonts w:ascii="Times New Roman" w:eastAsia="Calibri" w:hAnsi="Times New Roman" w:cs="Times New Roman"/>
          <w:b/>
          <w:sz w:val="24"/>
          <w:szCs w:val="24"/>
        </w:rPr>
        <w:t>and</w:t>
      </w:r>
      <w:r w:rsidRPr="009E180D">
        <w:rPr>
          <w:rFonts w:ascii="Times New Roman" w:eastAsia="Calibri" w:hAnsi="Times New Roman" w:cs="Times New Roman"/>
          <w:b/>
          <w:sz w:val="24"/>
          <w:szCs w:val="24"/>
          <w:lang w:val="ru-RU"/>
        </w:rPr>
        <w:t xml:space="preserve">;  </w:t>
      </w:r>
      <w:r w:rsidRPr="009E180D">
        <w:rPr>
          <w:rFonts w:ascii="Times New Roman" w:eastAsia="Calibri" w:hAnsi="Times New Roman" w:cs="Times New Roman"/>
          <w:b/>
          <w:sz w:val="24"/>
          <w:szCs w:val="24"/>
        </w:rPr>
        <w:t>neither</w:t>
      </w:r>
      <w:r w:rsidRPr="009E180D">
        <w:rPr>
          <w:rFonts w:ascii="Times New Roman" w:eastAsia="Calibri" w:hAnsi="Times New Roman" w:cs="Times New Roman"/>
          <w:b/>
          <w:sz w:val="24"/>
          <w:szCs w:val="24"/>
          <w:lang w:val="ru-RU"/>
        </w:rPr>
        <w:t xml:space="preserve"> ... </w:t>
      </w:r>
      <w:r w:rsidRPr="009E180D">
        <w:rPr>
          <w:rFonts w:ascii="Times New Roman" w:eastAsia="Calibri" w:hAnsi="Times New Roman" w:cs="Times New Roman"/>
          <w:b/>
          <w:sz w:val="24"/>
          <w:szCs w:val="24"/>
        </w:rPr>
        <w:t>nor</w:t>
      </w:r>
      <w:r w:rsidRPr="009E180D">
        <w:rPr>
          <w:rFonts w:ascii="Times New Roman" w:eastAsia="Calibri" w:hAnsi="Times New Roman" w:cs="Times New Roman"/>
          <w:b/>
          <w:sz w:val="24"/>
          <w:szCs w:val="24"/>
          <w:lang w:val="ru-RU"/>
        </w:rPr>
        <w:t xml:space="preserve">; </w:t>
      </w:r>
    </w:p>
    <w:p w14:paraId="67699831" w14:textId="77777777" w:rsidR="00DB1E8E" w:rsidRPr="009E180D" w:rsidRDefault="00DB1E8E" w:rsidP="00DB1E8E">
      <w:pPr>
        <w:autoSpaceDE w:val="0"/>
        <w:autoSpaceDN w:val="0"/>
        <w:adjustRightInd w:val="0"/>
        <w:spacing w:after="0" w:line="240" w:lineRule="auto"/>
        <w:jc w:val="both"/>
        <w:rPr>
          <w:rFonts w:ascii="Times New Roman" w:eastAsia="Calibri" w:hAnsi="Times New Roman" w:cs="Times New Roman"/>
          <w:b/>
          <w:color w:val="231F20"/>
          <w:sz w:val="24"/>
          <w:szCs w:val="24"/>
          <w:lang w:val="ru-RU"/>
        </w:rPr>
      </w:pPr>
    </w:p>
    <w:p w14:paraId="590073FB" w14:textId="77777777" w:rsidR="00DB1E8E" w:rsidRPr="009E180D" w:rsidRDefault="00DB1E8E" w:rsidP="00DB1E8E">
      <w:pPr>
        <w:numPr>
          <w:ilvl w:val="0"/>
          <w:numId w:val="41"/>
        </w:numPr>
        <w:autoSpaceDE w:val="0"/>
        <w:autoSpaceDN w:val="0"/>
        <w:adjustRightInd w:val="0"/>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color w:val="000000"/>
          <w:sz w:val="24"/>
          <w:szCs w:val="24"/>
          <w:lang w:eastAsia="ru-RU"/>
        </w:rPr>
        <w:t>I would like to be________a scientist</w:t>
      </w:r>
      <w:r w:rsidRPr="009E180D">
        <w:rPr>
          <w:rFonts w:ascii="Times New Roman" w:eastAsia="Calibri" w:hAnsi="Times New Roman" w:cs="Times New Roman"/>
          <w:sz w:val="24"/>
          <w:szCs w:val="24"/>
          <w:lang w:eastAsia="ru-RU"/>
        </w:rPr>
        <w:t>_________</w:t>
      </w:r>
      <w:r w:rsidRPr="009E180D">
        <w:rPr>
          <w:rFonts w:ascii="Times New Roman" w:eastAsia="Calibri" w:hAnsi="Times New Roman" w:cs="Times New Roman"/>
          <w:color w:val="000000"/>
          <w:sz w:val="24"/>
          <w:szCs w:val="24"/>
          <w:lang w:eastAsia="ru-RU"/>
        </w:rPr>
        <w:t xml:space="preserve"> a vet. I would like to be a scientistbecause I want to discover new things and do </w:t>
      </w:r>
      <w:r w:rsidRPr="009E180D">
        <w:rPr>
          <w:rFonts w:ascii="Times New Roman" w:eastAsia="Calibri" w:hAnsi="Times New Roman" w:cs="Times New Roman"/>
          <w:i/>
          <w:iCs/>
          <w:color w:val="000000"/>
          <w:sz w:val="24"/>
          <w:szCs w:val="24"/>
          <w:lang w:eastAsia="ru-RU"/>
        </w:rPr>
        <w:t xml:space="preserve">experiments.  </w:t>
      </w:r>
      <w:r w:rsidRPr="009E180D">
        <w:rPr>
          <w:rFonts w:ascii="Times New Roman" w:eastAsia="Calibri" w:hAnsi="Times New Roman" w:cs="Times New Roman"/>
          <w:color w:val="000000"/>
          <w:sz w:val="24"/>
          <w:szCs w:val="24"/>
          <w:lang w:eastAsia="ru-RU"/>
        </w:rPr>
        <w:t>I would like to be a vet because I love animals and I would love to save them!" (Eden)</w:t>
      </w:r>
    </w:p>
    <w:p w14:paraId="016E3868" w14:textId="77777777" w:rsidR="00DB1E8E" w:rsidRPr="009E180D" w:rsidRDefault="00DB1E8E" w:rsidP="00DB1E8E">
      <w:pPr>
        <w:numPr>
          <w:ilvl w:val="0"/>
          <w:numId w:val="41"/>
        </w:numPr>
        <w:shd w:val="clear" w:color="auto" w:fill="FFFFFF"/>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color w:val="000000"/>
          <w:sz w:val="24"/>
          <w:szCs w:val="24"/>
          <w:lang w:eastAsia="ru-RU"/>
        </w:rPr>
        <w:t>I d like  to be _______an air hostess, because they are really kind and have really nice uniforms,_______a dancer because I love music.</w:t>
      </w:r>
    </w:p>
    <w:p w14:paraId="7C76A78C" w14:textId="77777777" w:rsidR="00DB1E8E" w:rsidRPr="009E180D" w:rsidRDefault="00DB1E8E" w:rsidP="00DB1E8E">
      <w:pPr>
        <w:numPr>
          <w:ilvl w:val="0"/>
          <w:numId w:val="41"/>
        </w:numPr>
        <w:shd w:val="clear" w:color="auto" w:fill="FFFFFF"/>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color w:val="000000"/>
          <w:sz w:val="24"/>
          <w:szCs w:val="24"/>
          <w:lang w:eastAsia="ru-RU"/>
        </w:rPr>
        <w:t>The job I want when I am older is to be a photographer  to be able____to earn money______become famous</w:t>
      </w:r>
    </w:p>
    <w:p w14:paraId="6F06A7C9" w14:textId="77777777" w:rsidR="00DB1E8E" w:rsidRPr="009E180D" w:rsidRDefault="00DB1E8E" w:rsidP="00DB1E8E">
      <w:pPr>
        <w:spacing w:after="0" w:line="240" w:lineRule="auto"/>
        <w:jc w:val="both"/>
        <w:rPr>
          <w:rFonts w:ascii="Times New Roman" w:eastAsia="Calibri" w:hAnsi="Times New Roman" w:cs="Times New Roman"/>
          <w:sz w:val="24"/>
          <w:szCs w:val="24"/>
        </w:rPr>
      </w:pPr>
    </w:p>
    <w:p w14:paraId="6D5FAE0C" w14:textId="77777777" w:rsidR="00DB1E8E" w:rsidRPr="009E180D" w:rsidRDefault="00DB1E8E" w:rsidP="00DB1E8E">
      <w:pPr>
        <w:spacing w:after="0" w:line="240" w:lineRule="auto"/>
        <w:jc w:val="both"/>
        <w:rPr>
          <w:rFonts w:ascii="Times New Roman" w:eastAsia="Calibri" w:hAnsi="Times New Roman" w:cs="Times New Roman"/>
          <w:b/>
          <w:sz w:val="24"/>
          <w:szCs w:val="24"/>
        </w:rPr>
      </w:pPr>
      <w:r w:rsidRPr="009E180D">
        <w:rPr>
          <w:rFonts w:ascii="Times New Roman" w:eastAsia="Calibri" w:hAnsi="Times New Roman" w:cs="Times New Roman"/>
          <w:b/>
          <w:sz w:val="24"/>
          <w:szCs w:val="24"/>
        </w:rPr>
        <w:t>Present tenses: Indefinite, Continuous, Perfect, Perfect Continuous.</w:t>
      </w:r>
    </w:p>
    <w:p w14:paraId="0AA4EF15" w14:textId="77777777" w:rsidR="00DB1E8E" w:rsidRPr="009E180D" w:rsidRDefault="00DB1E8E" w:rsidP="00DB1E8E">
      <w:pPr>
        <w:numPr>
          <w:ilvl w:val="0"/>
          <w:numId w:val="42"/>
        </w:numPr>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Bill, stop that disgusting game you (to play) __________.</w:t>
      </w:r>
    </w:p>
    <w:p w14:paraId="7474C1AE" w14:textId="77777777" w:rsidR="00DB1E8E" w:rsidRPr="009E180D" w:rsidRDefault="00DB1E8E" w:rsidP="00DB1E8E">
      <w:pPr>
        <w:numPr>
          <w:ilvl w:val="0"/>
          <w:numId w:val="42"/>
        </w:numPr>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I (to sleep) ____________ here. My father (to sleep) ___________ in his study.</w:t>
      </w:r>
    </w:p>
    <w:p w14:paraId="3E37343C" w14:textId="77777777" w:rsidR="00DB1E8E" w:rsidRPr="009E180D" w:rsidRDefault="00DB1E8E" w:rsidP="00DB1E8E">
      <w:pPr>
        <w:numPr>
          <w:ilvl w:val="0"/>
          <w:numId w:val="42"/>
        </w:numPr>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Ever since my University days I (to study)______________ the history of Russia. Now I (to read) ____________ books on Civil War.</w:t>
      </w:r>
    </w:p>
    <w:p w14:paraId="66DBBDBB" w14:textId="77777777" w:rsidR="00DB1E8E" w:rsidRPr="009E180D" w:rsidRDefault="00DB1E8E" w:rsidP="00DB1E8E">
      <w:pPr>
        <w:numPr>
          <w:ilvl w:val="0"/>
          <w:numId w:val="42"/>
        </w:numPr>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I (to have) _________ coffee with a friend of yours at the Union today.</w:t>
      </w:r>
    </w:p>
    <w:p w14:paraId="170AAA45" w14:textId="77777777" w:rsidR="00DB1E8E" w:rsidRPr="009E180D" w:rsidRDefault="00DB1E8E" w:rsidP="00DB1E8E">
      <w:pPr>
        <w:numPr>
          <w:ilvl w:val="0"/>
          <w:numId w:val="42"/>
        </w:numPr>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Oliver came up to him: “Sir, I (to write) __________ a poem”. “Good”, said the headmaster.</w:t>
      </w:r>
    </w:p>
    <w:p w14:paraId="0F32CBCC" w14:textId="77777777" w:rsidR="00DB1E8E" w:rsidRPr="009E180D" w:rsidRDefault="00DB1E8E" w:rsidP="00DB1E8E">
      <w:pPr>
        <w:numPr>
          <w:ilvl w:val="0"/>
          <w:numId w:val="42"/>
        </w:numPr>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lastRenderedPageBreak/>
        <w:t>“What you (to do) _____________ tonight?” “I don’t know yet.”</w:t>
      </w:r>
    </w:p>
    <w:p w14:paraId="2AC10376" w14:textId="77777777" w:rsidR="00DB1E8E" w:rsidRPr="009E180D" w:rsidRDefault="00DB1E8E" w:rsidP="00DB1E8E">
      <w:pPr>
        <w:numPr>
          <w:ilvl w:val="0"/>
          <w:numId w:val="42"/>
        </w:numPr>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I’ve got to get him to the station. His train (to leave) __________ at eleven.</w:t>
      </w:r>
    </w:p>
    <w:p w14:paraId="49AEA21B" w14:textId="77777777" w:rsidR="00DB1E8E" w:rsidRPr="009E180D" w:rsidRDefault="00DB1E8E" w:rsidP="00DB1E8E">
      <w:pPr>
        <w:numPr>
          <w:ilvl w:val="0"/>
          <w:numId w:val="42"/>
        </w:numPr>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He thinks it’s pure nerves and he (to give) ____________ me pills.</w:t>
      </w:r>
    </w:p>
    <w:p w14:paraId="4B8DB049" w14:textId="77777777" w:rsidR="00DB1E8E" w:rsidRPr="009E180D" w:rsidRDefault="00DB1E8E" w:rsidP="00DB1E8E">
      <w:pPr>
        <w:numPr>
          <w:ilvl w:val="0"/>
          <w:numId w:val="42"/>
        </w:numPr>
        <w:spacing w:line="240" w:lineRule="auto"/>
        <w:contextualSpacing/>
        <w:jc w:val="both"/>
        <w:rPr>
          <w:rFonts w:ascii="Times New Roman" w:eastAsia="Calibri" w:hAnsi="Times New Roman" w:cs="Times New Roman"/>
          <w:sz w:val="24"/>
          <w:szCs w:val="24"/>
          <w:lang w:eastAsia="ru-RU"/>
        </w:rPr>
      </w:pPr>
      <w:r w:rsidRPr="009E180D">
        <w:rPr>
          <w:rFonts w:ascii="Times New Roman" w:eastAsia="Calibri" w:hAnsi="Times New Roman" w:cs="Times New Roman"/>
          <w:sz w:val="24"/>
          <w:szCs w:val="24"/>
          <w:lang w:eastAsia="ru-RU"/>
        </w:rPr>
        <w:t>“You know, I’m thinking of writing my memoirs,” she said, “I (to have) ____________ an adventurous life.</w:t>
      </w:r>
    </w:p>
    <w:p w14:paraId="15B0CF7E" w14:textId="77777777" w:rsidR="00DB1E8E" w:rsidRPr="009E180D" w:rsidRDefault="00DB1E8E" w:rsidP="00DB1E8E">
      <w:pPr>
        <w:spacing w:line="240" w:lineRule="auto"/>
        <w:contextualSpacing/>
        <w:jc w:val="both"/>
        <w:rPr>
          <w:rFonts w:ascii="Times New Roman" w:eastAsia="Calibri" w:hAnsi="Times New Roman" w:cs="Times New Roman"/>
          <w:sz w:val="24"/>
          <w:szCs w:val="24"/>
          <w:lang w:eastAsia="ru-RU"/>
        </w:rPr>
      </w:pPr>
    </w:p>
    <w:p w14:paraId="3B14C8A0" w14:textId="77777777" w:rsidR="00DB1E8E" w:rsidRPr="009E180D" w:rsidRDefault="00DB1E8E" w:rsidP="00DB1E8E">
      <w:pPr>
        <w:numPr>
          <w:ilvl w:val="0"/>
          <w:numId w:val="41"/>
        </w:numPr>
        <w:spacing w:line="240" w:lineRule="auto"/>
        <w:contextualSpacing/>
        <w:rPr>
          <w:rFonts w:ascii="Times New Roman" w:eastAsia="Calibri" w:hAnsi="Times New Roman" w:cs="Times New Roman"/>
          <w:b/>
          <w:sz w:val="24"/>
          <w:szCs w:val="24"/>
          <w:lang w:eastAsia="ru-RU"/>
        </w:rPr>
      </w:pPr>
      <w:r w:rsidRPr="009E180D">
        <w:rPr>
          <w:rFonts w:ascii="Times New Roman" w:eastAsia="Calibri" w:hAnsi="Times New Roman" w:cs="Times New Roman"/>
          <w:b/>
          <w:sz w:val="24"/>
          <w:szCs w:val="24"/>
          <w:lang w:eastAsia="ru-RU"/>
        </w:rPr>
        <w:t>Говорение</w:t>
      </w:r>
    </w:p>
    <w:p w14:paraId="27617047" w14:textId="77777777" w:rsidR="00DB1E8E" w:rsidRPr="009E180D" w:rsidRDefault="00DB1E8E" w:rsidP="00DB1E8E">
      <w:pPr>
        <w:ind w:left="-851"/>
        <w:rPr>
          <w:rFonts w:ascii="Times New Roman" w:eastAsia="Calibri" w:hAnsi="Times New Roman" w:cs="Times New Roman"/>
          <w:b/>
          <w:sz w:val="24"/>
          <w:szCs w:val="24"/>
        </w:rPr>
      </w:pPr>
      <w:r w:rsidRPr="009E180D">
        <w:rPr>
          <w:rFonts w:ascii="Times New Roman" w:eastAsia="Calibri" w:hAnsi="Times New Roman" w:cs="Times New Roman"/>
          <w:b/>
          <w:sz w:val="24"/>
          <w:szCs w:val="24"/>
        </w:rPr>
        <w:t>Which of your classmates would you choose to be Pupil of the Year? Why?</w:t>
      </w:r>
    </w:p>
    <w:p w14:paraId="601D1893" w14:textId="77777777" w:rsidR="00DB1E8E" w:rsidRPr="009E180D" w:rsidRDefault="00DB1E8E" w:rsidP="00DB1E8E">
      <w:pPr>
        <w:ind w:left="-851"/>
        <w:rPr>
          <w:rFonts w:ascii="Times New Roman" w:eastAsia="Calibri" w:hAnsi="Times New Roman" w:cs="Times New Roman"/>
          <w:sz w:val="24"/>
          <w:szCs w:val="24"/>
        </w:rPr>
      </w:pPr>
      <w:r w:rsidRPr="009E180D">
        <w:rPr>
          <w:rFonts w:ascii="Times New Roman" w:eastAsia="Calibri" w:hAnsi="Times New Roman" w:cs="Times New Roman"/>
          <w:sz w:val="24"/>
          <w:szCs w:val="24"/>
        </w:rPr>
        <w:t>Say about his/her interests and hobbies.</w:t>
      </w:r>
    </w:p>
    <w:p w14:paraId="5744B5DD" w14:textId="77777777" w:rsidR="00DB1E8E" w:rsidRPr="009E180D" w:rsidRDefault="00DB1E8E" w:rsidP="00DB1E8E">
      <w:pPr>
        <w:ind w:left="-851"/>
        <w:rPr>
          <w:rFonts w:ascii="Times New Roman" w:eastAsia="Calibri" w:hAnsi="Times New Roman" w:cs="Times New Roman"/>
          <w:sz w:val="24"/>
          <w:szCs w:val="24"/>
        </w:rPr>
      </w:pPr>
      <w:r w:rsidRPr="009E180D">
        <w:rPr>
          <w:rFonts w:ascii="Times New Roman" w:eastAsia="Calibri" w:hAnsi="Times New Roman" w:cs="Times New Roman"/>
          <w:sz w:val="24"/>
          <w:szCs w:val="24"/>
        </w:rPr>
        <w:t>Say about his/her achievements in different fields.</w:t>
      </w:r>
    </w:p>
    <w:p w14:paraId="0201BFCC" w14:textId="77777777" w:rsidR="00DB1E8E" w:rsidRPr="009E180D" w:rsidRDefault="00DB1E8E" w:rsidP="00DB1E8E">
      <w:pPr>
        <w:ind w:left="-851"/>
        <w:rPr>
          <w:rFonts w:ascii="Times New Roman" w:eastAsia="Calibri" w:hAnsi="Times New Roman" w:cs="Times New Roman"/>
          <w:sz w:val="24"/>
          <w:szCs w:val="24"/>
        </w:rPr>
      </w:pPr>
      <w:r w:rsidRPr="009E180D">
        <w:rPr>
          <w:rFonts w:ascii="Times New Roman" w:eastAsia="Calibri" w:hAnsi="Times New Roman" w:cs="Times New Roman"/>
          <w:sz w:val="24"/>
          <w:szCs w:val="24"/>
        </w:rPr>
        <w:t>Explain why he/she is popular with classmates.</w:t>
      </w:r>
    </w:p>
    <w:p w14:paraId="1827A6CA" w14:textId="77777777" w:rsidR="00DB1E8E" w:rsidRPr="009E180D" w:rsidRDefault="00DB1E8E" w:rsidP="00DB1E8E">
      <w:pPr>
        <w:ind w:left="-851"/>
        <w:rPr>
          <w:rFonts w:ascii="Times New Roman" w:eastAsia="Calibri" w:hAnsi="Times New Roman" w:cs="Times New Roman"/>
          <w:sz w:val="24"/>
          <w:szCs w:val="24"/>
        </w:rPr>
      </w:pPr>
      <w:r w:rsidRPr="009E180D">
        <w:rPr>
          <w:rFonts w:ascii="Times New Roman" w:eastAsia="Calibri" w:hAnsi="Times New Roman" w:cs="Times New Roman"/>
          <w:sz w:val="24"/>
          <w:szCs w:val="24"/>
        </w:rPr>
        <w:t>Say about his/her qualities you value most.</w:t>
      </w:r>
    </w:p>
    <w:p w14:paraId="44365745" w14:textId="77777777" w:rsidR="00DB1E8E" w:rsidRPr="009E180D" w:rsidRDefault="00DB1E8E" w:rsidP="00DB1E8E">
      <w:pPr>
        <w:ind w:left="-851"/>
        <w:rPr>
          <w:rFonts w:ascii="Times New Roman" w:eastAsia="Calibri" w:hAnsi="Times New Roman" w:cs="Times New Roman"/>
          <w:b/>
          <w:sz w:val="24"/>
          <w:szCs w:val="24"/>
        </w:rPr>
      </w:pPr>
      <w:r w:rsidRPr="009E180D">
        <w:rPr>
          <w:rFonts w:ascii="Times New Roman" w:eastAsia="Calibri" w:hAnsi="Times New Roman" w:cs="Times New Roman"/>
          <w:b/>
          <w:sz w:val="24"/>
          <w:szCs w:val="24"/>
        </w:rPr>
        <w:t>5.  Написатьписьмо</w:t>
      </w:r>
      <w:r w:rsidRPr="009E180D">
        <w:rPr>
          <w:rFonts w:ascii="Times New Roman" w:eastAsia="Calibri" w:hAnsi="Times New Roman" w:cs="Times New Roman"/>
          <w:b/>
          <w:sz w:val="24"/>
          <w:szCs w:val="24"/>
        </w:rPr>
        <w:br/>
        <w:t>You have </w:t>
      </w:r>
      <w:r w:rsidRPr="009E180D">
        <w:rPr>
          <w:rFonts w:ascii="Times New Roman" w:eastAsia="Calibri" w:hAnsi="Times New Roman" w:cs="Times New Roman"/>
          <w:b/>
          <w:bCs/>
          <w:sz w:val="24"/>
          <w:szCs w:val="24"/>
        </w:rPr>
        <w:t>30</w:t>
      </w:r>
      <w:r w:rsidRPr="009E180D">
        <w:rPr>
          <w:rFonts w:ascii="Times New Roman" w:eastAsia="Calibri" w:hAnsi="Times New Roman" w:cs="Times New Roman"/>
          <w:b/>
          <w:sz w:val="24"/>
          <w:szCs w:val="24"/>
        </w:rPr>
        <w:t> minutes to do this task.</w:t>
      </w:r>
    </w:p>
    <w:p w14:paraId="73BED246" w14:textId="77777777" w:rsidR="00DB1E8E" w:rsidRPr="009E180D" w:rsidRDefault="00DB1E8E" w:rsidP="00DB1E8E">
      <w:pPr>
        <w:ind w:left="-851"/>
        <w:rPr>
          <w:rFonts w:ascii="Times New Roman" w:eastAsia="Calibri" w:hAnsi="Times New Roman" w:cs="Times New Roman"/>
          <w:b/>
          <w:sz w:val="24"/>
          <w:szCs w:val="24"/>
        </w:rPr>
      </w:pPr>
      <w:r w:rsidRPr="009E180D">
        <w:rPr>
          <w:rFonts w:ascii="Times New Roman" w:eastAsia="Calibri" w:hAnsi="Times New Roman" w:cs="Times New Roman"/>
          <w:b/>
          <w:sz w:val="24"/>
          <w:szCs w:val="24"/>
        </w:rPr>
        <w:t>You have received a letter from your English–speaking pen friend, Ben.</w:t>
      </w:r>
    </w:p>
    <w:p w14:paraId="7A95A9F5" w14:textId="77777777" w:rsidR="00DB1E8E" w:rsidRPr="009E180D" w:rsidRDefault="00DB1E8E" w:rsidP="00DB1E8E">
      <w:pPr>
        <w:ind w:left="-851"/>
        <w:rPr>
          <w:rFonts w:ascii="Times New Roman" w:eastAsia="Calibri" w:hAnsi="Times New Roman" w:cs="Times New Roman"/>
          <w:sz w:val="24"/>
          <w:szCs w:val="24"/>
        </w:rPr>
      </w:pPr>
      <w:r w:rsidRPr="009E180D">
        <w:rPr>
          <w:rFonts w:ascii="Times New Roman" w:eastAsia="Calibri" w:hAnsi="Times New Roman" w:cs="Times New Roman"/>
          <w:i/>
          <w:iCs/>
          <w:sz w:val="24"/>
          <w:szCs w:val="24"/>
        </w:rPr>
        <w:t>...I’ve just joined our school Drama club. We give performances in English and in French. Our parents and classmates think that our performances are very good. After all, school is not only about learning...</w:t>
      </w:r>
    </w:p>
    <w:p w14:paraId="5AA616CF" w14:textId="77777777" w:rsidR="00DB1E8E" w:rsidRPr="009E180D" w:rsidRDefault="00DB1E8E" w:rsidP="00DB1E8E">
      <w:pPr>
        <w:ind w:left="-851"/>
        <w:rPr>
          <w:rFonts w:ascii="Times New Roman" w:eastAsia="Calibri" w:hAnsi="Times New Roman" w:cs="Times New Roman"/>
          <w:sz w:val="24"/>
          <w:szCs w:val="24"/>
        </w:rPr>
      </w:pPr>
      <w:r w:rsidRPr="009E180D">
        <w:rPr>
          <w:rFonts w:ascii="Times New Roman" w:eastAsia="Calibri" w:hAnsi="Times New Roman" w:cs="Times New Roman"/>
          <w:sz w:val="24"/>
          <w:szCs w:val="24"/>
        </w:rPr>
        <w:t>…</w:t>
      </w:r>
      <w:r w:rsidRPr="009E180D">
        <w:rPr>
          <w:rFonts w:ascii="Times New Roman" w:eastAsia="Calibri" w:hAnsi="Times New Roman" w:cs="Times New Roman"/>
          <w:i/>
          <w:iCs/>
          <w:sz w:val="24"/>
          <w:szCs w:val="24"/>
        </w:rPr>
        <w:t>What do you like most about your school? What school clubs do you have? Have you joined any of your school clubs, why? …</w:t>
      </w:r>
    </w:p>
    <w:p w14:paraId="30C5F850" w14:textId="77777777" w:rsidR="00DB1E8E" w:rsidRPr="009E180D" w:rsidRDefault="00DB1E8E" w:rsidP="00DB1E8E">
      <w:pPr>
        <w:ind w:left="-851"/>
        <w:rPr>
          <w:rFonts w:ascii="Times New Roman" w:eastAsia="Calibri" w:hAnsi="Times New Roman" w:cs="Times New Roman"/>
          <w:sz w:val="24"/>
          <w:szCs w:val="24"/>
        </w:rPr>
      </w:pPr>
      <w:r w:rsidRPr="009E180D">
        <w:rPr>
          <w:rFonts w:ascii="Times New Roman" w:eastAsia="Calibri" w:hAnsi="Times New Roman" w:cs="Times New Roman"/>
          <w:sz w:val="24"/>
          <w:szCs w:val="24"/>
        </w:rPr>
        <w:t>Write him a letter and answer his </w:t>
      </w:r>
      <w:r w:rsidRPr="009E180D">
        <w:rPr>
          <w:rFonts w:ascii="Times New Roman" w:eastAsia="Calibri" w:hAnsi="Times New Roman" w:cs="Times New Roman"/>
          <w:bCs/>
          <w:sz w:val="24"/>
          <w:szCs w:val="24"/>
        </w:rPr>
        <w:t>3</w:t>
      </w:r>
      <w:r w:rsidRPr="009E180D">
        <w:rPr>
          <w:rFonts w:ascii="Times New Roman" w:eastAsia="Calibri" w:hAnsi="Times New Roman" w:cs="Times New Roman"/>
          <w:sz w:val="24"/>
          <w:szCs w:val="24"/>
        </w:rPr>
        <w:t> questions.</w:t>
      </w:r>
    </w:p>
    <w:p w14:paraId="35D3EB3B" w14:textId="77777777" w:rsidR="00DB1E8E" w:rsidRPr="009E180D" w:rsidRDefault="00DB1E8E" w:rsidP="00DB1E8E">
      <w:pPr>
        <w:ind w:left="-851"/>
        <w:rPr>
          <w:rFonts w:ascii="Times New Roman" w:eastAsia="Calibri" w:hAnsi="Times New Roman" w:cs="Times New Roman"/>
          <w:sz w:val="24"/>
          <w:szCs w:val="24"/>
        </w:rPr>
      </w:pPr>
      <w:r w:rsidRPr="009E180D">
        <w:rPr>
          <w:rFonts w:ascii="Times New Roman" w:eastAsia="Calibri" w:hAnsi="Times New Roman" w:cs="Times New Roman"/>
          <w:sz w:val="24"/>
          <w:szCs w:val="24"/>
        </w:rPr>
        <w:t>Write </w:t>
      </w:r>
      <w:r w:rsidRPr="009E180D">
        <w:rPr>
          <w:rFonts w:ascii="Times New Roman" w:eastAsia="Calibri" w:hAnsi="Times New Roman" w:cs="Times New Roman"/>
          <w:bCs/>
          <w:sz w:val="24"/>
          <w:szCs w:val="24"/>
        </w:rPr>
        <w:t>100</w:t>
      </w:r>
      <w:r w:rsidRPr="009E180D">
        <w:rPr>
          <w:rFonts w:ascii="Times New Roman" w:eastAsia="Calibri" w:hAnsi="Times New Roman" w:cs="Times New Roman"/>
          <w:sz w:val="24"/>
          <w:szCs w:val="24"/>
        </w:rPr>
        <w:t>–</w:t>
      </w:r>
      <w:r w:rsidRPr="009E180D">
        <w:rPr>
          <w:rFonts w:ascii="Times New Roman" w:eastAsia="Calibri" w:hAnsi="Times New Roman" w:cs="Times New Roman"/>
          <w:bCs/>
          <w:sz w:val="24"/>
          <w:szCs w:val="24"/>
        </w:rPr>
        <w:t>120</w:t>
      </w:r>
      <w:r w:rsidRPr="009E180D">
        <w:rPr>
          <w:rFonts w:ascii="Times New Roman" w:eastAsia="Calibri" w:hAnsi="Times New Roman" w:cs="Times New Roman"/>
          <w:sz w:val="24"/>
          <w:szCs w:val="24"/>
        </w:rPr>
        <w:t> words. Remember the rules of letter writing.</w:t>
      </w:r>
    </w:p>
    <w:p w14:paraId="24745DFF" w14:textId="77777777" w:rsidR="00C823AB" w:rsidRPr="00AF38A4" w:rsidRDefault="00C823AB">
      <w:pPr>
        <w:spacing w:after="0" w:line="240" w:lineRule="auto"/>
        <w:rPr>
          <w:rFonts w:ascii="Times New Roman" w:eastAsia="Times New Roman" w:hAnsi="Times New Roman" w:cs="Times New Roman"/>
          <w:b/>
          <w:color w:val="000000"/>
          <w:sz w:val="24"/>
          <w:szCs w:val="24"/>
          <w:lang w:eastAsia="ru-RU"/>
        </w:rPr>
      </w:pPr>
      <w:r w:rsidRPr="00AF38A4">
        <w:rPr>
          <w:rFonts w:ascii="Times New Roman" w:eastAsia="Times New Roman" w:hAnsi="Times New Roman" w:cs="Times New Roman"/>
          <w:b/>
          <w:color w:val="000000"/>
          <w:sz w:val="24"/>
          <w:szCs w:val="24"/>
          <w:lang w:eastAsia="ru-RU"/>
        </w:rPr>
        <w:br w:type="page"/>
      </w:r>
    </w:p>
    <w:p w14:paraId="7E992025" w14:textId="77777777" w:rsidR="00C823AB" w:rsidRPr="009E180D" w:rsidRDefault="00C823AB">
      <w:pPr>
        <w:spacing w:after="0" w:line="240" w:lineRule="auto"/>
        <w:rPr>
          <w:rFonts w:ascii="Times New Roman" w:eastAsia="Times New Roman" w:hAnsi="Times New Roman" w:cs="Times New Roman"/>
          <w:b/>
          <w:color w:val="000000"/>
          <w:sz w:val="24"/>
          <w:szCs w:val="24"/>
          <w:lang w:val="ru-RU" w:eastAsia="ru-RU"/>
        </w:rPr>
      </w:pPr>
      <w:r w:rsidRPr="009E180D">
        <w:rPr>
          <w:rFonts w:ascii="Times New Roman" w:eastAsia="Times New Roman" w:hAnsi="Times New Roman" w:cs="Times New Roman"/>
          <w:b/>
          <w:color w:val="000000"/>
          <w:sz w:val="24"/>
          <w:szCs w:val="24"/>
          <w:lang w:val="ru-RU" w:eastAsia="ru-RU"/>
        </w:rPr>
        <w:lastRenderedPageBreak/>
        <w:t>Контрольная работа «Выдающиеся люди»</w:t>
      </w:r>
    </w:p>
    <w:p w14:paraId="032D7867" w14:textId="77777777" w:rsidR="00C823AB" w:rsidRPr="009E180D" w:rsidRDefault="00C823AB">
      <w:pPr>
        <w:spacing w:after="0" w:line="240" w:lineRule="auto"/>
        <w:rPr>
          <w:rFonts w:ascii="Times New Roman" w:eastAsia="Times New Roman" w:hAnsi="Times New Roman" w:cs="Times New Roman"/>
          <w:b/>
          <w:color w:val="000000"/>
          <w:sz w:val="24"/>
          <w:szCs w:val="24"/>
          <w:lang w:val="ru-RU" w:eastAsia="ru-RU"/>
        </w:rPr>
      </w:pPr>
    </w:p>
    <w:p w14:paraId="030D3053" w14:textId="77777777" w:rsidR="00C823AB" w:rsidRPr="00C823AB" w:rsidRDefault="00C823AB" w:rsidP="00C823AB">
      <w:pPr>
        <w:numPr>
          <w:ilvl w:val="0"/>
          <w:numId w:val="136"/>
        </w:numPr>
        <w:spacing w:after="0" w:line="240" w:lineRule="auto"/>
        <w:rPr>
          <w:rFonts w:ascii="Times New Roman" w:eastAsia="Times New Roman" w:hAnsi="Times New Roman" w:cs="Times New Roman"/>
          <w:b/>
          <w:color w:val="000000"/>
          <w:sz w:val="24"/>
          <w:szCs w:val="24"/>
          <w:lang w:eastAsia="ru-RU"/>
        </w:rPr>
      </w:pPr>
      <w:r w:rsidRPr="00C823AB">
        <w:rPr>
          <w:rFonts w:ascii="Times New Roman" w:eastAsia="Times New Roman" w:hAnsi="Times New Roman" w:cs="Times New Roman"/>
          <w:b/>
          <w:i/>
          <w:iCs/>
          <w:color w:val="000000"/>
          <w:sz w:val="24"/>
          <w:szCs w:val="24"/>
          <w:lang w:eastAsia="ru-RU"/>
        </w:rPr>
        <w:t>Read the texts (1-5)t and match them with their titles (a-f). There is one title you don’t have to use. </w:t>
      </w:r>
      <w:r w:rsidRPr="00C823AB">
        <w:rPr>
          <w:rFonts w:ascii="Times New Roman" w:eastAsia="Times New Roman" w:hAnsi="Times New Roman" w:cs="Times New Roman"/>
          <w:b/>
          <w:color w:val="000000"/>
          <w:sz w:val="24"/>
          <w:szCs w:val="24"/>
          <w:lang w:eastAsia="ru-RU"/>
        </w:rPr>
        <w:t>5-___</w:t>
      </w:r>
    </w:p>
    <w:p w14:paraId="2C038EAF"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a) Values Are Important for Teenagers.</w:t>
      </w:r>
    </w:p>
    <w:p w14:paraId="1F85A1B3"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b) A Fantastic Period of Life.</w:t>
      </w:r>
    </w:p>
    <w:p w14:paraId="64991D80"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c) They Don’t Understand Us.</w:t>
      </w:r>
    </w:p>
    <w:p w14:paraId="610DB0A8"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d) They Don’t Help Us.</w:t>
      </w:r>
    </w:p>
    <w:p w14:paraId="653F1238"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e) Being a Teenager is Rather Difficult.</w:t>
      </w:r>
    </w:p>
    <w:p w14:paraId="3FAACB7B"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f) Being a Teenager is not much Different.</w:t>
      </w:r>
    </w:p>
    <w:p w14:paraId="164CFF0F"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p>
    <w:p w14:paraId="22E19FF8" w14:textId="77777777" w:rsidR="00C823AB" w:rsidRPr="00C823AB" w:rsidRDefault="00C823AB" w:rsidP="00C823AB">
      <w:pPr>
        <w:numPr>
          <w:ilvl w:val="0"/>
          <w:numId w:val="137"/>
        </w:num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eastAsia="ru-RU"/>
        </w:rPr>
        <w:t>Being a teenager is strange. I think that teenage years are the most stressful years of our lives. We want to do so many things but we have so little time. We want to set sports records but we are not always successful. Many of teens are not satisfied with their appearance. We also suffer because we don’t have money to buy the things essential for us. We have too much pressure. First of all we have to deal with </w:t>
      </w:r>
      <w:r w:rsidRPr="00C823AB">
        <w:rPr>
          <w:rFonts w:ascii="Times New Roman" w:eastAsia="Times New Roman" w:hAnsi="Times New Roman" w:cs="Times New Roman"/>
          <w:bCs/>
          <w:color w:val="000000"/>
          <w:sz w:val="24"/>
          <w:szCs w:val="24"/>
          <w:u w:val="single"/>
          <w:lang w:eastAsia="ru-RU"/>
        </w:rPr>
        <w:t>peer pressure</w:t>
      </w:r>
      <w:r w:rsidRPr="00C823AB">
        <w:rPr>
          <w:rFonts w:ascii="Times New Roman" w:eastAsia="Times New Roman" w:hAnsi="Times New Roman" w:cs="Times New Roman"/>
          <w:bCs/>
          <w:color w:val="000000"/>
          <w:sz w:val="24"/>
          <w:szCs w:val="24"/>
          <w:lang w:eastAsia="ru-RU"/>
        </w:rPr>
        <w:t> (</w:t>
      </w:r>
      <w:r w:rsidRPr="00C823AB">
        <w:rPr>
          <w:rFonts w:ascii="Times New Roman" w:eastAsia="Times New Roman" w:hAnsi="Times New Roman" w:cs="Times New Roman"/>
          <w:bCs/>
          <w:color w:val="000000"/>
          <w:sz w:val="24"/>
          <w:szCs w:val="24"/>
          <w:lang w:val="ru-RU" w:eastAsia="ru-RU"/>
        </w:rPr>
        <w:t>давление</w:t>
      </w:r>
      <w:r w:rsidRPr="00C823AB">
        <w:rPr>
          <w:rFonts w:ascii="Times New Roman" w:eastAsia="Times New Roman" w:hAnsi="Times New Roman" w:cs="Times New Roman"/>
          <w:bCs/>
          <w:color w:val="000000"/>
          <w:sz w:val="24"/>
          <w:szCs w:val="24"/>
          <w:lang w:eastAsia="ru-RU"/>
        </w:rPr>
        <w:t xml:space="preserve"> </w:t>
      </w:r>
      <w:r w:rsidRPr="00C823AB">
        <w:rPr>
          <w:rFonts w:ascii="Times New Roman" w:eastAsia="Times New Roman" w:hAnsi="Times New Roman" w:cs="Times New Roman"/>
          <w:bCs/>
          <w:color w:val="000000"/>
          <w:sz w:val="24"/>
          <w:szCs w:val="24"/>
          <w:lang w:val="ru-RU" w:eastAsia="ru-RU"/>
        </w:rPr>
        <w:t>со</w:t>
      </w:r>
      <w:r w:rsidRPr="00C823AB">
        <w:rPr>
          <w:rFonts w:ascii="Times New Roman" w:eastAsia="Times New Roman" w:hAnsi="Times New Roman" w:cs="Times New Roman"/>
          <w:bCs/>
          <w:color w:val="000000"/>
          <w:sz w:val="24"/>
          <w:szCs w:val="24"/>
          <w:lang w:eastAsia="ru-RU"/>
        </w:rPr>
        <w:t xml:space="preserve"> </w:t>
      </w:r>
      <w:r w:rsidRPr="00C823AB">
        <w:rPr>
          <w:rFonts w:ascii="Times New Roman" w:eastAsia="Times New Roman" w:hAnsi="Times New Roman" w:cs="Times New Roman"/>
          <w:bCs/>
          <w:color w:val="000000"/>
          <w:sz w:val="24"/>
          <w:szCs w:val="24"/>
          <w:lang w:val="ru-RU" w:eastAsia="ru-RU"/>
        </w:rPr>
        <w:t>стороны</w:t>
      </w:r>
      <w:r w:rsidRPr="00C823AB">
        <w:rPr>
          <w:rFonts w:ascii="Times New Roman" w:eastAsia="Times New Roman" w:hAnsi="Times New Roman" w:cs="Times New Roman"/>
          <w:bCs/>
          <w:color w:val="000000"/>
          <w:sz w:val="24"/>
          <w:szCs w:val="24"/>
          <w:lang w:eastAsia="ru-RU"/>
        </w:rPr>
        <w:t xml:space="preserve"> </w:t>
      </w:r>
      <w:r w:rsidRPr="00C823AB">
        <w:rPr>
          <w:rFonts w:ascii="Times New Roman" w:eastAsia="Times New Roman" w:hAnsi="Times New Roman" w:cs="Times New Roman"/>
          <w:bCs/>
          <w:color w:val="000000"/>
          <w:sz w:val="24"/>
          <w:szCs w:val="24"/>
          <w:lang w:val="ru-RU" w:eastAsia="ru-RU"/>
        </w:rPr>
        <w:t>сверстников</w:t>
      </w:r>
      <w:r w:rsidRPr="00C823AB">
        <w:rPr>
          <w:rFonts w:ascii="Times New Roman" w:eastAsia="Times New Roman" w:hAnsi="Times New Roman" w:cs="Times New Roman"/>
          <w:bCs/>
          <w:color w:val="000000"/>
          <w:sz w:val="24"/>
          <w:szCs w:val="24"/>
          <w:lang w:eastAsia="ru-RU"/>
        </w:rPr>
        <w:t xml:space="preserve">). We certainly don’t want to be worse than our friends. </w:t>
      </w:r>
      <w:r w:rsidRPr="00C823AB">
        <w:rPr>
          <w:rFonts w:ascii="Times New Roman" w:eastAsia="Times New Roman" w:hAnsi="Times New Roman" w:cs="Times New Roman"/>
          <w:bCs/>
          <w:color w:val="000000"/>
          <w:sz w:val="24"/>
          <w:szCs w:val="24"/>
          <w:lang w:val="ru-RU" w:eastAsia="ru-RU"/>
        </w:rPr>
        <w:t>Then we feel the pressure of our parents.</w:t>
      </w:r>
    </w:p>
    <w:p w14:paraId="44C2A571" w14:textId="77777777" w:rsidR="00C823AB" w:rsidRPr="00C823AB" w:rsidRDefault="00C823AB" w:rsidP="00C823AB">
      <w:pPr>
        <w:numPr>
          <w:ilvl w:val="0"/>
          <w:numId w:val="137"/>
        </w:num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As we go through out teenager years, we realize that the mistakes we make are necessary to learn and improve ourselves, but without guidance from people who love us, we could never stand up again and move forward. In a few years, no one will care if we had the coolest wardrobe or the best mobile, but they will remember whether or not we had the courage to stand up to our beliefs and be the better person.</w:t>
      </w:r>
    </w:p>
    <w:p w14:paraId="7A51AA4D" w14:textId="77777777" w:rsidR="00C823AB" w:rsidRPr="00C823AB" w:rsidRDefault="00C823AB" w:rsidP="00C823AB">
      <w:pPr>
        <w:numPr>
          <w:ilvl w:val="0"/>
          <w:numId w:val="137"/>
        </w:num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Being a teenager is really cool because you have a lot of freedoms like going late to parties, hanging out, going with your friends to cool places and doing fun stuff. You can also decide what to do with your life, and decide what professions you are going to study. I think that this age is really great, and it is also short, so you should take advantage of it and make the best of it.</w:t>
      </w:r>
    </w:p>
    <w:p w14:paraId="29FF4C67" w14:textId="77777777" w:rsidR="00C823AB" w:rsidRPr="00C823AB" w:rsidRDefault="00C823AB" w:rsidP="00C823AB">
      <w:pPr>
        <w:numPr>
          <w:ilvl w:val="0"/>
          <w:numId w:val="137"/>
        </w:num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Being a teenager is a time that is very frustrating. You are now old enough to argue with your parents: your parents always think that you are wrong. They won’t let you express your opinion because it is known as “talking back”! They try to limit the time you spend before your computer. They are often against your talks on the Internet. The only thing they are interested in is our school progress.</w:t>
      </w:r>
    </w:p>
    <w:p w14:paraId="4222CBC8" w14:textId="77777777" w:rsidR="00C823AB" w:rsidRPr="00C823AB" w:rsidRDefault="00C823AB" w:rsidP="00C823AB">
      <w:pPr>
        <w:numPr>
          <w:ilvl w:val="0"/>
          <w:numId w:val="137"/>
        </w:num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Being a teenager is… Well, I don’t really know how to describe it. It seems a little different; but also it feels like nothing really new, just another normal day for me. Yes, it’s a period when you do feel like “I’m a little smarter and a little older”, but it is practically the same life. What I noticed in others, is that they are more interested in like having a boyfriend\girlfriend type of life, but that’s about it.</w:t>
      </w:r>
    </w:p>
    <w:tbl>
      <w:tblPr>
        <w:tblW w:w="11130" w:type="dxa"/>
        <w:shd w:val="clear" w:color="auto" w:fill="FFFFFF"/>
        <w:tblCellMar>
          <w:top w:w="105" w:type="dxa"/>
          <w:left w:w="105" w:type="dxa"/>
          <w:bottom w:w="105" w:type="dxa"/>
          <w:right w:w="105" w:type="dxa"/>
        </w:tblCellMar>
        <w:tblLook w:val="04A0" w:firstRow="1" w:lastRow="0" w:firstColumn="1" w:lastColumn="0" w:noHBand="0" w:noVBand="1"/>
      </w:tblPr>
      <w:tblGrid>
        <w:gridCol w:w="1870"/>
        <w:gridCol w:w="1852"/>
        <w:gridCol w:w="1852"/>
        <w:gridCol w:w="1852"/>
        <w:gridCol w:w="1852"/>
        <w:gridCol w:w="1852"/>
      </w:tblGrid>
      <w:tr w:rsidR="00C823AB" w:rsidRPr="00C823AB" w14:paraId="0DBAAFF8" w14:textId="77777777" w:rsidTr="00C823AB">
        <w:tc>
          <w:tcPr>
            <w:tcW w:w="165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BF0929E"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val="ru-RU" w:eastAsia="ru-RU"/>
              </w:rPr>
              <w:t>Texts</w:t>
            </w: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735A4DE"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val="ru-RU" w:eastAsia="ru-RU"/>
              </w:rPr>
              <w:t>1</w:t>
            </w: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002C0F4"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val="ru-RU" w:eastAsia="ru-RU"/>
              </w:rPr>
              <w:t>2</w:t>
            </w: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4B0FE1F"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val="ru-RU" w:eastAsia="ru-RU"/>
              </w:rPr>
              <w:t>3</w:t>
            </w: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511CEEB"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val="ru-RU" w:eastAsia="ru-RU"/>
              </w:rPr>
              <w:t>4</w:t>
            </w: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73BD72D"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val="ru-RU" w:eastAsia="ru-RU"/>
              </w:rPr>
              <w:t>5</w:t>
            </w:r>
          </w:p>
        </w:tc>
      </w:tr>
      <w:tr w:rsidR="00C823AB" w:rsidRPr="00C823AB" w14:paraId="43EAA4A7" w14:textId="77777777" w:rsidTr="00C823AB">
        <w:tc>
          <w:tcPr>
            <w:tcW w:w="165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DFD6FAB"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val="ru-RU" w:eastAsia="ru-RU"/>
              </w:rPr>
              <w:t>Titles</w:t>
            </w: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EB1E444"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98EC2D1"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4D4BC04"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03DDB78"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p>
        </w:tc>
        <w:tc>
          <w:tcPr>
            <w:tcW w:w="163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019414A"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p>
        </w:tc>
      </w:tr>
    </w:tbl>
    <w:p w14:paraId="1BBB6AB2" w14:textId="77777777" w:rsidR="00C823AB" w:rsidRPr="00C823AB" w:rsidRDefault="00C823AB" w:rsidP="00C823AB">
      <w:pPr>
        <w:spacing w:after="0" w:line="240" w:lineRule="auto"/>
        <w:rPr>
          <w:rFonts w:ascii="Times New Roman" w:eastAsia="Times New Roman" w:hAnsi="Times New Roman" w:cs="Times New Roman"/>
          <w:b/>
          <w:color w:val="000000"/>
          <w:sz w:val="24"/>
          <w:szCs w:val="24"/>
          <w:lang w:eastAsia="ru-RU"/>
        </w:rPr>
      </w:pPr>
      <w:r w:rsidRPr="00C823AB">
        <w:rPr>
          <w:rFonts w:ascii="Times New Roman" w:eastAsia="Times New Roman" w:hAnsi="Times New Roman" w:cs="Times New Roman"/>
          <w:bCs/>
          <w:i/>
          <w:iCs/>
          <w:color w:val="000000"/>
          <w:sz w:val="24"/>
          <w:szCs w:val="24"/>
          <w:lang w:eastAsia="ru-RU"/>
        </w:rPr>
        <w:t>2</w:t>
      </w:r>
      <w:r w:rsidRPr="00C823AB">
        <w:rPr>
          <w:rFonts w:ascii="Times New Roman" w:eastAsia="Times New Roman" w:hAnsi="Times New Roman" w:cs="Times New Roman"/>
          <w:b/>
          <w:i/>
          <w:iCs/>
          <w:color w:val="000000"/>
          <w:sz w:val="24"/>
          <w:szCs w:val="24"/>
          <w:lang w:eastAsia="ru-RU"/>
        </w:rPr>
        <w:t>. Complete the sentences.(1 word is odd) </w:t>
      </w:r>
      <w:r w:rsidRPr="00C823AB">
        <w:rPr>
          <w:rFonts w:ascii="Times New Roman" w:eastAsia="Times New Roman" w:hAnsi="Times New Roman" w:cs="Times New Roman"/>
          <w:b/>
          <w:color w:val="000000"/>
          <w:sz w:val="24"/>
          <w:szCs w:val="24"/>
          <w:lang w:eastAsia="ru-RU"/>
        </w:rPr>
        <w:t>5-___</w:t>
      </w:r>
    </w:p>
    <w:p w14:paraId="7FF8E1D6"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p>
    <w:tbl>
      <w:tblPr>
        <w:tblW w:w="3795" w:type="dxa"/>
        <w:shd w:val="clear" w:color="auto" w:fill="FFFFFF"/>
        <w:tblCellMar>
          <w:top w:w="105" w:type="dxa"/>
          <w:left w:w="105" w:type="dxa"/>
          <w:bottom w:w="105" w:type="dxa"/>
          <w:right w:w="105" w:type="dxa"/>
        </w:tblCellMar>
        <w:tblLook w:val="04A0" w:firstRow="1" w:lastRow="0" w:firstColumn="1" w:lastColumn="0" w:noHBand="0" w:noVBand="1"/>
      </w:tblPr>
      <w:tblGrid>
        <w:gridCol w:w="3795"/>
      </w:tblGrid>
      <w:tr w:rsidR="00C823AB" w:rsidRPr="00C823AB" w14:paraId="42F507BA" w14:textId="77777777" w:rsidTr="00C823AB">
        <w:tc>
          <w:tcPr>
            <w:tcW w:w="3555"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FCD145"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shake, mad, pretty, annoy, rebell, pair</w:t>
            </w:r>
          </w:p>
        </w:tc>
      </w:tr>
    </w:tbl>
    <w:p w14:paraId="4D36453C"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p>
    <w:p w14:paraId="360AE065"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1) Jenny is _____________about music. Now she is learning to play saxophone.</w:t>
      </w:r>
    </w:p>
    <w:p w14:paraId="5A4F551C"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2) When I understood that I had to do all the work alone, I decided to______________.</w:t>
      </w:r>
    </w:p>
    <w:p w14:paraId="30810BE2"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3) What really____________me is that Alec believes he knows everything.</w:t>
      </w:r>
    </w:p>
    <w:p w14:paraId="61B1A87A"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4) Sally looks very____________in her evening dress and new shoes.</w:t>
      </w:r>
    </w:p>
    <w:p w14:paraId="7799462E"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lastRenderedPageBreak/>
        <w:t>5) In Britain they don’t __________hands as often as they do in Russia.</w:t>
      </w:r>
    </w:p>
    <w:p w14:paraId="4E264833"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p>
    <w:p w14:paraId="2DAC9F2D" w14:textId="77777777" w:rsidR="00C823AB" w:rsidRPr="00C823AB" w:rsidRDefault="00C823AB" w:rsidP="00C823AB">
      <w:pPr>
        <w:spacing w:after="0" w:line="240" w:lineRule="auto"/>
        <w:rPr>
          <w:rFonts w:ascii="Times New Roman" w:eastAsia="Times New Roman" w:hAnsi="Times New Roman" w:cs="Times New Roman"/>
          <w:b/>
          <w:color w:val="000000"/>
          <w:sz w:val="24"/>
          <w:szCs w:val="24"/>
          <w:lang w:eastAsia="ru-RU"/>
        </w:rPr>
      </w:pPr>
      <w:r w:rsidRPr="00C823AB">
        <w:rPr>
          <w:rFonts w:ascii="Times New Roman" w:eastAsia="Times New Roman" w:hAnsi="Times New Roman" w:cs="Times New Roman"/>
          <w:b/>
          <w:i/>
          <w:iCs/>
          <w:color w:val="000000"/>
          <w:sz w:val="24"/>
          <w:szCs w:val="24"/>
          <w:lang w:eastAsia="ru-RU"/>
        </w:rPr>
        <w:t>3. Complete the sentences. Use pair, couple.</w:t>
      </w:r>
      <w:r w:rsidRPr="00C823AB">
        <w:rPr>
          <w:rFonts w:ascii="Times New Roman" w:eastAsia="Times New Roman" w:hAnsi="Times New Roman" w:cs="Times New Roman"/>
          <w:b/>
          <w:color w:val="000000"/>
          <w:sz w:val="24"/>
          <w:szCs w:val="24"/>
          <w:lang w:eastAsia="ru-RU"/>
        </w:rPr>
        <w:t> 6-___</w:t>
      </w:r>
    </w:p>
    <w:p w14:paraId="5263423C" w14:textId="77777777" w:rsidR="00C823AB" w:rsidRPr="00C823AB" w:rsidRDefault="00C823AB" w:rsidP="00C823AB">
      <w:pPr>
        <w:spacing w:after="0" w:line="240" w:lineRule="auto"/>
        <w:rPr>
          <w:rFonts w:ascii="Times New Roman" w:eastAsia="Times New Roman" w:hAnsi="Times New Roman" w:cs="Times New Roman"/>
          <w:b/>
          <w:color w:val="000000"/>
          <w:sz w:val="24"/>
          <w:szCs w:val="24"/>
          <w:lang w:eastAsia="ru-RU"/>
        </w:rPr>
      </w:pPr>
    </w:p>
    <w:p w14:paraId="44F0DD2D"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1) Alice bought a___________of fashionable boots for winter.</w:t>
      </w:r>
    </w:p>
    <w:p w14:paraId="6761D7F8"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2) Jason always keeps a_________of periodicals on his desk to read them during the break.</w:t>
      </w:r>
    </w:p>
    <w:p w14:paraId="2FA73005"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3) my breakfast usually consists of a cup of coffee and a____________of sandwiches.</w:t>
      </w:r>
    </w:p>
    <w:p w14:paraId="3BE9EB03"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4) My advice is to keep another______________of spectacles at hand.</w:t>
      </w:r>
    </w:p>
    <w:p w14:paraId="17E9989A"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5) I have a____________of very good friends whom I love dearly.</w:t>
      </w:r>
    </w:p>
    <w:p w14:paraId="778FFC7F"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eastAsia="ru-RU"/>
        </w:rPr>
      </w:pPr>
      <w:r w:rsidRPr="00C823AB">
        <w:rPr>
          <w:rFonts w:ascii="Times New Roman" w:eastAsia="Times New Roman" w:hAnsi="Times New Roman" w:cs="Times New Roman"/>
          <w:bCs/>
          <w:color w:val="000000"/>
          <w:sz w:val="24"/>
          <w:szCs w:val="24"/>
          <w:lang w:eastAsia="ru-RU"/>
        </w:rPr>
        <w:t>6) She will arrive in a_____________of days.</w:t>
      </w:r>
    </w:p>
    <w:p w14:paraId="40F040AC" w14:textId="77777777" w:rsidR="00C823AB" w:rsidRPr="00AF38A4" w:rsidRDefault="00C823AB" w:rsidP="00C823AB">
      <w:pPr>
        <w:spacing w:after="0" w:line="240" w:lineRule="auto"/>
        <w:rPr>
          <w:rFonts w:ascii="Times New Roman" w:eastAsia="Times New Roman" w:hAnsi="Times New Roman" w:cs="Times New Roman"/>
          <w:b/>
          <w:color w:val="000000"/>
          <w:sz w:val="24"/>
          <w:szCs w:val="24"/>
          <w:lang w:eastAsia="ru-RU"/>
        </w:rPr>
      </w:pPr>
    </w:p>
    <w:p w14:paraId="5BEDE45E" w14:textId="77777777" w:rsidR="00C823AB" w:rsidRPr="00C823AB" w:rsidRDefault="00C823AB" w:rsidP="00C823AB">
      <w:pPr>
        <w:spacing w:after="0" w:line="240" w:lineRule="auto"/>
        <w:rPr>
          <w:rFonts w:ascii="Times New Roman" w:eastAsia="Times New Roman" w:hAnsi="Times New Roman" w:cs="Times New Roman"/>
          <w:b/>
          <w:color w:val="000000"/>
          <w:sz w:val="24"/>
          <w:szCs w:val="24"/>
          <w:lang w:val="ru-RU" w:eastAsia="ru-RU"/>
        </w:rPr>
      </w:pPr>
      <w:r w:rsidRPr="00C823AB">
        <w:rPr>
          <w:rFonts w:ascii="Times New Roman" w:eastAsia="Times New Roman" w:hAnsi="Times New Roman" w:cs="Times New Roman"/>
          <w:b/>
          <w:i/>
          <w:iCs/>
          <w:color w:val="000000"/>
          <w:sz w:val="24"/>
          <w:szCs w:val="24"/>
          <w:lang w:val="ru-RU" w:eastAsia="ru-RU"/>
        </w:rPr>
        <w:t>4. Translate.</w:t>
      </w:r>
      <w:r w:rsidRPr="00C823AB">
        <w:rPr>
          <w:rFonts w:ascii="Times New Roman" w:eastAsia="Times New Roman" w:hAnsi="Times New Roman" w:cs="Times New Roman"/>
          <w:b/>
          <w:color w:val="000000"/>
          <w:sz w:val="24"/>
          <w:szCs w:val="24"/>
          <w:lang w:val="ru-RU" w:eastAsia="ru-RU"/>
        </w:rPr>
        <w:t> 2-___</w:t>
      </w:r>
    </w:p>
    <w:p w14:paraId="505EDAD7"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p>
    <w:p w14:paraId="61FE4B23"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val="ru-RU" w:eastAsia="ru-RU"/>
        </w:rPr>
        <w:t>1) Я хочу, чтобы ты прочитал эту книгу.________________________________________________________________</w:t>
      </w:r>
    </w:p>
    <w:p w14:paraId="7395602B" w14:textId="77777777" w:rsidR="00C823AB" w:rsidRPr="00C823AB" w:rsidRDefault="00C823AB" w:rsidP="00C823AB">
      <w:pPr>
        <w:spacing w:after="0" w:line="240" w:lineRule="auto"/>
        <w:rPr>
          <w:rFonts w:ascii="Times New Roman" w:eastAsia="Times New Roman" w:hAnsi="Times New Roman" w:cs="Times New Roman"/>
          <w:bCs/>
          <w:color w:val="000000"/>
          <w:sz w:val="24"/>
          <w:szCs w:val="24"/>
          <w:lang w:val="ru-RU" w:eastAsia="ru-RU"/>
        </w:rPr>
      </w:pPr>
      <w:r w:rsidRPr="00C823AB">
        <w:rPr>
          <w:rFonts w:ascii="Times New Roman" w:eastAsia="Times New Roman" w:hAnsi="Times New Roman" w:cs="Times New Roman"/>
          <w:bCs/>
          <w:color w:val="000000"/>
          <w:sz w:val="24"/>
          <w:szCs w:val="24"/>
          <w:lang w:val="ru-RU" w:eastAsia="ru-RU"/>
        </w:rPr>
        <w:t>2) Мы ожидаем, что они помогут тебе.__________________________________________________________________</w:t>
      </w:r>
    </w:p>
    <w:p w14:paraId="7A8DE073" w14:textId="537323B3" w:rsidR="00C823AB" w:rsidRPr="009E180D" w:rsidRDefault="00C823AB">
      <w:pPr>
        <w:spacing w:after="0" w:line="240" w:lineRule="auto"/>
        <w:rPr>
          <w:rFonts w:ascii="Times New Roman" w:eastAsia="Times New Roman" w:hAnsi="Times New Roman" w:cs="Times New Roman"/>
          <w:bCs/>
          <w:color w:val="000000"/>
          <w:sz w:val="24"/>
          <w:szCs w:val="24"/>
          <w:lang w:val="ru-RU" w:eastAsia="ru-RU"/>
        </w:rPr>
      </w:pPr>
      <w:r w:rsidRPr="009E180D">
        <w:rPr>
          <w:rFonts w:ascii="Times New Roman" w:eastAsia="Times New Roman" w:hAnsi="Times New Roman" w:cs="Times New Roman"/>
          <w:bCs/>
          <w:color w:val="000000"/>
          <w:sz w:val="24"/>
          <w:szCs w:val="24"/>
          <w:lang w:val="ru-RU" w:eastAsia="ru-RU"/>
        </w:rPr>
        <w:br w:type="page"/>
      </w:r>
    </w:p>
    <w:p w14:paraId="1DF40BEE" w14:textId="1F46CF5D"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b/>
          <w:color w:val="000000"/>
          <w:sz w:val="24"/>
          <w:szCs w:val="24"/>
          <w:lang w:val="ru-RU" w:eastAsia="ru-RU"/>
        </w:rPr>
        <w:lastRenderedPageBreak/>
        <w:t>Критерии оценивания</w:t>
      </w:r>
      <w:r w:rsidRPr="00DB1E8E">
        <w:rPr>
          <w:rFonts w:ascii="Times New Roman" w:eastAsia="Times New Roman" w:hAnsi="Times New Roman" w:cs="Times New Roman"/>
          <w:color w:val="000000"/>
          <w:sz w:val="24"/>
          <w:szCs w:val="24"/>
          <w:lang w:val="ru-RU" w:eastAsia="ru-RU"/>
        </w:rPr>
        <w:t>.</w:t>
      </w:r>
    </w:p>
    <w:p w14:paraId="367A669A"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ЧТЕНИЕ. Чтение с пониманием основного содержания прочитанного(ознакомительное).</w:t>
      </w:r>
    </w:p>
    <w:p w14:paraId="10BF042E"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«5» ставится обучающемуся, если он понял основное содержание оригинального текста, может выделить основную мысль, определить основные факты, умеет догадываться о значении незнакомых слов из контекста, либо по словообразовательным элементам, либо по сходству с родным языком. Скорость чтения иноязычного текста может быть несколько замедленной по сравнению с той, с которой обучающийся читает на родном языке. Заметим, что скорость чтения на родном языке у обучающихся разная.</w:t>
      </w:r>
    </w:p>
    <w:p w14:paraId="0B101136"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«4» ставится ученику, если он понял основное содержание оригинального текста, может выделить основную мысль, определить отдельные факты. Однако, у него недостаточно развита языковая догадка, и он затрудняется в понимании некоторых незнакомых слов, он вынужден чаще обращаться к словарю, а темп чтения более замедлен.</w:t>
      </w:r>
    </w:p>
    <w:p w14:paraId="0270F673"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«3» ставится обучающемуся, который не совсем точно понял основное содержание прочитанного, умеет выделить в тексте только небольшое количество фактов, совсем не развита языковая догадка.</w:t>
      </w:r>
    </w:p>
    <w:p w14:paraId="42AB453C"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«2» выставляется обучающемуся в том случае, если он не понял текст или понял содержание текста неправильно, не ориентируется в тексте при поиске определенных фактов, не умеет семантизировать незнакомую лексику.</w:t>
      </w:r>
    </w:p>
    <w:p w14:paraId="3F8BF620"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Чтение с нахождением интересующей или нужной информации (просмотровое).</w:t>
      </w:r>
    </w:p>
    <w:p w14:paraId="776E069C"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«5» ставится обучающемуся, если он может достаточно быстро просмотреть несложный оригинальный текст (типа расписания поездов, меню, программы телепередач) или несколько небольших текстов и выбрать правильно запрашиваемую информацию</w:t>
      </w:r>
    </w:p>
    <w:p w14:paraId="53007878"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«4» ставится обучающемуся при достаточно быстром просмотре текста, но при этом он находит только примерно 2/3 заданной информации.</w:t>
      </w:r>
    </w:p>
    <w:p w14:paraId="541A7FB7"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«3» выставляется, если обучающийся находит в данном тексте (или данных текстах) примерно 1/3 заданной информации.</w:t>
      </w:r>
    </w:p>
    <w:p w14:paraId="17A26D71"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«2» выставляется в том случае, если обучающийся практически не ориентируется в тексте.</w:t>
      </w:r>
    </w:p>
    <w:p w14:paraId="4D4D5959"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Чтение с полным пониманием содержания (изучающее).</w:t>
      </w:r>
    </w:p>
    <w:p w14:paraId="2B69883F"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«5» ставится обучающемуся, когда он полностью понял несложный оригинальный текст (публицистический, научно-популярный; инструкцию или отрывок из туристического проспекта). Он использовал при этом все известные приемы, направленные на понимание читаемого (смысловую догадку, анализ).</w:t>
      </w:r>
    </w:p>
    <w:p w14:paraId="0A9C955C"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lastRenderedPageBreak/>
        <w:t>Отметка «4» выставляется обучающемуся, если он полностью понял текст, но многократно обращался к словарю.</w:t>
      </w:r>
    </w:p>
    <w:p w14:paraId="341A8DF0"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«3» ставится, если обучающийся понял текст не полностью, не владеет приемами его смысловой переработки.</w:t>
      </w:r>
    </w:p>
    <w:p w14:paraId="79C40DC5"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«2» ставится в том случае, когда текст обучающимся не понят. Он с трудом может найти незнакомые слова в словаре.</w:t>
      </w:r>
    </w:p>
    <w:p w14:paraId="715139BF"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ГОВОРЕНИЕ.</w:t>
      </w:r>
    </w:p>
    <w:p w14:paraId="542145E7"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Говорение в реальной жизни выступает в двух формах общения: в виде связных высказываний типа описания или рассказа и в виде участия в беседе с партнером. Во-первых, важными показателями рассказа или описания являются соответствия темы, полнота изложения, разнообразие языковых средств, а в ходе беседы — понимание партнера, правильное реагирование на реплики партнера, разнообразие своих реплик. Только при соблюдении этих условий речевой деятельности можно говорить о реальном общении. Поэтому все эти моменты должны учитываться, прежде всего, при оценке речевых произведений школьников.</w:t>
      </w:r>
    </w:p>
    <w:p w14:paraId="1B838FF4"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Во-вторых, ошибки бывают разными. Одни из них нарушают общение, т. е. ведут к непониманию. Другие же, хотя и свидетельствуют о нарушениях нормы, но не нарушают понимания.Последние можно рассматривать как оговорки.</w:t>
      </w:r>
    </w:p>
    <w:p w14:paraId="21363FBC"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В связи с этим основными критериями оценки умений говорения следует считать:</w:t>
      </w:r>
    </w:p>
    <w:p w14:paraId="3937DCB3"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-соответствие теме,</w:t>
      </w:r>
    </w:p>
    <w:p w14:paraId="2F1A8ADB"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-достаточный объем высказывания,</w:t>
      </w:r>
    </w:p>
    <w:p w14:paraId="284DC682"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 разнообразие языковых средств и т. п.,</w:t>
      </w:r>
    </w:p>
    <w:p w14:paraId="4AC51FA0"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а ошибки целесообразно рассматривать как дополнительный критерий.</w:t>
      </w:r>
    </w:p>
    <w:p w14:paraId="075B1206"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Высказывание в форме рассказа, описания.</w:t>
      </w:r>
    </w:p>
    <w:p w14:paraId="4BCF1BF0"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«5» ставится обучающемуся, если он в целом справился с поставленными речевыми задачами. Его высказывание было связным и логически последовательным. Диапазон используемых языковых средств достаточно широк. Языковые средства были правильно употреблены, практически отсутствовали ошибки, нарушающие коммуникацию, или они были незначительны. Объем высказывания соответствовал тому, что задано программой на данном году обучения. Наблюдалась легкость речи и достаточно правильное произношение. Речь ученика была эмоционально окрашена, в ней имели место не только передача отдельных фактов (отдельной информации), но и элементы их оценки, выражения собственного мнения.</w:t>
      </w:r>
    </w:p>
    <w:p w14:paraId="636FA306"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lastRenderedPageBreak/>
        <w:t>Отметка «4» выставляется обучающемуся, если он в целом справился с поставленными речевыми задачами. Его высказывание было связанным и последовательным. Использовался довольно большой объем языковых средств, которые были употреблены правильно. Однако были сделаны отдельные ошибки, нарушающие коммуникацию. Темп речи был несколько замедлен. Отмечалось произношение, страдающее сильным влиянием родного языка. Речь была недостаточно эмоционально окрашена. Элементы оценки имели</w:t>
      </w:r>
    </w:p>
    <w:p w14:paraId="4CCDF90B"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место, но в большей степени высказывание содержало информацию и отражало конкретные факты.</w:t>
      </w:r>
    </w:p>
    <w:p w14:paraId="14D7E900"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«3» ставится обучающемуся, если он сумел в основном решить поставленную речевую задачу, но диапазон языковых средств был ограничен, объем высказывания не достигал нормы. Обучающийся допускал языковые ошибки. В некоторых местах нарушалась последовательность высказывания. Практически отсутствовали элементы оценки и выражения собственного мнения. Речь не была эмоционально окрашенной. Темп речи был замедленным.</w:t>
      </w:r>
    </w:p>
    <w:p w14:paraId="3A125BD9"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«2» ставится обучающемуся, если он только частично справился с решением коммуникативной задачи. Высказывание было небольшим по объему (не соответствовало требованиям программы). Наблюдалась узость вокабуляра. Отсутствовали элементы собственной оценки. Обучающийся допускал большое количество ошибок, как языковых, так и фонетических. Многие ошибки нарушали общение, в результате чего возникало непонимание между речевыми партнерами.</w:t>
      </w:r>
    </w:p>
    <w:p w14:paraId="6D5A6C2C"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ПИСЬМО.</w:t>
      </w:r>
    </w:p>
    <w:p w14:paraId="40F4B3BE"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«5» Коммуникативная задача решена, соблюдены основные правила оформления текста, очень незначительное количество орфографических и лексико-грамматических погрешностей. Логичное и последовательное изложение материала с делением текста на абзацы. Правильное использование различных средств передачи логической связи между отдельными частями текста. Обучающийся показал знание большого запаса лексики и успешно использовал ее с учетом норм иностранного языка. Практически нет ошибок. Соблюдается правильный порядок слов. При использовании более сложных конструкций допустимо небольшое количество ошибок, которые не нарушают понимание текста. Почти нет орфографических ошибок. Соблюдается деление текста на предложения. Имеющиеся неточности не мешают пониманию текста.</w:t>
      </w:r>
    </w:p>
    <w:p w14:paraId="06A05F43"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«4» Коммуникативная задача решена, но лексико-грамматические погрешности, в том числе выходящих за базовый уровень, препятствуют пониманию. Мысли изложены в основном логично. Допустимы отдельные недостатки при делении текста на абзацы и при использовании средств передачи логической связи между отдельными частями текста или в формате письма. Обучающийся использовал достаточный объем лексики, допуская отдельные неточности в употреблении слов или ограниченный запас слов, но эффективно и правильно, с учетом норм иностранного языка. В работе имеется ряд грамматических ошибок, не препятствующих пониманию текста. Допустимо несколько орфографических ошибок, которые не затрудняют понимание текста.</w:t>
      </w:r>
    </w:p>
    <w:p w14:paraId="51733BA5"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 xml:space="preserve">Отметка «3» Коммуникативная задача решена, но языковые погрешности, в том числе при применении языковых средств, составляющих базовый уровень, препятствуют пониманию текста. Мысли не всегда изложены логично. Деление текста на абзацы недостаточно последовательно или вообще отсутствует. Ошибки в использовании средств передачи логической связи между отдельными частями текста. Много ошибок в формате письма. Обучающийся использовал ограниченный запас слов, не всегда соблюдая нормы иностранного языка. В работе либо часто встречаются </w:t>
      </w:r>
      <w:r w:rsidRPr="00DB1E8E">
        <w:rPr>
          <w:rFonts w:ascii="Times New Roman" w:eastAsia="Times New Roman" w:hAnsi="Times New Roman" w:cs="Times New Roman"/>
          <w:color w:val="000000"/>
          <w:sz w:val="24"/>
          <w:szCs w:val="24"/>
          <w:lang w:val="ru-RU" w:eastAsia="ru-RU"/>
        </w:rPr>
        <w:lastRenderedPageBreak/>
        <w:t>грамматические ошибки элементарного уровня, либо ошибки немногочисленны, но так серьезны, что затрудняют понимание текста. Имеются многие ошибки, орфографические и пунктуационные, некоторые из них могут приводить к непониманию текста.</w:t>
      </w:r>
    </w:p>
    <w:p w14:paraId="4CC40C85"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«2» Коммуникативная задача не решена. Отсутствует логика в построении высказывания. Не используются средства передачи логической связи между частями текста. Формат письма не соблюдается. Обучающийся не смог правильно использовать свой лексический запас для выражения своих мыслей или не обладает необходимым запасом слов. Грамматические правила не соблюдаются. Правила орфографии и пунктуации не соблюдаются.</w:t>
      </w:r>
    </w:p>
    <w:p w14:paraId="18213385"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АУДИРОВАНИЕ.</w:t>
      </w:r>
    </w:p>
    <w:p w14:paraId="4CC229B1"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Основной речевой задачей при понимании звучащих текстов на слух является извлечение основной или заданной обучающемуся информации.</w:t>
      </w:r>
    </w:p>
    <w:p w14:paraId="4FC643DE"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«5» ставится обучающемуся, который понял основные факты, сумел выделить отдельную, значимую для себя информацию (например, из прогноза погоды, объявления, программы радио и телепередач), догадался о значении части незнакомых слов по контексту, сумел использовать информацию для решения поставленной задачи (например найти ту или иную радиопередачу).</w:t>
      </w:r>
    </w:p>
    <w:p w14:paraId="042669F4"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«4» ставится обучающемуся, который понял не все основные факты. При решении коммуникативной задачи он использовал только 2/3 информации.</w:t>
      </w:r>
    </w:p>
    <w:p w14:paraId="50BB61FF" w14:textId="77777777" w:rsidR="00DB1E8E" w:rsidRP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val="ru-RU" w:eastAsia="ru-RU"/>
        </w:rPr>
      </w:pPr>
      <w:r w:rsidRPr="00DB1E8E">
        <w:rPr>
          <w:rFonts w:ascii="Times New Roman" w:eastAsia="Times New Roman" w:hAnsi="Times New Roman" w:cs="Times New Roman"/>
          <w:color w:val="000000"/>
          <w:sz w:val="24"/>
          <w:szCs w:val="24"/>
          <w:lang w:val="ru-RU" w:eastAsia="ru-RU"/>
        </w:rPr>
        <w:t>Отметка «3» свидетельствует, что обучающийся понял только 50% текста. Отдельные факты понял неправильно. Не сумел полностью решить поставленную перед ним коммуникативную задачу.</w:t>
      </w:r>
    </w:p>
    <w:p w14:paraId="3FAB61DB" w14:textId="77777777" w:rsidR="00DB1E8E" w:rsidRDefault="00DB1E8E" w:rsidP="00DB1E8E">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DB1E8E">
        <w:rPr>
          <w:rFonts w:ascii="Times New Roman" w:eastAsia="Times New Roman" w:hAnsi="Times New Roman" w:cs="Times New Roman"/>
          <w:color w:val="000000"/>
          <w:sz w:val="24"/>
          <w:szCs w:val="24"/>
          <w:lang w:val="ru-RU" w:eastAsia="ru-RU"/>
        </w:rPr>
        <w:t xml:space="preserve">Отметка «2» ставится, если обучающийся понял менее 50% текста и выделил из него менее половины основных фактов. </w:t>
      </w:r>
      <w:r>
        <w:rPr>
          <w:rFonts w:ascii="Times New Roman" w:eastAsia="Times New Roman" w:hAnsi="Times New Roman" w:cs="Times New Roman"/>
          <w:color w:val="000000"/>
          <w:sz w:val="24"/>
          <w:szCs w:val="24"/>
          <w:lang w:eastAsia="ru-RU"/>
        </w:rPr>
        <w:t>Он не смог решить поставленную перед ним речевую задачу.</w:t>
      </w:r>
    </w:p>
    <w:p w14:paraId="2CD5EFD1" w14:textId="77777777" w:rsidR="00DB1E8E" w:rsidRDefault="00DB1E8E" w:rsidP="00DB1E8E"/>
    <w:p w14:paraId="265DF5ED" w14:textId="77777777" w:rsidR="00DB1E8E" w:rsidRDefault="00DB1E8E">
      <w:pPr>
        <w:spacing w:after="0" w:line="240" w:lineRule="auto"/>
        <w:rPr>
          <w:rFonts w:ascii="Times New Roman" w:eastAsia="Times New Roman" w:hAnsi="Times New Roman" w:cs="Times New Roman"/>
          <w:b/>
          <w:color w:val="000000"/>
          <w:sz w:val="24"/>
          <w:szCs w:val="24"/>
          <w:lang w:val="ru-RU" w:eastAsia="ru-RU"/>
        </w:rPr>
      </w:pPr>
    </w:p>
    <w:sectPr w:rsidR="00DB1E8E" w:rsidSect="00901F5E">
      <w:type w:val="continuous"/>
      <w:pgSz w:w="16838" w:h="11906" w:orient="landscape"/>
      <w:pgMar w:top="567" w:right="567" w:bottom="850" w:left="1134" w:header="708" w:footer="70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A04099D" w14:textId="77777777" w:rsidR="00AF38A4" w:rsidRDefault="00AF38A4">
      <w:pPr>
        <w:spacing w:line="240" w:lineRule="auto"/>
      </w:pPr>
      <w:r>
        <w:separator/>
      </w:r>
    </w:p>
  </w:endnote>
  <w:endnote w:type="continuationSeparator" w:id="0">
    <w:p w14:paraId="7AD486CC" w14:textId="77777777" w:rsidR="00AF38A4" w:rsidRDefault="00AF38A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FlexySans-Bold">
    <w:altName w:val="Times New Roman"/>
    <w:panose1 w:val="00000000000000000000"/>
    <w:charset w:val="00"/>
    <w:family w:val="roman"/>
    <w:notTrueType/>
    <w:pitch w:val="default"/>
  </w:font>
  <w:font w:name="Calibri">
    <w:panose1 w:val="020F0502020204030204"/>
    <w:charset w:val="CC"/>
    <w:family w:val="swiss"/>
    <w:pitch w:val="variable"/>
    <w:sig w:usb0="E4002EFF" w:usb1="C000247B" w:usb2="00000009" w:usb3="00000000" w:csb0="000001FF" w:csb1="00000000"/>
  </w:font>
  <w:font w:name="Helvetica">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Liberation Sans">
    <w:altName w:val="Arial"/>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24E292" w14:textId="77777777" w:rsidR="00AF38A4" w:rsidRDefault="00AF38A4">
      <w:pPr>
        <w:spacing w:after="0"/>
      </w:pPr>
      <w:r>
        <w:separator/>
      </w:r>
    </w:p>
  </w:footnote>
  <w:footnote w:type="continuationSeparator" w:id="0">
    <w:p w14:paraId="0B85B7F4" w14:textId="77777777" w:rsidR="00AF38A4" w:rsidRDefault="00AF38A4">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6C06CF5"/>
    <w:multiLevelType w:val="singleLevel"/>
    <w:tmpl w:val="86C06CF5"/>
    <w:lvl w:ilvl="0">
      <w:start w:val="1"/>
      <w:numFmt w:val="decimal"/>
      <w:suff w:val="space"/>
      <w:lvlText w:val="%1."/>
      <w:lvlJc w:val="left"/>
      <w:pPr>
        <w:ind w:left="0" w:firstLine="0"/>
      </w:pPr>
    </w:lvl>
  </w:abstractNum>
  <w:abstractNum w:abstractNumId="1" w15:restartNumberingAfterBreak="0">
    <w:nsid w:val="9239341B"/>
    <w:multiLevelType w:val="singleLevel"/>
    <w:tmpl w:val="9239341B"/>
    <w:lvl w:ilvl="0">
      <w:start w:val="1"/>
      <w:numFmt w:val="bullet"/>
      <w:lvlText w:val=""/>
      <w:lvlJc w:val="left"/>
      <w:pPr>
        <w:ind w:left="1647" w:hanging="360"/>
      </w:pPr>
      <w:rPr>
        <w:rFonts w:ascii="Symbol" w:hAnsi="Symbol" w:hint="default"/>
      </w:rPr>
    </w:lvl>
  </w:abstractNum>
  <w:abstractNum w:abstractNumId="2" w15:restartNumberingAfterBreak="0">
    <w:nsid w:val="B5E306ED"/>
    <w:multiLevelType w:val="singleLevel"/>
    <w:tmpl w:val="B5E306ED"/>
    <w:lvl w:ilvl="0">
      <w:start w:val="1"/>
      <w:numFmt w:val="bullet"/>
      <w:lvlText w:val=""/>
      <w:lvlJc w:val="left"/>
      <w:pPr>
        <w:ind w:left="1287" w:hanging="360"/>
      </w:pPr>
      <w:rPr>
        <w:rFonts w:ascii="Symbol" w:hAnsi="Symbol" w:hint="default"/>
      </w:rPr>
    </w:lvl>
  </w:abstractNum>
  <w:abstractNum w:abstractNumId="3" w15:restartNumberingAfterBreak="0">
    <w:nsid w:val="BF205925"/>
    <w:multiLevelType w:val="singleLevel"/>
    <w:tmpl w:val="BF205925"/>
    <w:lvl w:ilvl="0">
      <w:start w:val="1"/>
      <w:numFmt w:val="bullet"/>
      <w:lvlText w:val=""/>
      <w:lvlJc w:val="left"/>
      <w:pPr>
        <w:ind w:left="1287" w:hanging="360"/>
      </w:pPr>
      <w:rPr>
        <w:rFonts w:ascii="Symbol" w:hAnsi="Symbol" w:hint="default"/>
      </w:rPr>
    </w:lvl>
  </w:abstractNum>
  <w:abstractNum w:abstractNumId="4" w15:restartNumberingAfterBreak="0">
    <w:nsid w:val="C8879AEF"/>
    <w:multiLevelType w:val="singleLevel"/>
    <w:tmpl w:val="C8879AEF"/>
    <w:lvl w:ilvl="0">
      <w:start w:val="1"/>
      <w:numFmt w:val="bullet"/>
      <w:lvlText w:val=""/>
      <w:lvlJc w:val="left"/>
      <w:pPr>
        <w:ind w:left="1647" w:hanging="360"/>
      </w:pPr>
      <w:rPr>
        <w:rFonts w:ascii="Symbol" w:hAnsi="Symbol" w:hint="default"/>
      </w:rPr>
    </w:lvl>
  </w:abstractNum>
  <w:abstractNum w:abstractNumId="5" w15:restartNumberingAfterBreak="0">
    <w:nsid w:val="CF092B84"/>
    <w:multiLevelType w:val="singleLevel"/>
    <w:tmpl w:val="CF092B84"/>
    <w:lvl w:ilvl="0">
      <w:start w:val="1"/>
      <w:numFmt w:val="bullet"/>
      <w:lvlText w:val=""/>
      <w:lvlJc w:val="left"/>
      <w:pPr>
        <w:ind w:left="1287" w:hanging="360"/>
      </w:pPr>
      <w:rPr>
        <w:rFonts w:ascii="Symbol" w:hAnsi="Symbol" w:hint="default"/>
      </w:rPr>
    </w:lvl>
  </w:abstractNum>
  <w:abstractNum w:abstractNumId="6" w15:restartNumberingAfterBreak="0">
    <w:nsid w:val="D7F9FE59"/>
    <w:multiLevelType w:val="singleLevel"/>
    <w:tmpl w:val="D7F9FE59"/>
    <w:lvl w:ilvl="0">
      <w:start w:val="1"/>
      <w:numFmt w:val="bullet"/>
      <w:lvlText w:val=""/>
      <w:lvlJc w:val="left"/>
      <w:pPr>
        <w:ind w:left="1647" w:hanging="360"/>
      </w:pPr>
      <w:rPr>
        <w:rFonts w:ascii="Symbol" w:hAnsi="Symbol" w:hint="default"/>
      </w:rPr>
    </w:lvl>
  </w:abstractNum>
  <w:abstractNum w:abstractNumId="7" w15:restartNumberingAfterBreak="0">
    <w:nsid w:val="DCBA6B53"/>
    <w:multiLevelType w:val="singleLevel"/>
    <w:tmpl w:val="DCBA6B53"/>
    <w:lvl w:ilvl="0">
      <w:start w:val="1"/>
      <w:numFmt w:val="bullet"/>
      <w:lvlText w:val=""/>
      <w:lvlJc w:val="left"/>
      <w:pPr>
        <w:ind w:left="1647" w:hanging="360"/>
      </w:pPr>
      <w:rPr>
        <w:rFonts w:ascii="Symbol" w:hAnsi="Symbol" w:hint="default"/>
      </w:rPr>
    </w:lvl>
  </w:abstractNum>
  <w:abstractNum w:abstractNumId="8" w15:restartNumberingAfterBreak="0">
    <w:nsid w:val="F4B5D9F5"/>
    <w:multiLevelType w:val="singleLevel"/>
    <w:tmpl w:val="F4B5D9F5"/>
    <w:lvl w:ilvl="0">
      <w:start w:val="1"/>
      <w:numFmt w:val="bullet"/>
      <w:lvlText w:val=""/>
      <w:lvlJc w:val="left"/>
      <w:pPr>
        <w:ind w:left="1647" w:hanging="360"/>
      </w:pPr>
      <w:rPr>
        <w:rFonts w:ascii="Symbol" w:hAnsi="Symbol" w:hint="default"/>
      </w:rPr>
    </w:lvl>
  </w:abstractNum>
  <w:abstractNum w:abstractNumId="9" w15:restartNumberingAfterBreak="0">
    <w:nsid w:val="F77E25FD"/>
    <w:multiLevelType w:val="singleLevel"/>
    <w:tmpl w:val="F77E25FD"/>
    <w:lvl w:ilvl="0">
      <w:start w:val="3"/>
      <w:numFmt w:val="decimal"/>
      <w:suff w:val="space"/>
      <w:lvlText w:val="%1."/>
      <w:lvlJc w:val="left"/>
      <w:pPr>
        <w:ind w:left="0" w:firstLine="0"/>
      </w:pPr>
    </w:lvl>
  </w:abstractNum>
  <w:abstractNum w:abstractNumId="10" w15:restartNumberingAfterBreak="0">
    <w:nsid w:val="FB64BB95"/>
    <w:multiLevelType w:val="singleLevel"/>
    <w:tmpl w:val="FB64BB95"/>
    <w:lvl w:ilvl="0">
      <w:start w:val="4"/>
      <w:numFmt w:val="decimal"/>
      <w:lvlText w:val="%1."/>
      <w:lvlJc w:val="left"/>
      <w:pPr>
        <w:tabs>
          <w:tab w:val="left" w:pos="312"/>
        </w:tabs>
        <w:ind w:left="0" w:firstLine="0"/>
      </w:pPr>
    </w:lvl>
  </w:abstractNum>
  <w:abstractNum w:abstractNumId="11" w15:restartNumberingAfterBreak="0">
    <w:nsid w:val="0053208E"/>
    <w:multiLevelType w:val="singleLevel"/>
    <w:tmpl w:val="0053208E"/>
    <w:lvl w:ilvl="0">
      <w:start w:val="1"/>
      <w:numFmt w:val="bullet"/>
      <w:lvlText w:val=""/>
      <w:lvlJc w:val="left"/>
      <w:pPr>
        <w:ind w:left="1287" w:hanging="360"/>
      </w:pPr>
      <w:rPr>
        <w:rFonts w:ascii="Symbol" w:hAnsi="Symbol" w:hint="default"/>
      </w:rPr>
    </w:lvl>
  </w:abstractNum>
  <w:abstractNum w:abstractNumId="12" w15:restartNumberingAfterBreak="0">
    <w:nsid w:val="018576F6"/>
    <w:multiLevelType w:val="multilevel"/>
    <w:tmpl w:val="0610EC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1ED1E57"/>
    <w:multiLevelType w:val="multilevel"/>
    <w:tmpl w:val="547A2368"/>
    <w:lvl w:ilvl="0">
      <w:start w:val="10"/>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022B601C"/>
    <w:multiLevelType w:val="multilevel"/>
    <w:tmpl w:val="B43A87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248C179"/>
    <w:multiLevelType w:val="singleLevel"/>
    <w:tmpl w:val="0248C179"/>
    <w:lvl w:ilvl="0">
      <w:start w:val="1"/>
      <w:numFmt w:val="bullet"/>
      <w:lvlText w:val=""/>
      <w:lvlJc w:val="left"/>
      <w:pPr>
        <w:ind w:left="960" w:hanging="360"/>
      </w:pPr>
      <w:rPr>
        <w:rFonts w:ascii="Symbol" w:hAnsi="Symbol" w:hint="default"/>
      </w:rPr>
    </w:lvl>
  </w:abstractNum>
  <w:abstractNum w:abstractNumId="16" w15:restartNumberingAfterBreak="0">
    <w:nsid w:val="02B916CA"/>
    <w:multiLevelType w:val="multilevel"/>
    <w:tmpl w:val="D9589CC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7" w15:restartNumberingAfterBreak="0">
    <w:nsid w:val="03BC6591"/>
    <w:multiLevelType w:val="multilevel"/>
    <w:tmpl w:val="F2427716"/>
    <w:lvl w:ilvl="0">
      <w:start w:val="5"/>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03D62ECE"/>
    <w:multiLevelType w:val="singleLevel"/>
    <w:tmpl w:val="03D62ECE"/>
    <w:lvl w:ilvl="0">
      <w:start w:val="1"/>
      <w:numFmt w:val="bullet"/>
      <w:lvlText w:val=""/>
      <w:lvlJc w:val="left"/>
      <w:pPr>
        <w:ind w:left="1287" w:hanging="360"/>
      </w:pPr>
      <w:rPr>
        <w:rFonts w:ascii="Symbol" w:hAnsi="Symbol" w:hint="default"/>
      </w:rPr>
    </w:lvl>
  </w:abstractNum>
  <w:abstractNum w:abstractNumId="19" w15:restartNumberingAfterBreak="0">
    <w:nsid w:val="06162366"/>
    <w:multiLevelType w:val="multilevel"/>
    <w:tmpl w:val="7B5603C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06E3732A"/>
    <w:multiLevelType w:val="hybridMultilevel"/>
    <w:tmpl w:val="04F812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7AE493D"/>
    <w:multiLevelType w:val="hybridMultilevel"/>
    <w:tmpl w:val="3466A948"/>
    <w:lvl w:ilvl="0" w:tplc="95881A4C">
      <w:start w:val="1"/>
      <w:numFmt w:val="decimal"/>
      <w:lvlText w:val="%1."/>
      <w:lvlJc w:val="left"/>
      <w:pPr>
        <w:ind w:left="513" w:hanging="360"/>
      </w:pPr>
      <w:rPr>
        <w:b/>
      </w:rPr>
    </w:lvl>
    <w:lvl w:ilvl="1" w:tplc="04190019">
      <w:start w:val="1"/>
      <w:numFmt w:val="lowerLetter"/>
      <w:lvlText w:val="%2."/>
      <w:lvlJc w:val="left"/>
      <w:pPr>
        <w:ind w:left="1233" w:hanging="360"/>
      </w:pPr>
    </w:lvl>
    <w:lvl w:ilvl="2" w:tplc="0419001B">
      <w:start w:val="1"/>
      <w:numFmt w:val="lowerRoman"/>
      <w:lvlText w:val="%3."/>
      <w:lvlJc w:val="right"/>
      <w:pPr>
        <w:ind w:left="1953" w:hanging="180"/>
      </w:pPr>
    </w:lvl>
    <w:lvl w:ilvl="3" w:tplc="0419000F">
      <w:start w:val="1"/>
      <w:numFmt w:val="decimal"/>
      <w:lvlText w:val="%4."/>
      <w:lvlJc w:val="left"/>
      <w:pPr>
        <w:ind w:left="2673" w:hanging="360"/>
      </w:pPr>
    </w:lvl>
    <w:lvl w:ilvl="4" w:tplc="04190019">
      <w:start w:val="1"/>
      <w:numFmt w:val="lowerLetter"/>
      <w:lvlText w:val="%5."/>
      <w:lvlJc w:val="left"/>
      <w:pPr>
        <w:ind w:left="3393" w:hanging="360"/>
      </w:pPr>
    </w:lvl>
    <w:lvl w:ilvl="5" w:tplc="0419001B">
      <w:start w:val="1"/>
      <w:numFmt w:val="lowerRoman"/>
      <w:lvlText w:val="%6."/>
      <w:lvlJc w:val="right"/>
      <w:pPr>
        <w:ind w:left="4113" w:hanging="180"/>
      </w:pPr>
    </w:lvl>
    <w:lvl w:ilvl="6" w:tplc="0419000F">
      <w:start w:val="1"/>
      <w:numFmt w:val="decimal"/>
      <w:lvlText w:val="%7."/>
      <w:lvlJc w:val="left"/>
      <w:pPr>
        <w:ind w:left="4833" w:hanging="360"/>
      </w:pPr>
    </w:lvl>
    <w:lvl w:ilvl="7" w:tplc="04190019">
      <w:start w:val="1"/>
      <w:numFmt w:val="lowerLetter"/>
      <w:lvlText w:val="%8."/>
      <w:lvlJc w:val="left"/>
      <w:pPr>
        <w:ind w:left="5553" w:hanging="360"/>
      </w:pPr>
    </w:lvl>
    <w:lvl w:ilvl="8" w:tplc="0419001B">
      <w:start w:val="1"/>
      <w:numFmt w:val="lowerRoman"/>
      <w:lvlText w:val="%9."/>
      <w:lvlJc w:val="right"/>
      <w:pPr>
        <w:ind w:left="6273" w:hanging="180"/>
      </w:pPr>
    </w:lvl>
  </w:abstractNum>
  <w:abstractNum w:abstractNumId="22" w15:restartNumberingAfterBreak="0">
    <w:nsid w:val="08652E1D"/>
    <w:multiLevelType w:val="hybridMultilevel"/>
    <w:tmpl w:val="B4B8822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15:restartNumberingAfterBreak="0">
    <w:nsid w:val="08E43F28"/>
    <w:multiLevelType w:val="multilevel"/>
    <w:tmpl w:val="43BE5B1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4" w15:restartNumberingAfterBreak="0">
    <w:nsid w:val="090371C9"/>
    <w:multiLevelType w:val="hybridMultilevel"/>
    <w:tmpl w:val="760AD216"/>
    <w:lvl w:ilvl="0" w:tplc="2208D5F4">
      <w:start w:val="1"/>
      <w:numFmt w:val="decimal"/>
      <w:lvlText w:val="%1."/>
      <w:lvlJc w:val="left"/>
      <w:pPr>
        <w:ind w:left="720" w:hanging="360"/>
      </w:pPr>
      <w:rPr>
        <w:rFonts w:ascii="FlexySans-Bold" w:hAnsi="FlexySans-Bold" w:hint="default"/>
        <w:b/>
        <w:sz w:val="27"/>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15:restartNumberingAfterBreak="0">
    <w:nsid w:val="0B20796A"/>
    <w:multiLevelType w:val="hybridMultilevel"/>
    <w:tmpl w:val="52F271A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0C275BE0"/>
    <w:multiLevelType w:val="multilevel"/>
    <w:tmpl w:val="EFFC42A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0EB97566"/>
    <w:multiLevelType w:val="multilevel"/>
    <w:tmpl w:val="5B7E47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10194CA4"/>
    <w:multiLevelType w:val="multilevel"/>
    <w:tmpl w:val="FBE28E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14437BDD"/>
    <w:multiLevelType w:val="hybridMultilevel"/>
    <w:tmpl w:val="4364BD3C"/>
    <w:lvl w:ilvl="0" w:tplc="04190015">
      <w:start w:val="1"/>
      <w:numFmt w:val="upperLetter"/>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0" w15:restartNumberingAfterBreak="0">
    <w:nsid w:val="154240C4"/>
    <w:multiLevelType w:val="hybridMultilevel"/>
    <w:tmpl w:val="68E8297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15837B0D"/>
    <w:multiLevelType w:val="hybridMultilevel"/>
    <w:tmpl w:val="B2DE7F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16864C10"/>
    <w:multiLevelType w:val="multilevel"/>
    <w:tmpl w:val="B1D60C5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17A542AC"/>
    <w:multiLevelType w:val="multilevel"/>
    <w:tmpl w:val="25F4712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34" w15:restartNumberingAfterBreak="0">
    <w:nsid w:val="19092DE1"/>
    <w:multiLevelType w:val="hybridMultilevel"/>
    <w:tmpl w:val="52F271A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A5B3BC2"/>
    <w:multiLevelType w:val="multilevel"/>
    <w:tmpl w:val="9E5CB5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1AD472C8"/>
    <w:multiLevelType w:val="multilevel"/>
    <w:tmpl w:val="67383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1ADC29DF"/>
    <w:multiLevelType w:val="multilevel"/>
    <w:tmpl w:val="F21227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1CD96FF0"/>
    <w:multiLevelType w:val="multilevel"/>
    <w:tmpl w:val="3D2058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1CDB33CF"/>
    <w:multiLevelType w:val="multilevel"/>
    <w:tmpl w:val="94E21F1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0" w15:restartNumberingAfterBreak="0">
    <w:nsid w:val="1D7B267E"/>
    <w:multiLevelType w:val="multilevel"/>
    <w:tmpl w:val="F1B0AF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1F071486"/>
    <w:multiLevelType w:val="multilevel"/>
    <w:tmpl w:val="F524F048"/>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 w15:restartNumberingAfterBreak="0">
    <w:nsid w:val="214E6DE3"/>
    <w:multiLevelType w:val="multilevel"/>
    <w:tmpl w:val="F90CFD8E"/>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21601A94"/>
    <w:multiLevelType w:val="multilevel"/>
    <w:tmpl w:val="90B02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2470EC97"/>
    <w:multiLevelType w:val="singleLevel"/>
    <w:tmpl w:val="2470EC97"/>
    <w:lvl w:ilvl="0">
      <w:start w:val="1"/>
      <w:numFmt w:val="bullet"/>
      <w:lvlText w:val=""/>
      <w:lvlJc w:val="left"/>
      <w:pPr>
        <w:ind w:left="1647" w:hanging="360"/>
      </w:pPr>
      <w:rPr>
        <w:rFonts w:ascii="Symbol" w:hAnsi="Symbol" w:hint="default"/>
      </w:rPr>
    </w:lvl>
  </w:abstractNum>
  <w:abstractNum w:abstractNumId="45" w15:restartNumberingAfterBreak="0">
    <w:nsid w:val="253114F8"/>
    <w:multiLevelType w:val="multilevel"/>
    <w:tmpl w:val="3BDA6E0A"/>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25B654F3"/>
    <w:multiLevelType w:val="singleLevel"/>
    <w:tmpl w:val="25B654F3"/>
    <w:lvl w:ilvl="0">
      <w:start w:val="1"/>
      <w:numFmt w:val="bullet"/>
      <w:lvlText w:val=""/>
      <w:lvlJc w:val="left"/>
      <w:pPr>
        <w:ind w:left="1287" w:hanging="360"/>
      </w:pPr>
      <w:rPr>
        <w:rFonts w:ascii="Symbol" w:hAnsi="Symbol" w:hint="default"/>
      </w:rPr>
    </w:lvl>
  </w:abstractNum>
  <w:abstractNum w:abstractNumId="47" w15:restartNumberingAfterBreak="0">
    <w:nsid w:val="25C81DA2"/>
    <w:multiLevelType w:val="multilevel"/>
    <w:tmpl w:val="2BB2A68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8" w15:restartNumberingAfterBreak="0">
    <w:nsid w:val="263B51F5"/>
    <w:multiLevelType w:val="multilevel"/>
    <w:tmpl w:val="F2CAEA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28B43E8A"/>
    <w:multiLevelType w:val="multilevel"/>
    <w:tmpl w:val="E9D29C72"/>
    <w:lvl w:ilvl="0">
      <w:start w:val="3"/>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50" w15:restartNumberingAfterBreak="0">
    <w:nsid w:val="29462BE9"/>
    <w:multiLevelType w:val="hybridMultilevel"/>
    <w:tmpl w:val="AA227846"/>
    <w:lvl w:ilvl="0" w:tplc="51EC282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2A5247B3"/>
    <w:multiLevelType w:val="multilevel"/>
    <w:tmpl w:val="C2664E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2A8F537B"/>
    <w:multiLevelType w:val="singleLevel"/>
    <w:tmpl w:val="2A8F537B"/>
    <w:lvl w:ilvl="0">
      <w:start w:val="1"/>
      <w:numFmt w:val="bullet"/>
      <w:lvlText w:val=""/>
      <w:lvlJc w:val="left"/>
      <w:pPr>
        <w:ind w:left="1647" w:hanging="360"/>
      </w:pPr>
      <w:rPr>
        <w:rFonts w:ascii="Symbol" w:hAnsi="Symbol" w:hint="default"/>
      </w:rPr>
    </w:lvl>
  </w:abstractNum>
  <w:abstractNum w:abstractNumId="53" w15:restartNumberingAfterBreak="0">
    <w:nsid w:val="2AA4176A"/>
    <w:multiLevelType w:val="multilevel"/>
    <w:tmpl w:val="D3D2C2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2BB33A11"/>
    <w:multiLevelType w:val="multilevel"/>
    <w:tmpl w:val="CF9A01B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2BCE4317"/>
    <w:multiLevelType w:val="hybridMultilevel"/>
    <w:tmpl w:val="044ACA4C"/>
    <w:lvl w:ilvl="0" w:tplc="70C6D2B2">
      <w:start w:val="1"/>
      <w:numFmt w:val="decimal"/>
      <w:lvlText w:val="%1."/>
      <w:lvlJc w:val="left"/>
      <w:pPr>
        <w:tabs>
          <w:tab w:val="num" w:pos="720"/>
        </w:tabs>
        <w:ind w:left="720" w:hanging="360"/>
      </w:pPr>
    </w:lvl>
    <w:lvl w:ilvl="1" w:tplc="B78E496C" w:tentative="1">
      <w:start w:val="1"/>
      <w:numFmt w:val="decimal"/>
      <w:lvlText w:val="%2."/>
      <w:lvlJc w:val="left"/>
      <w:pPr>
        <w:tabs>
          <w:tab w:val="num" w:pos="1440"/>
        </w:tabs>
        <w:ind w:left="1440" w:hanging="360"/>
      </w:pPr>
    </w:lvl>
    <w:lvl w:ilvl="2" w:tplc="49743CE4" w:tentative="1">
      <w:start w:val="1"/>
      <w:numFmt w:val="decimal"/>
      <w:lvlText w:val="%3."/>
      <w:lvlJc w:val="left"/>
      <w:pPr>
        <w:tabs>
          <w:tab w:val="num" w:pos="2160"/>
        </w:tabs>
        <w:ind w:left="2160" w:hanging="360"/>
      </w:pPr>
    </w:lvl>
    <w:lvl w:ilvl="3" w:tplc="4C388538" w:tentative="1">
      <w:start w:val="1"/>
      <w:numFmt w:val="decimal"/>
      <w:lvlText w:val="%4."/>
      <w:lvlJc w:val="left"/>
      <w:pPr>
        <w:tabs>
          <w:tab w:val="num" w:pos="2880"/>
        </w:tabs>
        <w:ind w:left="2880" w:hanging="360"/>
      </w:pPr>
    </w:lvl>
    <w:lvl w:ilvl="4" w:tplc="5CF21D8A" w:tentative="1">
      <w:start w:val="1"/>
      <w:numFmt w:val="decimal"/>
      <w:lvlText w:val="%5."/>
      <w:lvlJc w:val="left"/>
      <w:pPr>
        <w:tabs>
          <w:tab w:val="num" w:pos="3600"/>
        </w:tabs>
        <w:ind w:left="3600" w:hanging="360"/>
      </w:pPr>
    </w:lvl>
    <w:lvl w:ilvl="5" w:tplc="C1E89898" w:tentative="1">
      <w:start w:val="1"/>
      <w:numFmt w:val="decimal"/>
      <w:lvlText w:val="%6."/>
      <w:lvlJc w:val="left"/>
      <w:pPr>
        <w:tabs>
          <w:tab w:val="num" w:pos="4320"/>
        </w:tabs>
        <w:ind w:left="4320" w:hanging="360"/>
      </w:pPr>
    </w:lvl>
    <w:lvl w:ilvl="6" w:tplc="8B28F290" w:tentative="1">
      <w:start w:val="1"/>
      <w:numFmt w:val="decimal"/>
      <w:lvlText w:val="%7."/>
      <w:lvlJc w:val="left"/>
      <w:pPr>
        <w:tabs>
          <w:tab w:val="num" w:pos="5040"/>
        </w:tabs>
        <w:ind w:left="5040" w:hanging="360"/>
      </w:pPr>
    </w:lvl>
    <w:lvl w:ilvl="7" w:tplc="0F72FBB6" w:tentative="1">
      <w:start w:val="1"/>
      <w:numFmt w:val="decimal"/>
      <w:lvlText w:val="%8."/>
      <w:lvlJc w:val="left"/>
      <w:pPr>
        <w:tabs>
          <w:tab w:val="num" w:pos="5760"/>
        </w:tabs>
        <w:ind w:left="5760" w:hanging="360"/>
      </w:pPr>
    </w:lvl>
    <w:lvl w:ilvl="8" w:tplc="06705A02" w:tentative="1">
      <w:start w:val="1"/>
      <w:numFmt w:val="decimal"/>
      <w:lvlText w:val="%9."/>
      <w:lvlJc w:val="left"/>
      <w:pPr>
        <w:tabs>
          <w:tab w:val="num" w:pos="6480"/>
        </w:tabs>
        <w:ind w:left="6480" w:hanging="360"/>
      </w:pPr>
    </w:lvl>
  </w:abstractNum>
  <w:abstractNum w:abstractNumId="56" w15:restartNumberingAfterBreak="0">
    <w:nsid w:val="2E936F18"/>
    <w:multiLevelType w:val="multilevel"/>
    <w:tmpl w:val="91723DB0"/>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 w15:restartNumberingAfterBreak="0">
    <w:nsid w:val="2FC71CC6"/>
    <w:multiLevelType w:val="multilevel"/>
    <w:tmpl w:val="2C9CE78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8" w15:restartNumberingAfterBreak="0">
    <w:nsid w:val="30335047"/>
    <w:multiLevelType w:val="multilevel"/>
    <w:tmpl w:val="D10431A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30601F62"/>
    <w:multiLevelType w:val="multilevel"/>
    <w:tmpl w:val="4AA2831E"/>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30D511A8"/>
    <w:multiLevelType w:val="multilevel"/>
    <w:tmpl w:val="414691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315717D7"/>
    <w:multiLevelType w:val="multilevel"/>
    <w:tmpl w:val="A7A842F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31694671"/>
    <w:multiLevelType w:val="multilevel"/>
    <w:tmpl w:val="33AA909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32B04E6D"/>
    <w:multiLevelType w:val="hybridMultilevel"/>
    <w:tmpl w:val="0D222F44"/>
    <w:lvl w:ilvl="0" w:tplc="64BE371E">
      <w:start w:val="1"/>
      <w:numFmt w:val="decimal"/>
      <w:lvlText w:val="%1."/>
      <w:lvlJc w:val="left"/>
      <w:pPr>
        <w:ind w:left="720" w:hanging="360"/>
      </w:pPr>
      <w:rPr>
        <w:rFonts w:ascii="Times New Roman" w:hAnsi="Times New Roman" w:cs="Times New Roman" w:hint="default"/>
        <w:b/>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332A0748"/>
    <w:multiLevelType w:val="multilevel"/>
    <w:tmpl w:val="ECA4F48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5" w15:restartNumberingAfterBreak="0">
    <w:nsid w:val="33847A75"/>
    <w:multiLevelType w:val="multilevel"/>
    <w:tmpl w:val="62D28DA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33B01BF1"/>
    <w:multiLevelType w:val="hybridMultilevel"/>
    <w:tmpl w:val="331AFC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7" w15:restartNumberingAfterBreak="0">
    <w:nsid w:val="346721AB"/>
    <w:multiLevelType w:val="multilevel"/>
    <w:tmpl w:val="A7A014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34BA1034"/>
    <w:multiLevelType w:val="multilevel"/>
    <w:tmpl w:val="9454F1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3512293B"/>
    <w:multiLevelType w:val="multilevel"/>
    <w:tmpl w:val="CE96DC0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0" w15:restartNumberingAfterBreak="0">
    <w:nsid w:val="360D4DA7"/>
    <w:multiLevelType w:val="multilevel"/>
    <w:tmpl w:val="A38E076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38FF5981"/>
    <w:multiLevelType w:val="hybridMultilevel"/>
    <w:tmpl w:val="3E0A68D6"/>
    <w:lvl w:ilvl="0" w:tplc="A2DC43C4">
      <w:start w:val="1"/>
      <w:numFmt w:val="decimal"/>
      <w:lvlText w:val="%1."/>
      <w:lvlJc w:val="left"/>
      <w:pPr>
        <w:ind w:left="720" w:hanging="360"/>
      </w:pPr>
      <w:rPr>
        <w:color w:val="00000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2" w15:restartNumberingAfterBreak="0">
    <w:nsid w:val="3985623E"/>
    <w:multiLevelType w:val="multilevel"/>
    <w:tmpl w:val="513A78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39C16140"/>
    <w:multiLevelType w:val="multilevel"/>
    <w:tmpl w:val="340C00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3D46577D"/>
    <w:multiLevelType w:val="multilevel"/>
    <w:tmpl w:val="36C8DD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3D6A50A6"/>
    <w:multiLevelType w:val="multilevel"/>
    <w:tmpl w:val="88C2160E"/>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6" w15:restartNumberingAfterBreak="0">
    <w:nsid w:val="3DEF47EC"/>
    <w:multiLevelType w:val="multilevel"/>
    <w:tmpl w:val="B53EC07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3E742DC1"/>
    <w:multiLevelType w:val="multilevel"/>
    <w:tmpl w:val="11043D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3EA04CAB"/>
    <w:multiLevelType w:val="multilevel"/>
    <w:tmpl w:val="E5B27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3EB03215"/>
    <w:multiLevelType w:val="multilevel"/>
    <w:tmpl w:val="16F650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15:restartNumberingAfterBreak="0">
    <w:nsid w:val="40F11279"/>
    <w:multiLevelType w:val="multilevel"/>
    <w:tmpl w:val="C9E4B28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41230C8C"/>
    <w:multiLevelType w:val="multilevel"/>
    <w:tmpl w:val="164EF3F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2" w15:restartNumberingAfterBreak="0">
    <w:nsid w:val="417B55BD"/>
    <w:multiLevelType w:val="multilevel"/>
    <w:tmpl w:val="15B657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15:restartNumberingAfterBreak="0">
    <w:nsid w:val="42CD7FF8"/>
    <w:multiLevelType w:val="multilevel"/>
    <w:tmpl w:val="55A642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15:restartNumberingAfterBreak="0">
    <w:nsid w:val="46695D7A"/>
    <w:multiLevelType w:val="multilevel"/>
    <w:tmpl w:val="B4CECF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15:restartNumberingAfterBreak="0">
    <w:nsid w:val="47FB21F7"/>
    <w:multiLevelType w:val="hybridMultilevel"/>
    <w:tmpl w:val="7A36DD66"/>
    <w:lvl w:ilvl="0" w:tplc="04190015">
      <w:start w:val="1"/>
      <w:numFmt w:val="upperLetter"/>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6" w15:restartNumberingAfterBreak="0">
    <w:nsid w:val="483153D8"/>
    <w:multiLevelType w:val="multilevel"/>
    <w:tmpl w:val="8648EA5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4A40462E"/>
    <w:multiLevelType w:val="multilevel"/>
    <w:tmpl w:val="2EDAD124"/>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4B5A0792"/>
    <w:multiLevelType w:val="multilevel"/>
    <w:tmpl w:val="1DF6C61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9" w15:restartNumberingAfterBreak="0">
    <w:nsid w:val="4B7E5C51"/>
    <w:multiLevelType w:val="multilevel"/>
    <w:tmpl w:val="B4DCD53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4C8260CA"/>
    <w:multiLevelType w:val="multilevel"/>
    <w:tmpl w:val="FF7A881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4D0B748A"/>
    <w:multiLevelType w:val="multilevel"/>
    <w:tmpl w:val="53B25C9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4D4DC07F"/>
    <w:multiLevelType w:val="singleLevel"/>
    <w:tmpl w:val="4D4DC07F"/>
    <w:lvl w:ilvl="0">
      <w:start w:val="1"/>
      <w:numFmt w:val="bullet"/>
      <w:lvlText w:val=""/>
      <w:lvlJc w:val="left"/>
      <w:pPr>
        <w:ind w:left="1647" w:hanging="360"/>
      </w:pPr>
      <w:rPr>
        <w:rFonts w:ascii="Symbol" w:hAnsi="Symbol" w:hint="default"/>
      </w:rPr>
    </w:lvl>
  </w:abstractNum>
  <w:abstractNum w:abstractNumId="93" w15:restartNumberingAfterBreak="0">
    <w:nsid w:val="4D590EC5"/>
    <w:multiLevelType w:val="hybridMultilevel"/>
    <w:tmpl w:val="197297D4"/>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4" w15:restartNumberingAfterBreak="0">
    <w:nsid w:val="4D9809C5"/>
    <w:multiLevelType w:val="hybridMultilevel"/>
    <w:tmpl w:val="3FFE408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5" w15:restartNumberingAfterBreak="0">
    <w:nsid w:val="4DCA76CA"/>
    <w:multiLevelType w:val="multilevel"/>
    <w:tmpl w:val="D3564B6A"/>
    <w:lvl w:ilvl="0">
      <w:start w:val="8"/>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6" w15:restartNumberingAfterBreak="0">
    <w:nsid w:val="4EA66D15"/>
    <w:multiLevelType w:val="hybridMultilevel"/>
    <w:tmpl w:val="9328F34A"/>
    <w:lvl w:ilvl="0" w:tplc="9A9AB6C8">
      <w:start w:val="1"/>
      <w:numFmt w:val="decimal"/>
      <w:lvlText w:val="%1."/>
      <w:lvlJc w:val="left"/>
      <w:pPr>
        <w:ind w:left="-207" w:hanging="360"/>
      </w:p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start w:val="1"/>
      <w:numFmt w:val="decimal"/>
      <w:lvlText w:val="%4."/>
      <w:lvlJc w:val="left"/>
      <w:pPr>
        <w:ind w:left="1953" w:hanging="360"/>
      </w:pPr>
    </w:lvl>
    <w:lvl w:ilvl="4" w:tplc="04190019">
      <w:start w:val="1"/>
      <w:numFmt w:val="lowerLetter"/>
      <w:lvlText w:val="%5."/>
      <w:lvlJc w:val="left"/>
      <w:pPr>
        <w:ind w:left="2673" w:hanging="360"/>
      </w:pPr>
    </w:lvl>
    <w:lvl w:ilvl="5" w:tplc="0419001B">
      <w:start w:val="1"/>
      <w:numFmt w:val="lowerRoman"/>
      <w:lvlText w:val="%6."/>
      <w:lvlJc w:val="right"/>
      <w:pPr>
        <w:ind w:left="3393" w:hanging="180"/>
      </w:pPr>
    </w:lvl>
    <w:lvl w:ilvl="6" w:tplc="0419000F">
      <w:start w:val="1"/>
      <w:numFmt w:val="decimal"/>
      <w:lvlText w:val="%7."/>
      <w:lvlJc w:val="left"/>
      <w:pPr>
        <w:ind w:left="4113" w:hanging="360"/>
      </w:pPr>
    </w:lvl>
    <w:lvl w:ilvl="7" w:tplc="04190019">
      <w:start w:val="1"/>
      <w:numFmt w:val="lowerLetter"/>
      <w:lvlText w:val="%8."/>
      <w:lvlJc w:val="left"/>
      <w:pPr>
        <w:ind w:left="4833" w:hanging="360"/>
      </w:pPr>
    </w:lvl>
    <w:lvl w:ilvl="8" w:tplc="0419001B">
      <w:start w:val="1"/>
      <w:numFmt w:val="lowerRoman"/>
      <w:lvlText w:val="%9."/>
      <w:lvlJc w:val="right"/>
      <w:pPr>
        <w:ind w:left="5553" w:hanging="180"/>
      </w:pPr>
    </w:lvl>
  </w:abstractNum>
  <w:abstractNum w:abstractNumId="97" w15:restartNumberingAfterBreak="0">
    <w:nsid w:val="4FFC4EA5"/>
    <w:multiLevelType w:val="multilevel"/>
    <w:tmpl w:val="A2343E38"/>
    <w:lvl w:ilvl="0">
      <w:start w:val="7"/>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8" w15:restartNumberingAfterBreak="0">
    <w:nsid w:val="503F3F90"/>
    <w:multiLevelType w:val="multilevel"/>
    <w:tmpl w:val="58D0759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9" w15:restartNumberingAfterBreak="0">
    <w:nsid w:val="509643D7"/>
    <w:multiLevelType w:val="multilevel"/>
    <w:tmpl w:val="BB80BA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15:restartNumberingAfterBreak="0">
    <w:nsid w:val="50C3177E"/>
    <w:multiLevelType w:val="multilevel"/>
    <w:tmpl w:val="FCE45E3E"/>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1" w15:restartNumberingAfterBreak="0">
    <w:nsid w:val="58230611"/>
    <w:multiLevelType w:val="multilevel"/>
    <w:tmpl w:val="CEE8223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15:restartNumberingAfterBreak="0">
    <w:nsid w:val="58CF36FA"/>
    <w:multiLevelType w:val="hybridMultilevel"/>
    <w:tmpl w:val="89EC9D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58E057DA"/>
    <w:multiLevelType w:val="multilevel"/>
    <w:tmpl w:val="40E62E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15:restartNumberingAfterBreak="0">
    <w:nsid w:val="595A261C"/>
    <w:multiLevelType w:val="multilevel"/>
    <w:tmpl w:val="7C9013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15:restartNumberingAfterBreak="0">
    <w:nsid w:val="59ADCABA"/>
    <w:multiLevelType w:val="singleLevel"/>
    <w:tmpl w:val="59ADCABA"/>
    <w:lvl w:ilvl="0">
      <w:start w:val="1"/>
      <w:numFmt w:val="bullet"/>
      <w:lvlText w:val=""/>
      <w:lvlJc w:val="left"/>
      <w:pPr>
        <w:ind w:left="1287" w:hanging="360"/>
      </w:pPr>
      <w:rPr>
        <w:rFonts w:ascii="Symbol" w:hAnsi="Symbol" w:hint="default"/>
      </w:rPr>
    </w:lvl>
  </w:abstractNum>
  <w:abstractNum w:abstractNumId="106" w15:restartNumberingAfterBreak="0">
    <w:nsid w:val="5A241D34"/>
    <w:multiLevelType w:val="singleLevel"/>
    <w:tmpl w:val="5A241D34"/>
    <w:lvl w:ilvl="0">
      <w:start w:val="1"/>
      <w:numFmt w:val="bullet"/>
      <w:lvlText w:val=""/>
      <w:lvlJc w:val="left"/>
      <w:pPr>
        <w:ind w:left="1647" w:hanging="360"/>
      </w:pPr>
      <w:rPr>
        <w:rFonts w:ascii="Symbol" w:hAnsi="Symbol" w:hint="default"/>
      </w:rPr>
    </w:lvl>
  </w:abstractNum>
  <w:abstractNum w:abstractNumId="107" w15:restartNumberingAfterBreak="0">
    <w:nsid w:val="5A577D6C"/>
    <w:multiLevelType w:val="singleLevel"/>
    <w:tmpl w:val="DAE2AD4A"/>
    <w:lvl w:ilvl="0">
      <w:start w:val="1"/>
      <w:numFmt w:val="decimal"/>
      <w:lvlText w:val="%1)"/>
      <w:legacy w:legacy="1" w:legacySpace="0" w:legacyIndent="303"/>
      <w:lvlJc w:val="left"/>
      <w:pPr>
        <w:ind w:left="0" w:firstLine="0"/>
      </w:pPr>
      <w:rPr>
        <w:rFonts w:ascii="Times New Roman" w:hAnsi="Times New Roman" w:cs="Times New Roman" w:hint="default"/>
      </w:rPr>
    </w:lvl>
  </w:abstractNum>
  <w:abstractNum w:abstractNumId="108" w15:restartNumberingAfterBreak="0">
    <w:nsid w:val="5C1557DA"/>
    <w:multiLevelType w:val="hybridMultilevel"/>
    <w:tmpl w:val="06369994"/>
    <w:lvl w:ilvl="0" w:tplc="29DE869A">
      <w:start w:val="1"/>
      <w:numFmt w:val="decimal"/>
      <w:lvlText w:val="%1."/>
      <w:lvlJc w:val="left"/>
      <w:pPr>
        <w:ind w:left="1417" w:hanging="360"/>
      </w:pPr>
    </w:lvl>
    <w:lvl w:ilvl="1" w:tplc="326E2C98">
      <w:start w:val="1"/>
      <w:numFmt w:val="lowerLetter"/>
      <w:lvlText w:val="%2."/>
      <w:lvlJc w:val="left"/>
      <w:pPr>
        <w:ind w:left="2137" w:hanging="360"/>
      </w:pPr>
    </w:lvl>
    <w:lvl w:ilvl="2" w:tplc="2E1EA3CC">
      <w:start w:val="1"/>
      <w:numFmt w:val="lowerRoman"/>
      <w:lvlText w:val="%3."/>
      <w:lvlJc w:val="right"/>
      <w:pPr>
        <w:ind w:left="2857" w:hanging="180"/>
      </w:pPr>
    </w:lvl>
    <w:lvl w:ilvl="3" w:tplc="50702F5E">
      <w:start w:val="1"/>
      <w:numFmt w:val="decimal"/>
      <w:lvlText w:val="%4."/>
      <w:lvlJc w:val="left"/>
      <w:pPr>
        <w:ind w:left="3577" w:hanging="360"/>
      </w:pPr>
    </w:lvl>
    <w:lvl w:ilvl="4" w:tplc="82487792">
      <w:start w:val="1"/>
      <w:numFmt w:val="lowerLetter"/>
      <w:lvlText w:val="%5."/>
      <w:lvlJc w:val="left"/>
      <w:pPr>
        <w:ind w:left="4297" w:hanging="360"/>
      </w:pPr>
    </w:lvl>
    <w:lvl w:ilvl="5" w:tplc="BB4829AA">
      <w:start w:val="1"/>
      <w:numFmt w:val="lowerRoman"/>
      <w:lvlText w:val="%6."/>
      <w:lvlJc w:val="right"/>
      <w:pPr>
        <w:ind w:left="5017" w:hanging="180"/>
      </w:pPr>
    </w:lvl>
    <w:lvl w:ilvl="6" w:tplc="E98C25E0">
      <w:start w:val="1"/>
      <w:numFmt w:val="decimal"/>
      <w:lvlText w:val="%7."/>
      <w:lvlJc w:val="left"/>
      <w:pPr>
        <w:ind w:left="5737" w:hanging="360"/>
      </w:pPr>
    </w:lvl>
    <w:lvl w:ilvl="7" w:tplc="872C39E6">
      <w:start w:val="1"/>
      <w:numFmt w:val="lowerLetter"/>
      <w:lvlText w:val="%8."/>
      <w:lvlJc w:val="left"/>
      <w:pPr>
        <w:ind w:left="6457" w:hanging="360"/>
      </w:pPr>
    </w:lvl>
    <w:lvl w:ilvl="8" w:tplc="AE269168">
      <w:start w:val="1"/>
      <w:numFmt w:val="lowerRoman"/>
      <w:lvlText w:val="%9."/>
      <w:lvlJc w:val="right"/>
      <w:pPr>
        <w:ind w:left="7177" w:hanging="180"/>
      </w:pPr>
    </w:lvl>
  </w:abstractNum>
  <w:abstractNum w:abstractNumId="109" w15:restartNumberingAfterBreak="0">
    <w:nsid w:val="5E687692"/>
    <w:multiLevelType w:val="hybridMultilevel"/>
    <w:tmpl w:val="016CFECE"/>
    <w:lvl w:ilvl="0" w:tplc="AE568B68">
      <w:start w:val="1"/>
      <w:numFmt w:val="decimal"/>
      <w:lvlText w:val="%1."/>
      <w:lvlJc w:val="left"/>
      <w:pPr>
        <w:ind w:left="709" w:hanging="360"/>
      </w:pPr>
    </w:lvl>
    <w:lvl w:ilvl="1" w:tplc="A58A1816">
      <w:start w:val="1"/>
      <w:numFmt w:val="lowerLetter"/>
      <w:lvlText w:val="%2."/>
      <w:lvlJc w:val="left"/>
      <w:pPr>
        <w:ind w:left="1429" w:hanging="360"/>
      </w:pPr>
    </w:lvl>
    <w:lvl w:ilvl="2" w:tplc="89700F6E">
      <w:start w:val="1"/>
      <w:numFmt w:val="lowerRoman"/>
      <w:lvlText w:val="%3."/>
      <w:lvlJc w:val="right"/>
      <w:pPr>
        <w:ind w:left="2149" w:hanging="180"/>
      </w:pPr>
    </w:lvl>
    <w:lvl w:ilvl="3" w:tplc="649085CC">
      <w:start w:val="1"/>
      <w:numFmt w:val="decimal"/>
      <w:lvlText w:val="%4."/>
      <w:lvlJc w:val="left"/>
      <w:pPr>
        <w:ind w:left="2869" w:hanging="360"/>
      </w:pPr>
    </w:lvl>
    <w:lvl w:ilvl="4" w:tplc="7ACECC4E">
      <w:start w:val="1"/>
      <w:numFmt w:val="lowerLetter"/>
      <w:lvlText w:val="%5."/>
      <w:lvlJc w:val="left"/>
      <w:pPr>
        <w:ind w:left="3589" w:hanging="360"/>
      </w:pPr>
    </w:lvl>
    <w:lvl w:ilvl="5" w:tplc="41A60BC0">
      <w:start w:val="1"/>
      <w:numFmt w:val="lowerRoman"/>
      <w:lvlText w:val="%6."/>
      <w:lvlJc w:val="right"/>
      <w:pPr>
        <w:ind w:left="4309" w:hanging="180"/>
      </w:pPr>
    </w:lvl>
    <w:lvl w:ilvl="6" w:tplc="4572A000">
      <w:start w:val="1"/>
      <w:numFmt w:val="decimal"/>
      <w:lvlText w:val="%7."/>
      <w:lvlJc w:val="left"/>
      <w:pPr>
        <w:ind w:left="5029" w:hanging="360"/>
      </w:pPr>
    </w:lvl>
    <w:lvl w:ilvl="7" w:tplc="C2C22416">
      <w:start w:val="1"/>
      <w:numFmt w:val="lowerLetter"/>
      <w:lvlText w:val="%8."/>
      <w:lvlJc w:val="left"/>
      <w:pPr>
        <w:ind w:left="5749" w:hanging="360"/>
      </w:pPr>
    </w:lvl>
    <w:lvl w:ilvl="8" w:tplc="A1B65594">
      <w:start w:val="1"/>
      <w:numFmt w:val="lowerRoman"/>
      <w:lvlText w:val="%9."/>
      <w:lvlJc w:val="right"/>
      <w:pPr>
        <w:ind w:left="6469" w:hanging="180"/>
      </w:pPr>
    </w:lvl>
  </w:abstractNum>
  <w:abstractNum w:abstractNumId="110" w15:restartNumberingAfterBreak="0">
    <w:nsid w:val="5F50456F"/>
    <w:multiLevelType w:val="hybridMultilevel"/>
    <w:tmpl w:val="7EFAA8B6"/>
    <w:lvl w:ilvl="0" w:tplc="994A242E">
      <w:start w:val="1"/>
      <w:numFmt w:val="decimal"/>
      <w:lvlText w:val="%1."/>
      <w:lvlJc w:val="left"/>
      <w:pPr>
        <w:ind w:left="1080" w:hanging="360"/>
      </w:pPr>
      <w:rPr>
        <w:rFonts w:eastAsia="Calibri"/>
        <w:color w:val="auto"/>
        <w:sz w:val="24"/>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1" w15:restartNumberingAfterBreak="0">
    <w:nsid w:val="5FAC18E6"/>
    <w:multiLevelType w:val="multilevel"/>
    <w:tmpl w:val="BB16E33A"/>
    <w:lvl w:ilvl="0">
      <w:start w:val="1"/>
      <w:numFmt w:val="decimal"/>
      <w:lvlText w:val="%1."/>
      <w:lvlJc w:val="left"/>
      <w:pPr>
        <w:tabs>
          <w:tab w:val="num" w:pos="720"/>
        </w:tabs>
        <w:ind w:left="720" w:hanging="360"/>
      </w:pPr>
    </w:lvl>
    <w:lvl w:ilvl="1">
      <w:start w:val="5"/>
      <w:numFmt w:val="upperRoman"/>
      <w:lvlText w:val="%2."/>
      <w:lvlJc w:val="left"/>
      <w:pPr>
        <w:ind w:left="1800" w:hanging="72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2" w15:restartNumberingAfterBreak="0">
    <w:nsid w:val="608B03E4"/>
    <w:multiLevelType w:val="multilevel"/>
    <w:tmpl w:val="C8CCB8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60D474B1"/>
    <w:multiLevelType w:val="multilevel"/>
    <w:tmpl w:val="FF760E68"/>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15:restartNumberingAfterBreak="0">
    <w:nsid w:val="63144D4E"/>
    <w:multiLevelType w:val="hybridMultilevel"/>
    <w:tmpl w:val="A5B6A93A"/>
    <w:lvl w:ilvl="0" w:tplc="26EC8E0A">
      <w:start w:val="1"/>
      <w:numFmt w:val="decimal"/>
      <w:lvlText w:val="%1."/>
      <w:lvlJc w:val="left"/>
      <w:pPr>
        <w:ind w:left="-207" w:hanging="360"/>
      </w:p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start w:val="1"/>
      <w:numFmt w:val="decimal"/>
      <w:lvlText w:val="%4."/>
      <w:lvlJc w:val="left"/>
      <w:pPr>
        <w:ind w:left="1953" w:hanging="360"/>
      </w:pPr>
    </w:lvl>
    <w:lvl w:ilvl="4" w:tplc="04190019">
      <w:start w:val="1"/>
      <w:numFmt w:val="lowerLetter"/>
      <w:lvlText w:val="%5."/>
      <w:lvlJc w:val="left"/>
      <w:pPr>
        <w:ind w:left="2673" w:hanging="360"/>
      </w:pPr>
    </w:lvl>
    <w:lvl w:ilvl="5" w:tplc="0419001B">
      <w:start w:val="1"/>
      <w:numFmt w:val="lowerRoman"/>
      <w:lvlText w:val="%6."/>
      <w:lvlJc w:val="right"/>
      <w:pPr>
        <w:ind w:left="3393" w:hanging="180"/>
      </w:pPr>
    </w:lvl>
    <w:lvl w:ilvl="6" w:tplc="0419000F">
      <w:start w:val="1"/>
      <w:numFmt w:val="decimal"/>
      <w:lvlText w:val="%7."/>
      <w:lvlJc w:val="left"/>
      <w:pPr>
        <w:ind w:left="4113" w:hanging="360"/>
      </w:pPr>
    </w:lvl>
    <w:lvl w:ilvl="7" w:tplc="04190019">
      <w:start w:val="1"/>
      <w:numFmt w:val="lowerLetter"/>
      <w:lvlText w:val="%8."/>
      <w:lvlJc w:val="left"/>
      <w:pPr>
        <w:ind w:left="4833" w:hanging="360"/>
      </w:pPr>
    </w:lvl>
    <w:lvl w:ilvl="8" w:tplc="0419001B">
      <w:start w:val="1"/>
      <w:numFmt w:val="lowerRoman"/>
      <w:lvlText w:val="%9."/>
      <w:lvlJc w:val="right"/>
      <w:pPr>
        <w:ind w:left="5553" w:hanging="180"/>
      </w:pPr>
    </w:lvl>
  </w:abstractNum>
  <w:abstractNum w:abstractNumId="115" w15:restartNumberingAfterBreak="0">
    <w:nsid w:val="63312ACD"/>
    <w:multiLevelType w:val="multilevel"/>
    <w:tmpl w:val="55DC4A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15:restartNumberingAfterBreak="0">
    <w:nsid w:val="63F33C3E"/>
    <w:multiLevelType w:val="multilevel"/>
    <w:tmpl w:val="BCFE126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7" w15:restartNumberingAfterBreak="0">
    <w:nsid w:val="661910FC"/>
    <w:multiLevelType w:val="hybridMultilevel"/>
    <w:tmpl w:val="707002DE"/>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667556F6"/>
    <w:multiLevelType w:val="hybridMultilevel"/>
    <w:tmpl w:val="E07EFD84"/>
    <w:lvl w:ilvl="0" w:tplc="6F0EE528">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19" w15:restartNumberingAfterBreak="0">
    <w:nsid w:val="68C40475"/>
    <w:multiLevelType w:val="multilevel"/>
    <w:tmpl w:val="75E2FCEC"/>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15:restartNumberingAfterBreak="0">
    <w:nsid w:val="68DC0660"/>
    <w:multiLevelType w:val="multilevel"/>
    <w:tmpl w:val="7A58F5A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6A9D4F21"/>
    <w:multiLevelType w:val="multilevel"/>
    <w:tmpl w:val="F1BC410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2" w15:restartNumberingAfterBreak="0">
    <w:nsid w:val="6F2D6BD4"/>
    <w:multiLevelType w:val="hybridMultilevel"/>
    <w:tmpl w:val="721ABD60"/>
    <w:lvl w:ilvl="0" w:tplc="82349CA2">
      <w:start w:val="1"/>
      <w:numFmt w:val="decimal"/>
      <w:lvlText w:val="%1)"/>
      <w:lvlJc w:val="left"/>
      <w:pPr>
        <w:ind w:left="690" w:hanging="360"/>
      </w:pPr>
    </w:lvl>
    <w:lvl w:ilvl="1" w:tplc="04190019">
      <w:start w:val="1"/>
      <w:numFmt w:val="lowerLetter"/>
      <w:lvlText w:val="%2."/>
      <w:lvlJc w:val="left"/>
      <w:pPr>
        <w:ind w:left="1410" w:hanging="360"/>
      </w:pPr>
    </w:lvl>
    <w:lvl w:ilvl="2" w:tplc="0419001B">
      <w:start w:val="1"/>
      <w:numFmt w:val="lowerRoman"/>
      <w:lvlText w:val="%3."/>
      <w:lvlJc w:val="right"/>
      <w:pPr>
        <w:ind w:left="2130" w:hanging="180"/>
      </w:pPr>
    </w:lvl>
    <w:lvl w:ilvl="3" w:tplc="0419000F">
      <w:start w:val="1"/>
      <w:numFmt w:val="decimal"/>
      <w:lvlText w:val="%4."/>
      <w:lvlJc w:val="left"/>
      <w:pPr>
        <w:ind w:left="2850" w:hanging="360"/>
      </w:pPr>
    </w:lvl>
    <w:lvl w:ilvl="4" w:tplc="04190019">
      <w:start w:val="1"/>
      <w:numFmt w:val="lowerLetter"/>
      <w:lvlText w:val="%5."/>
      <w:lvlJc w:val="left"/>
      <w:pPr>
        <w:ind w:left="3570" w:hanging="360"/>
      </w:pPr>
    </w:lvl>
    <w:lvl w:ilvl="5" w:tplc="0419001B">
      <w:start w:val="1"/>
      <w:numFmt w:val="lowerRoman"/>
      <w:lvlText w:val="%6."/>
      <w:lvlJc w:val="right"/>
      <w:pPr>
        <w:ind w:left="4290" w:hanging="180"/>
      </w:pPr>
    </w:lvl>
    <w:lvl w:ilvl="6" w:tplc="0419000F">
      <w:start w:val="1"/>
      <w:numFmt w:val="decimal"/>
      <w:lvlText w:val="%7."/>
      <w:lvlJc w:val="left"/>
      <w:pPr>
        <w:ind w:left="5010" w:hanging="360"/>
      </w:pPr>
    </w:lvl>
    <w:lvl w:ilvl="7" w:tplc="04190019">
      <w:start w:val="1"/>
      <w:numFmt w:val="lowerLetter"/>
      <w:lvlText w:val="%8."/>
      <w:lvlJc w:val="left"/>
      <w:pPr>
        <w:ind w:left="5730" w:hanging="360"/>
      </w:pPr>
    </w:lvl>
    <w:lvl w:ilvl="8" w:tplc="0419001B">
      <w:start w:val="1"/>
      <w:numFmt w:val="lowerRoman"/>
      <w:lvlText w:val="%9."/>
      <w:lvlJc w:val="right"/>
      <w:pPr>
        <w:ind w:left="6450" w:hanging="180"/>
      </w:pPr>
    </w:lvl>
  </w:abstractNum>
  <w:abstractNum w:abstractNumId="123" w15:restartNumberingAfterBreak="0">
    <w:nsid w:val="6F3810EB"/>
    <w:multiLevelType w:val="multilevel"/>
    <w:tmpl w:val="622802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6F764ED9"/>
    <w:multiLevelType w:val="hybridMultilevel"/>
    <w:tmpl w:val="1C96ED46"/>
    <w:lvl w:ilvl="0" w:tplc="04190013">
      <w:start w:val="1"/>
      <w:numFmt w:val="upperRoman"/>
      <w:lvlText w:val="%1."/>
      <w:lvlJc w:val="righ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5" w15:restartNumberingAfterBreak="0">
    <w:nsid w:val="6F7C3F53"/>
    <w:multiLevelType w:val="multilevel"/>
    <w:tmpl w:val="12AC99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6" w15:restartNumberingAfterBreak="0">
    <w:nsid w:val="7062300E"/>
    <w:multiLevelType w:val="hybridMultilevel"/>
    <w:tmpl w:val="8E6C2EEA"/>
    <w:lvl w:ilvl="0" w:tplc="F16A216C">
      <w:start w:val="1"/>
      <w:numFmt w:val="decimal"/>
      <w:lvlText w:val="%1)"/>
      <w:lvlJc w:val="left"/>
      <w:pPr>
        <w:ind w:left="513" w:hanging="360"/>
      </w:pPr>
    </w:lvl>
    <w:lvl w:ilvl="1" w:tplc="04190019">
      <w:start w:val="1"/>
      <w:numFmt w:val="lowerLetter"/>
      <w:lvlText w:val="%2."/>
      <w:lvlJc w:val="left"/>
      <w:pPr>
        <w:ind w:left="1233" w:hanging="360"/>
      </w:pPr>
    </w:lvl>
    <w:lvl w:ilvl="2" w:tplc="0419001B">
      <w:start w:val="1"/>
      <w:numFmt w:val="lowerRoman"/>
      <w:lvlText w:val="%3."/>
      <w:lvlJc w:val="right"/>
      <w:pPr>
        <w:ind w:left="1953" w:hanging="180"/>
      </w:pPr>
    </w:lvl>
    <w:lvl w:ilvl="3" w:tplc="0419000F">
      <w:start w:val="1"/>
      <w:numFmt w:val="decimal"/>
      <w:lvlText w:val="%4."/>
      <w:lvlJc w:val="left"/>
      <w:pPr>
        <w:ind w:left="2673" w:hanging="360"/>
      </w:pPr>
    </w:lvl>
    <w:lvl w:ilvl="4" w:tplc="04190019">
      <w:start w:val="1"/>
      <w:numFmt w:val="lowerLetter"/>
      <w:lvlText w:val="%5."/>
      <w:lvlJc w:val="left"/>
      <w:pPr>
        <w:ind w:left="3393" w:hanging="360"/>
      </w:pPr>
    </w:lvl>
    <w:lvl w:ilvl="5" w:tplc="0419001B">
      <w:start w:val="1"/>
      <w:numFmt w:val="lowerRoman"/>
      <w:lvlText w:val="%6."/>
      <w:lvlJc w:val="right"/>
      <w:pPr>
        <w:ind w:left="4113" w:hanging="180"/>
      </w:pPr>
    </w:lvl>
    <w:lvl w:ilvl="6" w:tplc="0419000F">
      <w:start w:val="1"/>
      <w:numFmt w:val="decimal"/>
      <w:lvlText w:val="%7."/>
      <w:lvlJc w:val="left"/>
      <w:pPr>
        <w:ind w:left="4833" w:hanging="360"/>
      </w:pPr>
    </w:lvl>
    <w:lvl w:ilvl="7" w:tplc="04190019">
      <w:start w:val="1"/>
      <w:numFmt w:val="lowerLetter"/>
      <w:lvlText w:val="%8."/>
      <w:lvlJc w:val="left"/>
      <w:pPr>
        <w:ind w:left="5553" w:hanging="360"/>
      </w:pPr>
    </w:lvl>
    <w:lvl w:ilvl="8" w:tplc="0419001B">
      <w:start w:val="1"/>
      <w:numFmt w:val="lowerRoman"/>
      <w:lvlText w:val="%9."/>
      <w:lvlJc w:val="right"/>
      <w:pPr>
        <w:ind w:left="6273" w:hanging="180"/>
      </w:pPr>
    </w:lvl>
  </w:abstractNum>
  <w:abstractNum w:abstractNumId="127" w15:restartNumberingAfterBreak="0">
    <w:nsid w:val="70F77C89"/>
    <w:multiLevelType w:val="multilevel"/>
    <w:tmpl w:val="E5B63AA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15:restartNumberingAfterBreak="0">
    <w:nsid w:val="7139794C"/>
    <w:multiLevelType w:val="multilevel"/>
    <w:tmpl w:val="31B44C68"/>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9" w15:restartNumberingAfterBreak="0">
    <w:nsid w:val="71D41E8D"/>
    <w:multiLevelType w:val="hybridMultilevel"/>
    <w:tmpl w:val="09508DA4"/>
    <w:lvl w:ilvl="0" w:tplc="C3761FBE">
      <w:start w:val="1"/>
      <w:numFmt w:val="decimal"/>
      <w:lvlText w:val="%1)"/>
      <w:lvlJc w:val="left"/>
      <w:pPr>
        <w:ind w:left="720" w:hanging="360"/>
      </w:pPr>
      <w:rPr>
        <w:rFonts w:ascii="Helvetica" w:hAnsi="Helvetica" w:cstheme="minorBidi" w:hint="default"/>
        <w:color w:val="2021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72183CF9"/>
    <w:multiLevelType w:val="singleLevel"/>
    <w:tmpl w:val="72183CF9"/>
    <w:lvl w:ilvl="0">
      <w:start w:val="1"/>
      <w:numFmt w:val="bullet"/>
      <w:lvlText w:val=""/>
      <w:lvlJc w:val="left"/>
      <w:pPr>
        <w:ind w:left="1287" w:hanging="360"/>
      </w:pPr>
      <w:rPr>
        <w:rFonts w:ascii="Symbol" w:hAnsi="Symbol" w:hint="default"/>
      </w:rPr>
    </w:lvl>
  </w:abstractNum>
  <w:abstractNum w:abstractNumId="131" w15:restartNumberingAfterBreak="0">
    <w:nsid w:val="725E48AB"/>
    <w:multiLevelType w:val="multilevel"/>
    <w:tmpl w:val="370AFC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15:restartNumberingAfterBreak="0">
    <w:nsid w:val="727700C8"/>
    <w:multiLevelType w:val="hybridMultilevel"/>
    <w:tmpl w:val="320C50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7281031D"/>
    <w:multiLevelType w:val="multilevel"/>
    <w:tmpl w:val="2D22D4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4" w15:restartNumberingAfterBreak="0">
    <w:nsid w:val="73B8205C"/>
    <w:multiLevelType w:val="multilevel"/>
    <w:tmpl w:val="4B4AD6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73DB5B6B"/>
    <w:multiLevelType w:val="multilevel"/>
    <w:tmpl w:val="A63CB5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6" w15:restartNumberingAfterBreak="0">
    <w:nsid w:val="74617E23"/>
    <w:multiLevelType w:val="hybridMultilevel"/>
    <w:tmpl w:val="FB745858"/>
    <w:lvl w:ilvl="0" w:tplc="AC7EDBD4">
      <w:start w:val="1"/>
      <w:numFmt w:val="decimal"/>
      <w:lvlText w:val="%1)"/>
      <w:lvlJc w:val="left"/>
      <w:pPr>
        <w:ind w:left="-207" w:hanging="360"/>
      </w:pPr>
      <w:rPr>
        <w:b/>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start w:val="1"/>
      <w:numFmt w:val="decimal"/>
      <w:lvlText w:val="%4."/>
      <w:lvlJc w:val="left"/>
      <w:pPr>
        <w:ind w:left="1953" w:hanging="360"/>
      </w:pPr>
    </w:lvl>
    <w:lvl w:ilvl="4" w:tplc="04190019">
      <w:start w:val="1"/>
      <w:numFmt w:val="lowerLetter"/>
      <w:lvlText w:val="%5."/>
      <w:lvlJc w:val="left"/>
      <w:pPr>
        <w:ind w:left="2673" w:hanging="360"/>
      </w:pPr>
    </w:lvl>
    <w:lvl w:ilvl="5" w:tplc="0419001B">
      <w:start w:val="1"/>
      <w:numFmt w:val="lowerRoman"/>
      <w:lvlText w:val="%6."/>
      <w:lvlJc w:val="right"/>
      <w:pPr>
        <w:ind w:left="3393" w:hanging="180"/>
      </w:pPr>
    </w:lvl>
    <w:lvl w:ilvl="6" w:tplc="0419000F">
      <w:start w:val="1"/>
      <w:numFmt w:val="decimal"/>
      <w:lvlText w:val="%7."/>
      <w:lvlJc w:val="left"/>
      <w:pPr>
        <w:ind w:left="4113" w:hanging="360"/>
      </w:pPr>
    </w:lvl>
    <w:lvl w:ilvl="7" w:tplc="04190019">
      <w:start w:val="1"/>
      <w:numFmt w:val="lowerLetter"/>
      <w:lvlText w:val="%8."/>
      <w:lvlJc w:val="left"/>
      <w:pPr>
        <w:ind w:left="4833" w:hanging="360"/>
      </w:pPr>
    </w:lvl>
    <w:lvl w:ilvl="8" w:tplc="0419001B">
      <w:start w:val="1"/>
      <w:numFmt w:val="lowerRoman"/>
      <w:lvlText w:val="%9."/>
      <w:lvlJc w:val="right"/>
      <w:pPr>
        <w:ind w:left="5553" w:hanging="180"/>
      </w:pPr>
    </w:lvl>
  </w:abstractNum>
  <w:abstractNum w:abstractNumId="137" w15:restartNumberingAfterBreak="0">
    <w:nsid w:val="76073873"/>
    <w:multiLevelType w:val="multilevel"/>
    <w:tmpl w:val="883E428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766314E3"/>
    <w:multiLevelType w:val="hybridMultilevel"/>
    <w:tmpl w:val="E604CBB4"/>
    <w:lvl w:ilvl="0" w:tplc="52D07326">
      <w:start w:val="1"/>
      <w:numFmt w:val="lowerLetter"/>
      <w:lvlText w:val="%1)"/>
      <w:lvlJc w:val="left"/>
      <w:pPr>
        <w:ind w:left="153" w:hanging="360"/>
      </w:pPr>
    </w:lvl>
    <w:lvl w:ilvl="1" w:tplc="04190019">
      <w:start w:val="1"/>
      <w:numFmt w:val="lowerLetter"/>
      <w:lvlText w:val="%2."/>
      <w:lvlJc w:val="left"/>
      <w:pPr>
        <w:ind w:left="873" w:hanging="360"/>
      </w:pPr>
    </w:lvl>
    <w:lvl w:ilvl="2" w:tplc="0419001B">
      <w:start w:val="1"/>
      <w:numFmt w:val="lowerRoman"/>
      <w:lvlText w:val="%3."/>
      <w:lvlJc w:val="right"/>
      <w:pPr>
        <w:ind w:left="1593" w:hanging="180"/>
      </w:pPr>
    </w:lvl>
    <w:lvl w:ilvl="3" w:tplc="0419000F">
      <w:start w:val="1"/>
      <w:numFmt w:val="decimal"/>
      <w:lvlText w:val="%4."/>
      <w:lvlJc w:val="left"/>
      <w:pPr>
        <w:ind w:left="2313" w:hanging="360"/>
      </w:pPr>
    </w:lvl>
    <w:lvl w:ilvl="4" w:tplc="04190019">
      <w:start w:val="1"/>
      <w:numFmt w:val="lowerLetter"/>
      <w:lvlText w:val="%5."/>
      <w:lvlJc w:val="left"/>
      <w:pPr>
        <w:ind w:left="3033" w:hanging="360"/>
      </w:pPr>
    </w:lvl>
    <w:lvl w:ilvl="5" w:tplc="0419001B">
      <w:start w:val="1"/>
      <w:numFmt w:val="lowerRoman"/>
      <w:lvlText w:val="%6."/>
      <w:lvlJc w:val="right"/>
      <w:pPr>
        <w:ind w:left="3753" w:hanging="180"/>
      </w:pPr>
    </w:lvl>
    <w:lvl w:ilvl="6" w:tplc="0419000F">
      <w:start w:val="1"/>
      <w:numFmt w:val="decimal"/>
      <w:lvlText w:val="%7."/>
      <w:lvlJc w:val="left"/>
      <w:pPr>
        <w:ind w:left="4473" w:hanging="360"/>
      </w:pPr>
    </w:lvl>
    <w:lvl w:ilvl="7" w:tplc="04190019">
      <w:start w:val="1"/>
      <w:numFmt w:val="lowerLetter"/>
      <w:lvlText w:val="%8."/>
      <w:lvlJc w:val="left"/>
      <w:pPr>
        <w:ind w:left="5193" w:hanging="360"/>
      </w:pPr>
    </w:lvl>
    <w:lvl w:ilvl="8" w:tplc="0419001B">
      <w:start w:val="1"/>
      <w:numFmt w:val="lowerRoman"/>
      <w:lvlText w:val="%9."/>
      <w:lvlJc w:val="right"/>
      <w:pPr>
        <w:ind w:left="5913" w:hanging="180"/>
      </w:pPr>
    </w:lvl>
  </w:abstractNum>
  <w:abstractNum w:abstractNumId="139" w15:restartNumberingAfterBreak="0">
    <w:nsid w:val="769D344D"/>
    <w:multiLevelType w:val="multilevel"/>
    <w:tmpl w:val="3C921E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779B3B70"/>
    <w:multiLevelType w:val="multilevel"/>
    <w:tmpl w:val="C9F670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77D452AB"/>
    <w:multiLevelType w:val="multilevel"/>
    <w:tmpl w:val="84F63A50"/>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2" w15:restartNumberingAfterBreak="0">
    <w:nsid w:val="78354DF8"/>
    <w:multiLevelType w:val="multilevel"/>
    <w:tmpl w:val="AB067C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79213F63"/>
    <w:multiLevelType w:val="multilevel"/>
    <w:tmpl w:val="0C6AA28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4" w15:restartNumberingAfterBreak="0">
    <w:nsid w:val="7BFB1340"/>
    <w:multiLevelType w:val="hybridMultilevel"/>
    <w:tmpl w:val="6F76A48C"/>
    <w:lvl w:ilvl="0" w:tplc="20165FDA">
      <w:start w:val="1"/>
      <w:numFmt w:val="upperLetter"/>
      <w:lvlText w:val="%1."/>
      <w:lvlJc w:val="left"/>
      <w:pPr>
        <w:ind w:left="-207" w:hanging="360"/>
      </w:pPr>
      <w:rPr>
        <w:b/>
      </w:rPr>
    </w:lvl>
    <w:lvl w:ilvl="1" w:tplc="04190019">
      <w:start w:val="1"/>
      <w:numFmt w:val="lowerLetter"/>
      <w:lvlText w:val="%2."/>
      <w:lvlJc w:val="left"/>
      <w:pPr>
        <w:ind w:left="513" w:hanging="360"/>
      </w:pPr>
    </w:lvl>
    <w:lvl w:ilvl="2" w:tplc="0419001B">
      <w:start w:val="1"/>
      <w:numFmt w:val="lowerRoman"/>
      <w:lvlText w:val="%3."/>
      <w:lvlJc w:val="right"/>
      <w:pPr>
        <w:ind w:left="1233" w:hanging="180"/>
      </w:pPr>
    </w:lvl>
    <w:lvl w:ilvl="3" w:tplc="0419000F">
      <w:start w:val="1"/>
      <w:numFmt w:val="decimal"/>
      <w:lvlText w:val="%4."/>
      <w:lvlJc w:val="left"/>
      <w:pPr>
        <w:ind w:left="1953" w:hanging="360"/>
      </w:pPr>
    </w:lvl>
    <w:lvl w:ilvl="4" w:tplc="04190019">
      <w:start w:val="1"/>
      <w:numFmt w:val="lowerLetter"/>
      <w:lvlText w:val="%5."/>
      <w:lvlJc w:val="left"/>
      <w:pPr>
        <w:ind w:left="2673" w:hanging="360"/>
      </w:pPr>
    </w:lvl>
    <w:lvl w:ilvl="5" w:tplc="0419001B">
      <w:start w:val="1"/>
      <w:numFmt w:val="lowerRoman"/>
      <w:lvlText w:val="%6."/>
      <w:lvlJc w:val="right"/>
      <w:pPr>
        <w:ind w:left="3393" w:hanging="180"/>
      </w:pPr>
    </w:lvl>
    <w:lvl w:ilvl="6" w:tplc="0419000F">
      <w:start w:val="1"/>
      <w:numFmt w:val="decimal"/>
      <w:lvlText w:val="%7."/>
      <w:lvlJc w:val="left"/>
      <w:pPr>
        <w:ind w:left="4113" w:hanging="360"/>
      </w:pPr>
    </w:lvl>
    <w:lvl w:ilvl="7" w:tplc="04190019">
      <w:start w:val="1"/>
      <w:numFmt w:val="lowerLetter"/>
      <w:lvlText w:val="%8."/>
      <w:lvlJc w:val="left"/>
      <w:pPr>
        <w:ind w:left="4833" w:hanging="360"/>
      </w:pPr>
    </w:lvl>
    <w:lvl w:ilvl="8" w:tplc="0419001B">
      <w:start w:val="1"/>
      <w:numFmt w:val="lowerRoman"/>
      <w:lvlText w:val="%9."/>
      <w:lvlJc w:val="right"/>
      <w:pPr>
        <w:ind w:left="5553" w:hanging="180"/>
      </w:pPr>
    </w:lvl>
  </w:abstractNum>
  <w:abstractNum w:abstractNumId="145" w15:restartNumberingAfterBreak="0">
    <w:nsid w:val="7E167226"/>
    <w:multiLevelType w:val="multilevel"/>
    <w:tmpl w:val="D750C3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1"/>
  </w:num>
  <w:num w:numId="2">
    <w:abstractNumId w:val="5"/>
  </w:num>
  <w:num w:numId="3">
    <w:abstractNumId w:val="105"/>
  </w:num>
  <w:num w:numId="4">
    <w:abstractNumId w:val="3"/>
  </w:num>
  <w:num w:numId="5">
    <w:abstractNumId w:val="2"/>
  </w:num>
  <w:num w:numId="6">
    <w:abstractNumId w:val="18"/>
  </w:num>
  <w:num w:numId="7">
    <w:abstractNumId w:val="46"/>
  </w:num>
  <w:num w:numId="8">
    <w:abstractNumId w:val="130"/>
  </w:num>
  <w:num w:numId="9">
    <w:abstractNumId w:val="15"/>
  </w:num>
  <w:num w:numId="10">
    <w:abstractNumId w:val="1"/>
  </w:num>
  <w:num w:numId="11">
    <w:abstractNumId w:val="52"/>
  </w:num>
  <w:num w:numId="12">
    <w:abstractNumId w:val="106"/>
  </w:num>
  <w:num w:numId="13">
    <w:abstractNumId w:val="4"/>
  </w:num>
  <w:num w:numId="14">
    <w:abstractNumId w:val="92"/>
  </w:num>
  <w:num w:numId="15">
    <w:abstractNumId w:val="8"/>
  </w:num>
  <w:num w:numId="16">
    <w:abstractNumId w:val="44"/>
  </w:num>
  <w:num w:numId="17">
    <w:abstractNumId w:val="7"/>
  </w:num>
  <w:num w:numId="18">
    <w:abstractNumId w:val="6"/>
  </w:num>
  <w:num w:numId="19">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1"/>
    <w:lvlOverride w:ilvl="0">
      <w:startOverride w:val="1"/>
    </w:lvlOverride>
    <w:lvlOverride w:ilvl="1">
      <w:startOverride w:val="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07"/>
    <w:lvlOverride w:ilvl="0">
      <w:startOverride w:val="1"/>
    </w:lvlOverride>
  </w:num>
  <w:num w:numId="39">
    <w:abstractNumId w:val="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29"/>
  </w:num>
  <w:num w:numId="44">
    <w:abstractNumId w:val="34"/>
  </w:num>
  <w:num w:numId="45">
    <w:abstractNumId w:val="25"/>
  </w:num>
  <w:num w:numId="46">
    <w:abstractNumId w:val="31"/>
  </w:num>
  <w:num w:numId="47">
    <w:abstractNumId w:val="50"/>
  </w:num>
  <w:num w:numId="48">
    <w:abstractNumId w:val="60"/>
  </w:num>
  <w:num w:numId="49">
    <w:abstractNumId w:val="99"/>
  </w:num>
  <w:num w:numId="50">
    <w:abstractNumId w:val="84"/>
  </w:num>
  <w:num w:numId="51">
    <w:abstractNumId w:val="63"/>
  </w:num>
  <w:num w:numId="52">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40"/>
  </w:num>
  <w:num w:numId="58">
    <w:abstractNumId w:val="16"/>
  </w:num>
  <w:num w:numId="59">
    <w:abstractNumId w:val="51"/>
  </w:num>
  <w:num w:numId="60">
    <w:abstractNumId w:val="145"/>
  </w:num>
  <w:num w:numId="61">
    <w:abstractNumId w:val="41"/>
  </w:num>
  <w:num w:numId="62">
    <w:abstractNumId w:val="86"/>
  </w:num>
  <w:num w:numId="63">
    <w:abstractNumId w:val="70"/>
  </w:num>
  <w:num w:numId="64">
    <w:abstractNumId w:val="100"/>
  </w:num>
  <w:num w:numId="65">
    <w:abstractNumId w:val="127"/>
  </w:num>
  <w:num w:numId="66">
    <w:abstractNumId w:val="101"/>
  </w:num>
  <w:num w:numId="67">
    <w:abstractNumId w:val="56"/>
  </w:num>
  <w:num w:numId="68">
    <w:abstractNumId w:val="139"/>
  </w:num>
  <w:num w:numId="69">
    <w:abstractNumId w:val="61"/>
  </w:num>
  <w:num w:numId="70">
    <w:abstractNumId w:val="75"/>
  </w:num>
  <w:num w:numId="71">
    <w:abstractNumId w:val="58"/>
  </w:num>
  <w:num w:numId="72">
    <w:abstractNumId w:val="26"/>
  </w:num>
  <w:num w:numId="73">
    <w:abstractNumId w:val="128"/>
  </w:num>
  <w:num w:numId="74">
    <w:abstractNumId w:val="89"/>
  </w:num>
  <w:num w:numId="75">
    <w:abstractNumId w:val="59"/>
  </w:num>
  <w:num w:numId="76">
    <w:abstractNumId w:val="97"/>
  </w:num>
  <w:num w:numId="77">
    <w:abstractNumId w:val="42"/>
  </w:num>
  <w:num w:numId="78">
    <w:abstractNumId w:val="119"/>
  </w:num>
  <w:num w:numId="79">
    <w:abstractNumId w:val="95"/>
  </w:num>
  <w:num w:numId="80">
    <w:abstractNumId w:val="87"/>
  </w:num>
  <w:num w:numId="81">
    <w:abstractNumId w:val="19"/>
  </w:num>
  <w:num w:numId="82">
    <w:abstractNumId w:val="33"/>
  </w:num>
  <w:num w:numId="83">
    <w:abstractNumId w:val="62"/>
  </w:num>
  <w:num w:numId="84">
    <w:abstractNumId w:val="45"/>
  </w:num>
  <w:num w:numId="85">
    <w:abstractNumId w:val="13"/>
  </w:num>
  <w:num w:numId="86">
    <w:abstractNumId w:val="90"/>
  </w:num>
  <w:num w:numId="87">
    <w:abstractNumId w:val="64"/>
  </w:num>
  <w:num w:numId="88">
    <w:abstractNumId w:val="32"/>
  </w:num>
  <w:num w:numId="89">
    <w:abstractNumId w:val="88"/>
  </w:num>
  <w:num w:numId="90">
    <w:abstractNumId w:val="39"/>
  </w:num>
  <w:num w:numId="91">
    <w:abstractNumId w:val="69"/>
  </w:num>
  <w:num w:numId="92">
    <w:abstractNumId w:val="143"/>
  </w:num>
  <w:num w:numId="93">
    <w:abstractNumId w:val="57"/>
  </w:num>
  <w:num w:numId="94">
    <w:abstractNumId w:val="23"/>
  </w:num>
  <w:num w:numId="95">
    <w:abstractNumId w:val="121"/>
  </w:num>
  <w:num w:numId="96">
    <w:abstractNumId w:val="141"/>
  </w:num>
  <w:num w:numId="97">
    <w:abstractNumId w:val="77"/>
  </w:num>
  <w:num w:numId="98">
    <w:abstractNumId w:val="142"/>
  </w:num>
  <w:num w:numId="99">
    <w:abstractNumId w:val="40"/>
  </w:num>
  <w:num w:numId="100">
    <w:abstractNumId w:val="43"/>
  </w:num>
  <w:num w:numId="101">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79"/>
  </w:num>
  <w:num w:numId="103">
    <w:abstractNumId w:val="38"/>
  </w:num>
  <w:num w:numId="104">
    <w:abstractNumId w:val="74"/>
  </w:num>
  <w:num w:numId="105">
    <w:abstractNumId w:val="67"/>
  </w:num>
  <w:num w:numId="106">
    <w:abstractNumId w:val="131"/>
  </w:num>
  <w:num w:numId="107">
    <w:abstractNumId w:val="73"/>
  </w:num>
  <w:num w:numId="108">
    <w:abstractNumId w:val="103"/>
  </w:num>
  <w:num w:numId="109">
    <w:abstractNumId w:val="115"/>
  </w:num>
  <w:num w:numId="110">
    <w:abstractNumId w:val="68"/>
  </w:num>
  <w:num w:numId="111">
    <w:abstractNumId w:val="9"/>
    <w:lvlOverride w:ilvl="0">
      <w:startOverride w:val="3"/>
    </w:lvlOverride>
  </w:num>
  <w:num w:numId="112">
    <w:abstractNumId w:val="10"/>
    <w:lvlOverride w:ilvl="0">
      <w:startOverride w:val="4"/>
    </w:lvlOverride>
  </w:num>
  <w:num w:numId="113">
    <w:abstractNumId w:val="0"/>
    <w:lvlOverride w:ilvl="0">
      <w:startOverride w:val="1"/>
    </w:lvlOverride>
  </w:num>
  <w:num w:numId="114">
    <w:abstractNumId w:val="83"/>
  </w:num>
  <w:num w:numId="115">
    <w:abstractNumId w:val="123"/>
  </w:num>
  <w:num w:numId="116">
    <w:abstractNumId w:val="28"/>
  </w:num>
  <w:num w:numId="117">
    <w:abstractNumId w:val="125"/>
  </w:num>
  <w:num w:numId="118">
    <w:abstractNumId w:val="14"/>
  </w:num>
  <w:num w:numId="119">
    <w:abstractNumId w:val="82"/>
  </w:num>
  <w:num w:numId="120">
    <w:abstractNumId w:val="78"/>
  </w:num>
  <w:num w:numId="121">
    <w:abstractNumId w:val="135"/>
  </w:num>
  <w:num w:numId="122">
    <w:abstractNumId w:val="48"/>
  </w:num>
  <w:num w:numId="123">
    <w:abstractNumId w:val="55"/>
  </w:num>
  <w:num w:numId="124">
    <w:abstractNumId w:val="102"/>
  </w:num>
  <w:num w:numId="125">
    <w:abstractNumId w:val="132"/>
  </w:num>
  <w:num w:numId="126">
    <w:abstractNumId w:val="117"/>
  </w:num>
  <w:num w:numId="127">
    <w:abstractNumId w:val="20"/>
  </w:num>
  <w:num w:numId="128">
    <w:abstractNumId w:val="27"/>
  </w:num>
  <w:num w:numId="129">
    <w:abstractNumId w:val="36"/>
  </w:num>
  <w:num w:numId="130">
    <w:abstractNumId w:val="104"/>
  </w:num>
  <w:num w:numId="131">
    <w:abstractNumId w:val="112"/>
  </w:num>
  <w:num w:numId="132">
    <w:abstractNumId w:val="53"/>
  </w:num>
  <w:num w:numId="133">
    <w:abstractNumId w:val="134"/>
  </w:num>
  <w:num w:numId="134">
    <w:abstractNumId w:val="35"/>
  </w:num>
  <w:num w:numId="135">
    <w:abstractNumId w:val="37"/>
  </w:num>
  <w:num w:numId="136">
    <w:abstractNumId w:val="12"/>
  </w:num>
  <w:num w:numId="137">
    <w:abstractNumId w:val="72"/>
  </w:num>
  <w:num w:numId="138">
    <w:abstractNumId w:val="54"/>
  </w:num>
  <w:num w:numId="139">
    <w:abstractNumId w:val="116"/>
  </w:num>
  <w:num w:numId="140">
    <w:abstractNumId w:val="91"/>
  </w:num>
  <w:num w:numId="141">
    <w:abstractNumId w:val="120"/>
  </w:num>
  <w:num w:numId="142">
    <w:abstractNumId w:val="113"/>
  </w:num>
  <w:num w:numId="143">
    <w:abstractNumId w:val="80"/>
  </w:num>
  <w:num w:numId="144">
    <w:abstractNumId w:val="137"/>
  </w:num>
  <w:num w:numId="145">
    <w:abstractNumId w:val="65"/>
  </w:num>
  <w:num w:numId="146">
    <w:abstractNumId w:val="76"/>
  </w:num>
  <w:numIdMacAtCleanup w:val="1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
  <w:rsids>
    <w:rsidRoot w:val="00395E82"/>
    <w:rsid w:val="0004070D"/>
    <w:rsid w:val="00054C4B"/>
    <w:rsid w:val="001F5414"/>
    <w:rsid w:val="0029727A"/>
    <w:rsid w:val="002D67B7"/>
    <w:rsid w:val="00316D0A"/>
    <w:rsid w:val="0033040F"/>
    <w:rsid w:val="00330598"/>
    <w:rsid w:val="00395E82"/>
    <w:rsid w:val="003C39EB"/>
    <w:rsid w:val="005267DA"/>
    <w:rsid w:val="00642581"/>
    <w:rsid w:val="006540CF"/>
    <w:rsid w:val="006B0A15"/>
    <w:rsid w:val="0079579F"/>
    <w:rsid w:val="0079612B"/>
    <w:rsid w:val="007E406F"/>
    <w:rsid w:val="008B7FA8"/>
    <w:rsid w:val="00901F5E"/>
    <w:rsid w:val="00976444"/>
    <w:rsid w:val="00996260"/>
    <w:rsid w:val="009A5AA2"/>
    <w:rsid w:val="009E180D"/>
    <w:rsid w:val="00A36415"/>
    <w:rsid w:val="00A57E67"/>
    <w:rsid w:val="00A72B72"/>
    <w:rsid w:val="00A81DFE"/>
    <w:rsid w:val="00AA1778"/>
    <w:rsid w:val="00AC5356"/>
    <w:rsid w:val="00AE0D03"/>
    <w:rsid w:val="00AF38A4"/>
    <w:rsid w:val="00B31E53"/>
    <w:rsid w:val="00B44417"/>
    <w:rsid w:val="00B52ECB"/>
    <w:rsid w:val="00B76748"/>
    <w:rsid w:val="00BA76EA"/>
    <w:rsid w:val="00BD70E0"/>
    <w:rsid w:val="00C011C7"/>
    <w:rsid w:val="00C63FC6"/>
    <w:rsid w:val="00C823AB"/>
    <w:rsid w:val="00CD7E18"/>
    <w:rsid w:val="00CE01F7"/>
    <w:rsid w:val="00D605A8"/>
    <w:rsid w:val="00DB1E8E"/>
    <w:rsid w:val="00E81328"/>
    <w:rsid w:val="00F124B2"/>
    <w:rsid w:val="00FC1845"/>
    <w:rsid w:val="020A0467"/>
    <w:rsid w:val="0A312FE5"/>
    <w:rsid w:val="0F173664"/>
    <w:rsid w:val="109C3541"/>
    <w:rsid w:val="1ABD496D"/>
    <w:rsid w:val="1ECE074D"/>
    <w:rsid w:val="20570926"/>
    <w:rsid w:val="23002286"/>
    <w:rsid w:val="2D753A36"/>
    <w:rsid w:val="325A68A8"/>
    <w:rsid w:val="36603AAA"/>
    <w:rsid w:val="47B32778"/>
    <w:rsid w:val="4C2A5C74"/>
    <w:rsid w:val="4F76274C"/>
    <w:rsid w:val="5F530EF2"/>
    <w:rsid w:val="607A0E4A"/>
    <w:rsid w:val="62A32233"/>
    <w:rsid w:val="62AE40BE"/>
    <w:rsid w:val="682B2627"/>
    <w:rsid w:val="6A423C15"/>
    <w:rsid w:val="6A6A7B45"/>
    <w:rsid w:val="6F7A7541"/>
    <w:rsid w:val="6F88563E"/>
    <w:rsid w:val="71502D58"/>
    <w:rsid w:val="78F95620"/>
    <w:rsid w:val="7975050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69"/>
    <o:shapelayout v:ext="edit">
      <o:idmap v:ext="edit" data="1"/>
    </o:shapelayout>
  </w:shapeDefaults>
  <w:decimalSymbol w:val=","/>
  <w:listSeparator w:val=";"/>
  <w14:docId w14:val="5FD164B9"/>
  <w15:docId w15:val="{7E49F843-CC1E-45A4-8438-9585F089D5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nhideWhenUsed="1" w:qFormat="1"/>
    <w:lsdException w:name="heading 3" w:uiPriority="0" w:unhideWhenUsed="1" w:qFormat="1"/>
    <w:lsdException w:name="heading 4"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unhideWhenUsed="1" w:qFormat="1"/>
    <w:lsdException w:name="footnote text" w:semiHidden="1" w:unhideWhenUsed="1"/>
    <w:lsdException w:name="annotation text" w:semiHidden="1" w:unhideWhenUsed="1"/>
    <w:lsdException w:name="header"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200" w:line="276" w:lineRule="auto"/>
    </w:pPr>
    <w:rPr>
      <w:sz w:val="22"/>
      <w:szCs w:val="22"/>
      <w:lang w:val="en-US" w:eastAsia="en-US"/>
    </w:rPr>
  </w:style>
  <w:style w:type="paragraph" w:styleId="1">
    <w:name w:val="heading 1"/>
    <w:basedOn w:val="a"/>
    <w:next w:val="a"/>
    <w:link w:val="10"/>
    <w:qFormat/>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unhideWhenUsed/>
    <w:qFormat/>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semiHidden/>
    <w:unhideWhenUsed/>
    <w:qFormat/>
    <w:rsid w:val="00D605A8"/>
    <w:pPr>
      <w:spacing w:before="240" w:after="60" w:line="240" w:lineRule="auto"/>
      <w:outlineLvl w:val="4"/>
    </w:pPr>
    <w:rPr>
      <w:rFonts w:ascii="Times New Roman" w:eastAsia="Times New Roman" w:hAnsi="Times New Roman" w:cs="Times New Roman"/>
      <w:b/>
      <w:bCs/>
      <w:i/>
      <w:iCs/>
      <w:sz w:val="26"/>
      <w:szCs w:val="26"/>
      <w:lang w:val="ru-RU" w:eastAsia="ru-RU"/>
    </w:rPr>
  </w:style>
  <w:style w:type="paragraph" w:styleId="6">
    <w:name w:val="heading 6"/>
    <w:basedOn w:val="a"/>
    <w:next w:val="a"/>
    <w:link w:val="60"/>
    <w:semiHidden/>
    <w:unhideWhenUsed/>
    <w:qFormat/>
    <w:rsid w:val="00D605A8"/>
    <w:pPr>
      <w:keepNext/>
      <w:shd w:val="clear" w:color="auto" w:fill="FFFFFF"/>
      <w:spacing w:after="0" w:line="274" w:lineRule="exact"/>
      <w:ind w:right="175"/>
      <w:outlineLvl w:val="5"/>
    </w:pPr>
    <w:rPr>
      <w:rFonts w:ascii="Times New Roman" w:eastAsia="Times New Roman" w:hAnsi="Times New Roman" w:cs="Times New Roman"/>
      <w:i/>
      <w:iCs/>
      <w:spacing w:val="-1"/>
      <w:szCs w:val="24"/>
      <w:lang w:val="ru-RU" w:eastAsia="ru-RU"/>
    </w:rPr>
  </w:style>
  <w:style w:type="paragraph" w:styleId="7">
    <w:name w:val="heading 7"/>
    <w:basedOn w:val="a"/>
    <w:next w:val="a"/>
    <w:link w:val="70"/>
    <w:uiPriority w:val="99"/>
    <w:semiHidden/>
    <w:unhideWhenUsed/>
    <w:qFormat/>
    <w:rsid w:val="00D605A8"/>
    <w:pPr>
      <w:keepNext/>
      <w:shd w:val="clear" w:color="auto" w:fill="FFFFFF"/>
      <w:tabs>
        <w:tab w:val="left" w:pos="1022"/>
      </w:tabs>
      <w:spacing w:after="0" w:line="274" w:lineRule="exact"/>
      <w:ind w:left="360"/>
      <w:outlineLvl w:val="6"/>
    </w:pPr>
    <w:rPr>
      <w:rFonts w:ascii="Times New Roman" w:eastAsia="Times New Roman" w:hAnsi="Times New Roman" w:cs="Times New Roman"/>
      <w:i/>
      <w:iCs/>
      <w:szCs w:val="24"/>
      <w:lang w:val="ru-RU" w:eastAsia="ru-RU"/>
    </w:rPr>
  </w:style>
  <w:style w:type="paragraph" w:styleId="8">
    <w:name w:val="heading 8"/>
    <w:basedOn w:val="a"/>
    <w:next w:val="a"/>
    <w:link w:val="80"/>
    <w:uiPriority w:val="99"/>
    <w:semiHidden/>
    <w:unhideWhenUsed/>
    <w:qFormat/>
    <w:rsid w:val="00D605A8"/>
    <w:pPr>
      <w:keepNext/>
      <w:shd w:val="clear" w:color="auto" w:fill="FFFFFF"/>
      <w:tabs>
        <w:tab w:val="left" w:pos="720"/>
      </w:tabs>
      <w:spacing w:after="0" w:line="274" w:lineRule="exact"/>
      <w:ind w:firstLine="360"/>
      <w:outlineLvl w:val="7"/>
    </w:pPr>
    <w:rPr>
      <w:rFonts w:ascii="Times New Roman" w:eastAsia="Times New Roman" w:hAnsi="Times New Roman" w:cs="Times New Roman"/>
      <w:i/>
      <w:iCs/>
      <w:szCs w:val="24"/>
      <w:lang w:val="ru-RU" w:eastAsia="ru-RU"/>
    </w:rPr>
  </w:style>
  <w:style w:type="paragraph" w:styleId="9">
    <w:name w:val="heading 9"/>
    <w:basedOn w:val="a"/>
    <w:next w:val="a"/>
    <w:link w:val="90"/>
    <w:uiPriority w:val="99"/>
    <w:semiHidden/>
    <w:unhideWhenUsed/>
    <w:qFormat/>
    <w:rsid w:val="00D605A8"/>
    <w:pPr>
      <w:keepNext/>
      <w:shd w:val="clear" w:color="auto" w:fill="FFFFFF"/>
      <w:tabs>
        <w:tab w:val="left" w:pos="922"/>
        <w:tab w:val="left" w:pos="1001"/>
      </w:tabs>
      <w:spacing w:after="0" w:line="274" w:lineRule="exact"/>
      <w:ind w:right="-5" w:firstLine="360"/>
      <w:outlineLvl w:val="8"/>
    </w:pPr>
    <w:rPr>
      <w:rFonts w:ascii="Times New Roman" w:eastAsia="Times New Roman" w:hAnsi="Times New Roman" w:cs="Times New Roman"/>
      <w:i/>
      <w:iCs/>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qFormat/>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9"/>
    <w:qFormat/>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qFormat/>
    <w:rPr>
      <w:rFonts w:asciiTheme="majorHAnsi" w:eastAsiaTheme="majorEastAsia" w:hAnsiTheme="majorHAnsi" w:cstheme="majorBidi"/>
      <w:b/>
      <w:bCs/>
      <w:color w:val="4F81BD" w:themeColor="accent1"/>
    </w:rPr>
  </w:style>
  <w:style w:type="character" w:customStyle="1" w:styleId="40">
    <w:name w:val="Заголовок 4 Знак"/>
    <w:basedOn w:val="a0"/>
    <w:link w:val="4"/>
    <w:qFormat/>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semiHidden/>
    <w:rsid w:val="00D605A8"/>
    <w:rPr>
      <w:rFonts w:ascii="Times New Roman" w:eastAsia="Times New Roman" w:hAnsi="Times New Roman" w:cs="Times New Roman"/>
      <w:b/>
      <w:bCs/>
      <w:i/>
      <w:iCs/>
      <w:sz w:val="26"/>
      <w:szCs w:val="26"/>
    </w:rPr>
  </w:style>
  <w:style w:type="character" w:styleId="a3">
    <w:name w:val="Emphasis"/>
    <w:basedOn w:val="a0"/>
    <w:uiPriority w:val="20"/>
    <w:qFormat/>
    <w:rPr>
      <w:i/>
      <w:iCs/>
    </w:rPr>
  </w:style>
  <w:style w:type="character" w:styleId="a4">
    <w:name w:val="Hyperlink"/>
    <w:basedOn w:val="a0"/>
    <w:unhideWhenUsed/>
    <w:qFormat/>
    <w:rPr>
      <w:color w:val="0000FF" w:themeColor="hyperlink"/>
      <w:u w:val="single"/>
    </w:rPr>
  </w:style>
  <w:style w:type="paragraph" w:styleId="a5">
    <w:name w:val="Normal Indent"/>
    <w:basedOn w:val="a"/>
    <w:uiPriority w:val="99"/>
    <w:unhideWhenUsed/>
    <w:qFormat/>
    <w:pPr>
      <w:ind w:left="720"/>
    </w:pPr>
  </w:style>
  <w:style w:type="paragraph" w:styleId="a6">
    <w:name w:val="caption"/>
    <w:basedOn w:val="a"/>
    <w:next w:val="a"/>
    <w:uiPriority w:val="35"/>
    <w:semiHidden/>
    <w:unhideWhenUsed/>
    <w:qFormat/>
    <w:pPr>
      <w:spacing w:line="240" w:lineRule="auto"/>
    </w:pPr>
    <w:rPr>
      <w:b/>
      <w:bCs/>
      <w:color w:val="4F81BD" w:themeColor="accent1"/>
      <w:sz w:val="18"/>
      <w:szCs w:val="18"/>
    </w:rPr>
  </w:style>
  <w:style w:type="paragraph" w:styleId="a7">
    <w:name w:val="header"/>
    <w:basedOn w:val="a"/>
    <w:link w:val="a8"/>
    <w:uiPriority w:val="99"/>
    <w:unhideWhenUsed/>
    <w:qFormat/>
    <w:pPr>
      <w:tabs>
        <w:tab w:val="center" w:pos="4680"/>
        <w:tab w:val="right" w:pos="9360"/>
      </w:tabs>
    </w:pPr>
  </w:style>
  <w:style w:type="character" w:customStyle="1" w:styleId="a8">
    <w:name w:val="Верхний колонтитул Знак"/>
    <w:basedOn w:val="a0"/>
    <w:link w:val="a7"/>
    <w:uiPriority w:val="99"/>
    <w:qFormat/>
  </w:style>
  <w:style w:type="paragraph" w:styleId="a9">
    <w:name w:val="Title"/>
    <w:basedOn w:val="a"/>
    <w:next w:val="a"/>
    <w:link w:val="aa"/>
    <w:uiPriority w:val="10"/>
    <w:qFormat/>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a">
    <w:name w:val="Заголовок Знак"/>
    <w:basedOn w:val="a0"/>
    <w:link w:val="a9"/>
    <w:uiPriority w:val="10"/>
    <w:qFormat/>
    <w:rPr>
      <w:rFonts w:asciiTheme="majorHAnsi" w:eastAsiaTheme="majorEastAsia" w:hAnsiTheme="majorHAnsi" w:cstheme="majorBidi"/>
      <w:color w:val="17365D" w:themeColor="text2" w:themeShade="BF"/>
      <w:spacing w:val="5"/>
      <w:kern w:val="28"/>
      <w:sz w:val="52"/>
      <w:szCs w:val="52"/>
    </w:rPr>
  </w:style>
  <w:style w:type="paragraph" w:styleId="ab">
    <w:name w:val="Subtitle"/>
    <w:basedOn w:val="a"/>
    <w:next w:val="a"/>
    <w:link w:val="ac"/>
    <w:uiPriority w:val="11"/>
    <w:qFormat/>
    <w:pPr>
      <w:ind w:left="86"/>
    </w:pPr>
    <w:rPr>
      <w:rFonts w:asciiTheme="majorHAnsi" w:eastAsiaTheme="majorEastAsia" w:hAnsiTheme="majorHAnsi" w:cstheme="majorBidi"/>
      <w:i/>
      <w:iCs/>
      <w:color w:val="4F81BD" w:themeColor="accent1"/>
      <w:spacing w:val="15"/>
      <w:sz w:val="24"/>
      <w:szCs w:val="24"/>
    </w:rPr>
  </w:style>
  <w:style w:type="character" w:customStyle="1" w:styleId="ac">
    <w:name w:val="Подзаголовок Знак"/>
    <w:basedOn w:val="a0"/>
    <w:link w:val="ab"/>
    <w:uiPriority w:val="11"/>
    <w:qFormat/>
    <w:rPr>
      <w:rFonts w:asciiTheme="majorHAnsi" w:eastAsiaTheme="majorEastAsia" w:hAnsiTheme="majorHAnsi" w:cstheme="majorBidi"/>
      <w:i/>
      <w:iCs/>
      <w:color w:val="4F81BD" w:themeColor="accent1"/>
      <w:spacing w:val="15"/>
      <w:sz w:val="24"/>
      <w:szCs w:val="24"/>
    </w:rPr>
  </w:style>
  <w:style w:type="table" w:styleId="ad">
    <w:name w:val="Table Grid"/>
    <w:basedOn w:val="a1"/>
    <w:uiPriority w:val="5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1">
    <w:name w:val="Стиль1"/>
    <w:basedOn w:val="ae"/>
    <w:link w:val="12"/>
    <w:uiPriority w:val="99"/>
    <w:qFormat/>
    <w:rsid w:val="00330598"/>
  </w:style>
  <w:style w:type="paragraph" w:styleId="ae">
    <w:name w:val="No Spacing"/>
    <w:link w:val="af"/>
    <w:uiPriority w:val="1"/>
    <w:unhideWhenUsed/>
    <w:qFormat/>
    <w:rsid w:val="00330598"/>
    <w:rPr>
      <w:sz w:val="22"/>
      <w:szCs w:val="22"/>
      <w:lang w:val="en-US" w:eastAsia="en-US"/>
    </w:rPr>
  </w:style>
  <w:style w:type="character" w:customStyle="1" w:styleId="af">
    <w:name w:val="Без интервала Знак"/>
    <w:basedOn w:val="a0"/>
    <w:link w:val="ae"/>
    <w:uiPriority w:val="1"/>
    <w:rsid w:val="00330598"/>
    <w:rPr>
      <w:sz w:val="22"/>
      <w:szCs w:val="22"/>
      <w:lang w:val="en-US" w:eastAsia="en-US"/>
    </w:rPr>
  </w:style>
  <w:style w:type="character" w:customStyle="1" w:styleId="12">
    <w:name w:val="Стиль1 Знак"/>
    <w:basedOn w:val="af"/>
    <w:link w:val="11"/>
    <w:rsid w:val="00330598"/>
    <w:rPr>
      <w:sz w:val="22"/>
      <w:szCs w:val="22"/>
      <w:lang w:val="en-US" w:eastAsia="en-US"/>
    </w:rPr>
  </w:style>
  <w:style w:type="character" w:customStyle="1" w:styleId="60">
    <w:name w:val="Заголовок 6 Знак"/>
    <w:basedOn w:val="a0"/>
    <w:link w:val="6"/>
    <w:semiHidden/>
    <w:rsid w:val="00D605A8"/>
    <w:rPr>
      <w:rFonts w:ascii="Times New Roman" w:eastAsia="Times New Roman" w:hAnsi="Times New Roman" w:cs="Times New Roman"/>
      <w:i/>
      <w:iCs/>
      <w:spacing w:val="-1"/>
      <w:sz w:val="22"/>
      <w:szCs w:val="24"/>
      <w:shd w:val="clear" w:color="auto" w:fill="FFFFFF"/>
    </w:rPr>
  </w:style>
  <w:style w:type="character" w:customStyle="1" w:styleId="70">
    <w:name w:val="Заголовок 7 Знак"/>
    <w:basedOn w:val="a0"/>
    <w:link w:val="7"/>
    <w:uiPriority w:val="99"/>
    <w:semiHidden/>
    <w:rsid w:val="00D605A8"/>
    <w:rPr>
      <w:rFonts w:ascii="Times New Roman" w:eastAsia="Times New Roman" w:hAnsi="Times New Roman" w:cs="Times New Roman"/>
      <w:i/>
      <w:iCs/>
      <w:sz w:val="22"/>
      <w:szCs w:val="24"/>
      <w:shd w:val="clear" w:color="auto" w:fill="FFFFFF"/>
    </w:rPr>
  </w:style>
  <w:style w:type="character" w:customStyle="1" w:styleId="80">
    <w:name w:val="Заголовок 8 Знак"/>
    <w:basedOn w:val="a0"/>
    <w:link w:val="8"/>
    <w:uiPriority w:val="99"/>
    <w:semiHidden/>
    <w:rsid w:val="00D605A8"/>
    <w:rPr>
      <w:rFonts w:ascii="Times New Roman" w:eastAsia="Times New Roman" w:hAnsi="Times New Roman" w:cs="Times New Roman"/>
      <w:i/>
      <w:iCs/>
      <w:sz w:val="22"/>
      <w:szCs w:val="24"/>
      <w:shd w:val="clear" w:color="auto" w:fill="FFFFFF"/>
    </w:rPr>
  </w:style>
  <w:style w:type="character" w:customStyle="1" w:styleId="90">
    <w:name w:val="Заголовок 9 Знак"/>
    <w:basedOn w:val="a0"/>
    <w:link w:val="9"/>
    <w:uiPriority w:val="99"/>
    <w:semiHidden/>
    <w:rsid w:val="00D605A8"/>
    <w:rPr>
      <w:rFonts w:ascii="Times New Roman" w:eastAsia="Times New Roman" w:hAnsi="Times New Roman" w:cs="Times New Roman"/>
      <w:i/>
      <w:iCs/>
      <w:sz w:val="22"/>
      <w:szCs w:val="24"/>
      <w:shd w:val="clear" w:color="auto" w:fill="FFFFFF"/>
    </w:rPr>
  </w:style>
  <w:style w:type="paragraph" w:customStyle="1" w:styleId="msonormal0">
    <w:name w:val="msonormal"/>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af0">
    <w:name w:val="Нижний колонтитул Знак"/>
    <w:basedOn w:val="a0"/>
    <w:link w:val="af1"/>
    <w:uiPriority w:val="99"/>
    <w:semiHidden/>
    <w:rsid w:val="00D605A8"/>
    <w:rPr>
      <w:rFonts w:ascii="Times New Roman" w:eastAsia="Times New Roman" w:hAnsi="Times New Roman" w:cs="Times New Roman"/>
      <w:sz w:val="24"/>
      <w:szCs w:val="24"/>
    </w:rPr>
  </w:style>
  <w:style w:type="paragraph" w:styleId="af1">
    <w:name w:val="footer"/>
    <w:basedOn w:val="a"/>
    <w:link w:val="af0"/>
    <w:uiPriority w:val="99"/>
    <w:semiHidden/>
    <w:unhideWhenUsed/>
    <w:rsid w:val="00D605A8"/>
    <w:pPr>
      <w:tabs>
        <w:tab w:val="center" w:pos="4677"/>
        <w:tab w:val="right" w:pos="9355"/>
      </w:tabs>
      <w:spacing w:after="0" w:line="240" w:lineRule="auto"/>
    </w:pPr>
    <w:rPr>
      <w:rFonts w:ascii="Times New Roman" w:eastAsia="Times New Roman" w:hAnsi="Times New Roman" w:cs="Times New Roman"/>
      <w:sz w:val="24"/>
      <w:szCs w:val="24"/>
      <w:lang w:val="ru-RU" w:eastAsia="ru-RU"/>
    </w:rPr>
  </w:style>
  <w:style w:type="character" w:customStyle="1" w:styleId="af2">
    <w:name w:val="Основной текст Знак"/>
    <w:basedOn w:val="a0"/>
    <w:link w:val="af3"/>
    <w:uiPriority w:val="99"/>
    <w:semiHidden/>
    <w:rsid w:val="00D605A8"/>
    <w:rPr>
      <w:rFonts w:ascii="Times New Roman" w:eastAsia="Times New Roman" w:hAnsi="Times New Roman" w:cs="Times New Roman"/>
      <w:sz w:val="28"/>
      <w:szCs w:val="28"/>
      <w:lang w:eastAsia="en-US"/>
    </w:rPr>
  </w:style>
  <w:style w:type="paragraph" w:styleId="af3">
    <w:name w:val="Body Text"/>
    <w:basedOn w:val="a"/>
    <w:link w:val="af2"/>
    <w:uiPriority w:val="99"/>
    <w:semiHidden/>
    <w:unhideWhenUsed/>
    <w:rsid w:val="00D605A8"/>
    <w:pPr>
      <w:spacing w:after="0" w:line="240" w:lineRule="auto"/>
      <w:jc w:val="both"/>
    </w:pPr>
    <w:rPr>
      <w:rFonts w:ascii="Times New Roman" w:eastAsia="Times New Roman" w:hAnsi="Times New Roman" w:cs="Times New Roman"/>
      <w:sz w:val="28"/>
      <w:szCs w:val="28"/>
      <w:lang w:val="ru-RU"/>
    </w:rPr>
  </w:style>
  <w:style w:type="character" w:customStyle="1" w:styleId="af4">
    <w:name w:val="Основной текст с отступом Знак"/>
    <w:basedOn w:val="a0"/>
    <w:link w:val="af5"/>
    <w:uiPriority w:val="99"/>
    <w:semiHidden/>
    <w:rsid w:val="00D605A8"/>
    <w:rPr>
      <w:rFonts w:ascii="Times New Roman" w:eastAsia="Times New Roman" w:hAnsi="Times New Roman" w:cs="Times New Roman"/>
      <w:sz w:val="22"/>
    </w:rPr>
  </w:style>
  <w:style w:type="paragraph" w:styleId="af5">
    <w:name w:val="Body Text Indent"/>
    <w:basedOn w:val="a"/>
    <w:link w:val="af4"/>
    <w:uiPriority w:val="99"/>
    <w:semiHidden/>
    <w:unhideWhenUsed/>
    <w:rsid w:val="00D605A8"/>
    <w:pPr>
      <w:widowControl w:val="0"/>
      <w:autoSpaceDE w:val="0"/>
      <w:autoSpaceDN w:val="0"/>
      <w:adjustRightInd w:val="0"/>
      <w:spacing w:after="0" w:line="240" w:lineRule="auto"/>
      <w:ind w:left="360"/>
    </w:pPr>
    <w:rPr>
      <w:rFonts w:ascii="Times New Roman" w:eastAsia="Times New Roman" w:hAnsi="Times New Roman" w:cs="Times New Roman"/>
      <w:szCs w:val="20"/>
      <w:lang w:val="ru-RU" w:eastAsia="ru-RU"/>
    </w:rPr>
  </w:style>
  <w:style w:type="character" w:customStyle="1" w:styleId="21">
    <w:name w:val="Основной текст 2 Знак"/>
    <w:basedOn w:val="a0"/>
    <w:link w:val="22"/>
    <w:uiPriority w:val="99"/>
    <w:semiHidden/>
    <w:rsid w:val="00D605A8"/>
    <w:rPr>
      <w:rFonts w:ascii="Times New Roman" w:eastAsia="Times New Roman" w:hAnsi="Times New Roman" w:cs="Times New Roman"/>
      <w:sz w:val="24"/>
      <w:szCs w:val="24"/>
    </w:rPr>
  </w:style>
  <w:style w:type="paragraph" w:styleId="22">
    <w:name w:val="Body Text 2"/>
    <w:basedOn w:val="a"/>
    <w:link w:val="21"/>
    <w:uiPriority w:val="99"/>
    <w:semiHidden/>
    <w:unhideWhenUsed/>
    <w:rsid w:val="00D605A8"/>
    <w:pPr>
      <w:spacing w:after="120" w:line="480" w:lineRule="auto"/>
    </w:pPr>
    <w:rPr>
      <w:rFonts w:ascii="Times New Roman" w:eastAsia="Times New Roman" w:hAnsi="Times New Roman" w:cs="Times New Roman"/>
      <w:sz w:val="24"/>
      <w:szCs w:val="24"/>
      <w:lang w:val="ru-RU" w:eastAsia="ru-RU"/>
    </w:rPr>
  </w:style>
  <w:style w:type="character" w:customStyle="1" w:styleId="31">
    <w:name w:val="Основной текст 3 Знак"/>
    <w:basedOn w:val="a0"/>
    <w:link w:val="32"/>
    <w:uiPriority w:val="99"/>
    <w:semiHidden/>
    <w:rsid w:val="00D605A8"/>
    <w:rPr>
      <w:rFonts w:ascii="Times New Roman" w:eastAsia="Times New Roman" w:hAnsi="Times New Roman" w:cs="Times New Roman"/>
      <w:sz w:val="22"/>
      <w:szCs w:val="22"/>
      <w:lang w:eastAsia="en-US"/>
    </w:rPr>
  </w:style>
  <w:style w:type="paragraph" w:styleId="32">
    <w:name w:val="Body Text 3"/>
    <w:basedOn w:val="a"/>
    <w:link w:val="31"/>
    <w:uiPriority w:val="99"/>
    <w:semiHidden/>
    <w:unhideWhenUsed/>
    <w:rsid w:val="00D605A8"/>
    <w:pPr>
      <w:widowControl w:val="0"/>
      <w:spacing w:after="0" w:line="240" w:lineRule="auto"/>
    </w:pPr>
    <w:rPr>
      <w:rFonts w:ascii="Times New Roman" w:eastAsia="Times New Roman" w:hAnsi="Times New Roman" w:cs="Times New Roman"/>
      <w:lang w:val="ru-RU"/>
    </w:rPr>
  </w:style>
  <w:style w:type="character" w:customStyle="1" w:styleId="23">
    <w:name w:val="Основной текст с отступом 2 Знак"/>
    <w:basedOn w:val="a0"/>
    <w:link w:val="24"/>
    <w:uiPriority w:val="99"/>
    <w:semiHidden/>
    <w:rsid w:val="00D605A8"/>
    <w:rPr>
      <w:rFonts w:ascii="Times New Roman" w:eastAsia="Times New Roman" w:hAnsi="Times New Roman" w:cs="Times New Roman"/>
      <w:sz w:val="24"/>
      <w:szCs w:val="24"/>
      <w:lang w:eastAsia="en-US"/>
    </w:rPr>
  </w:style>
  <w:style w:type="paragraph" w:styleId="24">
    <w:name w:val="Body Text Indent 2"/>
    <w:basedOn w:val="a"/>
    <w:link w:val="23"/>
    <w:uiPriority w:val="99"/>
    <w:semiHidden/>
    <w:unhideWhenUsed/>
    <w:rsid w:val="00D605A8"/>
    <w:pPr>
      <w:spacing w:after="0" w:line="240" w:lineRule="auto"/>
      <w:ind w:firstLine="720"/>
      <w:jc w:val="both"/>
    </w:pPr>
    <w:rPr>
      <w:rFonts w:ascii="Times New Roman" w:eastAsia="Times New Roman" w:hAnsi="Times New Roman" w:cs="Times New Roman"/>
      <w:sz w:val="24"/>
      <w:szCs w:val="24"/>
      <w:lang w:val="ru-RU"/>
    </w:rPr>
  </w:style>
  <w:style w:type="character" w:customStyle="1" w:styleId="33">
    <w:name w:val="Основной текст с отступом 3 Знак"/>
    <w:basedOn w:val="a0"/>
    <w:link w:val="34"/>
    <w:uiPriority w:val="99"/>
    <w:semiHidden/>
    <w:rsid w:val="00D605A8"/>
    <w:rPr>
      <w:rFonts w:ascii="Times New Roman" w:eastAsia="Times New Roman" w:hAnsi="Times New Roman" w:cs="Times New Roman"/>
      <w:sz w:val="24"/>
      <w:szCs w:val="24"/>
    </w:rPr>
  </w:style>
  <w:style w:type="paragraph" w:styleId="34">
    <w:name w:val="Body Text Indent 3"/>
    <w:basedOn w:val="a"/>
    <w:link w:val="33"/>
    <w:uiPriority w:val="99"/>
    <w:semiHidden/>
    <w:unhideWhenUsed/>
    <w:rsid w:val="00D605A8"/>
    <w:pPr>
      <w:tabs>
        <w:tab w:val="left" w:pos="284"/>
      </w:tabs>
      <w:spacing w:after="0" w:line="240" w:lineRule="auto"/>
      <w:ind w:left="142"/>
    </w:pPr>
    <w:rPr>
      <w:rFonts w:ascii="Times New Roman" w:eastAsia="Times New Roman" w:hAnsi="Times New Roman" w:cs="Times New Roman"/>
      <w:sz w:val="24"/>
      <w:szCs w:val="24"/>
      <w:lang w:val="ru-RU" w:eastAsia="ru-RU"/>
    </w:rPr>
  </w:style>
  <w:style w:type="character" w:customStyle="1" w:styleId="af6">
    <w:name w:val="Текст Знак"/>
    <w:basedOn w:val="a0"/>
    <w:link w:val="af7"/>
    <w:uiPriority w:val="99"/>
    <w:semiHidden/>
    <w:rsid w:val="00D605A8"/>
    <w:rPr>
      <w:rFonts w:ascii="Courier New" w:eastAsia="Times New Roman" w:hAnsi="Courier New" w:cs="Courier New"/>
    </w:rPr>
  </w:style>
  <w:style w:type="paragraph" w:styleId="af7">
    <w:name w:val="Plain Text"/>
    <w:basedOn w:val="a"/>
    <w:link w:val="af6"/>
    <w:uiPriority w:val="99"/>
    <w:semiHidden/>
    <w:unhideWhenUsed/>
    <w:rsid w:val="00D605A8"/>
    <w:pPr>
      <w:spacing w:after="0" w:line="240" w:lineRule="auto"/>
    </w:pPr>
    <w:rPr>
      <w:rFonts w:ascii="Courier New" w:eastAsia="Times New Roman" w:hAnsi="Courier New" w:cs="Courier New"/>
      <w:sz w:val="20"/>
      <w:szCs w:val="20"/>
      <w:lang w:val="ru-RU" w:eastAsia="ru-RU"/>
    </w:rPr>
  </w:style>
  <w:style w:type="character" w:customStyle="1" w:styleId="af8">
    <w:name w:val="Текст выноски Знак"/>
    <w:basedOn w:val="a0"/>
    <w:link w:val="af9"/>
    <w:uiPriority w:val="99"/>
    <w:semiHidden/>
    <w:rsid w:val="00D605A8"/>
    <w:rPr>
      <w:rFonts w:ascii="Tahoma" w:eastAsia="Times New Roman" w:hAnsi="Tahoma" w:cs="Times New Roman"/>
      <w:sz w:val="16"/>
      <w:szCs w:val="16"/>
    </w:rPr>
  </w:style>
  <w:style w:type="paragraph" w:styleId="af9">
    <w:name w:val="Balloon Text"/>
    <w:basedOn w:val="a"/>
    <w:link w:val="af8"/>
    <w:uiPriority w:val="99"/>
    <w:semiHidden/>
    <w:unhideWhenUsed/>
    <w:rsid w:val="00D605A8"/>
    <w:pPr>
      <w:spacing w:after="0" w:line="240" w:lineRule="auto"/>
    </w:pPr>
    <w:rPr>
      <w:rFonts w:ascii="Tahoma" w:eastAsia="Times New Roman" w:hAnsi="Tahoma" w:cs="Times New Roman"/>
      <w:sz w:val="16"/>
      <w:szCs w:val="16"/>
      <w:lang w:val="ru-RU" w:eastAsia="ru-RU"/>
    </w:rPr>
  </w:style>
  <w:style w:type="character" w:customStyle="1" w:styleId="afa">
    <w:name w:val="Абзац списка Знак"/>
    <w:link w:val="afb"/>
    <w:uiPriority w:val="34"/>
    <w:locked/>
    <w:rsid w:val="00D605A8"/>
    <w:rPr>
      <w:rFonts w:ascii="Calibri" w:eastAsia="Calibri" w:hAnsi="Calibri" w:cs="Times New Roman"/>
      <w:sz w:val="24"/>
      <w:szCs w:val="24"/>
    </w:rPr>
  </w:style>
  <w:style w:type="paragraph" w:styleId="afb">
    <w:name w:val="List Paragraph"/>
    <w:basedOn w:val="a"/>
    <w:link w:val="afa"/>
    <w:uiPriority w:val="34"/>
    <w:qFormat/>
    <w:rsid w:val="00D605A8"/>
    <w:pPr>
      <w:spacing w:after="0" w:line="240" w:lineRule="auto"/>
      <w:ind w:left="720"/>
      <w:contextualSpacing/>
    </w:pPr>
    <w:rPr>
      <w:rFonts w:ascii="Calibri" w:eastAsia="Calibri" w:hAnsi="Calibri" w:cs="Times New Roman"/>
      <w:sz w:val="24"/>
      <w:szCs w:val="24"/>
      <w:lang w:val="ru-RU" w:eastAsia="ru-RU"/>
    </w:rPr>
  </w:style>
  <w:style w:type="paragraph" w:customStyle="1" w:styleId="Style4">
    <w:name w:val="Style4"/>
    <w:basedOn w:val="a"/>
    <w:uiPriority w:val="99"/>
    <w:rsid w:val="00D605A8"/>
    <w:pPr>
      <w:widowControl w:val="0"/>
      <w:autoSpaceDE w:val="0"/>
      <w:autoSpaceDN w:val="0"/>
      <w:adjustRightInd w:val="0"/>
      <w:spacing w:after="0" w:line="220" w:lineRule="exact"/>
      <w:ind w:firstLine="514"/>
      <w:jc w:val="both"/>
    </w:pPr>
    <w:rPr>
      <w:rFonts w:ascii="Times New Roman" w:eastAsia="Times New Roman" w:hAnsi="Times New Roman" w:cs="Times New Roman"/>
      <w:sz w:val="24"/>
      <w:szCs w:val="24"/>
      <w:lang w:val="ru-RU" w:eastAsia="ru-RU"/>
    </w:rPr>
  </w:style>
  <w:style w:type="paragraph" w:customStyle="1" w:styleId="c8c10">
    <w:name w:val="c8 c10"/>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8">
    <w:name w:val="c8"/>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2">
    <w:name w:val="c2"/>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0">
    <w:name w:val="c0"/>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22">
    <w:name w:val="c22"/>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19">
    <w:name w:val="c19"/>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23">
    <w:name w:val="c23"/>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13">
    <w:name w:val="c13"/>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8c11">
    <w:name w:val="c8 c11"/>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Default">
    <w:name w:val="Default"/>
    <w:uiPriority w:val="99"/>
    <w:rsid w:val="00D605A8"/>
    <w:pPr>
      <w:autoSpaceDE w:val="0"/>
      <w:autoSpaceDN w:val="0"/>
      <w:adjustRightInd w:val="0"/>
    </w:pPr>
    <w:rPr>
      <w:rFonts w:ascii="Times New Roman" w:eastAsia="Times New Roman" w:hAnsi="Times New Roman" w:cs="Times New Roman"/>
      <w:color w:val="000000"/>
      <w:sz w:val="24"/>
      <w:szCs w:val="24"/>
    </w:rPr>
  </w:style>
  <w:style w:type="paragraph" w:customStyle="1" w:styleId="13">
    <w:name w:val="Абзац списка1"/>
    <w:basedOn w:val="a"/>
    <w:uiPriority w:val="99"/>
    <w:rsid w:val="00D605A8"/>
    <w:pPr>
      <w:ind w:left="720"/>
      <w:contextualSpacing/>
    </w:pPr>
    <w:rPr>
      <w:rFonts w:ascii="Calibri" w:eastAsia="Times New Roman" w:hAnsi="Calibri" w:cs="Times New Roman"/>
      <w:lang w:val="ru-RU"/>
    </w:rPr>
  </w:style>
  <w:style w:type="paragraph" w:customStyle="1" w:styleId="c15">
    <w:name w:val="c15"/>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4">
    <w:name w:val="c4"/>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c3">
    <w:name w:val="c3"/>
    <w:basedOn w:val="a"/>
    <w:uiPriority w:val="99"/>
    <w:rsid w:val="00D605A8"/>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Style5">
    <w:name w:val="Style5"/>
    <w:basedOn w:val="a"/>
    <w:uiPriority w:val="99"/>
    <w:rsid w:val="00D605A8"/>
    <w:pPr>
      <w:widowControl w:val="0"/>
      <w:autoSpaceDE w:val="0"/>
      <w:autoSpaceDN w:val="0"/>
      <w:adjustRightInd w:val="0"/>
      <w:spacing w:after="0" w:line="240" w:lineRule="auto"/>
    </w:pPr>
    <w:rPr>
      <w:rFonts w:ascii="Times New Roman" w:eastAsia="Times New Roman" w:hAnsi="Times New Roman" w:cs="Times New Roman"/>
      <w:sz w:val="24"/>
      <w:szCs w:val="24"/>
      <w:lang w:val="ru-RU" w:eastAsia="ru-RU"/>
    </w:rPr>
  </w:style>
  <w:style w:type="paragraph" w:customStyle="1" w:styleId="Style7">
    <w:name w:val="Style7"/>
    <w:basedOn w:val="a"/>
    <w:uiPriority w:val="99"/>
    <w:rsid w:val="00D605A8"/>
    <w:pPr>
      <w:widowControl w:val="0"/>
      <w:autoSpaceDE w:val="0"/>
      <w:autoSpaceDN w:val="0"/>
      <w:adjustRightInd w:val="0"/>
      <w:spacing w:after="0" w:line="240" w:lineRule="auto"/>
      <w:jc w:val="both"/>
    </w:pPr>
    <w:rPr>
      <w:rFonts w:ascii="Times New Roman" w:eastAsia="Times New Roman" w:hAnsi="Times New Roman" w:cs="Times New Roman"/>
      <w:sz w:val="24"/>
      <w:szCs w:val="24"/>
      <w:lang w:val="ru-RU" w:eastAsia="ru-RU"/>
    </w:rPr>
  </w:style>
  <w:style w:type="paragraph" w:customStyle="1" w:styleId="ConsPlusNormal">
    <w:name w:val="ConsPlusNormal"/>
    <w:uiPriority w:val="99"/>
    <w:rsid w:val="00D605A8"/>
    <w:pPr>
      <w:widowControl w:val="0"/>
      <w:autoSpaceDE w:val="0"/>
      <w:autoSpaceDN w:val="0"/>
      <w:adjustRightInd w:val="0"/>
    </w:pPr>
    <w:rPr>
      <w:rFonts w:ascii="Arial" w:eastAsiaTheme="minorEastAsia" w:hAnsi="Arial" w:cs="Arial"/>
    </w:rPr>
  </w:style>
  <w:style w:type="paragraph" w:customStyle="1" w:styleId="Standard">
    <w:name w:val="Standard"/>
    <w:uiPriority w:val="99"/>
    <w:rsid w:val="00D605A8"/>
    <w:pPr>
      <w:suppressAutoHyphens/>
      <w:autoSpaceDN w:val="0"/>
    </w:pPr>
    <w:rPr>
      <w:rFonts w:ascii="Times New Roman" w:eastAsia="Times New Roman" w:hAnsi="Times New Roman" w:cs="Times New Roman"/>
      <w:kern w:val="3"/>
      <w:sz w:val="24"/>
      <w:szCs w:val="24"/>
      <w:lang w:eastAsia="zh-CN"/>
    </w:rPr>
  </w:style>
  <w:style w:type="paragraph" w:customStyle="1" w:styleId="35">
    <w:name w:val="Заголовок 3+"/>
    <w:basedOn w:val="a"/>
    <w:uiPriority w:val="99"/>
    <w:rsid w:val="00D605A8"/>
    <w:pPr>
      <w:widowControl w:val="0"/>
      <w:overflowPunct w:val="0"/>
      <w:autoSpaceDE w:val="0"/>
      <w:autoSpaceDN w:val="0"/>
      <w:adjustRightInd w:val="0"/>
      <w:spacing w:before="240" w:after="0" w:line="240" w:lineRule="auto"/>
      <w:jc w:val="center"/>
    </w:pPr>
    <w:rPr>
      <w:rFonts w:ascii="Times New Roman" w:eastAsia="Times New Roman" w:hAnsi="Times New Roman" w:cs="Times New Roman"/>
      <w:b/>
      <w:sz w:val="28"/>
      <w:szCs w:val="20"/>
      <w:lang w:val="ru-RU" w:eastAsia="ru-RU"/>
    </w:rPr>
  </w:style>
  <w:style w:type="character" w:customStyle="1" w:styleId="36">
    <w:name w:val="Основной текст (3)_"/>
    <w:link w:val="310"/>
    <w:locked/>
    <w:rsid w:val="00D605A8"/>
    <w:rPr>
      <w:rFonts w:ascii="Bookman Old Style" w:hAnsi="Bookman Old Style"/>
      <w:sz w:val="15"/>
      <w:szCs w:val="15"/>
      <w:shd w:val="clear" w:color="auto" w:fill="FFFFFF"/>
    </w:rPr>
  </w:style>
  <w:style w:type="paragraph" w:customStyle="1" w:styleId="310">
    <w:name w:val="Основной текст (3)1"/>
    <w:basedOn w:val="a"/>
    <w:link w:val="36"/>
    <w:rsid w:val="00D605A8"/>
    <w:pPr>
      <w:shd w:val="clear" w:color="auto" w:fill="FFFFFF"/>
      <w:spacing w:after="240" w:line="86" w:lineRule="exact"/>
      <w:jc w:val="both"/>
    </w:pPr>
    <w:rPr>
      <w:rFonts w:ascii="Bookman Old Style" w:hAnsi="Bookman Old Style"/>
      <w:sz w:val="15"/>
      <w:szCs w:val="15"/>
      <w:lang w:val="ru-RU" w:eastAsia="ru-RU"/>
    </w:rPr>
  </w:style>
  <w:style w:type="character" w:customStyle="1" w:styleId="81">
    <w:name w:val="Основной текст (8)_"/>
    <w:link w:val="810"/>
    <w:locked/>
    <w:rsid w:val="00D605A8"/>
    <w:rPr>
      <w:rFonts w:ascii="Bookman Old Style" w:hAnsi="Bookman Old Style"/>
      <w:sz w:val="16"/>
      <w:szCs w:val="16"/>
      <w:shd w:val="clear" w:color="auto" w:fill="FFFFFF"/>
    </w:rPr>
  </w:style>
  <w:style w:type="paragraph" w:customStyle="1" w:styleId="810">
    <w:name w:val="Основной текст (8)1"/>
    <w:basedOn w:val="a"/>
    <w:link w:val="81"/>
    <w:rsid w:val="00D605A8"/>
    <w:pPr>
      <w:shd w:val="clear" w:color="auto" w:fill="FFFFFF"/>
      <w:spacing w:after="60" w:line="130" w:lineRule="exact"/>
      <w:jc w:val="both"/>
    </w:pPr>
    <w:rPr>
      <w:rFonts w:ascii="Bookman Old Style" w:hAnsi="Bookman Old Style"/>
      <w:sz w:val="16"/>
      <w:szCs w:val="16"/>
      <w:lang w:val="ru-RU" w:eastAsia="ru-RU"/>
    </w:rPr>
  </w:style>
  <w:style w:type="character" w:customStyle="1" w:styleId="200">
    <w:name w:val="Основной текст (20)_"/>
    <w:link w:val="201"/>
    <w:locked/>
    <w:rsid w:val="00D605A8"/>
    <w:rPr>
      <w:spacing w:val="10"/>
      <w:sz w:val="15"/>
      <w:szCs w:val="15"/>
      <w:shd w:val="clear" w:color="auto" w:fill="FFFFFF"/>
    </w:rPr>
  </w:style>
  <w:style w:type="paragraph" w:customStyle="1" w:styleId="201">
    <w:name w:val="Основной текст (20)"/>
    <w:basedOn w:val="a"/>
    <w:link w:val="200"/>
    <w:rsid w:val="00D605A8"/>
    <w:pPr>
      <w:shd w:val="clear" w:color="auto" w:fill="FFFFFF"/>
      <w:spacing w:before="60" w:after="420" w:line="240" w:lineRule="atLeast"/>
    </w:pPr>
    <w:rPr>
      <w:spacing w:val="10"/>
      <w:sz w:val="15"/>
      <w:szCs w:val="15"/>
      <w:lang w:val="ru-RU" w:eastAsia="ru-RU"/>
    </w:rPr>
  </w:style>
  <w:style w:type="paragraph" w:customStyle="1" w:styleId="Style3">
    <w:name w:val="Style3"/>
    <w:basedOn w:val="a"/>
    <w:uiPriority w:val="99"/>
    <w:rsid w:val="00D605A8"/>
    <w:pPr>
      <w:widowControl w:val="0"/>
      <w:autoSpaceDE w:val="0"/>
      <w:autoSpaceDN w:val="0"/>
      <w:adjustRightInd w:val="0"/>
      <w:spacing w:after="0" w:line="240" w:lineRule="auto"/>
      <w:jc w:val="both"/>
    </w:pPr>
    <w:rPr>
      <w:rFonts w:ascii="Arial" w:eastAsia="Times New Roman" w:hAnsi="Arial" w:cs="Arial"/>
      <w:sz w:val="24"/>
      <w:szCs w:val="24"/>
      <w:lang w:val="ru-RU" w:eastAsia="ru-RU"/>
    </w:rPr>
  </w:style>
  <w:style w:type="paragraph" w:customStyle="1" w:styleId="Style16">
    <w:name w:val="Style16"/>
    <w:basedOn w:val="a"/>
    <w:uiPriority w:val="99"/>
    <w:rsid w:val="00D605A8"/>
    <w:pPr>
      <w:widowControl w:val="0"/>
      <w:autoSpaceDE w:val="0"/>
      <w:autoSpaceDN w:val="0"/>
      <w:adjustRightInd w:val="0"/>
      <w:spacing w:after="0" w:line="202" w:lineRule="exact"/>
      <w:ind w:firstLine="283"/>
      <w:jc w:val="both"/>
    </w:pPr>
    <w:rPr>
      <w:rFonts w:ascii="Arial" w:eastAsia="Times New Roman" w:hAnsi="Arial" w:cs="Arial"/>
      <w:sz w:val="24"/>
      <w:szCs w:val="24"/>
      <w:lang w:val="ru-RU" w:eastAsia="ru-RU"/>
    </w:rPr>
  </w:style>
  <w:style w:type="paragraph" w:customStyle="1" w:styleId="14">
    <w:name w:val="Без интервала1"/>
    <w:next w:val="ae"/>
    <w:uiPriority w:val="1"/>
    <w:qFormat/>
    <w:rsid w:val="00D605A8"/>
    <w:rPr>
      <w:sz w:val="24"/>
      <w:szCs w:val="24"/>
    </w:rPr>
  </w:style>
  <w:style w:type="character" w:customStyle="1" w:styleId="afc">
    <w:name w:val="Другое_"/>
    <w:basedOn w:val="a0"/>
    <w:link w:val="afd"/>
    <w:locked/>
    <w:rsid w:val="00D605A8"/>
    <w:rPr>
      <w:rFonts w:ascii="Times New Roman" w:eastAsia="Times New Roman" w:hAnsi="Times New Roman" w:cs="Times New Roman"/>
    </w:rPr>
  </w:style>
  <w:style w:type="paragraph" w:customStyle="1" w:styleId="afd">
    <w:name w:val="Другое"/>
    <w:basedOn w:val="a"/>
    <w:link w:val="afc"/>
    <w:rsid w:val="00D605A8"/>
    <w:pPr>
      <w:widowControl w:val="0"/>
      <w:spacing w:after="0" w:line="240" w:lineRule="auto"/>
    </w:pPr>
    <w:rPr>
      <w:rFonts w:ascii="Times New Roman" w:eastAsia="Times New Roman" w:hAnsi="Times New Roman" w:cs="Times New Roman"/>
      <w:sz w:val="20"/>
      <w:szCs w:val="20"/>
      <w:lang w:val="ru-RU" w:eastAsia="ru-RU"/>
    </w:rPr>
  </w:style>
  <w:style w:type="character" w:customStyle="1" w:styleId="afe">
    <w:name w:val="Основной текст_"/>
    <w:basedOn w:val="a0"/>
    <w:link w:val="15"/>
    <w:locked/>
    <w:rsid w:val="00D605A8"/>
    <w:rPr>
      <w:rFonts w:ascii="Times New Roman" w:eastAsia="Times New Roman" w:hAnsi="Times New Roman" w:cs="Times New Roman"/>
    </w:rPr>
  </w:style>
  <w:style w:type="paragraph" w:customStyle="1" w:styleId="15">
    <w:name w:val="Основной текст1"/>
    <w:basedOn w:val="a"/>
    <w:link w:val="afe"/>
    <w:rsid w:val="00D605A8"/>
    <w:pPr>
      <w:widowControl w:val="0"/>
      <w:spacing w:after="0" w:line="280" w:lineRule="auto"/>
    </w:pPr>
    <w:rPr>
      <w:rFonts w:ascii="Times New Roman" w:eastAsia="Times New Roman" w:hAnsi="Times New Roman" w:cs="Times New Roman"/>
      <w:sz w:val="20"/>
      <w:szCs w:val="20"/>
      <w:lang w:val="ru-RU" w:eastAsia="ru-RU"/>
    </w:rPr>
  </w:style>
  <w:style w:type="character" w:customStyle="1" w:styleId="FontStyle43">
    <w:name w:val="Font Style43"/>
    <w:rsid w:val="00D605A8"/>
    <w:rPr>
      <w:rFonts w:ascii="Times New Roman" w:hAnsi="Times New Roman" w:cs="Times New Roman" w:hint="default"/>
      <w:sz w:val="18"/>
      <w:szCs w:val="18"/>
    </w:rPr>
  </w:style>
  <w:style w:type="character" w:customStyle="1" w:styleId="dash041e005f0431005f044b005f0447005f043d005f044b005f0439005f005fchar1char1">
    <w:name w:val="dash041e_005f0431_005f044b_005f0447_005f043d_005f044b_005f0439_005f_005fchar1__char1"/>
    <w:rsid w:val="00D605A8"/>
    <w:rPr>
      <w:rFonts w:ascii="Times New Roman" w:hAnsi="Times New Roman" w:cs="Times New Roman" w:hint="default"/>
      <w:strike w:val="0"/>
      <w:dstrike w:val="0"/>
      <w:sz w:val="24"/>
      <w:szCs w:val="24"/>
      <w:u w:val="none"/>
      <w:effect w:val="none"/>
    </w:rPr>
  </w:style>
  <w:style w:type="character" w:customStyle="1" w:styleId="docuntyped-name">
    <w:name w:val="doc__untyped-name"/>
    <w:rsid w:val="00D605A8"/>
  </w:style>
  <w:style w:type="character" w:customStyle="1" w:styleId="c5">
    <w:name w:val="c5"/>
    <w:basedOn w:val="a0"/>
    <w:rsid w:val="00D605A8"/>
  </w:style>
  <w:style w:type="character" w:customStyle="1" w:styleId="apple-converted-space">
    <w:name w:val="apple-converted-space"/>
    <w:basedOn w:val="a0"/>
    <w:rsid w:val="00D605A8"/>
  </w:style>
  <w:style w:type="character" w:customStyle="1" w:styleId="c6">
    <w:name w:val="c6"/>
    <w:basedOn w:val="a0"/>
    <w:rsid w:val="00D605A8"/>
  </w:style>
  <w:style w:type="character" w:customStyle="1" w:styleId="c1">
    <w:name w:val="c1"/>
    <w:basedOn w:val="a0"/>
    <w:rsid w:val="00D605A8"/>
  </w:style>
  <w:style w:type="character" w:customStyle="1" w:styleId="c24">
    <w:name w:val="c24"/>
    <w:basedOn w:val="a0"/>
    <w:rsid w:val="00D605A8"/>
  </w:style>
  <w:style w:type="character" w:customStyle="1" w:styleId="c7">
    <w:name w:val="c7"/>
    <w:basedOn w:val="a0"/>
    <w:rsid w:val="00D605A8"/>
  </w:style>
  <w:style w:type="character" w:customStyle="1" w:styleId="c40">
    <w:name w:val="c40"/>
    <w:basedOn w:val="a0"/>
    <w:rsid w:val="00D605A8"/>
  </w:style>
  <w:style w:type="character" w:customStyle="1" w:styleId="FontStyle51">
    <w:name w:val="Font Style51"/>
    <w:rsid w:val="00D605A8"/>
    <w:rPr>
      <w:rFonts w:ascii="Times New Roman" w:hAnsi="Times New Roman" w:cs="Times New Roman" w:hint="default"/>
      <w:sz w:val="14"/>
      <w:szCs w:val="14"/>
    </w:rPr>
  </w:style>
  <w:style w:type="character" w:customStyle="1" w:styleId="Zag11">
    <w:name w:val="Zag_11"/>
    <w:rsid w:val="00D605A8"/>
  </w:style>
  <w:style w:type="character" w:customStyle="1" w:styleId="c12">
    <w:name w:val="c12"/>
    <w:basedOn w:val="a0"/>
    <w:rsid w:val="00D605A8"/>
  </w:style>
  <w:style w:type="character" w:customStyle="1" w:styleId="body21">
    <w:name w:val="body_21"/>
    <w:rsid w:val="00D605A8"/>
    <w:rPr>
      <w:rFonts w:ascii="Arial" w:hAnsi="Arial" w:cs="Arial" w:hint="default"/>
      <w:i w:val="0"/>
      <w:iCs w:val="0"/>
      <w:sz w:val="22"/>
      <w:szCs w:val="22"/>
    </w:rPr>
  </w:style>
  <w:style w:type="character" w:customStyle="1" w:styleId="aff">
    <w:name w:val="Основной текст + Полужирный"/>
    <w:rsid w:val="00D605A8"/>
    <w:rPr>
      <w:rFonts w:ascii="Times New Roman" w:hAnsi="Times New Roman" w:cs="Times New Roman" w:hint="default"/>
      <w:b/>
      <w:bCs/>
      <w:spacing w:val="0"/>
      <w:sz w:val="17"/>
      <w:szCs w:val="17"/>
    </w:rPr>
  </w:style>
  <w:style w:type="character" w:customStyle="1" w:styleId="37">
    <w:name w:val="Основной текст (3)"/>
    <w:basedOn w:val="36"/>
    <w:rsid w:val="00D605A8"/>
    <w:rPr>
      <w:rFonts w:ascii="Bookman Old Style" w:hAnsi="Bookman Old Style"/>
      <w:sz w:val="15"/>
      <w:szCs w:val="15"/>
      <w:shd w:val="clear" w:color="auto" w:fill="FFFFFF"/>
    </w:rPr>
  </w:style>
  <w:style w:type="character" w:customStyle="1" w:styleId="38pt">
    <w:name w:val="Основной текст (3) + 8 pt"/>
    <w:rsid w:val="00D605A8"/>
    <w:rPr>
      <w:rFonts w:ascii="Bookman Old Style" w:hAnsi="Bookman Old Style" w:hint="default"/>
      <w:sz w:val="16"/>
      <w:szCs w:val="16"/>
      <w:lang w:bidi="ar-SA"/>
    </w:rPr>
  </w:style>
  <w:style w:type="character" w:customStyle="1" w:styleId="82">
    <w:name w:val="Основной текст (8)"/>
    <w:basedOn w:val="81"/>
    <w:rsid w:val="00D605A8"/>
    <w:rPr>
      <w:rFonts w:ascii="Bookman Old Style" w:hAnsi="Bookman Old Style"/>
      <w:sz w:val="16"/>
      <w:szCs w:val="16"/>
      <w:shd w:val="clear" w:color="auto" w:fill="FFFFFF"/>
    </w:rPr>
  </w:style>
  <w:style w:type="character" w:customStyle="1" w:styleId="87">
    <w:name w:val="Основной текст (8) + 7"/>
    <w:aliases w:val="5 pt2"/>
    <w:rsid w:val="00D605A8"/>
    <w:rPr>
      <w:rFonts w:ascii="Bookman Old Style" w:hAnsi="Bookman Old Style" w:hint="default"/>
      <w:sz w:val="15"/>
      <w:szCs w:val="15"/>
      <w:lang w:bidi="ar-SA"/>
    </w:rPr>
  </w:style>
  <w:style w:type="character" w:customStyle="1" w:styleId="9pt">
    <w:name w:val="Основной текст + 9 pt"/>
    <w:aliases w:val="Курсив"/>
    <w:rsid w:val="00D605A8"/>
    <w:rPr>
      <w:rFonts w:ascii="Times New Roman" w:hAnsi="Times New Roman" w:cs="Times New Roman" w:hint="default"/>
      <w:i/>
      <w:iCs/>
      <w:spacing w:val="0"/>
      <w:sz w:val="18"/>
      <w:szCs w:val="18"/>
    </w:rPr>
  </w:style>
  <w:style w:type="character" w:customStyle="1" w:styleId="16">
    <w:name w:val="Основной текст + Полужирный1"/>
    <w:rsid w:val="00D605A8"/>
    <w:rPr>
      <w:rFonts w:ascii="Times New Roman" w:hAnsi="Times New Roman" w:cs="Times New Roman" w:hint="default"/>
      <w:b/>
      <w:bCs/>
      <w:spacing w:val="0"/>
      <w:sz w:val="17"/>
      <w:szCs w:val="17"/>
    </w:rPr>
  </w:style>
  <w:style w:type="character" w:customStyle="1" w:styleId="208">
    <w:name w:val="Основной текст (20) + 8"/>
    <w:aliases w:val="5 pt1,Полужирный,Интервал 0 pt"/>
    <w:rsid w:val="00D605A8"/>
    <w:rPr>
      <w:b/>
      <w:bCs/>
      <w:spacing w:val="0"/>
      <w:sz w:val="17"/>
      <w:szCs w:val="17"/>
      <w:lang w:bidi="ar-SA"/>
    </w:rPr>
  </w:style>
  <w:style w:type="character" w:customStyle="1" w:styleId="FontStyle21">
    <w:name w:val="Font Style21"/>
    <w:rsid w:val="00D605A8"/>
    <w:rPr>
      <w:rFonts w:ascii="Times New Roman" w:hAnsi="Times New Roman" w:cs="Times New Roman" w:hint="default"/>
      <w:sz w:val="20"/>
      <w:szCs w:val="20"/>
    </w:rPr>
  </w:style>
  <w:style w:type="character" w:customStyle="1" w:styleId="FontStyle22">
    <w:name w:val="Font Style22"/>
    <w:rsid w:val="00D605A8"/>
    <w:rPr>
      <w:rFonts w:ascii="Arial" w:hAnsi="Arial" w:cs="Arial" w:hint="default"/>
      <w:b/>
      <w:bCs/>
      <w:sz w:val="18"/>
      <w:szCs w:val="18"/>
    </w:rPr>
  </w:style>
  <w:style w:type="character" w:customStyle="1" w:styleId="c18">
    <w:name w:val="c18"/>
    <w:basedOn w:val="a0"/>
    <w:rsid w:val="00D605A8"/>
  </w:style>
  <w:style w:type="character" w:customStyle="1" w:styleId="apple-style-span">
    <w:name w:val="apple-style-span"/>
    <w:basedOn w:val="a0"/>
    <w:rsid w:val="00D605A8"/>
  </w:style>
  <w:style w:type="table" w:customStyle="1" w:styleId="17">
    <w:name w:val="Сетка таблицы1"/>
    <w:basedOn w:val="a1"/>
    <w:uiPriority w:val="59"/>
    <w:rsid w:val="00D605A8"/>
    <w:rPr>
      <w:rFonts w:ascii="Times New Roman" w:eastAsia="Times New Roman" w:hAnsi="Times New Roman"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FollowedHyperlink"/>
    <w:basedOn w:val="a0"/>
    <w:uiPriority w:val="99"/>
    <w:semiHidden/>
    <w:unhideWhenUsed/>
    <w:rsid w:val="00DB1E8E"/>
    <w:rPr>
      <w:color w:val="800080" w:themeColor="followedHyperlink"/>
      <w:u w:val="single"/>
    </w:rPr>
  </w:style>
  <w:style w:type="paragraph" w:styleId="aff1">
    <w:name w:val="Normal (Web)"/>
    <w:basedOn w:val="a"/>
    <w:uiPriority w:val="99"/>
    <w:unhideWhenUsed/>
    <w:rsid w:val="00DB1E8E"/>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f2">
    <w:name w:val="Block Text"/>
    <w:basedOn w:val="a"/>
    <w:uiPriority w:val="99"/>
    <w:semiHidden/>
    <w:unhideWhenUsed/>
    <w:rsid w:val="00DB1E8E"/>
    <w:pPr>
      <w:shd w:val="clear" w:color="auto" w:fill="FFFFFF"/>
      <w:spacing w:after="0" w:line="252" w:lineRule="exact"/>
      <w:ind w:left="14" w:right="-5" w:firstLine="166"/>
    </w:pPr>
    <w:rPr>
      <w:rFonts w:ascii="Times New Roman" w:eastAsia="Times New Roman" w:hAnsi="Times New Roman" w:cs="Times New Roman"/>
      <w:lang w:val="ru-RU" w:eastAsia="ru-RU"/>
    </w:rPr>
  </w:style>
  <w:style w:type="character" w:customStyle="1" w:styleId="18">
    <w:name w:val="Просмотренная гиперссылка1"/>
    <w:basedOn w:val="a0"/>
    <w:uiPriority w:val="99"/>
    <w:semiHidden/>
    <w:rsid w:val="00DB1E8E"/>
    <w:rPr>
      <w:color w:val="800080"/>
      <w:u w:val="single"/>
    </w:rPr>
  </w:style>
  <w:style w:type="table" w:customStyle="1" w:styleId="25">
    <w:name w:val="Сетка таблицы2"/>
    <w:basedOn w:val="a1"/>
    <w:uiPriority w:val="59"/>
    <w:rsid w:val="00DB1E8E"/>
    <w:rPr>
      <w:rFonts w:eastAsiaTheme="minorEastAsia"/>
      <w:szCs w:val="22"/>
      <w:lang w:eastAsia="en-US"/>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10">
    <w:name w:val="Сетка таблицы21"/>
    <w:basedOn w:val="a1"/>
    <w:uiPriority w:val="59"/>
    <w:rsid w:val="00DB1E8E"/>
    <w:rPr>
      <w:rFonts w:ascii="Calibri" w:eastAsia="Times New Roman" w:hAnsi="Calibri" w:cs="Times New Roman"/>
      <w:szCs w:val="22"/>
      <w:lang w:eastAsia="en-US"/>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20">
    <w:name w:val="Сетка таблицы22"/>
    <w:basedOn w:val="a1"/>
    <w:uiPriority w:val="59"/>
    <w:rsid w:val="00DB1E8E"/>
    <w:rPr>
      <w:rFonts w:eastAsia="Times New Roman"/>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
    <w:name w:val="Сетка таблицы211"/>
    <w:basedOn w:val="a1"/>
    <w:uiPriority w:val="59"/>
    <w:rsid w:val="00DB1E8E"/>
    <w:rPr>
      <w:rFonts w:ascii="Calibri" w:eastAsia="Times New Roman" w:hAnsi="Calibri" w:cs="Times New Roman"/>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0">
    <w:name w:val="Сетка таблицы23"/>
    <w:basedOn w:val="a1"/>
    <w:uiPriority w:val="59"/>
    <w:rsid w:val="00DB1E8E"/>
    <w:rPr>
      <w:rFonts w:eastAsia="Times New Roman"/>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
    <w:name w:val="Сетка таблицы212"/>
    <w:basedOn w:val="a1"/>
    <w:uiPriority w:val="59"/>
    <w:rsid w:val="00DB1E8E"/>
    <w:rPr>
      <w:rFonts w:ascii="Calibri" w:eastAsia="Times New Roman" w:hAnsi="Calibri" w:cs="Times New Roman"/>
      <w:szCs w:val="22"/>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3">
    <w:name w:val="Strong"/>
    <w:basedOn w:val="a0"/>
    <w:uiPriority w:val="22"/>
    <w:qFormat/>
    <w:rsid w:val="00AC535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548837">
      <w:bodyDiv w:val="1"/>
      <w:marLeft w:val="0"/>
      <w:marRight w:val="0"/>
      <w:marTop w:val="0"/>
      <w:marBottom w:val="0"/>
      <w:divBdr>
        <w:top w:val="none" w:sz="0" w:space="0" w:color="auto"/>
        <w:left w:val="none" w:sz="0" w:space="0" w:color="auto"/>
        <w:bottom w:val="none" w:sz="0" w:space="0" w:color="auto"/>
        <w:right w:val="none" w:sz="0" w:space="0" w:color="auto"/>
      </w:divBdr>
    </w:div>
    <w:div w:id="95055915">
      <w:bodyDiv w:val="1"/>
      <w:marLeft w:val="0"/>
      <w:marRight w:val="0"/>
      <w:marTop w:val="0"/>
      <w:marBottom w:val="0"/>
      <w:divBdr>
        <w:top w:val="none" w:sz="0" w:space="0" w:color="auto"/>
        <w:left w:val="none" w:sz="0" w:space="0" w:color="auto"/>
        <w:bottom w:val="none" w:sz="0" w:space="0" w:color="auto"/>
        <w:right w:val="none" w:sz="0" w:space="0" w:color="auto"/>
      </w:divBdr>
    </w:div>
    <w:div w:id="96098136">
      <w:bodyDiv w:val="1"/>
      <w:marLeft w:val="0"/>
      <w:marRight w:val="0"/>
      <w:marTop w:val="0"/>
      <w:marBottom w:val="0"/>
      <w:divBdr>
        <w:top w:val="none" w:sz="0" w:space="0" w:color="auto"/>
        <w:left w:val="none" w:sz="0" w:space="0" w:color="auto"/>
        <w:bottom w:val="none" w:sz="0" w:space="0" w:color="auto"/>
        <w:right w:val="none" w:sz="0" w:space="0" w:color="auto"/>
      </w:divBdr>
    </w:div>
    <w:div w:id="134026086">
      <w:bodyDiv w:val="1"/>
      <w:marLeft w:val="0"/>
      <w:marRight w:val="0"/>
      <w:marTop w:val="0"/>
      <w:marBottom w:val="0"/>
      <w:divBdr>
        <w:top w:val="none" w:sz="0" w:space="0" w:color="auto"/>
        <w:left w:val="none" w:sz="0" w:space="0" w:color="auto"/>
        <w:bottom w:val="none" w:sz="0" w:space="0" w:color="auto"/>
        <w:right w:val="none" w:sz="0" w:space="0" w:color="auto"/>
      </w:divBdr>
    </w:div>
    <w:div w:id="183832018">
      <w:bodyDiv w:val="1"/>
      <w:marLeft w:val="0"/>
      <w:marRight w:val="0"/>
      <w:marTop w:val="0"/>
      <w:marBottom w:val="0"/>
      <w:divBdr>
        <w:top w:val="none" w:sz="0" w:space="0" w:color="auto"/>
        <w:left w:val="none" w:sz="0" w:space="0" w:color="auto"/>
        <w:bottom w:val="none" w:sz="0" w:space="0" w:color="auto"/>
        <w:right w:val="none" w:sz="0" w:space="0" w:color="auto"/>
      </w:divBdr>
    </w:div>
    <w:div w:id="288709891">
      <w:bodyDiv w:val="1"/>
      <w:marLeft w:val="0"/>
      <w:marRight w:val="0"/>
      <w:marTop w:val="0"/>
      <w:marBottom w:val="0"/>
      <w:divBdr>
        <w:top w:val="none" w:sz="0" w:space="0" w:color="auto"/>
        <w:left w:val="none" w:sz="0" w:space="0" w:color="auto"/>
        <w:bottom w:val="none" w:sz="0" w:space="0" w:color="auto"/>
        <w:right w:val="none" w:sz="0" w:space="0" w:color="auto"/>
      </w:divBdr>
    </w:div>
    <w:div w:id="334069604">
      <w:bodyDiv w:val="1"/>
      <w:marLeft w:val="0"/>
      <w:marRight w:val="0"/>
      <w:marTop w:val="0"/>
      <w:marBottom w:val="0"/>
      <w:divBdr>
        <w:top w:val="none" w:sz="0" w:space="0" w:color="auto"/>
        <w:left w:val="none" w:sz="0" w:space="0" w:color="auto"/>
        <w:bottom w:val="none" w:sz="0" w:space="0" w:color="auto"/>
        <w:right w:val="none" w:sz="0" w:space="0" w:color="auto"/>
      </w:divBdr>
    </w:div>
    <w:div w:id="358626172">
      <w:bodyDiv w:val="1"/>
      <w:marLeft w:val="0"/>
      <w:marRight w:val="0"/>
      <w:marTop w:val="0"/>
      <w:marBottom w:val="0"/>
      <w:divBdr>
        <w:top w:val="none" w:sz="0" w:space="0" w:color="auto"/>
        <w:left w:val="none" w:sz="0" w:space="0" w:color="auto"/>
        <w:bottom w:val="none" w:sz="0" w:space="0" w:color="auto"/>
        <w:right w:val="none" w:sz="0" w:space="0" w:color="auto"/>
      </w:divBdr>
    </w:div>
    <w:div w:id="663436461">
      <w:bodyDiv w:val="1"/>
      <w:marLeft w:val="0"/>
      <w:marRight w:val="0"/>
      <w:marTop w:val="0"/>
      <w:marBottom w:val="0"/>
      <w:divBdr>
        <w:top w:val="none" w:sz="0" w:space="0" w:color="auto"/>
        <w:left w:val="none" w:sz="0" w:space="0" w:color="auto"/>
        <w:bottom w:val="none" w:sz="0" w:space="0" w:color="auto"/>
        <w:right w:val="none" w:sz="0" w:space="0" w:color="auto"/>
      </w:divBdr>
    </w:div>
    <w:div w:id="716130017">
      <w:bodyDiv w:val="1"/>
      <w:marLeft w:val="0"/>
      <w:marRight w:val="0"/>
      <w:marTop w:val="0"/>
      <w:marBottom w:val="0"/>
      <w:divBdr>
        <w:top w:val="none" w:sz="0" w:space="0" w:color="auto"/>
        <w:left w:val="none" w:sz="0" w:space="0" w:color="auto"/>
        <w:bottom w:val="none" w:sz="0" w:space="0" w:color="auto"/>
        <w:right w:val="none" w:sz="0" w:space="0" w:color="auto"/>
      </w:divBdr>
    </w:div>
    <w:div w:id="730157559">
      <w:bodyDiv w:val="1"/>
      <w:marLeft w:val="0"/>
      <w:marRight w:val="0"/>
      <w:marTop w:val="0"/>
      <w:marBottom w:val="0"/>
      <w:divBdr>
        <w:top w:val="none" w:sz="0" w:space="0" w:color="auto"/>
        <w:left w:val="none" w:sz="0" w:space="0" w:color="auto"/>
        <w:bottom w:val="none" w:sz="0" w:space="0" w:color="auto"/>
        <w:right w:val="none" w:sz="0" w:space="0" w:color="auto"/>
      </w:divBdr>
    </w:div>
    <w:div w:id="775834229">
      <w:bodyDiv w:val="1"/>
      <w:marLeft w:val="0"/>
      <w:marRight w:val="0"/>
      <w:marTop w:val="0"/>
      <w:marBottom w:val="0"/>
      <w:divBdr>
        <w:top w:val="none" w:sz="0" w:space="0" w:color="auto"/>
        <w:left w:val="none" w:sz="0" w:space="0" w:color="auto"/>
        <w:bottom w:val="none" w:sz="0" w:space="0" w:color="auto"/>
        <w:right w:val="none" w:sz="0" w:space="0" w:color="auto"/>
      </w:divBdr>
    </w:div>
    <w:div w:id="822895543">
      <w:bodyDiv w:val="1"/>
      <w:marLeft w:val="0"/>
      <w:marRight w:val="0"/>
      <w:marTop w:val="0"/>
      <w:marBottom w:val="0"/>
      <w:divBdr>
        <w:top w:val="none" w:sz="0" w:space="0" w:color="auto"/>
        <w:left w:val="none" w:sz="0" w:space="0" w:color="auto"/>
        <w:bottom w:val="none" w:sz="0" w:space="0" w:color="auto"/>
        <w:right w:val="none" w:sz="0" w:space="0" w:color="auto"/>
      </w:divBdr>
    </w:div>
    <w:div w:id="827090064">
      <w:bodyDiv w:val="1"/>
      <w:marLeft w:val="0"/>
      <w:marRight w:val="0"/>
      <w:marTop w:val="0"/>
      <w:marBottom w:val="0"/>
      <w:divBdr>
        <w:top w:val="none" w:sz="0" w:space="0" w:color="auto"/>
        <w:left w:val="none" w:sz="0" w:space="0" w:color="auto"/>
        <w:bottom w:val="none" w:sz="0" w:space="0" w:color="auto"/>
        <w:right w:val="none" w:sz="0" w:space="0" w:color="auto"/>
      </w:divBdr>
    </w:div>
    <w:div w:id="847059490">
      <w:bodyDiv w:val="1"/>
      <w:marLeft w:val="0"/>
      <w:marRight w:val="0"/>
      <w:marTop w:val="0"/>
      <w:marBottom w:val="0"/>
      <w:divBdr>
        <w:top w:val="none" w:sz="0" w:space="0" w:color="auto"/>
        <w:left w:val="none" w:sz="0" w:space="0" w:color="auto"/>
        <w:bottom w:val="none" w:sz="0" w:space="0" w:color="auto"/>
        <w:right w:val="none" w:sz="0" w:space="0" w:color="auto"/>
      </w:divBdr>
      <w:divsChild>
        <w:div w:id="1506944193">
          <w:marLeft w:val="0"/>
          <w:marRight w:val="0"/>
          <w:marTop w:val="0"/>
          <w:marBottom w:val="0"/>
          <w:divBdr>
            <w:top w:val="none" w:sz="0" w:space="0" w:color="auto"/>
            <w:left w:val="none" w:sz="0" w:space="0" w:color="auto"/>
            <w:bottom w:val="none" w:sz="0" w:space="0" w:color="auto"/>
            <w:right w:val="none" w:sz="0" w:space="0" w:color="auto"/>
          </w:divBdr>
          <w:divsChild>
            <w:div w:id="1586109450">
              <w:marLeft w:val="0"/>
              <w:marRight w:val="0"/>
              <w:marTop w:val="0"/>
              <w:marBottom w:val="0"/>
              <w:divBdr>
                <w:top w:val="none" w:sz="0" w:space="0" w:color="auto"/>
                <w:left w:val="none" w:sz="0" w:space="0" w:color="auto"/>
                <w:bottom w:val="none" w:sz="0" w:space="0" w:color="auto"/>
                <w:right w:val="none" w:sz="0" w:space="0" w:color="auto"/>
              </w:divBdr>
            </w:div>
            <w:div w:id="1891839393">
              <w:marLeft w:val="0"/>
              <w:marRight w:val="0"/>
              <w:marTop w:val="0"/>
              <w:marBottom w:val="0"/>
              <w:divBdr>
                <w:top w:val="none" w:sz="0" w:space="0" w:color="auto"/>
                <w:left w:val="none" w:sz="0" w:space="0" w:color="auto"/>
                <w:bottom w:val="none" w:sz="0" w:space="0" w:color="auto"/>
                <w:right w:val="none" w:sz="0" w:space="0" w:color="auto"/>
              </w:divBdr>
            </w:div>
            <w:div w:id="877159477">
              <w:marLeft w:val="0"/>
              <w:marRight w:val="0"/>
              <w:marTop w:val="0"/>
              <w:marBottom w:val="0"/>
              <w:divBdr>
                <w:top w:val="none" w:sz="0" w:space="0" w:color="auto"/>
                <w:left w:val="none" w:sz="0" w:space="0" w:color="auto"/>
                <w:bottom w:val="none" w:sz="0" w:space="0" w:color="auto"/>
                <w:right w:val="none" w:sz="0" w:space="0" w:color="auto"/>
              </w:divBdr>
            </w:div>
          </w:divsChild>
        </w:div>
        <w:div w:id="1646158388">
          <w:marLeft w:val="0"/>
          <w:marRight w:val="0"/>
          <w:marTop w:val="0"/>
          <w:marBottom w:val="0"/>
          <w:divBdr>
            <w:top w:val="none" w:sz="0" w:space="0" w:color="auto"/>
            <w:left w:val="none" w:sz="0" w:space="0" w:color="auto"/>
            <w:bottom w:val="none" w:sz="0" w:space="0" w:color="auto"/>
            <w:right w:val="none" w:sz="0" w:space="0" w:color="auto"/>
          </w:divBdr>
        </w:div>
        <w:div w:id="2045056502">
          <w:marLeft w:val="0"/>
          <w:marRight w:val="0"/>
          <w:marTop w:val="0"/>
          <w:marBottom w:val="0"/>
          <w:divBdr>
            <w:top w:val="none" w:sz="0" w:space="0" w:color="auto"/>
            <w:left w:val="none" w:sz="0" w:space="0" w:color="auto"/>
            <w:bottom w:val="none" w:sz="0" w:space="0" w:color="auto"/>
            <w:right w:val="none" w:sz="0" w:space="0" w:color="auto"/>
          </w:divBdr>
        </w:div>
        <w:div w:id="237716162">
          <w:marLeft w:val="0"/>
          <w:marRight w:val="0"/>
          <w:marTop w:val="0"/>
          <w:marBottom w:val="0"/>
          <w:divBdr>
            <w:top w:val="none" w:sz="0" w:space="0" w:color="auto"/>
            <w:left w:val="none" w:sz="0" w:space="0" w:color="auto"/>
            <w:bottom w:val="none" w:sz="0" w:space="0" w:color="auto"/>
            <w:right w:val="none" w:sz="0" w:space="0" w:color="auto"/>
          </w:divBdr>
        </w:div>
      </w:divsChild>
    </w:div>
    <w:div w:id="854228421">
      <w:bodyDiv w:val="1"/>
      <w:marLeft w:val="0"/>
      <w:marRight w:val="0"/>
      <w:marTop w:val="0"/>
      <w:marBottom w:val="0"/>
      <w:divBdr>
        <w:top w:val="none" w:sz="0" w:space="0" w:color="auto"/>
        <w:left w:val="none" w:sz="0" w:space="0" w:color="auto"/>
        <w:bottom w:val="none" w:sz="0" w:space="0" w:color="auto"/>
        <w:right w:val="none" w:sz="0" w:space="0" w:color="auto"/>
      </w:divBdr>
    </w:div>
    <w:div w:id="863901870">
      <w:bodyDiv w:val="1"/>
      <w:marLeft w:val="0"/>
      <w:marRight w:val="0"/>
      <w:marTop w:val="0"/>
      <w:marBottom w:val="0"/>
      <w:divBdr>
        <w:top w:val="none" w:sz="0" w:space="0" w:color="auto"/>
        <w:left w:val="none" w:sz="0" w:space="0" w:color="auto"/>
        <w:bottom w:val="none" w:sz="0" w:space="0" w:color="auto"/>
        <w:right w:val="none" w:sz="0" w:space="0" w:color="auto"/>
      </w:divBdr>
    </w:div>
    <w:div w:id="874657569">
      <w:bodyDiv w:val="1"/>
      <w:marLeft w:val="0"/>
      <w:marRight w:val="0"/>
      <w:marTop w:val="0"/>
      <w:marBottom w:val="0"/>
      <w:divBdr>
        <w:top w:val="none" w:sz="0" w:space="0" w:color="auto"/>
        <w:left w:val="none" w:sz="0" w:space="0" w:color="auto"/>
        <w:bottom w:val="none" w:sz="0" w:space="0" w:color="auto"/>
        <w:right w:val="none" w:sz="0" w:space="0" w:color="auto"/>
      </w:divBdr>
    </w:div>
    <w:div w:id="911546856">
      <w:bodyDiv w:val="1"/>
      <w:marLeft w:val="0"/>
      <w:marRight w:val="0"/>
      <w:marTop w:val="0"/>
      <w:marBottom w:val="0"/>
      <w:divBdr>
        <w:top w:val="none" w:sz="0" w:space="0" w:color="auto"/>
        <w:left w:val="none" w:sz="0" w:space="0" w:color="auto"/>
        <w:bottom w:val="none" w:sz="0" w:space="0" w:color="auto"/>
        <w:right w:val="none" w:sz="0" w:space="0" w:color="auto"/>
      </w:divBdr>
    </w:div>
    <w:div w:id="926695425">
      <w:bodyDiv w:val="1"/>
      <w:marLeft w:val="0"/>
      <w:marRight w:val="0"/>
      <w:marTop w:val="0"/>
      <w:marBottom w:val="0"/>
      <w:divBdr>
        <w:top w:val="none" w:sz="0" w:space="0" w:color="auto"/>
        <w:left w:val="none" w:sz="0" w:space="0" w:color="auto"/>
        <w:bottom w:val="none" w:sz="0" w:space="0" w:color="auto"/>
        <w:right w:val="none" w:sz="0" w:space="0" w:color="auto"/>
      </w:divBdr>
    </w:div>
    <w:div w:id="936056376">
      <w:bodyDiv w:val="1"/>
      <w:marLeft w:val="0"/>
      <w:marRight w:val="0"/>
      <w:marTop w:val="0"/>
      <w:marBottom w:val="0"/>
      <w:divBdr>
        <w:top w:val="none" w:sz="0" w:space="0" w:color="auto"/>
        <w:left w:val="none" w:sz="0" w:space="0" w:color="auto"/>
        <w:bottom w:val="none" w:sz="0" w:space="0" w:color="auto"/>
        <w:right w:val="none" w:sz="0" w:space="0" w:color="auto"/>
      </w:divBdr>
      <w:divsChild>
        <w:div w:id="1902592893">
          <w:marLeft w:val="0"/>
          <w:marRight w:val="0"/>
          <w:marTop w:val="0"/>
          <w:marBottom w:val="0"/>
          <w:divBdr>
            <w:top w:val="none" w:sz="0" w:space="0" w:color="auto"/>
            <w:left w:val="none" w:sz="0" w:space="0" w:color="auto"/>
            <w:bottom w:val="none" w:sz="0" w:space="0" w:color="auto"/>
            <w:right w:val="none" w:sz="0" w:space="0" w:color="auto"/>
          </w:divBdr>
        </w:div>
      </w:divsChild>
    </w:div>
    <w:div w:id="1019745472">
      <w:bodyDiv w:val="1"/>
      <w:marLeft w:val="0"/>
      <w:marRight w:val="0"/>
      <w:marTop w:val="0"/>
      <w:marBottom w:val="0"/>
      <w:divBdr>
        <w:top w:val="none" w:sz="0" w:space="0" w:color="auto"/>
        <w:left w:val="none" w:sz="0" w:space="0" w:color="auto"/>
        <w:bottom w:val="none" w:sz="0" w:space="0" w:color="auto"/>
        <w:right w:val="none" w:sz="0" w:space="0" w:color="auto"/>
      </w:divBdr>
    </w:div>
    <w:div w:id="1061636723">
      <w:bodyDiv w:val="1"/>
      <w:marLeft w:val="0"/>
      <w:marRight w:val="0"/>
      <w:marTop w:val="0"/>
      <w:marBottom w:val="0"/>
      <w:divBdr>
        <w:top w:val="none" w:sz="0" w:space="0" w:color="auto"/>
        <w:left w:val="none" w:sz="0" w:space="0" w:color="auto"/>
        <w:bottom w:val="none" w:sz="0" w:space="0" w:color="auto"/>
        <w:right w:val="none" w:sz="0" w:space="0" w:color="auto"/>
      </w:divBdr>
      <w:divsChild>
        <w:div w:id="1440024718">
          <w:marLeft w:val="0"/>
          <w:marRight w:val="0"/>
          <w:marTop w:val="0"/>
          <w:marBottom w:val="0"/>
          <w:divBdr>
            <w:top w:val="none" w:sz="0" w:space="0" w:color="auto"/>
            <w:left w:val="none" w:sz="0" w:space="0" w:color="auto"/>
            <w:bottom w:val="none" w:sz="0" w:space="0" w:color="auto"/>
            <w:right w:val="none" w:sz="0" w:space="0" w:color="auto"/>
          </w:divBdr>
        </w:div>
      </w:divsChild>
    </w:div>
    <w:div w:id="1104496332">
      <w:bodyDiv w:val="1"/>
      <w:marLeft w:val="0"/>
      <w:marRight w:val="0"/>
      <w:marTop w:val="0"/>
      <w:marBottom w:val="0"/>
      <w:divBdr>
        <w:top w:val="none" w:sz="0" w:space="0" w:color="auto"/>
        <w:left w:val="none" w:sz="0" w:space="0" w:color="auto"/>
        <w:bottom w:val="none" w:sz="0" w:space="0" w:color="auto"/>
        <w:right w:val="none" w:sz="0" w:space="0" w:color="auto"/>
      </w:divBdr>
    </w:div>
    <w:div w:id="1137534224">
      <w:bodyDiv w:val="1"/>
      <w:marLeft w:val="0"/>
      <w:marRight w:val="0"/>
      <w:marTop w:val="0"/>
      <w:marBottom w:val="0"/>
      <w:divBdr>
        <w:top w:val="none" w:sz="0" w:space="0" w:color="auto"/>
        <w:left w:val="none" w:sz="0" w:space="0" w:color="auto"/>
        <w:bottom w:val="none" w:sz="0" w:space="0" w:color="auto"/>
        <w:right w:val="none" w:sz="0" w:space="0" w:color="auto"/>
      </w:divBdr>
    </w:div>
    <w:div w:id="1183396620">
      <w:bodyDiv w:val="1"/>
      <w:marLeft w:val="0"/>
      <w:marRight w:val="0"/>
      <w:marTop w:val="0"/>
      <w:marBottom w:val="0"/>
      <w:divBdr>
        <w:top w:val="none" w:sz="0" w:space="0" w:color="auto"/>
        <w:left w:val="none" w:sz="0" w:space="0" w:color="auto"/>
        <w:bottom w:val="none" w:sz="0" w:space="0" w:color="auto"/>
        <w:right w:val="none" w:sz="0" w:space="0" w:color="auto"/>
      </w:divBdr>
      <w:divsChild>
        <w:div w:id="1609896066">
          <w:marLeft w:val="0"/>
          <w:marRight w:val="0"/>
          <w:marTop w:val="0"/>
          <w:marBottom w:val="0"/>
          <w:divBdr>
            <w:top w:val="none" w:sz="0" w:space="0" w:color="auto"/>
            <w:left w:val="none" w:sz="0" w:space="0" w:color="auto"/>
            <w:bottom w:val="none" w:sz="0" w:space="0" w:color="auto"/>
            <w:right w:val="none" w:sz="0" w:space="0" w:color="auto"/>
          </w:divBdr>
        </w:div>
      </w:divsChild>
    </w:div>
    <w:div w:id="1219633733">
      <w:bodyDiv w:val="1"/>
      <w:marLeft w:val="0"/>
      <w:marRight w:val="0"/>
      <w:marTop w:val="0"/>
      <w:marBottom w:val="0"/>
      <w:divBdr>
        <w:top w:val="none" w:sz="0" w:space="0" w:color="auto"/>
        <w:left w:val="none" w:sz="0" w:space="0" w:color="auto"/>
        <w:bottom w:val="none" w:sz="0" w:space="0" w:color="auto"/>
        <w:right w:val="none" w:sz="0" w:space="0" w:color="auto"/>
      </w:divBdr>
    </w:div>
    <w:div w:id="1255627231">
      <w:bodyDiv w:val="1"/>
      <w:marLeft w:val="0"/>
      <w:marRight w:val="0"/>
      <w:marTop w:val="0"/>
      <w:marBottom w:val="0"/>
      <w:divBdr>
        <w:top w:val="none" w:sz="0" w:space="0" w:color="auto"/>
        <w:left w:val="none" w:sz="0" w:space="0" w:color="auto"/>
        <w:bottom w:val="none" w:sz="0" w:space="0" w:color="auto"/>
        <w:right w:val="none" w:sz="0" w:space="0" w:color="auto"/>
      </w:divBdr>
    </w:div>
    <w:div w:id="1296989437">
      <w:bodyDiv w:val="1"/>
      <w:marLeft w:val="0"/>
      <w:marRight w:val="0"/>
      <w:marTop w:val="0"/>
      <w:marBottom w:val="0"/>
      <w:divBdr>
        <w:top w:val="none" w:sz="0" w:space="0" w:color="auto"/>
        <w:left w:val="none" w:sz="0" w:space="0" w:color="auto"/>
        <w:bottom w:val="none" w:sz="0" w:space="0" w:color="auto"/>
        <w:right w:val="none" w:sz="0" w:space="0" w:color="auto"/>
      </w:divBdr>
    </w:div>
    <w:div w:id="1408961571">
      <w:bodyDiv w:val="1"/>
      <w:marLeft w:val="0"/>
      <w:marRight w:val="0"/>
      <w:marTop w:val="0"/>
      <w:marBottom w:val="0"/>
      <w:divBdr>
        <w:top w:val="none" w:sz="0" w:space="0" w:color="auto"/>
        <w:left w:val="none" w:sz="0" w:space="0" w:color="auto"/>
        <w:bottom w:val="none" w:sz="0" w:space="0" w:color="auto"/>
        <w:right w:val="none" w:sz="0" w:space="0" w:color="auto"/>
      </w:divBdr>
    </w:div>
    <w:div w:id="1417938799">
      <w:bodyDiv w:val="1"/>
      <w:marLeft w:val="0"/>
      <w:marRight w:val="0"/>
      <w:marTop w:val="0"/>
      <w:marBottom w:val="0"/>
      <w:divBdr>
        <w:top w:val="none" w:sz="0" w:space="0" w:color="auto"/>
        <w:left w:val="none" w:sz="0" w:space="0" w:color="auto"/>
        <w:bottom w:val="none" w:sz="0" w:space="0" w:color="auto"/>
        <w:right w:val="none" w:sz="0" w:space="0" w:color="auto"/>
      </w:divBdr>
    </w:div>
    <w:div w:id="1544174684">
      <w:bodyDiv w:val="1"/>
      <w:marLeft w:val="0"/>
      <w:marRight w:val="0"/>
      <w:marTop w:val="0"/>
      <w:marBottom w:val="0"/>
      <w:divBdr>
        <w:top w:val="none" w:sz="0" w:space="0" w:color="auto"/>
        <w:left w:val="none" w:sz="0" w:space="0" w:color="auto"/>
        <w:bottom w:val="none" w:sz="0" w:space="0" w:color="auto"/>
        <w:right w:val="none" w:sz="0" w:space="0" w:color="auto"/>
      </w:divBdr>
    </w:div>
    <w:div w:id="1546797641">
      <w:bodyDiv w:val="1"/>
      <w:marLeft w:val="0"/>
      <w:marRight w:val="0"/>
      <w:marTop w:val="0"/>
      <w:marBottom w:val="0"/>
      <w:divBdr>
        <w:top w:val="none" w:sz="0" w:space="0" w:color="auto"/>
        <w:left w:val="none" w:sz="0" w:space="0" w:color="auto"/>
        <w:bottom w:val="none" w:sz="0" w:space="0" w:color="auto"/>
        <w:right w:val="none" w:sz="0" w:space="0" w:color="auto"/>
      </w:divBdr>
    </w:div>
    <w:div w:id="1547795256">
      <w:bodyDiv w:val="1"/>
      <w:marLeft w:val="0"/>
      <w:marRight w:val="0"/>
      <w:marTop w:val="0"/>
      <w:marBottom w:val="0"/>
      <w:divBdr>
        <w:top w:val="none" w:sz="0" w:space="0" w:color="auto"/>
        <w:left w:val="none" w:sz="0" w:space="0" w:color="auto"/>
        <w:bottom w:val="none" w:sz="0" w:space="0" w:color="auto"/>
        <w:right w:val="none" w:sz="0" w:space="0" w:color="auto"/>
      </w:divBdr>
    </w:div>
    <w:div w:id="1571119150">
      <w:bodyDiv w:val="1"/>
      <w:marLeft w:val="0"/>
      <w:marRight w:val="0"/>
      <w:marTop w:val="0"/>
      <w:marBottom w:val="0"/>
      <w:divBdr>
        <w:top w:val="none" w:sz="0" w:space="0" w:color="auto"/>
        <w:left w:val="none" w:sz="0" w:space="0" w:color="auto"/>
        <w:bottom w:val="none" w:sz="0" w:space="0" w:color="auto"/>
        <w:right w:val="none" w:sz="0" w:space="0" w:color="auto"/>
      </w:divBdr>
    </w:div>
    <w:div w:id="1644651785">
      <w:bodyDiv w:val="1"/>
      <w:marLeft w:val="0"/>
      <w:marRight w:val="0"/>
      <w:marTop w:val="0"/>
      <w:marBottom w:val="0"/>
      <w:divBdr>
        <w:top w:val="none" w:sz="0" w:space="0" w:color="auto"/>
        <w:left w:val="none" w:sz="0" w:space="0" w:color="auto"/>
        <w:bottom w:val="none" w:sz="0" w:space="0" w:color="auto"/>
        <w:right w:val="none" w:sz="0" w:space="0" w:color="auto"/>
      </w:divBdr>
      <w:divsChild>
        <w:div w:id="1478454442">
          <w:marLeft w:val="0"/>
          <w:marRight w:val="0"/>
          <w:marTop w:val="0"/>
          <w:marBottom w:val="0"/>
          <w:divBdr>
            <w:top w:val="none" w:sz="0" w:space="0" w:color="auto"/>
            <w:left w:val="none" w:sz="0" w:space="0" w:color="auto"/>
            <w:bottom w:val="none" w:sz="0" w:space="0" w:color="auto"/>
            <w:right w:val="none" w:sz="0" w:space="0" w:color="auto"/>
          </w:divBdr>
        </w:div>
      </w:divsChild>
    </w:div>
    <w:div w:id="1679427108">
      <w:bodyDiv w:val="1"/>
      <w:marLeft w:val="0"/>
      <w:marRight w:val="0"/>
      <w:marTop w:val="0"/>
      <w:marBottom w:val="0"/>
      <w:divBdr>
        <w:top w:val="none" w:sz="0" w:space="0" w:color="auto"/>
        <w:left w:val="none" w:sz="0" w:space="0" w:color="auto"/>
        <w:bottom w:val="none" w:sz="0" w:space="0" w:color="auto"/>
        <w:right w:val="none" w:sz="0" w:space="0" w:color="auto"/>
      </w:divBdr>
      <w:divsChild>
        <w:div w:id="29501208">
          <w:marLeft w:val="0"/>
          <w:marRight w:val="0"/>
          <w:marTop w:val="0"/>
          <w:marBottom w:val="0"/>
          <w:divBdr>
            <w:top w:val="none" w:sz="0" w:space="0" w:color="auto"/>
            <w:left w:val="none" w:sz="0" w:space="0" w:color="auto"/>
            <w:bottom w:val="none" w:sz="0" w:space="0" w:color="auto"/>
            <w:right w:val="none" w:sz="0" w:space="0" w:color="auto"/>
          </w:divBdr>
        </w:div>
      </w:divsChild>
    </w:div>
    <w:div w:id="1701591114">
      <w:bodyDiv w:val="1"/>
      <w:marLeft w:val="0"/>
      <w:marRight w:val="0"/>
      <w:marTop w:val="0"/>
      <w:marBottom w:val="0"/>
      <w:divBdr>
        <w:top w:val="none" w:sz="0" w:space="0" w:color="auto"/>
        <w:left w:val="none" w:sz="0" w:space="0" w:color="auto"/>
        <w:bottom w:val="none" w:sz="0" w:space="0" w:color="auto"/>
        <w:right w:val="none" w:sz="0" w:space="0" w:color="auto"/>
      </w:divBdr>
    </w:div>
    <w:div w:id="1701739764">
      <w:bodyDiv w:val="1"/>
      <w:marLeft w:val="0"/>
      <w:marRight w:val="0"/>
      <w:marTop w:val="0"/>
      <w:marBottom w:val="0"/>
      <w:divBdr>
        <w:top w:val="none" w:sz="0" w:space="0" w:color="auto"/>
        <w:left w:val="none" w:sz="0" w:space="0" w:color="auto"/>
        <w:bottom w:val="none" w:sz="0" w:space="0" w:color="auto"/>
        <w:right w:val="none" w:sz="0" w:space="0" w:color="auto"/>
      </w:divBdr>
    </w:div>
    <w:div w:id="1795177757">
      <w:bodyDiv w:val="1"/>
      <w:marLeft w:val="0"/>
      <w:marRight w:val="0"/>
      <w:marTop w:val="0"/>
      <w:marBottom w:val="0"/>
      <w:divBdr>
        <w:top w:val="none" w:sz="0" w:space="0" w:color="auto"/>
        <w:left w:val="none" w:sz="0" w:space="0" w:color="auto"/>
        <w:bottom w:val="none" w:sz="0" w:space="0" w:color="auto"/>
        <w:right w:val="none" w:sz="0" w:space="0" w:color="auto"/>
      </w:divBdr>
    </w:div>
    <w:div w:id="1808204020">
      <w:bodyDiv w:val="1"/>
      <w:marLeft w:val="0"/>
      <w:marRight w:val="0"/>
      <w:marTop w:val="0"/>
      <w:marBottom w:val="0"/>
      <w:divBdr>
        <w:top w:val="none" w:sz="0" w:space="0" w:color="auto"/>
        <w:left w:val="none" w:sz="0" w:space="0" w:color="auto"/>
        <w:bottom w:val="none" w:sz="0" w:space="0" w:color="auto"/>
        <w:right w:val="none" w:sz="0" w:space="0" w:color="auto"/>
      </w:divBdr>
      <w:divsChild>
        <w:div w:id="784734793">
          <w:marLeft w:val="0"/>
          <w:marRight w:val="0"/>
          <w:marTop w:val="0"/>
          <w:marBottom w:val="0"/>
          <w:divBdr>
            <w:top w:val="none" w:sz="0" w:space="0" w:color="auto"/>
            <w:left w:val="none" w:sz="0" w:space="0" w:color="auto"/>
            <w:bottom w:val="none" w:sz="0" w:space="0" w:color="auto"/>
            <w:right w:val="none" w:sz="0" w:space="0" w:color="auto"/>
          </w:divBdr>
        </w:div>
      </w:divsChild>
    </w:div>
    <w:div w:id="1824008220">
      <w:bodyDiv w:val="1"/>
      <w:marLeft w:val="0"/>
      <w:marRight w:val="0"/>
      <w:marTop w:val="0"/>
      <w:marBottom w:val="0"/>
      <w:divBdr>
        <w:top w:val="none" w:sz="0" w:space="0" w:color="auto"/>
        <w:left w:val="none" w:sz="0" w:space="0" w:color="auto"/>
        <w:bottom w:val="none" w:sz="0" w:space="0" w:color="auto"/>
        <w:right w:val="none" w:sz="0" w:space="0" w:color="auto"/>
      </w:divBdr>
      <w:divsChild>
        <w:div w:id="382023099">
          <w:marLeft w:val="0"/>
          <w:marRight w:val="0"/>
          <w:marTop w:val="0"/>
          <w:marBottom w:val="0"/>
          <w:divBdr>
            <w:top w:val="none" w:sz="0" w:space="0" w:color="auto"/>
            <w:left w:val="none" w:sz="0" w:space="0" w:color="auto"/>
            <w:bottom w:val="none" w:sz="0" w:space="0" w:color="auto"/>
            <w:right w:val="none" w:sz="0" w:space="0" w:color="auto"/>
          </w:divBdr>
        </w:div>
        <w:div w:id="1839299298">
          <w:marLeft w:val="0"/>
          <w:marRight w:val="0"/>
          <w:marTop w:val="0"/>
          <w:marBottom w:val="0"/>
          <w:divBdr>
            <w:top w:val="none" w:sz="0" w:space="0" w:color="auto"/>
            <w:left w:val="none" w:sz="0" w:space="0" w:color="auto"/>
            <w:bottom w:val="none" w:sz="0" w:space="0" w:color="auto"/>
            <w:right w:val="none" w:sz="0" w:space="0" w:color="auto"/>
          </w:divBdr>
        </w:div>
        <w:div w:id="1127970739">
          <w:marLeft w:val="0"/>
          <w:marRight w:val="0"/>
          <w:marTop w:val="0"/>
          <w:marBottom w:val="0"/>
          <w:divBdr>
            <w:top w:val="none" w:sz="0" w:space="0" w:color="auto"/>
            <w:left w:val="none" w:sz="0" w:space="0" w:color="auto"/>
            <w:bottom w:val="none" w:sz="0" w:space="0" w:color="auto"/>
            <w:right w:val="none" w:sz="0" w:space="0" w:color="auto"/>
          </w:divBdr>
          <w:divsChild>
            <w:div w:id="1332175554">
              <w:marLeft w:val="0"/>
              <w:marRight w:val="0"/>
              <w:marTop w:val="0"/>
              <w:marBottom w:val="0"/>
              <w:divBdr>
                <w:top w:val="none" w:sz="0" w:space="0" w:color="auto"/>
                <w:left w:val="none" w:sz="0" w:space="0" w:color="auto"/>
                <w:bottom w:val="none" w:sz="0" w:space="0" w:color="auto"/>
                <w:right w:val="none" w:sz="0" w:space="0" w:color="auto"/>
              </w:divBdr>
            </w:div>
          </w:divsChild>
        </w:div>
        <w:div w:id="1013146400">
          <w:marLeft w:val="0"/>
          <w:marRight w:val="0"/>
          <w:marTop w:val="0"/>
          <w:marBottom w:val="0"/>
          <w:divBdr>
            <w:top w:val="none" w:sz="0" w:space="0" w:color="auto"/>
            <w:left w:val="none" w:sz="0" w:space="0" w:color="auto"/>
            <w:bottom w:val="none" w:sz="0" w:space="0" w:color="auto"/>
            <w:right w:val="none" w:sz="0" w:space="0" w:color="auto"/>
          </w:divBdr>
        </w:div>
        <w:div w:id="1847667658">
          <w:marLeft w:val="0"/>
          <w:marRight w:val="0"/>
          <w:marTop w:val="0"/>
          <w:marBottom w:val="0"/>
          <w:divBdr>
            <w:top w:val="none" w:sz="0" w:space="0" w:color="auto"/>
            <w:left w:val="none" w:sz="0" w:space="0" w:color="auto"/>
            <w:bottom w:val="none" w:sz="0" w:space="0" w:color="auto"/>
            <w:right w:val="none" w:sz="0" w:space="0" w:color="auto"/>
          </w:divBdr>
        </w:div>
      </w:divsChild>
    </w:div>
    <w:div w:id="1826125732">
      <w:bodyDiv w:val="1"/>
      <w:marLeft w:val="0"/>
      <w:marRight w:val="0"/>
      <w:marTop w:val="0"/>
      <w:marBottom w:val="0"/>
      <w:divBdr>
        <w:top w:val="none" w:sz="0" w:space="0" w:color="auto"/>
        <w:left w:val="none" w:sz="0" w:space="0" w:color="auto"/>
        <w:bottom w:val="none" w:sz="0" w:space="0" w:color="auto"/>
        <w:right w:val="none" w:sz="0" w:space="0" w:color="auto"/>
      </w:divBdr>
    </w:div>
    <w:div w:id="1832060520">
      <w:bodyDiv w:val="1"/>
      <w:marLeft w:val="0"/>
      <w:marRight w:val="0"/>
      <w:marTop w:val="0"/>
      <w:marBottom w:val="0"/>
      <w:divBdr>
        <w:top w:val="none" w:sz="0" w:space="0" w:color="auto"/>
        <w:left w:val="none" w:sz="0" w:space="0" w:color="auto"/>
        <w:bottom w:val="none" w:sz="0" w:space="0" w:color="auto"/>
        <w:right w:val="none" w:sz="0" w:space="0" w:color="auto"/>
      </w:divBdr>
    </w:div>
    <w:div w:id="1864055410">
      <w:bodyDiv w:val="1"/>
      <w:marLeft w:val="0"/>
      <w:marRight w:val="0"/>
      <w:marTop w:val="0"/>
      <w:marBottom w:val="0"/>
      <w:divBdr>
        <w:top w:val="none" w:sz="0" w:space="0" w:color="auto"/>
        <w:left w:val="none" w:sz="0" w:space="0" w:color="auto"/>
        <w:bottom w:val="none" w:sz="0" w:space="0" w:color="auto"/>
        <w:right w:val="none" w:sz="0" w:space="0" w:color="auto"/>
      </w:divBdr>
    </w:div>
    <w:div w:id="1914504731">
      <w:bodyDiv w:val="1"/>
      <w:marLeft w:val="0"/>
      <w:marRight w:val="0"/>
      <w:marTop w:val="0"/>
      <w:marBottom w:val="0"/>
      <w:divBdr>
        <w:top w:val="none" w:sz="0" w:space="0" w:color="auto"/>
        <w:left w:val="none" w:sz="0" w:space="0" w:color="auto"/>
        <w:bottom w:val="none" w:sz="0" w:space="0" w:color="auto"/>
        <w:right w:val="none" w:sz="0" w:space="0" w:color="auto"/>
      </w:divBdr>
    </w:div>
    <w:div w:id="1925725772">
      <w:bodyDiv w:val="1"/>
      <w:marLeft w:val="0"/>
      <w:marRight w:val="0"/>
      <w:marTop w:val="0"/>
      <w:marBottom w:val="0"/>
      <w:divBdr>
        <w:top w:val="none" w:sz="0" w:space="0" w:color="auto"/>
        <w:left w:val="none" w:sz="0" w:space="0" w:color="auto"/>
        <w:bottom w:val="none" w:sz="0" w:space="0" w:color="auto"/>
        <w:right w:val="none" w:sz="0" w:space="0" w:color="auto"/>
      </w:divBdr>
    </w:div>
    <w:div w:id="1965497549">
      <w:bodyDiv w:val="1"/>
      <w:marLeft w:val="0"/>
      <w:marRight w:val="0"/>
      <w:marTop w:val="0"/>
      <w:marBottom w:val="0"/>
      <w:divBdr>
        <w:top w:val="none" w:sz="0" w:space="0" w:color="auto"/>
        <w:left w:val="none" w:sz="0" w:space="0" w:color="auto"/>
        <w:bottom w:val="none" w:sz="0" w:space="0" w:color="auto"/>
        <w:right w:val="none" w:sz="0" w:space="0" w:color="auto"/>
      </w:divBdr>
    </w:div>
    <w:div w:id="2023507797">
      <w:bodyDiv w:val="1"/>
      <w:marLeft w:val="0"/>
      <w:marRight w:val="0"/>
      <w:marTop w:val="0"/>
      <w:marBottom w:val="0"/>
      <w:divBdr>
        <w:top w:val="none" w:sz="0" w:space="0" w:color="auto"/>
        <w:left w:val="none" w:sz="0" w:space="0" w:color="auto"/>
        <w:bottom w:val="none" w:sz="0" w:space="0" w:color="auto"/>
        <w:right w:val="none" w:sz="0" w:space="0" w:color="auto"/>
      </w:divBdr>
    </w:div>
    <w:div w:id="2038039808">
      <w:bodyDiv w:val="1"/>
      <w:marLeft w:val="0"/>
      <w:marRight w:val="0"/>
      <w:marTop w:val="0"/>
      <w:marBottom w:val="0"/>
      <w:divBdr>
        <w:top w:val="none" w:sz="0" w:space="0" w:color="auto"/>
        <w:left w:val="none" w:sz="0" w:space="0" w:color="auto"/>
        <w:bottom w:val="none" w:sz="0" w:space="0" w:color="auto"/>
        <w:right w:val="none" w:sz="0" w:space="0" w:color="auto"/>
      </w:divBdr>
    </w:div>
    <w:div w:id="20505635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8351e308" TargetMode="External"/><Relationship Id="rId299" Type="http://schemas.openxmlformats.org/officeDocument/2006/relationships/hyperlink" Target="https://m.edsoo.ru/83537196" TargetMode="External"/><Relationship Id="rId21" Type="http://schemas.openxmlformats.org/officeDocument/2006/relationships/hyperlink" Target="https://m.edsoo.ru/7f415104" TargetMode="External"/><Relationship Id="rId63" Type="http://schemas.openxmlformats.org/officeDocument/2006/relationships/hyperlink" Target="https://m.edsoo.ru/7f41b2a2" TargetMode="External"/><Relationship Id="rId159" Type="http://schemas.openxmlformats.org/officeDocument/2006/relationships/hyperlink" Target="https://m.edsoo.ru/8352f73e" TargetMode="External"/><Relationship Id="rId324" Type="http://schemas.openxmlformats.org/officeDocument/2006/relationships/hyperlink" Target="https://m.edsoo.ru/8352e00a" TargetMode="External"/><Relationship Id="rId366" Type="http://schemas.openxmlformats.org/officeDocument/2006/relationships/hyperlink" Target="https://wordwall.net/ru/community/english" TargetMode="External"/><Relationship Id="rId170" Type="http://schemas.openxmlformats.org/officeDocument/2006/relationships/hyperlink" Target="https://m.edsoo.ru/835266ca" TargetMode="External"/><Relationship Id="rId226" Type="http://schemas.openxmlformats.org/officeDocument/2006/relationships/hyperlink" Target="https://m.edsoo.ru/8352e6cc" TargetMode="External"/><Relationship Id="rId433" Type="http://schemas.openxmlformats.org/officeDocument/2006/relationships/hyperlink" Target="https://m.edsoo.ru/83541b82" TargetMode="External"/><Relationship Id="rId268" Type="http://schemas.openxmlformats.org/officeDocument/2006/relationships/hyperlink" Target="https://m.edsoo.ru/8353536e" TargetMode="External"/><Relationship Id="rId475" Type="http://schemas.openxmlformats.org/officeDocument/2006/relationships/hyperlink" Target="https://wordwall.net/ru" TargetMode="External"/><Relationship Id="rId32" Type="http://schemas.openxmlformats.org/officeDocument/2006/relationships/hyperlink" Target="https://m.edsoo.ru/7f416f2c" TargetMode="External"/><Relationship Id="rId74" Type="http://schemas.openxmlformats.org/officeDocument/2006/relationships/hyperlink" Target="https://m.edsoo.ru/83515ea6" TargetMode="External"/><Relationship Id="rId128" Type="http://schemas.openxmlformats.org/officeDocument/2006/relationships/hyperlink" Target="https://m.edsoo.ru/8351fcb2" TargetMode="External"/><Relationship Id="rId335" Type="http://schemas.openxmlformats.org/officeDocument/2006/relationships/hyperlink" Target="https://m.edsoo.ru/83539d42" TargetMode="External"/><Relationship Id="rId377" Type="http://schemas.openxmlformats.org/officeDocument/2006/relationships/hyperlink" Target="https://wordwall.net/ru/community/english" TargetMode="External"/><Relationship Id="rId500" Type="http://schemas.openxmlformats.org/officeDocument/2006/relationships/image" Target="media/image10.wmf"/><Relationship Id="rId5" Type="http://schemas.openxmlformats.org/officeDocument/2006/relationships/webSettings" Target="webSettings.xml"/><Relationship Id="rId181" Type="http://schemas.openxmlformats.org/officeDocument/2006/relationships/hyperlink" Target="https://m.edsoo.ru/8352ab80" TargetMode="External"/><Relationship Id="rId237" Type="http://schemas.openxmlformats.org/officeDocument/2006/relationships/hyperlink" Target="https://m.edsoo.ru/83530a30" TargetMode="External"/><Relationship Id="rId402" Type="http://schemas.openxmlformats.org/officeDocument/2006/relationships/hyperlink" Target="https://m.edsoo.ru/8353ece8" TargetMode="External"/><Relationship Id="rId279" Type="http://schemas.openxmlformats.org/officeDocument/2006/relationships/hyperlink" Target="https://m.edsoo.ru/83535b16" TargetMode="External"/><Relationship Id="rId444" Type="http://schemas.openxmlformats.org/officeDocument/2006/relationships/hyperlink" Target="https://m.edsoo.ru/835439c8" TargetMode="External"/><Relationship Id="rId486" Type="http://schemas.openxmlformats.org/officeDocument/2006/relationships/hyperlink" Target="https://m.edsoo.ru/863cbed0" TargetMode="External"/><Relationship Id="rId43" Type="http://schemas.openxmlformats.org/officeDocument/2006/relationships/hyperlink" Target="https://m.edsoo.ru/7f418fe8" TargetMode="External"/><Relationship Id="rId139" Type="http://schemas.openxmlformats.org/officeDocument/2006/relationships/hyperlink" Target="https://m.edsoo.ru/83521d78" TargetMode="External"/><Relationship Id="rId290" Type="http://schemas.openxmlformats.org/officeDocument/2006/relationships/hyperlink" Target="https://m.edsoo.ru/8353658e" TargetMode="External"/><Relationship Id="rId304" Type="http://schemas.openxmlformats.org/officeDocument/2006/relationships/hyperlink" Target="https://m.edsoo.ru/8352ca5c" TargetMode="External"/><Relationship Id="rId346" Type="http://schemas.openxmlformats.org/officeDocument/2006/relationships/hyperlink" Target="https://wordwall.net/ru/community/english" TargetMode="External"/><Relationship Id="rId388" Type="http://schemas.openxmlformats.org/officeDocument/2006/relationships/hyperlink" Target="https://m.edsoo.ru/8353d92e" TargetMode="External"/><Relationship Id="rId511" Type="http://schemas.openxmlformats.org/officeDocument/2006/relationships/control" Target="activeX/activeX12.xml"/><Relationship Id="rId85" Type="http://schemas.openxmlformats.org/officeDocument/2006/relationships/hyperlink" Target="https://m.edsoo.ru/8351a618" TargetMode="External"/><Relationship Id="rId150" Type="http://schemas.openxmlformats.org/officeDocument/2006/relationships/hyperlink" Target="https://m.edsoo.ru/835220de" TargetMode="External"/><Relationship Id="rId192" Type="http://schemas.openxmlformats.org/officeDocument/2006/relationships/hyperlink" Target="https://m.edsoo.ru/8352ab80" TargetMode="External"/><Relationship Id="rId206" Type="http://schemas.openxmlformats.org/officeDocument/2006/relationships/hyperlink" Target="https://m.edsoo.ru/8352b68e" TargetMode="External"/><Relationship Id="rId413" Type="http://schemas.openxmlformats.org/officeDocument/2006/relationships/hyperlink" Target="https://wordwall.net/ru/community/english" TargetMode="External"/><Relationship Id="rId248" Type="http://schemas.openxmlformats.org/officeDocument/2006/relationships/hyperlink" Target="https://m.edsoo.ru/83533b4a" TargetMode="External"/><Relationship Id="rId455" Type="http://schemas.openxmlformats.org/officeDocument/2006/relationships/hyperlink" Target="https://m.edsoo.ru/83545430" TargetMode="External"/><Relationship Id="rId497" Type="http://schemas.openxmlformats.org/officeDocument/2006/relationships/image" Target="media/image8.jpeg"/><Relationship Id="rId12" Type="http://schemas.openxmlformats.org/officeDocument/2006/relationships/hyperlink" Target="https://m.edsoo.ru/7f413cd2" TargetMode="External"/><Relationship Id="rId108" Type="http://schemas.openxmlformats.org/officeDocument/2006/relationships/hyperlink" Target="https://m.edsoo.ru/8351d6e2" TargetMode="External"/><Relationship Id="rId315" Type="http://schemas.openxmlformats.org/officeDocument/2006/relationships/hyperlink" Target="https://wordwall.net/ru/community/english" TargetMode="External"/><Relationship Id="rId357" Type="http://schemas.openxmlformats.org/officeDocument/2006/relationships/hyperlink" Target="https://m.edsoo.ru/83530c06" TargetMode="External"/><Relationship Id="rId54" Type="http://schemas.openxmlformats.org/officeDocument/2006/relationships/hyperlink" Target="https://m.edsoo.ru/7f41b2a2" TargetMode="External"/><Relationship Id="rId96" Type="http://schemas.openxmlformats.org/officeDocument/2006/relationships/hyperlink" Target="https://m.edsoo.ru/83519ab0" TargetMode="External"/><Relationship Id="rId161" Type="http://schemas.openxmlformats.org/officeDocument/2006/relationships/hyperlink" Target="https://m.edsoo.ru/83522481" TargetMode="External"/><Relationship Id="rId217" Type="http://schemas.openxmlformats.org/officeDocument/2006/relationships/hyperlink" Target="https://m.edsoo.ru/835385dc" TargetMode="External"/><Relationship Id="rId399" Type="http://schemas.openxmlformats.org/officeDocument/2006/relationships/hyperlink" Target="https://m.edsoo.ru/8353e77a" TargetMode="External"/><Relationship Id="rId259" Type="http://schemas.openxmlformats.org/officeDocument/2006/relationships/hyperlink" Target="https://m.edsoo.ru/83529582" TargetMode="External"/><Relationship Id="rId424" Type="http://schemas.openxmlformats.org/officeDocument/2006/relationships/hyperlink" Target="https://m.edsoo.ru/835407f0" TargetMode="External"/><Relationship Id="rId466" Type="http://schemas.openxmlformats.org/officeDocument/2006/relationships/hyperlink" Target="https://wordwall.net/ru" TargetMode="External"/><Relationship Id="rId23" Type="http://schemas.openxmlformats.org/officeDocument/2006/relationships/hyperlink" Target="https://m.edsoo.ru/7f415104" TargetMode="External"/><Relationship Id="rId119" Type="http://schemas.openxmlformats.org/officeDocument/2006/relationships/hyperlink" Target="https://m.edsoo.ru/8351eaec" TargetMode="External"/><Relationship Id="rId270" Type="http://schemas.openxmlformats.org/officeDocument/2006/relationships/hyperlink" Target="https://m.edsoo.ru/8353599a" TargetMode="External"/><Relationship Id="rId326" Type="http://schemas.openxmlformats.org/officeDocument/2006/relationships/hyperlink" Target="https://m.edsoo.ru/83538140" TargetMode="External"/><Relationship Id="rId65" Type="http://schemas.openxmlformats.org/officeDocument/2006/relationships/hyperlink" Target="https://m.edsoo.ru/83514d30" TargetMode="External"/><Relationship Id="rId130" Type="http://schemas.openxmlformats.org/officeDocument/2006/relationships/hyperlink" Target="https://m.edsoo.ru/8352000e" TargetMode="External"/><Relationship Id="rId368" Type="http://schemas.openxmlformats.org/officeDocument/2006/relationships/hyperlink" Target="https://wordwall.net/ru/community/english" TargetMode="External"/><Relationship Id="rId172" Type="http://schemas.openxmlformats.org/officeDocument/2006/relationships/hyperlink" Target="https://m.edsoo.ru/83528b3c" TargetMode="External"/><Relationship Id="rId228" Type="http://schemas.openxmlformats.org/officeDocument/2006/relationships/hyperlink" Target="https://m.edsoo.ru/8352de34" TargetMode="External"/><Relationship Id="rId435" Type="http://schemas.openxmlformats.org/officeDocument/2006/relationships/hyperlink" Target="https://wordwall.net/ru" TargetMode="External"/><Relationship Id="rId477" Type="http://schemas.openxmlformats.org/officeDocument/2006/relationships/hyperlink" Target="https://wordwall.net/ru" TargetMode="External"/><Relationship Id="rId281" Type="http://schemas.openxmlformats.org/officeDocument/2006/relationships/hyperlink" Target="https://m.edsoo.ru/83535f1c" TargetMode="External"/><Relationship Id="rId337" Type="http://schemas.openxmlformats.org/officeDocument/2006/relationships/hyperlink" Target="https://m.edsoo.ru/83539b4e" TargetMode="External"/><Relationship Id="rId502" Type="http://schemas.openxmlformats.org/officeDocument/2006/relationships/control" Target="activeX/activeX3.xml"/><Relationship Id="rId34" Type="http://schemas.openxmlformats.org/officeDocument/2006/relationships/hyperlink" Target="https://m.edsoo.ru/7f416f2c" TargetMode="External"/><Relationship Id="rId76" Type="http://schemas.openxmlformats.org/officeDocument/2006/relationships/hyperlink" Target="https://m.edsoo.ru/8351655e" TargetMode="External"/><Relationship Id="rId141" Type="http://schemas.openxmlformats.org/officeDocument/2006/relationships/hyperlink" Target="https://m.edsoo.ru/83521fc6" TargetMode="External"/><Relationship Id="rId379" Type="http://schemas.openxmlformats.org/officeDocument/2006/relationships/hyperlink" Target="https://wordwall.net/ru/community/english" TargetMode="External"/><Relationship Id="rId7" Type="http://schemas.openxmlformats.org/officeDocument/2006/relationships/endnotes" Target="endnotes.xml"/><Relationship Id="rId183" Type="http://schemas.openxmlformats.org/officeDocument/2006/relationships/hyperlink" Target="https://m.edsoo.ru/8352a824" TargetMode="External"/><Relationship Id="rId239" Type="http://schemas.openxmlformats.org/officeDocument/2006/relationships/hyperlink" Target="https://m.edsoo.ru/83531c3c" TargetMode="External"/><Relationship Id="rId390" Type="http://schemas.openxmlformats.org/officeDocument/2006/relationships/hyperlink" Target="https://m.edsoo.ru/8353d3b6" TargetMode="External"/><Relationship Id="rId404" Type="http://schemas.openxmlformats.org/officeDocument/2006/relationships/hyperlink" Target="https://m.edsoo.ru/8353ee0a" TargetMode="External"/><Relationship Id="rId446" Type="http://schemas.openxmlformats.org/officeDocument/2006/relationships/hyperlink" Target="https://m.edsoo.ru/835434fa" TargetMode="External"/><Relationship Id="rId250" Type="http://schemas.openxmlformats.org/officeDocument/2006/relationships/hyperlink" Target="https://m.edsoo.ru/835340a4" TargetMode="External"/><Relationship Id="rId292" Type="http://schemas.openxmlformats.org/officeDocument/2006/relationships/hyperlink" Target="https://m.edsoo.ru/8353731c" TargetMode="External"/><Relationship Id="rId306" Type="http://schemas.openxmlformats.org/officeDocument/2006/relationships/hyperlink" Target="https://m.edsoo.ru/83536cfa" TargetMode="External"/><Relationship Id="rId488" Type="http://schemas.openxmlformats.org/officeDocument/2006/relationships/hyperlink" Target="https://m.edsoo.ru/863cc8f8" TargetMode="External"/><Relationship Id="rId45" Type="http://schemas.openxmlformats.org/officeDocument/2006/relationships/hyperlink" Target="https://m.edsoo.ru/7f418fe8" TargetMode="External"/><Relationship Id="rId87" Type="http://schemas.openxmlformats.org/officeDocument/2006/relationships/hyperlink" Target="https://m.edsoo.ru/83518e12" TargetMode="External"/><Relationship Id="rId110" Type="http://schemas.openxmlformats.org/officeDocument/2006/relationships/hyperlink" Target="https://m.edsoo.ru/8351d6e2" TargetMode="External"/><Relationship Id="rId348" Type="http://schemas.openxmlformats.org/officeDocument/2006/relationships/hyperlink" Target="https://wordwall.net/ru/community/english" TargetMode="External"/><Relationship Id="rId513" Type="http://schemas.openxmlformats.org/officeDocument/2006/relationships/control" Target="activeX/activeX14.xml"/><Relationship Id="rId152" Type="http://schemas.openxmlformats.org/officeDocument/2006/relationships/hyperlink" Target="https://m.edsoo.ru/83523d4e" TargetMode="External"/><Relationship Id="rId194" Type="http://schemas.openxmlformats.org/officeDocument/2006/relationships/hyperlink" Target="https://m.edsoo.ru/8352a824" TargetMode="External"/><Relationship Id="rId208" Type="http://schemas.openxmlformats.org/officeDocument/2006/relationships/hyperlink" Target="https://m.edsoo.ru/8352b0a8" TargetMode="External"/><Relationship Id="rId415" Type="http://schemas.openxmlformats.org/officeDocument/2006/relationships/hyperlink" Target="https://wordwall.net/ru/community/english" TargetMode="External"/><Relationship Id="rId457" Type="http://schemas.openxmlformats.org/officeDocument/2006/relationships/hyperlink" Target="https://m.edsoo.ru/863c9c16" TargetMode="External"/><Relationship Id="rId261" Type="http://schemas.openxmlformats.org/officeDocument/2006/relationships/hyperlink" Target="https://m.edsoo.ru/83534838" TargetMode="External"/><Relationship Id="rId499" Type="http://schemas.openxmlformats.org/officeDocument/2006/relationships/control" Target="activeX/activeX1.xml"/><Relationship Id="rId14" Type="http://schemas.openxmlformats.org/officeDocument/2006/relationships/hyperlink" Target="https://m.edsoo.ru/7f413cd2" TargetMode="External"/><Relationship Id="rId35" Type="http://schemas.openxmlformats.org/officeDocument/2006/relationships/hyperlink" Target="https://m.edsoo.ru/7f416f2c" TargetMode="External"/><Relationship Id="rId56" Type="http://schemas.openxmlformats.org/officeDocument/2006/relationships/hyperlink" Target="https://m.edsoo.ru/7f41b2a2" TargetMode="External"/><Relationship Id="rId77" Type="http://schemas.openxmlformats.org/officeDocument/2006/relationships/hyperlink" Target="https://m.edsoo.ru/835163f6" TargetMode="External"/><Relationship Id="rId100" Type="http://schemas.openxmlformats.org/officeDocument/2006/relationships/hyperlink" Target="https://m.edsoo.ru/8351d818" TargetMode="External"/><Relationship Id="rId282" Type="http://schemas.openxmlformats.org/officeDocument/2006/relationships/hyperlink" Target="https://m.edsoo.ru/83535d8c" TargetMode="External"/><Relationship Id="rId317" Type="http://schemas.openxmlformats.org/officeDocument/2006/relationships/hyperlink" Target="https://wordwall.net/ru/community/english" TargetMode="External"/><Relationship Id="rId338" Type="http://schemas.openxmlformats.org/officeDocument/2006/relationships/hyperlink" Target="https://m.edsoo.ru/83539f18" TargetMode="External"/><Relationship Id="rId359" Type="http://schemas.openxmlformats.org/officeDocument/2006/relationships/hyperlink" Target="https://m.edsoo.ru/83530e9a" TargetMode="External"/><Relationship Id="rId503" Type="http://schemas.openxmlformats.org/officeDocument/2006/relationships/control" Target="activeX/activeX4.xml"/><Relationship Id="rId8" Type="http://schemas.openxmlformats.org/officeDocument/2006/relationships/hyperlink" Target="https://videouroki.net/" TargetMode="External"/><Relationship Id="rId98" Type="http://schemas.openxmlformats.org/officeDocument/2006/relationships/hyperlink" Target="https://m.edsoo.ru/8351b540" TargetMode="External"/><Relationship Id="rId121" Type="http://schemas.openxmlformats.org/officeDocument/2006/relationships/hyperlink" Target="https://m.edsoo.ru/8351fdd4" TargetMode="External"/><Relationship Id="rId142" Type="http://schemas.openxmlformats.org/officeDocument/2006/relationships/hyperlink" Target="https://m.edsoo.ru/83520ef0" TargetMode="External"/><Relationship Id="rId163" Type="http://schemas.openxmlformats.org/officeDocument/2006/relationships/hyperlink" Target="https://m.edsoo.ru/83524960" TargetMode="External"/><Relationship Id="rId184" Type="http://schemas.openxmlformats.org/officeDocument/2006/relationships/hyperlink" Target="https://m.edsoo.ru/83529f00" TargetMode="External"/><Relationship Id="rId219" Type="http://schemas.openxmlformats.org/officeDocument/2006/relationships/hyperlink" Target="https://m.edsoo.ru/8352c782" TargetMode="External"/><Relationship Id="rId370" Type="http://schemas.openxmlformats.org/officeDocument/2006/relationships/hyperlink" Target="https://m.edsoo.ru/8353e2fc" TargetMode="External"/><Relationship Id="rId391" Type="http://schemas.openxmlformats.org/officeDocument/2006/relationships/hyperlink" Target="https://wordwall.net/ru/community/english" TargetMode="External"/><Relationship Id="rId405" Type="http://schemas.openxmlformats.org/officeDocument/2006/relationships/hyperlink" Target="https://m.edsoo.ru/8353ef22" TargetMode="External"/><Relationship Id="rId426" Type="http://schemas.openxmlformats.org/officeDocument/2006/relationships/hyperlink" Target="https://wordwall.net/ru" TargetMode="External"/><Relationship Id="rId447" Type="http://schemas.openxmlformats.org/officeDocument/2006/relationships/hyperlink" Target="https://m.edsoo.ru/83542eb0" TargetMode="External"/><Relationship Id="rId230" Type="http://schemas.openxmlformats.org/officeDocument/2006/relationships/hyperlink" Target="https://m.edsoo.ru/8352ee10" TargetMode="External"/><Relationship Id="rId251" Type="http://schemas.openxmlformats.org/officeDocument/2006/relationships/hyperlink" Target="https://m.edsoo.ru/83533e42" TargetMode="External"/><Relationship Id="rId468" Type="http://schemas.openxmlformats.org/officeDocument/2006/relationships/hyperlink" Target="https://m.edsoo.ru/863c8668" TargetMode="External"/><Relationship Id="rId489" Type="http://schemas.openxmlformats.org/officeDocument/2006/relationships/hyperlink" Target="https://m.edsoo.ru/863cc8f8" TargetMode="External"/><Relationship Id="rId25" Type="http://schemas.openxmlformats.org/officeDocument/2006/relationships/hyperlink" Target="https://m.edsoo.ru/7f415104" TargetMode="External"/><Relationship Id="rId46" Type="http://schemas.openxmlformats.org/officeDocument/2006/relationships/hyperlink" Target="https://m.edsoo.ru/7f418fe8" TargetMode="External"/><Relationship Id="rId67" Type="http://schemas.openxmlformats.org/officeDocument/2006/relationships/hyperlink" Target="https://m.edsoo.ru/835159e2" TargetMode="External"/><Relationship Id="rId272" Type="http://schemas.openxmlformats.org/officeDocument/2006/relationships/hyperlink" Target="https://m.edsoo.ru/83535558" TargetMode="External"/><Relationship Id="rId293" Type="http://schemas.openxmlformats.org/officeDocument/2006/relationships/hyperlink" Target="https://m.edsoo.ru/83537074" TargetMode="External"/><Relationship Id="rId307" Type="http://schemas.openxmlformats.org/officeDocument/2006/relationships/hyperlink" Target="https://m.edsoo.ru/8352bef4" TargetMode="External"/><Relationship Id="rId328" Type="http://schemas.openxmlformats.org/officeDocument/2006/relationships/hyperlink" Target="https://m.edsoo.ru/83538d3e" TargetMode="External"/><Relationship Id="rId349" Type="http://schemas.openxmlformats.org/officeDocument/2006/relationships/hyperlink" Target="https://wordwall.net/ru/community/english" TargetMode="External"/><Relationship Id="rId514" Type="http://schemas.openxmlformats.org/officeDocument/2006/relationships/control" Target="activeX/activeX15.xml"/><Relationship Id="rId88" Type="http://schemas.openxmlformats.org/officeDocument/2006/relationships/hyperlink" Target="https://m.edsoo.ru/835193e4" TargetMode="External"/><Relationship Id="rId111" Type="http://schemas.openxmlformats.org/officeDocument/2006/relationships/hyperlink" Target="https://m.edsoo.ru/83520130" TargetMode="External"/><Relationship Id="rId132" Type="http://schemas.openxmlformats.org/officeDocument/2006/relationships/hyperlink" Target="https://m.edsoo.ru/8351c5bc" TargetMode="External"/><Relationship Id="rId153" Type="http://schemas.openxmlformats.org/officeDocument/2006/relationships/hyperlink" Target="https://m.edsoo.ru/83522336" TargetMode="External"/><Relationship Id="rId174" Type="http://schemas.openxmlformats.org/officeDocument/2006/relationships/hyperlink" Target="https://m.edsoo.ru/8352905a" TargetMode="External"/><Relationship Id="rId195" Type="http://schemas.openxmlformats.org/officeDocument/2006/relationships/hyperlink" Target="https://m.edsoo.ru/8352af04" TargetMode="External"/><Relationship Id="rId209" Type="http://schemas.openxmlformats.org/officeDocument/2006/relationships/hyperlink" Target="https://m.edsoo.ru/8352b800" TargetMode="External"/><Relationship Id="rId360" Type="http://schemas.openxmlformats.org/officeDocument/2006/relationships/hyperlink" Target="https://m.edsoo.ru/83530166" TargetMode="External"/><Relationship Id="rId381" Type="http://schemas.openxmlformats.org/officeDocument/2006/relationships/hyperlink" Target="https://m.edsoo.ru/8353d500" TargetMode="External"/><Relationship Id="rId416" Type="http://schemas.openxmlformats.org/officeDocument/2006/relationships/hyperlink" Target="https://m.edsoo.ru/8353fa26" TargetMode="External"/><Relationship Id="rId220" Type="http://schemas.openxmlformats.org/officeDocument/2006/relationships/hyperlink" Target="https://m.edsoo.ru/8352d06a" TargetMode="External"/><Relationship Id="rId241" Type="http://schemas.openxmlformats.org/officeDocument/2006/relationships/hyperlink" Target="https://m.edsoo.ru/83531d5e" TargetMode="External"/><Relationship Id="rId437" Type="http://schemas.openxmlformats.org/officeDocument/2006/relationships/hyperlink" Target="https://m.edsoo.ru/83542262" TargetMode="External"/><Relationship Id="rId458" Type="http://schemas.openxmlformats.org/officeDocument/2006/relationships/hyperlink" Target="https://m.edsoo.ru/863c9478" TargetMode="External"/><Relationship Id="rId479" Type="http://schemas.openxmlformats.org/officeDocument/2006/relationships/hyperlink" Target="https://m.edsoo.ru/863cb70a" TargetMode="External"/><Relationship Id="rId15" Type="http://schemas.openxmlformats.org/officeDocument/2006/relationships/hyperlink" Target="https://m.edsoo.ru/7f413cd2" TargetMode="External"/><Relationship Id="rId36" Type="http://schemas.openxmlformats.org/officeDocument/2006/relationships/hyperlink" Target="https://m.edsoo.ru/7f416f2c" TargetMode="External"/><Relationship Id="rId57" Type="http://schemas.openxmlformats.org/officeDocument/2006/relationships/hyperlink" Target="https://m.edsoo.ru/7f41b2a2" TargetMode="External"/><Relationship Id="rId262" Type="http://schemas.openxmlformats.org/officeDocument/2006/relationships/hyperlink" Target="https://m.edsoo.ru/83534b08" TargetMode="External"/><Relationship Id="rId283" Type="http://schemas.openxmlformats.org/officeDocument/2006/relationships/hyperlink" Target="https://m.edsoo.ru/83536296" TargetMode="External"/><Relationship Id="rId318" Type="http://schemas.openxmlformats.org/officeDocument/2006/relationships/hyperlink" Target="https://wordwall.net/ru/community/english" TargetMode="External"/><Relationship Id="rId339" Type="http://schemas.openxmlformats.org/officeDocument/2006/relationships/hyperlink" Target="https://m.edsoo.ru/8353a7b0" TargetMode="External"/><Relationship Id="rId490" Type="http://schemas.openxmlformats.org/officeDocument/2006/relationships/image" Target="media/image1.png"/><Relationship Id="rId504" Type="http://schemas.openxmlformats.org/officeDocument/2006/relationships/control" Target="activeX/activeX5.xml"/><Relationship Id="rId78" Type="http://schemas.openxmlformats.org/officeDocument/2006/relationships/hyperlink" Target="https://m.edsoo.ru/83516c0c" TargetMode="External"/><Relationship Id="rId99" Type="http://schemas.openxmlformats.org/officeDocument/2006/relationships/hyperlink" Target="https://m.edsoo.ru/8351b78e" TargetMode="External"/><Relationship Id="rId101" Type="http://schemas.openxmlformats.org/officeDocument/2006/relationships/hyperlink" Target="https://m.edsoo.ru/8351c2b0" TargetMode="External"/><Relationship Id="rId122" Type="http://schemas.openxmlformats.org/officeDocument/2006/relationships/hyperlink" Target="https://m.edsoo.ru/8351c134" TargetMode="External"/><Relationship Id="rId143" Type="http://schemas.openxmlformats.org/officeDocument/2006/relationships/hyperlink" Target="https://m.edsoo.ru/83521472" TargetMode="External"/><Relationship Id="rId164" Type="http://schemas.openxmlformats.org/officeDocument/2006/relationships/hyperlink" Target="https://m.edsoo.ru/8352593c" TargetMode="External"/><Relationship Id="rId185" Type="http://schemas.openxmlformats.org/officeDocument/2006/relationships/hyperlink" Target="https://m.edsoo.ru/8352af04" TargetMode="External"/><Relationship Id="rId350" Type="http://schemas.openxmlformats.org/officeDocument/2006/relationships/hyperlink" Target="https://wordwall.net/ru/community/english" TargetMode="External"/><Relationship Id="rId371" Type="http://schemas.openxmlformats.org/officeDocument/2006/relationships/hyperlink" Target="https://m.edsoo.ru/8353e086" TargetMode="External"/><Relationship Id="rId406" Type="http://schemas.openxmlformats.org/officeDocument/2006/relationships/hyperlink" Target="https://m.edsoo.ru/8353f044" TargetMode="External"/><Relationship Id="rId9" Type="http://schemas.openxmlformats.org/officeDocument/2006/relationships/hyperlink" Target="https://uchi.ru/" TargetMode="External"/><Relationship Id="rId210" Type="http://schemas.openxmlformats.org/officeDocument/2006/relationships/hyperlink" Target="https://m.edsoo.ru/8352b9ea" TargetMode="External"/><Relationship Id="rId392" Type="http://schemas.openxmlformats.org/officeDocument/2006/relationships/hyperlink" Target="https://wordwall.net/ru/community/english" TargetMode="External"/><Relationship Id="rId427" Type="http://schemas.openxmlformats.org/officeDocument/2006/relationships/hyperlink" Target="https://m.edsoo.ru/83541254" TargetMode="External"/><Relationship Id="rId448" Type="http://schemas.openxmlformats.org/officeDocument/2006/relationships/hyperlink" Target="https://m.edsoo.ru/8354366c" TargetMode="External"/><Relationship Id="rId469" Type="http://schemas.openxmlformats.org/officeDocument/2006/relationships/hyperlink" Target="https://m.edsoo.ru/863c87ee" TargetMode="External"/><Relationship Id="rId26" Type="http://schemas.openxmlformats.org/officeDocument/2006/relationships/hyperlink" Target="https://m.edsoo.ru/7f415104" TargetMode="External"/><Relationship Id="rId231" Type="http://schemas.openxmlformats.org/officeDocument/2006/relationships/hyperlink" Target="https://m.edsoo.ru/8352f144" TargetMode="External"/><Relationship Id="rId252" Type="http://schemas.openxmlformats.org/officeDocument/2006/relationships/hyperlink" Target="https://m.edsoo.ru/83533f78" TargetMode="External"/><Relationship Id="rId273" Type="http://schemas.openxmlformats.org/officeDocument/2006/relationships/hyperlink" Target="https://m.edsoo.ru/83535008" TargetMode="External"/><Relationship Id="rId294" Type="http://schemas.openxmlformats.org/officeDocument/2006/relationships/hyperlink" Target="http://lessons.study.ru" TargetMode="External"/><Relationship Id="rId308" Type="http://schemas.openxmlformats.org/officeDocument/2006/relationships/hyperlink" Target="https://m.edsoo.ru/8352c30e" TargetMode="External"/><Relationship Id="rId329" Type="http://schemas.openxmlformats.org/officeDocument/2006/relationships/hyperlink" Target="https://m.edsoo.ru/83538eec" TargetMode="External"/><Relationship Id="rId480" Type="http://schemas.openxmlformats.org/officeDocument/2006/relationships/hyperlink" Target="https://wordwall.net/ru" TargetMode="External"/><Relationship Id="rId515" Type="http://schemas.openxmlformats.org/officeDocument/2006/relationships/control" Target="activeX/activeX16.xml"/><Relationship Id="rId47" Type="http://schemas.openxmlformats.org/officeDocument/2006/relationships/hyperlink" Target="https://m.edsoo.ru/7f418fe8" TargetMode="External"/><Relationship Id="rId68" Type="http://schemas.openxmlformats.org/officeDocument/2006/relationships/hyperlink" Target="https://m.edsoo.ru/83515bcc" TargetMode="External"/><Relationship Id="rId89" Type="http://schemas.openxmlformats.org/officeDocument/2006/relationships/hyperlink" Target="https://m.edsoo.ru/83518cbe" TargetMode="External"/><Relationship Id="rId112" Type="http://schemas.openxmlformats.org/officeDocument/2006/relationships/hyperlink" Target="https://m.edsoo.ru/83520130" TargetMode="External"/><Relationship Id="rId133" Type="http://schemas.openxmlformats.org/officeDocument/2006/relationships/hyperlink" Target="https://m.edsoo.ru/8352075c" TargetMode="External"/><Relationship Id="rId154" Type="http://schemas.openxmlformats.org/officeDocument/2006/relationships/hyperlink" Target="https://m.edsoo.ru/835230ce" TargetMode="External"/><Relationship Id="rId175" Type="http://schemas.openxmlformats.org/officeDocument/2006/relationships/hyperlink" Target="https://m.edsoo.ru/83528eac" TargetMode="External"/><Relationship Id="rId340" Type="http://schemas.openxmlformats.org/officeDocument/2006/relationships/hyperlink" Target="https://m.edsoo.ru/8353a9e0" TargetMode="External"/><Relationship Id="rId361" Type="http://schemas.openxmlformats.org/officeDocument/2006/relationships/hyperlink" Target="https://m.edsoo.ru/8353b660" TargetMode="External"/><Relationship Id="rId196" Type="http://schemas.openxmlformats.org/officeDocument/2006/relationships/hyperlink" Target="https://m.edsoo.ru/8352ad42" TargetMode="External"/><Relationship Id="rId200" Type="http://schemas.openxmlformats.org/officeDocument/2006/relationships/hyperlink" Target="https://m.edsoo.ru/8352af04" TargetMode="External"/><Relationship Id="rId382" Type="http://schemas.openxmlformats.org/officeDocument/2006/relationships/hyperlink" Target="https://wordwall.net/ru/community/english" TargetMode="External"/><Relationship Id="rId417" Type="http://schemas.openxmlformats.org/officeDocument/2006/relationships/hyperlink" Target="https://m.edsoo.ru/8353fa26" TargetMode="External"/><Relationship Id="rId438" Type="http://schemas.openxmlformats.org/officeDocument/2006/relationships/hyperlink" Target="https://m.edsoo.ru/8354253c" TargetMode="External"/><Relationship Id="rId459" Type="http://schemas.openxmlformats.org/officeDocument/2006/relationships/hyperlink" Target="https://wordwall.net/ru" TargetMode="External"/><Relationship Id="rId16" Type="http://schemas.openxmlformats.org/officeDocument/2006/relationships/hyperlink" Target="https://m.edsoo.ru/7f413cd2" TargetMode="External"/><Relationship Id="rId221" Type="http://schemas.openxmlformats.org/officeDocument/2006/relationships/hyperlink" Target="https://m.edsoo.ru/8352d57e" TargetMode="External"/><Relationship Id="rId242" Type="http://schemas.openxmlformats.org/officeDocument/2006/relationships/hyperlink" Target="https://m.edsoo.ru/83532d08" TargetMode="External"/><Relationship Id="rId263" Type="http://schemas.openxmlformats.org/officeDocument/2006/relationships/hyperlink" Target="https://m.edsoo.ru/83529d8e" TargetMode="External"/><Relationship Id="rId284" Type="http://schemas.openxmlformats.org/officeDocument/2006/relationships/hyperlink" Target="https://m.edsoo.ru/8353616a" TargetMode="External"/><Relationship Id="rId319" Type="http://schemas.openxmlformats.org/officeDocument/2006/relationships/hyperlink" Target="https://m.edsoo.ru/83537aa6" TargetMode="External"/><Relationship Id="rId470" Type="http://schemas.openxmlformats.org/officeDocument/2006/relationships/hyperlink" Target="https://m.edsoo.ru/863ca5a8" TargetMode="External"/><Relationship Id="rId491" Type="http://schemas.openxmlformats.org/officeDocument/2006/relationships/image" Target="media/image2.png"/><Relationship Id="rId505" Type="http://schemas.openxmlformats.org/officeDocument/2006/relationships/control" Target="activeX/activeX6.xml"/><Relationship Id="rId37" Type="http://schemas.openxmlformats.org/officeDocument/2006/relationships/hyperlink" Target="https://m.edsoo.ru/7f416f2c" TargetMode="External"/><Relationship Id="rId58" Type="http://schemas.openxmlformats.org/officeDocument/2006/relationships/hyperlink" Target="https://m.edsoo.ru/7f41b2a2" TargetMode="External"/><Relationship Id="rId79" Type="http://schemas.openxmlformats.org/officeDocument/2006/relationships/hyperlink" Target="https://m.edsoo.ru/83516dba" TargetMode="External"/><Relationship Id="rId102" Type="http://schemas.openxmlformats.org/officeDocument/2006/relationships/hyperlink" Target="https://m.edsoo.ru/8351d552" TargetMode="External"/><Relationship Id="rId123" Type="http://schemas.openxmlformats.org/officeDocument/2006/relationships/hyperlink" Target="https://m.edsoo.ru/83520266" TargetMode="External"/><Relationship Id="rId144" Type="http://schemas.openxmlformats.org/officeDocument/2006/relationships/hyperlink" Target="https://m.edsoo.ru/83521030" TargetMode="External"/><Relationship Id="rId330" Type="http://schemas.openxmlformats.org/officeDocument/2006/relationships/hyperlink" Target="https://m.edsoo.ru/8353a5b2" TargetMode="External"/><Relationship Id="rId90" Type="http://schemas.openxmlformats.org/officeDocument/2006/relationships/hyperlink" Target="https://m.edsoo.ru/8351c5bc" TargetMode="External"/><Relationship Id="rId165" Type="http://schemas.openxmlformats.org/officeDocument/2006/relationships/hyperlink" Target="https://m.edsoo.ru/83525f18" TargetMode="External"/><Relationship Id="rId186" Type="http://schemas.openxmlformats.org/officeDocument/2006/relationships/hyperlink" Target="https://m.edsoo.ru/8352ad42" TargetMode="External"/><Relationship Id="rId351" Type="http://schemas.openxmlformats.org/officeDocument/2006/relationships/hyperlink" Target="https://wordwall.net/ru/community/english" TargetMode="External"/><Relationship Id="rId372" Type="http://schemas.openxmlformats.org/officeDocument/2006/relationships/hyperlink" Target="https://wordwall.net/ru/community/english" TargetMode="External"/><Relationship Id="rId393" Type="http://schemas.openxmlformats.org/officeDocument/2006/relationships/hyperlink" Target="https://wordwall.net/ru/community/english" TargetMode="External"/><Relationship Id="rId407" Type="http://schemas.openxmlformats.org/officeDocument/2006/relationships/hyperlink" Target="https://m.edsoo.ru/8353f698" TargetMode="External"/><Relationship Id="rId428" Type="http://schemas.openxmlformats.org/officeDocument/2006/relationships/hyperlink" Target="https://m.edsoo.ru/8354107e" TargetMode="External"/><Relationship Id="rId449" Type="http://schemas.openxmlformats.org/officeDocument/2006/relationships/hyperlink" Target="https://m.edsoo.ru/8354366c" TargetMode="External"/><Relationship Id="rId211" Type="http://schemas.openxmlformats.org/officeDocument/2006/relationships/hyperlink" Target="https://m.edsoo.ru/8352b508" TargetMode="External"/><Relationship Id="rId232" Type="http://schemas.openxmlformats.org/officeDocument/2006/relationships/hyperlink" Target="https://m.edsoo.ru/8352eb86" TargetMode="External"/><Relationship Id="rId253" Type="http://schemas.openxmlformats.org/officeDocument/2006/relationships/hyperlink" Target="https://m.edsoo.ru/8353422a" TargetMode="External"/><Relationship Id="rId274" Type="http://schemas.openxmlformats.org/officeDocument/2006/relationships/hyperlink" Target="https://m.edsoo.ru/83534d42" TargetMode="External"/><Relationship Id="rId295" Type="http://schemas.openxmlformats.org/officeDocument/2006/relationships/hyperlink" Target="https://wordwall.net/ru/community/english" TargetMode="External"/><Relationship Id="rId309" Type="http://schemas.openxmlformats.org/officeDocument/2006/relationships/hyperlink" Target="https://m.edsoo.ru/83537466" TargetMode="External"/><Relationship Id="rId460" Type="http://schemas.openxmlformats.org/officeDocument/2006/relationships/hyperlink" Target="https://wordwall.net/ru" TargetMode="External"/><Relationship Id="rId481" Type="http://schemas.openxmlformats.org/officeDocument/2006/relationships/hyperlink" Target="https://m.edsoo.ru/863cb598" TargetMode="External"/><Relationship Id="rId516" Type="http://schemas.openxmlformats.org/officeDocument/2006/relationships/control" Target="activeX/activeX17.xml"/><Relationship Id="rId27" Type="http://schemas.openxmlformats.org/officeDocument/2006/relationships/hyperlink" Target="https://m.edsoo.ru/7f415104" TargetMode="External"/><Relationship Id="rId48" Type="http://schemas.openxmlformats.org/officeDocument/2006/relationships/hyperlink" Target="https://m.edsoo.ru/7f418fe8" TargetMode="External"/><Relationship Id="rId69" Type="http://schemas.openxmlformats.org/officeDocument/2006/relationships/hyperlink" Target="https://m.edsoo.ru/83514efc" TargetMode="External"/><Relationship Id="rId113" Type="http://schemas.openxmlformats.org/officeDocument/2006/relationships/hyperlink" Target="https://m.edsoo.ru/835182d2" TargetMode="External"/><Relationship Id="rId134" Type="http://schemas.openxmlformats.org/officeDocument/2006/relationships/hyperlink" Target="https://m.edsoo.ru/8352089c" TargetMode="External"/><Relationship Id="rId320" Type="http://schemas.openxmlformats.org/officeDocument/2006/relationships/hyperlink" Target="https://m.edsoo.ru/83537aa6" TargetMode="External"/><Relationship Id="rId80" Type="http://schemas.openxmlformats.org/officeDocument/2006/relationships/hyperlink" Target="https://m.edsoo.ru/8351997a" TargetMode="External"/><Relationship Id="rId155" Type="http://schemas.openxmlformats.org/officeDocument/2006/relationships/hyperlink" Target="https://m.edsoo.ru/835230ce" TargetMode="External"/><Relationship Id="rId176" Type="http://schemas.openxmlformats.org/officeDocument/2006/relationships/hyperlink" Target="https://m.edsoo.ru/83529208" TargetMode="External"/><Relationship Id="rId197" Type="http://schemas.openxmlformats.org/officeDocument/2006/relationships/hyperlink" Target="https://m.edsoo.ru/8352ab80" TargetMode="External"/><Relationship Id="rId341" Type="http://schemas.openxmlformats.org/officeDocument/2006/relationships/hyperlink" Target="https://m.edsoo.ru/835396d0" TargetMode="External"/><Relationship Id="rId362" Type="http://schemas.openxmlformats.org/officeDocument/2006/relationships/hyperlink" Target="https://m.edsoo.ru/835304e0" TargetMode="External"/><Relationship Id="rId383" Type="http://schemas.openxmlformats.org/officeDocument/2006/relationships/hyperlink" Target="https://m.edsoo.ru/8353d258" TargetMode="External"/><Relationship Id="rId418" Type="http://schemas.openxmlformats.org/officeDocument/2006/relationships/hyperlink" Target="https://m.edsoo.ru/83526a1c" TargetMode="External"/><Relationship Id="rId439" Type="http://schemas.openxmlformats.org/officeDocument/2006/relationships/hyperlink" Target="https://m.edsoo.ru/83541ee8" TargetMode="External"/><Relationship Id="rId201" Type="http://schemas.openxmlformats.org/officeDocument/2006/relationships/hyperlink" Target="https://m.edsoo.ru/8352ad42" TargetMode="External"/><Relationship Id="rId222" Type="http://schemas.openxmlformats.org/officeDocument/2006/relationships/hyperlink" Target="https://m.edsoo.ru/8352d57e" TargetMode="External"/><Relationship Id="rId243" Type="http://schemas.openxmlformats.org/officeDocument/2006/relationships/hyperlink" Target="https://m.edsoo.ru/83532d08" TargetMode="External"/><Relationship Id="rId264" Type="http://schemas.openxmlformats.org/officeDocument/2006/relationships/hyperlink" Target="https://m.edsoo.ru/835349d2" TargetMode="External"/><Relationship Id="rId285" Type="http://schemas.openxmlformats.org/officeDocument/2006/relationships/hyperlink" Target="https://m.edsoo.ru/8353616a" TargetMode="External"/><Relationship Id="rId450" Type="http://schemas.openxmlformats.org/officeDocument/2006/relationships/hyperlink" Target="https://m.edsoo.ru/83544346" TargetMode="External"/><Relationship Id="rId471" Type="http://schemas.openxmlformats.org/officeDocument/2006/relationships/hyperlink" Target="https://m.edsoo.ru/863ca436" TargetMode="External"/><Relationship Id="rId506" Type="http://schemas.openxmlformats.org/officeDocument/2006/relationships/control" Target="activeX/activeX7.xml"/><Relationship Id="rId17" Type="http://schemas.openxmlformats.org/officeDocument/2006/relationships/hyperlink" Target="https://m.edsoo.ru/7f413cd2" TargetMode="External"/><Relationship Id="rId38" Type="http://schemas.openxmlformats.org/officeDocument/2006/relationships/hyperlink" Target="https://m.edsoo.ru/7f416f2c" TargetMode="External"/><Relationship Id="rId59" Type="http://schemas.openxmlformats.org/officeDocument/2006/relationships/hyperlink" Target="https://m.edsoo.ru/7f41b2a2" TargetMode="External"/><Relationship Id="rId103" Type="http://schemas.openxmlformats.org/officeDocument/2006/relationships/hyperlink" Target="https://m.edsoo.ru/8351d552" TargetMode="External"/><Relationship Id="rId124" Type="http://schemas.openxmlformats.org/officeDocument/2006/relationships/hyperlink" Target="https://m.edsoo.ru/8351f3c0" TargetMode="External"/><Relationship Id="rId310" Type="http://schemas.openxmlformats.org/officeDocument/2006/relationships/hyperlink" Target="https://m.edsoo.ru/83537466" TargetMode="External"/><Relationship Id="rId492" Type="http://schemas.openxmlformats.org/officeDocument/2006/relationships/image" Target="media/image3.png"/><Relationship Id="rId70" Type="http://schemas.openxmlformats.org/officeDocument/2006/relationships/hyperlink" Target="https://m.edsoo.ru/8351609a" TargetMode="External"/><Relationship Id="rId91" Type="http://schemas.openxmlformats.org/officeDocument/2006/relationships/hyperlink" Target="https://m.edsoo.ru/83519f10" TargetMode="External"/><Relationship Id="rId145" Type="http://schemas.openxmlformats.org/officeDocument/2006/relationships/hyperlink" Target="https://m.edsoo.ru/83521922" TargetMode="External"/><Relationship Id="rId166" Type="http://schemas.openxmlformats.org/officeDocument/2006/relationships/hyperlink" Target="https://m.edsoo.ru/83525f18" TargetMode="External"/><Relationship Id="rId187" Type="http://schemas.openxmlformats.org/officeDocument/2006/relationships/hyperlink" Target="https://m.edsoo.ru/8352ab80" TargetMode="External"/><Relationship Id="rId331" Type="http://schemas.openxmlformats.org/officeDocument/2006/relationships/hyperlink" Target="https://m.edsoo.ru/8353986a" TargetMode="External"/><Relationship Id="rId352" Type="http://schemas.openxmlformats.org/officeDocument/2006/relationships/hyperlink" Target="https://wordwall.net/ru/community/english" TargetMode="External"/><Relationship Id="rId373" Type="http://schemas.openxmlformats.org/officeDocument/2006/relationships/hyperlink" Target="https://m.edsoo.ru/8353e1c6" TargetMode="External"/><Relationship Id="rId394" Type="http://schemas.openxmlformats.org/officeDocument/2006/relationships/hyperlink" Target="https://wordwall.net/ru/community/english" TargetMode="External"/><Relationship Id="rId408" Type="http://schemas.openxmlformats.org/officeDocument/2006/relationships/hyperlink" Target="https://m.edsoo.ru/8353f558" TargetMode="External"/><Relationship Id="rId429" Type="http://schemas.openxmlformats.org/officeDocument/2006/relationships/hyperlink" Target="https://m.edsoo.ru/8354138a" TargetMode="External"/><Relationship Id="rId1" Type="http://schemas.openxmlformats.org/officeDocument/2006/relationships/customXml" Target="../customXml/item1.xml"/><Relationship Id="rId212" Type="http://schemas.openxmlformats.org/officeDocument/2006/relationships/hyperlink" Target="https://m.edsoo.ru/8352b68e" TargetMode="External"/><Relationship Id="rId233" Type="http://schemas.openxmlformats.org/officeDocument/2006/relationships/hyperlink" Target="https://m.edsoo.ru/8352eb86" TargetMode="External"/><Relationship Id="rId254" Type="http://schemas.openxmlformats.org/officeDocument/2006/relationships/hyperlink" Target="https://m.edsoo.ru/83534360" TargetMode="External"/><Relationship Id="rId440" Type="http://schemas.openxmlformats.org/officeDocument/2006/relationships/hyperlink" Target="https://m.edsoo.ru/83542c80" TargetMode="External"/><Relationship Id="rId28" Type="http://schemas.openxmlformats.org/officeDocument/2006/relationships/hyperlink" Target="https://m.edsoo.ru/7f415104" TargetMode="External"/><Relationship Id="rId49" Type="http://schemas.openxmlformats.org/officeDocument/2006/relationships/hyperlink" Target="https://m.edsoo.ru/7f418fe8" TargetMode="External"/><Relationship Id="rId114" Type="http://schemas.openxmlformats.org/officeDocument/2006/relationships/hyperlink" Target="https://m.edsoo.ru/83518444" TargetMode="External"/><Relationship Id="rId275" Type="http://schemas.openxmlformats.org/officeDocument/2006/relationships/hyperlink" Target="https://m.edsoo.ru/8352af04" TargetMode="External"/><Relationship Id="rId296" Type="http://schemas.openxmlformats.org/officeDocument/2006/relationships/hyperlink" Target="http://lessons.study.ru" TargetMode="External"/><Relationship Id="rId300" Type="http://schemas.openxmlformats.org/officeDocument/2006/relationships/hyperlink" Target="https://m.edsoo.ru/83536aa2" TargetMode="External"/><Relationship Id="rId461" Type="http://schemas.openxmlformats.org/officeDocument/2006/relationships/hyperlink" Target="https://wordwall.net/ru" TargetMode="External"/><Relationship Id="rId482" Type="http://schemas.openxmlformats.org/officeDocument/2006/relationships/hyperlink" Target="https://m.edsoo.ru/863cb8d6" TargetMode="External"/><Relationship Id="rId517" Type="http://schemas.openxmlformats.org/officeDocument/2006/relationships/control" Target="activeX/activeX18.xml"/><Relationship Id="rId60" Type="http://schemas.openxmlformats.org/officeDocument/2006/relationships/hyperlink" Target="https://m.edsoo.ru/7f41b2a2" TargetMode="External"/><Relationship Id="rId81" Type="http://schemas.openxmlformats.org/officeDocument/2006/relationships/hyperlink" Target="https://m.edsoo.ru/8351760c" TargetMode="External"/><Relationship Id="rId135" Type="http://schemas.openxmlformats.org/officeDocument/2006/relationships/hyperlink" Target="https://m.edsoo.ru/8351745e" TargetMode="External"/><Relationship Id="rId156" Type="http://schemas.openxmlformats.org/officeDocument/2006/relationships/hyperlink" Target="https://m.edsoo.ru/8352320e" TargetMode="External"/><Relationship Id="rId177" Type="http://schemas.openxmlformats.org/officeDocument/2006/relationships/hyperlink" Target="https://m.edsoo.ru/83528cea" TargetMode="External"/><Relationship Id="rId198" Type="http://schemas.openxmlformats.org/officeDocument/2006/relationships/hyperlink" Target="https://m.edsoo.ru/8352a9d2" TargetMode="External"/><Relationship Id="rId321" Type="http://schemas.openxmlformats.org/officeDocument/2006/relationships/hyperlink" Target="https://m.edsoo.ru/835388a2" TargetMode="External"/><Relationship Id="rId342" Type="http://schemas.openxmlformats.org/officeDocument/2006/relationships/hyperlink" Target="https://m.edsoo.ru/8353a10c" TargetMode="External"/><Relationship Id="rId363" Type="http://schemas.openxmlformats.org/officeDocument/2006/relationships/hyperlink" Target="https://m.edsoo.ru/8353ae68" TargetMode="External"/><Relationship Id="rId384" Type="http://schemas.openxmlformats.org/officeDocument/2006/relationships/hyperlink" Target="https://m.edsoo.ru/8353ced4" TargetMode="External"/><Relationship Id="rId419" Type="http://schemas.openxmlformats.org/officeDocument/2006/relationships/hyperlink" Target="https://m.edsoo.ru/83526f08" TargetMode="External"/><Relationship Id="rId202" Type="http://schemas.openxmlformats.org/officeDocument/2006/relationships/hyperlink" Target="https://m.edsoo.ru/8352ab80" TargetMode="External"/><Relationship Id="rId223" Type="http://schemas.openxmlformats.org/officeDocument/2006/relationships/hyperlink" Target="https://m.edsoo.ru/8352e2bc" TargetMode="External"/><Relationship Id="rId244" Type="http://schemas.openxmlformats.org/officeDocument/2006/relationships/hyperlink" Target="https://m.edsoo.ru/835338a2" TargetMode="External"/><Relationship Id="rId430" Type="http://schemas.openxmlformats.org/officeDocument/2006/relationships/hyperlink" Target="https://m.edsoo.ru/8354138a" TargetMode="External"/><Relationship Id="rId18" Type="http://schemas.openxmlformats.org/officeDocument/2006/relationships/hyperlink" Target="https://m.edsoo.ru/7f413cd2" TargetMode="External"/><Relationship Id="rId39" Type="http://schemas.openxmlformats.org/officeDocument/2006/relationships/hyperlink" Target="https://m.edsoo.ru/7f416f2c" TargetMode="External"/><Relationship Id="rId265" Type="http://schemas.openxmlformats.org/officeDocument/2006/relationships/hyperlink" Target="https://m.edsoo.ru/83534c16" TargetMode="External"/><Relationship Id="rId286" Type="http://schemas.openxmlformats.org/officeDocument/2006/relationships/hyperlink" Target="https://m.edsoo.ru/835363b8" TargetMode="External"/><Relationship Id="rId451" Type="http://schemas.openxmlformats.org/officeDocument/2006/relationships/hyperlink" Target="https://m.edsoo.ru/83544346" TargetMode="External"/><Relationship Id="rId472" Type="http://schemas.openxmlformats.org/officeDocument/2006/relationships/hyperlink" Target="https://m.edsoo.ru/863ca8fa" TargetMode="External"/><Relationship Id="rId493" Type="http://schemas.openxmlformats.org/officeDocument/2006/relationships/image" Target="media/image4.jpeg"/><Relationship Id="rId507" Type="http://schemas.openxmlformats.org/officeDocument/2006/relationships/control" Target="activeX/activeX8.xml"/><Relationship Id="rId50" Type="http://schemas.openxmlformats.org/officeDocument/2006/relationships/hyperlink" Target="https://m.edsoo.ru/7f418fe8" TargetMode="External"/><Relationship Id="rId104" Type="http://schemas.openxmlformats.org/officeDocument/2006/relationships/hyperlink" Target="https://m.edsoo.ru/8351c896" TargetMode="External"/><Relationship Id="rId125" Type="http://schemas.openxmlformats.org/officeDocument/2006/relationships/hyperlink" Target="https://m.edsoo.ru/8351f4f6" TargetMode="External"/><Relationship Id="rId146" Type="http://schemas.openxmlformats.org/officeDocument/2006/relationships/hyperlink" Target="https://m.edsoo.ru/835216d4" TargetMode="External"/><Relationship Id="rId167" Type="http://schemas.openxmlformats.org/officeDocument/2006/relationships/hyperlink" Target="https://m.edsoo.ru/83526d5a" TargetMode="External"/><Relationship Id="rId188" Type="http://schemas.openxmlformats.org/officeDocument/2006/relationships/hyperlink" Target="https://m.edsoo.ru/8352a9d2" TargetMode="External"/><Relationship Id="rId311" Type="http://schemas.openxmlformats.org/officeDocument/2006/relationships/hyperlink" Target="https://m.edsoo.ru/8353759c" TargetMode="External"/><Relationship Id="rId332" Type="http://schemas.openxmlformats.org/officeDocument/2006/relationships/hyperlink" Target="https://m.edsoo.ru/83539040" TargetMode="External"/><Relationship Id="rId353" Type="http://schemas.openxmlformats.org/officeDocument/2006/relationships/hyperlink" Target="https://wordwall.net/ru/community/english" TargetMode="External"/><Relationship Id="rId374" Type="http://schemas.openxmlformats.org/officeDocument/2006/relationships/hyperlink" Target="https://m.edsoo.ru/8353e54a" TargetMode="External"/><Relationship Id="rId395" Type="http://schemas.openxmlformats.org/officeDocument/2006/relationships/hyperlink" Target="https://m.edsoo.ru/8353d0a0" TargetMode="External"/><Relationship Id="rId409" Type="http://schemas.openxmlformats.org/officeDocument/2006/relationships/hyperlink" Target="https://m.edsoo.ru/8352f004" TargetMode="External"/><Relationship Id="rId71" Type="http://schemas.openxmlformats.org/officeDocument/2006/relationships/hyperlink" Target="https://m.edsoo.ru/83516f40" TargetMode="External"/><Relationship Id="rId92" Type="http://schemas.openxmlformats.org/officeDocument/2006/relationships/hyperlink" Target="https://m.edsoo.ru/83519f10" TargetMode="External"/><Relationship Id="rId213" Type="http://schemas.openxmlformats.org/officeDocument/2006/relationships/hyperlink" Target="https://m.edsoo.ru/8352bb8e" TargetMode="External"/><Relationship Id="rId234" Type="http://schemas.openxmlformats.org/officeDocument/2006/relationships/hyperlink" Target="https://m.edsoo.ru/8352f3b0" TargetMode="External"/><Relationship Id="rId420" Type="http://schemas.openxmlformats.org/officeDocument/2006/relationships/hyperlink" Target="https://m.edsoo.ru/835270c0" TargetMode="External"/><Relationship Id="rId2" Type="http://schemas.openxmlformats.org/officeDocument/2006/relationships/numbering" Target="numbering.xml"/><Relationship Id="rId29" Type="http://schemas.openxmlformats.org/officeDocument/2006/relationships/hyperlink" Target="https://m.edsoo.ru/7f415104" TargetMode="External"/><Relationship Id="rId255" Type="http://schemas.openxmlformats.org/officeDocument/2006/relationships/hyperlink" Target="https://m.edsoo.ru/83529a78" TargetMode="External"/><Relationship Id="rId276" Type="http://schemas.openxmlformats.org/officeDocument/2006/relationships/hyperlink" Target="https://m.edsoo.ru/83535c4c" TargetMode="External"/><Relationship Id="rId297" Type="http://schemas.openxmlformats.org/officeDocument/2006/relationships/hyperlink" Target="https://wordwall.net/ru/community/english" TargetMode="External"/><Relationship Id="rId441" Type="http://schemas.openxmlformats.org/officeDocument/2006/relationships/hyperlink" Target="https://m.edsoo.ru/83542c80" TargetMode="External"/><Relationship Id="rId462" Type="http://schemas.openxmlformats.org/officeDocument/2006/relationships/hyperlink" Target="https://m.edsoo.ru/863c7e8e" TargetMode="External"/><Relationship Id="rId483" Type="http://schemas.openxmlformats.org/officeDocument/2006/relationships/hyperlink" Target="https://m.edsoo.ru/863cc0ec" TargetMode="External"/><Relationship Id="rId518" Type="http://schemas.openxmlformats.org/officeDocument/2006/relationships/control" Target="activeX/activeX19.xml"/><Relationship Id="rId40" Type="http://schemas.openxmlformats.org/officeDocument/2006/relationships/hyperlink" Target="https://m.edsoo.ru/7f416f2c" TargetMode="External"/><Relationship Id="rId115" Type="http://schemas.openxmlformats.org/officeDocument/2006/relationships/hyperlink" Target="https://m.edsoo.ru/8351e01a" TargetMode="External"/><Relationship Id="rId136" Type="http://schemas.openxmlformats.org/officeDocument/2006/relationships/hyperlink" Target="https://m.edsoo.ru/835209d2" TargetMode="External"/><Relationship Id="rId157" Type="http://schemas.openxmlformats.org/officeDocument/2006/relationships/hyperlink" Target="https://m.edsoo.ru/8352414a" TargetMode="External"/><Relationship Id="rId178" Type="http://schemas.openxmlformats.org/officeDocument/2006/relationships/hyperlink" Target="https://m.edsoo.ru/8352a05e" TargetMode="External"/><Relationship Id="rId301" Type="http://schemas.openxmlformats.org/officeDocument/2006/relationships/hyperlink" Target="https://m.edsoo.ru/8352c0ca" TargetMode="External"/><Relationship Id="rId322" Type="http://schemas.openxmlformats.org/officeDocument/2006/relationships/hyperlink" Target="https://m.edsoo.ru/8353798e" TargetMode="External"/><Relationship Id="rId343" Type="http://schemas.openxmlformats.org/officeDocument/2006/relationships/hyperlink" Target="https://m.edsoo.ru/8353a3aa" TargetMode="External"/><Relationship Id="rId364" Type="http://schemas.openxmlformats.org/officeDocument/2006/relationships/hyperlink" Target="https://m.edsoo.ru/8353ebc6" TargetMode="External"/><Relationship Id="rId61" Type="http://schemas.openxmlformats.org/officeDocument/2006/relationships/hyperlink" Target="https://m.edsoo.ru/7f41b2a2" TargetMode="External"/><Relationship Id="rId82" Type="http://schemas.openxmlformats.org/officeDocument/2006/relationships/hyperlink" Target="https://m.edsoo.ru/835196d2" TargetMode="External"/><Relationship Id="rId199" Type="http://schemas.openxmlformats.org/officeDocument/2006/relationships/hyperlink" Target="https://m.edsoo.ru/8352a824" TargetMode="External"/><Relationship Id="rId203" Type="http://schemas.openxmlformats.org/officeDocument/2006/relationships/hyperlink" Target="https://m.edsoo.ru/8352a9d2" TargetMode="External"/><Relationship Id="rId385" Type="http://schemas.openxmlformats.org/officeDocument/2006/relationships/hyperlink" Target="https://wordwall.net/ru/community/english" TargetMode="External"/><Relationship Id="rId19" Type="http://schemas.openxmlformats.org/officeDocument/2006/relationships/hyperlink" Target="https://m.edsoo.ru/7f415104" TargetMode="External"/><Relationship Id="rId224" Type="http://schemas.openxmlformats.org/officeDocument/2006/relationships/hyperlink" Target="https://m.edsoo.ru/8352d77c" TargetMode="External"/><Relationship Id="rId245" Type="http://schemas.openxmlformats.org/officeDocument/2006/relationships/hyperlink" Target="https://m.edsoo.ru/83533d2a" TargetMode="External"/><Relationship Id="rId266" Type="http://schemas.openxmlformats.org/officeDocument/2006/relationships/hyperlink" Target="https://m.edsoo.ru/8353599a" TargetMode="External"/><Relationship Id="rId287" Type="http://schemas.openxmlformats.org/officeDocument/2006/relationships/hyperlink" Target="https://m.edsoo.ru/83535f1c" TargetMode="External"/><Relationship Id="rId410" Type="http://schemas.openxmlformats.org/officeDocument/2006/relationships/hyperlink" Target="https://m.edsoo.ru/8352366e" TargetMode="External"/><Relationship Id="rId431" Type="http://schemas.openxmlformats.org/officeDocument/2006/relationships/hyperlink" Target="https://m.edsoo.ru/835419f2" TargetMode="External"/><Relationship Id="rId452" Type="http://schemas.openxmlformats.org/officeDocument/2006/relationships/hyperlink" Target="https://m.edsoo.ru/83541542" TargetMode="External"/><Relationship Id="rId473" Type="http://schemas.openxmlformats.org/officeDocument/2006/relationships/hyperlink" Target="https://m.edsoo.ru/863ca706" TargetMode="External"/><Relationship Id="rId494" Type="http://schemas.openxmlformats.org/officeDocument/2006/relationships/image" Target="media/image5.jpeg"/><Relationship Id="rId508" Type="http://schemas.openxmlformats.org/officeDocument/2006/relationships/control" Target="activeX/activeX9.xml"/><Relationship Id="rId30" Type="http://schemas.openxmlformats.org/officeDocument/2006/relationships/hyperlink" Target="https://m.edsoo.ru/7f416f2c" TargetMode="External"/><Relationship Id="rId105" Type="http://schemas.openxmlformats.org/officeDocument/2006/relationships/hyperlink" Target="https://m.edsoo.ru/8351dc1e" TargetMode="External"/><Relationship Id="rId126" Type="http://schemas.openxmlformats.org/officeDocument/2006/relationships/hyperlink" Target="https://m.edsoo.ru/8351fa14" TargetMode="External"/><Relationship Id="rId147" Type="http://schemas.openxmlformats.org/officeDocument/2006/relationships/hyperlink" Target="https://m.edsoo.ru/83521b7a" TargetMode="External"/><Relationship Id="rId168" Type="http://schemas.openxmlformats.org/officeDocument/2006/relationships/hyperlink" Target="https://m.edsoo.ru/83526094" TargetMode="External"/><Relationship Id="rId312" Type="http://schemas.openxmlformats.org/officeDocument/2006/relationships/hyperlink" Target="https://m.edsoo.ru/83537754" TargetMode="External"/><Relationship Id="rId333" Type="http://schemas.openxmlformats.org/officeDocument/2006/relationships/hyperlink" Target="https://m.edsoo.ru/83539180" TargetMode="External"/><Relationship Id="rId354" Type="http://schemas.openxmlformats.org/officeDocument/2006/relationships/hyperlink" Target="https://m.edsoo.ru/83531ab6" TargetMode="External"/><Relationship Id="rId51" Type="http://schemas.openxmlformats.org/officeDocument/2006/relationships/hyperlink" Target="https://m.edsoo.ru/7f418fe8" TargetMode="External"/><Relationship Id="rId72" Type="http://schemas.openxmlformats.org/officeDocument/2006/relationships/hyperlink" Target="https://m.edsoo.ru/8351712a" TargetMode="External"/><Relationship Id="rId93" Type="http://schemas.openxmlformats.org/officeDocument/2006/relationships/hyperlink" Target="https://m.edsoo.ru/83519df8" TargetMode="External"/><Relationship Id="rId189" Type="http://schemas.openxmlformats.org/officeDocument/2006/relationships/hyperlink" Target="https://m.edsoo.ru/8352a824" TargetMode="External"/><Relationship Id="rId375" Type="http://schemas.openxmlformats.org/officeDocument/2006/relationships/hyperlink" Target="https://m.edsoo.ru/8353e54a" TargetMode="External"/><Relationship Id="rId396" Type="http://schemas.openxmlformats.org/officeDocument/2006/relationships/hyperlink" Target="https://m.edsoo.ru/8353ded8" TargetMode="External"/><Relationship Id="rId3" Type="http://schemas.openxmlformats.org/officeDocument/2006/relationships/styles" Target="styles.xml"/><Relationship Id="rId214" Type="http://schemas.openxmlformats.org/officeDocument/2006/relationships/hyperlink" Target="https://m.edsoo.ru/8352bb8e" TargetMode="External"/><Relationship Id="rId235" Type="http://schemas.openxmlformats.org/officeDocument/2006/relationships/hyperlink" Target="https://m.edsoo.ru/8352f86a" TargetMode="External"/><Relationship Id="rId256" Type="http://schemas.openxmlformats.org/officeDocument/2006/relationships/hyperlink" Target="https://m.edsoo.ru/83529a79" TargetMode="External"/><Relationship Id="rId277" Type="http://schemas.openxmlformats.org/officeDocument/2006/relationships/hyperlink" Target="https://m.edsoo.ru/8352a202" TargetMode="External"/><Relationship Id="rId298" Type="http://schemas.openxmlformats.org/officeDocument/2006/relationships/hyperlink" Target="https://m.edsoo.ru/83536930" TargetMode="External"/><Relationship Id="rId400" Type="http://schemas.openxmlformats.org/officeDocument/2006/relationships/hyperlink" Target="https://m.edsoo.ru/8353e662" TargetMode="External"/><Relationship Id="rId421" Type="http://schemas.openxmlformats.org/officeDocument/2006/relationships/hyperlink" Target="https://m.edsoo.ru/83540494" TargetMode="External"/><Relationship Id="rId442" Type="http://schemas.openxmlformats.org/officeDocument/2006/relationships/hyperlink" Target="https://m.edsoo.ru/8354336a" TargetMode="External"/><Relationship Id="rId463" Type="http://schemas.openxmlformats.org/officeDocument/2006/relationships/hyperlink" Target="https://m.edsoo.ru/863c9054" TargetMode="External"/><Relationship Id="rId484" Type="http://schemas.openxmlformats.org/officeDocument/2006/relationships/hyperlink" Target="https://m.edsoo.ru/863cbcf0" TargetMode="External"/><Relationship Id="rId519" Type="http://schemas.openxmlformats.org/officeDocument/2006/relationships/control" Target="activeX/activeX20.xml"/><Relationship Id="rId116" Type="http://schemas.openxmlformats.org/officeDocument/2006/relationships/hyperlink" Target="https://m.edsoo.ru/83518cbe" TargetMode="External"/><Relationship Id="rId137" Type="http://schemas.openxmlformats.org/officeDocument/2006/relationships/hyperlink" Target="https://m.edsoo.ru/83520dce" TargetMode="External"/><Relationship Id="rId158" Type="http://schemas.openxmlformats.org/officeDocument/2006/relationships/hyperlink" Target="https://m.edsoo.ru/8352414a" TargetMode="External"/><Relationship Id="rId302" Type="http://schemas.openxmlformats.org/officeDocument/2006/relationships/hyperlink" Target="https://m.edsoo.ru/8352bd3c" TargetMode="External"/><Relationship Id="rId323" Type="http://schemas.openxmlformats.org/officeDocument/2006/relationships/hyperlink" Target="https://m.edsoo.ru/83537fe2" TargetMode="External"/><Relationship Id="rId344" Type="http://schemas.openxmlformats.org/officeDocument/2006/relationships/hyperlink" Target="https://m.edsoo.ru/8353ac92" TargetMode="External"/><Relationship Id="rId20" Type="http://schemas.openxmlformats.org/officeDocument/2006/relationships/hyperlink" Target="https://m.edsoo.ru/7f415104" TargetMode="External"/><Relationship Id="rId41" Type="http://schemas.openxmlformats.org/officeDocument/2006/relationships/hyperlink" Target="https://m.edsoo.ru/7f416f2c" TargetMode="External"/><Relationship Id="rId62" Type="http://schemas.openxmlformats.org/officeDocument/2006/relationships/hyperlink" Target="https://m.edsoo.ru/7f41b2a2" TargetMode="External"/><Relationship Id="rId83" Type="http://schemas.openxmlformats.org/officeDocument/2006/relationships/hyperlink" Target="https://m.edsoo.ru/83518174" TargetMode="External"/><Relationship Id="rId179" Type="http://schemas.openxmlformats.org/officeDocument/2006/relationships/hyperlink" Target="https://m.edsoo.ru/8352af04" TargetMode="External"/><Relationship Id="rId365" Type="http://schemas.openxmlformats.org/officeDocument/2006/relationships/hyperlink" Target="https://wordwall.net/ru/community/english" TargetMode="External"/><Relationship Id="rId386" Type="http://schemas.openxmlformats.org/officeDocument/2006/relationships/hyperlink" Target="https://m.edsoo.ru/8353d6e0" TargetMode="External"/><Relationship Id="rId190" Type="http://schemas.openxmlformats.org/officeDocument/2006/relationships/hyperlink" Target="https://m.edsoo.ru/8352af04" TargetMode="External"/><Relationship Id="rId204" Type="http://schemas.openxmlformats.org/officeDocument/2006/relationships/hyperlink" Target="https://m.edsoo.ru/8352a824" TargetMode="External"/><Relationship Id="rId225" Type="http://schemas.openxmlformats.org/officeDocument/2006/relationships/hyperlink" Target="https://m.edsoo.ru/8352e438" TargetMode="External"/><Relationship Id="rId246" Type="http://schemas.openxmlformats.org/officeDocument/2006/relationships/hyperlink" Target="https://m.edsoo.ru/83533564" TargetMode="External"/><Relationship Id="rId267" Type="http://schemas.openxmlformats.org/officeDocument/2006/relationships/hyperlink" Target="https://m.edsoo.ru/83534edc" TargetMode="External"/><Relationship Id="rId288" Type="http://schemas.openxmlformats.org/officeDocument/2006/relationships/hyperlink" Target="https://m.edsoo.ru/83535d8c" TargetMode="External"/><Relationship Id="rId411" Type="http://schemas.openxmlformats.org/officeDocument/2006/relationships/hyperlink" Target="https://m.edsoo.ru/83523786" TargetMode="External"/><Relationship Id="rId432" Type="http://schemas.openxmlformats.org/officeDocument/2006/relationships/hyperlink" Target="https://m.edsoo.ru/83541b82" TargetMode="External"/><Relationship Id="rId453" Type="http://schemas.openxmlformats.org/officeDocument/2006/relationships/hyperlink" Target="https://m.edsoo.ru/83544832" TargetMode="External"/><Relationship Id="rId474" Type="http://schemas.openxmlformats.org/officeDocument/2006/relationships/hyperlink" Target="https://wordwall.net/ru" TargetMode="External"/><Relationship Id="rId509" Type="http://schemas.openxmlformats.org/officeDocument/2006/relationships/control" Target="activeX/activeX10.xml"/><Relationship Id="rId106" Type="http://schemas.openxmlformats.org/officeDocument/2006/relationships/hyperlink" Target="https://m.edsoo.ru/8351bf4a" TargetMode="External"/><Relationship Id="rId127" Type="http://schemas.openxmlformats.org/officeDocument/2006/relationships/hyperlink" Target="https://m.edsoo.ru/8351fb7c" TargetMode="External"/><Relationship Id="rId313" Type="http://schemas.openxmlformats.org/officeDocument/2006/relationships/hyperlink" Target="https://wordwall.net/ru/community/english" TargetMode="External"/><Relationship Id="rId495" Type="http://schemas.openxmlformats.org/officeDocument/2006/relationships/image" Target="media/image6.jpeg"/><Relationship Id="rId10" Type="http://schemas.openxmlformats.org/officeDocument/2006/relationships/hyperlink" Target="https://education.yandex.ru/main" TargetMode="External"/><Relationship Id="rId31" Type="http://schemas.openxmlformats.org/officeDocument/2006/relationships/hyperlink" Target="https://m.edsoo.ru/7f416f2c" TargetMode="External"/><Relationship Id="rId52" Type="http://schemas.openxmlformats.org/officeDocument/2006/relationships/hyperlink" Target="https://m.edsoo.ru/7f418fe8" TargetMode="External"/><Relationship Id="rId73" Type="http://schemas.openxmlformats.org/officeDocument/2006/relationships/hyperlink" Target="https://m.edsoo.ru/83518002" TargetMode="External"/><Relationship Id="rId94" Type="http://schemas.openxmlformats.org/officeDocument/2006/relationships/hyperlink" Target="https://m.edsoo.ru/8351a780" TargetMode="External"/><Relationship Id="rId148" Type="http://schemas.openxmlformats.org/officeDocument/2006/relationships/hyperlink" Target="https://m.edsoo.ru/83521b7a" TargetMode="External"/><Relationship Id="rId169" Type="http://schemas.openxmlformats.org/officeDocument/2006/relationships/hyperlink" Target="https://m.edsoo.ru/8351c436" TargetMode="External"/><Relationship Id="rId334" Type="http://schemas.openxmlformats.org/officeDocument/2006/relationships/hyperlink" Target="https://m.edsoo.ru/83539522" TargetMode="External"/><Relationship Id="rId355" Type="http://schemas.openxmlformats.org/officeDocument/2006/relationships/hyperlink" Target="https://m.edsoo.ru/8352cde0" TargetMode="External"/><Relationship Id="rId376" Type="http://schemas.openxmlformats.org/officeDocument/2006/relationships/hyperlink" Target="https://wordwall.net/ru/community/english" TargetMode="External"/><Relationship Id="rId397" Type="http://schemas.openxmlformats.org/officeDocument/2006/relationships/hyperlink" Target="https://m.edsoo.ru/8353ded8" TargetMode="External"/><Relationship Id="rId520" Type="http://schemas.openxmlformats.org/officeDocument/2006/relationships/fontTable" Target="fontTable.xml"/><Relationship Id="rId4" Type="http://schemas.openxmlformats.org/officeDocument/2006/relationships/settings" Target="settings.xml"/><Relationship Id="rId180" Type="http://schemas.openxmlformats.org/officeDocument/2006/relationships/hyperlink" Target="https://m.edsoo.ru/8352ad42" TargetMode="External"/><Relationship Id="rId215" Type="http://schemas.openxmlformats.org/officeDocument/2006/relationships/hyperlink" Target="https://m.edsoo.ru/83538ab4" TargetMode="External"/><Relationship Id="rId236" Type="http://schemas.openxmlformats.org/officeDocument/2006/relationships/hyperlink" Target="https://m.edsoo.ru/835312aa" TargetMode="External"/><Relationship Id="rId257" Type="http://schemas.openxmlformats.org/officeDocument/2006/relationships/hyperlink" Target="https://m.edsoo.ru/83529884" TargetMode="External"/><Relationship Id="rId278" Type="http://schemas.openxmlformats.org/officeDocument/2006/relationships/hyperlink" Target="https://m.edsoo.ru/83535b16" TargetMode="External"/><Relationship Id="rId401" Type="http://schemas.openxmlformats.org/officeDocument/2006/relationships/hyperlink" Target="https://m.edsoo.ru/8353ea7c" TargetMode="External"/><Relationship Id="rId422" Type="http://schemas.openxmlformats.org/officeDocument/2006/relationships/hyperlink" Target="https://m.edsoo.ru/83540494" TargetMode="External"/><Relationship Id="rId443" Type="http://schemas.openxmlformats.org/officeDocument/2006/relationships/hyperlink" Target="https://m.edsoo.ru/8352f4dc" TargetMode="External"/><Relationship Id="rId464" Type="http://schemas.openxmlformats.org/officeDocument/2006/relationships/hyperlink" Target="https://m.edsoo.ru/863c9612" TargetMode="External"/><Relationship Id="rId303" Type="http://schemas.openxmlformats.org/officeDocument/2006/relationships/hyperlink" Target="https://m.edsoo.ru/8352c49e" TargetMode="External"/><Relationship Id="rId485" Type="http://schemas.openxmlformats.org/officeDocument/2006/relationships/hyperlink" Target="https://m.edsoo.ru/863cbba6" TargetMode="External"/><Relationship Id="rId42" Type="http://schemas.openxmlformats.org/officeDocument/2006/relationships/hyperlink" Target="https://m.edsoo.ru/7f418fe8" TargetMode="External"/><Relationship Id="rId84" Type="http://schemas.openxmlformats.org/officeDocument/2006/relationships/hyperlink" Target="https://m.edsoo.ru/83518174" TargetMode="External"/><Relationship Id="rId138" Type="http://schemas.openxmlformats.org/officeDocument/2006/relationships/hyperlink" Target="https://m.edsoo.ru/83520dce" TargetMode="External"/><Relationship Id="rId345" Type="http://schemas.openxmlformats.org/officeDocument/2006/relationships/hyperlink" Target="https://m.edsoo.ru/8353ac92" TargetMode="External"/><Relationship Id="rId387" Type="http://schemas.openxmlformats.org/officeDocument/2006/relationships/hyperlink" Target="https://m.edsoo.ru/8353d80c" TargetMode="External"/><Relationship Id="rId510" Type="http://schemas.openxmlformats.org/officeDocument/2006/relationships/control" Target="activeX/activeX11.xml"/><Relationship Id="rId191" Type="http://schemas.openxmlformats.org/officeDocument/2006/relationships/hyperlink" Target="https://m.edsoo.ru/8352ad42" TargetMode="External"/><Relationship Id="rId205" Type="http://schemas.openxmlformats.org/officeDocument/2006/relationships/hyperlink" Target="https://m.edsoo.ru/8352b508" TargetMode="External"/><Relationship Id="rId247" Type="http://schemas.openxmlformats.org/officeDocument/2006/relationships/hyperlink" Target="https://m.edsoo.ru/8352827c" TargetMode="External"/><Relationship Id="rId412" Type="http://schemas.openxmlformats.org/officeDocument/2006/relationships/hyperlink" Target="https://m.edsoo.ru/8353f558" TargetMode="External"/><Relationship Id="rId107" Type="http://schemas.openxmlformats.org/officeDocument/2006/relationships/hyperlink" Target="https://m.edsoo.ru/8351c74c" TargetMode="External"/><Relationship Id="rId289" Type="http://schemas.openxmlformats.org/officeDocument/2006/relationships/hyperlink" Target="https://m.edsoo.ru/8353658e" TargetMode="External"/><Relationship Id="rId454" Type="http://schemas.openxmlformats.org/officeDocument/2006/relationships/hyperlink" Target="https://m.edsoo.ru/83530698" TargetMode="External"/><Relationship Id="rId496" Type="http://schemas.openxmlformats.org/officeDocument/2006/relationships/image" Target="media/image7.jpeg"/><Relationship Id="rId11" Type="http://schemas.openxmlformats.org/officeDocument/2006/relationships/hyperlink" Target="https://m.edsoo.ru/7f413cd2" TargetMode="External"/><Relationship Id="rId53" Type="http://schemas.openxmlformats.org/officeDocument/2006/relationships/hyperlink" Target="https://m.edsoo.ru/7f418fe8" TargetMode="External"/><Relationship Id="rId149" Type="http://schemas.openxmlformats.org/officeDocument/2006/relationships/hyperlink" Target="https://m.edsoo.ru/8352220a" TargetMode="External"/><Relationship Id="rId314" Type="http://schemas.openxmlformats.org/officeDocument/2006/relationships/hyperlink" Target="http://lessons.study.ru" TargetMode="External"/><Relationship Id="rId356" Type="http://schemas.openxmlformats.org/officeDocument/2006/relationships/hyperlink" Target="https://wordwall.net/ru/community/english" TargetMode="External"/><Relationship Id="rId398" Type="http://schemas.openxmlformats.org/officeDocument/2006/relationships/hyperlink" Target="https://wordwall.net/ru/community/english" TargetMode="External"/><Relationship Id="rId521" Type="http://schemas.openxmlformats.org/officeDocument/2006/relationships/theme" Target="theme/theme1.xml"/><Relationship Id="rId95" Type="http://schemas.openxmlformats.org/officeDocument/2006/relationships/hyperlink" Target="https://m.edsoo.ru/8351b414" TargetMode="External"/><Relationship Id="rId160" Type="http://schemas.openxmlformats.org/officeDocument/2006/relationships/hyperlink" Target="https://m.edsoo.ru/83522480" TargetMode="External"/><Relationship Id="rId216" Type="http://schemas.openxmlformats.org/officeDocument/2006/relationships/hyperlink" Target="https://m.edsoo.ru/8353832a" TargetMode="External"/><Relationship Id="rId423" Type="http://schemas.openxmlformats.org/officeDocument/2006/relationships/hyperlink" Target="https://m.edsoo.ru/835407f0" TargetMode="External"/><Relationship Id="rId258" Type="http://schemas.openxmlformats.org/officeDocument/2006/relationships/hyperlink" Target="https://m.edsoo.ru/83529bfe" TargetMode="External"/><Relationship Id="rId465" Type="http://schemas.openxmlformats.org/officeDocument/2006/relationships/hyperlink" Target="https://wordwall.net/ru" TargetMode="External"/><Relationship Id="rId22" Type="http://schemas.openxmlformats.org/officeDocument/2006/relationships/hyperlink" Target="https://m.edsoo.ru/7f415104" TargetMode="External"/><Relationship Id="rId64" Type="http://schemas.openxmlformats.org/officeDocument/2006/relationships/hyperlink" Target="https://m.edsoo.ru/7f41b2a2" TargetMode="External"/><Relationship Id="rId118" Type="http://schemas.openxmlformats.org/officeDocument/2006/relationships/hyperlink" Target="https://m.edsoo.ru/8351e6e6" TargetMode="External"/><Relationship Id="rId325" Type="http://schemas.openxmlformats.org/officeDocument/2006/relationships/hyperlink" Target="https://m.edsoo.ru/83537bc8" TargetMode="External"/><Relationship Id="rId367" Type="http://schemas.openxmlformats.org/officeDocument/2006/relationships/hyperlink" Target="https://wordwall.net/ru/community/english" TargetMode="External"/><Relationship Id="rId171" Type="http://schemas.openxmlformats.org/officeDocument/2006/relationships/hyperlink" Target="https://m.edsoo.ru/835288da" TargetMode="External"/><Relationship Id="rId227" Type="http://schemas.openxmlformats.org/officeDocument/2006/relationships/hyperlink" Target="https://m.edsoo.ru/8352dc40" TargetMode="External"/><Relationship Id="rId269" Type="http://schemas.openxmlformats.org/officeDocument/2006/relationships/hyperlink" Target="https://m.edsoo.ru/8353579c" TargetMode="External"/><Relationship Id="rId434" Type="http://schemas.openxmlformats.org/officeDocument/2006/relationships/hyperlink" Target="https://wordwall.net/ru" TargetMode="External"/><Relationship Id="rId476" Type="http://schemas.openxmlformats.org/officeDocument/2006/relationships/hyperlink" Target="https://wordwall.net/ru" TargetMode="External"/><Relationship Id="rId33" Type="http://schemas.openxmlformats.org/officeDocument/2006/relationships/hyperlink" Target="https://m.edsoo.ru/7f416f2c" TargetMode="External"/><Relationship Id="rId129" Type="http://schemas.openxmlformats.org/officeDocument/2006/relationships/hyperlink" Target="https://m.edsoo.ru/8351feec" TargetMode="External"/><Relationship Id="rId280" Type="http://schemas.openxmlformats.org/officeDocument/2006/relationships/hyperlink" Target="https://m.edsoo.ru/83535f1c" TargetMode="External"/><Relationship Id="rId336" Type="http://schemas.openxmlformats.org/officeDocument/2006/relationships/hyperlink" Target="https://m.edsoo.ru/835392d4" TargetMode="External"/><Relationship Id="rId501" Type="http://schemas.openxmlformats.org/officeDocument/2006/relationships/control" Target="activeX/activeX2.xml"/><Relationship Id="rId75" Type="http://schemas.openxmlformats.org/officeDocument/2006/relationships/hyperlink" Target="https://m.edsoo.ru/83516252" TargetMode="External"/><Relationship Id="rId140" Type="http://schemas.openxmlformats.org/officeDocument/2006/relationships/hyperlink" Target="https://m.edsoo.ru/83521ea4" TargetMode="External"/><Relationship Id="rId182" Type="http://schemas.openxmlformats.org/officeDocument/2006/relationships/hyperlink" Target="https://m.edsoo.ru/8352a9d2" TargetMode="External"/><Relationship Id="rId378" Type="http://schemas.openxmlformats.org/officeDocument/2006/relationships/hyperlink" Target="https://wordwall.net/ru/community/english" TargetMode="External"/><Relationship Id="rId403" Type="http://schemas.openxmlformats.org/officeDocument/2006/relationships/hyperlink" Target="https://m.edsoo.ru/8353ee0a" TargetMode="External"/><Relationship Id="rId6" Type="http://schemas.openxmlformats.org/officeDocument/2006/relationships/footnotes" Target="footnotes.xml"/><Relationship Id="rId238" Type="http://schemas.openxmlformats.org/officeDocument/2006/relationships/hyperlink" Target="https://m.edsoo.ru/8353117e" TargetMode="External"/><Relationship Id="rId445" Type="http://schemas.openxmlformats.org/officeDocument/2006/relationships/hyperlink" Target="https://m.edsoo.ru/83542ff0" TargetMode="External"/><Relationship Id="rId487" Type="http://schemas.openxmlformats.org/officeDocument/2006/relationships/hyperlink" Target="https://m.edsoo.ru/863cc43e" TargetMode="External"/><Relationship Id="rId291" Type="http://schemas.openxmlformats.org/officeDocument/2006/relationships/hyperlink" Target="https://m.edsoo.ru/835366ec" TargetMode="External"/><Relationship Id="rId305" Type="http://schemas.openxmlformats.org/officeDocument/2006/relationships/hyperlink" Target="https://m.edsoo.ru/8353680e" TargetMode="External"/><Relationship Id="rId347" Type="http://schemas.openxmlformats.org/officeDocument/2006/relationships/hyperlink" Target="https://wordwall.net/ru/community/english" TargetMode="External"/><Relationship Id="rId512" Type="http://schemas.openxmlformats.org/officeDocument/2006/relationships/control" Target="activeX/activeX13.xml"/><Relationship Id="rId44" Type="http://schemas.openxmlformats.org/officeDocument/2006/relationships/hyperlink" Target="https://m.edsoo.ru/7f418fe8" TargetMode="External"/><Relationship Id="rId86" Type="http://schemas.openxmlformats.org/officeDocument/2006/relationships/hyperlink" Target="https://m.edsoo.ru/835197fe" TargetMode="External"/><Relationship Id="rId151" Type="http://schemas.openxmlformats.org/officeDocument/2006/relationships/hyperlink" Target="https://m.edsoo.ru/83522cdc" TargetMode="External"/><Relationship Id="rId389" Type="http://schemas.openxmlformats.org/officeDocument/2006/relationships/hyperlink" Target="https://m.edsoo.ru/8353cd1c" TargetMode="External"/><Relationship Id="rId193" Type="http://schemas.openxmlformats.org/officeDocument/2006/relationships/hyperlink" Target="https://m.edsoo.ru/8352a9d2" TargetMode="External"/><Relationship Id="rId207" Type="http://schemas.openxmlformats.org/officeDocument/2006/relationships/hyperlink" Target="https://m.edsoo.ru/8352b26a" TargetMode="External"/><Relationship Id="rId249" Type="http://schemas.openxmlformats.org/officeDocument/2006/relationships/hyperlink" Target="https://m.edsoo.ru/83533a14" TargetMode="External"/><Relationship Id="rId414" Type="http://schemas.openxmlformats.org/officeDocument/2006/relationships/hyperlink" Target="https://wordwall.net/ru/community/english" TargetMode="External"/><Relationship Id="rId456" Type="http://schemas.openxmlformats.org/officeDocument/2006/relationships/hyperlink" Target="https://m.edsoo.ru/83545430" TargetMode="External"/><Relationship Id="rId498" Type="http://schemas.openxmlformats.org/officeDocument/2006/relationships/image" Target="media/image9.wmf"/><Relationship Id="rId13" Type="http://schemas.openxmlformats.org/officeDocument/2006/relationships/hyperlink" Target="https://m.edsoo.ru/7f413cd2" TargetMode="External"/><Relationship Id="rId109" Type="http://schemas.openxmlformats.org/officeDocument/2006/relationships/hyperlink" Target="https://m.edsoo.ru/8351e452" TargetMode="External"/><Relationship Id="rId260" Type="http://schemas.openxmlformats.org/officeDocument/2006/relationships/hyperlink" Target="https://m.edsoo.ru/83534496" TargetMode="External"/><Relationship Id="rId316" Type="http://schemas.openxmlformats.org/officeDocument/2006/relationships/hyperlink" Target="http://lessons.study.ru" TargetMode="External"/><Relationship Id="rId55" Type="http://schemas.openxmlformats.org/officeDocument/2006/relationships/hyperlink" Target="https://m.edsoo.ru/7f41b2a2" TargetMode="External"/><Relationship Id="rId97" Type="http://schemas.openxmlformats.org/officeDocument/2006/relationships/hyperlink" Target="https://m.edsoo.ru/8351b19e" TargetMode="External"/><Relationship Id="rId120" Type="http://schemas.openxmlformats.org/officeDocument/2006/relationships/hyperlink" Target="https://m.edsoo.ru/8351e59c" TargetMode="External"/><Relationship Id="rId358" Type="http://schemas.openxmlformats.org/officeDocument/2006/relationships/hyperlink" Target="https://m.edsoo.ru/83530d78" TargetMode="External"/><Relationship Id="rId162" Type="http://schemas.openxmlformats.org/officeDocument/2006/relationships/hyperlink" Target="https://m.edsoo.ru/8352511c" TargetMode="External"/><Relationship Id="rId218" Type="http://schemas.openxmlformats.org/officeDocument/2006/relationships/hyperlink" Target="https://m.edsoo.ru/8352c5fc" TargetMode="External"/><Relationship Id="rId425" Type="http://schemas.openxmlformats.org/officeDocument/2006/relationships/hyperlink" Target="https://wordwall.net/ru" TargetMode="External"/><Relationship Id="rId467" Type="http://schemas.openxmlformats.org/officeDocument/2006/relationships/hyperlink" Target="https://m.edsoo.ru/863c8ec4" TargetMode="External"/><Relationship Id="rId271" Type="http://schemas.openxmlformats.org/officeDocument/2006/relationships/hyperlink" Target="https://m.edsoo.ru/83535120" TargetMode="External"/><Relationship Id="rId24" Type="http://schemas.openxmlformats.org/officeDocument/2006/relationships/hyperlink" Target="https://m.edsoo.ru/7f415104" TargetMode="External"/><Relationship Id="rId66" Type="http://schemas.openxmlformats.org/officeDocument/2006/relationships/hyperlink" Target="https://m.edsoo.ru/83514d30" TargetMode="External"/><Relationship Id="rId131" Type="http://schemas.openxmlformats.org/officeDocument/2006/relationships/hyperlink" Target="https://m.edsoo.ru/83520266" TargetMode="External"/><Relationship Id="rId327" Type="http://schemas.openxmlformats.org/officeDocument/2006/relationships/hyperlink" Target="https://m.edsoo.ru/83538d3e" TargetMode="External"/><Relationship Id="rId369" Type="http://schemas.openxmlformats.org/officeDocument/2006/relationships/hyperlink" Target="https://m.edsoo.ru/8353204c" TargetMode="External"/><Relationship Id="rId173" Type="http://schemas.openxmlformats.org/officeDocument/2006/relationships/hyperlink" Target="https://m.edsoo.ru/835293b6" TargetMode="External"/><Relationship Id="rId229" Type="http://schemas.openxmlformats.org/officeDocument/2006/relationships/hyperlink" Target="https://m.edsoo.ru/8352e582" TargetMode="External"/><Relationship Id="rId380" Type="http://schemas.openxmlformats.org/officeDocument/2006/relationships/hyperlink" Target="https://wordwall.net/ru/community/english" TargetMode="External"/><Relationship Id="rId436" Type="http://schemas.openxmlformats.org/officeDocument/2006/relationships/hyperlink" Target="https://m.edsoo.ru/83542866" TargetMode="External"/><Relationship Id="rId240" Type="http://schemas.openxmlformats.org/officeDocument/2006/relationships/hyperlink" Target="https://m.edsoo.ru/83531c3c" TargetMode="External"/><Relationship Id="rId478" Type="http://schemas.openxmlformats.org/officeDocument/2006/relationships/hyperlink" Target="https://m.edsoo.ru/863cba34"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8-5CC6-11CF-8D67-00AA00BDCE1D}" ax:persistence="persistStream" r:id="rId1"/>
</file>

<file path=word/activeX/activeX3.xml><?xml version="1.0" encoding="utf-8"?>
<ax:ocx xmlns:ax="http://schemas.microsoft.com/office/2006/activeX" xmlns:r="http://schemas.openxmlformats.org/officeDocument/2006/relationships" ax:classid="{5512D118-5CC6-11CF-8D67-00AA00BDCE1D}" ax:persistence="persistStream" r:id="rId1"/>
</file>

<file path=word/activeX/activeX4.xml><?xml version="1.0" encoding="utf-8"?>
<ax:ocx xmlns:ax="http://schemas.microsoft.com/office/2006/activeX" xmlns:r="http://schemas.openxmlformats.org/officeDocument/2006/relationships" ax:classid="{5512D118-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8-5CC6-11CF-8D67-00AA00BDCE1D}" ax:persistence="persistStream" r:id="rId1"/>
</file>

<file path=word/activeX/activeX7.xml><?xml version="1.0" encoding="utf-8"?>
<ax:ocx xmlns:ax="http://schemas.microsoft.com/office/2006/activeX" xmlns:r="http://schemas.openxmlformats.org/officeDocument/2006/relationships" ax:classid="{5512D118-5CC6-11CF-8D67-00AA00BDCE1D}" ax:persistence="persistStream" r:id="rId1"/>
</file>

<file path=word/activeX/activeX8.xml><?xml version="1.0" encoding="utf-8"?>
<ax:ocx xmlns:ax="http://schemas.microsoft.com/office/2006/activeX" xmlns:r="http://schemas.openxmlformats.org/officeDocument/2006/relationships" ax:classid="{5512D118-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8-5CC6-11CF-8D67-00AA00BDCE1D}" ax:persistence="persistStream" r:id="rId1"/>
</file>

<file path=word/activeX/activeX11.xml><?xml version="1.0" encoding="utf-8"?>
<ax:ocx xmlns:ax="http://schemas.microsoft.com/office/2006/activeX" xmlns:r="http://schemas.openxmlformats.org/officeDocument/2006/relationships" ax:classid="{5512D118-5CC6-11CF-8D67-00AA00BDCE1D}" ax:persistence="persistStream" r:id="rId1"/>
</file>

<file path=word/activeX/activeX12.xml><?xml version="1.0" encoding="utf-8"?>
<ax:ocx xmlns:ax="http://schemas.microsoft.com/office/2006/activeX" xmlns:r="http://schemas.openxmlformats.org/officeDocument/2006/relationships" ax:classid="{5512D118-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18-5CC6-11CF-8D67-00AA00BDCE1D}" ax:persistence="persistStream" r:id="rId1"/>
</file>

<file path=word/activeX/activeX15.xml><?xml version="1.0" encoding="utf-8"?>
<ax:ocx xmlns:ax="http://schemas.microsoft.com/office/2006/activeX" xmlns:r="http://schemas.openxmlformats.org/officeDocument/2006/relationships" ax:classid="{5512D118-5CC6-11CF-8D67-00AA00BDCE1D}" ax:persistence="persistStream" r:id="rId1"/>
</file>

<file path=word/activeX/activeX16.xml><?xml version="1.0" encoding="utf-8"?>
<ax:ocx xmlns:ax="http://schemas.microsoft.com/office/2006/activeX" xmlns:r="http://schemas.openxmlformats.org/officeDocument/2006/relationships" ax:classid="{5512D118-5CC6-11CF-8D67-00AA00BDCE1D}" ax:persistence="persistStream" r:id="rId1"/>
</file>

<file path=word/activeX/activeX17.xml><?xml version="1.0" encoding="utf-8"?>
<ax:ocx xmlns:ax="http://schemas.microsoft.com/office/2006/activeX" xmlns:r="http://schemas.openxmlformats.org/officeDocument/2006/relationships" ax:classid="{5512D11A-5CC6-11CF-8D67-00AA00BDCE1D}" ax:persistence="persistStream" r:id="rId1"/>
</file>

<file path=word/activeX/activeX18.xml><?xml version="1.0" encoding="utf-8"?>
<ax:ocx xmlns:ax="http://schemas.microsoft.com/office/2006/activeX" xmlns:r="http://schemas.openxmlformats.org/officeDocument/2006/relationships" ax:classid="{5512D118-5CC6-11CF-8D67-00AA00BDCE1D}" ax:persistence="persistStream" r:id="rId1"/>
</file>

<file path=word/activeX/activeX19.xml><?xml version="1.0" encoding="utf-8"?>
<ax:ocx xmlns:ax="http://schemas.microsoft.com/office/2006/activeX" xmlns:r="http://schemas.openxmlformats.org/officeDocument/2006/relationships" ax:classid="{5512D118-5CC6-11CF-8D67-00AA00BDCE1D}" ax:persistence="persistStream" r:id="rId1"/>
</file>

<file path=word/activeX/activeX20.xml><?xml version="1.0" encoding="utf-8"?>
<ax:ocx xmlns:ax="http://schemas.microsoft.com/office/2006/activeX" xmlns:r="http://schemas.openxmlformats.org/officeDocument/2006/relationships" ax:classid="{5512D118-5CC6-11CF-8D67-00AA00BDCE1D}" ax:persistence="persistStream" r:id="rId1"/>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818E46-B0A1-4A8A-8A03-82E4292C3B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235</TotalTime>
  <Pages>336</Pages>
  <Words>69992</Words>
  <Characters>398956</Characters>
  <Application>Microsoft Office Word</Application>
  <DocSecurity>0</DocSecurity>
  <Lines>3324</Lines>
  <Paragraphs>936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468012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Татьяна</dc:creator>
  <cp:lastModifiedBy>1</cp:lastModifiedBy>
  <cp:revision>27</cp:revision>
  <dcterms:created xsi:type="dcterms:W3CDTF">2023-11-12T11:12:00Z</dcterms:created>
  <dcterms:modified xsi:type="dcterms:W3CDTF">2024-09-10T04:23:00Z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1049-12.2.0.13412</vt:lpwstr>
  </property>
  <property fmtid="{D5CDD505-2E9C-101B-9397-08002B2CF9AE}" pid="3" name="ICV">
    <vt:lpwstr>3B932501E5914E8B8A036D23F569596A_12</vt:lpwstr>
  </property>
</Properties>
</file>